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B0DF8" w:rsidRPr="00CA2619" w:rsidRDefault="00AB0DF8" w:rsidP="00654ECE">
      <w:pPr>
        <w:spacing w:after="0" w:line="360" w:lineRule="auto"/>
        <w:rPr>
          <w:rFonts w:ascii="Times New Roman" w:hAnsi="Times New Roman"/>
          <w:sz w:val="24"/>
          <w:szCs w:val="24"/>
        </w:rPr>
      </w:pPr>
      <w:r w:rsidRPr="00CA2619">
        <w:rPr>
          <w:rFonts w:ascii="Times New Roman" w:hAnsi="Times New Roman"/>
          <w:sz w:val="24"/>
          <w:szCs w:val="24"/>
        </w:rPr>
        <w:t xml:space="preserve">                                                                                                </w:t>
      </w:r>
      <w:r w:rsidR="00810079" w:rsidRPr="00CA2619">
        <w:rPr>
          <w:rFonts w:ascii="Times New Roman" w:hAnsi="Times New Roman"/>
          <w:sz w:val="24"/>
          <w:szCs w:val="24"/>
        </w:rPr>
        <w:t xml:space="preserve">    ANEXA LA HCJ NR.</w:t>
      </w:r>
    </w:p>
    <w:p w:rsidR="00AB0DF8" w:rsidRPr="00CA2619" w:rsidRDefault="00AB0DF8" w:rsidP="00654ECE">
      <w:pPr>
        <w:spacing w:after="0" w:line="360" w:lineRule="auto"/>
        <w:rPr>
          <w:rFonts w:ascii="Times New Roman" w:hAnsi="Times New Roman"/>
          <w:sz w:val="24"/>
          <w:szCs w:val="24"/>
        </w:rPr>
      </w:pPr>
    </w:p>
    <w:p w:rsidR="00AB0DF8" w:rsidRPr="00CA2619" w:rsidRDefault="00AB0DF8" w:rsidP="00654ECE">
      <w:pPr>
        <w:spacing w:after="0" w:line="360" w:lineRule="auto"/>
        <w:rPr>
          <w:rFonts w:ascii="Times New Roman" w:hAnsi="Times New Roman"/>
          <w:sz w:val="24"/>
          <w:szCs w:val="24"/>
        </w:rPr>
      </w:pPr>
    </w:p>
    <w:p w:rsidR="00AB0DF8" w:rsidRPr="00CA2619" w:rsidRDefault="00AB0DF8" w:rsidP="00654ECE">
      <w:pPr>
        <w:spacing w:after="0" w:line="360" w:lineRule="auto"/>
        <w:rPr>
          <w:rFonts w:ascii="Times New Roman" w:hAnsi="Times New Roman"/>
          <w:sz w:val="24"/>
          <w:szCs w:val="24"/>
        </w:rPr>
      </w:pPr>
    </w:p>
    <w:p w:rsidR="00AB0DF8" w:rsidRPr="00CA2619" w:rsidRDefault="00AB0DF8" w:rsidP="00654ECE">
      <w:pPr>
        <w:spacing w:after="0" w:line="360" w:lineRule="auto"/>
        <w:rPr>
          <w:rFonts w:ascii="Times New Roman" w:hAnsi="Times New Roman"/>
          <w:sz w:val="24"/>
          <w:szCs w:val="24"/>
        </w:rPr>
      </w:pPr>
    </w:p>
    <w:p w:rsidR="00AB0DF8" w:rsidRPr="00CA2619" w:rsidRDefault="00AB0DF8" w:rsidP="00654ECE">
      <w:pPr>
        <w:spacing w:after="0" w:line="360" w:lineRule="auto"/>
        <w:rPr>
          <w:rFonts w:ascii="Times New Roman" w:hAnsi="Times New Roman"/>
          <w:sz w:val="24"/>
          <w:szCs w:val="24"/>
        </w:rPr>
      </w:pPr>
    </w:p>
    <w:p w:rsidR="00AB0DF8" w:rsidRPr="00CA2619" w:rsidRDefault="00AB0DF8" w:rsidP="00654ECE">
      <w:pPr>
        <w:spacing w:line="360" w:lineRule="auto"/>
        <w:jc w:val="center"/>
        <w:rPr>
          <w:rFonts w:ascii="Times New Roman" w:hAnsi="Times New Roman"/>
          <w:b/>
          <w:sz w:val="24"/>
          <w:szCs w:val="24"/>
          <w:lang w:val="it-IT"/>
        </w:rPr>
      </w:pPr>
      <w:bookmarkStart w:id="0" w:name="_Toc413930346"/>
      <w:bookmarkStart w:id="1" w:name="_Toc413931066"/>
      <w:bookmarkStart w:id="2" w:name="_Toc413932973"/>
      <w:r w:rsidRPr="00CA2619">
        <w:rPr>
          <w:rFonts w:ascii="Times New Roman" w:hAnsi="Times New Roman"/>
          <w:b/>
          <w:sz w:val="24"/>
          <w:szCs w:val="24"/>
          <w:lang w:val="it-IT"/>
        </w:rPr>
        <w:t>REGULAMENT</w:t>
      </w:r>
      <w:bookmarkEnd w:id="0"/>
      <w:bookmarkEnd w:id="1"/>
      <w:bookmarkEnd w:id="2"/>
    </w:p>
    <w:p w:rsidR="00AB0DF8" w:rsidRPr="00CA2619" w:rsidRDefault="00AB0DF8" w:rsidP="00654ECE">
      <w:pPr>
        <w:spacing w:line="360" w:lineRule="auto"/>
        <w:jc w:val="center"/>
        <w:rPr>
          <w:rFonts w:ascii="Times New Roman" w:hAnsi="Times New Roman"/>
          <w:b/>
          <w:sz w:val="24"/>
          <w:szCs w:val="24"/>
          <w:lang w:val="it-IT"/>
        </w:rPr>
      </w:pPr>
      <w:r w:rsidRPr="00CA2619">
        <w:rPr>
          <w:rFonts w:ascii="Times New Roman" w:hAnsi="Times New Roman"/>
          <w:b/>
          <w:sz w:val="24"/>
          <w:szCs w:val="24"/>
          <w:lang w:val="it-IT"/>
        </w:rPr>
        <w:t>PRIVIND</w:t>
      </w:r>
    </w:p>
    <w:p w:rsidR="00AB0DF8" w:rsidRPr="00CA2619" w:rsidRDefault="00AB0DF8" w:rsidP="00654ECE">
      <w:pPr>
        <w:spacing w:line="360" w:lineRule="auto"/>
        <w:jc w:val="center"/>
        <w:rPr>
          <w:rFonts w:ascii="Times New Roman" w:hAnsi="Times New Roman"/>
          <w:b/>
          <w:sz w:val="24"/>
          <w:szCs w:val="24"/>
          <w:lang w:val="it-IT"/>
        </w:rPr>
      </w:pPr>
      <w:r w:rsidRPr="00CA2619">
        <w:rPr>
          <w:rFonts w:ascii="Times New Roman" w:hAnsi="Times New Roman"/>
          <w:b/>
          <w:sz w:val="24"/>
          <w:szCs w:val="24"/>
          <w:lang w:val="it-IT"/>
        </w:rPr>
        <w:t xml:space="preserve">ORGANIZAREA </w:t>
      </w:r>
      <w:r w:rsidR="005A258F" w:rsidRPr="00CA2619">
        <w:rPr>
          <w:rFonts w:ascii="Times New Roman" w:hAnsi="Times New Roman"/>
          <w:b/>
          <w:sz w:val="24"/>
          <w:szCs w:val="24"/>
          <w:lang w:val="it-IT"/>
        </w:rPr>
        <w:t>Ş</w:t>
      </w:r>
      <w:r w:rsidRPr="00CA2619">
        <w:rPr>
          <w:rFonts w:ascii="Times New Roman" w:hAnsi="Times New Roman"/>
          <w:b/>
          <w:sz w:val="24"/>
          <w:szCs w:val="24"/>
          <w:lang w:val="it-IT"/>
        </w:rPr>
        <w:t>I FUNC</w:t>
      </w:r>
      <w:r w:rsidR="005A258F" w:rsidRPr="00CA2619">
        <w:rPr>
          <w:rFonts w:ascii="Times New Roman" w:hAnsi="Times New Roman"/>
          <w:b/>
          <w:sz w:val="24"/>
          <w:szCs w:val="24"/>
          <w:lang w:val="it-IT"/>
        </w:rPr>
        <w:t>Ţ</w:t>
      </w:r>
      <w:r w:rsidRPr="00CA2619">
        <w:rPr>
          <w:rFonts w:ascii="Times New Roman" w:hAnsi="Times New Roman"/>
          <w:b/>
          <w:sz w:val="24"/>
          <w:szCs w:val="24"/>
          <w:lang w:val="it-IT"/>
        </w:rPr>
        <w:t>IONAREA</w:t>
      </w:r>
    </w:p>
    <w:p w:rsidR="00AB0DF8" w:rsidRPr="00CA2619" w:rsidRDefault="00AB0DF8" w:rsidP="00654ECE">
      <w:pPr>
        <w:spacing w:line="360" w:lineRule="auto"/>
        <w:jc w:val="center"/>
        <w:rPr>
          <w:rFonts w:ascii="Times New Roman" w:hAnsi="Times New Roman"/>
          <w:b/>
          <w:sz w:val="24"/>
          <w:szCs w:val="24"/>
          <w:lang w:val="it-IT"/>
        </w:rPr>
      </w:pPr>
      <w:bookmarkStart w:id="3" w:name="_Toc413930347"/>
      <w:bookmarkStart w:id="4" w:name="_Toc413931067"/>
      <w:bookmarkStart w:id="5" w:name="_Toc413932974"/>
      <w:r w:rsidRPr="00CA2619">
        <w:rPr>
          <w:rFonts w:ascii="Times New Roman" w:hAnsi="Times New Roman"/>
          <w:b/>
          <w:sz w:val="24"/>
          <w:szCs w:val="24"/>
          <w:lang w:val="it-IT"/>
        </w:rPr>
        <w:t xml:space="preserve">SPITALULUI DE  BOLI CRONICE </w:t>
      </w:r>
      <w:r w:rsidR="005A258F" w:rsidRPr="00CA2619">
        <w:rPr>
          <w:rFonts w:ascii="Times New Roman" w:hAnsi="Times New Roman"/>
          <w:b/>
          <w:sz w:val="24"/>
          <w:szCs w:val="24"/>
          <w:lang w:val="it-IT"/>
        </w:rPr>
        <w:t>Ş</w:t>
      </w:r>
      <w:r w:rsidRPr="00CA2619">
        <w:rPr>
          <w:rFonts w:ascii="Times New Roman" w:hAnsi="Times New Roman"/>
          <w:b/>
          <w:sz w:val="24"/>
          <w:szCs w:val="24"/>
          <w:lang w:val="it-IT"/>
        </w:rPr>
        <w:t>I GERIATRIE</w:t>
      </w:r>
      <w:bookmarkEnd w:id="3"/>
      <w:bookmarkEnd w:id="4"/>
      <w:bookmarkEnd w:id="5"/>
    </w:p>
    <w:p w:rsidR="00AB0DF8" w:rsidRPr="00CA2619" w:rsidRDefault="00AB0DF8" w:rsidP="00654ECE">
      <w:pPr>
        <w:spacing w:line="360" w:lineRule="auto"/>
        <w:jc w:val="center"/>
        <w:rPr>
          <w:rFonts w:ascii="Times New Roman" w:hAnsi="Times New Roman"/>
          <w:b/>
          <w:sz w:val="24"/>
          <w:szCs w:val="24"/>
          <w:lang w:val="it-IT"/>
        </w:rPr>
      </w:pPr>
      <w:bookmarkStart w:id="6" w:name="_Toc413930348"/>
      <w:bookmarkStart w:id="7" w:name="_Toc413931068"/>
      <w:bookmarkStart w:id="8" w:name="_Toc413932975"/>
      <w:r w:rsidRPr="00CA2619">
        <w:rPr>
          <w:rFonts w:ascii="Times New Roman" w:hAnsi="Times New Roman"/>
          <w:b/>
          <w:sz w:val="24"/>
          <w:szCs w:val="24"/>
          <w:lang w:val="it-IT"/>
        </w:rPr>
        <w:t>“ CONSTANTIN B</w:t>
      </w:r>
      <w:r w:rsidR="005A258F" w:rsidRPr="00CA2619">
        <w:rPr>
          <w:rFonts w:ascii="Times New Roman" w:hAnsi="Times New Roman"/>
          <w:b/>
          <w:sz w:val="24"/>
          <w:szCs w:val="24"/>
          <w:lang w:val="it-IT"/>
        </w:rPr>
        <w:t>Ă</w:t>
      </w:r>
      <w:r w:rsidRPr="00CA2619">
        <w:rPr>
          <w:rFonts w:ascii="Times New Roman" w:hAnsi="Times New Roman"/>
          <w:b/>
          <w:sz w:val="24"/>
          <w:szCs w:val="24"/>
          <w:lang w:val="it-IT"/>
        </w:rPr>
        <w:t>L</w:t>
      </w:r>
      <w:r w:rsidR="005A258F" w:rsidRPr="00CA2619">
        <w:rPr>
          <w:rFonts w:ascii="Times New Roman" w:hAnsi="Times New Roman"/>
          <w:b/>
          <w:sz w:val="24"/>
          <w:szCs w:val="24"/>
          <w:lang w:val="it-IT"/>
        </w:rPr>
        <w:t>Ă</w:t>
      </w:r>
      <w:r w:rsidRPr="00CA2619">
        <w:rPr>
          <w:rFonts w:ascii="Times New Roman" w:hAnsi="Times New Roman"/>
          <w:b/>
          <w:sz w:val="24"/>
          <w:szCs w:val="24"/>
          <w:lang w:val="it-IT"/>
        </w:rPr>
        <w:t>CEANU STOLNICI”</w:t>
      </w:r>
      <w:bookmarkEnd w:id="6"/>
      <w:bookmarkEnd w:id="7"/>
      <w:bookmarkEnd w:id="8"/>
    </w:p>
    <w:p w:rsidR="00AB0DF8" w:rsidRPr="00CA2619" w:rsidRDefault="00AB0DF8" w:rsidP="00654ECE">
      <w:pPr>
        <w:spacing w:line="360" w:lineRule="auto"/>
        <w:jc w:val="center"/>
        <w:rPr>
          <w:rFonts w:ascii="Times New Roman" w:hAnsi="Times New Roman"/>
          <w:b/>
          <w:sz w:val="24"/>
          <w:szCs w:val="24"/>
          <w:lang w:val="it-IT"/>
        </w:rPr>
      </w:pPr>
      <w:bookmarkStart w:id="9" w:name="_Toc413930349"/>
      <w:bookmarkStart w:id="10" w:name="_Toc413931069"/>
      <w:bookmarkStart w:id="11" w:name="_Toc413932976"/>
      <w:r w:rsidRPr="00CA2619">
        <w:rPr>
          <w:rFonts w:ascii="Times New Roman" w:hAnsi="Times New Roman"/>
          <w:b/>
          <w:sz w:val="24"/>
          <w:szCs w:val="24"/>
        </w:rPr>
        <w:t>Ş</w:t>
      </w:r>
      <w:r w:rsidRPr="00CA2619">
        <w:rPr>
          <w:rFonts w:ascii="Times New Roman" w:hAnsi="Times New Roman"/>
          <w:b/>
          <w:sz w:val="24"/>
          <w:szCs w:val="24"/>
          <w:lang w:val="it-IT"/>
        </w:rPr>
        <w:t>TEF</w:t>
      </w:r>
      <w:r w:rsidR="006310A8" w:rsidRPr="00CA2619">
        <w:rPr>
          <w:rFonts w:ascii="Times New Roman" w:hAnsi="Times New Roman"/>
          <w:b/>
          <w:sz w:val="24"/>
          <w:szCs w:val="24"/>
          <w:lang w:val="it-IT"/>
        </w:rPr>
        <w:t>Ă</w:t>
      </w:r>
      <w:r w:rsidRPr="00CA2619">
        <w:rPr>
          <w:rFonts w:ascii="Times New Roman" w:hAnsi="Times New Roman"/>
          <w:b/>
          <w:sz w:val="24"/>
          <w:szCs w:val="24"/>
          <w:lang w:val="it-IT"/>
        </w:rPr>
        <w:t>NE</w:t>
      </w:r>
      <w:r w:rsidRPr="00CA2619">
        <w:rPr>
          <w:rFonts w:ascii="Times New Roman" w:hAnsi="Times New Roman"/>
          <w:b/>
          <w:sz w:val="24"/>
          <w:szCs w:val="24"/>
        </w:rPr>
        <w:t>Ş</w:t>
      </w:r>
      <w:r w:rsidRPr="00CA2619">
        <w:rPr>
          <w:rFonts w:ascii="Times New Roman" w:hAnsi="Times New Roman"/>
          <w:b/>
          <w:sz w:val="24"/>
          <w:szCs w:val="24"/>
          <w:lang w:val="it-IT"/>
        </w:rPr>
        <w:t>TI</w:t>
      </w:r>
      <w:bookmarkEnd w:id="9"/>
      <w:bookmarkEnd w:id="10"/>
      <w:bookmarkEnd w:id="11"/>
    </w:p>
    <w:p w:rsidR="001D29B9" w:rsidRPr="00CA2619" w:rsidRDefault="001D29B9" w:rsidP="00654ECE">
      <w:pPr>
        <w:tabs>
          <w:tab w:val="left" w:pos="540"/>
        </w:tabs>
        <w:spacing w:after="0" w:line="360" w:lineRule="auto"/>
        <w:jc w:val="center"/>
        <w:outlineLvl w:val="0"/>
        <w:rPr>
          <w:rFonts w:ascii="Times New Roman" w:hAnsi="Times New Roman"/>
          <w:b/>
          <w:sz w:val="24"/>
          <w:szCs w:val="24"/>
        </w:rPr>
      </w:pPr>
    </w:p>
    <w:p w:rsidR="00AB0DF8" w:rsidRPr="00CA2619" w:rsidRDefault="00AB0DF8" w:rsidP="00654ECE">
      <w:pPr>
        <w:tabs>
          <w:tab w:val="left" w:pos="540"/>
        </w:tabs>
        <w:spacing w:after="0" w:line="360" w:lineRule="auto"/>
        <w:jc w:val="center"/>
        <w:outlineLvl w:val="0"/>
        <w:rPr>
          <w:rFonts w:ascii="Times New Roman" w:hAnsi="Times New Roman"/>
          <w:b/>
          <w:sz w:val="24"/>
          <w:szCs w:val="24"/>
        </w:rPr>
      </w:pPr>
    </w:p>
    <w:p w:rsidR="00AB0DF8" w:rsidRPr="00CA2619" w:rsidRDefault="00AB0DF8" w:rsidP="00654ECE">
      <w:pPr>
        <w:tabs>
          <w:tab w:val="left" w:pos="540"/>
        </w:tabs>
        <w:spacing w:after="0" w:line="360" w:lineRule="auto"/>
        <w:jc w:val="center"/>
        <w:outlineLvl w:val="0"/>
        <w:rPr>
          <w:rFonts w:ascii="Times New Roman" w:hAnsi="Times New Roman"/>
          <w:b/>
          <w:sz w:val="24"/>
          <w:szCs w:val="24"/>
        </w:rPr>
      </w:pPr>
    </w:p>
    <w:p w:rsidR="00AB0DF8" w:rsidRPr="00CA2619" w:rsidRDefault="00AB0DF8" w:rsidP="00654ECE">
      <w:pPr>
        <w:tabs>
          <w:tab w:val="left" w:pos="540"/>
        </w:tabs>
        <w:spacing w:after="0" w:line="360" w:lineRule="auto"/>
        <w:jc w:val="center"/>
        <w:outlineLvl w:val="0"/>
        <w:rPr>
          <w:rFonts w:ascii="Times New Roman" w:hAnsi="Times New Roman"/>
          <w:b/>
          <w:sz w:val="24"/>
          <w:szCs w:val="24"/>
        </w:rPr>
      </w:pPr>
    </w:p>
    <w:p w:rsidR="005A76D8" w:rsidRPr="00CA2619" w:rsidRDefault="005A76D8" w:rsidP="00654ECE">
      <w:pPr>
        <w:tabs>
          <w:tab w:val="left" w:pos="540"/>
        </w:tabs>
        <w:spacing w:after="0" w:line="360" w:lineRule="auto"/>
        <w:jc w:val="center"/>
        <w:outlineLvl w:val="0"/>
        <w:rPr>
          <w:rFonts w:ascii="Times New Roman" w:hAnsi="Times New Roman"/>
          <w:b/>
          <w:sz w:val="24"/>
          <w:szCs w:val="24"/>
        </w:rPr>
      </w:pPr>
    </w:p>
    <w:p w:rsidR="005A76D8" w:rsidRPr="00CA2619" w:rsidRDefault="005A76D8" w:rsidP="00654ECE">
      <w:pPr>
        <w:tabs>
          <w:tab w:val="left" w:pos="540"/>
        </w:tabs>
        <w:spacing w:after="0" w:line="360" w:lineRule="auto"/>
        <w:jc w:val="center"/>
        <w:outlineLvl w:val="0"/>
        <w:rPr>
          <w:rFonts w:ascii="Times New Roman" w:hAnsi="Times New Roman"/>
          <w:b/>
          <w:sz w:val="24"/>
          <w:szCs w:val="24"/>
        </w:rPr>
      </w:pPr>
    </w:p>
    <w:p w:rsidR="005A76D8" w:rsidRPr="00CA2619" w:rsidRDefault="005A76D8" w:rsidP="00654ECE">
      <w:pPr>
        <w:tabs>
          <w:tab w:val="left" w:pos="540"/>
        </w:tabs>
        <w:spacing w:after="0" w:line="360" w:lineRule="auto"/>
        <w:jc w:val="center"/>
        <w:outlineLvl w:val="0"/>
        <w:rPr>
          <w:rFonts w:ascii="Times New Roman" w:hAnsi="Times New Roman"/>
          <w:b/>
          <w:sz w:val="24"/>
          <w:szCs w:val="24"/>
        </w:rPr>
      </w:pPr>
    </w:p>
    <w:p w:rsidR="00E51E90" w:rsidRPr="00CA2619" w:rsidRDefault="00E51E90" w:rsidP="00654ECE">
      <w:pPr>
        <w:tabs>
          <w:tab w:val="left" w:pos="540"/>
        </w:tabs>
        <w:spacing w:after="0" w:line="360" w:lineRule="auto"/>
        <w:jc w:val="center"/>
        <w:outlineLvl w:val="0"/>
        <w:rPr>
          <w:rFonts w:ascii="Times New Roman" w:hAnsi="Times New Roman"/>
          <w:b/>
          <w:sz w:val="24"/>
          <w:szCs w:val="24"/>
        </w:rPr>
      </w:pPr>
    </w:p>
    <w:p w:rsidR="00402717" w:rsidRPr="00CA2619" w:rsidRDefault="00402717" w:rsidP="00654ECE">
      <w:pPr>
        <w:tabs>
          <w:tab w:val="left" w:pos="540"/>
        </w:tabs>
        <w:spacing w:after="0" w:line="360" w:lineRule="auto"/>
        <w:jc w:val="center"/>
        <w:outlineLvl w:val="0"/>
        <w:rPr>
          <w:rFonts w:ascii="Times New Roman" w:hAnsi="Times New Roman"/>
          <w:b/>
          <w:sz w:val="24"/>
          <w:szCs w:val="24"/>
        </w:rPr>
      </w:pPr>
    </w:p>
    <w:p w:rsidR="00402717" w:rsidRPr="00CA2619" w:rsidRDefault="00402717" w:rsidP="00654ECE">
      <w:pPr>
        <w:tabs>
          <w:tab w:val="left" w:pos="540"/>
        </w:tabs>
        <w:spacing w:after="0" w:line="360" w:lineRule="auto"/>
        <w:jc w:val="center"/>
        <w:outlineLvl w:val="0"/>
        <w:rPr>
          <w:rFonts w:ascii="Times New Roman" w:hAnsi="Times New Roman"/>
          <w:b/>
          <w:sz w:val="24"/>
          <w:szCs w:val="24"/>
        </w:rPr>
      </w:pPr>
    </w:p>
    <w:p w:rsidR="00402717" w:rsidRPr="00CA2619" w:rsidRDefault="00402717" w:rsidP="00654ECE">
      <w:pPr>
        <w:tabs>
          <w:tab w:val="left" w:pos="540"/>
        </w:tabs>
        <w:spacing w:after="0" w:line="360" w:lineRule="auto"/>
        <w:jc w:val="center"/>
        <w:outlineLvl w:val="0"/>
        <w:rPr>
          <w:rFonts w:ascii="Times New Roman" w:hAnsi="Times New Roman"/>
          <w:b/>
          <w:sz w:val="24"/>
          <w:szCs w:val="24"/>
        </w:rPr>
      </w:pPr>
    </w:p>
    <w:p w:rsidR="00C75B25" w:rsidRPr="00CA2619" w:rsidRDefault="00C75B25" w:rsidP="00654ECE">
      <w:pPr>
        <w:tabs>
          <w:tab w:val="left" w:pos="540"/>
        </w:tabs>
        <w:spacing w:after="0" w:line="360" w:lineRule="auto"/>
        <w:jc w:val="center"/>
        <w:outlineLvl w:val="0"/>
        <w:rPr>
          <w:rFonts w:ascii="Times New Roman" w:hAnsi="Times New Roman"/>
          <w:b/>
          <w:sz w:val="24"/>
          <w:szCs w:val="24"/>
        </w:rPr>
      </w:pPr>
    </w:p>
    <w:p w:rsidR="00C75B25" w:rsidRPr="00CA2619" w:rsidRDefault="00C75B25" w:rsidP="00654ECE">
      <w:pPr>
        <w:tabs>
          <w:tab w:val="left" w:pos="540"/>
        </w:tabs>
        <w:spacing w:after="0" w:line="360" w:lineRule="auto"/>
        <w:jc w:val="center"/>
        <w:outlineLvl w:val="0"/>
        <w:rPr>
          <w:rFonts w:ascii="Times New Roman" w:hAnsi="Times New Roman"/>
          <w:b/>
          <w:sz w:val="24"/>
          <w:szCs w:val="24"/>
        </w:rPr>
      </w:pPr>
    </w:p>
    <w:p w:rsidR="00C75B25" w:rsidRPr="00CA2619" w:rsidRDefault="00C75B25" w:rsidP="00654ECE">
      <w:pPr>
        <w:tabs>
          <w:tab w:val="left" w:pos="540"/>
        </w:tabs>
        <w:spacing w:after="0" w:line="360" w:lineRule="auto"/>
        <w:jc w:val="center"/>
        <w:outlineLvl w:val="0"/>
        <w:rPr>
          <w:rFonts w:ascii="Times New Roman" w:hAnsi="Times New Roman"/>
          <w:b/>
          <w:sz w:val="24"/>
          <w:szCs w:val="24"/>
        </w:rPr>
      </w:pPr>
    </w:p>
    <w:p w:rsidR="00C75B25" w:rsidRPr="00CA2619" w:rsidRDefault="00C75B25" w:rsidP="00654ECE">
      <w:pPr>
        <w:tabs>
          <w:tab w:val="left" w:pos="540"/>
        </w:tabs>
        <w:spacing w:after="0" w:line="360" w:lineRule="auto"/>
        <w:jc w:val="center"/>
        <w:outlineLvl w:val="0"/>
        <w:rPr>
          <w:rFonts w:ascii="Times New Roman" w:hAnsi="Times New Roman"/>
          <w:b/>
          <w:sz w:val="24"/>
          <w:szCs w:val="24"/>
        </w:rPr>
      </w:pPr>
    </w:p>
    <w:p w:rsidR="00C75B25" w:rsidRPr="00CA2619" w:rsidRDefault="00C75B25" w:rsidP="00654ECE">
      <w:pPr>
        <w:tabs>
          <w:tab w:val="left" w:pos="540"/>
        </w:tabs>
        <w:spacing w:after="0" w:line="360" w:lineRule="auto"/>
        <w:jc w:val="center"/>
        <w:outlineLvl w:val="0"/>
        <w:rPr>
          <w:rFonts w:ascii="Times New Roman" w:hAnsi="Times New Roman"/>
          <w:b/>
          <w:sz w:val="24"/>
          <w:szCs w:val="24"/>
        </w:rPr>
      </w:pPr>
    </w:p>
    <w:p w:rsidR="00C75B25" w:rsidRPr="00CA2619" w:rsidRDefault="00C75B25" w:rsidP="00654ECE">
      <w:pPr>
        <w:tabs>
          <w:tab w:val="left" w:pos="540"/>
        </w:tabs>
        <w:spacing w:after="0" w:line="360" w:lineRule="auto"/>
        <w:jc w:val="center"/>
        <w:outlineLvl w:val="0"/>
        <w:rPr>
          <w:rFonts w:ascii="Times New Roman" w:hAnsi="Times New Roman"/>
          <w:b/>
          <w:sz w:val="24"/>
          <w:szCs w:val="24"/>
        </w:rPr>
      </w:pPr>
    </w:p>
    <w:p w:rsidR="009E2347" w:rsidRPr="00CA2619" w:rsidRDefault="00A04261" w:rsidP="00654ECE">
      <w:pPr>
        <w:spacing w:line="360" w:lineRule="auto"/>
        <w:jc w:val="center"/>
        <w:rPr>
          <w:rFonts w:ascii="Times New Roman" w:hAnsi="Times New Roman"/>
          <w:b/>
          <w:sz w:val="24"/>
          <w:szCs w:val="24"/>
        </w:rPr>
      </w:pPr>
      <w:r w:rsidRPr="00CA2619">
        <w:rPr>
          <w:rFonts w:ascii="Times New Roman" w:hAnsi="Times New Roman"/>
          <w:b/>
          <w:sz w:val="24"/>
          <w:szCs w:val="24"/>
        </w:rPr>
        <w:t>2017</w:t>
      </w:r>
    </w:p>
    <w:p w:rsidR="00B07625" w:rsidRDefault="00B07625" w:rsidP="00402717">
      <w:pPr>
        <w:tabs>
          <w:tab w:val="left" w:pos="540"/>
        </w:tabs>
        <w:spacing w:after="0" w:line="360" w:lineRule="auto"/>
        <w:outlineLvl w:val="0"/>
        <w:rPr>
          <w:rFonts w:ascii="Times New Roman" w:hAnsi="Times New Roman"/>
          <w:b/>
          <w:sz w:val="24"/>
          <w:szCs w:val="24"/>
        </w:rPr>
      </w:pPr>
    </w:p>
    <w:p w:rsidR="00007F69" w:rsidRDefault="00007F69" w:rsidP="00402717">
      <w:pPr>
        <w:tabs>
          <w:tab w:val="left" w:pos="540"/>
        </w:tabs>
        <w:spacing w:after="0" w:line="360" w:lineRule="auto"/>
        <w:outlineLvl w:val="0"/>
        <w:rPr>
          <w:rFonts w:ascii="Times New Roman" w:hAnsi="Times New Roman"/>
          <w:b/>
          <w:sz w:val="24"/>
          <w:szCs w:val="24"/>
        </w:rPr>
      </w:pPr>
    </w:p>
    <w:p w:rsidR="00007F69" w:rsidRDefault="00007F69" w:rsidP="00402717">
      <w:pPr>
        <w:tabs>
          <w:tab w:val="left" w:pos="540"/>
        </w:tabs>
        <w:spacing w:after="0" w:line="360" w:lineRule="auto"/>
        <w:outlineLvl w:val="0"/>
        <w:rPr>
          <w:rFonts w:ascii="Times New Roman" w:hAnsi="Times New Roman"/>
          <w:b/>
          <w:sz w:val="24"/>
          <w:szCs w:val="24"/>
        </w:rPr>
      </w:pPr>
    </w:p>
    <w:p w:rsidR="00007F69" w:rsidRPr="00CA2619" w:rsidRDefault="00007F69" w:rsidP="00402717">
      <w:pPr>
        <w:tabs>
          <w:tab w:val="left" w:pos="540"/>
        </w:tabs>
        <w:spacing w:after="0" w:line="360" w:lineRule="auto"/>
        <w:outlineLvl w:val="0"/>
        <w:rPr>
          <w:rFonts w:ascii="Times New Roman" w:hAnsi="Times New Roman"/>
          <w:b/>
          <w:sz w:val="24"/>
          <w:szCs w:val="24"/>
        </w:rPr>
      </w:pPr>
    </w:p>
    <w:p w:rsidR="003D28D9" w:rsidRPr="00CA2619" w:rsidRDefault="00E76A86" w:rsidP="00654ECE">
      <w:pPr>
        <w:tabs>
          <w:tab w:val="left" w:pos="540"/>
        </w:tabs>
        <w:spacing w:after="0" w:line="360" w:lineRule="auto"/>
        <w:jc w:val="center"/>
        <w:outlineLvl w:val="0"/>
        <w:rPr>
          <w:rFonts w:ascii="Times New Roman" w:hAnsi="Times New Roman"/>
          <w:b/>
          <w:sz w:val="24"/>
          <w:szCs w:val="24"/>
        </w:rPr>
      </w:pPr>
      <w:bookmarkStart w:id="12" w:name="_Toc413930350"/>
      <w:bookmarkStart w:id="13" w:name="_Toc482786073"/>
      <w:r w:rsidRPr="00CA2619">
        <w:rPr>
          <w:rFonts w:ascii="Times New Roman" w:hAnsi="Times New Roman"/>
          <w:b/>
          <w:sz w:val="24"/>
          <w:szCs w:val="24"/>
        </w:rPr>
        <w:t>CUPRINS</w:t>
      </w:r>
      <w:bookmarkEnd w:id="12"/>
      <w:bookmarkEnd w:id="13"/>
    </w:p>
    <w:p w:rsidR="00F50BB1" w:rsidRPr="00CA2619" w:rsidRDefault="004D0D7B" w:rsidP="00654ECE">
      <w:pPr>
        <w:tabs>
          <w:tab w:val="left" w:pos="540"/>
        </w:tabs>
        <w:spacing w:after="0" w:line="360" w:lineRule="auto"/>
        <w:rPr>
          <w:rFonts w:ascii="Times New Roman" w:hAnsi="Times New Roman"/>
          <w:b/>
          <w:noProof/>
          <w:sz w:val="24"/>
          <w:szCs w:val="24"/>
        </w:rPr>
      </w:pPr>
      <w:r w:rsidRPr="00CA2619">
        <w:rPr>
          <w:rFonts w:ascii="Times New Roman" w:hAnsi="Times New Roman"/>
          <w:b/>
          <w:sz w:val="24"/>
          <w:szCs w:val="24"/>
        </w:rPr>
        <w:t xml:space="preserve"> </w:t>
      </w:r>
    </w:p>
    <w:p w:rsidR="006B2602" w:rsidRPr="00CA2619" w:rsidRDefault="001D5CA4">
      <w:pPr>
        <w:pStyle w:val="TOC1"/>
        <w:rPr>
          <w:rFonts w:ascii="Times New Roman" w:eastAsiaTheme="minorEastAsia" w:hAnsi="Times New Roman"/>
          <w:noProof/>
          <w:sz w:val="24"/>
          <w:szCs w:val="24"/>
        </w:rPr>
      </w:pPr>
      <w:r w:rsidRPr="00CA2619">
        <w:rPr>
          <w:rFonts w:ascii="Times New Roman" w:hAnsi="Times New Roman"/>
          <w:sz w:val="24"/>
          <w:szCs w:val="24"/>
        </w:rPr>
        <w:fldChar w:fldCharType="begin"/>
      </w:r>
      <w:r w:rsidR="00FB467D" w:rsidRPr="00CA2619">
        <w:rPr>
          <w:rFonts w:ascii="Times New Roman" w:hAnsi="Times New Roman"/>
          <w:sz w:val="24"/>
          <w:szCs w:val="24"/>
        </w:rPr>
        <w:instrText xml:space="preserve"> TOC \o "1-3" \h \z \u </w:instrText>
      </w:r>
      <w:r w:rsidRPr="00CA2619">
        <w:rPr>
          <w:rFonts w:ascii="Times New Roman" w:hAnsi="Times New Roman"/>
          <w:sz w:val="24"/>
          <w:szCs w:val="24"/>
        </w:rPr>
        <w:fldChar w:fldCharType="separate"/>
      </w:r>
      <w:hyperlink w:anchor="_Toc482786073" w:history="1">
        <w:r w:rsidR="006B2602" w:rsidRPr="00CA2619">
          <w:rPr>
            <w:rStyle w:val="Hyperlink"/>
            <w:rFonts w:ascii="Times New Roman" w:hAnsi="Times New Roman"/>
            <w:b/>
            <w:noProof/>
            <w:sz w:val="24"/>
            <w:szCs w:val="24"/>
          </w:rPr>
          <w:t>CUPRINS</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_Toc482786073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2</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074" w:history="1">
        <w:r w:rsidR="006B2602" w:rsidRPr="00CA2619">
          <w:rPr>
            <w:rStyle w:val="Hyperlink"/>
            <w:rFonts w:ascii="Times New Roman" w:hAnsi="Times New Roman"/>
            <w:b/>
            <w:noProof/>
            <w:sz w:val="24"/>
            <w:szCs w:val="24"/>
          </w:rPr>
          <w:t>Cap.I.  Structura şi atribuţiile spitalului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_Toc482786074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7</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075" w:history="1">
        <w:r w:rsidR="006B2602" w:rsidRPr="00CA2619">
          <w:rPr>
            <w:rStyle w:val="Hyperlink"/>
            <w:rFonts w:ascii="Times New Roman" w:hAnsi="Times New Roman"/>
            <w:noProof/>
            <w:sz w:val="24"/>
            <w:szCs w:val="24"/>
          </w:rPr>
          <w:t>1.1.</w:t>
        </w:r>
        <w:r w:rsidR="006B2602" w:rsidRPr="00CA2619">
          <w:rPr>
            <w:rFonts w:ascii="Times New Roman" w:eastAsiaTheme="minorEastAsia" w:hAnsi="Times New Roman"/>
            <w:noProof/>
            <w:sz w:val="24"/>
            <w:szCs w:val="24"/>
          </w:rPr>
          <w:tab/>
        </w:r>
        <w:r w:rsidR="006B2602" w:rsidRPr="00CA2619">
          <w:rPr>
            <w:rStyle w:val="Hyperlink"/>
            <w:rFonts w:ascii="Times New Roman" w:hAnsi="Times New Roman"/>
            <w:noProof/>
            <w:sz w:val="24"/>
            <w:szCs w:val="24"/>
          </w:rPr>
          <w:t>Date generale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_Toc482786075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7</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076" w:history="1">
        <w:r w:rsidR="006B2602" w:rsidRPr="00CA2619">
          <w:rPr>
            <w:rStyle w:val="Hyperlink"/>
            <w:rFonts w:ascii="Times New Roman" w:hAnsi="Times New Roman"/>
            <w:noProof/>
            <w:sz w:val="24"/>
            <w:szCs w:val="24"/>
          </w:rPr>
          <w:t>1.2.</w:t>
        </w:r>
        <w:r w:rsidR="006B2602" w:rsidRPr="00CA2619">
          <w:rPr>
            <w:rFonts w:ascii="Times New Roman" w:eastAsiaTheme="minorEastAsia" w:hAnsi="Times New Roman"/>
            <w:noProof/>
            <w:sz w:val="24"/>
            <w:szCs w:val="24"/>
          </w:rPr>
          <w:tab/>
        </w:r>
        <w:r w:rsidR="006B2602" w:rsidRPr="00CA2619">
          <w:rPr>
            <w:rStyle w:val="Hyperlink"/>
            <w:rFonts w:ascii="Times New Roman" w:hAnsi="Times New Roman"/>
            <w:noProof/>
            <w:sz w:val="24"/>
            <w:szCs w:val="24"/>
          </w:rPr>
          <w:t>Atributiile generale ale spitalului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_Toc482786076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7</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077" w:history="1">
        <w:r w:rsidR="006B2602" w:rsidRPr="00CA2619">
          <w:rPr>
            <w:rStyle w:val="Hyperlink"/>
            <w:rFonts w:ascii="Times New Roman" w:hAnsi="Times New Roman"/>
            <w:noProof/>
            <w:sz w:val="24"/>
            <w:szCs w:val="24"/>
          </w:rPr>
          <w:t>1.3.</w:t>
        </w:r>
        <w:r w:rsidR="006B2602" w:rsidRPr="00CA2619">
          <w:rPr>
            <w:rFonts w:ascii="Times New Roman" w:eastAsiaTheme="minorEastAsia" w:hAnsi="Times New Roman"/>
            <w:noProof/>
            <w:sz w:val="24"/>
            <w:szCs w:val="24"/>
          </w:rPr>
          <w:tab/>
        </w:r>
        <w:r w:rsidR="006B2602" w:rsidRPr="00CA2619">
          <w:rPr>
            <w:rStyle w:val="Hyperlink"/>
            <w:rFonts w:ascii="Times New Roman" w:hAnsi="Times New Roman"/>
            <w:noProof/>
            <w:sz w:val="24"/>
            <w:szCs w:val="24"/>
          </w:rPr>
          <w:t>Structura organizatorica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_Toc482786077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8</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078" w:history="1">
        <w:r w:rsidR="006B2602" w:rsidRPr="00CA2619">
          <w:rPr>
            <w:rStyle w:val="Hyperlink"/>
            <w:rFonts w:ascii="Times New Roman" w:hAnsi="Times New Roman"/>
            <w:noProof/>
            <w:sz w:val="24"/>
            <w:szCs w:val="24"/>
          </w:rPr>
          <w:t>1.4.</w:t>
        </w:r>
        <w:r w:rsidR="006B2602" w:rsidRPr="00CA2619">
          <w:rPr>
            <w:rFonts w:ascii="Times New Roman" w:eastAsiaTheme="minorEastAsia" w:hAnsi="Times New Roman"/>
            <w:noProof/>
            <w:sz w:val="24"/>
            <w:szCs w:val="24"/>
          </w:rPr>
          <w:tab/>
        </w:r>
        <w:r w:rsidR="006B2602" w:rsidRPr="00CA2619">
          <w:rPr>
            <w:rStyle w:val="Hyperlink"/>
            <w:rFonts w:ascii="Times New Roman" w:hAnsi="Times New Roman"/>
            <w:noProof/>
            <w:sz w:val="24"/>
            <w:szCs w:val="24"/>
          </w:rPr>
          <w:t>Organigrama (anexa 1)</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_Toc482786078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9</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079" w:history="1">
        <w:r w:rsidR="006B2602" w:rsidRPr="00CA2619">
          <w:rPr>
            <w:rStyle w:val="Hyperlink"/>
            <w:rFonts w:ascii="Times New Roman" w:hAnsi="Times New Roman"/>
            <w:noProof/>
            <w:sz w:val="24"/>
            <w:szCs w:val="24"/>
          </w:rPr>
          <w:t>1.5.</w:t>
        </w:r>
        <w:r w:rsidR="006B2602" w:rsidRPr="00CA2619">
          <w:rPr>
            <w:rFonts w:ascii="Times New Roman" w:eastAsiaTheme="minorEastAsia" w:hAnsi="Times New Roman"/>
            <w:noProof/>
            <w:sz w:val="24"/>
            <w:szCs w:val="24"/>
          </w:rPr>
          <w:tab/>
        </w:r>
        <w:r w:rsidR="006B2602" w:rsidRPr="00CA2619">
          <w:rPr>
            <w:rStyle w:val="Hyperlink"/>
            <w:rFonts w:ascii="Times New Roman" w:hAnsi="Times New Roman"/>
            <w:noProof/>
            <w:sz w:val="24"/>
            <w:szCs w:val="24"/>
          </w:rPr>
          <w:t>Functiile spitalului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_Toc482786079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9</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080" w:history="1">
        <w:r w:rsidR="006B2602" w:rsidRPr="00CA2619">
          <w:rPr>
            <w:rStyle w:val="Hyperlink"/>
            <w:rFonts w:ascii="Times New Roman" w:hAnsi="Times New Roman"/>
            <w:b/>
            <w:noProof/>
            <w:sz w:val="24"/>
            <w:szCs w:val="24"/>
          </w:rPr>
          <w:t>Cap. II. Managementul spitalului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_Toc482786080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9</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081" w:history="1">
        <w:r w:rsidR="006B2602" w:rsidRPr="00CA2619">
          <w:rPr>
            <w:rStyle w:val="Hyperlink"/>
            <w:rFonts w:ascii="Times New Roman" w:hAnsi="Times New Roman"/>
            <w:noProof/>
            <w:sz w:val="24"/>
            <w:szCs w:val="24"/>
          </w:rPr>
          <w:t>2.1.Consiliul de Administratie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_Toc482786081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9</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082" w:history="1">
        <w:r w:rsidR="006B2602" w:rsidRPr="00CA2619">
          <w:rPr>
            <w:rStyle w:val="Hyperlink"/>
            <w:rFonts w:ascii="Times New Roman" w:hAnsi="Times New Roman"/>
            <w:noProof/>
            <w:sz w:val="24"/>
            <w:szCs w:val="24"/>
          </w:rPr>
          <w:t>2.2.Manager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_Toc482786082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10</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083" w:history="1">
        <w:r w:rsidR="006B2602" w:rsidRPr="00CA2619">
          <w:rPr>
            <w:rStyle w:val="Hyperlink"/>
            <w:rFonts w:ascii="Times New Roman" w:hAnsi="Times New Roman"/>
            <w:noProof/>
            <w:sz w:val="24"/>
            <w:szCs w:val="24"/>
          </w:rPr>
          <w:t>2.3.Comitetul director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_Toc482786083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14</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084" w:history="1">
        <w:r w:rsidR="006B2602" w:rsidRPr="00CA2619">
          <w:rPr>
            <w:rStyle w:val="Hyperlink"/>
            <w:rFonts w:ascii="Times New Roman" w:hAnsi="Times New Roman"/>
            <w:noProof/>
            <w:sz w:val="24"/>
            <w:szCs w:val="24"/>
          </w:rPr>
          <w:t>2.3.1. Componenta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_Toc482786084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14</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085" w:history="1">
        <w:r w:rsidR="006B2602" w:rsidRPr="00CA2619">
          <w:rPr>
            <w:rStyle w:val="Hyperlink"/>
            <w:rFonts w:ascii="Times New Roman" w:hAnsi="Times New Roman"/>
            <w:noProof/>
            <w:sz w:val="24"/>
            <w:szCs w:val="24"/>
          </w:rPr>
          <w:t>2.3.2.Atributii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_Toc482786085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14</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086" w:history="1">
        <w:r w:rsidR="006B2602" w:rsidRPr="00CA2619">
          <w:rPr>
            <w:rStyle w:val="Hyperlink"/>
            <w:rFonts w:ascii="Times New Roman" w:hAnsi="Times New Roman"/>
            <w:noProof/>
            <w:sz w:val="24"/>
            <w:szCs w:val="24"/>
          </w:rPr>
          <w:t>2.3.3.Atributii specifice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_Toc482786086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17</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087" w:history="1">
        <w:r w:rsidR="006B2602" w:rsidRPr="00CA2619">
          <w:rPr>
            <w:rStyle w:val="Hyperlink"/>
            <w:rFonts w:ascii="Times New Roman" w:hAnsi="Times New Roman"/>
            <w:noProof/>
            <w:sz w:val="24"/>
            <w:szCs w:val="24"/>
          </w:rPr>
          <w:t>2.4.Consiliul medical</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_Toc482786087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21</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088" w:history="1">
        <w:r w:rsidR="006B2602" w:rsidRPr="00CA2619">
          <w:rPr>
            <w:rStyle w:val="Hyperlink"/>
            <w:rFonts w:ascii="Times New Roman" w:hAnsi="Times New Roman"/>
            <w:noProof/>
            <w:sz w:val="24"/>
            <w:szCs w:val="24"/>
          </w:rPr>
          <w:t>2.4.1 Componenta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_Toc482786088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21</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089" w:history="1">
        <w:r w:rsidR="006B2602" w:rsidRPr="00CA2619">
          <w:rPr>
            <w:rStyle w:val="Hyperlink"/>
            <w:rFonts w:ascii="Times New Roman" w:hAnsi="Times New Roman"/>
            <w:noProof/>
            <w:sz w:val="24"/>
            <w:szCs w:val="24"/>
          </w:rPr>
          <w:t>2.4.2.Atributii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_Toc482786089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21</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090" w:history="1">
        <w:r w:rsidR="006B2602" w:rsidRPr="00CA2619">
          <w:rPr>
            <w:rStyle w:val="Hyperlink"/>
            <w:rFonts w:ascii="Times New Roman" w:hAnsi="Times New Roman"/>
            <w:noProof/>
            <w:sz w:val="24"/>
            <w:szCs w:val="24"/>
          </w:rPr>
          <w:t>2.5.Consiliul etic</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_Toc482786090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23</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091" w:history="1">
        <w:r w:rsidR="006B2602" w:rsidRPr="00CA2619">
          <w:rPr>
            <w:rStyle w:val="Hyperlink"/>
            <w:rFonts w:ascii="Times New Roman" w:hAnsi="Times New Roman"/>
            <w:noProof/>
            <w:sz w:val="24"/>
            <w:szCs w:val="24"/>
          </w:rPr>
          <w:t>2.5.1.Componenta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_Toc482786091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23</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092" w:history="1">
        <w:r w:rsidR="006B2602" w:rsidRPr="00CA2619">
          <w:rPr>
            <w:rStyle w:val="Hyperlink"/>
            <w:rFonts w:ascii="Times New Roman" w:hAnsi="Times New Roman"/>
            <w:noProof/>
            <w:sz w:val="24"/>
            <w:szCs w:val="24"/>
          </w:rPr>
          <w:t>2.5.2. Atribuţiile Consiliului Etic</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_Toc482786092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23</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093" w:history="1">
        <w:r w:rsidR="006B2602" w:rsidRPr="00CA2619">
          <w:rPr>
            <w:rStyle w:val="Hyperlink"/>
            <w:rFonts w:ascii="Times New Roman" w:hAnsi="Times New Roman"/>
            <w:b/>
            <w:noProof/>
            <w:sz w:val="24"/>
            <w:szCs w:val="24"/>
          </w:rPr>
          <w:t>Cap.III. Finantarea spitalului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_Toc482786093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26</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094" w:history="1">
        <w:r w:rsidR="006B2602" w:rsidRPr="00CA2619">
          <w:rPr>
            <w:rStyle w:val="Hyperlink"/>
            <w:rFonts w:ascii="Times New Roman" w:hAnsi="Times New Roman"/>
            <w:b/>
            <w:noProof/>
            <w:sz w:val="24"/>
            <w:szCs w:val="24"/>
          </w:rPr>
          <w:t>Cap.IV.Internarea si externarea bolnavilor programati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_Toc482786094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27</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095" w:history="1">
        <w:r w:rsidR="006B2602" w:rsidRPr="00CA2619">
          <w:rPr>
            <w:rStyle w:val="Hyperlink"/>
            <w:rFonts w:ascii="Times New Roman" w:hAnsi="Times New Roman"/>
            <w:noProof/>
            <w:sz w:val="24"/>
            <w:szCs w:val="24"/>
          </w:rPr>
          <w:t>4.1.Biroul de internari-externari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_Toc482786095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27</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096" w:history="1">
        <w:r w:rsidR="006B2602" w:rsidRPr="00CA2619">
          <w:rPr>
            <w:rStyle w:val="Hyperlink"/>
            <w:rFonts w:ascii="Times New Roman" w:hAnsi="Times New Roman"/>
            <w:noProof/>
            <w:sz w:val="24"/>
            <w:szCs w:val="24"/>
          </w:rPr>
          <w:t>4.2.Serviciul social</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_Toc482786096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27</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097" w:history="1">
        <w:r w:rsidR="006B2602" w:rsidRPr="00CA2619">
          <w:rPr>
            <w:rStyle w:val="Hyperlink"/>
            <w:rFonts w:ascii="Times New Roman" w:hAnsi="Times New Roman"/>
            <w:b/>
            <w:noProof/>
            <w:sz w:val="24"/>
            <w:szCs w:val="24"/>
          </w:rPr>
          <w:t>Cap. V. Sectiile cu paturi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_Toc482786097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28</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098" w:history="1">
        <w:r w:rsidR="006B2602" w:rsidRPr="00CA2619">
          <w:rPr>
            <w:rStyle w:val="Hyperlink"/>
            <w:rFonts w:ascii="Times New Roman" w:hAnsi="Times New Roman"/>
            <w:noProof/>
            <w:sz w:val="24"/>
            <w:szCs w:val="24"/>
          </w:rPr>
          <w:t>5.1.Organizare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_Toc482786098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28</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099" w:history="1">
        <w:r w:rsidR="006B2602" w:rsidRPr="00CA2619">
          <w:rPr>
            <w:rStyle w:val="Hyperlink"/>
            <w:rFonts w:ascii="Times New Roman" w:hAnsi="Times New Roman"/>
            <w:noProof/>
            <w:sz w:val="24"/>
            <w:szCs w:val="24"/>
          </w:rPr>
          <w:t>5.2.Atributiile sectiilor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_Toc482786099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30</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00" w:history="1">
        <w:r w:rsidR="006B2602" w:rsidRPr="00CA2619">
          <w:rPr>
            <w:rStyle w:val="Hyperlink"/>
            <w:rFonts w:ascii="Times New Roman" w:hAnsi="Times New Roman"/>
            <w:noProof/>
            <w:sz w:val="24"/>
            <w:szCs w:val="24"/>
          </w:rPr>
          <w:t>5.3.1  Medicul sef  are in principal următoarele atribuţii: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_Toc482786100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30</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01" w:history="1">
        <w:r w:rsidR="006B2602" w:rsidRPr="00CA2619">
          <w:rPr>
            <w:rStyle w:val="Hyperlink"/>
            <w:rFonts w:ascii="Times New Roman" w:hAnsi="Times New Roman"/>
            <w:noProof/>
            <w:sz w:val="24"/>
            <w:szCs w:val="24"/>
          </w:rPr>
          <w:t>5.3.2  Medic primar/medic specialist are următoarele atribuţii: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_Toc482786101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35</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02" w:history="1">
        <w:r w:rsidR="006B2602" w:rsidRPr="00CA2619">
          <w:rPr>
            <w:rStyle w:val="Hyperlink"/>
            <w:rFonts w:ascii="Times New Roman" w:hAnsi="Times New Roman"/>
            <w:noProof/>
            <w:sz w:val="24"/>
            <w:szCs w:val="24"/>
          </w:rPr>
          <w:t>5.3.3. Atribuţii specifice ale medicului de gardă</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_Toc482786102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37</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03" w:history="1">
        <w:r w:rsidR="006B2602" w:rsidRPr="00CA2619">
          <w:rPr>
            <w:rStyle w:val="Hyperlink"/>
            <w:rFonts w:ascii="Times New Roman" w:hAnsi="Times New Roman"/>
            <w:noProof/>
            <w:sz w:val="24"/>
            <w:szCs w:val="24"/>
          </w:rPr>
          <w:t>5.3.4.  Asistent medical sef/coordonator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_Toc482786103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38</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04" w:history="1">
        <w:r w:rsidR="006B2602" w:rsidRPr="00CA2619">
          <w:rPr>
            <w:rStyle w:val="Hyperlink"/>
            <w:rFonts w:ascii="Times New Roman" w:hAnsi="Times New Roman"/>
            <w:noProof/>
            <w:sz w:val="24"/>
            <w:szCs w:val="24"/>
          </w:rPr>
          <w:t>5.3.5. Asistentul medical</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_Toc482786104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49</w:t>
        </w:r>
        <w:r w:rsidRPr="00CA2619">
          <w:rPr>
            <w:rFonts w:ascii="Times New Roman" w:hAnsi="Times New Roman"/>
            <w:noProof/>
            <w:webHidden/>
            <w:sz w:val="24"/>
            <w:szCs w:val="24"/>
          </w:rPr>
          <w:fldChar w:fldCharType="end"/>
        </w:r>
      </w:hyperlink>
    </w:p>
    <w:p w:rsidR="00A7308D" w:rsidRPr="00CA2619" w:rsidRDefault="001D5CA4" w:rsidP="00CC72C4">
      <w:pPr>
        <w:pStyle w:val="TOC3"/>
        <w:rPr>
          <w:rStyle w:val="Hyperlink"/>
          <w:rFonts w:ascii="Times New Roman" w:eastAsiaTheme="minorEastAsia" w:hAnsi="Times New Roman"/>
          <w:noProof/>
          <w:color w:val="auto"/>
          <w:sz w:val="24"/>
          <w:szCs w:val="24"/>
          <w:u w:val="none"/>
        </w:rPr>
      </w:pPr>
      <w:hyperlink w:anchor="_Toc482786105" w:history="1">
        <w:r w:rsidR="006B2602" w:rsidRPr="00CA2619">
          <w:rPr>
            <w:rStyle w:val="Hyperlink"/>
            <w:rFonts w:ascii="Times New Roman" w:hAnsi="Times New Roman"/>
            <w:noProof/>
            <w:sz w:val="24"/>
            <w:szCs w:val="24"/>
          </w:rPr>
          <w:t>5.3.6. Infirmiera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_Toc482786105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54</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06" w:history="1">
        <w:r w:rsidR="006B2602" w:rsidRPr="00CA2619">
          <w:rPr>
            <w:rStyle w:val="Hyperlink"/>
            <w:rFonts w:ascii="Times New Roman" w:hAnsi="Times New Roman"/>
            <w:noProof/>
            <w:sz w:val="24"/>
            <w:szCs w:val="24"/>
          </w:rPr>
          <w:t>5.3.7</w:t>
        </w:r>
        <w:r w:rsidR="00DE7A35" w:rsidRPr="00CA2619">
          <w:rPr>
            <w:rStyle w:val="Hyperlink"/>
            <w:rFonts w:ascii="Times New Roman" w:hAnsi="Times New Roman"/>
            <w:noProof/>
            <w:sz w:val="24"/>
            <w:szCs w:val="24"/>
          </w:rPr>
          <w:t xml:space="preserve"> </w:t>
        </w:r>
        <w:r w:rsidR="006B2602" w:rsidRPr="00CA2619">
          <w:rPr>
            <w:rStyle w:val="Hyperlink"/>
            <w:rFonts w:ascii="Times New Roman" w:hAnsi="Times New Roman"/>
            <w:noProof/>
            <w:sz w:val="24"/>
            <w:szCs w:val="24"/>
          </w:rPr>
          <w:t>Ingrijitoarea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_Toc482786106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60</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07" w:history="1">
        <w:r w:rsidR="006B2602" w:rsidRPr="00CA2619">
          <w:rPr>
            <w:rStyle w:val="Hyperlink"/>
            <w:rFonts w:ascii="Times New Roman" w:hAnsi="Times New Roman"/>
            <w:noProof/>
            <w:sz w:val="24"/>
            <w:szCs w:val="24"/>
          </w:rPr>
          <w:t>5.3.8.</w:t>
        </w:r>
        <w:r w:rsidR="006B2602" w:rsidRPr="00CA2619">
          <w:rPr>
            <w:rFonts w:ascii="Times New Roman" w:eastAsiaTheme="minorEastAsia" w:hAnsi="Times New Roman"/>
            <w:noProof/>
            <w:sz w:val="24"/>
            <w:szCs w:val="24"/>
          </w:rPr>
          <w:tab/>
        </w:r>
        <w:r w:rsidR="006B2602" w:rsidRPr="00CA2619">
          <w:rPr>
            <w:rStyle w:val="Hyperlink"/>
            <w:rFonts w:ascii="Times New Roman" w:hAnsi="Times New Roman"/>
            <w:noProof/>
            <w:sz w:val="24"/>
            <w:szCs w:val="24"/>
          </w:rPr>
          <w:t>Psiholog</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_Toc482786107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63</w:t>
        </w:r>
        <w:r w:rsidRPr="00CA2619">
          <w:rPr>
            <w:rFonts w:ascii="Times New Roman" w:hAnsi="Times New Roman"/>
            <w:noProof/>
            <w:webHidden/>
            <w:sz w:val="24"/>
            <w:szCs w:val="24"/>
          </w:rPr>
          <w:fldChar w:fldCharType="end"/>
        </w:r>
      </w:hyperlink>
    </w:p>
    <w:p w:rsidR="00CA2619" w:rsidRDefault="00CA2619">
      <w:pPr>
        <w:pStyle w:val="TOC1"/>
        <w:rPr>
          <w:rFonts w:ascii="Times New Roman" w:hAnsi="Times New Roman"/>
          <w:sz w:val="24"/>
          <w:szCs w:val="24"/>
        </w:rPr>
      </w:pPr>
    </w:p>
    <w:p w:rsidR="006B2602" w:rsidRPr="00CA2619" w:rsidRDefault="001D5CA4">
      <w:pPr>
        <w:pStyle w:val="TOC1"/>
        <w:rPr>
          <w:rFonts w:ascii="Times New Roman" w:eastAsiaTheme="minorEastAsia" w:hAnsi="Times New Roman"/>
          <w:noProof/>
          <w:sz w:val="24"/>
          <w:szCs w:val="24"/>
        </w:rPr>
      </w:pPr>
      <w:hyperlink w:anchor="_Toc482786108" w:history="1">
        <w:r w:rsidR="006B2602" w:rsidRPr="00CA2619">
          <w:rPr>
            <w:rStyle w:val="Hyperlink"/>
            <w:rFonts w:ascii="Times New Roman" w:hAnsi="Times New Roman"/>
            <w:b/>
            <w:noProof/>
            <w:sz w:val="24"/>
            <w:szCs w:val="24"/>
          </w:rPr>
          <w:t>Cap VI. Activitatea in laboratoare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_Toc482786108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65</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09" w:history="1">
        <w:r w:rsidR="006B2602" w:rsidRPr="00CA2619">
          <w:rPr>
            <w:rStyle w:val="Hyperlink"/>
            <w:rFonts w:ascii="Times New Roman" w:hAnsi="Times New Roman"/>
            <w:noProof/>
            <w:sz w:val="24"/>
            <w:szCs w:val="24"/>
          </w:rPr>
          <w:t>6.1 Laboratorul de analize medicale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_Toc482786109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65</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11" w:history="1">
        <w:r w:rsidR="006B2602" w:rsidRPr="00CA2619">
          <w:rPr>
            <w:rStyle w:val="Hyperlink"/>
            <w:rFonts w:ascii="Times New Roman" w:hAnsi="Times New Roman"/>
            <w:noProof/>
            <w:sz w:val="24"/>
            <w:szCs w:val="24"/>
          </w:rPr>
          <w:t>6.2. Laboratorul de radiologie si imagistica medicala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_Toc482786111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76</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12" w:history="1">
        <w:r w:rsidR="006B2602" w:rsidRPr="00CA2619">
          <w:rPr>
            <w:rStyle w:val="Hyperlink"/>
            <w:rFonts w:ascii="Times New Roman" w:hAnsi="Times New Roman"/>
            <w:noProof/>
            <w:sz w:val="24"/>
            <w:szCs w:val="24"/>
          </w:rPr>
          <w:t>6.3.Cabinetul de explorari functionale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_Toc482786112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78</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113" w:history="1">
        <w:r w:rsidR="006B2602" w:rsidRPr="00CA2619">
          <w:rPr>
            <w:rStyle w:val="Hyperlink"/>
            <w:rFonts w:ascii="Times New Roman" w:hAnsi="Times New Roman"/>
            <w:b/>
            <w:noProof/>
            <w:sz w:val="24"/>
            <w:szCs w:val="24"/>
          </w:rPr>
          <w:t>Cap. VII.  Sala de gimnastica medicala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_Toc482786113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80</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114" w:history="1">
        <w:r w:rsidR="006B2602" w:rsidRPr="00CA2619">
          <w:rPr>
            <w:rStyle w:val="Hyperlink"/>
            <w:rFonts w:ascii="Times New Roman" w:hAnsi="Times New Roman"/>
            <w:noProof/>
            <w:sz w:val="24"/>
            <w:szCs w:val="24"/>
          </w:rPr>
          <w:t>7.1. Atributii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_Toc482786114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80</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15" w:history="1">
        <w:r w:rsidR="006B2602" w:rsidRPr="00CA2619">
          <w:rPr>
            <w:rStyle w:val="Hyperlink"/>
            <w:rFonts w:ascii="Times New Roman" w:hAnsi="Times New Roman"/>
            <w:noProof/>
            <w:sz w:val="24"/>
            <w:szCs w:val="24"/>
          </w:rPr>
          <w:t>7.2. Atributii personal</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_Toc482786115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80</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16" w:history="1">
        <w:r w:rsidR="006B2602" w:rsidRPr="00CA2619">
          <w:rPr>
            <w:rStyle w:val="Hyperlink"/>
            <w:rFonts w:ascii="Times New Roman" w:hAnsi="Times New Roman"/>
            <w:noProof/>
            <w:sz w:val="24"/>
            <w:szCs w:val="24"/>
          </w:rPr>
          <w:t>7.2.1 Kinetoterapeutul/fiziokinetoterapeutul</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_Toc482786116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81</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17" w:history="1">
        <w:r w:rsidR="006B2602" w:rsidRPr="00CA2619">
          <w:rPr>
            <w:rStyle w:val="Hyperlink"/>
            <w:rFonts w:ascii="Times New Roman" w:hAnsi="Times New Roman"/>
            <w:noProof/>
            <w:sz w:val="24"/>
            <w:szCs w:val="24"/>
          </w:rPr>
          <w:t>7.2.2. Asistentul medical balneofizioterapie si masaj</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_Toc482786117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83</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118" w:history="1">
        <w:r w:rsidR="006B2602" w:rsidRPr="00CA2619">
          <w:rPr>
            <w:rStyle w:val="Hyperlink"/>
            <w:rFonts w:ascii="Times New Roman" w:hAnsi="Times New Roman"/>
            <w:b/>
            <w:noProof/>
            <w:sz w:val="24"/>
            <w:szCs w:val="24"/>
          </w:rPr>
          <w:t>Cap. VIII. Compartimentul de  prevenire a infecţiilor asociate asistenţei medicale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_Toc482786118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86</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19" w:history="1">
        <w:r w:rsidR="006B2602" w:rsidRPr="00CA2619">
          <w:rPr>
            <w:rStyle w:val="Hyperlink"/>
            <w:rFonts w:ascii="Times New Roman" w:hAnsi="Times New Roman"/>
            <w:noProof/>
            <w:sz w:val="24"/>
            <w:szCs w:val="24"/>
          </w:rPr>
          <w:t>8.1.Organizare.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_Toc482786119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86</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20" w:history="1">
        <w:r w:rsidR="006B2602" w:rsidRPr="00CA2619">
          <w:rPr>
            <w:rStyle w:val="Hyperlink"/>
            <w:rFonts w:ascii="Times New Roman" w:hAnsi="Times New Roman"/>
            <w:noProof/>
            <w:sz w:val="24"/>
            <w:szCs w:val="24"/>
          </w:rPr>
          <w:t>8.2. Atributii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_Toc482786120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87</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21" w:history="1">
        <w:r w:rsidR="006B2602" w:rsidRPr="00CA2619">
          <w:rPr>
            <w:rStyle w:val="Hyperlink"/>
            <w:rFonts w:ascii="Times New Roman" w:hAnsi="Times New Roman"/>
            <w:noProof/>
            <w:sz w:val="24"/>
            <w:szCs w:val="24"/>
          </w:rPr>
          <w:t>8.2.1. Medicul de specialitate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_Toc482786121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90</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hAnsi="Times New Roman"/>
          <w:noProof/>
          <w:sz w:val="24"/>
          <w:szCs w:val="24"/>
        </w:rPr>
      </w:pPr>
      <w:hyperlink w:anchor="_Toc482786122" w:history="1">
        <w:r w:rsidR="006B2602" w:rsidRPr="00CA2619">
          <w:rPr>
            <w:rStyle w:val="Hyperlink"/>
            <w:rFonts w:ascii="Times New Roman" w:hAnsi="Times New Roman"/>
            <w:noProof/>
            <w:sz w:val="24"/>
            <w:szCs w:val="24"/>
          </w:rPr>
          <w:t>8.2.2. Asistentul de igiena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_Toc482786122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93</w:t>
        </w:r>
        <w:r w:rsidRPr="00CA2619">
          <w:rPr>
            <w:rFonts w:ascii="Times New Roman" w:hAnsi="Times New Roman"/>
            <w:noProof/>
            <w:webHidden/>
            <w:sz w:val="24"/>
            <w:szCs w:val="24"/>
          </w:rPr>
          <w:fldChar w:fldCharType="end"/>
        </w:r>
      </w:hyperlink>
    </w:p>
    <w:p w:rsidR="004658A3" w:rsidRPr="00CA2619" w:rsidRDefault="005A34B2" w:rsidP="004658A3">
      <w:pPr>
        <w:rPr>
          <w:rFonts w:ascii="Times New Roman" w:eastAsiaTheme="minorEastAsia" w:hAnsi="Times New Roman"/>
          <w:noProof/>
          <w:sz w:val="24"/>
          <w:szCs w:val="24"/>
        </w:rPr>
      </w:pPr>
      <w:r w:rsidRPr="00CA2619">
        <w:rPr>
          <w:rFonts w:ascii="Times New Roman" w:eastAsiaTheme="minorEastAsia" w:hAnsi="Times New Roman"/>
          <w:noProof/>
          <w:sz w:val="24"/>
          <w:szCs w:val="24"/>
        </w:rPr>
        <w:t xml:space="preserve"> </w:t>
      </w:r>
      <w:r w:rsidR="004658A3" w:rsidRPr="00CA2619">
        <w:rPr>
          <w:rFonts w:ascii="Times New Roman" w:eastAsiaTheme="minorEastAsia" w:hAnsi="Times New Roman"/>
          <w:noProof/>
          <w:sz w:val="24"/>
          <w:szCs w:val="24"/>
        </w:rPr>
        <w:t xml:space="preserve">       8.2.3. </w:t>
      </w:r>
      <w:r w:rsidR="00C22604" w:rsidRPr="00CA2619">
        <w:rPr>
          <w:rFonts w:ascii="Times New Roman" w:eastAsiaTheme="minorEastAsia" w:hAnsi="Times New Roman"/>
          <w:noProof/>
          <w:sz w:val="24"/>
          <w:szCs w:val="24"/>
        </w:rPr>
        <w:t>Atributiile m</w:t>
      </w:r>
      <w:r w:rsidR="004658A3" w:rsidRPr="00CA2619">
        <w:rPr>
          <w:rFonts w:ascii="Times New Roman" w:eastAsiaTheme="minorEastAsia" w:hAnsi="Times New Roman"/>
          <w:noProof/>
          <w:sz w:val="24"/>
          <w:szCs w:val="24"/>
        </w:rPr>
        <w:t>anagerul</w:t>
      </w:r>
      <w:r w:rsidR="00C22604" w:rsidRPr="00CA2619">
        <w:rPr>
          <w:rFonts w:ascii="Times New Roman" w:eastAsiaTheme="minorEastAsia" w:hAnsi="Times New Roman"/>
          <w:noProof/>
          <w:sz w:val="24"/>
          <w:szCs w:val="24"/>
        </w:rPr>
        <w:t>ui</w:t>
      </w:r>
      <w:r w:rsidR="004658A3" w:rsidRPr="00CA2619">
        <w:rPr>
          <w:rFonts w:ascii="Times New Roman" w:eastAsiaTheme="minorEastAsia" w:hAnsi="Times New Roman"/>
          <w:noProof/>
          <w:sz w:val="24"/>
          <w:szCs w:val="24"/>
        </w:rPr>
        <w:t xml:space="preserve"> spitalului………</w:t>
      </w:r>
      <w:r w:rsidR="00C22604" w:rsidRPr="00CA2619">
        <w:rPr>
          <w:rFonts w:ascii="Times New Roman" w:eastAsiaTheme="minorEastAsia" w:hAnsi="Times New Roman"/>
          <w:noProof/>
          <w:sz w:val="24"/>
          <w:szCs w:val="24"/>
        </w:rPr>
        <w:t>….</w:t>
      </w:r>
      <w:r w:rsidR="004658A3" w:rsidRPr="00CA2619">
        <w:rPr>
          <w:rFonts w:ascii="Times New Roman" w:eastAsiaTheme="minorEastAsia" w:hAnsi="Times New Roman"/>
          <w:noProof/>
          <w:sz w:val="24"/>
          <w:szCs w:val="24"/>
        </w:rPr>
        <w:t>……………………………</w:t>
      </w:r>
      <w:r w:rsidRPr="00CA2619">
        <w:rPr>
          <w:rFonts w:ascii="Times New Roman" w:eastAsiaTheme="minorEastAsia" w:hAnsi="Times New Roman"/>
          <w:noProof/>
          <w:sz w:val="24"/>
          <w:szCs w:val="24"/>
        </w:rPr>
        <w:t>…</w:t>
      </w:r>
      <w:r w:rsidR="004658A3" w:rsidRPr="00CA2619">
        <w:rPr>
          <w:rFonts w:ascii="Times New Roman" w:eastAsiaTheme="minorEastAsia" w:hAnsi="Times New Roman"/>
          <w:noProof/>
          <w:sz w:val="24"/>
          <w:szCs w:val="24"/>
        </w:rPr>
        <w:t>…</w:t>
      </w:r>
      <w:r w:rsidR="00F91B2B" w:rsidRPr="00CA2619">
        <w:rPr>
          <w:rFonts w:ascii="Times New Roman" w:eastAsiaTheme="minorEastAsia" w:hAnsi="Times New Roman"/>
          <w:noProof/>
          <w:sz w:val="24"/>
          <w:szCs w:val="24"/>
        </w:rPr>
        <w:t>…86</w:t>
      </w:r>
    </w:p>
    <w:p w:rsidR="00F91B2B" w:rsidRPr="00CA2619" w:rsidRDefault="00F91B2B" w:rsidP="004658A3">
      <w:pPr>
        <w:rPr>
          <w:rFonts w:ascii="Times New Roman" w:eastAsiaTheme="minorEastAsia" w:hAnsi="Times New Roman"/>
          <w:noProof/>
          <w:sz w:val="24"/>
          <w:szCs w:val="24"/>
        </w:rPr>
      </w:pPr>
      <w:r w:rsidRPr="00CA2619">
        <w:rPr>
          <w:rFonts w:ascii="Times New Roman" w:eastAsiaTheme="minorEastAsia" w:hAnsi="Times New Roman"/>
          <w:noProof/>
          <w:sz w:val="24"/>
          <w:szCs w:val="24"/>
        </w:rPr>
        <w:t xml:space="preserve">        8.2.4. A</w:t>
      </w:r>
      <w:r w:rsidR="00C22604" w:rsidRPr="00CA2619">
        <w:rPr>
          <w:rFonts w:ascii="Times New Roman" w:eastAsiaTheme="minorEastAsia" w:hAnsi="Times New Roman"/>
          <w:noProof/>
          <w:sz w:val="24"/>
          <w:szCs w:val="24"/>
        </w:rPr>
        <w:t>tributiile directorului medical………….………………………………………86</w:t>
      </w:r>
    </w:p>
    <w:p w:rsidR="006D6A22" w:rsidRPr="00CA2619" w:rsidRDefault="006D6A22" w:rsidP="004658A3">
      <w:pPr>
        <w:rPr>
          <w:rFonts w:ascii="Times New Roman" w:eastAsiaTheme="minorEastAsia" w:hAnsi="Times New Roman"/>
          <w:noProof/>
          <w:sz w:val="24"/>
          <w:szCs w:val="24"/>
        </w:rPr>
      </w:pPr>
      <w:r w:rsidRPr="00CA2619">
        <w:rPr>
          <w:rFonts w:ascii="Times New Roman" w:eastAsiaTheme="minorEastAsia" w:hAnsi="Times New Roman"/>
          <w:noProof/>
          <w:sz w:val="24"/>
          <w:szCs w:val="24"/>
        </w:rPr>
        <w:t xml:space="preserve">       8.2.5. Atributiile directorului financiar…………………………………………………87</w:t>
      </w:r>
    </w:p>
    <w:p w:rsidR="006D6A22" w:rsidRPr="00CA2619" w:rsidRDefault="006D6A22" w:rsidP="004658A3">
      <w:pPr>
        <w:rPr>
          <w:rFonts w:ascii="Times New Roman" w:eastAsiaTheme="minorEastAsia" w:hAnsi="Times New Roman"/>
          <w:noProof/>
          <w:sz w:val="24"/>
          <w:szCs w:val="24"/>
        </w:rPr>
      </w:pPr>
      <w:r w:rsidRPr="00CA2619">
        <w:rPr>
          <w:rFonts w:ascii="Times New Roman" w:eastAsiaTheme="minorEastAsia" w:hAnsi="Times New Roman"/>
          <w:noProof/>
          <w:sz w:val="24"/>
          <w:szCs w:val="24"/>
        </w:rPr>
        <w:t xml:space="preserve">        </w:t>
      </w:r>
      <w:r w:rsidR="004C1652" w:rsidRPr="00CA2619">
        <w:rPr>
          <w:rFonts w:ascii="Times New Roman" w:eastAsiaTheme="minorEastAsia" w:hAnsi="Times New Roman"/>
          <w:noProof/>
          <w:sz w:val="24"/>
          <w:szCs w:val="24"/>
        </w:rPr>
        <w:t>8.2.6. Atributiile medicului curant</w:t>
      </w:r>
      <w:r w:rsidR="001A56FE" w:rsidRPr="00CA2619">
        <w:rPr>
          <w:rFonts w:ascii="Times New Roman" w:eastAsiaTheme="minorEastAsia" w:hAnsi="Times New Roman"/>
          <w:noProof/>
          <w:sz w:val="24"/>
          <w:szCs w:val="24"/>
        </w:rPr>
        <w:t xml:space="preserve"> (indiferent de specialitate)</w:t>
      </w:r>
      <w:r w:rsidR="004C1652" w:rsidRPr="00CA2619">
        <w:rPr>
          <w:rFonts w:ascii="Times New Roman" w:eastAsiaTheme="minorEastAsia" w:hAnsi="Times New Roman"/>
          <w:noProof/>
          <w:sz w:val="24"/>
          <w:szCs w:val="24"/>
        </w:rPr>
        <w:t>…………………………87</w:t>
      </w:r>
    </w:p>
    <w:p w:rsidR="006B2602" w:rsidRPr="00CA2619" w:rsidRDefault="001D5CA4">
      <w:pPr>
        <w:pStyle w:val="TOC1"/>
        <w:rPr>
          <w:rFonts w:ascii="Times New Roman" w:eastAsiaTheme="minorEastAsia" w:hAnsi="Times New Roman"/>
          <w:noProof/>
          <w:sz w:val="24"/>
          <w:szCs w:val="24"/>
        </w:rPr>
      </w:pPr>
      <w:hyperlink w:anchor="_Toc482786123" w:history="1">
        <w:r w:rsidR="006B2602" w:rsidRPr="00CA2619">
          <w:rPr>
            <w:rStyle w:val="Hyperlink"/>
            <w:rFonts w:ascii="Times New Roman" w:hAnsi="Times New Roman"/>
            <w:b/>
            <w:noProof/>
            <w:sz w:val="24"/>
            <w:szCs w:val="24"/>
          </w:rPr>
          <w:t>Cap. IX. Farmacia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_Toc482786123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97</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24" w:history="1">
        <w:r w:rsidR="006B2602" w:rsidRPr="00CA2619">
          <w:rPr>
            <w:rStyle w:val="Hyperlink"/>
            <w:rFonts w:ascii="Times New Roman" w:hAnsi="Times New Roman"/>
            <w:noProof/>
            <w:sz w:val="24"/>
            <w:szCs w:val="24"/>
          </w:rPr>
          <w:t>9.1. Organizare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_Toc482786124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97</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25" w:history="1">
        <w:r w:rsidR="006B2602" w:rsidRPr="00CA2619">
          <w:rPr>
            <w:rStyle w:val="Hyperlink"/>
            <w:rFonts w:ascii="Times New Roman" w:hAnsi="Times New Roman"/>
            <w:noProof/>
            <w:sz w:val="24"/>
            <w:szCs w:val="24"/>
          </w:rPr>
          <w:t>9.2.Atributii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_Toc482786125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98</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26" w:history="1">
        <w:r w:rsidR="006B2602" w:rsidRPr="00CA2619">
          <w:rPr>
            <w:rStyle w:val="Hyperlink"/>
            <w:rFonts w:ascii="Times New Roman" w:hAnsi="Times New Roman"/>
            <w:noProof/>
            <w:sz w:val="24"/>
            <w:szCs w:val="24"/>
          </w:rPr>
          <w:t>9.3.Atributiile personalului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_Toc482786126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99</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127" w:history="1">
        <w:r w:rsidR="006B2602" w:rsidRPr="00CA2619">
          <w:rPr>
            <w:rStyle w:val="Hyperlink"/>
            <w:rFonts w:ascii="Times New Roman" w:hAnsi="Times New Roman"/>
            <w:b/>
            <w:noProof/>
            <w:sz w:val="24"/>
            <w:szCs w:val="24"/>
          </w:rPr>
          <w:t>Cap. X. Sterilizare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_Toc482786127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102</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28" w:history="1">
        <w:r w:rsidR="006B2602" w:rsidRPr="00CA2619">
          <w:rPr>
            <w:rStyle w:val="Hyperlink"/>
            <w:rFonts w:ascii="Times New Roman" w:hAnsi="Times New Roman"/>
            <w:noProof/>
            <w:sz w:val="24"/>
            <w:szCs w:val="24"/>
          </w:rPr>
          <w:t>10.1. Organizare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_Toc482786128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102</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29" w:history="1">
        <w:r w:rsidR="006B2602" w:rsidRPr="00CA2619">
          <w:rPr>
            <w:rStyle w:val="Hyperlink"/>
            <w:rFonts w:ascii="Times New Roman" w:hAnsi="Times New Roman"/>
            <w:noProof/>
            <w:sz w:val="24"/>
            <w:szCs w:val="24"/>
          </w:rPr>
          <w:t>10.2. Atributii personal</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_Toc482786129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102</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130" w:history="1">
        <w:r w:rsidR="006B2602" w:rsidRPr="00CA2619">
          <w:rPr>
            <w:rStyle w:val="Hyperlink"/>
            <w:rFonts w:ascii="Times New Roman" w:hAnsi="Times New Roman"/>
            <w:b/>
            <w:noProof/>
            <w:sz w:val="24"/>
            <w:szCs w:val="24"/>
          </w:rPr>
          <w:t>Cap. XI. Ambulatoriul integrat</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_Toc482786130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104</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31" w:history="1">
        <w:r w:rsidR="006B2602" w:rsidRPr="00CA2619">
          <w:rPr>
            <w:rStyle w:val="Hyperlink"/>
            <w:rFonts w:ascii="Times New Roman" w:hAnsi="Times New Roman"/>
            <w:noProof/>
            <w:sz w:val="24"/>
            <w:szCs w:val="24"/>
          </w:rPr>
          <w:t>11.1. Organizare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_Toc482786131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104</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32" w:history="1">
        <w:r w:rsidR="006B2602" w:rsidRPr="00CA2619">
          <w:rPr>
            <w:rStyle w:val="Hyperlink"/>
            <w:rFonts w:ascii="Times New Roman" w:hAnsi="Times New Roman"/>
            <w:noProof/>
            <w:sz w:val="24"/>
            <w:szCs w:val="24"/>
          </w:rPr>
          <w:t>11.2.Atributii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_Toc482786132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104</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33" w:history="1">
        <w:r w:rsidR="006B2602" w:rsidRPr="00CA2619">
          <w:rPr>
            <w:rStyle w:val="Hyperlink"/>
            <w:rFonts w:ascii="Times New Roman" w:hAnsi="Times New Roman"/>
            <w:noProof/>
            <w:sz w:val="24"/>
            <w:szCs w:val="24"/>
          </w:rPr>
          <w:t>11.3. Atributii personal</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_Toc482786133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105</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34" w:history="1">
        <w:r w:rsidR="006B2602" w:rsidRPr="00CA2619">
          <w:rPr>
            <w:rStyle w:val="Hyperlink"/>
            <w:rFonts w:ascii="Times New Roman" w:hAnsi="Times New Roman"/>
            <w:noProof/>
            <w:sz w:val="24"/>
            <w:szCs w:val="24"/>
          </w:rPr>
          <w:t>11.3.1.Medicul de specialitate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_Toc482786134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105</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35" w:history="1">
        <w:r w:rsidR="006B2602" w:rsidRPr="00CA2619">
          <w:rPr>
            <w:rStyle w:val="Hyperlink"/>
            <w:rFonts w:ascii="Times New Roman" w:hAnsi="Times New Roman"/>
            <w:noProof/>
            <w:sz w:val="24"/>
            <w:szCs w:val="24"/>
          </w:rPr>
          <w:t>11.3.2.Asistentul medical generalist</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_Toc482786135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105</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136" w:history="1">
        <w:r w:rsidR="006B2602" w:rsidRPr="00CA2619">
          <w:rPr>
            <w:rStyle w:val="Hyperlink"/>
            <w:rFonts w:ascii="Times New Roman" w:hAnsi="Times New Roman"/>
            <w:b/>
            <w:noProof/>
            <w:sz w:val="24"/>
            <w:szCs w:val="24"/>
          </w:rPr>
          <w:t>Cap. XII. Registratura medicala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_Toc482786136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111</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37" w:history="1">
        <w:r w:rsidR="006B2602" w:rsidRPr="00CA2619">
          <w:rPr>
            <w:rStyle w:val="Hyperlink"/>
            <w:rFonts w:ascii="Times New Roman" w:hAnsi="Times New Roman"/>
            <w:noProof/>
            <w:sz w:val="24"/>
            <w:szCs w:val="24"/>
          </w:rPr>
          <w:t>12.1.  Atributii personal</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_Toc482786137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111</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38" w:history="1">
        <w:r w:rsidR="006B2602" w:rsidRPr="00CA2619">
          <w:rPr>
            <w:rStyle w:val="Hyperlink"/>
            <w:rFonts w:ascii="Times New Roman" w:hAnsi="Times New Roman"/>
            <w:noProof/>
            <w:sz w:val="24"/>
            <w:szCs w:val="24"/>
          </w:rPr>
          <w:t>12.1.1. Registratorul medical</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_Toc482786138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111</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139" w:history="1">
        <w:r w:rsidR="006B2602" w:rsidRPr="00CA2619">
          <w:rPr>
            <w:rStyle w:val="Hyperlink"/>
            <w:rFonts w:ascii="Times New Roman" w:hAnsi="Times New Roman"/>
            <w:b/>
            <w:noProof/>
            <w:sz w:val="24"/>
            <w:szCs w:val="24"/>
          </w:rPr>
          <w:t>Cap. XIII.  Activitatea blocului alimentar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_Toc482786139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112</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40" w:history="1">
        <w:r w:rsidR="006B2602" w:rsidRPr="00CA2619">
          <w:rPr>
            <w:rStyle w:val="Hyperlink"/>
            <w:rFonts w:ascii="Times New Roman" w:hAnsi="Times New Roman"/>
            <w:noProof/>
            <w:sz w:val="24"/>
            <w:szCs w:val="24"/>
          </w:rPr>
          <w:t>13.1.Organizare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_Toc482786140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112</w:t>
        </w:r>
        <w:r w:rsidRPr="00CA2619">
          <w:rPr>
            <w:rFonts w:ascii="Times New Roman" w:hAnsi="Times New Roman"/>
            <w:noProof/>
            <w:webHidden/>
            <w:sz w:val="24"/>
            <w:szCs w:val="24"/>
          </w:rPr>
          <w:fldChar w:fldCharType="end"/>
        </w:r>
      </w:hyperlink>
    </w:p>
    <w:p w:rsidR="00A7308D" w:rsidRPr="00CA2619" w:rsidRDefault="001D5CA4" w:rsidP="005833BC">
      <w:pPr>
        <w:pStyle w:val="TOC2"/>
        <w:rPr>
          <w:rStyle w:val="Hyperlink"/>
          <w:rFonts w:ascii="Times New Roman" w:eastAsiaTheme="minorEastAsia" w:hAnsi="Times New Roman"/>
          <w:noProof/>
          <w:color w:val="auto"/>
          <w:sz w:val="24"/>
          <w:szCs w:val="24"/>
          <w:u w:val="none"/>
        </w:rPr>
      </w:pPr>
      <w:hyperlink w:anchor="_Toc482786141" w:history="1">
        <w:r w:rsidR="006B2602" w:rsidRPr="00CA2619">
          <w:rPr>
            <w:rStyle w:val="Hyperlink"/>
            <w:rFonts w:ascii="Times New Roman" w:hAnsi="Times New Roman"/>
            <w:noProof/>
            <w:sz w:val="24"/>
            <w:szCs w:val="24"/>
          </w:rPr>
          <w:t>13.2.Atributiile blocului alimentar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_Toc482786141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113</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42" w:history="1">
        <w:r w:rsidR="006B2602" w:rsidRPr="00CA2619">
          <w:rPr>
            <w:rStyle w:val="Hyperlink"/>
            <w:rFonts w:ascii="Times New Roman" w:hAnsi="Times New Roman"/>
            <w:noProof/>
            <w:sz w:val="24"/>
            <w:szCs w:val="24"/>
          </w:rPr>
          <w:t>13.3.Atributiile personalului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_Toc482786142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113</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43" w:history="1">
        <w:r w:rsidR="006B2602" w:rsidRPr="00CA2619">
          <w:rPr>
            <w:rStyle w:val="Hyperlink"/>
            <w:rFonts w:ascii="Times New Roman" w:hAnsi="Times New Roman"/>
            <w:noProof/>
            <w:sz w:val="24"/>
            <w:szCs w:val="24"/>
          </w:rPr>
          <w:t>13.3.1.Atributii generale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_Toc482786143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113</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44" w:history="1">
        <w:r w:rsidR="006B2602" w:rsidRPr="00CA2619">
          <w:rPr>
            <w:rStyle w:val="Hyperlink"/>
            <w:rFonts w:ascii="Times New Roman" w:hAnsi="Times New Roman"/>
            <w:noProof/>
            <w:sz w:val="24"/>
            <w:szCs w:val="24"/>
          </w:rPr>
          <w:t>13.3.2. Asistentul de dietetica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_Toc482786144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114</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45" w:history="1">
        <w:r w:rsidR="006B2602" w:rsidRPr="00CA2619">
          <w:rPr>
            <w:rStyle w:val="Hyperlink"/>
            <w:rFonts w:ascii="Times New Roman" w:hAnsi="Times New Roman"/>
            <w:noProof/>
            <w:sz w:val="24"/>
            <w:szCs w:val="24"/>
          </w:rPr>
          <w:t>13.3.3. Bucatar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_Toc482786145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118</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46" w:history="1">
        <w:r w:rsidR="006B2602" w:rsidRPr="00CA2619">
          <w:rPr>
            <w:rStyle w:val="Hyperlink"/>
            <w:rFonts w:ascii="Times New Roman" w:hAnsi="Times New Roman"/>
            <w:noProof/>
            <w:sz w:val="24"/>
            <w:szCs w:val="24"/>
          </w:rPr>
          <w:t>13.3.4 Ingrijitorul de curatenie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_Toc482786146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120</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147" w:history="1">
        <w:r w:rsidR="006B2602" w:rsidRPr="00CA2619">
          <w:rPr>
            <w:rStyle w:val="Hyperlink"/>
            <w:rFonts w:ascii="Times New Roman" w:hAnsi="Times New Roman"/>
            <w:b/>
            <w:noProof/>
            <w:sz w:val="24"/>
            <w:szCs w:val="24"/>
          </w:rPr>
          <w:t>Cap. XIV. Serviciul tehnic, economic ,administrativ</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_Toc482786147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123</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48" w:history="1">
        <w:r w:rsidR="006B2602" w:rsidRPr="00CA2619">
          <w:rPr>
            <w:rStyle w:val="Hyperlink"/>
            <w:rFonts w:ascii="Times New Roman" w:hAnsi="Times New Roman"/>
            <w:noProof/>
            <w:sz w:val="24"/>
            <w:szCs w:val="24"/>
          </w:rPr>
          <w:t>14.1. Organizare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_Toc482786148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123</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49" w:history="1">
        <w:r w:rsidR="006B2602" w:rsidRPr="00CA2619">
          <w:rPr>
            <w:rStyle w:val="Hyperlink"/>
            <w:rFonts w:ascii="Times New Roman" w:hAnsi="Times New Roman"/>
            <w:noProof/>
            <w:sz w:val="24"/>
            <w:szCs w:val="24"/>
          </w:rPr>
          <w:t>14.2. Compartimentul  Resurse Umane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_Toc482786149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123</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50" w:history="1">
        <w:r w:rsidR="006B2602" w:rsidRPr="00CA2619">
          <w:rPr>
            <w:rStyle w:val="Hyperlink"/>
            <w:rFonts w:ascii="Times New Roman" w:hAnsi="Times New Roman"/>
            <w:noProof/>
            <w:sz w:val="24"/>
            <w:szCs w:val="24"/>
          </w:rPr>
          <w:t>14.2.1. Organizare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_Toc482786150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123</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51" w:history="1">
        <w:r w:rsidR="006B2602" w:rsidRPr="00CA2619">
          <w:rPr>
            <w:rStyle w:val="Hyperlink"/>
            <w:rFonts w:ascii="Times New Roman" w:hAnsi="Times New Roman"/>
            <w:noProof/>
            <w:sz w:val="24"/>
            <w:szCs w:val="24"/>
          </w:rPr>
          <w:t>14.2.2. Atributiile compartimentului :</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_Toc482786151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124</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52" w:history="1">
        <w:r w:rsidR="006B2602" w:rsidRPr="00CA2619">
          <w:rPr>
            <w:rStyle w:val="Hyperlink"/>
            <w:rFonts w:ascii="Times New Roman" w:hAnsi="Times New Roman"/>
            <w:noProof/>
            <w:sz w:val="24"/>
            <w:szCs w:val="24"/>
          </w:rPr>
          <w:t>14.2.3. Atributiile  personalului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_Toc482786152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125</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53" w:history="1">
        <w:r w:rsidR="006B2602" w:rsidRPr="00CA2619">
          <w:rPr>
            <w:rStyle w:val="Hyperlink"/>
            <w:rFonts w:ascii="Times New Roman" w:hAnsi="Times New Roman"/>
            <w:noProof/>
            <w:sz w:val="24"/>
            <w:szCs w:val="24"/>
          </w:rPr>
          <w:t>14.3. Seviciul financiar-contabil</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_Toc482786153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127</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54" w:history="1">
        <w:r w:rsidR="006B2602" w:rsidRPr="00CA2619">
          <w:rPr>
            <w:rStyle w:val="Hyperlink"/>
            <w:rFonts w:ascii="Times New Roman" w:hAnsi="Times New Roman"/>
            <w:noProof/>
            <w:sz w:val="24"/>
            <w:szCs w:val="24"/>
          </w:rPr>
          <w:t>14.3.1. Organizare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_Toc482786154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127</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55" w:history="1">
        <w:r w:rsidR="006B2602" w:rsidRPr="00CA2619">
          <w:rPr>
            <w:rStyle w:val="Hyperlink"/>
            <w:rFonts w:ascii="Times New Roman" w:hAnsi="Times New Roman"/>
            <w:noProof/>
            <w:sz w:val="24"/>
            <w:szCs w:val="24"/>
          </w:rPr>
          <w:t>14.3.2. Atributiile serviciului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_Toc482786155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127</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56" w:history="1">
        <w:r w:rsidR="006B2602" w:rsidRPr="00CA2619">
          <w:rPr>
            <w:rStyle w:val="Hyperlink"/>
            <w:rFonts w:ascii="Times New Roman" w:hAnsi="Times New Roman"/>
            <w:noProof/>
            <w:sz w:val="24"/>
            <w:szCs w:val="24"/>
          </w:rPr>
          <w:t>14.3.3.Atributiile personalului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_Toc482786156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127</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57" w:history="1">
        <w:r w:rsidR="006B2602" w:rsidRPr="00CA2619">
          <w:rPr>
            <w:rStyle w:val="Hyperlink"/>
            <w:rFonts w:ascii="Times New Roman" w:hAnsi="Times New Roman"/>
            <w:noProof/>
            <w:sz w:val="24"/>
            <w:szCs w:val="24"/>
          </w:rPr>
          <w:t>14.4. Compartimentul de informatica-statististica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_Toc482786157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132</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58" w:history="1">
        <w:r w:rsidR="006B2602" w:rsidRPr="00CA2619">
          <w:rPr>
            <w:rStyle w:val="Hyperlink"/>
            <w:rFonts w:ascii="Times New Roman" w:hAnsi="Times New Roman"/>
            <w:noProof/>
            <w:sz w:val="24"/>
            <w:szCs w:val="24"/>
          </w:rPr>
          <w:t>14.4.1. Atributii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_Toc482786158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132</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59" w:history="1">
        <w:r w:rsidR="006B2602" w:rsidRPr="00CA2619">
          <w:rPr>
            <w:rStyle w:val="Hyperlink"/>
            <w:rFonts w:ascii="Times New Roman" w:hAnsi="Times New Roman"/>
            <w:noProof/>
            <w:sz w:val="24"/>
            <w:szCs w:val="24"/>
          </w:rPr>
          <w:t>14.4.2. Atributiile personalului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_Toc482786159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132</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60" w:history="1">
        <w:r w:rsidR="006B2602" w:rsidRPr="00CA2619">
          <w:rPr>
            <w:rStyle w:val="Hyperlink"/>
            <w:rFonts w:ascii="Times New Roman" w:hAnsi="Times New Roman"/>
            <w:noProof/>
            <w:sz w:val="24"/>
            <w:szCs w:val="24"/>
          </w:rPr>
          <w:t>14.5. Legislativ -contencios</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_Toc482786160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134</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61" w:history="1">
        <w:r w:rsidR="006B2602" w:rsidRPr="00CA2619">
          <w:rPr>
            <w:rStyle w:val="Hyperlink"/>
            <w:rFonts w:ascii="Times New Roman" w:hAnsi="Times New Roman"/>
            <w:noProof/>
            <w:sz w:val="24"/>
            <w:szCs w:val="24"/>
          </w:rPr>
          <w:t>14.5.1. Atributii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_Toc482786161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134</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62" w:history="1">
        <w:r w:rsidR="006B2602" w:rsidRPr="00CA2619">
          <w:rPr>
            <w:rStyle w:val="Hyperlink"/>
            <w:rFonts w:ascii="Times New Roman" w:hAnsi="Times New Roman"/>
            <w:noProof/>
            <w:sz w:val="24"/>
            <w:szCs w:val="24"/>
          </w:rPr>
          <w:t>14.5.2.  Atributiile consilierului-juridic</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_Toc482786162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134</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63" w:history="1">
        <w:r w:rsidR="006B2602" w:rsidRPr="00CA2619">
          <w:rPr>
            <w:rStyle w:val="Hyperlink"/>
            <w:rFonts w:ascii="Times New Roman" w:hAnsi="Times New Roman"/>
            <w:noProof/>
            <w:sz w:val="24"/>
            <w:szCs w:val="24"/>
          </w:rPr>
          <w:t>14.6. Birou achizitii publice, contractare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_Toc482786163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135</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64" w:history="1">
        <w:r w:rsidR="006B2602" w:rsidRPr="00CA2619">
          <w:rPr>
            <w:rStyle w:val="Hyperlink"/>
            <w:rFonts w:ascii="Times New Roman" w:hAnsi="Times New Roman"/>
            <w:noProof/>
            <w:sz w:val="24"/>
            <w:szCs w:val="24"/>
          </w:rPr>
          <w:t>14.6.1 Atributii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_Toc482786164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135</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65" w:history="1">
        <w:r w:rsidR="006B2602" w:rsidRPr="00CA2619">
          <w:rPr>
            <w:rStyle w:val="Hyperlink"/>
            <w:rFonts w:ascii="Times New Roman" w:hAnsi="Times New Roman"/>
            <w:noProof/>
            <w:sz w:val="24"/>
            <w:szCs w:val="24"/>
          </w:rPr>
          <w:t>14.6.2. Atributiile personalului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_Toc482786165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135</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66" w:history="1">
        <w:r w:rsidR="006B2602" w:rsidRPr="00CA2619">
          <w:rPr>
            <w:rStyle w:val="Hyperlink"/>
            <w:rFonts w:ascii="Times New Roman" w:hAnsi="Times New Roman"/>
            <w:noProof/>
            <w:sz w:val="24"/>
            <w:szCs w:val="24"/>
          </w:rPr>
          <w:t>14.7.  Compartimentul tehnic, administrativ, SSM, PSI, SSU</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_Toc482786166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136</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67" w:history="1">
        <w:r w:rsidR="006B2602" w:rsidRPr="00CA2619">
          <w:rPr>
            <w:rStyle w:val="Hyperlink"/>
            <w:rFonts w:ascii="Times New Roman" w:hAnsi="Times New Roman"/>
            <w:noProof/>
            <w:sz w:val="24"/>
            <w:szCs w:val="24"/>
          </w:rPr>
          <w:t>14.7.1.Atributii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_Toc482786167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136</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68" w:history="1">
        <w:r w:rsidR="006B2602" w:rsidRPr="00CA2619">
          <w:rPr>
            <w:rStyle w:val="Hyperlink"/>
            <w:rFonts w:ascii="Times New Roman" w:hAnsi="Times New Roman"/>
            <w:noProof/>
            <w:sz w:val="24"/>
            <w:szCs w:val="24"/>
          </w:rPr>
          <w:t>14.7.2.Atributiile personalului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_Toc482786168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136</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69" w:history="1">
        <w:r w:rsidR="006B2602" w:rsidRPr="00CA2619">
          <w:rPr>
            <w:rStyle w:val="Hyperlink"/>
            <w:rFonts w:ascii="Times New Roman" w:hAnsi="Times New Roman"/>
            <w:noProof/>
            <w:sz w:val="24"/>
            <w:szCs w:val="24"/>
          </w:rPr>
          <w:t>14.7.3.Atributii in domeniul tehnic</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_Toc482786169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137</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70" w:history="1">
        <w:r w:rsidR="006B2602" w:rsidRPr="00CA2619">
          <w:rPr>
            <w:rStyle w:val="Hyperlink"/>
            <w:rFonts w:ascii="Times New Roman" w:hAnsi="Times New Roman"/>
            <w:noProof/>
            <w:sz w:val="24"/>
            <w:szCs w:val="24"/>
          </w:rPr>
          <w:t>14.8. Birou Managementul calitatii serviciilor medicale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_Toc482786170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153</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71" w:history="1">
        <w:r w:rsidR="006B2602" w:rsidRPr="00CA2619">
          <w:rPr>
            <w:rStyle w:val="Hyperlink"/>
            <w:rFonts w:ascii="Times New Roman" w:hAnsi="Times New Roman"/>
            <w:noProof/>
            <w:sz w:val="24"/>
            <w:szCs w:val="24"/>
          </w:rPr>
          <w:t>14.8.1. Atributiile biroului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_Toc482786171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153</w:t>
        </w:r>
        <w:r w:rsidRPr="00CA2619">
          <w:rPr>
            <w:rFonts w:ascii="Times New Roman" w:hAnsi="Times New Roman"/>
            <w:noProof/>
            <w:webHidden/>
            <w:sz w:val="24"/>
            <w:szCs w:val="24"/>
          </w:rPr>
          <w:fldChar w:fldCharType="end"/>
        </w:r>
      </w:hyperlink>
    </w:p>
    <w:p w:rsidR="006B2602" w:rsidRPr="00CA2619" w:rsidRDefault="001D5CA4">
      <w:pPr>
        <w:pStyle w:val="TOC3"/>
        <w:rPr>
          <w:rFonts w:ascii="Times New Roman" w:eastAsiaTheme="minorEastAsia" w:hAnsi="Times New Roman"/>
          <w:noProof/>
          <w:sz w:val="24"/>
          <w:szCs w:val="24"/>
        </w:rPr>
      </w:pPr>
      <w:hyperlink w:anchor="_Toc482786172" w:history="1">
        <w:r w:rsidR="006B2602" w:rsidRPr="00CA2619">
          <w:rPr>
            <w:rStyle w:val="Hyperlink"/>
            <w:rFonts w:ascii="Times New Roman" w:hAnsi="Times New Roman"/>
            <w:noProof/>
            <w:sz w:val="24"/>
            <w:szCs w:val="24"/>
          </w:rPr>
          <w:t>14.8.2. Atributiile personalului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_Toc482786172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154</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173" w:history="1">
        <w:r w:rsidR="006B2602" w:rsidRPr="00CA2619">
          <w:rPr>
            <w:rStyle w:val="Hyperlink"/>
            <w:rFonts w:ascii="Times New Roman" w:hAnsi="Times New Roman"/>
            <w:b/>
            <w:noProof/>
            <w:sz w:val="24"/>
            <w:szCs w:val="24"/>
          </w:rPr>
          <w:t>Cap. XV. Comisii de specialitate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_Toc482786173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155</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74" w:history="1">
        <w:r w:rsidR="006B2602" w:rsidRPr="00CA2619">
          <w:rPr>
            <w:rStyle w:val="Hyperlink"/>
            <w:rFonts w:ascii="Times New Roman" w:hAnsi="Times New Roman"/>
            <w:noProof/>
            <w:sz w:val="24"/>
            <w:szCs w:val="24"/>
          </w:rPr>
          <w:t>15.1.Comisia de farmacovigilenta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_Toc482786174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155</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75" w:history="1">
        <w:r w:rsidR="006B2602" w:rsidRPr="00CA2619">
          <w:rPr>
            <w:rStyle w:val="Hyperlink"/>
            <w:rFonts w:ascii="Times New Roman" w:hAnsi="Times New Roman"/>
            <w:noProof/>
            <w:sz w:val="24"/>
            <w:szCs w:val="24"/>
          </w:rPr>
          <w:t>15.2.Nucleul de calitate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_Toc482786175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156</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76" w:history="1">
        <w:r w:rsidR="006B2602" w:rsidRPr="00CA2619">
          <w:rPr>
            <w:rStyle w:val="Hyperlink"/>
            <w:rFonts w:ascii="Times New Roman" w:hAnsi="Times New Roman"/>
            <w:noProof/>
            <w:sz w:val="24"/>
            <w:szCs w:val="24"/>
          </w:rPr>
          <w:t>15.3. Comisia de alimentatie/dieta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_Toc482786176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159</w:t>
        </w:r>
        <w:r w:rsidRPr="00CA2619">
          <w:rPr>
            <w:rFonts w:ascii="Times New Roman" w:hAnsi="Times New Roman"/>
            <w:noProof/>
            <w:webHidden/>
            <w:sz w:val="24"/>
            <w:szCs w:val="24"/>
          </w:rPr>
          <w:fldChar w:fldCharType="end"/>
        </w:r>
      </w:hyperlink>
    </w:p>
    <w:p w:rsidR="00A7308D" w:rsidRPr="00CA2619" w:rsidRDefault="001D5CA4" w:rsidP="005833BC">
      <w:pPr>
        <w:pStyle w:val="TOC2"/>
        <w:rPr>
          <w:rStyle w:val="Hyperlink"/>
          <w:rFonts w:ascii="Times New Roman" w:eastAsiaTheme="minorEastAsia" w:hAnsi="Times New Roman"/>
          <w:noProof/>
          <w:color w:val="auto"/>
          <w:sz w:val="24"/>
          <w:szCs w:val="24"/>
          <w:u w:val="none"/>
        </w:rPr>
      </w:pPr>
      <w:hyperlink w:anchor="_Toc482786177" w:history="1">
        <w:r w:rsidR="006B2602" w:rsidRPr="00CA2619">
          <w:rPr>
            <w:rStyle w:val="Hyperlink"/>
            <w:rFonts w:ascii="Times New Roman" w:hAnsi="Times New Roman"/>
            <w:noProof/>
            <w:sz w:val="24"/>
            <w:szCs w:val="24"/>
          </w:rPr>
          <w:t>15.4.Comisia de inventariere a bunurilor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_Toc482786177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159</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78" w:history="1">
        <w:r w:rsidR="006B2602" w:rsidRPr="00CA2619">
          <w:rPr>
            <w:rStyle w:val="Hyperlink"/>
            <w:rFonts w:ascii="Times New Roman" w:hAnsi="Times New Roman"/>
            <w:noProof/>
            <w:sz w:val="24"/>
            <w:szCs w:val="24"/>
          </w:rPr>
          <w:t>15.5.Comisia de disciplina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_Toc482786178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160</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79" w:history="1">
        <w:r w:rsidR="006B2602" w:rsidRPr="00CA2619">
          <w:rPr>
            <w:rStyle w:val="Hyperlink"/>
            <w:rFonts w:ascii="Times New Roman" w:hAnsi="Times New Roman"/>
            <w:noProof/>
            <w:sz w:val="24"/>
            <w:szCs w:val="24"/>
          </w:rPr>
          <w:t>15.6.Comitetul de securitate si sanatate in munca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_Toc482786179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160</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80" w:history="1">
        <w:r w:rsidR="006B2602" w:rsidRPr="00CA2619">
          <w:rPr>
            <w:rStyle w:val="Hyperlink"/>
            <w:rFonts w:ascii="Times New Roman" w:hAnsi="Times New Roman"/>
            <w:noProof/>
            <w:sz w:val="24"/>
            <w:szCs w:val="24"/>
          </w:rPr>
          <w:t>15.7. Comitetul pentru situatii de urgenta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_Toc482786180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161</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81" w:history="1">
        <w:r w:rsidR="006B2602" w:rsidRPr="00CA2619">
          <w:rPr>
            <w:rStyle w:val="Hyperlink"/>
            <w:rFonts w:ascii="Times New Roman" w:hAnsi="Times New Roman"/>
            <w:noProof/>
            <w:sz w:val="24"/>
            <w:szCs w:val="24"/>
          </w:rPr>
          <w:t>15.8. Comisia de analiza a deceselor intraspitalicesti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_Toc482786181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162</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182" w:history="1">
        <w:r w:rsidR="006B2602" w:rsidRPr="00CA2619">
          <w:rPr>
            <w:rStyle w:val="Hyperlink"/>
            <w:rFonts w:ascii="Times New Roman" w:hAnsi="Times New Roman"/>
            <w:b/>
            <w:noProof/>
            <w:sz w:val="24"/>
            <w:szCs w:val="24"/>
          </w:rPr>
          <w:t>Cap. XVI. Efectuarea examenului medical al starii de sanatate a personalului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_Toc482786182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163</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183" w:history="1">
        <w:r w:rsidR="006B2602" w:rsidRPr="00CA2619">
          <w:rPr>
            <w:rStyle w:val="Hyperlink"/>
            <w:rFonts w:ascii="Times New Roman" w:hAnsi="Times New Roman"/>
            <w:b/>
            <w:noProof/>
            <w:sz w:val="24"/>
            <w:szCs w:val="24"/>
          </w:rPr>
          <w:t>Cap. XVII. Circuitele spitalului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_Toc482786183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164</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84" w:history="1">
        <w:r w:rsidR="006B2602" w:rsidRPr="00CA2619">
          <w:rPr>
            <w:rStyle w:val="Hyperlink"/>
            <w:rFonts w:ascii="Times New Roman" w:hAnsi="Times New Roman"/>
            <w:noProof/>
            <w:sz w:val="24"/>
            <w:szCs w:val="24"/>
          </w:rPr>
          <w:t>17.1. Circuitul bolnavului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_Toc482786184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164</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85" w:history="1">
        <w:r w:rsidR="006B2602" w:rsidRPr="00CA2619">
          <w:rPr>
            <w:rStyle w:val="Hyperlink"/>
            <w:rFonts w:ascii="Times New Roman" w:hAnsi="Times New Roman"/>
            <w:noProof/>
            <w:sz w:val="24"/>
            <w:szCs w:val="24"/>
          </w:rPr>
          <w:t>17.2.Circuitul personalului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_Toc482786185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165</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86" w:history="1">
        <w:r w:rsidR="006B2602" w:rsidRPr="00CA2619">
          <w:rPr>
            <w:rStyle w:val="Hyperlink"/>
            <w:rFonts w:ascii="Times New Roman" w:hAnsi="Times New Roman"/>
            <w:noProof/>
            <w:sz w:val="24"/>
            <w:szCs w:val="24"/>
          </w:rPr>
          <w:t>17.3. Circuitul vizitatorilor si insotitorilor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_Toc482786186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165</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87" w:history="1">
        <w:r w:rsidR="006B2602" w:rsidRPr="00CA2619">
          <w:rPr>
            <w:rStyle w:val="Hyperlink"/>
            <w:rFonts w:ascii="Times New Roman" w:hAnsi="Times New Roman"/>
            <w:noProof/>
            <w:sz w:val="24"/>
            <w:szCs w:val="24"/>
          </w:rPr>
          <w:t>17.4. Circuitul materialelor si a instrumentarului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_Toc482786187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166</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88" w:history="1">
        <w:r w:rsidR="006B2602" w:rsidRPr="00CA2619">
          <w:rPr>
            <w:rStyle w:val="Hyperlink"/>
            <w:rFonts w:ascii="Times New Roman" w:hAnsi="Times New Roman"/>
            <w:noProof/>
            <w:sz w:val="24"/>
            <w:szCs w:val="24"/>
          </w:rPr>
          <w:t>17.5.  Circuitul alimentelor si a veselei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_Toc482786188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166</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89" w:history="1">
        <w:r w:rsidR="006B2602" w:rsidRPr="00CA2619">
          <w:rPr>
            <w:rStyle w:val="Hyperlink"/>
            <w:rFonts w:ascii="Times New Roman" w:hAnsi="Times New Roman"/>
            <w:noProof/>
            <w:sz w:val="24"/>
            <w:szCs w:val="24"/>
          </w:rPr>
          <w:t>17.6. Circuitul  lenjeriei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_Toc482786189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167</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90" w:history="1">
        <w:r w:rsidR="006B2602" w:rsidRPr="00CA2619">
          <w:rPr>
            <w:rStyle w:val="Hyperlink"/>
            <w:rFonts w:ascii="Times New Roman" w:hAnsi="Times New Roman"/>
            <w:noProof/>
            <w:sz w:val="24"/>
            <w:szCs w:val="24"/>
          </w:rPr>
          <w:t>17.7. Circuitul deseurilor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_Toc482786190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168</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91" w:history="1">
        <w:r w:rsidR="006B2602" w:rsidRPr="00CA2619">
          <w:rPr>
            <w:rStyle w:val="Hyperlink"/>
            <w:rFonts w:ascii="Times New Roman" w:hAnsi="Times New Roman"/>
            <w:noProof/>
            <w:sz w:val="24"/>
            <w:szCs w:val="24"/>
          </w:rPr>
          <w:t xml:space="preserve">17.8. </w:t>
        </w:r>
        <w:r w:rsidR="006B2602" w:rsidRPr="00CA2619">
          <w:rPr>
            <w:rStyle w:val="Hyperlink"/>
            <w:rFonts w:ascii="Times New Roman" w:hAnsi="Times New Roman"/>
            <w:noProof/>
            <w:sz w:val="24"/>
            <w:szCs w:val="24"/>
            <w:lang w:val="it-IT"/>
          </w:rPr>
          <w:t>Circuitul de sterilizare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_Toc482786191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169</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92" w:history="1">
        <w:r w:rsidR="006B2602" w:rsidRPr="00CA2619">
          <w:rPr>
            <w:rStyle w:val="Hyperlink"/>
            <w:rFonts w:ascii="Times New Roman" w:hAnsi="Times New Roman"/>
            <w:noProof/>
            <w:sz w:val="24"/>
            <w:szCs w:val="24"/>
            <w:lang w:val="it-IT"/>
          </w:rPr>
          <w:t>17.9. Circuitul medicamentelor şi a probelor biologice către laborator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_Toc482786192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170</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93" w:history="1">
        <w:r w:rsidR="006B2602" w:rsidRPr="00CA2619">
          <w:rPr>
            <w:rStyle w:val="Hyperlink"/>
            <w:rFonts w:ascii="Times New Roman" w:hAnsi="Times New Roman"/>
            <w:noProof/>
            <w:sz w:val="24"/>
            <w:szCs w:val="24"/>
          </w:rPr>
          <w:t>17.10. Zonele cu risc epidemiologic</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_Toc482786193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170</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194" w:history="1">
        <w:r w:rsidR="006B2602" w:rsidRPr="00CA2619">
          <w:rPr>
            <w:rStyle w:val="Hyperlink"/>
            <w:rFonts w:ascii="Times New Roman" w:hAnsi="Times New Roman"/>
            <w:b/>
            <w:noProof/>
            <w:sz w:val="24"/>
            <w:szCs w:val="24"/>
          </w:rPr>
          <w:t>Cap. XVIII. Proceduri si coduri spitalicesti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_Toc482786194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174</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95" w:history="1">
        <w:r w:rsidR="006B2602" w:rsidRPr="00CA2619">
          <w:rPr>
            <w:rStyle w:val="Hyperlink"/>
            <w:rFonts w:ascii="Times New Roman" w:hAnsi="Times New Roman"/>
            <w:noProof/>
            <w:sz w:val="24"/>
            <w:szCs w:val="24"/>
          </w:rPr>
          <w:t>18.1.   Procedura de internare  a pacientilor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_Toc482786195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174</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96" w:history="1">
        <w:r w:rsidR="006B2602" w:rsidRPr="00CA2619">
          <w:rPr>
            <w:rStyle w:val="Hyperlink"/>
            <w:rFonts w:ascii="Times New Roman" w:hAnsi="Times New Roman"/>
            <w:noProof/>
            <w:sz w:val="24"/>
            <w:szCs w:val="24"/>
          </w:rPr>
          <w:t>18. 2. Procedura de  examinare si investigare a pacientilor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_Toc482786196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176</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97" w:history="1">
        <w:r w:rsidR="006B2602" w:rsidRPr="00CA2619">
          <w:rPr>
            <w:rStyle w:val="Hyperlink"/>
            <w:rFonts w:ascii="Times New Roman" w:hAnsi="Times New Roman"/>
            <w:noProof/>
            <w:sz w:val="24"/>
            <w:szCs w:val="24"/>
          </w:rPr>
          <w:t>18.3. Procedura de transfer interspitale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_Toc482786197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176</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98" w:history="1">
        <w:r w:rsidR="006B2602" w:rsidRPr="00CA2619">
          <w:rPr>
            <w:rStyle w:val="Hyperlink"/>
            <w:rFonts w:ascii="Times New Roman" w:hAnsi="Times New Roman"/>
            <w:noProof/>
            <w:sz w:val="24"/>
            <w:szCs w:val="24"/>
          </w:rPr>
          <w:t>18.4. Procedura de acces a reprezentantilor mass-media</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_Toc482786198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177</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199" w:history="1">
        <w:r w:rsidR="006B2602" w:rsidRPr="00CA2619">
          <w:rPr>
            <w:rStyle w:val="Hyperlink"/>
            <w:rFonts w:ascii="Times New Roman" w:hAnsi="Times New Roman"/>
            <w:noProof/>
            <w:sz w:val="24"/>
            <w:szCs w:val="24"/>
          </w:rPr>
          <w:t>18.5. Procedura de transmitere a graficului de garzi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_Toc482786199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178</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200" w:history="1">
        <w:r w:rsidR="006B2602" w:rsidRPr="00CA2619">
          <w:rPr>
            <w:rStyle w:val="Hyperlink"/>
            <w:rFonts w:ascii="Times New Roman" w:hAnsi="Times New Roman"/>
            <w:noProof/>
            <w:sz w:val="24"/>
            <w:szCs w:val="24"/>
          </w:rPr>
          <w:t>18.8. Circuitul FOCG de la internare si pana la externare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_Toc482786200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179</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201" w:history="1">
        <w:r w:rsidR="006B2602" w:rsidRPr="00CA2619">
          <w:rPr>
            <w:rStyle w:val="Hyperlink"/>
            <w:rFonts w:ascii="Times New Roman" w:hAnsi="Times New Roman"/>
            <w:noProof/>
            <w:sz w:val="24"/>
            <w:szCs w:val="24"/>
          </w:rPr>
          <w:t>18.9. Regulament privind regimul de pastrare a FOCG  a pacientului in perioada spitalizarii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_Toc482786201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182</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202" w:history="1">
        <w:r w:rsidR="006B2602" w:rsidRPr="00CA2619">
          <w:rPr>
            <w:rStyle w:val="Hyperlink"/>
            <w:rFonts w:ascii="Times New Roman" w:hAnsi="Times New Roman"/>
            <w:noProof/>
            <w:sz w:val="24"/>
            <w:szCs w:val="24"/>
          </w:rPr>
          <w:t>18.10. Regulament privind accesul pacientilor la FOCG, direct, prin apartinatorii legali si prin intermediul medicilor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_Toc482786202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182</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203" w:history="1">
        <w:r w:rsidR="006B2602" w:rsidRPr="00CA2619">
          <w:rPr>
            <w:rStyle w:val="Hyperlink"/>
            <w:rFonts w:ascii="Times New Roman" w:hAnsi="Times New Roman"/>
            <w:noProof/>
            <w:sz w:val="24"/>
            <w:szCs w:val="24"/>
          </w:rPr>
          <w:t>18.11.  Atributii specifice referitoare la gestiunea dosarului pacientului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_Toc482786203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183</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204" w:history="1">
        <w:r w:rsidR="006B2602" w:rsidRPr="00CA2619">
          <w:rPr>
            <w:rStyle w:val="Hyperlink"/>
            <w:rFonts w:ascii="Times New Roman" w:hAnsi="Times New Roman"/>
            <w:noProof/>
            <w:sz w:val="24"/>
            <w:szCs w:val="24"/>
          </w:rPr>
          <w:t>18.12. Protocol in eliberarea si livrarea in regim de urgenta a medicamentelor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_Toc482786204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184</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205" w:history="1">
        <w:r w:rsidR="006B2602" w:rsidRPr="00CA2619">
          <w:rPr>
            <w:rStyle w:val="Hyperlink"/>
            <w:rFonts w:ascii="Times New Roman" w:hAnsi="Times New Roman"/>
            <w:noProof/>
            <w:sz w:val="24"/>
            <w:szCs w:val="24"/>
          </w:rPr>
          <w:t>18.13. Reglementări privind anunţarea apartinătorilor in legătură cu decesul pacientului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_Toc482786205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184</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hAnsi="Times New Roman"/>
          <w:sz w:val="24"/>
          <w:szCs w:val="24"/>
        </w:rPr>
      </w:pPr>
      <w:hyperlink w:anchor="_Toc482786206" w:history="1">
        <w:r w:rsidR="006B2602" w:rsidRPr="00CA2619">
          <w:rPr>
            <w:rStyle w:val="Hyperlink"/>
            <w:rFonts w:ascii="Times New Roman" w:hAnsi="Times New Roman"/>
            <w:noProof/>
            <w:sz w:val="24"/>
            <w:szCs w:val="24"/>
          </w:rPr>
          <w:t>18.14. Program de deratizare, dezinfectie, dezinsectie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_Toc482786206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184</w:t>
        </w:r>
        <w:r w:rsidRPr="00CA2619">
          <w:rPr>
            <w:rFonts w:ascii="Times New Roman" w:hAnsi="Times New Roman"/>
            <w:noProof/>
            <w:webHidden/>
            <w:sz w:val="24"/>
            <w:szCs w:val="24"/>
          </w:rPr>
          <w:fldChar w:fldCharType="end"/>
        </w:r>
      </w:hyperlink>
    </w:p>
    <w:p w:rsidR="00810079" w:rsidRPr="00CA2619" w:rsidRDefault="00810079" w:rsidP="00810079">
      <w:pPr>
        <w:rPr>
          <w:rFonts w:ascii="Times New Roman" w:eastAsiaTheme="minorEastAsia" w:hAnsi="Times New Roman"/>
          <w:sz w:val="24"/>
          <w:szCs w:val="24"/>
        </w:rPr>
      </w:pPr>
    </w:p>
    <w:p w:rsidR="006B2602" w:rsidRPr="00CA2619" w:rsidRDefault="001D5CA4">
      <w:pPr>
        <w:pStyle w:val="TOC1"/>
        <w:rPr>
          <w:rFonts w:ascii="Times New Roman" w:eastAsiaTheme="minorEastAsia" w:hAnsi="Times New Roman"/>
          <w:noProof/>
          <w:sz w:val="24"/>
          <w:szCs w:val="24"/>
        </w:rPr>
      </w:pPr>
      <w:hyperlink w:anchor="_Toc482786207" w:history="1">
        <w:r w:rsidR="006B2602" w:rsidRPr="00CA2619">
          <w:rPr>
            <w:rStyle w:val="Hyperlink"/>
            <w:rFonts w:ascii="Times New Roman" w:hAnsi="Times New Roman"/>
            <w:b/>
            <w:noProof/>
            <w:sz w:val="24"/>
            <w:szCs w:val="24"/>
          </w:rPr>
          <w:t>Cap. XIX. Drepturile si obligatiile pacientilor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_Toc482786207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185</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208" w:history="1">
        <w:r w:rsidR="006B2602" w:rsidRPr="00CA2619">
          <w:rPr>
            <w:rStyle w:val="Hyperlink"/>
            <w:rFonts w:ascii="Times New Roman" w:hAnsi="Times New Roman"/>
            <w:noProof/>
            <w:sz w:val="24"/>
            <w:szCs w:val="24"/>
          </w:rPr>
          <w:t>19.1. Drepturile pacientilor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_Toc482786208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185</w:t>
        </w:r>
        <w:r w:rsidRPr="00CA2619">
          <w:rPr>
            <w:rFonts w:ascii="Times New Roman" w:hAnsi="Times New Roman"/>
            <w:noProof/>
            <w:webHidden/>
            <w:sz w:val="24"/>
            <w:szCs w:val="24"/>
          </w:rPr>
          <w:fldChar w:fldCharType="end"/>
        </w:r>
      </w:hyperlink>
    </w:p>
    <w:p w:rsidR="00CC72C4" w:rsidRPr="00CA2619" w:rsidRDefault="001D5CA4" w:rsidP="00CC72C4">
      <w:pPr>
        <w:pStyle w:val="TOC2"/>
        <w:rPr>
          <w:rFonts w:ascii="Times New Roman" w:eastAsiaTheme="minorEastAsia" w:hAnsi="Times New Roman"/>
          <w:noProof/>
          <w:sz w:val="24"/>
          <w:szCs w:val="24"/>
        </w:rPr>
      </w:pPr>
      <w:hyperlink w:anchor="_Toc482786209" w:history="1">
        <w:r w:rsidR="006B2602" w:rsidRPr="00CA2619">
          <w:rPr>
            <w:rStyle w:val="Hyperlink"/>
            <w:rFonts w:ascii="Times New Roman" w:hAnsi="Times New Roman"/>
            <w:noProof/>
            <w:sz w:val="24"/>
            <w:szCs w:val="24"/>
          </w:rPr>
          <w:t>19.2. Obligatiile pacientilor</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_Toc482786209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186</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210" w:history="1">
        <w:r w:rsidR="006B2602" w:rsidRPr="00CA2619">
          <w:rPr>
            <w:rStyle w:val="Hyperlink"/>
            <w:rFonts w:ascii="Times New Roman" w:hAnsi="Times New Roman"/>
            <w:b/>
            <w:noProof/>
            <w:sz w:val="24"/>
            <w:szCs w:val="24"/>
          </w:rPr>
          <w:t>Cap. XX.  Raspunderea civila a unitatii si a personalului medico-sanitar contractual in furnizarea de servicii medicale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_Toc482786210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186</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211" w:history="1">
        <w:r w:rsidR="006B2602" w:rsidRPr="00CA2619">
          <w:rPr>
            <w:rStyle w:val="Hyperlink"/>
            <w:rFonts w:ascii="Times New Roman" w:hAnsi="Times New Roman"/>
            <w:noProof/>
            <w:sz w:val="24"/>
            <w:szCs w:val="24"/>
          </w:rPr>
          <w:t>20.1.Raspunderea civila a unitatii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_Toc482786211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186</w:t>
        </w:r>
        <w:r w:rsidRPr="00CA2619">
          <w:rPr>
            <w:rFonts w:ascii="Times New Roman" w:hAnsi="Times New Roman"/>
            <w:noProof/>
            <w:webHidden/>
            <w:sz w:val="24"/>
            <w:szCs w:val="24"/>
          </w:rPr>
          <w:fldChar w:fldCharType="end"/>
        </w:r>
      </w:hyperlink>
    </w:p>
    <w:p w:rsidR="006B2602" w:rsidRPr="00CA2619" w:rsidRDefault="001D5CA4">
      <w:pPr>
        <w:pStyle w:val="TOC2"/>
        <w:rPr>
          <w:rFonts w:ascii="Times New Roman" w:eastAsiaTheme="minorEastAsia" w:hAnsi="Times New Roman"/>
          <w:noProof/>
          <w:sz w:val="24"/>
          <w:szCs w:val="24"/>
        </w:rPr>
      </w:pPr>
      <w:hyperlink w:anchor="_Toc482786212" w:history="1">
        <w:r w:rsidR="006B2602" w:rsidRPr="00CA2619">
          <w:rPr>
            <w:rStyle w:val="Hyperlink"/>
            <w:rFonts w:ascii="Times New Roman" w:hAnsi="Times New Roman"/>
            <w:noProof/>
            <w:sz w:val="24"/>
            <w:szCs w:val="24"/>
          </w:rPr>
          <w:t>20.2.Raspunderea civila a personalului medical contractual din unitate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_Toc482786212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187</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213" w:history="1">
        <w:r w:rsidR="006B2602" w:rsidRPr="00CA2619">
          <w:rPr>
            <w:rStyle w:val="Hyperlink"/>
            <w:rFonts w:ascii="Times New Roman" w:hAnsi="Times New Roman"/>
            <w:b/>
            <w:noProof/>
            <w:sz w:val="24"/>
            <w:szCs w:val="24"/>
          </w:rPr>
          <w:t>Cap. XXI. Dispozitii finale</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_Toc482786213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188</w:t>
        </w:r>
        <w:r w:rsidRPr="00CA2619">
          <w:rPr>
            <w:rFonts w:ascii="Times New Roman" w:hAnsi="Times New Roman"/>
            <w:noProof/>
            <w:webHidden/>
            <w:sz w:val="24"/>
            <w:szCs w:val="24"/>
          </w:rPr>
          <w:fldChar w:fldCharType="end"/>
        </w:r>
      </w:hyperlink>
    </w:p>
    <w:p w:rsidR="006B2602" w:rsidRPr="00CA2619" w:rsidRDefault="001D5CA4">
      <w:pPr>
        <w:pStyle w:val="TOC1"/>
        <w:rPr>
          <w:rFonts w:ascii="Times New Roman" w:eastAsiaTheme="minorEastAsia" w:hAnsi="Times New Roman"/>
          <w:noProof/>
          <w:sz w:val="24"/>
          <w:szCs w:val="24"/>
        </w:rPr>
      </w:pPr>
      <w:hyperlink w:anchor="_Toc482786214" w:history="1">
        <w:r w:rsidR="006B2602" w:rsidRPr="00CA2619">
          <w:rPr>
            <w:rStyle w:val="Hyperlink"/>
            <w:rFonts w:ascii="Times New Roman" w:hAnsi="Times New Roman"/>
            <w:b/>
            <w:noProof/>
            <w:sz w:val="24"/>
            <w:szCs w:val="24"/>
          </w:rPr>
          <w:t>Anexa 1  -  Organigrama spitalului</w:t>
        </w:r>
        <w:r w:rsidR="006B2602" w:rsidRPr="00CA2619">
          <w:rPr>
            <w:rFonts w:ascii="Times New Roman" w:hAnsi="Times New Roman"/>
            <w:noProof/>
            <w:webHidden/>
            <w:sz w:val="24"/>
            <w:szCs w:val="24"/>
          </w:rPr>
          <w:tab/>
        </w:r>
        <w:r w:rsidRPr="00CA2619">
          <w:rPr>
            <w:rFonts w:ascii="Times New Roman" w:hAnsi="Times New Roman"/>
            <w:noProof/>
            <w:webHidden/>
            <w:sz w:val="24"/>
            <w:szCs w:val="24"/>
          </w:rPr>
          <w:fldChar w:fldCharType="begin"/>
        </w:r>
        <w:r w:rsidR="006B2602" w:rsidRPr="00CA2619">
          <w:rPr>
            <w:rFonts w:ascii="Times New Roman" w:hAnsi="Times New Roman"/>
            <w:noProof/>
            <w:webHidden/>
            <w:sz w:val="24"/>
            <w:szCs w:val="24"/>
          </w:rPr>
          <w:instrText xml:space="preserve"> PAGEREF _Toc482786214 \h </w:instrText>
        </w:r>
        <w:r w:rsidRPr="00CA2619">
          <w:rPr>
            <w:rFonts w:ascii="Times New Roman" w:hAnsi="Times New Roman"/>
            <w:noProof/>
            <w:webHidden/>
            <w:sz w:val="24"/>
            <w:szCs w:val="24"/>
          </w:rPr>
        </w:r>
        <w:r w:rsidRPr="00CA2619">
          <w:rPr>
            <w:rFonts w:ascii="Times New Roman" w:hAnsi="Times New Roman"/>
            <w:noProof/>
            <w:webHidden/>
            <w:sz w:val="24"/>
            <w:szCs w:val="24"/>
          </w:rPr>
          <w:fldChar w:fldCharType="separate"/>
        </w:r>
        <w:r w:rsidR="00BE0EF2" w:rsidRPr="00CA2619">
          <w:rPr>
            <w:rFonts w:ascii="Times New Roman" w:hAnsi="Times New Roman"/>
            <w:noProof/>
            <w:webHidden/>
            <w:sz w:val="24"/>
            <w:szCs w:val="24"/>
          </w:rPr>
          <w:t>191</w:t>
        </w:r>
        <w:r w:rsidRPr="00CA2619">
          <w:rPr>
            <w:rFonts w:ascii="Times New Roman" w:hAnsi="Times New Roman"/>
            <w:noProof/>
            <w:webHidden/>
            <w:sz w:val="24"/>
            <w:szCs w:val="24"/>
          </w:rPr>
          <w:fldChar w:fldCharType="end"/>
        </w:r>
      </w:hyperlink>
    </w:p>
    <w:p w:rsidR="00290C09" w:rsidRPr="00CA2619" w:rsidRDefault="001D5CA4" w:rsidP="00E51E90">
      <w:pPr>
        <w:spacing w:line="360" w:lineRule="auto"/>
        <w:rPr>
          <w:rFonts w:ascii="Times New Roman" w:hAnsi="Times New Roman"/>
          <w:sz w:val="24"/>
          <w:szCs w:val="24"/>
        </w:rPr>
      </w:pPr>
      <w:r w:rsidRPr="00CA2619">
        <w:rPr>
          <w:rFonts w:ascii="Times New Roman" w:hAnsi="Times New Roman"/>
          <w:sz w:val="24"/>
          <w:szCs w:val="24"/>
        </w:rPr>
        <w:fldChar w:fldCharType="end"/>
      </w:r>
      <w:bookmarkStart w:id="14" w:name="_Toc413930351"/>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1179DE" w:rsidRPr="00CA2619" w:rsidRDefault="001179DE" w:rsidP="00E51E90">
      <w:pPr>
        <w:spacing w:line="360" w:lineRule="auto"/>
        <w:rPr>
          <w:rFonts w:ascii="Times New Roman" w:hAnsi="Times New Roman"/>
          <w:sz w:val="24"/>
          <w:szCs w:val="24"/>
        </w:rPr>
      </w:pPr>
    </w:p>
    <w:p w:rsidR="00930584" w:rsidRPr="00CA2619" w:rsidRDefault="00930584" w:rsidP="00654ECE">
      <w:pPr>
        <w:pStyle w:val="Heading1"/>
        <w:spacing w:line="360" w:lineRule="auto"/>
        <w:ind w:firstLine="720"/>
        <w:jc w:val="center"/>
        <w:rPr>
          <w:b/>
        </w:rPr>
      </w:pPr>
      <w:bookmarkStart w:id="15" w:name="_Toc482786074"/>
      <w:r w:rsidRPr="00CA2619">
        <w:rPr>
          <w:b/>
        </w:rPr>
        <w:lastRenderedPageBreak/>
        <w:t xml:space="preserve">Cap.I.  Structura </w:t>
      </w:r>
      <w:r w:rsidR="00E35CCD" w:rsidRPr="00CA2619">
        <w:rPr>
          <w:b/>
        </w:rPr>
        <w:t>ş</w:t>
      </w:r>
      <w:r w:rsidRPr="00CA2619">
        <w:rPr>
          <w:b/>
        </w:rPr>
        <w:t>i atribu</w:t>
      </w:r>
      <w:r w:rsidR="00E35CCD" w:rsidRPr="00CA2619">
        <w:rPr>
          <w:b/>
        </w:rPr>
        <w:t>ţ</w:t>
      </w:r>
      <w:r w:rsidRPr="00CA2619">
        <w:rPr>
          <w:b/>
        </w:rPr>
        <w:t>iile spitalului</w:t>
      </w:r>
      <w:bookmarkEnd w:id="14"/>
      <w:bookmarkEnd w:id="15"/>
    </w:p>
    <w:p w:rsidR="00930584" w:rsidRPr="00CA2619" w:rsidRDefault="00930584" w:rsidP="00654ECE">
      <w:pPr>
        <w:tabs>
          <w:tab w:val="left" w:pos="540"/>
        </w:tabs>
        <w:spacing w:after="0" w:line="360" w:lineRule="auto"/>
        <w:jc w:val="center"/>
        <w:outlineLvl w:val="0"/>
        <w:rPr>
          <w:rFonts w:ascii="Times New Roman" w:hAnsi="Times New Roman"/>
          <w:b/>
          <w:sz w:val="24"/>
          <w:szCs w:val="24"/>
        </w:rPr>
      </w:pPr>
    </w:p>
    <w:p w:rsidR="00930584" w:rsidRPr="00CA2619" w:rsidRDefault="00930584" w:rsidP="00654ECE">
      <w:pPr>
        <w:pStyle w:val="Heading2"/>
      </w:pPr>
      <w:bookmarkStart w:id="16" w:name="_Ref413928067"/>
      <w:bookmarkStart w:id="17" w:name="_Toc413930352"/>
      <w:bookmarkStart w:id="18" w:name="_Toc482786075"/>
      <w:r w:rsidRPr="00CA2619">
        <w:t>Date generale</w:t>
      </w:r>
      <w:bookmarkEnd w:id="16"/>
      <w:bookmarkEnd w:id="17"/>
      <w:bookmarkEnd w:id="18"/>
    </w:p>
    <w:p w:rsidR="001D29B9" w:rsidRPr="00CA2619" w:rsidRDefault="001D29B9" w:rsidP="007B2DE7">
      <w:pPr>
        <w:spacing w:after="0" w:line="360" w:lineRule="auto"/>
        <w:ind w:firstLine="720"/>
        <w:jc w:val="both"/>
        <w:rPr>
          <w:rFonts w:ascii="Times New Roman" w:hAnsi="Times New Roman"/>
          <w:sz w:val="24"/>
          <w:szCs w:val="24"/>
          <w:lang w:val="it-IT"/>
        </w:rPr>
      </w:pPr>
      <w:r w:rsidRPr="00CA2619">
        <w:rPr>
          <w:rFonts w:ascii="Times New Roman" w:hAnsi="Times New Roman"/>
          <w:sz w:val="24"/>
          <w:szCs w:val="24"/>
          <w:lang w:val="it-IT"/>
        </w:rPr>
        <w:t>Spitalul de Boli Cronice si Geriatrie “ Constantin Balaceanu Stolnici “ Stefanesti, judetul Arges, cu sediul in orasul Stefanesti, este unita</w:t>
      </w:r>
      <w:r w:rsidR="00E34B2B" w:rsidRPr="00CA2619">
        <w:rPr>
          <w:rFonts w:ascii="Times New Roman" w:hAnsi="Times New Roman"/>
          <w:sz w:val="24"/>
          <w:szCs w:val="24"/>
          <w:lang w:val="it-IT"/>
        </w:rPr>
        <w:t>te specializata in boli cronice</w:t>
      </w:r>
      <w:r w:rsidRPr="00CA2619">
        <w:rPr>
          <w:rFonts w:ascii="Times New Roman" w:hAnsi="Times New Roman"/>
          <w:sz w:val="24"/>
          <w:szCs w:val="24"/>
          <w:lang w:val="it-IT"/>
        </w:rPr>
        <w:t>, geriatrie si gerontologie , ingrijiri  paliative,</w:t>
      </w:r>
      <w:r w:rsidR="00313B5B" w:rsidRPr="00CA2619">
        <w:rPr>
          <w:rFonts w:ascii="Times New Roman" w:hAnsi="Times New Roman"/>
          <w:sz w:val="24"/>
          <w:szCs w:val="24"/>
          <w:lang w:val="it-IT"/>
        </w:rPr>
        <w:t xml:space="preserve"> </w:t>
      </w:r>
      <w:r w:rsidR="009169BC" w:rsidRPr="00CA2619">
        <w:rPr>
          <w:rFonts w:ascii="Times New Roman" w:hAnsi="Times New Roman"/>
          <w:sz w:val="24"/>
          <w:szCs w:val="24"/>
          <w:lang w:val="it-IT"/>
        </w:rPr>
        <w:t>recuperare neurologica</w:t>
      </w:r>
      <w:r w:rsidRPr="00CA2619">
        <w:rPr>
          <w:rFonts w:ascii="Times New Roman" w:hAnsi="Times New Roman"/>
          <w:sz w:val="24"/>
          <w:szCs w:val="24"/>
          <w:lang w:val="it-IT"/>
        </w:rPr>
        <w:t>, ambulatoriu de specialitate, care are scopul de a promova si mentine sanatatea, asigura asistenta medicala preventiva, curativa si de recuperare.</w:t>
      </w:r>
    </w:p>
    <w:p w:rsidR="001D29B9" w:rsidRPr="00CA2619" w:rsidRDefault="004509DD" w:rsidP="007B2DE7">
      <w:pPr>
        <w:spacing w:after="0" w:line="360" w:lineRule="auto"/>
        <w:ind w:firstLine="720"/>
        <w:jc w:val="both"/>
        <w:rPr>
          <w:rFonts w:ascii="Times New Roman" w:hAnsi="Times New Roman"/>
          <w:sz w:val="24"/>
          <w:szCs w:val="24"/>
          <w:lang w:val="it-IT"/>
        </w:rPr>
      </w:pPr>
      <w:r w:rsidRPr="00CA2619">
        <w:rPr>
          <w:rFonts w:ascii="Times New Roman" w:hAnsi="Times New Roman"/>
          <w:sz w:val="24"/>
          <w:szCs w:val="24"/>
          <w:lang w:val="it-IT"/>
        </w:rPr>
        <w:t xml:space="preserve">Spitalul de </w:t>
      </w:r>
      <w:r w:rsidR="001D29B9" w:rsidRPr="00CA2619">
        <w:rPr>
          <w:rFonts w:ascii="Times New Roman" w:hAnsi="Times New Roman"/>
          <w:sz w:val="24"/>
          <w:szCs w:val="24"/>
          <w:lang w:val="it-IT"/>
        </w:rPr>
        <w:t xml:space="preserve">Boli Cronice  si Geriatrie “ Constantin Balaceanu Stolnici” Stefanesti, functioneaza conform </w:t>
      </w:r>
      <w:r w:rsidR="003067B1" w:rsidRPr="00CA2619">
        <w:rPr>
          <w:rFonts w:ascii="Times New Roman" w:hAnsi="Times New Roman"/>
          <w:sz w:val="24"/>
          <w:szCs w:val="24"/>
        </w:rPr>
        <w:t>Hotararii</w:t>
      </w:r>
      <w:r w:rsidR="001D29B9" w:rsidRPr="00CA2619">
        <w:rPr>
          <w:rFonts w:ascii="Times New Roman" w:hAnsi="Times New Roman"/>
          <w:sz w:val="24"/>
          <w:szCs w:val="24"/>
        </w:rPr>
        <w:t xml:space="preserve"> Consil</w:t>
      </w:r>
      <w:r w:rsidR="003067B1" w:rsidRPr="00CA2619">
        <w:rPr>
          <w:rFonts w:ascii="Times New Roman" w:hAnsi="Times New Roman"/>
          <w:sz w:val="24"/>
          <w:szCs w:val="24"/>
        </w:rPr>
        <w:t>i</w:t>
      </w:r>
      <w:r w:rsidR="001D29B9" w:rsidRPr="00CA2619">
        <w:rPr>
          <w:rFonts w:ascii="Times New Roman" w:hAnsi="Times New Roman"/>
          <w:sz w:val="24"/>
          <w:szCs w:val="24"/>
        </w:rPr>
        <w:t>ului Judetean Arges nr. 108/28.06.2011 privind schimbarea  denumirii  Spitalului de Geriatrie si Boli Cronice „Constantin Balaceanu Stolnici”  Stefanesti  si aprobarea structurii organizatorice, cu un numar de 10</w:t>
      </w:r>
      <w:r w:rsidR="009169BC" w:rsidRPr="00CA2619">
        <w:rPr>
          <w:rFonts w:ascii="Times New Roman" w:hAnsi="Times New Roman"/>
          <w:sz w:val="24"/>
          <w:szCs w:val="24"/>
        </w:rPr>
        <w:t xml:space="preserve">1 </w:t>
      </w:r>
      <w:r w:rsidR="001D29B9" w:rsidRPr="00CA2619">
        <w:rPr>
          <w:rFonts w:ascii="Times New Roman" w:hAnsi="Times New Roman"/>
          <w:sz w:val="24"/>
          <w:szCs w:val="24"/>
        </w:rPr>
        <w:t>paturi.</w:t>
      </w:r>
    </w:p>
    <w:p w:rsidR="001D29B9" w:rsidRPr="00CA2619" w:rsidRDefault="001D29B9" w:rsidP="007B2DE7">
      <w:p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ab/>
      </w:r>
      <w:r w:rsidR="0097183C" w:rsidRPr="00CA2619">
        <w:rPr>
          <w:rFonts w:ascii="Times New Roman" w:hAnsi="Times New Roman"/>
          <w:sz w:val="24"/>
          <w:szCs w:val="24"/>
          <w:lang w:val="it-IT"/>
        </w:rPr>
        <w:t xml:space="preserve"> </w:t>
      </w:r>
      <w:r w:rsidRPr="00CA2619">
        <w:rPr>
          <w:rFonts w:ascii="Times New Roman" w:hAnsi="Times New Roman"/>
          <w:sz w:val="24"/>
          <w:szCs w:val="24"/>
          <w:lang w:val="it-IT"/>
        </w:rPr>
        <w:t>Spitalul de  Boli Cronice si Geriatrie “Constantin Balaceanu Stolnici “Stefanesti este unitate cu personalitate juridica, finantat</w:t>
      </w:r>
      <w:r w:rsidR="0097183C" w:rsidRPr="00CA2619">
        <w:rPr>
          <w:rFonts w:ascii="Times New Roman" w:hAnsi="Times New Roman"/>
          <w:sz w:val="24"/>
          <w:szCs w:val="24"/>
          <w:lang w:val="it-IT"/>
        </w:rPr>
        <w:t xml:space="preserve">a </w:t>
      </w:r>
      <w:r w:rsidRPr="00CA2619">
        <w:rPr>
          <w:rFonts w:ascii="Times New Roman" w:hAnsi="Times New Roman"/>
          <w:sz w:val="24"/>
          <w:szCs w:val="24"/>
          <w:lang w:val="it-IT"/>
        </w:rPr>
        <w:t xml:space="preserve"> din venituri </w:t>
      </w:r>
      <w:r w:rsidR="0097183C" w:rsidRPr="00CA2619">
        <w:rPr>
          <w:rFonts w:ascii="Times New Roman" w:hAnsi="Times New Roman"/>
          <w:sz w:val="24"/>
          <w:szCs w:val="24"/>
          <w:lang w:val="it-IT"/>
        </w:rPr>
        <w:t xml:space="preserve">proprii, in </w:t>
      </w:r>
      <w:r w:rsidR="003E67F1" w:rsidRPr="00CA2619">
        <w:rPr>
          <w:rFonts w:ascii="Times New Roman" w:hAnsi="Times New Roman"/>
          <w:sz w:val="24"/>
          <w:szCs w:val="24"/>
          <w:lang w:val="it-IT"/>
        </w:rPr>
        <w:t>reteaua</w:t>
      </w:r>
      <w:r w:rsidR="0097183C" w:rsidRPr="00CA2619">
        <w:rPr>
          <w:rFonts w:ascii="Times New Roman" w:hAnsi="Times New Roman"/>
          <w:sz w:val="24"/>
          <w:szCs w:val="24"/>
          <w:lang w:val="it-IT"/>
        </w:rPr>
        <w:t xml:space="preserve"> Consiliului Judetean Arges</w:t>
      </w:r>
      <w:r w:rsidR="007B2DE7" w:rsidRPr="00CA2619">
        <w:rPr>
          <w:rFonts w:ascii="Times New Roman" w:hAnsi="Times New Roman"/>
          <w:sz w:val="24"/>
          <w:szCs w:val="24"/>
          <w:lang w:val="it-IT"/>
        </w:rPr>
        <w:t>.</w:t>
      </w:r>
    </w:p>
    <w:p w:rsidR="001D29B9" w:rsidRPr="00CA2619" w:rsidRDefault="001D29B9" w:rsidP="007B2DE7">
      <w:pPr>
        <w:spacing w:after="0" w:line="360" w:lineRule="auto"/>
        <w:ind w:firstLine="720"/>
        <w:jc w:val="both"/>
        <w:rPr>
          <w:rFonts w:ascii="Times New Roman" w:hAnsi="Times New Roman"/>
          <w:sz w:val="24"/>
          <w:szCs w:val="24"/>
          <w:lang w:val="it-IT"/>
        </w:rPr>
      </w:pPr>
      <w:r w:rsidRPr="00CA2619">
        <w:rPr>
          <w:rFonts w:ascii="Times New Roman" w:hAnsi="Times New Roman"/>
          <w:sz w:val="24"/>
          <w:szCs w:val="24"/>
          <w:lang w:val="it-IT"/>
        </w:rPr>
        <w:t>Spitalul de Boli Cronice si Geriatrie “ Constantin Balaceanu Stolnici” Stefanesti, ca unitate furnizoare de servicii medicale, incheie Contract cu Casa de Asigurari de Sanatate.</w:t>
      </w:r>
    </w:p>
    <w:p w:rsidR="00D91521" w:rsidRPr="00CA2619" w:rsidRDefault="00B30ADF" w:rsidP="007B2DE7">
      <w:pPr>
        <w:tabs>
          <w:tab w:val="left" w:pos="540"/>
        </w:tabs>
        <w:spacing w:after="0" w:line="360" w:lineRule="auto"/>
        <w:ind w:left="1440"/>
        <w:jc w:val="both"/>
        <w:rPr>
          <w:rFonts w:ascii="Times New Roman" w:hAnsi="Times New Roman"/>
          <w:sz w:val="24"/>
          <w:szCs w:val="24"/>
          <w:lang w:val="it-IT"/>
        </w:rPr>
      </w:pPr>
      <w:r w:rsidRPr="00CA2619">
        <w:rPr>
          <w:rFonts w:ascii="Times New Roman" w:hAnsi="Times New Roman"/>
          <w:sz w:val="24"/>
          <w:szCs w:val="24"/>
          <w:lang w:val="it-IT"/>
        </w:rPr>
        <w:t>Spitalul de Boli Cronice si Geriatrie “</w:t>
      </w:r>
      <w:r w:rsidR="00D91521" w:rsidRPr="00CA2619">
        <w:rPr>
          <w:rFonts w:ascii="Times New Roman" w:hAnsi="Times New Roman"/>
          <w:sz w:val="24"/>
          <w:szCs w:val="24"/>
          <w:lang w:val="it-IT"/>
        </w:rPr>
        <w:t xml:space="preserve"> Constantin Balaceanu Stolnici” </w:t>
      </w:r>
    </w:p>
    <w:p w:rsidR="00B30ADF" w:rsidRPr="00CA2619" w:rsidRDefault="00B30ADF" w:rsidP="007B2DE7">
      <w:pPr>
        <w:tabs>
          <w:tab w:val="left" w:pos="540"/>
        </w:tabs>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 xml:space="preserve">are  sediul in </w:t>
      </w:r>
      <w:r w:rsidR="00D91521" w:rsidRPr="00CA2619">
        <w:rPr>
          <w:rFonts w:ascii="Times New Roman" w:hAnsi="Times New Roman"/>
          <w:sz w:val="24"/>
          <w:szCs w:val="24"/>
          <w:lang w:val="it-IT"/>
        </w:rPr>
        <w:t xml:space="preserve"> </w:t>
      </w:r>
      <w:r w:rsidRPr="00CA2619">
        <w:rPr>
          <w:rFonts w:ascii="Times New Roman" w:hAnsi="Times New Roman"/>
          <w:sz w:val="24"/>
          <w:szCs w:val="24"/>
          <w:lang w:val="it-IT"/>
        </w:rPr>
        <w:t>Stefanesti, str. Coasta Campului nr.54, Arges.</w:t>
      </w:r>
    </w:p>
    <w:p w:rsidR="00B30ADF" w:rsidRPr="00CA2619" w:rsidRDefault="00B30ADF" w:rsidP="007B2DE7">
      <w:pPr>
        <w:tabs>
          <w:tab w:val="left" w:pos="540"/>
        </w:tabs>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ab/>
      </w:r>
      <w:r w:rsidRPr="00CA2619">
        <w:rPr>
          <w:rFonts w:ascii="Times New Roman" w:hAnsi="Times New Roman"/>
          <w:sz w:val="24"/>
          <w:szCs w:val="24"/>
          <w:lang w:val="it-IT"/>
        </w:rPr>
        <w:tab/>
      </w:r>
      <w:r w:rsidRPr="00CA2619">
        <w:rPr>
          <w:rFonts w:ascii="Times New Roman" w:hAnsi="Times New Roman"/>
          <w:sz w:val="24"/>
          <w:szCs w:val="24"/>
          <w:lang w:val="it-IT"/>
        </w:rPr>
        <w:tab/>
        <w:t>Tel. Fax. 0248/265499</w:t>
      </w:r>
    </w:p>
    <w:p w:rsidR="00B30ADF" w:rsidRPr="00CA2619" w:rsidRDefault="00B30ADF" w:rsidP="007B2DE7">
      <w:pPr>
        <w:tabs>
          <w:tab w:val="left" w:pos="540"/>
        </w:tabs>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ab/>
      </w:r>
      <w:r w:rsidRPr="00CA2619">
        <w:rPr>
          <w:rFonts w:ascii="Times New Roman" w:hAnsi="Times New Roman"/>
          <w:sz w:val="24"/>
          <w:szCs w:val="24"/>
          <w:lang w:val="it-IT"/>
        </w:rPr>
        <w:tab/>
      </w:r>
      <w:r w:rsidRPr="00CA2619">
        <w:rPr>
          <w:rFonts w:ascii="Times New Roman" w:hAnsi="Times New Roman"/>
          <w:sz w:val="24"/>
          <w:szCs w:val="24"/>
          <w:lang w:val="it-IT"/>
        </w:rPr>
        <w:tab/>
        <w:t>Tel. 0248/266929</w:t>
      </w:r>
    </w:p>
    <w:p w:rsidR="00B30ADF" w:rsidRPr="00CA2619" w:rsidRDefault="00B30ADF" w:rsidP="007B2DE7">
      <w:pPr>
        <w:tabs>
          <w:tab w:val="left" w:pos="540"/>
        </w:tabs>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ab/>
      </w:r>
      <w:r w:rsidRPr="00CA2619">
        <w:rPr>
          <w:rFonts w:ascii="Times New Roman" w:hAnsi="Times New Roman"/>
          <w:sz w:val="24"/>
          <w:szCs w:val="24"/>
          <w:lang w:val="it-IT"/>
        </w:rPr>
        <w:tab/>
      </w:r>
      <w:r w:rsidRPr="00CA2619">
        <w:rPr>
          <w:rFonts w:ascii="Times New Roman" w:hAnsi="Times New Roman"/>
          <w:sz w:val="24"/>
          <w:szCs w:val="24"/>
          <w:lang w:val="it-IT"/>
        </w:rPr>
        <w:tab/>
        <w:t>e-mail: spitalul_stefanesti@yahoo.com</w:t>
      </w:r>
    </w:p>
    <w:p w:rsidR="00B30ADF" w:rsidRPr="00CA2619" w:rsidRDefault="00B30ADF" w:rsidP="00654ECE">
      <w:pPr>
        <w:tabs>
          <w:tab w:val="left" w:pos="540"/>
        </w:tabs>
        <w:spacing w:after="0" w:line="360" w:lineRule="auto"/>
        <w:ind w:left="1440"/>
        <w:rPr>
          <w:rFonts w:ascii="Times New Roman" w:hAnsi="Times New Roman"/>
          <w:sz w:val="24"/>
          <w:szCs w:val="24"/>
          <w:lang w:val="it-IT"/>
        </w:rPr>
      </w:pPr>
    </w:p>
    <w:p w:rsidR="00930584" w:rsidRPr="00CA2619" w:rsidRDefault="00930584" w:rsidP="00654ECE">
      <w:pPr>
        <w:pStyle w:val="Heading2"/>
      </w:pPr>
      <w:bookmarkStart w:id="19" w:name="_Toc413930353"/>
      <w:bookmarkStart w:id="20" w:name="_Toc482786076"/>
      <w:r w:rsidRPr="00CA2619">
        <w:t>Atributiile generale ale spitalului</w:t>
      </w:r>
      <w:bookmarkEnd w:id="19"/>
      <w:bookmarkEnd w:id="20"/>
    </w:p>
    <w:p w:rsidR="00140C96" w:rsidRPr="00CA2619" w:rsidRDefault="00704A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-asigura calitatea serviciilor medicale, siguranta actului medical si eficienta acestuia, in </w:t>
      </w:r>
    </w:p>
    <w:p w:rsidR="00704ABE" w:rsidRPr="00CA2619" w:rsidRDefault="00704A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scopul recuperarii sanatatii celor internati;</w:t>
      </w:r>
    </w:p>
    <w:p w:rsidR="00704ABE" w:rsidRPr="00CA2619" w:rsidRDefault="00704A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-acorda asistenta medicala bolnavilor, in toate stadiile de evolutie a bolii, prin cooperarea permanenta a medicilor din spital sau din alte unitati sanitare (asistenta  medicala, stabilirea diagnosticului, efectuarea tratamentului, aplicarea unor masuri de prevenire a aparitiei unor invaliditati si complicatiilor date de boala, etc);</w:t>
      </w:r>
    </w:p>
    <w:p w:rsidR="00704ABE" w:rsidRPr="00CA2619" w:rsidRDefault="00704A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-dezvolta si perfectioneaza continuu asistenta medicala, corespunzator evolutiei stiintei medicale;</w:t>
      </w:r>
    </w:p>
    <w:p w:rsidR="00704ABE" w:rsidRPr="00CA2619" w:rsidRDefault="00E44AB9"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ab/>
      </w:r>
      <w:r w:rsidR="00704ABE" w:rsidRPr="00CA2619">
        <w:rPr>
          <w:rFonts w:ascii="Times New Roman" w:hAnsi="Times New Roman"/>
          <w:sz w:val="24"/>
          <w:szCs w:val="24"/>
        </w:rPr>
        <w:t xml:space="preserve"> -asigura specializarea si formarea profesionala a personalului medico</w:t>
      </w:r>
      <w:r w:rsidR="00346A55" w:rsidRPr="00CA2619">
        <w:rPr>
          <w:rFonts w:ascii="Times New Roman" w:hAnsi="Times New Roman"/>
          <w:sz w:val="24"/>
          <w:szCs w:val="24"/>
        </w:rPr>
        <w:t>-</w:t>
      </w:r>
      <w:r w:rsidR="00704ABE" w:rsidRPr="00CA2619">
        <w:rPr>
          <w:rFonts w:ascii="Times New Roman" w:hAnsi="Times New Roman"/>
          <w:sz w:val="24"/>
          <w:szCs w:val="24"/>
        </w:rPr>
        <w:t xml:space="preserve">sanitar propriu si a instruirii personalului </w:t>
      </w:r>
      <w:r w:rsidR="00346A55" w:rsidRPr="00CA2619">
        <w:rPr>
          <w:rFonts w:ascii="Times New Roman" w:hAnsi="Times New Roman"/>
          <w:sz w:val="24"/>
          <w:szCs w:val="24"/>
        </w:rPr>
        <w:t>medico-</w:t>
      </w:r>
      <w:r w:rsidR="00704ABE" w:rsidRPr="00CA2619">
        <w:rPr>
          <w:rFonts w:ascii="Times New Roman" w:hAnsi="Times New Roman"/>
          <w:sz w:val="24"/>
          <w:szCs w:val="24"/>
        </w:rPr>
        <w:t>sanitar aflat in stadii practice in spital.</w:t>
      </w:r>
    </w:p>
    <w:p w:rsidR="00704ABE" w:rsidRPr="00CA2619" w:rsidRDefault="00704A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-utilizeaza eficient resursele umane si mijloacele tehnice de investigatie si tratament;se informeaza si se documenteaza in domeniul folosirii medicamentelor, urmarirea calitatii acestora in vederea ridicarii eficientei tratamentului si evitarea riscului terapeutic si a fenomenelor adverse;</w:t>
      </w:r>
    </w:p>
    <w:p w:rsidR="00704ABE" w:rsidRPr="00CA2619" w:rsidRDefault="00704A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lastRenderedPageBreak/>
        <w:t>-prevenirea si combaterea bolilor transmisibile, bolilor profesionale, a bolilor cronice si degenerative, precum si adaptarea si aplicarea la specificul teritoriului a programelor nationale de sanatate publica.</w:t>
      </w:r>
    </w:p>
    <w:p w:rsidR="00704ABE" w:rsidRPr="00CA2619" w:rsidRDefault="00704A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-asigura controlul si supravegherea medicala sistematica a unor categorii de bolnavi si a unor grupe de populatie expuse unui risc crescut de imbolnavire.</w:t>
      </w:r>
    </w:p>
    <w:p w:rsidR="00704ABE" w:rsidRPr="00CA2619" w:rsidRDefault="00704A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-asigura primul ajutor medical si asistenta medicala de urgenta;                   </w:t>
      </w:r>
    </w:p>
    <w:p w:rsidR="00E44AB9" w:rsidRPr="00CA2619" w:rsidRDefault="00704A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-asigura efectuarea consultatiilor, investigatiilor,tratamentelor si al altor ingrijiri medicale bolnavilor ambulatori si spitalizati </w:t>
      </w:r>
    </w:p>
    <w:p w:rsidR="00E44AB9" w:rsidRPr="00CA2619" w:rsidRDefault="00704A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-informeaza bolnavul sau persoanele cele mai apropiate asupra bolii si evolutiei acestuia, in scopul asigurarii eficientei tratamentului aplicat;</w:t>
      </w:r>
    </w:p>
    <w:p w:rsidR="00704ABE" w:rsidRPr="00CA2619" w:rsidRDefault="00704A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-cre</w:t>
      </w:r>
      <w:r w:rsidR="002D27D2" w:rsidRPr="00CA2619">
        <w:rPr>
          <w:rFonts w:ascii="Times New Roman" w:hAnsi="Times New Roman"/>
          <w:sz w:val="24"/>
          <w:szCs w:val="24"/>
        </w:rPr>
        <w:t>e</w:t>
      </w:r>
      <w:r w:rsidRPr="00CA2619">
        <w:rPr>
          <w:rFonts w:ascii="Times New Roman" w:hAnsi="Times New Roman"/>
          <w:sz w:val="24"/>
          <w:szCs w:val="24"/>
        </w:rPr>
        <w:t>aza o ambianta placuta, asigura o alimentatie</w:t>
      </w:r>
      <w:r w:rsidR="00286A04" w:rsidRPr="00CA2619">
        <w:rPr>
          <w:rFonts w:ascii="Times New Roman" w:hAnsi="Times New Roman"/>
          <w:sz w:val="24"/>
          <w:szCs w:val="24"/>
        </w:rPr>
        <w:t xml:space="preserve"> corespunzatoare afectiunii, ata</w:t>
      </w:r>
      <w:r w:rsidRPr="00CA2619">
        <w:rPr>
          <w:rFonts w:ascii="Times New Roman" w:hAnsi="Times New Roman"/>
          <w:sz w:val="24"/>
          <w:szCs w:val="24"/>
        </w:rPr>
        <w:t>t din punct de vedere cantitativ cat si calitativ, precum si servirea mesei in conditii de igiena;</w:t>
      </w:r>
    </w:p>
    <w:p w:rsidR="00704ABE" w:rsidRPr="00CA2619" w:rsidRDefault="00704A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-realizeaza conditii necesare pentru aplicarea masurilor de prevenire</w:t>
      </w:r>
      <w:r w:rsidR="00A10D39" w:rsidRPr="00CA2619">
        <w:rPr>
          <w:rFonts w:ascii="Times New Roman" w:hAnsi="Times New Roman"/>
          <w:sz w:val="24"/>
          <w:szCs w:val="24"/>
        </w:rPr>
        <w:t xml:space="preserve"> </w:t>
      </w:r>
      <w:r w:rsidRPr="00CA2619">
        <w:rPr>
          <w:rFonts w:ascii="Times New Roman" w:hAnsi="Times New Roman"/>
          <w:sz w:val="24"/>
          <w:szCs w:val="24"/>
        </w:rPr>
        <w:t>a infectiilor intraspitalicesti, protectia muncii si paza contra incendiilor, conform normelor in vigoare;</w:t>
      </w:r>
    </w:p>
    <w:p w:rsidR="00704ABE" w:rsidRPr="00CA2619" w:rsidRDefault="00704A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-asigura asistenta medicala a functionalitatii unitatii in  perioade de calamitati</w:t>
      </w:r>
      <w:r w:rsidR="00E44AB9" w:rsidRPr="00CA2619">
        <w:rPr>
          <w:rFonts w:ascii="Times New Roman" w:hAnsi="Times New Roman"/>
          <w:sz w:val="24"/>
          <w:szCs w:val="24"/>
        </w:rPr>
        <w:t xml:space="preserve"> </w:t>
      </w:r>
      <w:r w:rsidRPr="00CA2619">
        <w:rPr>
          <w:rFonts w:ascii="Times New Roman" w:hAnsi="Times New Roman"/>
          <w:sz w:val="24"/>
          <w:szCs w:val="24"/>
        </w:rPr>
        <w:t>(inzapezire, inundatii. etc) sau in alte situatii cu caracter deosebit</w:t>
      </w:r>
    </w:p>
    <w:p w:rsidR="008F2F5D" w:rsidRPr="00CA2619" w:rsidRDefault="00704A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-asigura confidentialitatea tuturor datelor si informatiilor.</w:t>
      </w:r>
    </w:p>
    <w:p w:rsidR="00286A04" w:rsidRPr="00CA2619" w:rsidRDefault="00286A04" w:rsidP="00654ECE">
      <w:pPr>
        <w:tabs>
          <w:tab w:val="left" w:pos="540"/>
        </w:tabs>
        <w:spacing w:after="0" w:line="360" w:lineRule="auto"/>
        <w:jc w:val="both"/>
        <w:rPr>
          <w:rFonts w:ascii="Times New Roman" w:hAnsi="Times New Roman"/>
          <w:sz w:val="24"/>
          <w:szCs w:val="24"/>
        </w:rPr>
      </w:pPr>
    </w:p>
    <w:p w:rsidR="00930584" w:rsidRPr="00CA2619" w:rsidRDefault="00930584" w:rsidP="00654ECE">
      <w:pPr>
        <w:pStyle w:val="Heading2"/>
      </w:pPr>
      <w:bookmarkStart w:id="21" w:name="_Toc413930354"/>
      <w:bookmarkStart w:id="22" w:name="_Toc482786077"/>
      <w:r w:rsidRPr="00CA2619">
        <w:t>Structura organizatorica</w:t>
      </w:r>
      <w:bookmarkEnd w:id="21"/>
      <w:bookmarkEnd w:id="22"/>
    </w:p>
    <w:p w:rsidR="007D369C" w:rsidRPr="00CA2619" w:rsidRDefault="007D369C" w:rsidP="00654ECE">
      <w:pPr>
        <w:spacing w:after="0" w:line="360" w:lineRule="auto"/>
        <w:ind w:left="360" w:firstLine="360"/>
        <w:jc w:val="both"/>
        <w:rPr>
          <w:rFonts w:ascii="Times New Roman" w:hAnsi="Times New Roman"/>
          <w:sz w:val="24"/>
          <w:szCs w:val="24"/>
        </w:rPr>
      </w:pPr>
      <w:r w:rsidRPr="00CA2619">
        <w:rPr>
          <w:rFonts w:ascii="Times New Roman" w:hAnsi="Times New Roman"/>
          <w:sz w:val="24"/>
          <w:szCs w:val="24"/>
          <w:lang w:val="it-IT"/>
        </w:rPr>
        <w:t xml:space="preserve">Spitalul de   Boli Cronice  si Geriatrie “ Constantin Balaceanu Stolnici” Stefanesti, functioneaza conform </w:t>
      </w:r>
      <w:r w:rsidR="003067B1" w:rsidRPr="00CA2619">
        <w:rPr>
          <w:rFonts w:ascii="Times New Roman" w:hAnsi="Times New Roman"/>
          <w:sz w:val="24"/>
          <w:szCs w:val="24"/>
        </w:rPr>
        <w:t>Hotararii</w:t>
      </w:r>
      <w:r w:rsidRPr="00CA2619">
        <w:rPr>
          <w:rFonts w:ascii="Times New Roman" w:hAnsi="Times New Roman"/>
          <w:sz w:val="24"/>
          <w:szCs w:val="24"/>
        </w:rPr>
        <w:t xml:space="preserve"> Consil</w:t>
      </w:r>
      <w:r w:rsidR="003067B1" w:rsidRPr="00CA2619">
        <w:rPr>
          <w:rFonts w:ascii="Times New Roman" w:hAnsi="Times New Roman"/>
          <w:sz w:val="24"/>
          <w:szCs w:val="24"/>
        </w:rPr>
        <w:t>i</w:t>
      </w:r>
      <w:r w:rsidRPr="00CA2619">
        <w:rPr>
          <w:rFonts w:ascii="Times New Roman" w:hAnsi="Times New Roman"/>
          <w:sz w:val="24"/>
          <w:szCs w:val="24"/>
        </w:rPr>
        <w:t>ului Judetean Arges nr. 108/28.06.2011 privind schimbarea  denumirii  Spitalului de Geriatrie si Boli Cronice „Constantin Balaceanu Stolnici”  Stefanesti  si aprobarea structurii organizatorice, cu un numar de 10</w:t>
      </w:r>
      <w:r w:rsidR="0073085E" w:rsidRPr="00CA2619">
        <w:rPr>
          <w:rFonts w:ascii="Times New Roman" w:hAnsi="Times New Roman"/>
          <w:sz w:val="24"/>
          <w:szCs w:val="24"/>
        </w:rPr>
        <w:t>1</w:t>
      </w:r>
      <w:r w:rsidRPr="00CA2619">
        <w:rPr>
          <w:rFonts w:ascii="Times New Roman" w:hAnsi="Times New Roman"/>
          <w:sz w:val="24"/>
          <w:szCs w:val="24"/>
        </w:rPr>
        <w:t xml:space="preserve"> paturi.</w:t>
      </w:r>
    </w:p>
    <w:p w:rsidR="00F452E0" w:rsidRPr="00CA2619" w:rsidRDefault="00F452E0" w:rsidP="00AB1621">
      <w:pPr>
        <w:spacing w:after="0" w:line="360" w:lineRule="auto"/>
        <w:jc w:val="both"/>
        <w:rPr>
          <w:rFonts w:ascii="Times New Roman" w:hAnsi="Times New Roman"/>
          <w:sz w:val="24"/>
          <w:szCs w:val="24"/>
        </w:rPr>
      </w:pPr>
    </w:p>
    <w:p w:rsidR="003E29EF" w:rsidRPr="00CA2619" w:rsidRDefault="003E29EF" w:rsidP="00654ECE">
      <w:pPr>
        <w:spacing w:after="0" w:line="360" w:lineRule="auto"/>
        <w:ind w:left="360" w:firstLine="360"/>
        <w:jc w:val="both"/>
        <w:rPr>
          <w:rFonts w:ascii="Times New Roman" w:hAnsi="Times New Roman"/>
          <w:sz w:val="24"/>
          <w:szCs w:val="24"/>
        </w:rPr>
      </w:pPr>
      <w:r w:rsidRPr="00CA2619">
        <w:rPr>
          <w:rFonts w:ascii="Times New Roman" w:hAnsi="Times New Roman"/>
          <w:sz w:val="24"/>
          <w:szCs w:val="24"/>
        </w:rPr>
        <w:t>Structura aprobata este urmatoarea:</w:t>
      </w:r>
    </w:p>
    <w:p w:rsidR="003E29EF" w:rsidRPr="00CA2619" w:rsidRDefault="003E29EF" w:rsidP="00654ECE">
      <w:pPr>
        <w:numPr>
          <w:ilvl w:val="1"/>
          <w:numId w:val="2"/>
        </w:numPr>
        <w:spacing w:after="0" w:line="360" w:lineRule="auto"/>
        <w:jc w:val="both"/>
        <w:rPr>
          <w:rFonts w:ascii="Times New Roman" w:hAnsi="Times New Roman"/>
          <w:sz w:val="24"/>
          <w:szCs w:val="24"/>
        </w:rPr>
      </w:pPr>
      <w:r w:rsidRPr="00CA2619">
        <w:rPr>
          <w:rFonts w:ascii="Times New Roman" w:hAnsi="Times New Roman"/>
          <w:sz w:val="24"/>
          <w:szCs w:val="24"/>
        </w:rPr>
        <w:t xml:space="preserve">Sectia boli cronice                                                  </w:t>
      </w:r>
      <w:r w:rsidR="0073085E" w:rsidRPr="00CA2619">
        <w:rPr>
          <w:rFonts w:ascii="Times New Roman" w:hAnsi="Times New Roman"/>
          <w:sz w:val="24"/>
          <w:szCs w:val="24"/>
        </w:rPr>
        <w:t>26</w:t>
      </w:r>
      <w:r w:rsidRPr="00CA2619">
        <w:rPr>
          <w:rFonts w:ascii="Times New Roman" w:hAnsi="Times New Roman"/>
          <w:sz w:val="24"/>
          <w:szCs w:val="24"/>
        </w:rPr>
        <w:t xml:space="preserve"> paturi</w:t>
      </w:r>
    </w:p>
    <w:p w:rsidR="003E29EF" w:rsidRPr="00CA2619" w:rsidRDefault="003E29EF" w:rsidP="00654ECE">
      <w:pPr>
        <w:numPr>
          <w:ilvl w:val="1"/>
          <w:numId w:val="2"/>
        </w:numPr>
        <w:spacing w:after="0" w:line="360" w:lineRule="auto"/>
        <w:jc w:val="both"/>
        <w:rPr>
          <w:rFonts w:ascii="Times New Roman" w:hAnsi="Times New Roman"/>
          <w:sz w:val="24"/>
          <w:szCs w:val="24"/>
        </w:rPr>
      </w:pPr>
      <w:r w:rsidRPr="00CA2619">
        <w:rPr>
          <w:rFonts w:ascii="Times New Roman" w:hAnsi="Times New Roman"/>
          <w:sz w:val="24"/>
          <w:szCs w:val="24"/>
        </w:rPr>
        <w:t xml:space="preserve">Sectia geriatrie si gerontologie                            </w:t>
      </w:r>
      <w:r w:rsidR="0073085E" w:rsidRPr="00CA2619">
        <w:rPr>
          <w:rFonts w:ascii="Times New Roman" w:hAnsi="Times New Roman"/>
          <w:sz w:val="24"/>
          <w:szCs w:val="24"/>
        </w:rPr>
        <w:t xml:space="preserve">  </w:t>
      </w:r>
      <w:r w:rsidRPr="00CA2619">
        <w:rPr>
          <w:rFonts w:ascii="Times New Roman" w:hAnsi="Times New Roman"/>
          <w:sz w:val="24"/>
          <w:szCs w:val="24"/>
        </w:rPr>
        <w:t>25 paturi</w:t>
      </w:r>
    </w:p>
    <w:p w:rsidR="003E29EF" w:rsidRPr="00CA2619" w:rsidRDefault="003E29EF" w:rsidP="00654ECE">
      <w:pPr>
        <w:numPr>
          <w:ilvl w:val="1"/>
          <w:numId w:val="2"/>
        </w:numPr>
        <w:spacing w:after="0" w:line="360" w:lineRule="auto"/>
        <w:jc w:val="both"/>
        <w:rPr>
          <w:rFonts w:ascii="Times New Roman" w:hAnsi="Times New Roman"/>
          <w:sz w:val="24"/>
          <w:szCs w:val="24"/>
        </w:rPr>
      </w:pPr>
      <w:r w:rsidRPr="00CA2619">
        <w:rPr>
          <w:rFonts w:ascii="Times New Roman" w:hAnsi="Times New Roman"/>
          <w:sz w:val="24"/>
          <w:szCs w:val="24"/>
        </w:rPr>
        <w:t xml:space="preserve">Compartiment ingrijiri paliative                         </w:t>
      </w:r>
      <w:r w:rsidR="001373CA" w:rsidRPr="00CA2619">
        <w:rPr>
          <w:rFonts w:ascii="Times New Roman" w:hAnsi="Times New Roman"/>
          <w:sz w:val="24"/>
          <w:szCs w:val="24"/>
        </w:rPr>
        <w:t xml:space="preserve">  </w:t>
      </w:r>
      <w:r w:rsidR="0073085E" w:rsidRPr="00CA2619">
        <w:rPr>
          <w:rFonts w:ascii="Times New Roman" w:hAnsi="Times New Roman"/>
          <w:sz w:val="24"/>
          <w:szCs w:val="24"/>
        </w:rPr>
        <w:t xml:space="preserve"> </w:t>
      </w:r>
      <w:r w:rsidRPr="00CA2619">
        <w:rPr>
          <w:rFonts w:ascii="Times New Roman" w:hAnsi="Times New Roman"/>
          <w:sz w:val="24"/>
          <w:szCs w:val="24"/>
        </w:rPr>
        <w:t>25 paturi</w:t>
      </w:r>
    </w:p>
    <w:p w:rsidR="003E29EF" w:rsidRPr="00CA2619" w:rsidRDefault="003E29EF" w:rsidP="00654ECE">
      <w:pPr>
        <w:numPr>
          <w:ilvl w:val="1"/>
          <w:numId w:val="2"/>
        </w:numPr>
        <w:spacing w:after="0" w:line="360" w:lineRule="auto"/>
        <w:jc w:val="both"/>
        <w:rPr>
          <w:rFonts w:ascii="Times New Roman" w:hAnsi="Times New Roman"/>
          <w:sz w:val="24"/>
          <w:szCs w:val="24"/>
        </w:rPr>
      </w:pPr>
      <w:r w:rsidRPr="00CA2619">
        <w:rPr>
          <w:rFonts w:ascii="Times New Roman" w:hAnsi="Times New Roman"/>
          <w:sz w:val="24"/>
          <w:szCs w:val="24"/>
        </w:rPr>
        <w:t xml:space="preserve"> Compartiment recuperare ne</w:t>
      </w:r>
      <w:r w:rsidR="0073085E" w:rsidRPr="00CA2619">
        <w:rPr>
          <w:rFonts w:ascii="Times New Roman" w:hAnsi="Times New Roman"/>
          <w:sz w:val="24"/>
          <w:szCs w:val="24"/>
        </w:rPr>
        <w:t xml:space="preserve">urologica </w:t>
      </w:r>
      <w:r w:rsidR="001373CA" w:rsidRPr="00CA2619">
        <w:rPr>
          <w:rFonts w:ascii="Times New Roman" w:hAnsi="Times New Roman"/>
          <w:sz w:val="24"/>
          <w:szCs w:val="24"/>
        </w:rPr>
        <w:t xml:space="preserve">   </w:t>
      </w:r>
      <w:r w:rsidRPr="00CA2619">
        <w:rPr>
          <w:rFonts w:ascii="Times New Roman" w:hAnsi="Times New Roman"/>
          <w:sz w:val="24"/>
          <w:szCs w:val="24"/>
        </w:rPr>
        <w:t xml:space="preserve">       </w:t>
      </w:r>
      <w:r w:rsidR="0073085E" w:rsidRPr="00CA2619">
        <w:rPr>
          <w:rFonts w:ascii="Times New Roman" w:hAnsi="Times New Roman"/>
          <w:sz w:val="24"/>
          <w:szCs w:val="24"/>
        </w:rPr>
        <w:t xml:space="preserve">      2</w:t>
      </w:r>
      <w:r w:rsidRPr="00CA2619">
        <w:rPr>
          <w:rFonts w:ascii="Times New Roman" w:hAnsi="Times New Roman"/>
          <w:sz w:val="24"/>
          <w:szCs w:val="24"/>
        </w:rPr>
        <w:t>5 paturi</w:t>
      </w:r>
    </w:p>
    <w:p w:rsidR="003E29EF" w:rsidRPr="00CA2619" w:rsidRDefault="003E29EF" w:rsidP="00654ECE">
      <w:pPr>
        <w:spacing w:after="0" w:line="360" w:lineRule="auto"/>
        <w:jc w:val="both"/>
        <w:rPr>
          <w:rFonts w:ascii="Times New Roman" w:hAnsi="Times New Roman"/>
          <w:sz w:val="24"/>
          <w:szCs w:val="24"/>
        </w:rPr>
      </w:pPr>
      <w:r w:rsidRPr="00CA2619">
        <w:rPr>
          <w:rFonts w:ascii="Times New Roman" w:hAnsi="Times New Roman"/>
          <w:sz w:val="24"/>
          <w:szCs w:val="24"/>
        </w:rPr>
        <w:tab/>
        <w:t xml:space="preserve">                                                                 </w:t>
      </w:r>
      <w:r w:rsidR="00FD11F3" w:rsidRPr="00CA2619">
        <w:rPr>
          <w:rFonts w:ascii="Times New Roman" w:hAnsi="Times New Roman"/>
          <w:sz w:val="24"/>
          <w:szCs w:val="24"/>
        </w:rPr>
        <w:t xml:space="preserve">           </w:t>
      </w:r>
      <w:r w:rsidRPr="00CA2619">
        <w:rPr>
          <w:rFonts w:ascii="Times New Roman" w:hAnsi="Times New Roman"/>
          <w:sz w:val="24"/>
          <w:szCs w:val="24"/>
        </w:rPr>
        <w:t xml:space="preserve">  Total               </w:t>
      </w:r>
      <w:r w:rsidR="0073085E" w:rsidRPr="00CA2619">
        <w:rPr>
          <w:rFonts w:ascii="Times New Roman" w:hAnsi="Times New Roman"/>
          <w:sz w:val="24"/>
          <w:szCs w:val="24"/>
        </w:rPr>
        <w:t xml:space="preserve"> </w:t>
      </w:r>
      <w:r w:rsidRPr="00CA2619">
        <w:rPr>
          <w:rFonts w:ascii="Times New Roman" w:hAnsi="Times New Roman"/>
          <w:sz w:val="24"/>
          <w:szCs w:val="24"/>
        </w:rPr>
        <w:t xml:space="preserve"> 10</w:t>
      </w:r>
      <w:r w:rsidR="0073085E" w:rsidRPr="00CA2619">
        <w:rPr>
          <w:rFonts w:ascii="Times New Roman" w:hAnsi="Times New Roman"/>
          <w:sz w:val="24"/>
          <w:szCs w:val="24"/>
        </w:rPr>
        <w:t>1</w:t>
      </w:r>
      <w:r w:rsidRPr="00CA2619">
        <w:rPr>
          <w:rFonts w:ascii="Times New Roman" w:hAnsi="Times New Roman"/>
          <w:sz w:val="24"/>
          <w:szCs w:val="24"/>
        </w:rPr>
        <w:t xml:space="preserve"> paturi</w:t>
      </w:r>
    </w:p>
    <w:p w:rsidR="003E29EF" w:rsidRPr="00CA2619" w:rsidRDefault="003E29EF" w:rsidP="00654ECE">
      <w:pPr>
        <w:spacing w:after="0" w:line="360" w:lineRule="auto"/>
        <w:ind w:left="2160"/>
        <w:rPr>
          <w:rFonts w:ascii="Times New Roman" w:hAnsi="Times New Roman"/>
          <w:sz w:val="24"/>
          <w:szCs w:val="24"/>
        </w:rPr>
      </w:pPr>
      <w:bookmarkStart w:id="23" w:name="_Toc413930355"/>
      <w:bookmarkStart w:id="24" w:name="_Toc413931075"/>
      <w:r w:rsidRPr="00CA2619">
        <w:rPr>
          <w:rFonts w:ascii="Times New Roman" w:hAnsi="Times New Roman"/>
          <w:sz w:val="24"/>
          <w:szCs w:val="24"/>
        </w:rPr>
        <w:t>Farmacie</w:t>
      </w:r>
      <w:bookmarkEnd w:id="23"/>
      <w:bookmarkEnd w:id="24"/>
    </w:p>
    <w:p w:rsidR="003E29EF" w:rsidRPr="00CA2619" w:rsidRDefault="003E29EF" w:rsidP="00654ECE">
      <w:pPr>
        <w:spacing w:after="0" w:line="360" w:lineRule="auto"/>
        <w:ind w:left="2160"/>
        <w:rPr>
          <w:rFonts w:ascii="Times New Roman" w:hAnsi="Times New Roman"/>
          <w:sz w:val="24"/>
          <w:szCs w:val="24"/>
        </w:rPr>
      </w:pPr>
      <w:r w:rsidRPr="00CA2619">
        <w:rPr>
          <w:rFonts w:ascii="Times New Roman" w:hAnsi="Times New Roman"/>
          <w:sz w:val="24"/>
          <w:szCs w:val="24"/>
        </w:rPr>
        <w:t>Laborator analize medicale</w:t>
      </w:r>
    </w:p>
    <w:p w:rsidR="003E29EF" w:rsidRPr="00CA2619" w:rsidRDefault="003E29EF" w:rsidP="00654ECE">
      <w:pPr>
        <w:spacing w:after="0" w:line="360" w:lineRule="auto"/>
        <w:ind w:left="2160"/>
        <w:rPr>
          <w:rFonts w:ascii="Times New Roman" w:hAnsi="Times New Roman"/>
          <w:sz w:val="24"/>
          <w:szCs w:val="24"/>
        </w:rPr>
      </w:pPr>
      <w:r w:rsidRPr="00CA2619">
        <w:rPr>
          <w:rFonts w:ascii="Times New Roman" w:hAnsi="Times New Roman"/>
          <w:sz w:val="24"/>
          <w:szCs w:val="24"/>
        </w:rPr>
        <w:t>Laborator radiologie si imagistica medicala</w:t>
      </w:r>
    </w:p>
    <w:p w:rsidR="003E29EF" w:rsidRPr="00CA2619" w:rsidRDefault="003E29EF" w:rsidP="00654ECE">
      <w:pPr>
        <w:spacing w:after="0" w:line="360" w:lineRule="auto"/>
        <w:ind w:left="2160"/>
        <w:rPr>
          <w:rFonts w:ascii="Times New Roman" w:hAnsi="Times New Roman"/>
          <w:sz w:val="24"/>
          <w:szCs w:val="24"/>
        </w:rPr>
      </w:pPr>
      <w:r w:rsidRPr="00CA2619">
        <w:rPr>
          <w:rFonts w:ascii="Times New Roman" w:hAnsi="Times New Roman"/>
          <w:sz w:val="24"/>
          <w:szCs w:val="24"/>
        </w:rPr>
        <w:t>Compartiment recuperare,medicina fizica si balneologie (baza de tratament)</w:t>
      </w:r>
    </w:p>
    <w:p w:rsidR="003E29EF" w:rsidRPr="00CA2619" w:rsidRDefault="003E29EF" w:rsidP="00654ECE">
      <w:pPr>
        <w:spacing w:after="0" w:line="360" w:lineRule="auto"/>
        <w:ind w:left="2160"/>
        <w:rPr>
          <w:rFonts w:ascii="Times New Roman" w:hAnsi="Times New Roman"/>
          <w:sz w:val="24"/>
          <w:szCs w:val="24"/>
        </w:rPr>
      </w:pPr>
      <w:bookmarkStart w:id="25" w:name="_Toc413930356"/>
      <w:bookmarkStart w:id="26" w:name="_Toc413931076"/>
      <w:r w:rsidRPr="00CA2619">
        <w:rPr>
          <w:rFonts w:ascii="Times New Roman" w:hAnsi="Times New Roman"/>
          <w:sz w:val="24"/>
          <w:szCs w:val="24"/>
        </w:rPr>
        <w:t>Sala de gimnastica medicala</w:t>
      </w:r>
      <w:bookmarkEnd w:id="25"/>
      <w:bookmarkEnd w:id="26"/>
    </w:p>
    <w:p w:rsidR="003E29EF" w:rsidRPr="00CA2619" w:rsidRDefault="003E29EF" w:rsidP="00654ECE">
      <w:pPr>
        <w:spacing w:after="0" w:line="360" w:lineRule="auto"/>
        <w:ind w:left="2160"/>
        <w:rPr>
          <w:rFonts w:ascii="Times New Roman" w:hAnsi="Times New Roman"/>
          <w:sz w:val="24"/>
          <w:szCs w:val="24"/>
        </w:rPr>
      </w:pPr>
      <w:r w:rsidRPr="00CA2619">
        <w:rPr>
          <w:rFonts w:ascii="Times New Roman" w:hAnsi="Times New Roman"/>
          <w:sz w:val="24"/>
          <w:szCs w:val="24"/>
        </w:rPr>
        <w:t>Ambulatoriu integrat cu cabinet de in specialitatile:</w:t>
      </w:r>
    </w:p>
    <w:p w:rsidR="003E29EF" w:rsidRPr="00CA2619" w:rsidRDefault="003E29EF" w:rsidP="00654ECE">
      <w:pPr>
        <w:numPr>
          <w:ilvl w:val="1"/>
          <w:numId w:val="2"/>
        </w:numPr>
        <w:spacing w:after="0" w:line="360" w:lineRule="auto"/>
        <w:rPr>
          <w:rFonts w:ascii="Times New Roman" w:hAnsi="Times New Roman"/>
          <w:sz w:val="24"/>
          <w:szCs w:val="24"/>
        </w:rPr>
      </w:pPr>
      <w:r w:rsidRPr="00CA2619">
        <w:rPr>
          <w:rFonts w:ascii="Times New Roman" w:hAnsi="Times New Roman"/>
          <w:sz w:val="24"/>
          <w:szCs w:val="24"/>
        </w:rPr>
        <w:lastRenderedPageBreak/>
        <w:t>medicina interna</w:t>
      </w:r>
    </w:p>
    <w:p w:rsidR="003E29EF" w:rsidRPr="00CA2619" w:rsidRDefault="003E29EF" w:rsidP="00654ECE">
      <w:pPr>
        <w:numPr>
          <w:ilvl w:val="1"/>
          <w:numId w:val="2"/>
        </w:numPr>
        <w:spacing w:after="0" w:line="360" w:lineRule="auto"/>
        <w:rPr>
          <w:rFonts w:ascii="Times New Roman" w:hAnsi="Times New Roman"/>
          <w:sz w:val="24"/>
          <w:szCs w:val="24"/>
        </w:rPr>
      </w:pPr>
      <w:r w:rsidRPr="00CA2619">
        <w:rPr>
          <w:rFonts w:ascii="Times New Roman" w:hAnsi="Times New Roman"/>
          <w:sz w:val="24"/>
          <w:szCs w:val="24"/>
        </w:rPr>
        <w:t xml:space="preserve">geriatrie si </w:t>
      </w:r>
      <w:r w:rsidR="0088441D" w:rsidRPr="00CA2619">
        <w:rPr>
          <w:rFonts w:ascii="Times New Roman" w:hAnsi="Times New Roman"/>
          <w:sz w:val="24"/>
          <w:szCs w:val="24"/>
        </w:rPr>
        <w:t>geronto</w:t>
      </w:r>
      <w:r w:rsidR="00144B15" w:rsidRPr="00CA2619">
        <w:rPr>
          <w:rFonts w:ascii="Times New Roman" w:hAnsi="Times New Roman"/>
          <w:sz w:val="24"/>
          <w:szCs w:val="24"/>
        </w:rPr>
        <w:t>logie</w:t>
      </w:r>
    </w:p>
    <w:p w:rsidR="003E29EF" w:rsidRPr="00CA2619" w:rsidRDefault="003E29EF" w:rsidP="00654ECE">
      <w:pPr>
        <w:numPr>
          <w:ilvl w:val="1"/>
          <w:numId w:val="2"/>
        </w:numPr>
        <w:spacing w:after="0" w:line="360" w:lineRule="auto"/>
        <w:rPr>
          <w:rFonts w:ascii="Times New Roman" w:hAnsi="Times New Roman"/>
          <w:sz w:val="24"/>
          <w:szCs w:val="24"/>
        </w:rPr>
      </w:pPr>
      <w:r w:rsidRPr="00CA2619">
        <w:rPr>
          <w:rFonts w:ascii="Times New Roman" w:hAnsi="Times New Roman"/>
          <w:sz w:val="24"/>
          <w:szCs w:val="24"/>
        </w:rPr>
        <w:t>ORL</w:t>
      </w:r>
    </w:p>
    <w:p w:rsidR="003E29EF" w:rsidRPr="00CA2619" w:rsidRDefault="003E29EF" w:rsidP="00654ECE">
      <w:pPr>
        <w:numPr>
          <w:ilvl w:val="1"/>
          <w:numId w:val="2"/>
        </w:numPr>
        <w:spacing w:after="0" w:line="360" w:lineRule="auto"/>
        <w:rPr>
          <w:rFonts w:ascii="Times New Roman" w:hAnsi="Times New Roman"/>
          <w:sz w:val="24"/>
          <w:szCs w:val="24"/>
        </w:rPr>
      </w:pPr>
      <w:r w:rsidRPr="00CA2619">
        <w:rPr>
          <w:rFonts w:ascii="Times New Roman" w:hAnsi="Times New Roman"/>
          <w:sz w:val="24"/>
          <w:szCs w:val="24"/>
        </w:rPr>
        <w:t>Recuperare,medicina fizica si balneologie</w:t>
      </w:r>
    </w:p>
    <w:p w:rsidR="003E29EF" w:rsidRPr="00CA2619" w:rsidRDefault="003E29EF" w:rsidP="00654ECE">
      <w:pPr>
        <w:spacing w:after="0" w:line="360" w:lineRule="auto"/>
        <w:ind w:left="2160"/>
        <w:rPr>
          <w:rFonts w:ascii="Times New Roman" w:hAnsi="Times New Roman"/>
          <w:sz w:val="24"/>
          <w:szCs w:val="24"/>
        </w:rPr>
      </w:pPr>
      <w:r w:rsidRPr="00CA2619">
        <w:rPr>
          <w:rFonts w:ascii="Times New Roman" w:hAnsi="Times New Roman"/>
          <w:sz w:val="24"/>
          <w:szCs w:val="24"/>
        </w:rPr>
        <w:t>Aparat functional</w:t>
      </w:r>
    </w:p>
    <w:p w:rsidR="00C6691D" w:rsidRPr="00CA2619" w:rsidRDefault="00C6691D" w:rsidP="00654ECE">
      <w:pPr>
        <w:tabs>
          <w:tab w:val="left" w:pos="540"/>
        </w:tabs>
        <w:spacing w:after="0" w:line="360" w:lineRule="auto"/>
        <w:ind w:left="1440"/>
        <w:rPr>
          <w:rFonts w:ascii="Times New Roman" w:hAnsi="Times New Roman"/>
          <w:b/>
          <w:sz w:val="24"/>
          <w:szCs w:val="24"/>
        </w:rPr>
      </w:pPr>
    </w:p>
    <w:p w:rsidR="00930584" w:rsidRPr="00CA2619" w:rsidRDefault="00930584" w:rsidP="00654ECE">
      <w:pPr>
        <w:pStyle w:val="Heading2"/>
      </w:pPr>
      <w:bookmarkStart w:id="27" w:name="_Toc413930357"/>
      <w:bookmarkStart w:id="28" w:name="_Toc482786078"/>
      <w:r w:rsidRPr="00CA2619">
        <w:t>Organigrama</w:t>
      </w:r>
      <w:r w:rsidR="007F4728" w:rsidRPr="00CA2619">
        <w:t xml:space="preserve"> </w:t>
      </w:r>
      <w:bookmarkEnd w:id="27"/>
      <w:bookmarkEnd w:id="28"/>
    </w:p>
    <w:p w:rsidR="00930584" w:rsidRPr="00CA2619" w:rsidRDefault="00930584" w:rsidP="00654ECE">
      <w:pPr>
        <w:pStyle w:val="Heading2"/>
      </w:pPr>
      <w:bookmarkStart w:id="29" w:name="_Toc413930358"/>
      <w:bookmarkStart w:id="30" w:name="_Toc482786079"/>
      <w:r w:rsidRPr="00CA2619">
        <w:t>Functiile spitalului</w:t>
      </w:r>
      <w:bookmarkEnd w:id="29"/>
      <w:bookmarkEnd w:id="30"/>
    </w:p>
    <w:p w:rsidR="004204A2" w:rsidRPr="00CA2619" w:rsidRDefault="004204A2" w:rsidP="00FF6EB4">
      <w:pPr>
        <w:tabs>
          <w:tab w:val="left" w:pos="540"/>
        </w:tabs>
        <w:spacing w:after="0" w:line="360" w:lineRule="auto"/>
        <w:rPr>
          <w:rFonts w:ascii="Times New Roman" w:hAnsi="Times New Roman"/>
          <w:sz w:val="24"/>
          <w:szCs w:val="24"/>
        </w:rPr>
      </w:pPr>
      <w:r w:rsidRPr="00CA2619">
        <w:rPr>
          <w:rFonts w:ascii="Times New Roman" w:hAnsi="Times New Roman"/>
          <w:sz w:val="24"/>
          <w:szCs w:val="24"/>
        </w:rPr>
        <w:tab/>
        <w:t>Prin sectiile, compartimentele si serviciile din structura , spitalul indeplineste urmatoarele functii:</w:t>
      </w:r>
    </w:p>
    <w:p w:rsidR="004204A2" w:rsidRPr="00CA2619" w:rsidRDefault="004204A2" w:rsidP="00654ECE">
      <w:pPr>
        <w:numPr>
          <w:ilvl w:val="1"/>
          <w:numId w:val="2"/>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Functia de asistenta medicala</w:t>
      </w:r>
    </w:p>
    <w:p w:rsidR="004204A2" w:rsidRPr="00CA2619" w:rsidRDefault="004204A2" w:rsidP="00654ECE">
      <w:pPr>
        <w:numPr>
          <w:ilvl w:val="1"/>
          <w:numId w:val="2"/>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Functia de in</w:t>
      </w:r>
      <w:r w:rsidR="009C2D30" w:rsidRPr="00CA2619">
        <w:rPr>
          <w:rFonts w:ascii="Times New Roman" w:hAnsi="Times New Roman"/>
          <w:sz w:val="24"/>
          <w:szCs w:val="24"/>
        </w:rPr>
        <w:t>d</w:t>
      </w:r>
      <w:r w:rsidRPr="00CA2619">
        <w:rPr>
          <w:rFonts w:ascii="Times New Roman" w:hAnsi="Times New Roman"/>
          <w:sz w:val="24"/>
          <w:szCs w:val="24"/>
        </w:rPr>
        <w:t>rumare tehnica si metodologica</w:t>
      </w:r>
    </w:p>
    <w:p w:rsidR="004204A2" w:rsidRPr="00CA2619" w:rsidRDefault="004204A2" w:rsidP="00654ECE">
      <w:pPr>
        <w:numPr>
          <w:ilvl w:val="1"/>
          <w:numId w:val="2"/>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Functia de promovare a activitatii stiintifice</w:t>
      </w:r>
    </w:p>
    <w:p w:rsidR="004204A2" w:rsidRPr="00CA2619" w:rsidRDefault="004204A2" w:rsidP="00654ECE">
      <w:pPr>
        <w:numPr>
          <w:ilvl w:val="1"/>
          <w:numId w:val="2"/>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 xml:space="preserve">Functia economica, </w:t>
      </w:r>
      <w:r w:rsidR="00144B15" w:rsidRPr="00CA2619">
        <w:rPr>
          <w:rFonts w:ascii="Times New Roman" w:hAnsi="Times New Roman"/>
          <w:sz w:val="24"/>
          <w:szCs w:val="24"/>
        </w:rPr>
        <w:t>de gospodarire si administrativa</w:t>
      </w:r>
    </w:p>
    <w:p w:rsidR="004204A2" w:rsidRPr="00CA2619" w:rsidRDefault="00981F06" w:rsidP="00654ECE">
      <w:pPr>
        <w:numPr>
          <w:ilvl w:val="1"/>
          <w:numId w:val="2"/>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Functia de personal</w:t>
      </w:r>
    </w:p>
    <w:p w:rsidR="00981F06" w:rsidRPr="00CA2619" w:rsidRDefault="00981F06" w:rsidP="00654ECE">
      <w:pPr>
        <w:numPr>
          <w:ilvl w:val="1"/>
          <w:numId w:val="2"/>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Functia de statistica-informatica</w:t>
      </w:r>
    </w:p>
    <w:p w:rsidR="00921EC2" w:rsidRPr="00CA2619" w:rsidRDefault="00921EC2" w:rsidP="00654ECE">
      <w:pPr>
        <w:pStyle w:val="Heading1"/>
        <w:spacing w:line="360" w:lineRule="auto"/>
        <w:rPr>
          <w:b/>
        </w:rPr>
      </w:pPr>
    </w:p>
    <w:p w:rsidR="00E3071F" w:rsidRPr="00CA2619" w:rsidRDefault="00E3071F" w:rsidP="00EE6FD0">
      <w:pPr>
        <w:pStyle w:val="Heading1"/>
        <w:spacing w:line="360" w:lineRule="auto"/>
        <w:rPr>
          <w:b/>
        </w:rPr>
      </w:pPr>
      <w:bookmarkStart w:id="31" w:name="_Toc413930359"/>
      <w:bookmarkStart w:id="32" w:name="_Toc482786080"/>
      <w:r w:rsidRPr="00CA2619">
        <w:rPr>
          <w:b/>
        </w:rPr>
        <w:t>Cap. II. Managementul spitalului</w:t>
      </w:r>
      <w:bookmarkEnd w:id="31"/>
      <w:bookmarkEnd w:id="32"/>
    </w:p>
    <w:p w:rsidR="00021AFF" w:rsidRPr="00CA2619" w:rsidRDefault="00021AFF" w:rsidP="00654ECE">
      <w:pPr>
        <w:pStyle w:val="Heading2"/>
        <w:numPr>
          <w:ilvl w:val="0"/>
          <w:numId w:val="0"/>
        </w:numPr>
        <w:ind w:left="1440"/>
      </w:pPr>
    </w:p>
    <w:p w:rsidR="00E3071F" w:rsidRPr="00CA2619" w:rsidRDefault="00E3071F" w:rsidP="00FF6EB4">
      <w:pPr>
        <w:pStyle w:val="Heading2"/>
        <w:numPr>
          <w:ilvl w:val="0"/>
          <w:numId w:val="0"/>
        </w:numPr>
        <w:ind w:left="1440" w:hanging="720"/>
      </w:pPr>
      <w:bookmarkStart w:id="33" w:name="_Toc413930360"/>
      <w:bookmarkStart w:id="34" w:name="_Toc482786081"/>
      <w:r w:rsidRPr="00CA2619">
        <w:t xml:space="preserve">2.1.Consiliul de </w:t>
      </w:r>
      <w:r w:rsidR="00672DD2" w:rsidRPr="00CA2619">
        <w:t>A</w:t>
      </w:r>
      <w:r w:rsidRPr="00CA2619">
        <w:t>dministratie</w:t>
      </w:r>
      <w:bookmarkEnd w:id="33"/>
      <w:bookmarkEnd w:id="34"/>
    </w:p>
    <w:p w:rsidR="007E31DB" w:rsidRPr="00CA2619" w:rsidRDefault="007E31DB" w:rsidP="00654ECE">
      <w:pPr>
        <w:spacing w:after="0" w:line="360" w:lineRule="auto"/>
        <w:ind w:firstLine="720"/>
        <w:jc w:val="both"/>
        <w:rPr>
          <w:rFonts w:ascii="Times New Roman" w:hAnsi="Times New Roman"/>
          <w:sz w:val="24"/>
          <w:szCs w:val="24"/>
          <w:lang w:val="it-IT"/>
        </w:rPr>
      </w:pPr>
      <w:r w:rsidRPr="00CA2619">
        <w:rPr>
          <w:rFonts w:ascii="Times New Roman" w:hAnsi="Times New Roman"/>
          <w:sz w:val="24"/>
          <w:szCs w:val="24"/>
        </w:rPr>
        <w:t xml:space="preserve">In conformitate cu </w:t>
      </w:r>
      <w:r w:rsidR="00686E66" w:rsidRPr="00CA2619">
        <w:rPr>
          <w:rFonts w:ascii="Times New Roman" w:hAnsi="Times New Roman"/>
          <w:sz w:val="24"/>
          <w:szCs w:val="24"/>
        </w:rPr>
        <w:t xml:space="preserve">art. 187 din </w:t>
      </w:r>
      <w:r w:rsidRPr="00CA2619">
        <w:rPr>
          <w:rFonts w:ascii="Times New Roman" w:hAnsi="Times New Roman"/>
          <w:sz w:val="24"/>
          <w:szCs w:val="24"/>
        </w:rPr>
        <w:t xml:space="preserve">Legea </w:t>
      </w:r>
      <w:r w:rsidR="0038139A" w:rsidRPr="00CA2619">
        <w:rPr>
          <w:rFonts w:ascii="Times New Roman" w:hAnsi="Times New Roman"/>
          <w:sz w:val="24"/>
          <w:szCs w:val="24"/>
        </w:rPr>
        <w:t xml:space="preserve">nr. </w:t>
      </w:r>
      <w:r w:rsidRPr="00CA2619">
        <w:rPr>
          <w:rFonts w:ascii="Times New Roman" w:hAnsi="Times New Roman"/>
          <w:sz w:val="24"/>
          <w:szCs w:val="24"/>
        </w:rPr>
        <w:t>95/2006 privind</w:t>
      </w:r>
      <w:r w:rsidR="00144B15" w:rsidRPr="00CA2619">
        <w:rPr>
          <w:rFonts w:ascii="Times New Roman" w:hAnsi="Times New Roman"/>
          <w:sz w:val="24"/>
          <w:szCs w:val="24"/>
        </w:rPr>
        <w:t xml:space="preserve"> reforma in domeniul sanatatii, </w:t>
      </w:r>
      <w:r w:rsidRPr="00CA2619">
        <w:rPr>
          <w:rFonts w:ascii="Times New Roman" w:hAnsi="Times New Roman"/>
          <w:sz w:val="24"/>
          <w:szCs w:val="24"/>
        </w:rPr>
        <w:t xml:space="preserve"> in </w:t>
      </w:r>
      <w:r w:rsidR="0038139A" w:rsidRPr="00CA2619">
        <w:rPr>
          <w:rFonts w:ascii="Times New Roman" w:hAnsi="Times New Roman"/>
          <w:sz w:val="24"/>
          <w:szCs w:val="24"/>
        </w:rPr>
        <w:t>cadrul spitalului functioneaza C</w:t>
      </w:r>
      <w:r w:rsidR="0038139A" w:rsidRPr="00CA2619">
        <w:rPr>
          <w:rFonts w:ascii="Times New Roman" w:hAnsi="Times New Roman"/>
          <w:sz w:val="24"/>
          <w:szCs w:val="24"/>
          <w:lang w:val="it-IT"/>
        </w:rPr>
        <w:t>onsiliul de A</w:t>
      </w:r>
      <w:r w:rsidRPr="00CA2619">
        <w:rPr>
          <w:rFonts w:ascii="Times New Roman" w:hAnsi="Times New Roman"/>
          <w:sz w:val="24"/>
          <w:szCs w:val="24"/>
          <w:lang w:val="it-IT"/>
        </w:rPr>
        <w:t>dministratie</w:t>
      </w:r>
      <w:r w:rsidRPr="00CA2619">
        <w:rPr>
          <w:rFonts w:ascii="Times New Roman" w:hAnsi="Times New Roman"/>
          <w:b/>
          <w:sz w:val="24"/>
          <w:szCs w:val="24"/>
          <w:lang w:val="it-IT"/>
        </w:rPr>
        <w:t xml:space="preserve"> </w:t>
      </w:r>
      <w:r w:rsidRPr="00CA2619">
        <w:rPr>
          <w:rFonts w:ascii="Times New Roman" w:hAnsi="Times New Roman"/>
          <w:sz w:val="24"/>
          <w:szCs w:val="24"/>
          <w:lang w:val="it-IT"/>
        </w:rPr>
        <w:t>format din</w:t>
      </w:r>
      <w:r w:rsidR="008C390B" w:rsidRPr="00CA2619">
        <w:rPr>
          <w:rFonts w:ascii="Times New Roman" w:hAnsi="Times New Roman"/>
          <w:sz w:val="24"/>
          <w:szCs w:val="24"/>
          <w:lang w:val="it-IT"/>
        </w:rPr>
        <w:t xml:space="preserve"> 5 – 8 membri</w:t>
      </w:r>
      <w:r w:rsidRPr="00CA2619">
        <w:rPr>
          <w:rFonts w:ascii="Times New Roman" w:hAnsi="Times New Roman"/>
          <w:sz w:val="24"/>
          <w:szCs w:val="24"/>
          <w:lang w:val="it-IT"/>
        </w:rPr>
        <w:t xml:space="preserve">: </w:t>
      </w:r>
    </w:p>
    <w:p w:rsidR="007E31DB" w:rsidRPr="00CA2619" w:rsidRDefault="00F440A9" w:rsidP="00654ECE">
      <w:pPr>
        <w:spacing w:after="0" w:line="360" w:lineRule="auto"/>
        <w:ind w:firstLine="720"/>
        <w:jc w:val="both"/>
        <w:rPr>
          <w:rFonts w:ascii="Times New Roman" w:hAnsi="Times New Roman"/>
          <w:sz w:val="24"/>
          <w:szCs w:val="24"/>
          <w:lang w:val="it-IT"/>
        </w:rPr>
      </w:pPr>
      <w:r w:rsidRPr="00CA2619">
        <w:rPr>
          <w:rFonts w:ascii="Times New Roman" w:hAnsi="Times New Roman"/>
          <w:sz w:val="24"/>
          <w:szCs w:val="24"/>
          <w:lang w:val="it-IT"/>
        </w:rPr>
        <w:t xml:space="preserve"> </w:t>
      </w:r>
      <w:r w:rsidR="007E31DB" w:rsidRPr="00CA2619">
        <w:rPr>
          <w:rFonts w:ascii="Times New Roman" w:hAnsi="Times New Roman"/>
          <w:sz w:val="24"/>
          <w:szCs w:val="24"/>
          <w:lang w:val="it-IT"/>
        </w:rPr>
        <w:t xml:space="preserve">a) </w:t>
      </w:r>
      <w:r w:rsidR="007E31DB" w:rsidRPr="00CA2619">
        <w:rPr>
          <w:rFonts w:ascii="Times New Roman" w:hAnsi="Times New Roman"/>
          <w:iCs/>
          <w:sz w:val="24"/>
          <w:szCs w:val="24"/>
        </w:rPr>
        <w:t>2 reprezentanţi   ai Directiei de Sanatate Publica Arges ;</w:t>
      </w:r>
    </w:p>
    <w:p w:rsidR="007E31DB" w:rsidRPr="00CA2619" w:rsidRDefault="007E31DB" w:rsidP="00654ECE">
      <w:pPr>
        <w:autoSpaceDE w:val="0"/>
        <w:autoSpaceDN w:val="0"/>
        <w:adjustRightInd w:val="0"/>
        <w:spacing w:after="0" w:line="360" w:lineRule="auto"/>
        <w:jc w:val="both"/>
        <w:rPr>
          <w:rFonts w:ascii="Times New Roman" w:hAnsi="Times New Roman"/>
          <w:iCs/>
          <w:sz w:val="24"/>
          <w:szCs w:val="24"/>
        </w:rPr>
      </w:pPr>
      <w:r w:rsidRPr="00CA2619">
        <w:rPr>
          <w:rFonts w:ascii="Times New Roman" w:hAnsi="Times New Roman"/>
          <w:iCs/>
          <w:sz w:val="24"/>
          <w:szCs w:val="24"/>
        </w:rPr>
        <w:t xml:space="preserve">   </w:t>
      </w:r>
      <w:r w:rsidRPr="00CA2619">
        <w:rPr>
          <w:rFonts w:ascii="Times New Roman" w:hAnsi="Times New Roman"/>
          <w:iCs/>
          <w:sz w:val="24"/>
          <w:szCs w:val="24"/>
        </w:rPr>
        <w:tab/>
        <w:t xml:space="preserve"> b) 2 reprezentanţi numiţi de Consiliul Judeţean Arges, din care unul să fie economist;</w:t>
      </w:r>
    </w:p>
    <w:p w:rsidR="007E31DB" w:rsidRPr="00CA2619" w:rsidRDefault="007E31DB" w:rsidP="00654ECE">
      <w:pPr>
        <w:autoSpaceDE w:val="0"/>
        <w:autoSpaceDN w:val="0"/>
        <w:adjustRightInd w:val="0"/>
        <w:spacing w:after="0" w:line="360" w:lineRule="auto"/>
        <w:jc w:val="both"/>
        <w:rPr>
          <w:rFonts w:ascii="Times New Roman" w:hAnsi="Times New Roman"/>
          <w:iCs/>
          <w:sz w:val="24"/>
          <w:szCs w:val="24"/>
        </w:rPr>
      </w:pPr>
      <w:r w:rsidRPr="00CA2619">
        <w:rPr>
          <w:rFonts w:ascii="Times New Roman" w:hAnsi="Times New Roman"/>
          <w:iCs/>
          <w:sz w:val="24"/>
          <w:szCs w:val="24"/>
        </w:rPr>
        <w:t xml:space="preserve">   </w:t>
      </w:r>
      <w:r w:rsidRPr="00CA2619">
        <w:rPr>
          <w:rFonts w:ascii="Times New Roman" w:hAnsi="Times New Roman"/>
          <w:iCs/>
          <w:sz w:val="24"/>
          <w:szCs w:val="24"/>
        </w:rPr>
        <w:tab/>
        <w:t xml:space="preserve"> c) un reprezentant numit de Preşedintele Consiliului Judeţean Arges;</w:t>
      </w:r>
    </w:p>
    <w:p w:rsidR="007E31DB" w:rsidRPr="00CA2619" w:rsidRDefault="007E31DB" w:rsidP="00654ECE">
      <w:pPr>
        <w:autoSpaceDE w:val="0"/>
        <w:autoSpaceDN w:val="0"/>
        <w:adjustRightInd w:val="0"/>
        <w:spacing w:after="0" w:line="360" w:lineRule="auto"/>
        <w:jc w:val="both"/>
        <w:rPr>
          <w:rFonts w:ascii="Times New Roman" w:hAnsi="Times New Roman"/>
          <w:iCs/>
          <w:sz w:val="24"/>
          <w:szCs w:val="24"/>
        </w:rPr>
      </w:pPr>
      <w:r w:rsidRPr="00CA2619">
        <w:rPr>
          <w:rFonts w:ascii="Times New Roman" w:hAnsi="Times New Roman"/>
          <w:iCs/>
          <w:sz w:val="24"/>
          <w:szCs w:val="24"/>
        </w:rPr>
        <w:t xml:space="preserve">   </w:t>
      </w:r>
      <w:r w:rsidRPr="00CA2619">
        <w:rPr>
          <w:rFonts w:ascii="Times New Roman" w:hAnsi="Times New Roman"/>
          <w:iCs/>
          <w:sz w:val="24"/>
          <w:szCs w:val="24"/>
        </w:rPr>
        <w:tab/>
        <w:t xml:space="preserve">  d) un reprezentant al structurii teritoriale a Colegiului Medicilor Arges ;</w:t>
      </w:r>
    </w:p>
    <w:p w:rsidR="007E31DB" w:rsidRPr="00CA2619" w:rsidRDefault="007E31DB" w:rsidP="00654ECE">
      <w:pPr>
        <w:autoSpaceDE w:val="0"/>
        <w:autoSpaceDN w:val="0"/>
        <w:adjustRightInd w:val="0"/>
        <w:spacing w:after="0" w:line="360" w:lineRule="auto"/>
        <w:jc w:val="both"/>
        <w:rPr>
          <w:rFonts w:ascii="Times New Roman" w:hAnsi="Times New Roman"/>
          <w:iCs/>
          <w:sz w:val="24"/>
          <w:szCs w:val="24"/>
        </w:rPr>
      </w:pPr>
      <w:r w:rsidRPr="00CA2619">
        <w:rPr>
          <w:rFonts w:ascii="Times New Roman" w:hAnsi="Times New Roman"/>
          <w:iCs/>
          <w:sz w:val="24"/>
          <w:szCs w:val="24"/>
        </w:rPr>
        <w:t xml:space="preserve">  </w:t>
      </w:r>
      <w:r w:rsidRPr="00CA2619">
        <w:rPr>
          <w:rFonts w:ascii="Times New Roman" w:hAnsi="Times New Roman"/>
          <w:iCs/>
          <w:sz w:val="24"/>
          <w:szCs w:val="24"/>
        </w:rPr>
        <w:tab/>
        <w:t xml:space="preserve"> e) un reprezentant al structurii teritoriale a Ordinului Asistenţilor Medicali Generalişti, Moaşelor şi Asistenţilor Medicali din România, cu statut de invitat.</w:t>
      </w:r>
    </w:p>
    <w:p w:rsidR="00D17955" w:rsidRPr="00CA2619" w:rsidRDefault="008471B4" w:rsidP="00654ECE">
      <w:pPr>
        <w:autoSpaceDE w:val="0"/>
        <w:autoSpaceDN w:val="0"/>
        <w:adjustRightInd w:val="0"/>
        <w:spacing w:after="0" w:line="360" w:lineRule="auto"/>
        <w:jc w:val="both"/>
        <w:rPr>
          <w:rFonts w:ascii="Times New Roman" w:hAnsi="Times New Roman"/>
          <w:iCs/>
          <w:sz w:val="24"/>
          <w:szCs w:val="24"/>
        </w:rPr>
      </w:pPr>
      <w:r w:rsidRPr="00CA2619">
        <w:rPr>
          <w:rFonts w:ascii="Times New Roman" w:hAnsi="Times New Roman"/>
          <w:iCs/>
          <w:sz w:val="24"/>
          <w:szCs w:val="24"/>
        </w:rPr>
        <w:t>Atribuţiile principale ale Consiliului de A</w:t>
      </w:r>
      <w:r w:rsidR="00D17955" w:rsidRPr="00CA2619">
        <w:rPr>
          <w:rFonts w:ascii="Times New Roman" w:hAnsi="Times New Roman"/>
          <w:iCs/>
          <w:sz w:val="24"/>
          <w:szCs w:val="24"/>
        </w:rPr>
        <w:t>dministraţie sunt următoarele:</w:t>
      </w:r>
    </w:p>
    <w:p w:rsidR="00686E66" w:rsidRPr="00CA2619" w:rsidRDefault="00D17955" w:rsidP="00686E66">
      <w:pPr>
        <w:autoSpaceDE w:val="0"/>
        <w:autoSpaceDN w:val="0"/>
        <w:adjustRightInd w:val="0"/>
        <w:spacing w:after="0" w:line="360" w:lineRule="auto"/>
        <w:rPr>
          <w:rFonts w:ascii="Times New Roman" w:hAnsi="Times New Roman"/>
          <w:sz w:val="24"/>
          <w:szCs w:val="24"/>
        </w:rPr>
      </w:pPr>
      <w:r w:rsidRPr="00CA2619">
        <w:rPr>
          <w:rFonts w:ascii="Times New Roman" w:hAnsi="Times New Roman"/>
          <w:iCs/>
          <w:sz w:val="24"/>
          <w:szCs w:val="24"/>
        </w:rPr>
        <w:t xml:space="preserve">    </w:t>
      </w:r>
      <w:r w:rsidR="00686E66" w:rsidRPr="00CA2619">
        <w:rPr>
          <w:rFonts w:ascii="Times New Roman" w:hAnsi="Times New Roman"/>
          <w:sz w:val="24"/>
          <w:szCs w:val="24"/>
        </w:rPr>
        <w:t>a) avizează bugetul de venituri şi cheltuieli al spitalului, precum şi situaţiile financiare trimestriale şi anuale;</w:t>
      </w:r>
    </w:p>
    <w:p w:rsidR="00686E66" w:rsidRPr="00CA2619" w:rsidRDefault="00686E66" w:rsidP="00686E66">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b) organizează concurs pentru ocuparea funcţiei de manager în baza regulamentului aprobat prin ordin al ministrului sănătăţii, al ministrului de resort sau, după caz, prin act administrativ al primarului unităţii administrativ-teritoriale, al primarului general al municipiului Bucureşti sau al preşedintelui consiliului judeţean, după caz;</w:t>
      </w:r>
    </w:p>
    <w:p w:rsidR="00686E66" w:rsidRPr="00CA2619" w:rsidRDefault="00686E66" w:rsidP="00686E66">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lastRenderedPageBreak/>
        <w:t xml:space="preserve">    c) aprobă măsurile pentru dezvoltarea activităţii spitalului în concordanţă cu nevoile de servicii medicale ale populaţiei;</w:t>
      </w:r>
    </w:p>
    <w:p w:rsidR="00686E66" w:rsidRPr="00CA2619" w:rsidRDefault="00686E66" w:rsidP="00686E66">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d) avizează programul anual al achiziţiilor publice întocmit în condiţiile legii;</w:t>
      </w:r>
    </w:p>
    <w:p w:rsidR="00686E66" w:rsidRPr="00CA2619" w:rsidRDefault="00686E66" w:rsidP="00686E66">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e) analizează modul de îndeplinire a obligaţiilor de către membrii comitetului director şi activitatea managerului şi dispune măsuri pentru îmbunătăţirea activităţii;</w:t>
      </w:r>
    </w:p>
    <w:p w:rsidR="00686E66" w:rsidRPr="00CA2619" w:rsidRDefault="00686E66" w:rsidP="00686E66">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f) propune revocarea din funcţie a managerului şi a celorlalţi membri ai comitetului director în cazul în care constată existenţa situaţiilor </w:t>
      </w:r>
      <w:r w:rsidR="00DB751E" w:rsidRPr="00CA2619">
        <w:rPr>
          <w:rFonts w:ascii="Times New Roman" w:hAnsi="Times New Roman"/>
          <w:sz w:val="24"/>
          <w:szCs w:val="24"/>
        </w:rPr>
        <w:t xml:space="preserve">de incompatibilitate si in cazul </w:t>
      </w:r>
      <w:r w:rsidR="00442864" w:rsidRPr="00CA2619">
        <w:rPr>
          <w:rFonts w:ascii="Times New Roman" w:hAnsi="Times New Roman"/>
          <w:sz w:val="24"/>
          <w:szCs w:val="24"/>
        </w:rPr>
        <w:t>expirarii mandatului</w:t>
      </w:r>
      <w:r w:rsidR="0075625E" w:rsidRPr="00CA2619">
        <w:rPr>
          <w:rFonts w:ascii="Times New Roman" w:hAnsi="Times New Roman"/>
          <w:sz w:val="24"/>
          <w:szCs w:val="24"/>
        </w:rPr>
        <w:t xml:space="preserve"> acestora</w:t>
      </w:r>
      <w:r w:rsidR="00442864" w:rsidRPr="00CA2619">
        <w:rPr>
          <w:rFonts w:ascii="Times New Roman" w:hAnsi="Times New Roman"/>
          <w:sz w:val="24"/>
          <w:szCs w:val="24"/>
        </w:rPr>
        <w:t>.</w:t>
      </w:r>
    </w:p>
    <w:p w:rsidR="00D17955" w:rsidRPr="00CA2619" w:rsidRDefault="00D17955" w:rsidP="00686E66">
      <w:pPr>
        <w:autoSpaceDE w:val="0"/>
        <w:autoSpaceDN w:val="0"/>
        <w:adjustRightInd w:val="0"/>
        <w:spacing w:after="0" w:line="360" w:lineRule="auto"/>
        <w:jc w:val="both"/>
        <w:rPr>
          <w:rFonts w:ascii="Times New Roman" w:hAnsi="Times New Roman"/>
          <w:iCs/>
          <w:sz w:val="24"/>
          <w:szCs w:val="24"/>
        </w:rPr>
      </w:pPr>
      <w:r w:rsidRPr="00CA2619">
        <w:rPr>
          <w:rFonts w:ascii="Times New Roman" w:hAnsi="Times New Roman"/>
          <w:sz w:val="24"/>
          <w:szCs w:val="24"/>
        </w:rPr>
        <w:t xml:space="preserve"> </w:t>
      </w:r>
      <w:r w:rsidRPr="00CA2619">
        <w:rPr>
          <w:rFonts w:ascii="Times New Roman" w:hAnsi="Times New Roman"/>
          <w:iCs/>
          <w:sz w:val="24"/>
          <w:szCs w:val="24"/>
        </w:rPr>
        <w:t xml:space="preserve">Consiliul </w:t>
      </w:r>
      <w:r w:rsidR="00F6566E" w:rsidRPr="00CA2619">
        <w:rPr>
          <w:rFonts w:ascii="Times New Roman" w:hAnsi="Times New Roman"/>
          <w:iCs/>
          <w:sz w:val="24"/>
          <w:szCs w:val="24"/>
        </w:rPr>
        <w:t>de A</w:t>
      </w:r>
      <w:r w:rsidRPr="00CA2619">
        <w:rPr>
          <w:rFonts w:ascii="Times New Roman" w:hAnsi="Times New Roman"/>
          <w:iCs/>
          <w:sz w:val="24"/>
          <w:szCs w:val="24"/>
        </w:rPr>
        <w:t>dministraţie se întruneşte lunar sau ori de către ori este nevoie, la solicitarea majorităţii membrilor săi, a preşedintel</w:t>
      </w:r>
      <w:r w:rsidR="006470D1" w:rsidRPr="00CA2619">
        <w:rPr>
          <w:rFonts w:ascii="Times New Roman" w:hAnsi="Times New Roman"/>
          <w:iCs/>
          <w:sz w:val="24"/>
          <w:szCs w:val="24"/>
        </w:rPr>
        <w:t>ui de şedinţă sau a managerului</w:t>
      </w:r>
      <w:r w:rsidRPr="00CA2619">
        <w:rPr>
          <w:rFonts w:ascii="Times New Roman" w:hAnsi="Times New Roman"/>
          <w:iCs/>
          <w:sz w:val="24"/>
          <w:szCs w:val="24"/>
        </w:rPr>
        <w:t xml:space="preserve"> şi ia decizii cu majoritatea simplă a membrilor prezenţi.</w:t>
      </w:r>
    </w:p>
    <w:p w:rsidR="00021AFF" w:rsidRPr="00CA2619" w:rsidRDefault="00021AFF" w:rsidP="00654ECE">
      <w:pPr>
        <w:pStyle w:val="Heading2"/>
        <w:numPr>
          <w:ilvl w:val="0"/>
          <w:numId w:val="0"/>
        </w:numPr>
        <w:ind w:left="1440"/>
      </w:pPr>
      <w:bookmarkStart w:id="35" w:name="_Toc413930361"/>
    </w:p>
    <w:p w:rsidR="00E3071F" w:rsidRPr="00CA2619" w:rsidRDefault="00E3071F" w:rsidP="00FF6EB4">
      <w:pPr>
        <w:pStyle w:val="Heading2"/>
        <w:numPr>
          <w:ilvl w:val="0"/>
          <w:numId w:val="0"/>
        </w:numPr>
        <w:ind w:left="1440" w:hanging="720"/>
      </w:pPr>
      <w:bookmarkStart w:id="36" w:name="_Toc482786082"/>
      <w:r w:rsidRPr="00CA2619">
        <w:t>2.2.Manager</w:t>
      </w:r>
      <w:bookmarkEnd w:id="35"/>
      <w:bookmarkEnd w:id="36"/>
    </w:p>
    <w:p w:rsidR="00C658E7" w:rsidRPr="00CA2619" w:rsidRDefault="00C658E7" w:rsidP="00654ECE">
      <w:pPr>
        <w:tabs>
          <w:tab w:val="left" w:pos="540"/>
        </w:tabs>
        <w:spacing w:after="0" w:line="360" w:lineRule="auto"/>
        <w:ind w:left="360"/>
        <w:jc w:val="both"/>
        <w:rPr>
          <w:rFonts w:ascii="Times New Roman" w:hAnsi="Times New Roman"/>
          <w:sz w:val="24"/>
          <w:szCs w:val="24"/>
        </w:rPr>
      </w:pPr>
      <w:r w:rsidRPr="00CA2619">
        <w:rPr>
          <w:rFonts w:ascii="Times New Roman" w:hAnsi="Times New Roman"/>
          <w:sz w:val="24"/>
          <w:szCs w:val="24"/>
        </w:rPr>
        <w:t xml:space="preserve">  Managerul este ordonator de credite si reprezinta spitalul in relatiile cu tertii.</w:t>
      </w:r>
    </w:p>
    <w:p w:rsidR="00ED412B" w:rsidRPr="00CA2619" w:rsidRDefault="00C658E7" w:rsidP="00654ECE">
      <w:pPr>
        <w:tabs>
          <w:tab w:val="left" w:pos="540"/>
        </w:tabs>
        <w:spacing w:after="0" w:line="360" w:lineRule="auto"/>
        <w:ind w:left="360"/>
        <w:jc w:val="both"/>
        <w:rPr>
          <w:rFonts w:ascii="Times New Roman" w:hAnsi="Times New Roman"/>
          <w:sz w:val="24"/>
          <w:szCs w:val="24"/>
        </w:rPr>
      </w:pPr>
      <w:r w:rsidRPr="00CA2619">
        <w:rPr>
          <w:rFonts w:ascii="Times New Roman" w:hAnsi="Times New Roman"/>
          <w:sz w:val="24"/>
          <w:szCs w:val="24"/>
        </w:rPr>
        <w:t xml:space="preserve">   </w:t>
      </w:r>
    </w:p>
    <w:p w:rsidR="00C658E7" w:rsidRPr="00CA2619" w:rsidRDefault="00C658E7" w:rsidP="00654ECE">
      <w:pPr>
        <w:tabs>
          <w:tab w:val="left" w:pos="540"/>
        </w:tabs>
        <w:spacing w:after="0" w:line="360" w:lineRule="auto"/>
        <w:ind w:left="360"/>
        <w:jc w:val="both"/>
        <w:rPr>
          <w:rFonts w:ascii="Times New Roman" w:hAnsi="Times New Roman"/>
          <w:b/>
          <w:sz w:val="24"/>
          <w:szCs w:val="24"/>
        </w:rPr>
      </w:pPr>
      <w:r w:rsidRPr="00CA2619">
        <w:rPr>
          <w:rFonts w:ascii="Times New Roman" w:hAnsi="Times New Roman"/>
          <w:sz w:val="24"/>
          <w:szCs w:val="24"/>
        </w:rPr>
        <w:t xml:space="preserve">  </w:t>
      </w:r>
      <w:r w:rsidRPr="00CA2619">
        <w:rPr>
          <w:rFonts w:ascii="Times New Roman" w:hAnsi="Times New Roman"/>
          <w:b/>
          <w:sz w:val="24"/>
          <w:szCs w:val="24"/>
        </w:rPr>
        <w:t>Atributiile managerului</w:t>
      </w:r>
    </w:p>
    <w:p w:rsidR="00C658E7" w:rsidRPr="00CA2619" w:rsidRDefault="00C658E7" w:rsidP="00654ECE">
      <w:pPr>
        <w:tabs>
          <w:tab w:val="left" w:pos="0"/>
          <w:tab w:val="left" w:pos="1418"/>
        </w:tabs>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a. In domeniul strategiei serviciilor medicale</w:t>
      </w:r>
    </w:p>
    <w:p w:rsidR="00C658E7" w:rsidRPr="00CA2619" w:rsidRDefault="008C7550"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elaboreaza, pe baza nevoilor de servicii medicale ale populatiei din zona arondata, planul de dezvoltare a spitalului pe perioada mandatului, impreuna cu ceilalti membri ai comitetului director si pe baza propunerii consiliului medical; planul de dezvol</w:t>
      </w:r>
      <w:r w:rsidR="00C12D60" w:rsidRPr="00CA2619">
        <w:rPr>
          <w:rFonts w:ascii="Times New Roman" w:hAnsi="Times New Roman"/>
          <w:sz w:val="24"/>
          <w:szCs w:val="24"/>
        </w:rPr>
        <w:t>tare a spitalului se aproba de Consiliul de A</w:t>
      </w:r>
      <w:r w:rsidR="00C658E7" w:rsidRPr="00CA2619">
        <w:rPr>
          <w:rFonts w:ascii="Times New Roman" w:hAnsi="Times New Roman"/>
          <w:sz w:val="24"/>
          <w:szCs w:val="24"/>
        </w:rPr>
        <w:t>dministratie si se structureaza pe etape anuale, evaluate la sfarsitul fiecarui an financiar;</w:t>
      </w:r>
    </w:p>
    <w:p w:rsidR="00C658E7" w:rsidRPr="00CA2619" w:rsidRDefault="008C7550"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aproba formarea si utilizarea fondului de dezvoltare al spitalului pe baza propunerilor comitetului director si a consiliului medical, cu respectarea prevederilor legale;</w:t>
      </w:r>
    </w:p>
    <w:p w:rsidR="00C658E7" w:rsidRPr="00CA2619" w:rsidRDefault="008C7550"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aproba planul anual de furnizare de servicii medicale, elaborat de comitetul director, la propunerea consiliului medical;</w:t>
      </w:r>
    </w:p>
    <w:p w:rsidR="00C658E7" w:rsidRPr="00CA2619" w:rsidRDefault="008C7550"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aproba masurile propuse de comitetul director pentru dezvoltarea activitatii spitalului in concordanta cu nevoile de servicii medicale ale populatiei;</w:t>
      </w:r>
    </w:p>
    <w:p w:rsidR="00C658E7" w:rsidRPr="00CA2619" w:rsidRDefault="008C7550"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 xml:space="preserve">elaboreaza si pune la </w:t>
      </w:r>
      <w:r w:rsidR="00C12D60" w:rsidRPr="00CA2619">
        <w:rPr>
          <w:rFonts w:ascii="Times New Roman" w:hAnsi="Times New Roman"/>
          <w:sz w:val="24"/>
          <w:szCs w:val="24"/>
        </w:rPr>
        <w:t>dispozitie Consiliului de A</w:t>
      </w:r>
      <w:r w:rsidR="00C658E7" w:rsidRPr="00CA2619">
        <w:rPr>
          <w:rFonts w:ascii="Times New Roman" w:hAnsi="Times New Roman"/>
          <w:sz w:val="24"/>
          <w:szCs w:val="24"/>
        </w:rPr>
        <w:t>dministratie rapoarte  privind activitatea spitalului si participa la dezbaterile privind problemele de strategie si de organizare si functionare a spitalului;</w:t>
      </w:r>
    </w:p>
    <w:p w:rsidR="00C658E7" w:rsidRPr="00CA2619" w:rsidRDefault="009A6E03" w:rsidP="002916CA">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 xml:space="preserve">face propuneri, pe baza analizei in cadrul comitetului director si a consiliului medical, privind </w:t>
      </w:r>
      <w:r w:rsidR="00737CC6" w:rsidRPr="00CA2619">
        <w:rPr>
          <w:rFonts w:ascii="Times New Roman" w:hAnsi="Times New Roman"/>
          <w:sz w:val="24"/>
          <w:szCs w:val="24"/>
        </w:rPr>
        <w:t xml:space="preserve"> </w:t>
      </w:r>
      <w:r w:rsidR="00C658E7" w:rsidRPr="00CA2619">
        <w:rPr>
          <w:rFonts w:ascii="Times New Roman" w:hAnsi="Times New Roman"/>
          <w:sz w:val="24"/>
          <w:szCs w:val="24"/>
        </w:rPr>
        <w:t>structura organizatorica, reorganizarea, schimbarea sediului si a denumirii unitatii in vederea aprobarii, in conformitate cu reglementarile legale in vigoare;</w:t>
      </w:r>
    </w:p>
    <w:p w:rsidR="00C658E7" w:rsidRPr="00CA2619" w:rsidRDefault="009A6E03"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negociază şi încheie contractul de furnizare de servicii</w:t>
      </w:r>
      <w:r w:rsidRPr="00CA2619">
        <w:rPr>
          <w:rFonts w:ascii="Times New Roman" w:hAnsi="Times New Roman"/>
          <w:sz w:val="24"/>
          <w:szCs w:val="24"/>
        </w:rPr>
        <w:t xml:space="preserve"> medicale cu </w:t>
      </w:r>
      <w:r w:rsidR="00C658E7" w:rsidRPr="00CA2619">
        <w:rPr>
          <w:rFonts w:ascii="Times New Roman" w:hAnsi="Times New Roman"/>
          <w:sz w:val="24"/>
          <w:szCs w:val="24"/>
        </w:rPr>
        <w:t>casa de asigurări de sănătate, în condiţiile stabilite în contractul-cadru privind condiţiile acordării asistenţei medicale în cadrul sistemului de asigurări sociale de sănătate;</w:t>
      </w:r>
    </w:p>
    <w:p w:rsidR="00C658E7" w:rsidRPr="00CA2619" w:rsidRDefault="00C658E7" w:rsidP="00654ECE">
      <w:pPr>
        <w:tabs>
          <w:tab w:val="left" w:pos="540"/>
        </w:tabs>
        <w:spacing w:after="0" w:line="360" w:lineRule="auto"/>
        <w:ind w:left="360"/>
        <w:jc w:val="both"/>
        <w:rPr>
          <w:rFonts w:ascii="Times New Roman" w:hAnsi="Times New Roman"/>
          <w:sz w:val="24"/>
          <w:szCs w:val="24"/>
        </w:rPr>
      </w:pPr>
      <w:r w:rsidRPr="00CA2619">
        <w:rPr>
          <w:rFonts w:ascii="Times New Roman" w:hAnsi="Times New Roman"/>
          <w:sz w:val="24"/>
          <w:szCs w:val="24"/>
        </w:rPr>
        <w:t xml:space="preserve">             b. In domeniul managementului economico-financiar:</w:t>
      </w:r>
    </w:p>
    <w:p w:rsidR="00C658E7" w:rsidRPr="00CA2619" w:rsidRDefault="006708E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w:t>
      </w:r>
      <w:r w:rsidR="00C658E7" w:rsidRPr="00CA2619">
        <w:rPr>
          <w:rFonts w:ascii="Times New Roman" w:hAnsi="Times New Roman"/>
          <w:sz w:val="24"/>
          <w:szCs w:val="24"/>
        </w:rPr>
        <w:t>aproba si urmareste realizarea planului de achizitii publice;</w:t>
      </w:r>
    </w:p>
    <w:p w:rsidR="00C658E7" w:rsidRPr="00CA2619" w:rsidRDefault="006708E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aproba lista investitiilor si a lucrarilor de reparatii curente si capitale care urmeaza sa se realizare intr-un exercitiu fin</w:t>
      </w:r>
      <w:r w:rsidR="004D79B9" w:rsidRPr="00CA2619">
        <w:rPr>
          <w:rFonts w:ascii="Times New Roman" w:hAnsi="Times New Roman"/>
          <w:sz w:val="24"/>
          <w:szCs w:val="24"/>
        </w:rPr>
        <w:t xml:space="preserve">anciar, in conditiile legii, la </w:t>
      </w:r>
      <w:r w:rsidR="00C658E7" w:rsidRPr="00CA2619">
        <w:rPr>
          <w:rFonts w:ascii="Times New Roman" w:hAnsi="Times New Roman"/>
          <w:sz w:val="24"/>
          <w:szCs w:val="24"/>
        </w:rPr>
        <w:t>propunerea comitetului direc</w:t>
      </w:r>
      <w:r w:rsidR="004F7C5E" w:rsidRPr="00CA2619">
        <w:rPr>
          <w:rFonts w:ascii="Times New Roman" w:hAnsi="Times New Roman"/>
          <w:sz w:val="24"/>
          <w:szCs w:val="24"/>
        </w:rPr>
        <w:t>tor, cu avizul Consiliului Judetean</w:t>
      </w:r>
      <w:r w:rsidR="00C658E7" w:rsidRPr="00CA2619">
        <w:rPr>
          <w:rFonts w:ascii="Times New Roman" w:hAnsi="Times New Roman"/>
          <w:sz w:val="24"/>
          <w:szCs w:val="24"/>
        </w:rPr>
        <w:t>;</w:t>
      </w:r>
    </w:p>
    <w:p w:rsidR="00C658E7" w:rsidRPr="00CA2619" w:rsidRDefault="006708E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aproba bugetul de venituri si cheltuieli al spitalului public, cu acordul ordonator</w:t>
      </w:r>
      <w:r w:rsidR="000F0802" w:rsidRPr="00CA2619">
        <w:rPr>
          <w:rFonts w:ascii="Times New Roman" w:hAnsi="Times New Roman"/>
          <w:sz w:val="24"/>
          <w:szCs w:val="24"/>
        </w:rPr>
        <w:t xml:space="preserve">ulul </w:t>
      </w:r>
      <w:r w:rsidR="00C658E7" w:rsidRPr="00CA2619">
        <w:rPr>
          <w:rFonts w:ascii="Times New Roman" w:hAnsi="Times New Roman"/>
          <w:sz w:val="24"/>
          <w:szCs w:val="24"/>
        </w:rPr>
        <w:t>de credite ierarhic superior;</w:t>
      </w:r>
    </w:p>
    <w:p w:rsidR="00C658E7" w:rsidRPr="00CA2619" w:rsidRDefault="006708E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 xml:space="preserve">aproba repartizarea bugetului de venituri si cheltuieli al spitalului, pe </w:t>
      </w:r>
      <w:r w:rsidR="00305E28" w:rsidRPr="00CA2619">
        <w:rPr>
          <w:rFonts w:ascii="Times New Roman" w:hAnsi="Times New Roman"/>
          <w:sz w:val="24"/>
          <w:szCs w:val="24"/>
        </w:rPr>
        <w:t xml:space="preserve"> </w:t>
      </w:r>
      <w:r w:rsidR="00C658E7" w:rsidRPr="00CA2619">
        <w:rPr>
          <w:rFonts w:ascii="Times New Roman" w:hAnsi="Times New Roman"/>
          <w:sz w:val="24"/>
          <w:szCs w:val="24"/>
        </w:rPr>
        <w:t>sectii,</w:t>
      </w:r>
      <w:r w:rsidR="00305E28" w:rsidRPr="00CA2619">
        <w:rPr>
          <w:rFonts w:ascii="Times New Roman" w:hAnsi="Times New Roman"/>
          <w:sz w:val="24"/>
          <w:szCs w:val="24"/>
        </w:rPr>
        <w:t xml:space="preserve">  </w:t>
      </w:r>
      <w:r w:rsidR="00C658E7" w:rsidRPr="00CA2619">
        <w:rPr>
          <w:rFonts w:ascii="Times New Roman" w:hAnsi="Times New Roman"/>
          <w:sz w:val="24"/>
          <w:szCs w:val="24"/>
        </w:rPr>
        <w:t>laboratoare si compartimente si alte structuri de spital, pe baza propunerilor fundamentate ale sefilor de sectii, laboratoare si compartimente din structura spitalului;</w:t>
      </w:r>
    </w:p>
    <w:p w:rsidR="00C658E7" w:rsidRPr="00CA2619" w:rsidRDefault="006708E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urmareste executia bugetului de venituri si chelt</w:t>
      </w:r>
      <w:r w:rsidRPr="00CA2619">
        <w:rPr>
          <w:rFonts w:ascii="Times New Roman" w:hAnsi="Times New Roman"/>
          <w:sz w:val="24"/>
          <w:szCs w:val="24"/>
        </w:rPr>
        <w:t xml:space="preserve">uieli pe sectii, laboratoare si </w:t>
      </w:r>
      <w:r w:rsidR="00C658E7" w:rsidRPr="00CA2619">
        <w:rPr>
          <w:rFonts w:ascii="Times New Roman" w:hAnsi="Times New Roman"/>
          <w:sz w:val="24"/>
          <w:szCs w:val="24"/>
        </w:rPr>
        <w:t>compartimente, conform contractului incheiat cu sefii acestor structuri ale spitalului;</w:t>
      </w:r>
    </w:p>
    <w:p w:rsidR="00C658E7" w:rsidRPr="00CA2619" w:rsidRDefault="006708E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F74E0A" w:rsidRPr="00CA2619">
        <w:rPr>
          <w:rFonts w:ascii="Times New Roman" w:hAnsi="Times New Roman"/>
          <w:sz w:val="24"/>
          <w:szCs w:val="24"/>
        </w:rPr>
        <w:t>identifică, împreună cu Consiliul de A</w:t>
      </w:r>
      <w:r w:rsidR="00C658E7" w:rsidRPr="00CA2619">
        <w:rPr>
          <w:rFonts w:ascii="Times New Roman" w:hAnsi="Times New Roman"/>
          <w:sz w:val="24"/>
          <w:szCs w:val="24"/>
        </w:rPr>
        <w:t>dministraţie, surse  suplimentare pentru creşterea veniturilor spitalului, cu respectarea prevederilor legale;</w:t>
      </w:r>
    </w:p>
    <w:p w:rsidR="00C658E7" w:rsidRPr="00CA2619" w:rsidRDefault="006454EB"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urmareste modul de aplicare a prevederilor legale in vigoare si dispune masuri atunci cand se constata incalcarea acestora;</w:t>
      </w:r>
    </w:p>
    <w:p w:rsidR="00C658E7" w:rsidRPr="00CA2619" w:rsidRDefault="00C658E7" w:rsidP="00654ECE">
      <w:pPr>
        <w:tabs>
          <w:tab w:val="left" w:pos="540"/>
        </w:tabs>
        <w:spacing w:after="0" w:line="360" w:lineRule="auto"/>
        <w:ind w:left="360"/>
        <w:jc w:val="both"/>
        <w:rPr>
          <w:rFonts w:ascii="Times New Roman" w:hAnsi="Times New Roman"/>
          <w:sz w:val="24"/>
          <w:szCs w:val="24"/>
        </w:rPr>
      </w:pPr>
      <w:r w:rsidRPr="00CA2619">
        <w:rPr>
          <w:rFonts w:ascii="Times New Roman" w:hAnsi="Times New Roman"/>
          <w:sz w:val="24"/>
          <w:szCs w:val="24"/>
        </w:rPr>
        <w:t xml:space="preserve">               c. In domeniul managementului resurselor umane</w:t>
      </w:r>
    </w:p>
    <w:p w:rsidR="00C658E7" w:rsidRPr="00CA2619" w:rsidRDefault="006454EB"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aproba regulamentul intern al spitalului, precum si fisa postului pentru personalul angajat;</w:t>
      </w:r>
    </w:p>
    <w:p w:rsidR="006454EB" w:rsidRPr="00CA2619" w:rsidRDefault="006454EB"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infiinteaza, cu aprobarea comitetului director, comisii specializate in cadrul spitalului, necesare pentru realizarea unor activitati specifice, cum ar fi : comisia medicamentului, nucleul de calitate, comisia</w:t>
      </w:r>
      <w:r w:rsidR="009A2EFA" w:rsidRPr="00CA2619">
        <w:rPr>
          <w:rFonts w:ascii="Times New Roman" w:hAnsi="Times New Roman"/>
          <w:sz w:val="24"/>
          <w:szCs w:val="24"/>
        </w:rPr>
        <w:t xml:space="preserve"> de analiza a decesului etc, a</w:t>
      </w:r>
      <w:r w:rsidR="00C658E7" w:rsidRPr="00CA2619">
        <w:rPr>
          <w:rFonts w:ascii="Times New Roman" w:hAnsi="Times New Roman"/>
          <w:sz w:val="24"/>
          <w:szCs w:val="24"/>
        </w:rPr>
        <w:t xml:space="preserve"> caror organizare si functionare se precizeaza in regulamentul de organizare si functionare a spitalului;</w:t>
      </w:r>
    </w:p>
    <w:p w:rsidR="00C658E7" w:rsidRPr="00CA2619" w:rsidRDefault="006454EB"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stabileste si aproba numarul de personal pe categorii si locuri de munca, pe baza propunerilor sefilor de sectii</w:t>
      </w:r>
      <w:r w:rsidR="002F5C09" w:rsidRPr="00CA2619">
        <w:rPr>
          <w:rFonts w:ascii="Times New Roman" w:hAnsi="Times New Roman"/>
          <w:sz w:val="24"/>
          <w:szCs w:val="24"/>
        </w:rPr>
        <w:t>/laboratoare/</w:t>
      </w:r>
      <w:r w:rsidR="00C658E7" w:rsidRPr="00CA2619">
        <w:rPr>
          <w:rFonts w:ascii="Times New Roman" w:hAnsi="Times New Roman"/>
          <w:sz w:val="24"/>
          <w:szCs w:val="24"/>
        </w:rPr>
        <w:t>serv</w:t>
      </w:r>
      <w:r w:rsidR="002F5C09" w:rsidRPr="00CA2619">
        <w:rPr>
          <w:rFonts w:ascii="Times New Roman" w:hAnsi="Times New Roman"/>
          <w:sz w:val="24"/>
          <w:szCs w:val="24"/>
        </w:rPr>
        <w:t>/etc.</w:t>
      </w:r>
      <w:r w:rsidR="00C658E7" w:rsidRPr="00CA2619">
        <w:rPr>
          <w:rFonts w:ascii="Times New Roman" w:hAnsi="Times New Roman"/>
          <w:sz w:val="24"/>
          <w:szCs w:val="24"/>
        </w:rPr>
        <w:t>, cu respectarea reglementarilor legale in vigoare;</w:t>
      </w:r>
    </w:p>
    <w:p w:rsidR="00C658E7" w:rsidRPr="00CA2619" w:rsidRDefault="006454EB"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repartizează personalul din subordine pe locuri de muncă;</w:t>
      </w:r>
    </w:p>
    <w:p w:rsidR="00C658E7" w:rsidRPr="00CA2619" w:rsidRDefault="006454EB"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aprobă programul de lucru, pe locuri de muncă şi categorii de personal, pentru personalul aflat în subordine;</w:t>
      </w:r>
    </w:p>
    <w:p w:rsidR="00C658E7" w:rsidRPr="00CA2619" w:rsidRDefault="006454EB"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organizeaza concurs pentru ocuparea functiilor din cadrul comitetului director; numeste membri comitetului director;</w:t>
      </w:r>
    </w:p>
    <w:p w:rsidR="00C658E7" w:rsidRPr="00CA2619" w:rsidRDefault="006454EB"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aproba organizarea concursurilor pentru posturile vacante, numeste si elibereaza din functie personalul spitalului, in conditiile legii;</w:t>
      </w:r>
    </w:p>
    <w:p w:rsidR="00C658E7" w:rsidRPr="00CA2619" w:rsidRDefault="006454EB"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aproba programul de lucru pe locuri de munca si categorii de personal, pentru personalul aflat in subordine;</w:t>
      </w:r>
    </w:p>
    <w:p w:rsidR="00C658E7" w:rsidRPr="00CA2619" w:rsidRDefault="006454EB"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realizeaza evaluarea performantelor profesionale ale personalului aflat in subordine directa, conform structurii organizatorice, si solutioneaza contestatiile in functie de nivelul ierarhic la care s-au facut;</w:t>
      </w:r>
    </w:p>
    <w:p w:rsidR="00C658E7" w:rsidRPr="00CA2619" w:rsidRDefault="00DA49A8"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aproba planul de formare si perfectionare a personalului, in conformitate cu legislatia in vigoare;</w:t>
      </w:r>
    </w:p>
    <w:p w:rsidR="00C658E7" w:rsidRPr="00CA2619" w:rsidRDefault="00DA49A8"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w:t>
      </w:r>
      <w:r w:rsidR="00C658E7" w:rsidRPr="00CA2619">
        <w:rPr>
          <w:rFonts w:ascii="Times New Roman" w:hAnsi="Times New Roman"/>
          <w:sz w:val="24"/>
          <w:szCs w:val="24"/>
        </w:rPr>
        <w:t>participa, anual, la un program de perfectionare profesionala , pe durata a cel mult 3 luni, organizat de Scoala Nationala de Sanatate Publica si Management Sanitar;</w:t>
      </w:r>
    </w:p>
    <w:p w:rsidR="00C658E7" w:rsidRPr="00CA2619" w:rsidRDefault="00DA49A8"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negociaza contractul colectiv de munca la nivel de spital;</w:t>
      </w:r>
    </w:p>
    <w:p w:rsidR="00C658E7" w:rsidRPr="00CA2619" w:rsidRDefault="00DA49A8"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incheie contract de administrare, pe durata mandatului, cu sefii de sectii, laboartoare</w:t>
      </w:r>
      <w:r w:rsidR="00E85E3B" w:rsidRPr="00CA2619">
        <w:rPr>
          <w:rFonts w:ascii="Times New Roman" w:hAnsi="Times New Roman"/>
          <w:sz w:val="24"/>
          <w:szCs w:val="24"/>
        </w:rPr>
        <w:t>,</w:t>
      </w:r>
      <w:r w:rsidR="00C658E7" w:rsidRPr="00CA2619">
        <w:rPr>
          <w:rFonts w:ascii="Times New Roman" w:hAnsi="Times New Roman"/>
          <w:sz w:val="24"/>
          <w:szCs w:val="24"/>
        </w:rPr>
        <w:t xml:space="preserve"> servicii</w:t>
      </w:r>
      <w:r w:rsidR="00E85E3B" w:rsidRPr="00CA2619">
        <w:rPr>
          <w:rFonts w:ascii="Times New Roman" w:hAnsi="Times New Roman"/>
          <w:sz w:val="24"/>
          <w:szCs w:val="24"/>
        </w:rPr>
        <w:t>, etc</w:t>
      </w:r>
      <w:r w:rsidR="00C658E7" w:rsidRPr="00CA2619">
        <w:rPr>
          <w:rFonts w:ascii="Times New Roman" w:hAnsi="Times New Roman"/>
          <w:sz w:val="24"/>
          <w:szCs w:val="24"/>
        </w:rPr>
        <w:t>. In cuprinsul acestui contract de administrare sunt prevazuti indicatori de performanta, al caror nivel se aproba anual de catre managerul spitalului, dupa negocierea cu fiecare sef de sectie</w:t>
      </w:r>
      <w:r w:rsidR="00E85E3B" w:rsidRPr="00CA2619">
        <w:rPr>
          <w:rFonts w:ascii="Times New Roman" w:hAnsi="Times New Roman"/>
          <w:sz w:val="24"/>
          <w:szCs w:val="24"/>
        </w:rPr>
        <w:t>/laborator/serv/etc.</w:t>
      </w:r>
      <w:r w:rsidR="00C658E7" w:rsidRPr="00CA2619">
        <w:rPr>
          <w:rFonts w:ascii="Times New Roman" w:hAnsi="Times New Roman"/>
          <w:sz w:val="24"/>
          <w:szCs w:val="24"/>
        </w:rPr>
        <w:t xml:space="preserve">;                       </w:t>
      </w:r>
    </w:p>
    <w:p w:rsidR="00DA49A8" w:rsidRPr="00CA2619" w:rsidRDefault="00DA49A8"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urmareste incheierea asigurarilor de malpraxis de  catre personalul medical din subordine;</w:t>
      </w:r>
    </w:p>
    <w:p w:rsidR="00C658E7" w:rsidRPr="00CA2619" w:rsidRDefault="00DA49A8"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respecta prevederile legale privind incompatibilitatile si conflictul de interese;</w:t>
      </w:r>
    </w:p>
    <w:p w:rsidR="00C658E7" w:rsidRPr="00CA2619" w:rsidRDefault="00BA4B61" w:rsidP="00654ECE">
      <w:pPr>
        <w:tabs>
          <w:tab w:val="left" w:pos="540"/>
        </w:tabs>
        <w:spacing w:after="0" w:line="360" w:lineRule="auto"/>
        <w:ind w:left="360"/>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d. In domeniul managementului administrativ</w:t>
      </w:r>
    </w:p>
    <w:p w:rsidR="00C658E7" w:rsidRPr="00CA2619" w:rsidRDefault="00DA49A8"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aproba si urmareste respectarea regulamentului de organizare si function</w:t>
      </w:r>
      <w:r w:rsidR="00EF1D3A" w:rsidRPr="00CA2619">
        <w:rPr>
          <w:rFonts w:ascii="Times New Roman" w:hAnsi="Times New Roman"/>
          <w:sz w:val="24"/>
          <w:szCs w:val="24"/>
        </w:rPr>
        <w:t>are, cu avizul Consiliului Judetean</w:t>
      </w:r>
      <w:r w:rsidR="00C658E7" w:rsidRPr="00CA2619">
        <w:rPr>
          <w:rFonts w:ascii="Times New Roman" w:hAnsi="Times New Roman"/>
          <w:sz w:val="24"/>
          <w:szCs w:val="24"/>
        </w:rPr>
        <w:t>;</w:t>
      </w:r>
    </w:p>
    <w:p w:rsidR="0045577C" w:rsidRPr="00CA2619" w:rsidRDefault="00DA49A8"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 xml:space="preserve">incheie acte juridice in numele si pe seama spitalului, conform legii; </w:t>
      </w:r>
    </w:p>
    <w:p w:rsidR="00C658E7" w:rsidRPr="00CA2619" w:rsidRDefault="00DA49A8"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raspunde de modul de indeplinire a obligatiilor asumate prin contracte si dispune masuri de imbunatatire a activitatii spitalului;</w:t>
      </w:r>
    </w:p>
    <w:p w:rsidR="00C658E7" w:rsidRPr="00CA2619" w:rsidRDefault="00DA49A8"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incheie contracte si asigura conditii corespunzatoare pentru desfasurarea activitatilor de invatamant , in conformitate cu metodologia elaborat</w:t>
      </w:r>
      <w:r w:rsidR="007F158C" w:rsidRPr="00CA2619">
        <w:rPr>
          <w:rFonts w:ascii="Times New Roman" w:hAnsi="Times New Roman"/>
          <w:sz w:val="24"/>
          <w:szCs w:val="24"/>
        </w:rPr>
        <w:t>a</w:t>
      </w:r>
      <w:r w:rsidR="00C658E7" w:rsidRPr="00CA2619">
        <w:rPr>
          <w:rFonts w:ascii="Times New Roman" w:hAnsi="Times New Roman"/>
          <w:sz w:val="24"/>
          <w:szCs w:val="24"/>
        </w:rPr>
        <w:t xml:space="preserve"> de M</w:t>
      </w:r>
      <w:r w:rsidR="00D007B6" w:rsidRPr="00CA2619">
        <w:rPr>
          <w:rFonts w:ascii="Times New Roman" w:hAnsi="Times New Roman"/>
          <w:sz w:val="24"/>
          <w:szCs w:val="24"/>
        </w:rPr>
        <w:t>inisterul Sanatii;</w:t>
      </w:r>
    </w:p>
    <w:p w:rsidR="00C658E7" w:rsidRPr="00CA2619" w:rsidRDefault="0062211D"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raspunde de obtinerea autorizatiei sanitare de functionare si a certificatului de acreditare, in conditiile prevazute de lege;</w:t>
      </w:r>
    </w:p>
    <w:p w:rsidR="00C658E7" w:rsidRPr="00CA2619" w:rsidRDefault="00F309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asigura respectarea prevederilor legale in vigoare referitoare la pastrarea secretului profesional, pastrarea confidentialitatii datelor pacientilor internati, informatiilor si documentelor referitoare la activitatea spitalului;</w:t>
      </w:r>
    </w:p>
    <w:p w:rsidR="00C658E7" w:rsidRPr="00CA2619" w:rsidRDefault="00F309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pune la dispozitie organelor si organismelor competente, la solicitarea acestora, in conditiile legii, date privind activitatea spitalului;</w:t>
      </w:r>
    </w:p>
    <w:p w:rsidR="00C658E7" w:rsidRPr="00CA2619" w:rsidRDefault="00F309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prezinta Directiei de Sanatate Publica informari trimestriale si anuale cu privire la patrimoniul dat in administrare, realizarea indicatorilor activitatii medicale, precum si la executia bugetului de venituri si cheltuieli;</w:t>
      </w:r>
    </w:p>
    <w:p w:rsidR="00C658E7" w:rsidRPr="00CA2619" w:rsidRDefault="00F309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raspunde de organizarea arhivei spitalului si asigurarea securitatii documentelor prevazute de lege, in format scris si electronic;</w:t>
      </w:r>
    </w:p>
    <w:p w:rsidR="00F309BE" w:rsidRPr="00CA2619" w:rsidRDefault="00F309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aproba utilizarea bazei de date medicale a spitalului pentru activitati de cercetare medicala , in conditiile legii;</w:t>
      </w:r>
    </w:p>
    <w:p w:rsidR="00C658E7" w:rsidRPr="00CA2619" w:rsidRDefault="00C658E7"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w:t>
      </w:r>
      <w:r w:rsidR="00F309BE" w:rsidRPr="00CA2619">
        <w:rPr>
          <w:rFonts w:ascii="Times New Roman" w:hAnsi="Times New Roman"/>
          <w:sz w:val="24"/>
          <w:szCs w:val="24"/>
        </w:rPr>
        <w:t xml:space="preserve"> </w:t>
      </w:r>
      <w:r w:rsidRPr="00CA2619">
        <w:rPr>
          <w:rFonts w:ascii="Times New Roman" w:hAnsi="Times New Roman"/>
          <w:sz w:val="24"/>
          <w:szCs w:val="24"/>
        </w:rPr>
        <w:t>raspunde de organizarea unui sistem de inregistrare si rezolvare a sugestiilor, sesizarilor si reclamatiilor referitoare la activitatea spitalului;</w:t>
      </w:r>
    </w:p>
    <w:p w:rsidR="00C658E7" w:rsidRPr="00CA2619" w:rsidRDefault="00F309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conduce activitatea curenta a spitalului, in conformitate cu reglementarile in vigoare;</w:t>
      </w:r>
    </w:p>
    <w:p w:rsidR="00C658E7" w:rsidRPr="00CA2619" w:rsidRDefault="00F309BE"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impreuna cu comitetul director, elaboreaza planul de actiune pentru situatii</w:t>
      </w:r>
      <w:r w:rsidR="00611F11" w:rsidRPr="00CA2619">
        <w:rPr>
          <w:rFonts w:ascii="Times New Roman" w:hAnsi="Times New Roman"/>
          <w:sz w:val="24"/>
          <w:szCs w:val="24"/>
        </w:rPr>
        <w:t xml:space="preserve"> </w:t>
      </w:r>
      <w:r w:rsidR="00C658E7" w:rsidRPr="00CA2619">
        <w:rPr>
          <w:rFonts w:ascii="Times New Roman" w:hAnsi="Times New Roman"/>
          <w:sz w:val="24"/>
          <w:szCs w:val="24"/>
        </w:rPr>
        <w:t>speciale si coordoneaza asistenta medicala  in caz de razboi, dezastre, atacuri teroriste,conflicte sociale si alte situatii de criza, conform dispozitiilor legale in vigoare;</w:t>
      </w:r>
    </w:p>
    <w:p w:rsidR="00C658E7" w:rsidRPr="00CA2619" w:rsidRDefault="00D70DB7"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w:t>
      </w:r>
      <w:r w:rsidR="00C658E7" w:rsidRPr="00CA2619">
        <w:rPr>
          <w:rFonts w:ascii="Times New Roman" w:hAnsi="Times New Roman"/>
          <w:sz w:val="24"/>
          <w:szCs w:val="24"/>
        </w:rPr>
        <w:t xml:space="preserve">propune, spre aprobare, Consiliului </w:t>
      </w:r>
      <w:r w:rsidR="00491A3C" w:rsidRPr="00CA2619">
        <w:rPr>
          <w:rFonts w:ascii="Times New Roman" w:hAnsi="Times New Roman"/>
          <w:sz w:val="24"/>
          <w:szCs w:val="24"/>
        </w:rPr>
        <w:t>Judetean</w:t>
      </w:r>
      <w:r w:rsidR="00C658E7" w:rsidRPr="00CA2619">
        <w:rPr>
          <w:rFonts w:ascii="Times New Roman" w:hAnsi="Times New Roman"/>
          <w:sz w:val="24"/>
          <w:szCs w:val="24"/>
        </w:rPr>
        <w:t xml:space="preserve"> un inlocuitor pentru perioadele cand nu este prezent in spital;</w:t>
      </w:r>
    </w:p>
    <w:p w:rsidR="0021590F" w:rsidRPr="00CA2619" w:rsidRDefault="00D70DB7"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658E7" w:rsidRPr="00CA2619">
        <w:rPr>
          <w:rFonts w:ascii="Times New Roman" w:hAnsi="Times New Roman"/>
          <w:sz w:val="24"/>
          <w:szCs w:val="24"/>
        </w:rPr>
        <w:t>nu poate transmite altei perso</w:t>
      </w:r>
      <w:r w:rsidR="003E7914" w:rsidRPr="00CA2619">
        <w:rPr>
          <w:rFonts w:ascii="Times New Roman" w:hAnsi="Times New Roman"/>
          <w:sz w:val="24"/>
          <w:szCs w:val="24"/>
        </w:rPr>
        <w:t>a</w:t>
      </w:r>
      <w:r w:rsidR="00C658E7" w:rsidRPr="00CA2619">
        <w:rPr>
          <w:rFonts w:ascii="Times New Roman" w:hAnsi="Times New Roman"/>
          <w:sz w:val="24"/>
          <w:szCs w:val="24"/>
        </w:rPr>
        <w:t>ne drepturile si obligatiile care rezulta din contractul de management incheiat.</w:t>
      </w:r>
    </w:p>
    <w:p w:rsidR="00DB0CBC" w:rsidRPr="00CA2619" w:rsidRDefault="00DB0CBC" w:rsidP="00DB0CBC">
      <w:pPr>
        <w:autoSpaceDE w:val="0"/>
        <w:autoSpaceDN w:val="0"/>
        <w:adjustRightInd w:val="0"/>
        <w:spacing w:after="0" w:line="240" w:lineRule="auto"/>
        <w:rPr>
          <w:rFonts w:ascii="Times New Roman" w:hAnsi="Times New Roman"/>
          <w:sz w:val="24"/>
          <w:szCs w:val="24"/>
        </w:rPr>
      </w:pPr>
      <w:r w:rsidRPr="00CA2619">
        <w:rPr>
          <w:rFonts w:ascii="Times New Roman" w:hAnsi="Times New Roman"/>
          <w:b/>
          <w:bCs/>
          <w:sz w:val="24"/>
          <w:szCs w:val="24"/>
        </w:rPr>
        <w:t>Atribuţiile managerului unităţii sanitare in domeniul prevenirii infectiilor asociate asistentei medicale:</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a) răspunde de organizarea serviciului/compartimentului de prevenire a infecţiilor asociate asistenţei medicale, în conformitate cu prevederile prezentului ordin;</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b) participă la definitivarea propunerilor de activităţi şi achiziţii cuprinse în planul anual al unităţii pentru supravegherea şi limitarea infecţiilor asociate asistenţei medicale;</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c) răspunde de asigurarea bugetară şi achiziţia de bunuri şi servicii aferente activităţilor cuprinse în planul anual aprobat pentru supravegherea, prevenirea şi limitarea infecţiilor asociate asistenţei medicale;</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d) răspunde de înfiinţarea şi funcţionarea registrului de monitorizare a infecţiilor asociate asistenţei medicale al unităţii;</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e) răspunde de organizarea activităţii de screening al pacienţilor în secţii de terapie intensivă şi în alte secţii cu risc pentru depistarea colonizărilor/infecţiilor cu germeni multiplurezistenţi, în conformitate cu prevederile programului naţional de supraveghere şi control al infecţiilor asociate asistenţei medicale;</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f) răspunde de organizarea anuală a unui studiu de prevalenţă de moment a infecţiilor nosocomiale şi a consumului de antibiotice din spital;</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g) răspunde de afişarea pe site-ul propriu al unităţii a informaţiilor statistice (rata trimestrială şi anuală de incidenţă, rata de prevalenţă, incidenţa trimestrială şi anuală defalcată pe tipuri de infecţii şi pe secţii) privind infecţiile asociate asistenţei medicale, a rezultatelor testelor de evaluare a eficienţei curăţeniei şi dezinfecţiei, a consumului de antibiotice, cu defalcarea consumului antibioticelor de rezervă;</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h) răspunde de organizarea înregistrării cazurilor de expunere accidentală la produse biologice în registrele înfiinţate pe fiecare secţie/compartiment şi de aplicarea măsurilor de vaccinare a personalului medico-sanitar;</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i) răspunde de aplicarea sancţiunilor administrative propuse de şeful serviciului/compartimentului de prevenire a infecţiilor asociate asistenţei medicale al unităţii;</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j) controlează şi răspunde pentru organizarea serviciului/compartimentului de prevenire a infecţiilor asociate asistenţei medicale al unităţii sau, după caz, pentru contractarea responsabilului cu prevenirea infecţiilor asociate asistenţei medicale, în directa subordine şi coordonare;</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k) analizează şi decide soluţii de rezolvare, după caz, alocare de fonduri ca urmare a sesizărilor serviciului/compartimentului specializat, în situaţii de risc sau focar de infecţie asociate asistenţei medicale;</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lastRenderedPageBreak/>
        <w:t xml:space="preserve">    l) verifică şi aprobă evidenţa informaţiilor transmise eşaloanelor ierarhice, conform legii sau la solicitare legală, aferente activităţii de supraveghere, depistare, diagnostic, investigare epidemiologică, şi măsurile de limitare a focarului de infecţie asociată asistenţei medicale din unitate;</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m) solicită, la propunerea şefului serviciului/coordonatorului compartimentului de prevenire a infecţiilor asociate asistenţei medicale/medicului responsabil sau din proprie iniţiativă, expertize şi investigaţii externe, consiliere profesională de specialitate şi intervenţie în focare;</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n) angajează unitatea pentru contractarea unor servicii şi prestaţii de specialitate;</w:t>
      </w:r>
    </w:p>
    <w:p w:rsidR="00DB0CBC" w:rsidRPr="00CA2619" w:rsidRDefault="00DB0CBC" w:rsidP="003D579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o) reprezintă unitatea în litigii juridice legate de răspunderea instituţiei în ceea ce priveşte infecţiile asociate asistenţei medicale, inclusiv în cazul acţionării în instanţă a persoanelor fizice, în cazul stabilirii responsabilităţii individuale.</w:t>
      </w:r>
    </w:p>
    <w:p w:rsidR="00D675E6" w:rsidRPr="00CA2619" w:rsidRDefault="00E3071F" w:rsidP="00654ECE">
      <w:pPr>
        <w:tabs>
          <w:tab w:val="left" w:pos="540"/>
        </w:tabs>
        <w:spacing w:after="0" w:line="360" w:lineRule="auto"/>
        <w:ind w:left="360"/>
        <w:rPr>
          <w:rFonts w:ascii="Times New Roman" w:hAnsi="Times New Roman"/>
          <w:sz w:val="24"/>
          <w:szCs w:val="24"/>
        </w:rPr>
      </w:pPr>
      <w:r w:rsidRPr="00CA2619">
        <w:rPr>
          <w:rFonts w:ascii="Times New Roman" w:hAnsi="Times New Roman"/>
          <w:b/>
          <w:sz w:val="24"/>
          <w:szCs w:val="24"/>
        </w:rPr>
        <w:tab/>
      </w:r>
      <w:bookmarkStart w:id="37" w:name="_Toc482786083"/>
      <w:r w:rsidRPr="00CA2619">
        <w:rPr>
          <w:rStyle w:val="Heading2Char"/>
        </w:rPr>
        <w:t>2.3.Comitetul director</w:t>
      </w:r>
      <w:bookmarkEnd w:id="37"/>
      <w:r w:rsidR="00D675E6" w:rsidRPr="00CA2619">
        <w:rPr>
          <w:rFonts w:ascii="Times New Roman" w:hAnsi="Times New Roman"/>
          <w:b/>
          <w:sz w:val="24"/>
          <w:szCs w:val="24"/>
        </w:rPr>
        <w:t xml:space="preserve"> </w:t>
      </w:r>
      <w:r w:rsidR="0021590F" w:rsidRPr="00CA2619">
        <w:rPr>
          <w:rFonts w:ascii="Times New Roman" w:hAnsi="Times New Roman"/>
          <w:b/>
          <w:sz w:val="24"/>
          <w:szCs w:val="24"/>
        </w:rPr>
        <w:t xml:space="preserve">   </w:t>
      </w:r>
      <w:r w:rsidR="00D675E6" w:rsidRPr="00CA2619">
        <w:rPr>
          <w:rFonts w:ascii="Times New Roman" w:hAnsi="Times New Roman"/>
          <w:sz w:val="24"/>
          <w:szCs w:val="24"/>
        </w:rPr>
        <w:t>– asigura conducerea executiva a spitalului.</w:t>
      </w:r>
    </w:p>
    <w:p w:rsidR="00667DD5" w:rsidRPr="00CA2619" w:rsidRDefault="00667DD5" w:rsidP="00810079">
      <w:pPr>
        <w:tabs>
          <w:tab w:val="left" w:pos="540"/>
        </w:tabs>
        <w:spacing w:after="0" w:line="360" w:lineRule="auto"/>
        <w:ind w:left="360"/>
        <w:rPr>
          <w:rFonts w:ascii="Times New Roman" w:hAnsi="Times New Roman"/>
          <w:sz w:val="24"/>
          <w:szCs w:val="24"/>
        </w:rPr>
      </w:pPr>
      <w:r w:rsidRPr="00CA2619">
        <w:rPr>
          <w:rFonts w:ascii="Times New Roman" w:hAnsi="Times New Roman"/>
          <w:b/>
          <w:sz w:val="24"/>
          <w:szCs w:val="24"/>
        </w:rPr>
        <w:tab/>
      </w:r>
      <w:r w:rsidRPr="00CA2619">
        <w:rPr>
          <w:rFonts w:ascii="Times New Roman" w:hAnsi="Times New Roman"/>
          <w:b/>
          <w:sz w:val="24"/>
          <w:szCs w:val="24"/>
        </w:rPr>
        <w:tab/>
      </w:r>
      <w:bookmarkStart w:id="38" w:name="_Toc413930362"/>
      <w:bookmarkStart w:id="39" w:name="_Toc482786084"/>
      <w:r w:rsidR="00E3071F" w:rsidRPr="00CA2619">
        <w:rPr>
          <w:rFonts w:ascii="Times New Roman" w:hAnsi="Times New Roman"/>
          <w:sz w:val="24"/>
          <w:szCs w:val="24"/>
        </w:rPr>
        <w:t>2.3.1. Componenta</w:t>
      </w:r>
      <w:bookmarkEnd w:id="38"/>
      <w:bookmarkEnd w:id="39"/>
      <w:r w:rsidRPr="00CA2619">
        <w:rPr>
          <w:rFonts w:ascii="Times New Roman" w:hAnsi="Times New Roman"/>
          <w:sz w:val="24"/>
          <w:szCs w:val="24"/>
        </w:rPr>
        <w:t xml:space="preserve"> </w:t>
      </w:r>
    </w:p>
    <w:p w:rsidR="00667DD5" w:rsidRPr="00CA2619" w:rsidRDefault="004439B2"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ab/>
      </w:r>
      <w:r w:rsidRPr="00CA2619">
        <w:rPr>
          <w:rFonts w:ascii="Times New Roman" w:hAnsi="Times New Roman"/>
          <w:sz w:val="24"/>
          <w:szCs w:val="24"/>
        </w:rPr>
        <w:tab/>
      </w:r>
      <w:r w:rsidR="00667DD5" w:rsidRPr="00CA2619">
        <w:rPr>
          <w:rFonts w:ascii="Times New Roman" w:hAnsi="Times New Roman"/>
          <w:sz w:val="24"/>
          <w:szCs w:val="24"/>
        </w:rPr>
        <w:t xml:space="preserve"> Din Comitetul director fac parte :- Managerul</w:t>
      </w:r>
    </w:p>
    <w:p w:rsidR="00667DD5" w:rsidRPr="00CA2619" w:rsidRDefault="00667DD5"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w:t>
      </w:r>
      <w:r w:rsidR="00810079" w:rsidRPr="00CA2619">
        <w:rPr>
          <w:rFonts w:ascii="Times New Roman" w:hAnsi="Times New Roman"/>
          <w:sz w:val="24"/>
          <w:szCs w:val="24"/>
        </w:rPr>
        <w:t xml:space="preserve">       </w:t>
      </w:r>
      <w:r w:rsidRPr="00CA2619">
        <w:rPr>
          <w:rFonts w:ascii="Times New Roman" w:hAnsi="Times New Roman"/>
          <w:sz w:val="24"/>
          <w:szCs w:val="24"/>
        </w:rPr>
        <w:t xml:space="preserve">  - Directorul medical</w:t>
      </w:r>
    </w:p>
    <w:p w:rsidR="00667DD5" w:rsidRPr="00CA2619" w:rsidRDefault="00667DD5"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w:t>
      </w:r>
      <w:r w:rsidR="00810079" w:rsidRPr="00CA2619">
        <w:rPr>
          <w:rFonts w:ascii="Times New Roman" w:hAnsi="Times New Roman"/>
          <w:sz w:val="24"/>
          <w:szCs w:val="24"/>
        </w:rPr>
        <w:t xml:space="preserve">        </w:t>
      </w:r>
      <w:r w:rsidRPr="00CA2619">
        <w:rPr>
          <w:rFonts w:ascii="Times New Roman" w:hAnsi="Times New Roman"/>
          <w:sz w:val="24"/>
          <w:szCs w:val="24"/>
        </w:rPr>
        <w:t>- Directorul financiar contabil</w:t>
      </w:r>
    </w:p>
    <w:p w:rsidR="00667DD5" w:rsidRPr="00CA2619" w:rsidRDefault="00667DD5" w:rsidP="00654ECE">
      <w:pPr>
        <w:tabs>
          <w:tab w:val="left" w:pos="540"/>
        </w:tabs>
        <w:spacing w:after="0" w:line="360" w:lineRule="auto"/>
        <w:ind w:left="360"/>
        <w:jc w:val="both"/>
        <w:rPr>
          <w:rFonts w:ascii="Times New Roman" w:hAnsi="Times New Roman"/>
          <w:sz w:val="24"/>
          <w:szCs w:val="24"/>
        </w:rPr>
      </w:pPr>
      <w:r w:rsidRPr="00CA2619">
        <w:rPr>
          <w:rFonts w:ascii="Times New Roman" w:hAnsi="Times New Roman"/>
          <w:sz w:val="24"/>
          <w:szCs w:val="24"/>
        </w:rPr>
        <w:t xml:space="preserve">    </w:t>
      </w:r>
      <w:r w:rsidR="00A60A33" w:rsidRPr="00CA2619">
        <w:rPr>
          <w:rFonts w:ascii="Times New Roman" w:hAnsi="Times New Roman"/>
          <w:i/>
          <w:iCs/>
          <w:sz w:val="24"/>
          <w:szCs w:val="24"/>
        </w:rPr>
        <w:t xml:space="preserve"> </w:t>
      </w:r>
      <w:r w:rsidR="00A60A33" w:rsidRPr="00CA2619">
        <w:rPr>
          <w:rFonts w:ascii="Times New Roman" w:hAnsi="Times New Roman"/>
          <w:iCs/>
          <w:sz w:val="24"/>
          <w:szCs w:val="24"/>
        </w:rPr>
        <w:t>Funcţiile specifice comitetului director se ocupă prin concurs, organizat de managerul general.</w:t>
      </w:r>
    </w:p>
    <w:p w:rsidR="00E3071F" w:rsidRPr="00CA2619" w:rsidRDefault="00E3071F" w:rsidP="00810079">
      <w:pPr>
        <w:tabs>
          <w:tab w:val="left" w:pos="540"/>
        </w:tabs>
        <w:spacing w:after="0" w:line="360" w:lineRule="auto"/>
        <w:ind w:left="360"/>
        <w:rPr>
          <w:rFonts w:ascii="Times New Roman" w:hAnsi="Times New Roman"/>
          <w:sz w:val="24"/>
          <w:szCs w:val="24"/>
        </w:rPr>
      </w:pPr>
      <w:r w:rsidRPr="00CA2619">
        <w:rPr>
          <w:rFonts w:ascii="Times New Roman" w:hAnsi="Times New Roman"/>
          <w:b/>
          <w:sz w:val="24"/>
          <w:szCs w:val="24"/>
        </w:rPr>
        <w:tab/>
      </w:r>
      <w:r w:rsidRPr="00CA2619">
        <w:rPr>
          <w:rFonts w:ascii="Times New Roman" w:hAnsi="Times New Roman"/>
          <w:b/>
          <w:sz w:val="24"/>
          <w:szCs w:val="24"/>
        </w:rPr>
        <w:tab/>
      </w:r>
      <w:bookmarkStart w:id="40" w:name="_Toc413930363"/>
      <w:bookmarkStart w:id="41" w:name="_Toc482786085"/>
      <w:r w:rsidRPr="00CA2619">
        <w:rPr>
          <w:rFonts w:ascii="Times New Roman" w:hAnsi="Times New Roman"/>
          <w:sz w:val="24"/>
          <w:szCs w:val="24"/>
        </w:rPr>
        <w:t>2.3.2.Atributii</w:t>
      </w:r>
      <w:bookmarkEnd w:id="40"/>
      <w:bookmarkEnd w:id="41"/>
    </w:p>
    <w:p w:rsidR="002B0A30" w:rsidRPr="00CA2619" w:rsidRDefault="002B0A30" w:rsidP="00654EC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In conformitate cu  O.M.S.P. nr. 921 / 2006 comitetul director al spitalului public are următoarele atribuţii:</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1. elaborează planul de dezvoltare al spitalului pe perioada mandatului, în baza propunerilor scrise ale consiliului medical;</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2. elaborează, pe baza propunerilor consiliului medical, planul anual de furnizare de servicii medicale al spitalului;</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3. propune managerului, în vederea aprobării:</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B22DE" w:rsidRPr="00CA2619">
        <w:rPr>
          <w:rFonts w:ascii="Times New Roman" w:hAnsi="Times New Roman"/>
          <w:sz w:val="24"/>
          <w:szCs w:val="24"/>
        </w:rPr>
        <w:tab/>
      </w:r>
      <w:r w:rsidRPr="00CA2619">
        <w:rPr>
          <w:rFonts w:ascii="Times New Roman" w:hAnsi="Times New Roman"/>
          <w:sz w:val="24"/>
          <w:szCs w:val="24"/>
        </w:rPr>
        <w:t xml:space="preserve">   a) numărul de personal, pe categorii şi locuri de muncă, în funcţie de reglementările în vigoare;</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B22DE" w:rsidRPr="00CA2619">
        <w:rPr>
          <w:rFonts w:ascii="Times New Roman" w:hAnsi="Times New Roman"/>
          <w:sz w:val="24"/>
          <w:szCs w:val="24"/>
        </w:rPr>
        <w:tab/>
      </w:r>
      <w:r w:rsidRPr="00CA2619">
        <w:rPr>
          <w:rFonts w:ascii="Times New Roman" w:hAnsi="Times New Roman"/>
          <w:sz w:val="24"/>
          <w:szCs w:val="24"/>
        </w:rPr>
        <w:t xml:space="preserve"> b) organizarea concursurilor pentru posturile vacante, în urma consultării cu sindicatele, conform legii;</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4. elaborează regulamentul de organizare şi funcţionare, regulamentul intern şi organigrama spitalului, în urma consultării cu sindicatele, conform legii;</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5. propune spre aprobare managerului şi urmăreşte implementarea de măsuri organizatorice privind îmbunătăţirea calităţii actului medical, a condiţiilor de cazare, igienă şi alimentaţie, precum şi de măsuri de pre</w:t>
      </w:r>
      <w:r w:rsidR="00703FD8" w:rsidRPr="00CA2619">
        <w:rPr>
          <w:rFonts w:ascii="Times New Roman" w:hAnsi="Times New Roman"/>
          <w:sz w:val="24"/>
          <w:szCs w:val="24"/>
        </w:rPr>
        <w:t>venire a infecţiilor asociate asistentei medicale</w:t>
      </w:r>
      <w:r w:rsidRPr="00CA2619">
        <w:rPr>
          <w:rFonts w:ascii="Times New Roman" w:hAnsi="Times New Roman"/>
          <w:sz w:val="24"/>
          <w:szCs w:val="24"/>
        </w:rPr>
        <w:t>, conform normelor aprobate prin ordin al ministrului sănătăţii publice;</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6. elaborează proiectul bugetului de venituri şi cheltuieli al spitalului, pe baza centralizării de către compartimentul economico-financiar a propunerilor fundamentate ale conducătorilor secţiilor şi compartimentelor din structura spitalului, pe care îl supune aprobării managerului;</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7. urmăreşte realizarea indicatorilor privind execuţia bugetului de venituri şi cheltuieli pe secţii şi compartimente, asigurând sprijin şefilor de secţii şi compartimente pentru încadrarea în bugetul alocat;</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8. analizează propunerea consiliului medical privind utilizarea fondului de dezvoltare, pe care îl supune spre aprobare managerului;</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9. asigură monitorizarea şi raportarea indicatorilor specifici activităţii medicale, financiari, economici, precum şi a altor date privind activitatea de supraveghere, prevenire şi control, pe care le prezintă managerului, conform metodologiei stabilite;</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10. analizează, la propunerea consiliului medical, măsurile pentru dezvoltarea şi îmbunătăţirea activităţii spitalului, în concordanţă cu nevoile de servicii medicale ale populaţiei, dezvoltarea tehnologiilor medicale, ghidurilor şi protocoalelor de practică medicale;</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11. elaborează planul de acţiune pentru situaţii speciale şi asistenţa medicală în caz de război, dezastre, atacuri teroriste, conflicte sociale şi alte situaţii de criză;</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12. la propunerea consiliului medical, întocmeşte, fundamentează şi prezintă spre aprobare managerului planul anual de achiziţii publice, lista investiţiilor şi a lucrărilor de reparaţii curente şi capitale care urmează să se realizeze într-un exerciţiu financiar, în condiţiile legii, şi răspunde de realizarea acestora;</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13. analizează, trimestrial sau ori de câte ori este nevoie, modul de îndeplinire a obligaţiilor asumate prin contracte şi propune managerului măsuri de îmbunătăţire a activităţii spitalului;</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14. întocmeşte informări lunare, trimestriale şi anuale cu privire la execuţia bugetului de venituri şi cheltuieli, pe care le analizează cu consiliul medical şi le prezintă autorităţii de sănătate publică judeţene, precum şi Ministerului Sănătăţii Publice, respectiv ministerelor cu reţea sanitară proprie, la solicitarea acestora;</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15. negociază, prin manager, directorul medical şi directorul financiar-contabil, contractele de furnizare de servicii medicale cu casele de asigurări de sănătate;</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16. se întruneşte lunar sau ori de câte ori este nevoie, la solicitarea majorităţii membrilor săi ori a managerului spitalului public, şi ia decizii în prezenţa a cel puţin două treimi din numărul membrilor săi, cu majoritatea absolută a membrilor prezenţi;</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17. face propuneri privind structura organizatorică, reorganizarea, restructurarea, schimbarea sediului şi a denumirii spitalului;</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18. negociază cu şeful de secţie/laborator</w:t>
      </w:r>
      <w:r w:rsidR="00D35ED5" w:rsidRPr="00CA2619">
        <w:rPr>
          <w:rFonts w:ascii="Times New Roman" w:hAnsi="Times New Roman"/>
          <w:sz w:val="24"/>
          <w:szCs w:val="24"/>
        </w:rPr>
        <w:t>/compartiment/serv/etc.</w:t>
      </w:r>
      <w:r w:rsidRPr="00CA2619">
        <w:rPr>
          <w:rFonts w:ascii="Times New Roman" w:hAnsi="Times New Roman"/>
          <w:sz w:val="24"/>
          <w:szCs w:val="24"/>
        </w:rPr>
        <w:t xml:space="preserve"> şi propune spre aprobare managerului indicatorii specifici de performanţă ai managementului s</w:t>
      </w:r>
      <w:r w:rsidR="00D35ED5" w:rsidRPr="00CA2619">
        <w:rPr>
          <w:rFonts w:ascii="Times New Roman" w:hAnsi="Times New Roman"/>
          <w:sz w:val="24"/>
          <w:szCs w:val="24"/>
        </w:rPr>
        <w:t>ecţiei/laboratorului/serv/etc</w:t>
      </w:r>
      <w:r w:rsidRPr="00CA2619">
        <w:rPr>
          <w:rFonts w:ascii="Times New Roman" w:hAnsi="Times New Roman"/>
          <w:sz w:val="24"/>
          <w:szCs w:val="24"/>
        </w:rPr>
        <w:t>, care vor fi prevăzuţi ca anexă la contractul de administrare al secţiei/laboratorului</w:t>
      </w:r>
      <w:r w:rsidR="00D35ED5" w:rsidRPr="00CA2619">
        <w:rPr>
          <w:rFonts w:ascii="Times New Roman" w:hAnsi="Times New Roman"/>
          <w:sz w:val="24"/>
          <w:szCs w:val="24"/>
        </w:rPr>
        <w:t>/serv/etc.</w:t>
      </w:r>
      <w:r w:rsidRPr="00CA2619">
        <w:rPr>
          <w:rFonts w:ascii="Times New Roman" w:hAnsi="Times New Roman"/>
          <w:sz w:val="24"/>
          <w:szCs w:val="24"/>
        </w:rPr>
        <w:t>;</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19. răspunde în faţa managerului pentru îndeplinirea atribuţiilor care îi revin;</w:t>
      </w:r>
    </w:p>
    <w:p w:rsidR="002B0A30" w:rsidRPr="00CA2619" w:rsidRDefault="002B0A3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20. analizează activitatea membrilor săi pe baza rapoartelor de evaluare şi elaborează raportul anual de activitate al spitalului.</w:t>
      </w:r>
    </w:p>
    <w:p w:rsidR="008222C7" w:rsidRPr="00CA2619" w:rsidRDefault="008222C7" w:rsidP="00471ABF">
      <w:pPr>
        <w:autoSpaceDE w:val="0"/>
        <w:autoSpaceDN w:val="0"/>
        <w:adjustRightInd w:val="0"/>
        <w:spacing w:after="0" w:line="360" w:lineRule="auto"/>
        <w:jc w:val="both"/>
        <w:rPr>
          <w:rFonts w:ascii="Times New Roman" w:hAnsi="Times New Roman"/>
          <w:b/>
          <w:bCs/>
          <w:sz w:val="24"/>
          <w:szCs w:val="24"/>
        </w:rPr>
      </w:pPr>
    </w:p>
    <w:p w:rsidR="006A6A26" w:rsidRPr="00CA2619" w:rsidRDefault="006A6A26" w:rsidP="00471AB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bCs/>
          <w:sz w:val="24"/>
          <w:szCs w:val="24"/>
        </w:rPr>
        <w:t xml:space="preserve">    </w:t>
      </w:r>
      <w:r w:rsidR="00471ABF" w:rsidRPr="00CA2619">
        <w:rPr>
          <w:rFonts w:ascii="Times New Roman" w:hAnsi="Times New Roman"/>
          <w:b/>
          <w:bCs/>
          <w:sz w:val="24"/>
          <w:szCs w:val="24"/>
        </w:rPr>
        <w:t xml:space="preserve">        </w:t>
      </w:r>
      <w:r w:rsidRPr="00CA2619">
        <w:rPr>
          <w:rFonts w:ascii="Times New Roman" w:hAnsi="Times New Roman"/>
          <w:bCs/>
          <w:sz w:val="24"/>
          <w:szCs w:val="24"/>
        </w:rPr>
        <w:t>In conformitate cu prevederile</w:t>
      </w:r>
      <w:r w:rsidRPr="00CA2619">
        <w:rPr>
          <w:rFonts w:ascii="Times New Roman" w:hAnsi="Times New Roman"/>
          <w:b/>
          <w:bCs/>
          <w:sz w:val="24"/>
          <w:szCs w:val="24"/>
        </w:rPr>
        <w:t xml:space="preserve"> </w:t>
      </w:r>
      <w:r w:rsidRPr="00CA2619">
        <w:rPr>
          <w:rFonts w:ascii="Times New Roman" w:hAnsi="Times New Roman"/>
          <w:sz w:val="24"/>
          <w:szCs w:val="24"/>
        </w:rPr>
        <w:t>Ordinului nr. 1101/2016 privind aprobarea Normelor de supraveghere, prevenire şi limitare a infecţiilor asociate asistenţei medicale în unităţile sanitare</w:t>
      </w:r>
      <w:r w:rsidR="008222C7" w:rsidRPr="00CA2619">
        <w:rPr>
          <w:rFonts w:ascii="Times New Roman" w:hAnsi="Times New Roman"/>
          <w:sz w:val="24"/>
          <w:szCs w:val="24"/>
        </w:rPr>
        <w:t xml:space="preserve">, </w:t>
      </w:r>
      <w:r w:rsidRPr="00CA2619">
        <w:rPr>
          <w:rFonts w:ascii="Times New Roman" w:hAnsi="Times New Roman"/>
          <w:bCs/>
          <w:sz w:val="24"/>
          <w:szCs w:val="24"/>
        </w:rPr>
        <w:t xml:space="preserve">Comitetului director al </w:t>
      </w:r>
      <w:r w:rsidR="008222C7" w:rsidRPr="00CA2619">
        <w:rPr>
          <w:rFonts w:ascii="Times New Roman" w:hAnsi="Times New Roman"/>
          <w:bCs/>
          <w:sz w:val="24"/>
          <w:szCs w:val="24"/>
        </w:rPr>
        <w:t>spitalului public are urmatoarele atributii</w:t>
      </w:r>
      <w:r w:rsidRPr="00CA2619">
        <w:rPr>
          <w:rFonts w:ascii="Times New Roman" w:hAnsi="Times New Roman"/>
          <w:b/>
          <w:bCs/>
          <w:sz w:val="24"/>
          <w:szCs w:val="24"/>
        </w:rPr>
        <w:t>:</w:t>
      </w:r>
    </w:p>
    <w:p w:rsidR="006A6A26" w:rsidRPr="00CA2619" w:rsidRDefault="006A6A26" w:rsidP="00471AB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a) organizează Comitetul de prevenire a infecţiilor asociate asistenţei medicale şi elaborează regulamentul de funcţionare al acestuia;</w:t>
      </w:r>
    </w:p>
    <w:p w:rsidR="006A6A26" w:rsidRPr="00CA2619" w:rsidRDefault="006A6A26" w:rsidP="00471AB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b) se asigură de organizarea şi funcţionarea compartimentului de prevenire a infecţiilor asociate asistenţei medicale şi/sau realizarea contractelor de furnizare de prestări servicii specifice;</w:t>
      </w:r>
    </w:p>
    <w:p w:rsidR="006A6A26" w:rsidRPr="00CA2619" w:rsidRDefault="006A6A26" w:rsidP="00471AB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c) aprobă planul anual de activitate pentru supravegherea, prevenirea şi limitarea infecţiilor asociate asistenţei medicale;</w:t>
      </w:r>
    </w:p>
    <w:p w:rsidR="006A6A26" w:rsidRPr="00CA2619" w:rsidRDefault="006A6A26" w:rsidP="00471AB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d) asigură condiţiile de implementare a prevederilor planului anual de activitate pentru supravegherea, prevenirea şi limitarea infecţiilor asociate asistenţei medicale;</w:t>
      </w:r>
    </w:p>
    <w:p w:rsidR="006A6A26" w:rsidRPr="00CA2619" w:rsidRDefault="006A6A26" w:rsidP="00471AB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e) efectuează analiza anuală a îndeplinirii obiectivelor planului de activitate;</w:t>
      </w:r>
    </w:p>
    <w:p w:rsidR="006A6A26" w:rsidRPr="00CA2619" w:rsidRDefault="006A6A26" w:rsidP="00471AB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f) verifică şi aprobă alocarea bugetului aferent derulării activităţilor din planul anual de activitate pentru supravegherea, prevenirea şi limitarea infecţiilor asociate asistenţei medicale;</w:t>
      </w:r>
    </w:p>
    <w:p w:rsidR="006A6A26" w:rsidRPr="00CA2619" w:rsidRDefault="006A6A26" w:rsidP="00471AB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g) se asigură de îmbunătăţirea continuă a condiţiilor de desfăşurare a activităţilor de prevenire a infecţiilor asociate asistenţei medicale şi a dotării tehnico-materiale necesare evitării sau diminuării riscurilor;</w:t>
      </w:r>
    </w:p>
    <w:p w:rsidR="006A6A26" w:rsidRPr="00CA2619" w:rsidRDefault="006A6A26" w:rsidP="00471AB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h) se asigură de derularea legală a achiziţiilor şi aprovizionarea tehnico-materială, prevăzute în planul de activitate sau impuse de situaţia epidemiologică din unitate, în vederea diminuării ori evitării situaţiilor de risc sau limitării infecţiilor asociate asistenţei medicale;</w:t>
      </w:r>
    </w:p>
    <w:p w:rsidR="006A6A26" w:rsidRPr="00CA2619" w:rsidRDefault="006A6A26" w:rsidP="00471AB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i) deliberează şi decide, la propunerea Colegiului Medicilor din România, în urma sesizării pacienţilor sau în urma autosesizării în privinţa responsabilităţii instituţionale ori individuale a personalului angajat/contractat, pentru fapte sau situaţii care au dus la lezarea drepturilor ori au prejudiciat starea de sănătate a asistaţilor prin infecţii asociate asistenţei medicale;</w:t>
      </w:r>
    </w:p>
    <w:p w:rsidR="006A6A26" w:rsidRPr="00CA2619" w:rsidRDefault="006A6A26" w:rsidP="00471AB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j) asigură dotarea necesară organizării şi funcţionării sistemului informaţional pentru înregistrarea, stocarea, prelucrarea şi transmiterea informaţiilor privind infecţiile asociate asistenţei medicale în registrul de monitorizare a infecţiilor asociate asistenţei medicale al unităţii;</w:t>
      </w:r>
    </w:p>
    <w:p w:rsidR="006A6A26" w:rsidRPr="00CA2619" w:rsidRDefault="006A6A26" w:rsidP="00471AB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k) asigură condiţiile de îngrijire la pacienţii cu infecţii/colonizări cu germeni multiplurezistenţi.</w:t>
      </w:r>
    </w:p>
    <w:p w:rsidR="00761549" w:rsidRPr="00CA2619" w:rsidRDefault="00761549" w:rsidP="00DA32E3">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tab/>
      </w:r>
      <w:bookmarkStart w:id="42" w:name="_Toc413930364"/>
      <w:bookmarkStart w:id="43" w:name="_Toc482786086"/>
      <w:r w:rsidR="00E3071F" w:rsidRPr="00CA2619">
        <w:rPr>
          <w:rFonts w:ascii="Times New Roman" w:hAnsi="Times New Roman"/>
          <w:color w:val="auto"/>
          <w:sz w:val="24"/>
          <w:szCs w:val="24"/>
        </w:rPr>
        <w:t xml:space="preserve">2.3.3.Atributii </w:t>
      </w:r>
      <w:bookmarkEnd w:id="42"/>
      <w:r w:rsidR="00DA32E3" w:rsidRPr="00CA2619">
        <w:rPr>
          <w:rFonts w:ascii="Times New Roman" w:hAnsi="Times New Roman"/>
          <w:color w:val="auto"/>
          <w:sz w:val="24"/>
          <w:szCs w:val="24"/>
        </w:rPr>
        <w:t>specific</w:t>
      </w:r>
      <w:r w:rsidR="00B946CA" w:rsidRPr="00CA2619">
        <w:rPr>
          <w:rFonts w:ascii="Times New Roman" w:hAnsi="Times New Roman"/>
          <w:color w:val="auto"/>
          <w:sz w:val="24"/>
          <w:szCs w:val="24"/>
        </w:rPr>
        <w:t>e</w:t>
      </w:r>
      <w:bookmarkEnd w:id="43"/>
    </w:p>
    <w:p w:rsidR="00843FA8" w:rsidRPr="00CA2619" w:rsidRDefault="00843FA8" w:rsidP="00654ECE">
      <w:pPr>
        <w:tabs>
          <w:tab w:val="left" w:pos="540"/>
        </w:tabs>
        <w:spacing w:after="0" w:line="360" w:lineRule="auto"/>
        <w:ind w:left="360"/>
        <w:rPr>
          <w:rFonts w:ascii="Times New Roman" w:hAnsi="Times New Roman"/>
          <w:b/>
          <w:sz w:val="24"/>
          <w:szCs w:val="24"/>
        </w:rPr>
      </w:pPr>
      <w:r w:rsidRPr="00CA2619">
        <w:rPr>
          <w:rFonts w:ascii="Times New Roman" w:hAnsi="Times New Roman"/>
          <w:b/>
          <w:sz w:val="24"/>
          <w:szCs w:val="24"/>
        </w:rPr>
        <w:t>Directorul financiar -contabil - atributii</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-asigura si raspunde de buna organizare si desfasurare a activitatii financiare a unitatii, in conformitate cu dispozitiile legale;</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lastRenderedPageBreak/>
        <w:t xml:space="preserve">      -asigura intocmirea la timp si in conformitate cu dispozitiile legale  a balantelor de verificare si a bilanturilor anuale si trimestriale;</w:t>
      </w:r>
    </w:p>
    <w:p w:rsidR="00843FA8" w:rsidRPr="00CA2619" w:rsidRDefault="004A07EE"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w:t>
      </w:r>
      <w:r w:rsidR="00843FA8" w:rsidRPr="00CA2619">
        <w:rPr>
          <w:rFonts w:ascii="Times New Roman" w:hAnsi="Times New Roman"/>
          <w:sz w:val="24"/>
          <w:szCs w:val="24"/>
        </w:rPr>
        <w:t xml:space="preserve">    -organizeaza contabilitatea in cadrul unitatii, in conformitate cu dispozitiile legale, si asigura efectuarea corecta si la timp a inregistrarilor;</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-propune defalcarea pe trimestre a indicatorilor financiari aprobati in bugetul de venituri si cheltuieli;</w:t>
      </w:r>
    </w:p>
    <w:p w:rsidR="00843FA8" w:rsidRPr="00CA2619" w:rsidRDefault="00843FA8" w:rsidP="00654ECE">
      <w:pPr>
        <w:tabs>
          <w:tab w:val="left" w:pos="540"/>
        </w:tabs>
        <w:spacing w:after="0" w:line="360" w:lineRule="auto"/>
        <w:ind w:left="360"/>
        <w:jc w:val="both"/>
        <w:rPr>
          <w:rFonts w:ascii="Times New Roman" w:hAnsi="Times New Roman"/>
          <w:sz w:val="24"/>
          <w:szCs w:val="24"/>
        </w:rPr>
      </w:pPr>
      <w:r w:rsidRPr="00CA2619">
        <w:rPr>
          <w:rFonts w:ascii="Times New Roman" w:hAnsi="Times New Roman"/>
          <w:sz w:val="24"/>
          <w:szCs w:val="24"/>
        </w:rPr>
        <w:t xml:space="preserve">      -asigura executarea bugetului de venituri si cheltuieli al spitalului, urmarind realizarea indicatorilor financiari aprobati si respectarea disciplinei contractuale si financiare;</w:t>
      </w:r>
    </w:p>
    <w:p w:rsidR="00843FA8" w:rsidRPr="00CA2619" w:rsidRDefault="00843FA8" w:rsidP="00654ECE">
      <w:pPr>
        <w:tabs>
          <w:tab w:val="left" w:pos="540"/>
        </w:tabs>
        <w:spacing w:after="0" w:line="360" w:lineRule="auto"/>
        <w:ind w:left="360"/>
        <w:jc w:val="both"/>
        <w:rPr>
          <w:rFonts w:ascii="Times New Roman" w:hAnsi="Times New Roman"/>
          <w:sz w:val="24"/>
          <w:szCs w:val="24"/>
        </w:rPr>
      </w:pPr>
      <w:r w:rsidRPr="00CA2619">
        <w:rPr>
          <w:rFonts w:ascii="Times New Roman" w:hAnsi="Times New Roman"/>
          <w:sz w:val="24"/>
          <w:szCs w:val="24"/>
        </w:rPr>
        <w:t xml:space="preserve">      -angajeaza unitatea prin semnatura alaturi de manager in toate operatiunile patrimoniale, avand obligatia, in conditiile legii de a refuza pe acelea care contravin dispozitiilor legale;</w:t>
      </w:r>
    </w:p>
    <w:p w:rsidR="00843FA8" w:rsidRPr="00CA2619" w:rsidRDefault="00843FA8" w:rsidP="00654ECE">
      <w:pPr>
        <w:tabs>
          <w:tab w:val="left" w:pos="540"/>
        </w:tabs>
        <w:spacing w:after="0" w:line="360" w:lineRule="auto"/>
        <w:ind w:left="360"/>
        <w:jc w:val="both"/>
        <w:rPr>
          <w:rFonts w:ascii="Times New Roman" w:hAnsi="Times New Roman"/>
          <w:sz w:val="24"/>
          <w:szCs w:val="24"/>
        </w:rPr>
      </w:pPr>
      <w:r w:rsidRPr="00CA2619">
        <w:rPr>
          <w:rFonts w:ascii="Times New Roman" w:hAnsi="Times New Roman"/>
          <w:sz w:val="24"/>
          <w:szCs w:val="24"/>
        </w:rPr>
        <w:t xml:space="preserve">      -analizeaza din punct de vedere financiar planul de actiune pentru situatii speciale prevazute de lege, precum si pentru situatii de criza;</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 incheie contracte de furnizare a serviciilor medicale spitalicesti, ambulatorii, paraclinice cu C</w:t>
      </w:r>
      <w:r w:rsidR="00EF12A4" w:rsidRPr="00CA2619">
        <w:rPr>
          <w:rFonts w:ascii="Times New Roman" w:hAnsi="Times New Roman"/>
          <w:sz w:val="24"/>
          <w:szCs w:val="24"/>
        </w:rPr>
        <w:t>asa de Asigurari de Sanatate Arges</w:t>
      </w:r>
      <w:r w:rsidRPr="00CA2619">
        <w:rPr>
          <w:rFonts w:ascii="Times New Roman" w:hAnsi="Times New Roman"/>
          <w:sz w:val="24"/>
          <w:szCs w:val="24"/>
        </w:rPr>
        <w:t>. ;</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-participa la organizarea sistemului informational al unitatii urmarind folosirea cat mai eficienta a datelor contabilitatii;</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-evalueaza, prin bilantul contabil, eficienta indicatorilor specifici;</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-asigura indeplinirea, in conformitate cu prevederile legale, a obligatiilor  unitatii catre bugetul statului, trezorerie si terti;</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-asigura plata integrala si la timp a drepturilor banesti cuvenite personalului incadrat in spital;</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-asigura intocmirea, circuitul si pastrarea documentelor justificative care stau la baza inregistrarilor in contabilitate;</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-organizeaza evidenta tuturor creantelor si obligatiilor cu caracter patrimonial care revin spitalului din contracte, protocoale si alte acte asemanatoare si urmareste realizarea la timp a acestora;</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-ia masuri pentru prevenirea pagubelor si urmareste recuperarea lor;</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-asigura respectarea dispozitiilor legale privitoare la gestionarea valorilor materiale si ia masuri pentru tinerea la zi si corecta a evidentelor gestionarii;</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-raspunde de indeplinirea atributiilor ce revin serviciului financiar-contabilitate cu privire  la exercitarea controlului financiar preventiv si al asigurarii integritatii patrimoniului;</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-indeplineste formele de scadere din evidenta a bunurilor de orice fel, in cazurile si conditiile  prevazute de dispozitiile legale;                       .               </w:t>
      </w:r>
    </w:p>
    <w:p w:rsidR="00843FA8" w:rsidRPr="00CA2619" w:rsidRDefault="00843FA8" w:rsidP="00654ECE">
      <w:pPr>
        <w:tabs>
          <w:tab w:val="left" w:pos="540"/>
        </w:tabs>
        <w:spacing w:after="0" w:line="360" w:lineRule="auto"/>
        <w:ind w:left="360"/>
        <w:jc w:val="both"/>
        <w:rPr>
          <w:rFonts w:ascii="Times New Roman" w:hAnsi="Times New Roman"/>
          <w:sz w:val="24"/>
          <w:szCs w:val="24"/>
        </w:rPr>
      </w:pPr>
      <w:r w:rsidRPr="00CA2619">
        <w:rPr>
          <w:rFonts w:ascii="Times New Roman" w:hAnsi="Times New Roman"/>
          <w:sz w:val="24"/>
          <w:szCs w:val="24"/>
        </w:rPr>
        <w:t xml:space="preserve">       -impreuna cu seful biroului aprovizionare intocmeste si prezinta studii privind optimizarea masurilor de buna gospodarire a resurselor materiale si banesti, de prevenire a formarii de stocuri peste necesar, in scopul administrarii cu eficienta maxima a patrimoniului unitatii si a sumelor incasate in baza contractului de furnizare servicii medicale;</w:t>
      </w:r>
    </w:p>
    <w:p w:rsidR="00843FA8" w:rsidRPr="00CA2619" w:rsidRDefault="00B15193" w:rsidP="00654ECE">
      <w:pPr>
        <w:tabs>
          <w:tab w:val="left" w:pos="540"/>
        </w:tabs>
        <w:spacing w:after="0" w:line="360" w:lineRule="auto"/>
        <w:ind w:left="360"/>
        <w:rPr>
          <w:rFonts w:ascii="Times New Roman" w:hAnsi="Times New Roman"/>
          <w:sz w:val="24"/>
          <w:szCs w:val="24"/>
        </w:rPr>
      </w:pPr>
      <w:r>
        <w:rPr>
          <w:rFonts w:ascii="Times New Roman" w:hAnsi="Times New Roman"/>
          <w:sz w:val="24"/>
          <w:szCs w:val="24"/>
        </w:rPr>
        <w:lastRenderedPageBreak/>
        <w:t xml:space="preserve">          </w:t>
      </w:r>
      <w:r w:rsidR="00843FA8" w:rsidRPr="00CA2619">
        <w:rPr>
          <w:rFonts w:ascii="Times New Roman" w:hAnsi="Times New Roman"/>
          <w:sz w:val="24"/>
          <w:szCs w:val="24"/>
        </w:rPr>
        <w:t>-organizeaza si ia masuri de realizare a perfectionarii pregatirii   profesionale a cadrelor financiar -</w:t>
      </w:r>
      <w:r w:rsidR="003162FB">
        <w:rPr>
          <w:rFonts w:ascii="Times New Roman" w:hAnsi="Times New Roman"/>
          <w:sz w:val="24"/>
          <w:szCs w:val="24"/>
        </w:rPr>
        <w:t xml:space="preserve"> </w:t>
      </w:r>
      <w:r w:rsidR="00843FA8" w:rsidRPr="00CA2619">
        <w:rPr>
          <w:rFonts w:ascii="Times New Roman" w:hAnsi="Times New Roman"/>
          <w:sz w:val="24"/>
          <w:szCs w:val="24"/>
        </w:rPr>
        <w:t>contabile din subordine;</w:t>
      </w:r>
    </w:p>
    <w:p w:rsidR="00843FA8" w:rsidRPr="00CA2619" w:rsidRDefault="00843FA8" w:rsidP="00654ECE">
      <w:pPr>
        <w:tabs>
          <w:tab w:val="left" w:pos="540"/>
        </w:tabs>
        <w:spacing w:after="0" w:line="360" w:lineRule="auto"/>
        <w:ind w:left="360"/>
        <w:rPr>
          <w:rFonts w:ascii="Times New Roman" w:hAnsi="Times New Roman"/>
          <w:sz w:val="24"/>
          <w:szCs w:val="24"/>
        </w:rPr>
      </w:pPr>
      <w:r w:rsidRPr="00CA2619">
        <w:rPr>
          <w:rFonts w:ascii="Times New Roman" w:hAnsi="Times New Roman"/>
          <w:sz w:val="24"/>
          <w:szCs w:val="24"/>
        </w:rPr>
        <w:t xml:space="preserve">          -organizeaza la termenele stabilite si cu respectarea dispozitiilor legale inventarierea mijloacelor materiale in unitate.</w:t>
      </w:r>
    </w:p>
    <w:p w:rsidR="00843FA8" w:rsidRPr="00CA2619" w:rsidRDefault="006537D8" w:rsidP="00654ECE">
      <w:pPr>
        <w:tabs>
          <w:tab w:val="left" w:pos="540"/>
        </w:tabs>
        <w:spacing w:after="0" w:line="360" w:lineRule="auto"/>
        <w:ind w:left="360"/>
        <w:jc w:val="both"/>
        <w:rPr>
          <w:rFonts w:ascii="Times New Roman" w:hAnsi="Times New Roman"/>
          <w:sz w:val="24"/>
          <w:szCs w:val="24"/>
        </w:rPr>
      </w:pPr>
      <w:r w:rsidRPr="00CA2619">
        <w:rPr>
          <w:rFonts w:ascii="Times New Roman" w:hAnsi="Times New Roman"/>
          <w:sz w:val="24"/>
          <w:szCs w:val="24"/>
        </w:rPr>
        <w:t xml:space="preserve">         </w:t>
      </w:r>
      <w:r w:rsidR="003162FB">
        <w:rPr>
          <w:rFonts w:ascii="Times New Roman" w:hAnsi="Times New Roman"/>
          <w:sz w:val="24"/>
          <w:szCs w:val="24"/>
        </w:rPr>
        <w:t xml:space="preserve"> </w:t>
      </w:r>
      <w:r w:rsidRPr="00CA2619">
        <w:rPr>
          <w:rFonts w:ascii="Times New Roman" w:hAnsi="Times New Roman"/>
          <w:sz w:val="24"/>
          <w:szCs w:val="24"/>
        </w:rPr>
        <w:t>-pe baza rapoartelor si propunerilor sefului serviciului administrativ intocmeste si prezinta studii privind optimizarea masurilor de buna gospodarire a resurselor materiale</w:t>
      </w:r>
      <w:r w:rsidR="007444EF" w:rsidRPr="00CA2619">
        <w:rPr>
          <w:rFonts w:ascii="Times New Roman" w:hAnsi="Times New Roman"/>
          <w:sz w:val="24"/>
          <w:szCs w:val="24"/>
        </w:rPr>
        <w:t xml:space="preserve"> </w:t>
      </w:r>
      <w:r w:rsidRPr="00CA2619">
        <w:rPr>
          <w:rFonts w:ascii="Times New Roman" w:hAnsi="Times New Roman"/>
          <w:sz w:val="24"/>
          <w:szCs w:val="24"/>
        </w:rPr>
        <w:t>si banesti, de prevenire a formarii de stocuri peste necesar, in scopul administrarii cu eficienta maxima a patrimoniului unitatii si a sumelor incasate in baza contractului de furnizare servicii medicale.</w:t>
      </w:r>
      <w:r w:rsidR="007444EF" w:rsidRPr="00CA2619">
        <w:rPr>
          <w:rFonts w:ascii="Times New Roman" w:hAnsi="Times New Roman"/>
          <w:sz w:val="24"/>
          <w:szCs w:val="24"/>
        </w:rPr>
        <w:t xml:space="preserve">   </w:t>
      </w:r>
    </w:p>
    <w:p w:rsidR="002851FE" w:rsidRPr="00CA2619" w:rsidRDefault="0015485A" w:rsidP="00252CAC">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bCs/>
          <w:sz w:val="24"/>
          <w:szCs w:val="24"/>
        </w:rPr>
        <w:t xml:space="preserve">          </w:t>
      </w:r>
      <w:r w:rsidR="003C63D9" w:rsidRPr="00CA2619">
        <w:rPr>
          <w:rFonts w:ascii="Times New Roman" w:hAnsi="Times New Roman"/>
          <w:b/>
          <w:bCs/>
          <w:sz w:val="24"/>
          <w:szCs w:val="24"/>
        </w:rPr>
        <w:t xml:space="preserve">   </w:t>
      </w:r>
      <w:r w:rsidRPr="00CA2619">
        <w:rPr>
          <w:rFonts w:ascii="Times New Roman" w:hAnsi="Times New Roman"/>
          <w:bCs/>
          <w:sz w:val="24"/>
          <w:szCs w:val="24"/>
        </w:rPr>
        <w:t>In conformitate cu prevederile Ordinului nr. 1101/2016</w:t>
      </w:r>
      <w:r w:rsidRPr="00CA2619">
        <w:rPr>
          <w:rFonts w:ascii="Times New Roman" w:hAnsi="Times New Roman"/>
          <w:b/>
          <w:bCs/>
          <w:sz w:val="24"/>
          <w:szCs w:val="24"/>
        </w:rPr>
        <w:t xml:space="preserve"> </w:t>
      </w:r>
      <w:r w:rsidRPr="00CA2619">
        <w:rPr>
          <w:rFonts w:ascii="Times New Roman" w:hAnsi="Times New Roman"/>
          <w:sz w:val="24"/>
          <w:szCs w:val="24"/>
        </w:rPr>
        <w:t>privind aprobarea Normelor de supraveghere, prevenire şi limitare a infecţiilor asociate asistenţei medicale în unităţile sanitare</w:t>
      </w:r>
      <w:r w:rsidR="002851FE" w:rsidRPr="00CA2619">
        <w:rPr>
          <w:rFonts w:ascii="Times New Roman" w:hAnsi="Times New Roman"/>
          <w:b/>
          <w:bCs/>
          <w:sz w:val="24"/>
          <w:szCs w:val="24"/>
        </w:rPr>
        <w:t xml:space="preserve"> </w:t>
      </w:r>
      <w:r w:rsidR="002851FE" w:rsidRPr="00CA2619">
        <w:rPr>
          <w:rFonts w:ascii="Times New Roman" w:hAnsi="Times New Roman"/>
          <w:bCs/>
          <w:sz w:val="24"/>
          <w:szCs w:val="24"/>
        </w:rPr>
        <w:t>directorului financiar-contabil</w:t>
      </w:r>
      <w:r w:rsidR="00252CAC" w:rsidRPr="00CA2619">
        <w:rPr>
          <w:rFonts w:ascii="Times New Roman" w:hAnsi="Times New Roman"/>
          <w:bCs/>
          <w:sz w:val="24"/>
          <w:szCs w:val="24"/>
        </w:rPr>
        <w:t xml:space="preserve"> are urmatoarele atributii</w:t>
      </w:r>
      <w:r w:rsidR="002851FE" w:rsidRPr="00CA2619">
        <w:rPr>
          <w:rFonts w:ascii="Times New Roman" w:hAnsi="Times New Roman"/>
          <w:bCs/>
          <w:sz w:val="24"/>
          <w:szCs w:val="24"/>
        </w:rPr>
        <w:t>:</w:t>
      </w:r>
    </w:p>
    <w:p w:rsidR="002851FE" w:rsidRPr="00CA2619" w:rsidRDefault="002851FE" w:rsidP="00252CAC">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a) răspunde de planificarea bugetară în conformitate cu planul de activitate aprobat;</w:t>
      </w:r>
    </w:p>
    <w:p w:rsidR="002851FE" w:rsidRPr="00CA2619" w:rsidRDefault="002851FE" w:rsidP="00252CAC">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b) răspunde de asigurarea întocmai şi la timp a necesarului de materiale şi consumabile necesare implementării procedurilor şi protocoalelor de limitare a infecţiilor asociate asistenţei medicale.</w:t>
      </w:r>
    </w:p>
    <w:p w:rsidR="002851FE" w:rsidRPr="00CA2619" w:rsidRDefault="002851FE" w:rsidP="00654ECE">
      <w:pPr>
        <w:tabs>
          <w:tab w:val="left" w:pos="540"/>
        </w:tabs>
        <w:spacing w:after="0" w:line="360" w:lineRule="auto"/>
        <w:ind w:left="360"/>
        <w:jc w:val="both"/>
        <w:rPr>
          <w:rFonts w:ascii="Times New Roman" w:hAnsi="Times New Roman"/>
          <w:sz w:val="24"/>
          <w:szCs w:val="24"/>
        </w:rPr>
      </w:pPr>
    </w:p>
    <w:p w:rsidR="00843FA8" w:rsidRPr="00CA2619" w:rsidRDefault="00843FA8" w:rsidP="003162FB">
      <w:pPr>
        <w:tabs>
          <w:tab w:val="left" w:pos="540"/>
        </w:tabs>
        <w:spacing w:after="0" w:line="360" w:lineRule="auto"/>
        <w:ind w:firstLine="360"/>
        <w:rPr>
          <w:rFonts w:ascii="Times New Roman" w:hAnsi="Times New Roman"/>
          <w:b/>
          <w:sz w:val="24"/>
          <w:szCs w:val="24"/>
        </w:rPr>
      </w:pPr>
      <w:r w:rsidRPr="00CA2619">
        <w:rPr>
          <w:rFonts w:ascii="Times New Roman" w:hAnsi="Times New Roman"/>
          <w:sz w:val="24"/>
          <w:szCs w:val="24"/>
        </w:rPr>
        <w:t xml:space="preserve">     </w:t>
      </w:r>
      <w:r w:rsidR="00B46EEE" w:rsidRPr="00CA2619">
        <w:rPr>
          <w:rFonts w:ascii="Times New Roman" w:hAnsi="Times New Roman"/>
          <w:sz w:val="24"/>
          <w:szCs w:val="24"/>
        </w:rPr>
        <w:t xml:space="preserve">   </w:t>
      </w:r>
      <w:r w:rsidRPr="00CA2619">
        <w:rPr>
          <w:rFonts w:ascii="Times New Roman" w:hAnsi="Times New Roman"/>
          <w:b/>
          <w:sz w:val="24"/>
          <w:szCs w:val="24"/>
        </w:rPr>
        <w:t>Directorul Medical - atributii</w:t>
      </w:r>
    </w:p>
    <w:p w:rsidR="00843FA8" w:rsidRPr="00CA2619" w:rsidRDefault="003162FB" w:rsidP="003162FB">
      <w:pPr>
        <w:tabs>
          <w:tab w:val="left" w:pos="540"/>
        </w:tabs>
        <w:spacing w:after="0" w:line="360" w:lineRule="auto"/>
        <w:ind w:firstLine="360"/>
        <w:jc w:val="both"/>
        <w:rPr>
          <w:rFonts w:ascii="Times New Roman" w:hAnsi="Times New Roman"/>
          <w:sz w:val="24"/>
          <w:szCs w:val="24"/>
        </w:rPr>
      </w:pPr>
      <w:r>
        <w:rPr>
          <w:rFonts w:ascii="Times New Roman" w:hAnsi="Times New Roman"/>
          <w:sz w:val="24"/>
          <w:szCs w:val="24"/>
        </w:rPr>
        <w:t xml:space="preserve">           </w:t>
      </w:r>
      <w:r w:rsidR="00843FA8" w:rsidRPr="00CA2619">
        <w:rPr>
          <w:rFonts w:ascii="Times New Roman" w:hAnsi="Times New Roman"/>
          <w:sz w:val="24"/>
          <w:szCs w:val="24"/>
        </w:rPr>
        <w:t xml:space="preserve">-in calitate de presedinte al consiliului medical coordoneaza si raspunde de elaborarea la termen a propunerilor privind planul de dezvoltare a spitalului, planul anual de servicii </w:t>
      </w:r>
      <w:r w:rsidR="00616345" w:rsidRPr="00CA2619">
        <w:rPr>
          <w:rFonts w:ascii="Times New Roman" w:hAnsi="Times New Roman"/>
          <w:sz w:val="24"/>
          <w:szCs w:val="24"/>
        </w:rPr>
        <w:t>m</w:t>
      </w:r>
      <w:r w:rsidR="00843FA8" w:rsidRPr="00CA2619">
        <w:rPr>
          <w:rFonts w:ascii="Times New Roman" w:hAnsi="Times New Roman"/>
          <w:sz w:val="24"/>
          <w:szCs w:val="24"/>
        </w:rPr>
        <w:t>edicale, planul anual de achizitii publice cu privire la achizitia de aparatura si echipamente medicale, medicamente si materiale sanitare, bugetul de venituri si cheltuieli;</w:t>
      </w:r>
    </w:p>
    <w:p w:rsidR="00843FA8" w:rsidRPr="00CA2619" w:rsidRDefault="003162FB" w:rsidP="003162FB">
      <w:pPr>
        <w:tabs>
          <w:tab w:val="left" w:pos="540"/>
        </w:tabs>
        <w:spacing w:after="0" w:line="360" w:lineRule="auto"/>
        <w:ind w:firstLine="360"/>
        <w:jc w:val="both"/>
        <w:rPr>
          <w:rFonts w:ascii="Times New Roman" w:hAnsi="Times New Roman"/>
          <w:sz w:val="24"/>
          <w:szCs w:val="24"/>
        </w:rPr>
      </w:pPr>
      <w:r>
        <w:rPr>
          <w:rFonts w:ascii="Times New Roman" w:hAnsi="Times New Roman"/>
          <w:sz w:val="24"/>
          <w:szCs w:val="24"/>
        </w:rPr>
        <w:t xml:space="preserve">          -</w:t>
      </w:r>
      <w:r w:rsidR="00843FA8" w:rsidRPr="00CA2619">
        <w:rPr>
          <w:rFonts w:ascii="Times New Roman" w:hAnsi="Times New Roman"/>
          <w:sz w:val="24"/>
          <w:szCs w:val="24"/>
        </w:rPr>
        <w:t>urmareste, în domeniul sau de responsabilitate, realizarea  indicatorilor privind executia bugetului de venituri si cheltuieli pentru încadrarea în bugetul alocat;</w:t>
      </w:r>
    </w:p>
    <w:p w:rsidR="00843FA8" w:rsidRPr="00CA2619" w:rsidRDefault="00843FA8" w:rsidP="003162FB">
      <w:pPr>
        <w:tabs>
          <w:tab w:val="left" w:pos="540"/>
        </w:tabs>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-monitorizeaza calitatea serviciilor medicale acordate la nivelul spitalului, inclusiv prin evaluarea satisfatiei pacientilor, si elaboreaza, impreuna cu sefii de sectii</w:t>
      </w:r>
      <w:r w:rsidR="00E85E3B" w:rsidRPr="00CA2619">
        <w:rPr>
          <w:rFonts w:ascii="Times New Roman" w:hAnsi="Times New Roman"/>
          <w:sz w:val="24"/>
          <w:szCs w:val="24"/>
        </w:rPr>
        <w:t>/laboratoare/serv/etc</w:t>
      </w:r>
      <w:r w:rsidRPr="00CA2619">
        <w:rPr>
          <w:rFonts w:ascii="Times New Roman" w:hAnsi="Times New Roman"/>
          <w:sz w:val="24"/>
          <w:szCs w:val="24"/>
        </w:rPr>
        <w:t>, propuneri de imbunatatire a activitatii medicale; propune spre aprobare managerului general si urmareste implementarea de masuri organizatorice si a modului de desfasurare a activitatii, conform prevederilor legale în vigoare.</w:t>
      </w:r>
    </w:p>
    <w:p w:rsidR="00843FA8" w:rsidRPr="00CA2619" w:rsidRDefault="00843FA8" w:rsidP="003162FB">
      <w:pPr>
        <w:tabs>
          <w:tab w:val="left" w:pos="540"/>
        </w:tabs>
        <w:spacing w:after="0" w:line="360" w:lineRule="auto"/>
        <w:ind w:firstLine="360"/>
        <w:rPr>
          <w:rFonts w:ascii="Times New Roman" w:hAnsi="Times New Roman"/>
          <w:sz w:val="24"/>
          <w:szCs w:val="24"/>
        </w:rPr>
      </w:pPr>
      <w:r w:rsidRPr="00CA2619">
        <w:rPr>
          <w:rFonts w:ascii="Times New Roman" w:hAnsi="Times New Roman"/>
          <w:sz w:val="24"/>
          <w:szCs w:val="24"/>
        </w:rPr>
        <w:t xml:space="preserve">           -aproba protocoale de practica medicala la nivelul spitalului si monitorizeaza procesul de implementare a protocoalelor si ghidurilor de practica medicala la nivelul intregului spital;</w:t>
      </w:r>
    </w:p>
    <w:p w:rsidR="00843FA8" w:rsidRPr="00CA2619" w:rsidRDefault="00843FA8" w:rsidP="003162FB">
      <w:pPr>
        <w:tabs>
          <w:tab w:val="left" w:pos="540"/>
        </w:tabs>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-raspunde de coordonarea si corelarea activitatilor medicale desfasurate la nivelul sectiilor</w:t>
      </w:r>
      <w:r w:rsidR="00E85E3B" w:rsidRPr="00CA2619">
        <w:rPr>
          <w:rFonts w:ascii="Times New Roman" w:hAnsi="Times New Roman"/>
          <w:sz w:val="24"/>
          <w:szCs w:val="24"/>
        </w:rPr>
        <w:t>/laboratoarelor/serv/etc.</w:t>
      </w:r>
      <w:r w:rsidRPr="00CA2619">
        <w:rPr>
          <w:rFonts w:ascii="Times New Roman" w:hAnsi="Times New Roman"/>
          <w:sz w:val="24"/>
          <w:szCs w:val="24"/>
        </w:rPr>
        <w:t xml:space="preserve"> pentru asigurarea tratamentului adecvat pentru pacientii internati;</w:t>
      </w:r>
    </w:p>
    <w:p w:rsidR="00843FA8" w:rsidRPr="00CA2619" w:rsidRDefault="00843FA8" w:rsidP="003162FB">
      <w:pPr>
        <w:tabs>
          <w:tab w:val="left" w:pos="540"/>
        </w:tabs>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-coordoneaza implementarea programelor de sanatate la nivelul spitalului;-intocmeste planul de formare si perfectionare a personalului medical,  la propunerea sefilor de sectii,  </w:t>
      </w:r>
      <w:r w:rsidR="0033293F" w:rsidRPr="00CA2619">
        <w:rPr>
          <w:rFonts w:ascii="Times New Roman" w:hAnsi="Times New Roman"/>
          <w:sz w:val="24"/>
          <w:szCs w:val="24"/>
        </w:rPr>
        <w:t>l</w:t>
      </w:r>
      <w:r w:rsidRPr="00CA2619">
        <w:rPr>
          <w:rFonts w:ascii="Times New Roman" w:hAnsi="Times New Roman"/>
          <w:sz w:val="24"/>
          <w:szCs w:val="24"/>
        </w:rPr>
        <w:t>aboratoare</w:t>
      </w:r>
      <w:r w:rsidR="0033293F" w:rsidRPr="00CA2619">
        <w:rPr>
          <w:rFonts w:ascii="Times New Roman" w:hAnsi="Times New Roman"/>
          <w:sz w:val="24"/>
          <w:szCs w:val="24"/>
        </w:rPr>
        <w:t>,</w:t>
      </w:r>
      <w:r w:rsidRPr="00CA2619">
        <w:rPr>
          <w:rFonts w:ascii="Times New Roman" w:hAnsi="Times New Roman"/>
          <w:sz w:val="24"/>
          <w:szCs w:val="24"/>
        </w:rPr>
        <w:t xml:space="preserve"> servicii</w:t>
      </w:r>
      <w:r w:rsidR="0033293F" w:rsidRPr="00CA2619">
        <w:rPr>
          <w:rFonts w:ascii="Times New Roman" w:hAnsi="Times New Roman"/>
          <w:sz w:val="24"/>
          <w:szCs w:val="24"/>
        </w:rPr>
        <w:t>, etc</w:t>
      </w:r>
      <w:r w:rsidRPr="00CA2619">
        <w:rPr>
          <w:rFonts w:ascii="Times New Roman" w:hAnsi="Times New Roman"/>
          <w:sz w:val="24"/>
          <w:szCs w:val="24"/>
        </w:rPr>
        <w:t>;</w:t>
      </w:r>
    </w:p>
    <w:p w:rsidR="00843FA8" w:rsidRPr="00CA2619" w:rsidRDefault="00843FA8" w:rsidP="003162FB">
      <w:pPr>
        <w:tabs>
          <w:tab w:val="left" w:pos="540"/>
        </w:tabs>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-avizeaza utilizarea bazei de date medicale a spitalului pentru activitati de cercetare medicala, in conditiile legii;</w:t>
      </w:r>
    </w:p>
    <w:p w:rsidR="00843FA8" w:rsidRPr="00CA2619" w:rsidRDefault="00843FA8" w:rsidP="003162FB">
      <w:pPr>
        <w:tabs>
          <w:tab w:val="left" w:pos="540"/>
        </w:tabs>
        <w:spacing w:after="0" w:line="360" w:lineRule="auto"/>
        <w:ind w:firstLine="360"/>
        <w:jc w:val="both"/>
        <w:rPr>
          <w:rFonts w:ascii="Times New Roman" w:hAnsi="Times New Roman"/>
          <w:sz w:val="24"/>
          <w:szCs w:val="24"/>
        </w:rPr>
      </w:pPr>
      <w:r w:rsidRPr="00CA2619">
        <w:rPr>
          <w:rFonts w:ascii="Times New Roman" w:hAnsi="Times New Roman"/>
          <w:sz w:val="24"/>
          <w:szCs w:val="24"/>
        </w:rPr>
        <w:lastRenderedPageBreak/>
        <w:t xml:space="preserve">            -asigura respectarea normelor de etica profesionala si deontologie medicala la nivelul spitalului, colaborand cu Colegiul Medicilor din Romania;</w:t>
      </w:r>
    </w:p>
    <w:p w:rsidR="00843FA8" w:rsidRPr="00CA2619" w:rsidRDefault="00843FA8" w:rsidP="003162FB">
      <w:pPr>
        <w:tabs>
          <w:tab w:val="left" w:pos="540"/>
        </w:tabs>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-raspunde de acreditarea personalului medical al spitalului si de acreditarea activitatilor medicale desfasurate in spital, in conformitate cu legislatia in vigoare;</w:t>
      </w:r>
    </w:p>
    <w:p w:rsidR="00843FA8" w:rsidRPr="00CA2619" w:rsidRDefault="00843FA8" w:rsidP="003162FB">
      <w:pPr>
        <w:tabs>
          <w:tab w:val="left" w:pos="540"/>
        </w:tabs>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-analizeaza si ia decizii in situatia existentei unor cazuri medicale deosebite( de exemplu, caz</w:t>
      </w:r>
      <w:r w:rsidR="005C268F" w:rsidRPr="00CA2619">
        <w:rPr>
          <w:rFonts w:ascii="Times New Roman" w:hAnsi="Times New Roman"/>
          <w:sz w:val="24"/>
          <w:szCs w:val="24"/>
        </w:rPr>
        <w:t xml:space="preserve">uri foarte </w:t>
      </w:r>
      <w:r w:rsidRPr="00CA2619">
        <w:rPr>
          <w:rFonts w:ascii="Times New Roman" w:hAnsi="Times New Roman"/>
          <w:sz w:val="24"/>
          <w:szCs w:val="24"/>
        </w:rPr>
        <w:t>complicate care necesita o durata de spitalizare mult prelungita, morti subite, etc)</w:t>
      </w:r>
    </w:p>
    <w:p w:rsidR="00843FA8" w:rsidRPr="00CA2619" w:rsidRDefault="00843FA8" w:rsidP="003162FB">
      <w:pPr>
        <w:tabs>
          <w:tab w:val="left" w:pos="540"/>
        </w:tabs>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-participa alaturi de manager, la organizarea asistentei medicale in caz de dezastre, epidemii si in alte situatii speciale, in conformitate cu prevederile legale in vigoare;</w:t>
      </w:r>
    </w:p>
    <w:p w:rsidR="00843FA8" w:rsidRPr="00CA2619" w:rsidRDefault="00843FA8" w:rsidP="003162FB">
      <w:pPr>
        <w:tabs>
          <w:tab w:val="left" w:pos="540"/>
        </w:tabs>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-stabileste coordonatele principale privind  consumul de medicamente si materiale sanitare la nivelul spitalului, in vederea unei utilizari judicioase a fondurilor spitalului, prevenirii polipragmaziei si a rezistentei la medica</w:t>
      </w:r>
      <w:r w:rsidR="00577E7F" w:rsidRPr="00CA2619">
        <w:rPr>
          <w:rFonts w:ascii="Times New Roman" w:hAnsi="Times New Roman"/>
          <w:sz w:val="24"/>
          <w:szCs w:val="24"/>
        </w:rPr>
        <w:t xml:space="preserve">mente;                       </w:t>
      </w:r>
      <w:r w:rsidRPr="00CA2619">
        <w:rPr>
          <w:rFonts w:ascii="Times New Roman" w:hAnsi="Times New Roman"/>
          <w:sz w:val="24"/>
          <w:szCs w:val="24"/>
        </w:rPr>
        <w:t xml:space="preserve">             </w:t>
      </w:r>
    </w:p>
    <w:p w:rsidR="00843FA8" w:rsidRPr="00CA2619" w:rsidRDefault="00843FA8" w:rsidP="003162FB">
      <w:pPr>
        <w:tabs>
          <w:tab w:val="left" w:pos="540"/>
        </w:tabs>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-supervizeaza respectarea prevede</w:t>
      </w:r>
      <w:r w:rsidR="00577E7F" w:rsidRPr="00CA2619">
        <w:rPr>
          <w:rFonts w:ascii="Times New Roman" w:hAnsi="Times New Roman"/>
          <w:sz w:val="24"/>
          <w:szCs w:val="24"/>
        </w:rPr>
        <w:t xml:space="preserve">rilor in vigoare referitoare la </w:t>
      </w:r>
      <w:r w:rsidRPr="00CA2619">
        <w:rPr>
          <w:rFonts w:ascii="Times New Roman" w:hAnsi="Times New Roman"/>
          <w:sz w:val="24"/>
          <w:szCs w:val="24"/>
        </w:rPr>
        <w:t>documentatia medicala a pacientilor tratati, asigurarea confidentialitatii datelor medicale, constituirea arhivei spitalului;</w:t>
      </w:r>
    </w:p>
    <w:p w:rsidR="00843FA8" w:rsidRPr="00CA2619" w:rsidRDefault="00843FA8" w:rsidP="003162FB">
      <w:pPr>
        <w:tabs>
          <w:tab w:val="left" w:pos="540"/>
        </w:tabs>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-raspunde de utilizarea in activitatea curenta, la toate componentele activitatilor </w:t>
      </w:r>
      <w:r w:rsidR="009C5996" w:rsidRPr="00CA2619">
        <w:rPr>
          <w:rFonts w:ascii="Times New Roman" w:hAnsi="Times New Roman"/>
          <w:sz w:val="24"/>
          <w:szCs w:val="24"/>
        </w:rPr>
        <w:t>m</w:t>
      </w:r>
      <w:r w:rsidRPr="00CA2619">
        <w:rPr>
          <w:rFonts w:ascii="Times New Roman" w:hAnsi="Times New Roman"/>
          <w:sz w:val="24"/>
          <w:szCs w:val="24"/>
        </w:rPr>
        <w:t>edicale de preventie, diagnostic, tratament si recuperare, a procedurilor si tehnicilor prevazute in protocoalele unitatii, a standardelor de sterilizare si sterilitate, asepsie si antisepsie, respectiv a normelor privind cazarea, alimentatia si conditiile de igiena oferite pe perioada ingrijirilor acordate;</w:t>
      </w:r>
    </w:p>
    <w:p w:rsidR="00843FA8" w:rsidRPr="00CA2619" w:rsidRDefault="00843FA8" w:rsidP="003162FB">
      <w:pPr>
        <w:tabs>
          <w:tab w:val="left" w:pos="540"/>
        </w:tabs>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-coordoneaza activitatea de informatica in scopul inregistrarii corecte a datelor in documentele medicale,gestionarii si utilizarii eficiente a acestor date;</w:t>
      </w:r>
    </w:p>
    <w:p w:rsidR="00843FA8" w:rsidRPr="00CA2619" w:rsidRDefault="00843FA8" w:rsidP="003162FB">
      <w:pPr>
        <w:tabs>
          <w:tab w:val="left" w:pos="540"/>
        </w:tabs>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-ia masurile necesare, potrivit dispozitiilor legale si contractul colectiv de munca aplicabil, pentru asigurarea conditiilor corespunzatoare de munca, prevenirea accidentelor si imbolnavirilor profesionale;</w:t>
      </w:r>
    </w:p>
    <w:p w:rsidR="00651091" w:rsidRPr="00CA2619" w:rsidRDefault="00651091" w:rsidP="00651091">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bCs/>
          <w:sz w:val="24"/>
          <w:szCs w:val="24"/>
        </w:rPr>
        <w:t xml:space="preserve">             </w:t>
      </w:r>
      <w:r w:rsidRPr="00CA2619">
        <w:rPr>
          <w:rFonts w:ascii="Times New Roman" w:hAnsi="Times New Roman"/>
          <w:bCs/>
          <w:sz w:val="24"/>
          <w:szCs w:val="24"/>
        </w:rPr>
        <w:t>In conformitate cu prevederile Ordinului nr. 1101/2016</w:t>
      </w:r>
      <w:r w:rsidRPr="00CA2619">
        <w:rPr>
          <w:rFonts w:ascii="Times New Roman" w:hAnsi="Times New Roman"/>
          <w:b/>
          <w:bCs/>
          <w:sz w:val="24"/>
          <w:szCs w:val="24"/>
        </w:rPr>
        <w:t xml:space="preserve"> </w:t>
      </w:r>
      <w:r w:rsidRPr="00CA2619">
        <w:rPr>
          <w:rFonts w:ascii="Times New Roman" w:hAnsi="Times New Roman"/>
          <w:sz w:val="24"/>
          <w:szCs w:val="24"/>
        </w:rPr>
        <w:t>privind aprobarea Normelor de supraveghere, prevenire şi limitare a infecţiilor asociate asistenţei medicale în unităţile sanitare</w:t>
      </w:r>
      <w:r w:rsidRPr="00CA2619">
        <w:rPr>
          <w:rFonts w:ascii="Times New Roman" w:hAnsi="Times New Roman"/>
          <w:b/>
          <w:bCs/>
          <w:sz w:val="24"/>
          <w:szCs w:val="24"/>
        </w:rPr>
        <w:t xml:space="preserve"> </w:t>
      </w:r>
      <w:r w:rsidRPr="00CA2619">
        <w:rPr>
          <w:rFonts w:ascii="Times New Roman" w:hAnsi="Times New Roman"/>
          <w:bCs/>
          <w:sz w:val="24"/>
          <w:szCs w:val="24"/>
        </w:rPr>
        <w:t>directorului medical are urmatoarele atributii:</w:t>
      </w:r>
    </w:p>
    <w:p w:rsidR="003C63D9" w:rsidRPr="00CA2619" w:rsidRDefault="003C63D9" w:rsidP="00651091">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a) se asigură şi răspunde de aplicarea în activitatea curentă a procedurilor şi protocoalelor de prevenire şi limitare a infecţiilor asociate asistenţei medicale, a standardelor de sterilizare şi sterilitate, asepsie şi antisepsie, respectiv a normelor privind cazarea, alimentaţia şi condiţiile de igienă oferite pe perioada îngrijirilor acordate;</w:t>
      </w:r>
    </w:p>
    <w:p w:rsidR="003C63D9" w:rsidRPr="00CA2619" w:rsidRDefault="003C63D9" w:rsidP="00651091">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b) pentru spitalele care nu îndeplinesc condiţiile legale de a avea director de îngrijiri, funcţia acestuia este preluată de directorul medical, care va avea şi responsabilităţile acestuia;</w:t>
      </w:r>
    </w:p>
    <w:p w:rsidR="003C63D9" w:rsidRPr="00CA2619" w:rsidRDefault="003C63D9" w:rsidP="00651091">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c) răspunde de raportarea la timp a infecţiilor asociate asistenţei medicale şi implementarea măsurilor de limitare a acestora;</w:t>
      </w:r>
    </w:p>
    <w:p w:rsidR="003C63D9" w:rsidRPr="00CA2619" w:rsidRDefault="003C63D9" w:rsidP="00651091">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d) răspunde de respectarea politicii de utilizare a antibioticelor în unitatea sanitară;</w:t>
      </w:r>
    </w:p>
    <w:p w:rsidR="003C63D9" w:rsidRPr="00CA2619" w:rsidRDefault="00F118F0" w:rsidP="00651091">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e</w:t>
      </w:r>
      <w:r w:rsidR="003C63D9" w:rsidRPr="00CA2619">
        <w:rPr>
          <w:rFonts w:ascii="Times New Roman" w:hAnsi="Times New Roman"/>
          <w:sz w:val="24"/>
          <w:szCs w:val="24"/>
        </w:rPr>
        <w:t>) controlează şi răspunde pentru derularea activităţilor proprii ale compartimentului de prevenire a infecţiilor asociate asistenţei medicale;</w:t>
      </w:r>
    </w:p>
    <w:p w:rsidR="003C63D9" w:rsidRPr="00CA2619" w:rsidRDefault="00F118F0" w:rsidP="00651091">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f</w:t>
      </w:r>
      <w:r w:rsidR="003C63D9" w:rsidRPr="00CA2619">
        <w:rPr>
          <w:rFonts w:ascii="Times New Roman" w:hAnsi="Times New Roman"/>
          <w:sz w:val="24"/>
          <w:szCs w:val="24"/>
        </w:rPr>
        <w:t>) controlează respectarea procedurilor şi protocoalelor implementate pentru supravegherea, prevenirea şi limitarea infecţiilor asociate asistenţei medicale de la nivelul secţiilor şi serviciilor din unitate, în colaborare cu medicii şefi de secţie;</w:t>
      </w:r>
    </w:p>
    <w:p w:rsidR="003C63D9" w:rsidRPr="00CA2619" w:rsidRDefault="00F118F0" w:rsidP="00651091">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g</w:t>
      </w:r>
      <w:r w:rsidR="003C63D9" w:rsidRPr="00CA2619">
        <w:rPr>
          <w:rFonts w:ascii="Times New Roman" w:hAnsi="Times New Roman"/>
          <w:sz w:val="24"/>
          <w:szCs w:val="24"/>
        </w:rPr>
        <w:t>) organizează şi controlează evaluarea imunizării personalului împotriva HBV şi efectuarea vaccinărilor recomandate personalului din unitatea medicală respectivă (gripal, HBV, altele);</w:t>
      </w:r>
    </w:p>
    <w:p w:rsidR="003C63D9" w:rsidRPr="00CA2619" w:rsidRDefault="00F118F0" w:rsidP="00651091">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h</w:t>
      </w:r>
      <w:r w:rsidR="003C63D9" w:rsidRPr="00CA2619">
        <w:rPr>
          <w:rFonts w:ascii="Times New Roman" w:hAnsi="Times New Roman"/>
          <w:sz w:val="24"/>
          <w:szCs w:val="24"/>
        </w:rPr>
        <w:t>) controlează şi răspunde de organizarea registrelor de expunere accidentală la produse biologice pe secţii/compartimente şi aplicarea corectă a măsurilor.</w:t>
      </w:r>
    </w:p>
    <w:p w:rsidR="003162FB" w:rsidRDefault="003162FB" w:rsidP="00654ECE">
      <w:pPr>
        <w:pStyle w:val="Heading2"/>
        <w:numPr>
          <w:ilvl w:val="0"/>
          <w:numId w:val="0"/>
        </w:numPr>
      </w:pPr>
    </w:p>
    <w:p w:rsidR="00E3071F" w:rsidRPr="00CA2619" w:rsidRDefault="00E3071F" w:rsidP="00654ECE">
      <w:pPr>
        <w:pStyle w:val="Heading2"/>
        <w:numPr>
          <w:ilvl w:val="0"/>
          <w:numId w:val="0"/>
        </w:numPr>
      </w:pPr>
      <w:r w:rsidRPr="00CA2619">
        <w:tab/>
      </w:r>
      <w:bookmarkStart w:id="44" w:name="_Toc413930365"/>
      <w:bookmarkStart w:id="45" w:name="_Toc482786087"/>
      <w:r w:rsidRPr="00CA2619">
        <w:t>2.4.Consiliul medical</w:t>
      </w:r>
      <w:bookmarkEnd w:id="44"/>
      <w:bookmarkEnd w:id="45"/>
    </w:p>
    <w:p w:rsidR="00EA06F6" w:rsidRPr="00CA2619" w:rsidRDefault="00C95C9F" w:rsidP="003162FB">
      <w:pPr>
        <w:pStyle w:val="Heading3"/>
        <w:spacing w:before="0" w:line="360" w:lineRule="auto"/>
        <w:rPr>
          <w:rFonts w:ascii="Times New Roman" w:hAnsi="Times New Roman"/>
          <w:color w:val="auto"/>
          <w:sz w:val="24"/>
          <w:szCs w:val="24"/>
        </w:rPr>
      </w:pPr>
      <w:r w:rsidRPr="00CA2619">
        <w:rPr>
          <w:rFonts w:ascii="Times New Roman" w:hAnsi="Times New Roman"/>
          <w:color w:val="auto"/>
          <w:sz w:val="24"/>
          <w:szCs w:val="24"/>
        </w:rPr>
        <w:tab/>
      </w:r>
      <w:r w:rsidRPr="00CA2619">
        <w:rPr>
          <w:rFonts w:ascii="Times New Roman" w:hAnsi="Times New Roman"/>
          <w:color w:val="auto"/>
          <w:sz w:val="24"/>
          <w:szCs w:val="24"/>
        </w:rPr>
        <w:tab/>
      </w:r>
      <w:bookmarkStart w:id="46" w:name="_Toc413930366"/>
      <w:bookmarkStart w:id="47" w:name="_Toc482786088"/>
      <w:r w:rsidR="00E3071F" w:rsidRPr="00CA2619">
        <w:rPr>
          <w:rFonts w:ascii="Times New Roman" w:hAnsi="Times New Roman"/>
          <w:color w:val="auto"/>
          <w:sz w:val="24"/>
          <w:szCs w:val="24"/>
        </w:rPr>
        <w:t>2.4.1 Componenta</w:t>
      </w:r>
      <w:bookmarkEnd w:id="46"/>
      <w:bookmarkEnd w:id="47"/>
    </w:p>
    <w:p w:rsidR="00E3071F" w:rsidRPr="00CA2619" w:rsidRDefault="00AD1B1E" w:rsidP="00654ECE">
      <w:pPr>
        <w:tabs>
          <w:tab w:val="left" w:pos="540"/>
        </w:tabs>
        <w:spacing w:after="0" w:line="360" w:lineRule="auto"/>
        <w:ind w:left="360"/>
        <w:jc w:val="both"/>
        <w:rPr>
          <w:rFonts w:ascii="Times New Roman" w:hAnsi="Times New Roman"/>
          <w:b/>
          <w:sz w:val="24"/>
          <w:szCs w:val="24"/>
        </w:rPr>
      </w:pPr>
      <w:r w:rsidRPr="00CA2619">
        <w:rPr>
          <w:rFonts w:ascii="Times New Roman" w:hAnsi="Times New Roman"/>
          <w:sz w:val="24"/>
          <w:szCs w:val="24"/>
        </w:rPr>
        <w:tab/>
      </w:r>
      <w:r w:rsidRPr="00CA2619">
        <w:rPr>
          <w:rFonts w:ascii="Times New Roman" w:hAnsi="Times New Roman"/>
          <w:sz w:val="24"/>
          <w:szCs w:val="24"/>
        </w:rPr>
        <w:tab/>
      </w:r>
      <w:r w:rsidRPr="00CA2619">
        <w:rPr>
          <w:rFonts w:ascii="Times New Roman" w:hAnsi="Times New Roman"/>
          <w:sz w:val="24"/>
          <w:szCs w:val="24"/>
        </w:rPr>
        <w:tab/>
        <w:t>Conform art.186</w:t>
      </w:r>
      <w:r w:rsidR="00EA06F6" w:rsidRPr="00CA2619">
        <w:rPr>
          <w:rFonts w:ascii="Times New Roman" w:hAnsi="Times New Roman"/>
          <w:sz w:val="24"/>
          <w:szCs w:val="24"/>
        </w:rPr>
        <w:t xml:space="preserve"> din Legea </w:t>
      </w:r>
      <w:r w:rsidR="002E0071" w:rsidRPr="00CA2619">
        <w:rPr>
          <w:rFonts w:ascii="Times New Roman" w:hAnsi="Times New Roman"/>
          <w:sz w:val="24"/>
          <w:szCs w:val="24"/>
        </w:rPr>
        <w:t>nr. 95/2006, in cadrul spitalului  functioneaza un Consiliu M</w:t>
      </w:r>
      <w:r w:rsidR="00EA06F6" w:rsidRPr="00CA2619">
        <w:rPr>
          <w:rFonts w:ascii="Times New Roman" w:hAnsi="Times New Roman"/>
          <w:sz w:val="24"/>
          <w:szCs w:val="24"/>
        </w:rPr>
        <w:t>edic</w:t>
      </w:r>
      <w:r w:rsidR="002E0071" w:rsidRPr="00CA2619">
        <w:rPr>
          <w:rFonts w:ascii="Times New Roman" w:hAnsi="Times New Roman"/>
          <w:sz w:val="24"/>
          <w:szCs w:val="24"/>
        </w:rPr>
        <w:t>al alcatuit din sefii de sectie, de compartimente</w:t>
      </w:r>
      <w:r w:rsidR="00EA06F6" w:rsidRPr="00CA2619">
        <w:rPr>
          <w:rFonts w:ascii="Times New Roman" w:hAnsi="Times New Roman"/>
          <w:sz w:val="24"/>
          <w:szCs w:val="24"/>
        </w:rPr>
        <w:t>,</w:t>
      </w:r>
      <w:r w:rsidR="002E0071" w:rsidRPr="00CA2619">
        <w:rPr>
          <w:rFonts w:ascii="Times New Roman" w:hAnsi="Times New Roman"/>
          <w:sz w:val="24"/>
          <w:szCs w:val="24"/>
        </w:rPr>
        <w:t xml:space="preserve"> de laboratoare</w:t>
      </w:r>
      <w:r w:rsidR="00EA06F6" w:rsidRPr="00CA2619">
        <w:rPr>
          <w:rFonts w:ascii="Times New Roman" w:hAnsi="Times New Roman"/>
          <w:sz w:val="24"/>
          <w:szCs w:val="24"/>
        </w:rPr>
        <w:t>,</w:t>
      </w:r>
      <w:r w:rsidR="00422010" w:rsidRPr="00CA2619">
        <w:rPr>
          <w:rFonts w:ascii="Times New Roman" w:hAnsi="Times New Roman"/>
          <w:sz w:val="24"/>
          <w:szCs w:val="24"/>
        </w:rPr>
        <w:t xml:space="preserve"> </w:t>
      </w:r>
      <w:r w:rsidR="00EA06F6" w:rsidRPr="00CA2619">
        <w:rPr>
          <w:rFonts w:ascii="Times New Roman" w:hAnsi="Times New Roman"/>
          <w:sz w:val="24"/>
          <w:szCs w:val="24"/>
        </w:rPr>
        <w:t>farmacistul sef si asistentul sef.</w:t>
      </w:r>
    </w:p>
    <w:p w:rsidR="00E3071F" w:rsidRPr="00CA2619" w:rsidRDefault="00C95C9F" w:rsidP="00654ECE">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tab/>
      </w:r>
      <w:bookmarkStart w:id="48" w:name="_Toc413930367"/>
      <w:bookmarkStart w:id="49" w:name="_Toc482786089"/>
      <w:r w:rsidR="00E3071F" w:rsidRPr="00CA2619">
        <w:rPr>
          <w:rFonts w:ascii="Times New Roman" w:hAnsi="Times New Roman"/>
          <w:color w:val="auto"/>
          <w:sz w:val="24"/>
          <w:szCs w:val="24"/>
        </w:rPr>
        <w:t>2.4.2.Atributii</w:t>
      </w:r>
      <w:bookmarkEnd w:id="48"/>
      <w:bookmarkEnd w:id="49"/>
    </w:p>
    <w:p w:rsidR="00525214" w:rsidRPr="00CA2619" w:rsidRDefault="009974FE" w:rsidP="00654ECE">
      <w:pPr>
        <w:autoSpaceDE w:val="0"/>
        <w:autoSpaceDN w:val="0"/>
        <w:adjustRightInd w:val="0"/>
        <w:spacing w:after="0" w:line="360" w:lineRule="auto"/>
        <w:jc w:val="both"/>
        <w:rPr>
          <w:rFonts w:ascii="Times New Roman" w:hAnsi="Times New Roman"/>
          <w:b/>
          <w:sz w:val="24"/>
          <w:szCs w:val="24"/>
        </w:rPr>
      </w:pPr>
      <w:r w:rsidRPr="00CA2619">
        <w:rPr>
          <w:rFonts w:ascii="Times New Roman" w:hAnsi="Times New Roman"/>
          <w:sz w:val="24"/>
          <w:szCs w:val="24"/>
        </w:rPr>
        <w:t xml:space="preserve">  </w:t>
      </w:r>
      <w:r w:rsidRPr="00CA2619">
        <w:rPr>
          <w:rFonts w:ascii="Times New Roman" w:hAnsi="Times New Roman"/>
          <w:sz w:val="24"/>
          <w:szCs w:val="24"/>
        </w:rPr>
        <w:tab/>
      </w:r>
      <w:r w:rsidR="00525214" w:rsidRPr="00CA2619">
        <w:rPr>
          <w:rFonts w:ascii="Times New Roman" w:hAnsi="Times New Roman"/>
          <w:b/>
          <w:sz w:val="24"/>
          <w:szCs w:val="24"/>
        </w:rPr>
        <w:t xml:space="preserve">Consiliul medical al spitalului are următoarele atribuţii (OMS </w:t>
      </w:r>
      <w:r w:rsidR="002E0071" w:rsidRPr="00CA2619">
        <w:rPr>
          <w:rFonts w:ascii="Times New Roman" w:hAnsi="Times New Roman"/>
          <w:b/>
          <w:sz w:val="24"/>
          <w:szCs w:val="24"/>
        </w:rPr>
        <w:t xml:space="preserve">nr. </w:t>
      </w:r>
      <w:r w:rsidR="00525214" w:rsidRPr="00CA2619">
        <w:rPr>
          <w:rFonts w:ascii="Times New Roman" w:hAnsi="Times New Roman"/>
          <w:b/>
          <w:sz w:val="24"/>
          <w:szCs w:val="24"/>
        </w:rPr>
        <w:t>863/2004):</w:t>
      </w:r>
    </w:p>
    <w:p w:rsidR="00B51E5E" w:rsidRPr="00CA2619" w:rsidRDefault="00B51E5E" w:rsidP="003B70DA">
      <w:pPr>
        <w:numPr>
          <w:ilvl w:val="0"/>
          <w:numId w:val="124"/>
        </w:numPr>
        <w:tabs>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evaluează necesarul de servicii medicale al populaţiei deservite de spital şi face propuneri pentru elaborarea:</w:t>
      </w:r>
    </w:p>
    <w:p w:rsidR="00B51E5E" w:rsidRPr="00CA2619" w:rsidRDefault="00B51E5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 planului de dezvoltare a</w:t>
      </w:r>
      <w:r w:rsidR="00A45151" w:rsidRPr="00CA2619">
        <w:rPr>
          <w:rFonts w:ascii="Times New Roman" w:hAnsi="Times New Roman"/>
          <w:sz w:val="24"/>
          <w:szCs w:val="24"/>
        </w:rPr>
        <w:t>l</w:t>
      </w:r>
      <w:r w:rsidRPr="00CA2619">
        <w:rPr>
          <w:rFonts w:ascii="Times New Roman" w:hAnsi="Times New Roman"/>
          <w:sz w:val="24"/>
          <w:szCs w:val="24"/>
        </w:rPr>
        <w:t xml:space="preserve"> spitalului, pe perioada mandatului;</w:t>
      </w:r>
    </w:p>
    <w:p w:rsidR="00B51E5E" w:rsidRPr="00CA2619" w:rsidRDefault="00B51E5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 planului anual de furnizare de servicii medicale al spitalului;</w:t>
      </w:r>
    </w:p>
    <w:p w:rsidR="00B51E5E" w:rsidRPr="00CA2619" w:rsidRDefault="00B51E5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 planului anual de achiziţii publice, cu privire la achiziţia de aparatură şi echipamente medicale, medicamente şi materiale sanitare;</w:t>
      </w:r>
    </w:p>
    <w:p w:rsidR="00B51E5E" w:rsidRPr="00CA2619" w:rsidRDefault="00B51E5E" w:rsidP="003B70DA">
      <w:pPr>
        <w:numPr>
          <w:ilvl w:val="0"/>
          <w:numId w:val="124"/>
        </w:numPr>
        <w:tabs>
          <w:tab w:val="left" w:pos="851"/>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face propuneri comitetului director în vederea elaborării bugetului de venituri şi cheltuieli al spitalului;</w:t>
      </w:r>
    </w:p>
    <w:p w:rsidR="00B51E5E" w:rsidRPr="00CA2619" w:rsidRDefault="00B51E5E" w:rsidP="003B70DA">
      <w:pPr>
        <w:numPr>
          <w:ilvl w:val="0"/>
          <w:numId w:val="124"/>
        </w:numPr>
        <w:tabs>
          <w:tab w:val="left" w:pos="851"/>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participă la elaborarea regulamentului de organizare şi funcţionare şi a regulamentului intern ale spitalului;</w:t>
      </w:r>
    </w:p>
    <w:p w:rsidR="00B51E5E" w:rsidRPr="00CA2619" w:rsidRDefault="00B51E5E" w:rsidP="003B70DA">
      <w:pPr>
        <w:numPr>
          <w:ilvl w:val="0"/>
          <w:numId w:val="124"/>
        </w:numPr>
        <w:tabs>
          <w:tab w:val="left" w:pos="851"/>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desfăşoară activitate de evaluare şi monitorizare a calităţii şi eficienţei activităţilor medicale desfăşurate în spital, inclusiv:</w:t>
      </w:r>
    </w:p>
    <w:p w:rsidR="00B51E5E" w:rsidRPr="00CA2619" w:rsidRDefault="00B51E5E" w:rsidP="003B70DA">
      <w:pPr>
        <w:numPr>
          <w:ilvl w:val="0"/>
          <w:numId w:val="124"/>
        </w:numPr>
        <w:tabs>
          <w:tab w:val="left" w:pos="851"/>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evaluarea satisfacţiei pacienţilor care beneficiază de servicii în cadrul spitalului sau în ambulatoriul acestuia;</w:t>
      </w:r>
    </w:p>
    <w:p w:rsidR="00B51E5E" w:rsidRPr="00CA2619" w:rsidRDefault="00B51E5E" w:rsidP="003B70DA">
      <w:pPr>
        <w:numPr>
          <w:ilvl w:val="0"/>
          <w:numId w:val="124"/>
        </w:numPr>
        <w:tabs>
          <w:tab w:val="left" w:pos="851"/>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monitorizarea principalilor indicatori de performanţă în activitatea medicală;</w:t>
      </w:r>
    </w:p>
    <w:p w:rsidR="00B51E5E" w:rsidRPr="00CA2619" w:rsidRDefault="00B51E5E" w:rsidP="003B70DA">
      <w:pPr>
        <w:numPr>
          <w:ilvl w:val="0"/>
          <w:numId w:val="124"/>
        </w:numPr>
        <w:tabs>
          <w:tab w:val="left" w:pos="851"/>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 xml:space="preserve">prevenirea şi controlul infecţiilor </w:t>
      </w:r>
      <w:r w:rsidR="00F76659" w:rsidRPr="00CA2619">
        <w:rPr>
          <w:rFonts w:ascii="Times New Roman" w:hAnsi="Times New Roman"/>
          <w:sz w:val="24"/>
          <w:szCs w:val="24"/>
        </w:rPr>
        <w:t>asociate asistentei medicale</w:t>
      </w:r>
      <w:r w:rsidRPr="00CA2619">
        <w:rPr>
          <w:rFonts w:ascii="Times New Roman" w:hAnsi="Times New Roman"/>
          <w:sz w:val="24"/>
          <w:szCs w:val="24"/>
        </w:rPr>
        <w:t>.</w:t>
      </w:r>
    </w:p>
    <w:p w:rsidR="00B51E5E" w:rsidRPr="00CA2619" w:rsidRDefault="00B51E5E" w:rsidP="003B70DA">
      <w:pPr>
        <w:numPr>
          <w:ilvl w:val="0"/>
          <w:numId w:val="124"/>
        </w:numPr>
        <w:tabs>
          <w:tab w:val="left" w:pos="851"/>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 xml:space="preserve">Aceste activităţi sunt desfăşurate în colaborare cu nucleul de calitate, nucleul DRG şi cu compartimentul de prevenire şi control al infecţiilor </w:t>
      </w:r>
      <w:r w:rsidR="00F76659" w:rsidRPr="00CA2619">
        <w:rPr>
          <w:rFonts w:ascii="Times New Roman" w:hAnsi="Times New Roman"/>
          <w:sz w:val="24"/>
          <w:szCs w:val="24"/>
        </w:rPr>
        <w:t>asociate asistentei medicale</w:t>
      </w:r>
      <w:r w:rsidRPr="00CA2619">
        <w:rPr>
          <w:rFonts w:ascii="Times New Roman" w:hAnsi="Times New Roman"/>
          <w:sz w:val="24"/>
          <w:szCs w:val="24"/>
        </w:rPr>
        <w:t xml:space="preserve"> de la nivelul spitalului;</w:t>
      </w:r>
    </w:p>
    <w:p w:rsidR="00B51E5E" w:rsidRPr="00CA2619" w:rsidRDefault="00B51E5E" w:rsidP="003B70DA">
      <w:pPr>
        <w:numPr>
          <w:ilvl w:val="0"/>
          <w:numId w:val="124"/>
        </w:numPr>
        <w:tabs>
          <w:tab w:val="left" w:pos="851"/>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stabileşte reguli privind activitatea profesională, protocoalele de practică medicală la nivelul spitalului şi răspunde de aplicarea şi respectarea acestora;</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lastRenderedPageBreak/>
        <w:t>elaborează planul anual de îmbunătăţire a calităţii serviciilor medicale furnizate de spital, pe care îl supune spre aprobare directorului general;</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înaintează directorului general propuneri cu caracter organizatoric pentru îmbunătăţirea activităţilor medicale desfăşurate la nivelul spitalului;</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evaluează necesarul de personal medical al fiecărei secţii/laborator</w:t>
      </w:r>
      <w:r w:rsidR="002411A2" w:rsidRPr="00CA2619">
        <w:rPr>
          <w:rFonts w:ascii="Times New Roman" w:hAnsi="Times New Roman"/>
          <w:sz w:val="24"/>
          <w:szCs w:val="24"/>
        </w:rPr>
        <w:t>/serv/etc.</w:t>
      </w:r>
      <w:r w:rsidRPr="00CA2619">
        <w:rPr>
          <w:rFonts w:ascii="Times New Roman" w:hAnsi="Times New Roman"/>
          <w:sz w:val="24"/>
          <w:szCs w:val="24"/>
        </w:rPr>
        <w:t xml:space="preserve"> şi face propuneri comitetului director pentru elaborarea strategiei de personal a spitalului;</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evaluează necesarul liniilor de gardă şi face propuneri directorului general cu privire la structura şi numărul acestora la nivelul spitalului, după caz;</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participă la stabilirea fişelor posturilor personalului medical angajat;</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înaintează directorului general propuneri pentru elaborarea planului de formare şi perfecţionare continuă a personalului medico-sanitar;</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face propuneri şi monitorizează desfăşurarea activităţilor de educaţie şi cercetare medicală desfăşurate la nivelul spitalului, în colaborare cu instituţiile acreditate;</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reprezintă spitalul în relaţiile cu organizaţii profesionale din ţară şi din străinătate şi facilitează accesul personalului medical la informaţii medicale de ultimă oră;</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asigură respectarea normelor de etică profesională şi deontologie medicală la nivelul spitalului, colaborând cu Colegiul Medicilor din România;</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răspunde de acreditarea personalului medical al spitalului şi de acreditarea activităţilor medicale desfăşurate în spital, în conformitate cu legislaţia în vigoare;</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analizează şi ia decizii în situaţia existenţei unor cazuri medicale deosebite (de exemplu, cazuri foarte complicate care necesită o durată de spitalizare mult prelungită, morţi subite etc.);</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participă, alături de directorul general, la organizarea asistenţei medicale în caz de dezastre, epidemii şi în alte situaţii speciale;</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stabileşte coordonatele principale privind consumul medicamentelor la nivelul spitalului, în vederea unei utilizări judicioase a fondurilor spitalului, prevenirii polipragmaziei şi a rezistenţei la medicamente;</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supervizează respectarea prevederilor în vigoare, referitoare la documentaţia medicală a pacienţilor trataţi, asigurarea confidenţialităţii datelor medicale, constituirea arhivei spitalului;</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avizează utilizarea bazei de date medicale a spitalului pentru activităţi de cercetare medicală, în condiţiile legii;</w:t>
      </w:r>
    </w:p>
    <w:p w:rsidR="00B51E5E"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analizează şi soluţionează sugestiile, sesizările şi reclamaţiile pacienţilor trataţi în spital, referitoare la activitatea medicală a spitalului;</w:t>
      </w:r>
    </w:p>
    <w:p w:rsidR="003D29AB" w:rsidRPr="00CA2619" w:rsidRDefault="00B51E5E"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elaborează raportul anual de activitate medicală a spitalului, în conformita</w:t>
      </w:r>
      <w:r w:rsidR="003D29AB" w:rsidRPr="00CA2619">
        <w:rPr>
          <w:rFonts w:ascii="Times New Roman" w:hAnsi="Times New Roman"/>
          <w:sz w:val="24"/>
          <w:szCs w:val="24"/>
        </w:rPr>
        <w:t>te cu legislaţia în vigoare;</w:t>
      </w:r>
    </w:p>
    <w:p w:rsidR="003D29AB" w:rsidRPr="00CA2619" w:rsidRDefault="003D29AB" w:rsidP="003B70DA">
      <w:pPr>
        <w:numPr>
          <w:ilvl w:val="0"/>
          <w:numId w:val="124"/>
        </w:numPr>
        <w:tabs>
          <w:tab w:val="left" w:pos="851"/>
          <w:tab w:val="left" w:pos="993"/>
        </w:tabs>
        <w:autoSpaceDE w:val="0"/>
        <w:autoSpaceDN w:val="0"/>
        <w:adjustRightInd w:val="0"/>
        <w:spacing w:after="0" w:line="360" w:lineRule="auto"/>
        <w:ind w:left="0" w:firstLine="600"/>
        <w:jc w:val="both"/>
        <w:rPr>
          <w:rFonts w:ascii="Times New Roman" w:hAnsi="Times New Roman"/>
          <w:sz w:val="24"/>
          <w:szCs w:val="24"/>
        </w:rPr>
      </w:pPr>
      <w:r w:rsidRPr="00CA2619">
        <w:rPr>
          <w:rFonts w:ascii="Times New Roman" w:hAnsi="Times New Roman"/>
          <w:sz w:val="24"/>
          <w:szCs w:val="24"/>
        </w:rPr>
        <w:t xml:space="preserve">îmbunătăţirea standardelor clinice şi a modelelor de practică în scopul creşterii gradului de satisfacţie a pacienţilor; </w:t>
      </w:r>
    </w:p>
    <w:p w:rsidR="003D29AB" w:rsidRPr="00CA2619" w:rsidRDefault="003D29AB" w:rsidP="003B70DA">
      <w:pPr>
        <w:numPr>
          <w:ilvl w:val="0"/>
          <w:numId w:val="124"/>
        </w:numPr>
        <w:tabs>
          <w:tab w:val="left" w:pos="851"/>
          <w:tab w:val="left" w:pos="993"/>
        </w:tabs>
        <w:autoSpaceDE w:val="0"/>
        <w:autoSpaceDN w:val="0"/>
        <w:adjustRightInd w:val="0"/>
        <w:spacing w:after="0" w:line="360" w:lineRule="auto"/>
        <w:ind w:left="0" w:firstLine="567"/>
        <w:jc w:val="both"/>
        <w:rPr>
          <w:rFonts w:ascii="Times New Roman" w:hAnsi="Times New Roman"/>
          <w:sz w:val="24"/>
          <w:szCs w:val="24"/>
          <w:lang w:val="it-IT"/>
        </w:rPr>
      </w:pPr>
      <w:r w:rsidRPr="00CA2619">
        <w:rPr>
          <w:rFonts w:ascii="Times New Roman" w:hAnsi="Times New Roman"/>
          <w:sz w:val="24"/>
          <w:szCs w:val="24"/>
          <w:lang w:val="it-IT"/>
        </w:rPr>
        <w:lastRenderedPageBreak/>
        <w:t xml:space="preserve">monitorizarea şi evaluarea activităţii medicale desfăşurate în spital în scopul creşterii performanţelor profesionale şi utilizării eficiente a resurselor </w:t>
      </w:r>
      <w:r w:rsidR="0037113C" w:rsidRPr="00CA2619">
        <w:rPr>
          <w:rFonts w:ascii="Times New Roman" w:hAnsi="Times New Roman"/>
          <w:sz w:val="24"/>
          <w:szCs w:val="24"/>
          <w:lang w:val="it-IT"/>
        </w:rPr>
        <w:t>e</w:t>
      </w:r>
      <w:r w:rsidRPr="00CA2619">
        <w:rPr>
          <w:rFonts w:ascii="Times New Roman" w:hAnsi="Times New Roman"/>
          <w:sz w:val="24"/>
          <w:szCs w:val="24"/>
          <w:lang w:val="it-IT"/>
        </w:rPr>
        <w:t>stimate;</w:t>
      </w:r>
    </w:p>
    <w:p w:rsidR="003D29AB" w:rsidRPr="00CA2619" w:rsidRDefault="003D29AB" w:rsidP="003B70DA">
      <w:pPr>
        <w:numPr>
          <w:ilvl w:val="0"/>
          <w:numId w:val="124"/>
        </w:numPr>
        <w:tabs>
          <w:tab w:val="left" w:pos="851"/>
          <w:tab w:val="left" w:pos="993"/>
        </w:tabs>
        <w:autoSpaceDE w:val="0"/>
        <w:autoSpaceDN w:val="0"/>
        <w:adjustRightInd w:val="0"/>
        <w:spacing w:after="0" w:line="360" w:lineRule="auto"/>
        <w:ind w:left="0" w:firstLine="567"/>
        <w:jc w:val="both"/>
        <w:rPr>
          <w:rFonts w:ascii="Times New Roman" w:hAnsi="Times New Roman"/>
          <w:sz w:val="24"/>
          <w:szCs w:val="24"/>
          <w:lang w:val="it-IT"/>
        </w:rPr>
      </w:pPr>
      <w:r w:rsidRPr="00CA2619">
        <w:rPr>
          <w:rFonts w:ascii="Times New Roman" w:hAnsi="Times New Roman"/>
          <w:sz w:val="24"/>
          <w:szCs w:val="24"/>
          <w:lang w:val="it-IT"/>
        </w:rPr>
        <w:t xml:space="preserve">elaborarea proiectului de plan de achiziţii al spitalului în limita bugetului </w:t>
      </w:r>
      <w:r w:rsidR="0037113C" w:rsidRPr="00CA2619">
        <w:rPr>
          <w:rFonts w:ascii="Times New Roman" w:hAnsi="Times New Roman"/>
          <w:sz w:val="24"/>
          <w:szCs w:val="24"/>
          <w:lang w:val="it-IT"/>
        </w:rPr>
        <w:t xml:space="preserve"> </w:t>
      </w:r>
      <w:r w:rsidRPr="00CA2619">
        <w:rPr>
          <w:rFonts w:ascii="Times New Roman" w:hAnsi="Times New Roman"/>
          <w:sz w:val="24"/>
          <w:szCs w:val="24"/>
          <w:lang w:val="it-IT"/>
        </w:rPr>
        <w:t>estimat;</w:t>
      </w:r>
    </w:p>
    <w:p w:rsidR="003D29AB" w:rsidRPr="00CA2619" w:rsidRDefault="003D29AB" w:rsidP="003B70DA">
      <w:pPr>
        <w:numPr>
          <w:ilvl w:val="0"/>
          <w:numId w:val="124"/>
        </w:numPr>
        <w:tabs>
          <w:tab w:val="left" w:pos="851"/>
          <w:tab w:val="left" w:pos="993"/>
        </w:tabs>
        <w:spacing w:before="100" w:beforeAutospacing="1" w:after="100" w:afterAutospacing="1" w:line="360" w:lineRule="auto"/>
        <w:ind w:left="0" w:firstLine="567"/>
        <w:jc w:val="both"/>
        <w:rPr>
          <w:rFonts w:ascii="Times New Roman" w:hAnsi="Times New Roman"/>
          <w:sz w:val="24"/>
          <w:szCs w:val="24"/>
        </w:rPr>
      </w:pPr>
      <w:r w:rsidRPr="00CA2619">
        <w:rPr>
          <w:rFonts w:ascii="Times New Roman" w:hAnsi="Times New Roman"/>
          <w:sz w:val="24"/>
          <w:szCs w:val="24"/>
        </w:rPr>
        <w:t>întărirea disciplinei economico-financiare</w:t>
      </w:r>
    </w:p>
    <w:p w:rsidR="003D29AB" w:rsidRPr="00CA2619" w:rsidRDefault="003D29AB" w:rsidP="003B70DA">
      <w:pPr>
        <w:numPr>
          <w:ilvl w:val="0"/>
          <w:numId w:val="124"/>
        </w:numPr>
        <w:tabs>
          <w:tab w:val="left" w:pos="851"/>
          <w:tab w:val="left" w:pos="993"/>
        </w:tabs>
        <w:spacing w:before="100" w:beforeAutospacing="1" w:after="100" w:afterAutospacing="1" w:line="360" w:lineRule="auto"/>
        <w:ind w:left="0" w:firstLine="567"/>
        <w:jc w:val="both"/>
        <w:rPr>
          <w:rFonts w:ascii="Times New Roman" w:hAnsi="Times New Roman"/>
          <w:sz w:val="24"/>
          <w:szCs w:val="24"/>
          <w:lang w:val="it-IT"/>
        </w:rPr>
      </w:pPr>
      <w:r w:rsidRPr="00CA2619">
        <w:rPr>
          <w:rFonts w:ascii="Times New Roman" w:hAnsi="Times New Roman"/>
          <w:sz w:val="24"/>
          <w:szCs w:val="24"/>
          <w:lang w:val="it-IT"/>
        </w:rPr>
        <w:t>formeaza si dezvolta echipe multidisciplinare in scopul asigurarii unei cat mai bune calitati a actului medical</w:t>
      </w:r>
    </w:p>
    <w:p w:rsidR="003D29AB" w:rsidRPr="00CA2619" w:rsidRDefault="003D29AB" w:rsidP="003B70DA">
      <w:pPr>
        <w:numPr>
          <w:ilvl w:val="1"/>
          <w:numId w:val="125"/>
        </w:numPr>
        <w:tabs>
          <w:tab w:val="left" w:pos="851"/>
        </w:tabs>
        <w:spacing w:before="100" w:beforeAutospacing="1" w:after="100" w:afterAutospacing="1" w:line="360" w:lineRule="auto"/>
        <w:jc w:val="both"/>
        <w:rPr>
          <w:rFonts w:ascii="Times New Roman" w:hAnsi="Times New Roman"/>
          <w:sz w:val="24"/>
          <w:szCs w:val="24"/>
          <w:lang w:val="it-IT"/>
        </w:rPr>
      </w:pPr>
      <w:r w:rsidRPr="00CA2619">
        <w:rPr>
          <w:rFonts w:ascii="Times New Roman" w:hAnsi="Times New Roman"/>
          <w:sz w:val="24"/>
          <w:szCs w:val="24"/>
          <w:lang w:val="it-IT"/>
        </w:rPr>
        <w:t>medicii sefi de sectie sau coordonatori de compartimente au obligatia de a coordona si de a controla acordarea  consultatiilor interdiciplinare</w:t>
      </w:r>
    </w:p>
    <w:p w:rsidR="003D29AB" w:rsidRPr="00CA2619" w:rsidRDefault="003D29AB" w:rsidP="003B70DA">
      <w:pPr>
        <w:numPr>
          <w:ilvl w:val="1"/>
          <w:numId w:val="125"/>
        </w:numPr>
        <w:tabs>
          <w:tab w:val="left" w:pos="851"/>
        </w:tabs>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 xml:space="preserve">consultatiile interdisciplinare se acorda la recomandarea medicului curant, aprobata de medicul sef de sectie </w:t>
      </w:r>
    </w:p>
    <w:p w:rsidR="003D29AB" w:rsidRPr="00CA2619" w:rsidRDefault="003D29AB" w:rsidP="003B70DA">
      <w:pPr>
        <w:numPr>
          <w:ilvl w:val="0"/>
          <w:numId w:val="124"/>
        </w:numPr>
        <w:tabs>
          <w:tab w:val="left" w:pos="851"/>
        </w:tabs>
        <w:spacing w:after="100" w:afterAutospacing="1" w:line="360" w:lineRule="auto"/>
        <w:jc w:val="both"/>
        <w:rPr>
          <w:rFonts w:ascii="Times New Roman" w:hAnsi="Times New Roman"/>
          <w:sz w:val="24"/>
          <w:szCs w:val="24"/>
          <w:lang w:val="it-IT"/>
        </w:rPr>
      </w:pPr>
      <w:r w:rsidRPr="00CA2619">
        <w:rPr>
          <w:rFonts w:ascii="Times New Roman" w:hAnsi="Times New Roman"/>
          <w:sz w:val="24"/>
          <w:szCs w:val="24"/>
          <w:lang w:val="it-IT"/>
        </w:rPr>
        <w:t>asigura cooperarea intre discipline si profesii, atat intre diferite nivele de asistenta cat si intre specialisti de acelasi fel</w:t>
      </w:r>
      <w:r w:rsidR="00C51185" w:rsidRPr="00CA2619">
        <w:rPr>
          <w:rFonts w:ascii="Times New Roman" w:hAnsi="Times New Roman"/>
          <w:sz w:val="24"/>
          <w:szCs w:val="24"/>
          <w:lang w:val="it-IT"/>
        </w:rPr>
        <w:t>.</w:t>
      </w:r>
    </w:p>
    <w:p w:rsidR="00E3071F" w:rsidRPr="00CA2619" w:rsidRDefault="00E3071F" w:rsidP="00654ECE">
      <w:pPr>
        <w:pStyle w:val="Heading2"/>
        <w:numPr>
          <w:ilvl w:val="0"/>
          <w:numId w:val="0"/>
        </w:numPr>
        <w:ind w:left="1440" w:hanging="720"/>
      </w:pPr>
      <w:bookmarkStart w:id="50" w:name="_Toc413930368"/>
      <w:bookmarkStart w:id="51" w:name="_Toc482786090"/>
      <w:r w:rsidRPr="00CA2619">
        <w:t xml:space="preserve">2.5.Consiliul </w:t>
      </w:r>
      <w:bookmarkEnd w:id="50"/>
      <w:r w:rsidR="0062174C" w:rsidRPr="00CA2619">
        <w:t>etic</w:t>
      </w:r>
      <w:bookmarkEnd w:id="51"/>
    </w:p>
    <w:p w:rsidR="001E5640" w:rsidRPr="00CA2619" w:rsidRDefault="00C95C9F" w:rsidP="00654ECE">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tab/>
      </w:r>
      <w:r w:rsidRPr="00CA2619">
        <w:rPr>
          <w:rFonts w:ascii="Times New Roman" w:hAnsi="Times New Roman"/>
          <w:color w:val="auto"/>
          <w:sz w:val="24"/>
          <w:szCs w:val="24"/>
        </w:rPr>
        <w:tab/>
      </w:r>
      <w:bookmarkStart w:id="52" w:name="_Toc413930369"/>
      <w:bookmarkStart w:id="53" w:name="_Toc482786091"/>
      <w:r w:rsidR="00E3071F" w:rsidRPr="00CA2619">
        <w:rPr>
          <w:rFonts w:ascii="Times New Roman" w:hAnsi="Times New Roman"/>
          <w:color w:val="auto"/>
          <w:sz w:val="24"/>
          <w:szCs w:val="24"/>
        </w:rPr>
        <w:t>2.5.1.Componenta</w:t>
      </w:r>
      <w:bookmarkEnd w:id="52"/>
      <w:bookmarkEnd w:id="53"/>
      <w:r w:rsidR="001E5640" w:rsidRPr="00CA2619">
        <w:rPr>
          <w:rFonts w:ascii="Times New Roman" w:hAnsi="Times New Roman"/>
          <w:color w:val="auto"/>
          <w:sz w:val="24"/>
          <w:szCs w:val="24"/>
        </w:rPr>
        <w:t xml:space="preserve"> </w:t>
      </w:r>
    </w:p>
    <w:p w:rsidR="00D74471" w:rsidRPr="00CA2619" w:rsidRDefault="001E5640" w:rsidP="000C045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b/>
      </w:r>
      <w:r w:rsidRPr="00CA2619">
        <w:rPr>
          <w:rFonts w:ascii="Times New Roman" w:hAnsi="Times New Roman"/>
          <w:sz w:val="24"/>
          <w:szCs w:val="24"/>
        </w:rPr>
        <w:tab/>
        <w:t>Con</w:t>
      </w:r>
      <w:r w:rsidR="00AD1B1E" w:rsidRPr="00CA2619">
        <w:rPr>
          <w:rFonts w:ascii="Times New Roman" w:hAnsi="Times New Roman"/>
          <w:sz w:val="24"/>
          <w:szCs w:val="24"/>
        </w:rPr>
        <w:t>form art.186</w:t>
      </w:r>
      <w:r w:rsidR="00EB045A" w:rsidRPr="00CA2619">
        <w:rPr>
          <w:rFonts w:ascii="Times New Roman" w:hAnsi="Times New Roman"/>
          <w:sz w:val="24"/>
          <w:szCs w:val="24"/>
        </w:rPr>
        <w:t xml:space="preserve"> din Legea </w:t>
      </w:r>
      <w:r w:rsidR="00EB4EFD" w:rsidRPr="00CA2619">
        <w:rPr>
          <w:rFonts w:ascii="Times New Roman" w:hAnsi="Times New Roman"/>
          <w:sz w:val="24"/>
          <w:szCs w:val="24"/>
        </w:rPr>
        <w:t xml:space="preserve">nr. </w:t>
      </w:r>
      <w:r w:rsidR="00EB045A" w:rsidRPr="00CA2619">
        <w:rPr>
          <w:rFonts w:ascii="Times New Roman" w:hAnsi="Times New Roman"/>
          <w:sz w:val="24"/>
          <w:szCs w:val="24"/>
        </w:rPr>
        <w:t>95/2006 si O</w:t>
      </w:r>
      <w:r w:rsidR="009D0CEC" w:rsidRPr="00CA2619">
        <w:rPr>
          <w:rFonts w:ascii="Times New Roman" w:hAnsi="Times New Roman"/>
          <w:sz w:val="24"/>
          <w:szCs w:val="24"/>
        </w:rPr>
        <w:t xml:space="preserve">rdinul </w:t>
      </w:r>
      <w:r w:rsidR="00EB045A" w:rsidRPr="00CA2619">
        <w:rPr>
          <w:rFonts w:ascii="Times New Roman" w:hAnsi="Times New Roman"/>
          <w:sz w:val="24"/>
          <w:szCs w:val="24"/>
        </w:rPr>
        <w:t>M</w:t>
      </w:r>
      <w:r w:rsidR="009D0CEC" w:rsidRPr="00CA2619">
        <w:rPr>
          <w:rFonts w:ascii="Times New Roman" w:hAnsi="Times New Roman"/>
          <w:sz w:val="24"/>
          <w:szCs w:val="24"/>
        </w:rPr>
        <w:t xml:space="preserve">inistrului </w:t>
      </w:r>
      <w:r w:rsidR="00EB045A" w:rsidRPr="00CA2619">
        <w:rPr>
          <w:rFonts w:ascii="Times New Roman" w:hAnsi="Times New Roman"/>
          <w:sz w:val="24"/>
          <w:szCs w:val="24"/>
        </w:rPr>
        <w:t>S</w:t>
      </w:r>
      <w:r w:rsidR="009D0CEC" w:rsidRPr="00CA2619">
        <w:rPr>
          <w:rFonts w:ascii="Times New Roman" w:hAnsi="Times New Roman"/>
          <w:sz w:val="24"/>
          <w:szCs w:val="24"/>
        </w:rPr>
        <w:t>anatatii  nr.</w:t>
      </w:r>
      <w:r w:rsidR="00AD1B1E" w:rsidRPr="00CA2619">
        <w:rPr>
          <w:rFonts w:ascii="Times New Roman" w:hAnsi="Times New Roman"/>
          <w:sz w:val="24"/>
          <w:szCs w:val="24"/>
        </w:rPr>
        <w:t xml:space="preserve">  1502/2016</w:t>
      </w:r>
      <w:r w:rsidR="0050323A" w:rsidRPr="00CA2619">
        <w:rPr>
          <w:rFonts w:ascii="Times New Roman" w:hAnsi="Times New Roman"/>
          <w:sz w:val="24"/>
          <w:szCs w:val="24"/>
        </w:rPr>
        <w:t xml:space="preserve"> pentru aprobarea componentei si a atributiilor Consiliului Etic care functioneaza in cadrul spitalelor publice</w:t>
      </w:r>
      <w:r w:rsidR="00D74471" w:rsidRPr="00CA2619">
        <w:rPr>
          <w:rFonts w:ascii="Times New Roman" w:hAnsi="Times New Roman"/>
          <w:sz w:val="24"/>
          <w:szCs w:val="24"/>
        </w:rPr>
        <w:t xml:space="preserve">, </w:t>
      </w:r>
      <w:r w:rsidRPr="00CA2619">
        <w:rPr>
          <w:rFonts w:ascii="Times New Roman" w:hAnsi="Times New Roman"/>
          <w:sz w:val="24"/>
          <w:szCs w:val="24"/>
        </w:rPr>
        <w:t xml:space="preserve">in cadrul spitalului   functioneaza </w:t>
      </w:r>
      <w:r w:rsidR="00EB045A" w:rsidRPr="00CA2619">
        <w:rPr>
          <w:rFonts w:ascii="Times New Roman" w:hAnsi="Times New Roman"/>
          <w:sz w:val="24"/>
          <w:szCs w:val="24"/>
        </w:rPr>
        <w:t>un Consiliu</w:t>
      </w:r>
      <w:r w:rsidRPr="00CA2619">
        <w:rPr>
          <w:rFonts w:ascii="Times New Roman" w:hAnsi="Times New Roman"/>
          <w:sz w:val="24"/>
          <w:szCs w:val="24"/>
        </w:rPr>
        <w:t xml:space="preserve"> Etic, </w:t>
      </w:r>
      <w:r w:rsidR="00EB4EFD" w:rsidRPr="00CA2619">
        <w:rPr>
          <w:rFonts w:ascii="Times New Roman" w:hAnsi="Times New Roman"/>
          <w:sz w:val="24"/>
          <w:szCs w:val="24"/>
        </w:rPr>
        <w:t xml:space="preserve">format din </w:t>
      </w:r>
      <w:r w:rsidR="006D554C" w:rsidRPr="00CA2619">
        <w:rPr>
          <w:rFonts w:ascii="Times New Roman" w:hAnsi="Times New Roman"/>
          <w:sz w:val="24"/>
          <w:szCs w:val="24"/>
        </w:rPr>
        <w:t>7</w:t>
      </w:r>
      <w:r w:rsidR="00D74471" w:rsidRPr="00CA2619">
        <w:rPr>
          <w:rFonts w:ascii="Times New Roman" w:hAnsi="Times New Roman"/>
          <w:sz w:val="24"/>
          <w:szCs w:val="24"/>
        </w:rPr>
        <w:t xml:space="preserve"> membri, pentru o perioadă de 3 ani, având următoarea componenţă:</w:t>
      </w:r>
    </w:p>
    <w:p w:rsidR="00850C43" w:rsidRPr="00CA2619" w:rsidRDefault="00AD543D" w:rsidP="00654ECE">
      <w:pPr>
        <w:numPr>
          <w:ilvl w:val="0"/>
          <w:numId w:val="113"/>
        </w:numPr>
        <w:autoSpaceDE w:val="0"/>
        <w:autoSpaceDN w:val="0"/>
        <w:adjustRightInd w:val="0"/>
        <w:spacing w:after="0" w:line="360" w:lineRule="auto"/>
        <w:rPr>
          <w:rFonts w:ascii="Times New Roman" w:hAnsi="Times New Roman"/>
          <w:sz w:val="24"/>
          <w:szCs w:val="24"/>
        </w:rPr>
      </w:pPr>
      <w:bookmarkStart w:id="54" w:name="_Toc413930374"/>
      <w:bookmarkStart w:id="55" w:name="_Toc413931094"/>
      <w:r w:rsidRPr="00CA2619">
        <w:rPr>
          <w:rFonts w:ascii="Times New Roman" w:hAnsi="Times New Roman"/>
          <w:sz w:val="24"/>
          <w:szCs w:val="24"/>
        </w:rPr>
        <w:t>4</w:t>
      </w:r>
      <w:r w:rsidR="00850C43" w:rsidRPr="00CA2619">
        <w:rPr>
          <w:rFonts w:ascii="Times New Roman" w:hAnsi="Times New Roman"/>
          <w:sz w:val="24"/>
          <w:szCs w:val="24"/>
        </w:rPr>
        <w:t xml:space="preserve"> reprezentanţi aleşi ai corpului medical al spitalului;</w:t>
      </w:r>
    </w:p>
    <w:p w:rsidR="00850C43" w:rsidRPr="00CA2619" w:rsidRDefault="00850C43" w:rsidP="00654ECE">
      <w:pPr>
        <w:numPr>
          <w:ilvl w:val="0"/>
          <w:numId w:val="113"/>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2 reprezentanţi aleşi ai asistenţilor medicali din spital;</w:t>
      </w:r>
    </w:p>
    <w:p w:rsidR="00AD543D" w:rsidRPr="00CA2619" w:rsidRDefault="00AD543D" w:rsidP="00654ECE">
      <w:pPr>
        <w:numPr>
          <w:ilvl w:val="0"/>
          <w:numId w:val="113"/>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un reprezentant ales al asociaţiilor de pacienţi</w:t>
      </w:r>
      <w:r w:rsidR="00850C43" w:rsidRPr="00CA2619">
        <w:rPr>
          <w:rFonts w:ascii="Times New Roman" w:hAnsi="Times New Roman"/>
          <w:sz w:val="24"/>
          <w:szCs w:val="24"/>
        </w:rPr>
        <w:t xml:space="preserve"> </w:t>
      </w:r>
    </w:p>
    <w:p w:rsidR="00850C43" w:rsidRPr="00CA2619" w:rsidRDefault="00850C43" w:rsidP="00AD543D">
      <w:pPr>
        <w:numPr>
          <w:ilvl w:val="0"/>
          <w:numId w:val="113"/>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un consilier juridic sau un reprezentant al aparatului funcţional al spitalului cu studii superioare, desemnat de către managerul unităţii sanitare;   </w:t>
      </w:r>
    </w:p>
    <w:p w:rsidR="00D74471" w:rsidRPr="00CA2619" w:rsidRDefault="00D74471" w:rsidP="00654ECE">
      <w:pPr>
        <w:pStyle w:val="ListParagraph"/>
        <w:numPr>
          <w:ilvl w:val="0"/>
          <w:numId w:val="113"/>
        </w:numPr>
        <w:spacing w:line="360" w:lineRule="auto"/>
        <w:rPr>
          <w:rFonts w:ascii="Times New Roman" w:hAnsi="Times New Roman"/>
          <w:sz w:val="24"/>
          <w:szCs w:val="24"/>
        </w:rPr>
      </w:pPr>
      <w:r w:rsidRPr="00CA2619">
        <w:rPr>
          <w:rFonts w:ascii="Times New Roman" w:hAnsi="Times New Roman"/>
          <w:sz w:val="24"/>
          <w:szCs w:val="24"/>
        </w:rPr>
        <w:t xml:space="preserve">un secretar </w:t>
      </w:r>
      <w:bookmarkEnd w:id="54"/>
      <w:bookmarkEnd w:id="55"/>
      <w:r w:rsidR="00A22D43" w:rsidRPr="00CA2619">
        <w:rPr>
          <w:rFonts w:ascii="Times New Roman" w:hAnsi="Times New Roman"/>
          <w:sz w:val="24"/>
          <w:szCs w:val="24"/>
        </w:rPr>
        <w:t>cu studii superioare ales de managerul unitatii prin decizie</w:t>
      </w:r>
    </w:p>
    <w:p w:rsidR="00291344" w:rsidRPr="00CA2619" w:rsidRDefault="00D74471" w:rsidP="0075575C">
      <w:pPr>
        <w:spacing w:after="0" w:line="360" w:lineRule="auto"/>
        <w:ind w:firstLine="570"/>
        <w:rPr>
          <w:rFonts w:ascii="Times New Roman" w:hAnsi="Times New Roman"/>
          <w:sz w:val="24"/>
          <w:szCs w:val="24"/>
        </w:rPr>
      </w:pPr>
      <w:bookmarkStart w:id="56" w:name="_Toc413930375"/>
      <w:bookmarkStart w:id="57" w:name="_Toc413931095"/>
      <w:r w:rsidRPr="00CA2619">
        <w:rPr>
          <w:rFonts w:ascii="Times New Roman" w:hAnsi="Times New Roman"/>
          <w:sz w:val="24"/>
          <w:szCs w:val="24"/>
        </w:rPr>
        <w:t xml:space="preserve">Consiliul </w:t>
      </w:r>
      <w:r w:rsidR="00A577A2" w:rsidRPr="00CA2619">
        <w:rPr>
          <w:rFonts w:ascii="Times New Roman" w:hAnsi="Times New Roman"/>
          <w:sz w:val="24"/>
          <w:szCs w:val="24"/>
        </w:rPr>
        <w:t xml:space="preserve">de </w:t>
      </w:r>
      <w:r w:rsidRPr="00CA2619">
        <w:rPr>
          <w:rFonts w:ascii="Times New Roman" w:hAnsi="Times New Roman"/>
          <w:sz w:val="24"/>
          <w:szCs w:val="24"/>
        </w:rPr>
        <w:t>etic</w:t>
      </w:r>
      <w:r w:rsidR="00A577A2" w:rsidRPr="00CA2619">
        <w:rPr>
          <w:rFonts w:ascii="Times New Roman" w:hAnsi="Times New Roman"/>
          <w:sz w:val="24"/>
          <w:szCs w:val="24"/>
        </w:rPr>
        <w:t>a</w:t>
      </w:r>
      <w:r w:rsidRPr="00CA2619">
        <w:rPr>
          <w:rFonts w:ascii="Times New Roman" w:hAnsi="Times New Roman"/>
          <w:sz w:val="24"/>
          <w:szCs w:val="24"/>
        </w:rPr>
        <w:t xml:space="preserve"> este condus de </w:t>
      </w:r>
      <w:bookmarkEnd w:id="56"/>
      <w:bookmarkEnd w:id="57"/>
      <w:r w:rsidR="009B121A" w:rsidRPr="00CA2619">
        <w:rPr>
          <w:rFonts w:ascii="Times New Roman" w:hAnsi="Times New Roman"/>
          <w:sz w:val="24"/>
          <w:szCs w:val="24"/>
        </w:rPr>
        <w:t>un presedinte ales prin vot secret dintre membrii acestuia</w:t>
      </w:r>
      <w:r w:rsidR="00291344" w:rsidRPr="00CA2619">
        <w:rPr>
          <w:rFonts w:ascii="Times New Roman" w:hAnsi="Times New Roman"/>
          <w:sz w:val="24"/>
          <w:szCs w:val="24"/>
        </w:rPr>
        <w:t>.</w:t>
      </w:r>
    </w:p>
    <w:p w:rsidR="00365517" w:rsidRPr="00CA2619" w:rsidRDefault="00365517" w:rsidP="00654ECE">
      <w:pPr>
        <w:spacing w:line="360" w:lineRule="auto"/>
        <w:ind w:firstLine="570"/>
        <w:rPr>
          <w:rFonts w:ascii="Times New Roman" w:hAnsi="Times New Roman"/>
          <w:sz w:val="24"/>
          <w:szCs w:val="24"/>
        </w:rPr>
      </w:pPr>
      <w:r w:rsidRPr="00CA2619">
        <w:rPr>
          <w:rFonts w:ascii="Times New Roman" w:hAnsi="Times New Roman"/>
          <w:sz w:val="24"/>
          <w:szCs w:val="24"/>
        </w:rPr>
        <w:t>Secretarul si consilierul juridic au obligatia participarii la toate sedintele Consiliului etic, fara a avea drept de vot.</w:t>
      </w:r>
    </w:p>
    <w:p w:rsidR="00E3071F" w:rsidRPr="00CA2619" w:rsidRDefault="00C95C9F" w:rsidP="00654ECE">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tab/>
      </w:r>
      <w:r w:rsidRPr="00CA2619">
        <w:rPr>
          <w:rFonts w:ascii="Times New Roman" w:hAnsi="Times New Roman"/>
          <w:color w:val="auto"/>
          <w:sz w:val="24"/>
          <w:szCs w:val="24"/>
        </w:rPr>
        <w:tab/>
      </w:r>
      <w:bookmarkStart w:id="58" w:name="_Toc413930376"/>
      <w:bookmarkStart w:id="59" w:name="_Toc482786092"/>
      <w:r w:rsidR="003007BA" w:rsidRPr="00CA2619">
        <w:rPr>
          <w:rFonts w:ascii="Times New Roman" w:hAnsi="Times New Roman"/>
          <w:color w:val="auto"/>
          <w:sz w:val="24"/>
          <w:szCs w:val="24"/>
        </w:rPr>
        <w:t>2.5.2. Atribuţ</w:t>
      </w:r>
      <w:r w:rsidR="00E3071F" w:rsidRPr="00CA2619">
        <w:rPr>
          <w:rFonts w:ascii="Times New Roman" w:hAnsi="Times New Roman"/>
          <w:color w:val="auto"/>
          <w:sz w:val="24"/>
          <w:szCs w:val="24"/>
        </w:rPr>
        <w:t>ii</w:t>
      </w:r>
      <w:bookmarkEnd w:id="58"/>
      <w:r w:rsidR="003007BA" w:rsidRPr="00CA2619">
        <w:rPr>
          <w:rFonts w:ascii="Times New Roman" w:hAnsi="Times New Roman"/>
          <w:color w:val="auto"/>
          <w:sz w:val="24"/>
          <w:szCs w:val="24"/>
        </w:rPr>
        <w:t>le Consiliului Etic</w:t>
      </w:r>
      <w:bookmarkEnd w:id="59"/>
    </w:p>
    <w:p w:rsidR="00450874" w:rsidRPr="00CA2619" w:rsidRDefault="009E1A02" w:rsidP="00654EC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I. </w:t>
      </w:r>
      <w:r w:rsidR="00727210" w:rsidRPr="00CA2619">
        <w:rPr>
          <w:rFonts w:ascii="Times New Roman" w:hAnsi="Times New Roman"/>
          <w:sz w:val="24"/>
          <w:szCs w:val="24"/>
        </w:rPr>
        <w:t>Atribuţiile consiliului etic</w:t>
      </w:r>
    </w:p>
    <w:p w:rsidR="00450874" w:rsidRPr="00CA2619" w:rsidRDefault="00450874" w:rsidP="00654EC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w:t>
      </w:r>
      <w:r w:rsidR="00727210" w:rsidRPr="00CA2619">
        <w:rPr>
          <w:rFonts w:ascii="Times New Roman" w:hAnsi="Times New Roman"/>
          <w:sz w:val="24"/>
          <w:szCs w:val="24"/>
        </w:rPr>
        <w:t xml:space="preserve">  (1) Atribuţiile consiliului etic</w:t>
      </w:r>
      <w:r w:rsidRPr="00CA2619">
        <w:rPr>
          <w:rFonts w:ascii="Times New Roman" w:hAnsi="Times New Roman"/>
          <w:sz w:val="24"/>
          <w:szCs w:val="24"/>
        </w:rPr>
        <w:t xml:space="preserve"> sunt următoarele:</w:t>
      </w:r>
    </w:p>
    <w:p w:rsidR="00727210" w:rsidRPr="00CA2619" w:rsidRDefault="00450874"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w:t>
      </w:r>
      <w:r w:rsidR="00727210" w:rsidRPr="00CA2619">
        <w:rPr>
          <w:rFonts w:ascii="Times New Roman" w:hAnsi="Times New Roman"/>
          <w:sz w:val="24"/>
          <w:szCs w:val="24"/>
        </w:rPr>
        <w:t>a) promovează valorile etice medicale şi organizaţionale în rândul personalului medico-sanitar, auxiliar şi administrativ al spitalului;</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b) identifică şi analizează vulnerabilităţile etice şi propune managerului adoptarea şi implementarea măsurilor de prevenţie a acestora la nivelul spitalului;</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lastRenderedPageBreak/>
        <w:t xml:space="preserve">    c) primeşte din partea managerului spitalului sesizările adresate direct Consiliului etic şi alte sesizări transmise spitalului care conţin speţe ce cad în atribuţiile Consiliului;</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d) analizează, cu scopul de a determina existenţa unui incident de etică sau a unei vulnerabilităţi etice, speţele ce privesc:</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(i) cazurile de încălcare a principiilor morale sau deontologice în relaţia pacient - cadru medico-sanitar şi auxiliar din cadrul spitalului, prevăzute în legislaţia specifică;</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(ii) încălcarea drepturilor pacienţilor de către personalul medico-sanitar şi auxiliar, prevăzute în legislaţia specifică;</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(iii) abuzuri săvârşite de către pacienţi sau personalul medical asupra personalului medico-sanitar şi auxiliar, prevăzute în legislaţia specifică;</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(iv) nerespectarea demnităţii umane;</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e) emite avize etice, ca urmare a analizei situaţiilor definite de lit. d);</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f) sesizează organele abilitate ale statului ori de câte ori consideră că aspectele unei speţe pot face obiectul unei infracţiuni, dacă acestea nu au fost sesizate de reprezentanţii spitalului sau de către petent;</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g) sesizează Colegiul Medicilor ori de câte ori consideră că aspectele unei speţe pot face obiectul unei situaţii de malpraxis;</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h) asigură informarea managerului şi a Compartimentului de integritate din cadrul Ministerului Sănătăţii privind conţinutul avizului etic. Managerul poartă răspunderea punerii în aplicare a soluţiilor stabilite de avizul etic;</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i) întocmeşte conţinutul comunicărilor adresate petenţilor, ca răspuns la sesizările acestora;</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j) emite hotărâri cu caracter general ce vizează spitalul;</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k) aprobă conţinutul rapoartelor întocmite semestrial şi anual de secretarul Consiliului etic;</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l) analizează rezultatele implementării mecanismului de feedback al pacientului;</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m) analizează şi avizează regulamentul de ordine interioară al spitalului şi face propuneri pentru îmbunătăţirea acestuia;</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n) analizează din punctul de vedere al vulnerabilităţilor etice şi de integritate şi al respectării drepturilor pacienţilor şi oferă un aviz consultativ comisiei de etică din cadrul spitalului, pentru fiecare studiu clinic desfăşurat în cadrul spitalului;</w:t>
      </w:r>
    </w:p>
    <w:p w:rsidR="00727210"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o) oferă, la cerere, consiliere de etică pacienţilor, aparţinătorilor, personalului medico-sanitar şi auxiliar.</w:t>
      </w:r>
    </w:p>
    <w:p w:rsidR="00B946CA" w:rsidRPr="00CA2619" w:rsidRDefault="00727210" w:rsidP="00727210">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(2) Consiliul etic poate solicita documente şi informaţii în legătură cu cauza supusă analizei şi poate invita la şedinţele sale persoane care pot să contribuie la soluţionarea speţei prezentate.</w:t>
      </w:r>
    </w:p>
    <w:p w:rsidR="00572CA5" w:rsidRPr="00CA2619" w:rsidRDefault="00572CA5" w:rsidP="00727210">
      <w:pPr>
        <w:autoSpaceDE w:val="0"/>
        <w:autoSpaceDN w:val="0"/>
        <w:adjustRightInd w:val="0"/>
        <w:spacing w:after="0" w:line="360" w:lineRule="auto"/>
        <w:rPr>
          <w:rFonts w:ascii="Times New Roman" w:hAnsi="Times New Roman"/>
          <w:sz w:val="24"/>
          <w:szCs w:val="24"/>
        </w:rPr>
      </w:pPr>
    </w:p>
    <w:p w:rsidR="0092697B" w:rsidRPr="00CA2619" w:rsidRDefault="009E1A02" w:rsidP="00654EC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II. </w:t>
      </w:r>
      <w:r w:rsidR="007004D0" w:rsidRPr="00CA2619">
        <w:rPr>
          <w:rFonts w:ascii="Times New Roman" w:hAnsi="Times New Roman"/>
          <w:sz w:val="24"/>
          <w:szCs w:val="24"/>
        </w:rPr>
        <w:t>Atribuţi</w:t>
      </w:r>
      <w:r w:rsidR="00C43C7E" w:rsidRPr="00CA2619">
        <w:rPr>
          <w:rFonts w:ascii="Times New Roman" w:hAnsi="Times New Roman"/>
          <w:sz w:val="24"/>
          <w:szCs w:val="24"/>
        </w:rPr>
        <w:t>ile preşedintelui consiliului etic</w:t>
      </w:r>
    </w:p>
    <w:p w:rsidR="007004D0" w:rsidRPr="00CA2619" w:rsidRDefault="007004D0" w:rsidP="00654EC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Atribuţi</w:t>
      </w:r>
      <w:r w:rsidR="00C43C7E" w:rsidRPr="00CA2619">
        <w:rPr>
          <w:rFonts w:ascii="Times New Roman" w:hAnsi="Times New Roman"/>
          <w:sz w:val="24"/>
          <w:szCs w:val="24"/>
        </w:rPr>
        <w:t>ile preşedintelui consiliului etic</w:t>
      </w:r>
      <w:r w:rsidRPr="00CA2619">
        <w:rPr>
          <w:rFonts w:ascii="Times New Roman" w:hAnsi="Times New Roman"/>
          <w:sz w:val="24"/>
          <w:szCs w:val="24"/>
        </w:rPr>
        <w:t xml:space="preserve"> sunt următoarele:</w:t>
      </w:r>
    </w:p>
    <w:p w:rsidR="00C43C7E" w:rsidRPr="00CA2619" w:rsidRDefault="007004D0" w:rsidP="00C43C7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w:t>
      </w:r>
      <w:r w:rsidR="00C43C7E" w:rsidRPr="00CA2619">
        <w:rPr>
          <w:rFonts w:ascii="Times New Roman" w:hAnsi="Times New Roman"/>
          <w:sz w:val="24"/>
          <w:szCs w:val="24"/>
        </w:rPr>
        <w:t>a) convoacă Consiliul etic, prin intermediul secretarului;</w:t>
      </w:r>
    </w:p>
    <w:p w:rsidR="00C43C7E" w:rsidRPr="00CA2619" w:rsidRDefault="00C43C7E" w:rsidP="00C43C7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lastRenderedPageBreak/>
        <w:t xml:space="preserve">    b) prezidează şedinţele Consiliului etic, cu drept de vot;</w:t>
      </w:r>
    </w:p>
    <w:p w:rsidR="00C43C7E" w:rsidRPr="00CA2619" w:rsidRDefault="00C43C7E" w:rsidP="00C43C7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c) avizează, prin semnătură, documentele emise de către Consiliul etic şi rapoartele periodice;</w:t>
      </w:r>
    </w:p>
    <w:p w:rsidR="00C43C7E" w:rsidRPr="00CA2619" w:rsidRDefault="00C43C7E" w:rsidP="00C43C7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d) informează managerul spitalului, în termen de 7 zile lucrătoare de la vacantarea unui loc în cadrul Consiliului etic, în vederea completării componenţei acestuia.</w:t>
      </w:r>
    </w:p>
    <w:p w:rsidR="00572CA5" w:rsidRPr="00CA2619" w:rsidRDefault="00572CA5" w:rsidP="00C43C7E">
      <w:pPr>
        <w:autoSpaceDE w:val="0"/>
        <w:autoSpaceDN w:val="0"/>
        <w:adjustRightInd w:val="0"/>
        <w:spacing w:after="0" w:line="360" w:lineRule="auto"/>
        <w:rPr>
          <w:rFonts w:ascii="Times New Roman" w:hAnsi="Times New Roman"/>
          <w:sz w:val="24"/>
          <w:szCs w:val="24"/>
        </w:rPr>
      </w:pPr>
    </w:p>
    <w:p w:rsidR="004F0811" w:rsidRPr="00CA2619" w:rsidRDefault="004F0811" w:rsidP="00C43C7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III. Atribuţ</w:t>
      </w:r>
      <w:r w:rsidR="00C43C7E" w:rsidRPr="00CA2619">
        <w:rPr>
          <w:rFonts w:ascii="Times New Roman" w:hAnsi="Times New Roman"/>
          <w:sz w:val="24"/>
          <w:szCs w:val="24"/>
        </w:rPr>
        <w:t>iile secretarului consiliului etic</w:t>
      </w:r>
    </w:p>
    <w:p w:rsidR="004F0811" w:rsidRPr="00CA2619" w:rsidRDefault="004F0811" w:rsidP="00654EC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Atribuţiile secretarului consiliului </w:t>
      </w:r>
      <w:r w:rsidR="00B901E5" w:rsidRPr="00CA2619">
        <w:rPr>
          <w:rFonts w:ascii="Times New Roman" w:hAnsi="Times New Roman"/>
          <w:sz w:val="24"/>
          <w:szCs w:val="24"/>
        </w:rPr>
        <w:t>etic</w:t>
      </w:r>
      <w:r w:rsidRPr="00CA2619">
        <w:rPr>
          <w:rFonts w:ascii="Times New Roman" w:hAnsi="Times New Roman"/>
          <w:sz w:val="24"/>
          <w:szCs w:val="24"/>
        </w:rPr>
        <w:t xml:space="preserve"> sunt următoarele:</w:t>
      </w:r>
    </w:p>
    <w:p w:rsidR="00B901E5" w:rsidRPr="00CA2619" w:rsidRDefault="004F0811"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w:t>
      </w:r>
      <w:r w:rsidR="00B901E5" w:rsidRPr="00CA2619">
        <w:rPr>
          <w:rFonts w:ascii="Times New Roman" w:hAnsi="Times New Roman"/>
          <w:sz w:val="24"/>
          <w:szCs w:val="24"/>
        </w:rPr>
        <w:t>a) deţine elementele de identificare - antetul şi ştampila Consiliului etic - în vederea avizării şi transmiterii documentelor;</w:t>
      </w:r>
    </w:p>
    <w:p w:rsidR="00B901E5" w:rsidRPr="00CA2619" w:rsidRDefault="00B901E5"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b) asigură redactarea documentelor, înregistrarea şi evidenţa corespondenţei, a sesizărilor, hotărârilor şi avizelor de etică;</w:t>
      </w:r>
    </w:p>
    <w:p w:rsidR="00B901E5" w:rsidRPr="00CA2619" w:rsidRDefault="00B901E5"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c) introduce sesizările primite în sistemul informatic securizat al Ministerului Sănătăţii, în termen de o zi lucrătoare de la înregistrarea acestora, şi asigură informarea, după caz, a membrilor Consiliul etic şi a managerului spitalului prin mijloace electronice, cu privire la acestea;</w:t>
      </w:r>
    </w:p>
    <w:p w:rsidR="00B901E5" w:rsidRPr="00CA2619" w:rsidRDefault="00B901E5"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d) realizează, gestionează şi actualizează baza de date privind sesizările, avizele, hotărârile Consiliului etic şi soluţionarea acestora de către manager;</w:t>
      </w:r>
    </w:p>
    <w:p w:rsidR="00B901E5" w:rsidRPr="00CA2619" w:rsidRDefault="00B901E5"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e) informează preşedintele cu privire la sesizările primite în vederea convocării Consiliului etic;</w:t>
      </w:r>
    </w:p>
    <w:p w:rsidR="00B901E5" w:rsidRPr="00CA2619" w:rsidRDefault="00B901E5"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f) convoacă membrii Consiliului etic ori de câte ori este necesar, la solicitarea preşedintelui, cu cel puţin două zile lucrătoare înaintea şedinţelor;</w:t>
      </w:r>
    </w:p>
    <w:p w:rsidR="00B901E5" w:rsidRPr="00CA2619" w:rsidRDefault="00B901E5"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g) asigură confidenţialitatea datelor cu caracter personal;</w:t>
      </w:r>
    </w:p>
    <w:p w:rsidR="00B901E5" w:rsidRPr="00CA2619" w:rsidRDefault="00B901E5"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h) întocmeşte procesele-verbale ale şedinţelor Consiliului etic;</w:t>
      </w:r>
    </w:p>
    <w:p w:rsidR="00B901E5" w:rsidRPr="00CA2619" w:rsidRDefault="00B901E5"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i) asigură trimestrial informarea membrilor Consiliului etic şi a managerului spitalului cu privire la rezultatele mecanismului de feedback al pacientului, atât prin comunicare electronică, cât şi prezentarea rezultatelor în cadrul unei şedinţe;</w:t>
      </w:r>
    </w:p>
    <w:p w:rsidR="00B901E5" w:rsidRPr="00CA2619" w:rsidRDefault="00B901E5"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j) asigură postarea lunară pe site-ul spitalului a informaţiilor privind activitatea Consiliului etic (lista sesizărilor, a avizelor şi hotărârilor etice, rezultatul mecanismului de feedback al pacientului);</w:t>
      </w:r>
    </w:p>
    <w:p w:rsidR="00B901E5" w:rsidRPr="00CA2619" w:rsidRDefault="00B901E5"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k) formulează şi/sau colectează propunerile de îmbunătăţire a activităţii Consiliului sau spitalului şi le supune aprobării Consiliului etic;</w:t>
      </w:r>
    </w:p>
    <w:p w:rsidR="00B901E5" w:rsidRPr="00CA2619" w:rsidRDefault="00B901E5"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l) întocmeşte raportul semestrial al activităţii desfăşurate, în primele 7 zile ale lunii următoare semestrului raportat, şi îl supune avizării preşedintelui şi ulterior aprobării managerului;</w:t>
      </w:r>
    </w:p>
    <w:p w:rsidR="00B901E5" w:rsidRPr="00CA2619" w:rsidRDefault="00B901E5"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m) întocmeşte raportul anual al activităţii desfăşurate şi Anuarul etic, în primele 15 zile ale anului următor celui raportat, şi îl supune avizării preşedintelui şi aprobării managerului;</w:t>
      </w:r>
    </w:p>
    <w:p w:rsidR="00B901E5" w:rsidRPr="00CA2619" w:rsidRDefault="00B901E5"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n) pune la dispoziţia angajaţilor Anuarul etic, care constituie un manual de bune practici la nivelul spitalului.</w:t>
      </w:r>
    </w:p>
    <w:p w:rsidR="00222CFF" w:rsidRPr="00CA2619" w:rsidRDefault="000778D0" w:rsidP="00B901E5">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w:t>
      </w:r>
      <w:r w:rsidR="00D4038F" w:rsidRPr="00CA2619">
        <w:rPr>
          <w:rFonts w:ascii="Times New Roman" w:hAnsi="Times New Roman"/>
          <w:sz w:val="24"/>
          <w:szCs w:val="24"/>
        </w:rPr>
        <w:t xml:space="preserve">La fiecare sedinta a consiliului de etica se intocmeste un proces-verbal care reflecta activitatea desfasurata si deciziile luate. </w:t>
      </w:r>
    </w:p>
    <w:p w:rsidR="00222CFF" w:rsidRPr="00CA2619" w:rsidRDefault="00222CFF" w:rsidP="00654ECE">
      <w:pPr>
        <w:autoSpaceDE w:val="0"/>
        <w:autoSpaceDN w:val="0"/>
        <w:adjustRightInd w:val="0"/>
        <w:spacing w:after="0" w:line="360" w:lineRule="auto"/>
        <w:ind w:firstLine="720"/>
        <w:rPr>
          <w:rFonts w:ascii="Times New Roman" w:hAnsi="Times New Roman"/>
          <w:sz w:val="24"/>
          <w:szCs w:val="24"/>
        </w:rPr>
      </w:pPr>
    </w:p>
    <w:p w:rsidR="00B946CA" w:rsidRPr="00CA2619" w:rsidRDefault="00B946CA" w:rsidP="00654ECE">
      <w:pPr>
        <w:autoSpaceDE w:val="0"/>
        <w:autoSpaceDN w:val="0"/>
        <w:adjustRightInd w:val="0"/>
        <w:spacing w:after="0" w:line="360" w:lineRule="auto"/>
        <w:ind w:firstLine="720"/>
        <w:rPr>
          <w:rFonts w:ascii="Times New Roman" w:hAnsi="Times New Roman"/>
          <w:sz w:val="24"/>
          <w:szCs w:val="24"/>
        </w:rPr>
      </w:pPr>
    </w:p>
    <w:p w:rsidR="00D10C77" w:rsidRPr="00CA2619" w:rsidRDefault="00D10C77" w:rsidP="00654ECE">
      <w:pPr>
        <w:pStyle w:val="Heading1"/>
        <w:spacing w:line="360" w:lineRule="auto"/>
        <w:jc w:val="center"/>
        <w:rPr>
          <w:b/>
        </w:rPr>
      </w:pPr>
      <w:bookmarkStart w:id="60" w:name="_Toc413930377"/>
      <w:bookmarkStart w:id="61" w:name="_Toc482786093"/>
      <w:r w:rsidRPr="00CA2619">
        <w:rPr>
          <w:b/>
        </w:rPr>
        <w:t>Cap.III. Finantarea spitalului</w:t>
      </w:r>
      <w:bookmarkEnd w:id="60"/>
      <w:bookmarkEnd w:id="61"/>
    </w:p>
    <w:p w:rsidR="00292C04" w:rsidRPr="00CA2619" w:rsidRDefault="00292C04" w:rsidP="00654ECE">
      <w:pPr>
        <w:tabs>
          <w:tab w:val="left" w:pos="540"/>
        </w:tabs>
        <w:spacing w:after="0" w:line="360" w:lineRule="auto"/>
        <w:ind w:left="540"/>
        <w:jc w:val="both"/>
        <w:outlineLvl w:val="0"/>
        <w:rPr>
          <w:rFonts w:ascii="Times New Roman" w:hAnsi="Times New Roman"/>
          <w:b/>
          <w:sz w:val="24"/>
          <w:szCs w:val="24"/>
        </w:rPr>
      </w:pPr>
    </w:p>
    <w:p w:rsidR="00040DBC" w:rsidRPr="00CA2619" w:rsidRDefault="009D40F8" w:rsidP="00654ECE">
      <w:pPr>
        <w:spacing w:after="0" w:line="360" w:lineRule="auto"/>
        <w:jc w:val="both"/>
        <w:rPr>
          <w:rFonts w:ascii="Times New Roman" w:hAnsi="Times New Roman"/>
          <w:b/>
          <w:sz w:val="24"/>
          <w:szCs w:val="24"/>
        </w:rPr>
      </w:pPr>
      <w:r w:rsidRPr="00CA2619">
        <w:rPr>
          <w:rFonts w:ascii="Times New Roman" w:hAnsi="Times New Roman"/>
          <w:b/>
          <w:sz w:val="24"/>
          <w:szCs w:val="24"/>
        </w:rPr>
        <w:t xml:space="preserve"> </w:t>
      </w:r>
      <w:r w:rsidRPr="00CA2619">
        <w:rPr>
          <w:rFonts w:ascii="Times New Roman" w:hAnsi="Times New Roman"/>
          <w:b/>
          <w:sz w:val="24"/>
          <w:szCs w:val="24"/>
        </w:rPr>
        <w:tab/>
      </w:r>
      <w:r w:rsidR="00040DBC" w:rsidRPr="00CA2619">
        <w:rPr>
          <w:rFonts w:ascii="Times New Roman" w:hAnsi="Times New Roman"/>
          <w:b/>
          <w:sz w:val="24"/>
          <w:szCs w:val="24"/>
        </w:rPr>
        <w:tab/>
      </w:r>
      <w:bookmarkStart w:id="62" w:name="_Toc413930378"/>
      <w:bookmarkStart w:id="63" w:name="_Toc413931098"/>
      <w:r w:rsidR="00DD2F07" w:rsidRPr="00CA2619">
        <w:rPr>
          <w:rFonts w:ascii="Times New Roman" w:hAnsi="Times New Roman"/>
          <w:sz w:val="24"/>
          <w:szCs w:val="24"/>
        </w:rPr>
        <w:t>Spitalul de Boli Cronice si Geriatrie “Constantin Balaceanu Sto</w:t>
      </w:r>
      <w:r w:rsidRPr="00CA2619">
        <w:rPr>
          <w:rFonts w:ascii="Times New Roman" w:hAnsi="Times New Roman"/>
          <w:sz w:val="24"/>
          <w:szCs w:val="24"/>
        </w:rPr>
        <w:t>lnici”  este institutie publica</w:t>
      </w:r>
      <w:r w:rsidR="00DD2F07" w:rsidRPr="00CA2619">
        <w:rPr>
          <w:rFonts w:ascii="Times New Roman" w:hAnsi="Times New Roman"/>
          <w:sz w:val="24"/>
          <w:szCs w:val="24"/>
        </w:rPr>
        <w:t xml:space="preserve">, functioneaza pe principiul autonomiei financiare. Veniturile proprii provin din sumele incasate pentru serviciile medicale </w:t>
      </w:r>
      <w:r w:rsidR="004B0A7B" w:rsidRPr="00CA2619">
        <w:rPr>
          <w:rFonts w:ascii="Times New Roman" w:hAnsi="Times New Roman"/>
          <w:sz w:val="24"/>
          <w:szCs w:val="24"/>
        </w:rPr>
        <w:t xml:space="preserve"> furnizate pe baza </w:t>
      </w:r>
      <w:r w:rsidR="00021D3A" w:rsidRPr="00CA2619">
        <w:rPr>
          <w:rFonts w:ascii="Times New Roman" w:hAnsi="Times New Roman"/>
          <w:sz w:val="24"/>
          <w:szCs w:val="24"/>
        </w:rPr>
        <w:t>de contract incheiat cu Casa de Asigurari de Sanatate Arges, precum si din alte surse conform legii.</w:t>
      </w:r>
      <w:bookmarkEnd w:id="62"/>
      <w:bookmarkEnd w:id="63"/>
    </w:p>
    <w:p w:rsidR="00040DBC" w:rsidRPr="00CA2619" w:rsidRDefault="00246587" w:rsidP="00654ECE">
      <w:pPr>
        <w:spacing w:after="0" w:line="360" w:lineRule="auto"/>
        <w:jc w:val="both"/>
        <w:rPr>
          <w:rFonts w:ascii="Times New Roman" w:hAnsi="Times New Roman"/>
          <w:sz w:val="24"/>
          <w:szCs w:val="24"/>
        </w:rPr>
      </w:pPr>
      <w:r w:rsidRPr="00CA2619">
        <w:rPr>
          <w:rFonts w:ascii="Times New Roman" w:hAnsi="Times New Roman"/>
          <w:sz w:val="24"/>
          <w:szCs w:val="24"/>
        </w:rPr>
        <w:tab/>
      </w:r>
      <w:bookmarkStart w:id="64" w:name="_Toc413930379"/>
      <w:bookmarkStart w:id="65" w:name="_Toc413931099"/>
      <w:r w:rsidR="009D40F8" w:rsidRPr="00CA2619">
        <w:rPr>
          <w:rFonts w:ascii="Times New Roman" w:hAnsi="Times New Roman"/>
          <w:sz w:val="24"/>
          <w:szCs w:val="24"/>
        </w:rPr>
        <w:tab/>
      </w:r>
      <w:r w:rsidRPr="00CA2619">
        <w:rPr>
          <w:rFonts w:ascii="Times New Roman" w:hAnsi="Times New Roman"/>
          <w:sz w:val="24"/>
          <w:szCs w:val="24"/>
        </w:rPr>
        <w:t>Spitalul monitorizeaza lunar executia bugetara, urmarind realizarea veniturilor si efectuarea cheltuie</w:t>
      </w:r>
      <w:r w:rsidR="001249E8" w:rsidRPr="00CA2619">
        <w:rPr>
          <w:rFonts w:ascii="Times New Roman" w:hAnsi="Times New Roman"/>
          <w:sz w:val="24"/>
          <w:szCs w:val="24"/>
        </w:rPr>
        <w:t>lilor   in limita bugetului apr</w:t>
      </w:r>
      <w:r w:rsidRPr="00CA2619">
        <w:rPr>
          <w:rFonts w:ascii="Times New Roman" w:hAnsi="Times New Roman"/>
          <w:sz w:val="24"/>
          <w:szCs w:val="24"/>
        </w:rPr>
        <w:t>obat.</w:t>
      </w:r>
      <w:bookmarkEnd w:id="64"/>
      <w:bookmarkEnd w:id="65"/>
    </w:p>
    <w:p w:rsidR="00F4207C" w:rsidRPr="00CA2619" w:rsidRDefault="009D40F8" w:rsidP="00654ECE">
      <w:pPr>
        <w:spacing w:after="0" w:line="360" w:lineRule="auto"/>
        <w:jc w:val="both"/>
        <w:rPr>
          <w:rFonts w:ascii="Times New Roman" w:hAnsi="Times New Roman"/>
          <w:sz w:val="24"/>
          <w:szCs w:val="24"/>
        </w:rPr>
      </w:pPr>
      <w:r w:rsidRPr="00CA2619">
        <w:rPr>
          <w:rFonts w:ascii="Times New Roman" w:hAnsi="Times New Roman"/>
          <w:sz w:val="24"/>
          <w:szCs w:val="24"/>
        </w:rPr>
        <w:tab/>
      </w:r>
      <w:r w:rsidR="00F4207C" w:rsidRPr="00CA2619">
        <w:rPr>
          <w:rFonts w:ascii="Times New Roman" w:hAnsi="Times New Roman"/>
          <w:sz w:val="24"/>
          <w:szCs w:val="24"/>
        </w:rPr>
        <w:tab/>
      </w:r>
      <w:bookmarkStart w:id="66" w:name="_Toc413930380"/>
      <w:bookmarkStart w:id="67" w:name="_Toc413931100"/>
      <w:r w:rsidR="00F4207C" w:rsidRPr="00CA2619">
        <w:rPr>
          <w:rFonts w:ascii="Times New Roman" w:hAnsi="Times New Roman"/>
          <w:sz w:val="24"/>
          <w:szCs w:val="24"/>
        </w:rPr>
        <w:t>Spitalul primeste sume de la bugetul de stat, sume care vor fi utilizate  numai pentru dest</w:t>
      </w:r>
      <w:r w:rsidR="00C51185" w:rsidRPr="00CA2619">
        <w:rPr>
          <w:rFonts w:ascii="Times New Roman" w:hAnsi="Times New Roman"/>
          <w:sz w:val="24"/>
          <w:szCs w:val="24"/>
        </w:rPr>
        <w:t>inatiile pentru care au fost al</w:t>
      </w:r>
      <w:r w:rsidR="00F4207C" w:rsidRPr="00CA2619">
        <w:rPr>
          <w:rFonts w:ascii="Times New Roman" w:hAnsi="Times New Roman"/>
          <w:sz w:val="24"/>
          <w:szCs w:val="24"/>
        </w:rPr>
        <w:t>ocate, dupa cum urmeaza:</w:t>
      </w:r>
      <w:bookmarkEnd w:id="66"/>
      <w:bookmarkEnd w:id="67"/>
    </w:p>
    <w:p w:rsidR="00F4207C" w:rsidRPr="00CA2619" w:rsidRDefault="00C03604" w:rsidP="00654ECE">
      <w:pPr>
        <w:pStyle w:val="ListParagraph"/>
        <w:numPr>
          <w:ilvl w:val="0"/>
          <w:numId w:val="114"/>
        </w:numPr>
        <w:spacing w:after="0" w:line="360" w:lineRule="auto"/>
        <w:jc w:val="both"/>
        <w:rPr>
          <w:rFonts w:ascii="Times New Roman" w:hAnsi="Times New Roman"/>
          <w:sz w:val="24"/>
          <w:szCs w:val="24"/>
        </w:rPr>
      </w:pPr>
      <w:bookmarkStart w:id="68" w:name="_Toc413930381"/>
      <w:bookmarkStart w:id="69" w:name="_Toc413931101"/>
      <w:r w:rsidRPr="00CA2619">
        <w:rPr>
          <w:rFonts w:ascii="Times New Roman" w:hAnsi="Times New Roman"/>
          <w:sz w:val="24"/>
          <w:szCs w:val="24"/>
        </w:rPr>
        <w:t>d</w:t>
      </w:r>
      <w:r w:rsidR="00F4207C" w:rsidRPr="00CA2619">
        <w:rPr>
          <w:rFonts w:ascii="Times New Roman" w:hAnsi="Times New Roman"/>
          <w:sz w:val="24"/>
          <w:szCs w:val="24"/>
        </w:rPr>
        <w:t>e la bugetul de stat se asigura:</w:t>
      </w:r>
      <w:bookmarkEnd w:id="68"/>
      <w:bookmarkEnd w:id="69"/>
    </w:p>
    <w:p w:rsidR="00832C63" w:rsidRPr="00CA2619" w:rsidRDefault="00C03604" w:rsidP="00654ECE">
      <w:pPr>
        <w:pStyle w:val="ListParagraph"/>
        <w:numPr>
          <w:ilvl w:val="0"/>
          <w:numId w:val="10"/>
        </w:numPr>
        <w:spacing w:after="0" w:line="360" w:lineRule="auto"/>
        <w:jc w:val="both"/>
        <w:rPr>
          <w:rFonts w:ascii="Times New Roman" w:hAnsi="Times New Roman"/>
          <w:sz w:val="24"/>
          <w:szCs w:val="24"/>
        </w:rPr>
      </w:pPr>
      <w:bookmarkStart w:id="70" w:name="_Toc413930382"/>
      <w:bookmarkStart w:id="71" w:name="_Toc413931102"/>
      <w:r w:rsidRPr="00CA2619">
        <w:rPr>
          <w:rFonts w:ascii="Times New Roman" w:hAnsi="Times New Roman"/>
          <w:sz w:val="24"/>
          <w:szCs w:val="24"/>
        </w:rPr>
        <w:t xml:space="preserve">modernizarea </w:t>
      </w:r>
      <w:r w:rsidR="003C0C5F" w:rsidRPr="00CA2619">
        <w:rPr>
          <w:rFonts w:ascii="Times New Roman" w:hAnsi="Times New Roman"/>
          <w:sz w:val="24"/>
          <w:szCs w:val="24"/>
        </w:rPr>
        <w:t xml:space="preserve">, transformarea si extinderea constructiilor existente, precum si efectuarea de reparatii </w:t>
      </w:r>
      <w:r w:rsidR="00832C63" w:rsidRPr="00CA2619">
        <w:rPr>
          <w:rFonts w:ascii="Times New Roman" w:hAnsi="Times New Roman"/>
          <w:sz w:val="24"/>
          <w:szCs w:val="24"/>
        </w:rPr>
        <w:t>capital</w:t>
      </w:r>
      <w:bookmarkEnd w:id="70"/>
      <w:bookmarkEnd w:id="71"/>
    </w:p>
    <w:p w:rsidR="00C03604" w:rsidRPr="00CA2619" w:rsidRDefault="00C03604" w:rsidP="00654ECE">
      <w:pPr>
        <w:pStyle w:val="ListParagraph"/>
        <w:numPr>
          <w:ilvl w:val="0"/>
          <w:numId w:val="10"/>
        </w:numPr>
        <w:spacing w:after="0" w:line="360" w:lineRule="auto"/>
        <w:jc w:val="both"/>
        <w:rPr>
          <w:rFonts w:ascii="Times New Roman" w:hAnsi="Times New Roman"/>
          <w:sz w:val="24"/>
          <w:szCs w:val="24"/>
        </w:rPr>
      </w:pPr>
      <w:bookmarkStart w:id="72" w:name="_Toc413930383"/>
      <w:bookmarkStart w:id="73" w:name="_Toc413931103"/>
      <w:r w:rsidRPr="00CA2619">
        <w:rPr>
          <w:rFonts w:ascii="Times New Roman" w:hAnsi="Times New Roman"/>
          <w:sz w:val="24"/>
          <w:szCs w:val="24"/>
        </w:rPr>
        <w:t>dotarea cu echipamente si aparatura medicala de inalta performanta, in conditiile legii;</w:t>
      </w:r>
      <w:bookmarkEnd w:id="72"/>
      <w:bookmarkEnd w:id="73"/>
    </w:p>
    <w:p w:rsidR="003C0C5F" w:rsidRPr="00CA2619" w:rsidRDefault="0025708D" w:rsidP="00654ECE">
      <w:pPr>
        <w:pStyle w:val="ListParagraph"/>
        <w:numPr>
          <w:ilvl w:val="0"/>
          <w:numId w:val="114"/>
        </w:numPr>
        <w:spacing w:after="0" w:line="360" w:lineRule="auto"/>
        <w:jc w:val="both"/>
        <w:rPr>
          <w:rFonts w:ascii="Times New Roman" w:hAnsi="Times New Roman"/>
          <w:sz w:val="24"/>
          <w:szCs w:val="24"/>
        </w:rPr>
      </w:pPr>
      <w:bookmarkStart w:id="74" w:name="_Toc413930384"/>
      <w:bookmarkStart w:id="75" w:name="_Toc413931104"/>
      <w:r w:rsidRPr="00CA2619">
        <w:rPr>
          <w:rFonts w:ascii="Times New Roman" w:hAnsi="Times New Roman"/>
          <w:sz w:val="24"/>
          <w:szCs w:val="24"/>
        </w:rPr>
        <w:t>spitalul poate realiza</w:t>
      </w:r>
      <w:r w:rsidR="00C342AF" w:rsidRPr="00CA2619">
        <w:rPr>
          <w:rFonts w:ascii="Times New Roman" w:hAnsi="Times New Roman"/>
          <w:sz w:val="24"/>
          <w:szCs w:val="24"/>
        </w:rPr>
        <w:t xml:space="preserve"> venituri proprii suplimentare din :</w:t>
      </w:r>
      <w:bookmarkEnd w:id="74"/>
      <w:bookmarkEnd w:id="75"/>
    </w:p>
    <w:p w:rsidR="00B67882" w:rsidRPr="00CA2619" w:rsidRDefault="00B67882" w:rsidP="00654ECE">
      <w:pPr>
        <w:pStyle w:val="ListParagraph"/>
        <w:numPr>
          <w:ilvl w:val="0"/>
          <w:numId w:val="115"/>
        </w:numPr>
        <w:spacing w:after="0" w:line="360" w:lineRule="auto"/>
        <w:jc w:val="both"/>
        <w:rPr>
          <w:rFonts w:ascii="Times New Roman" w:hAnsi="Times New Roman"/>
          <w:sz w:val="24"/>
          <w:szCs w:val="24"/>
        </w:rPr>
      </w:pPr>
      <w:bookmarkStart w:id="76" w:name="_Toc413930385"/>
      <w:bookmarkStart w:id="77" w:name="_Toc413931105"/>
      <w:r w:rsidRPr="00CA2619">
        <w:rPr>
          <w:rFonts w:ascii="Times New Roman" w:hAnsi="Times New Roman"/>
          <w:sz w:val="24"/>
          <w:szCs w:val="24"/>
        </w:rPr>
        <w:t>servicii medicale, furnizate la cererea pacientilor;</w:t>
      </w:r>
      <w:bookmarkEnd w:id="76"/>
      <w:bookmarkEnd w:id="77"/>
    </w:p>
    <w:p w:rsidR="00C342AF" w:rsidRPr="00CA2619" w:rsidRDefault="00EC0D2B" w:rsidP="00654ECE">
      <w:pPr>
        <w:pStyle w:val="ListParagraph"/>
        <w:numPr>
          <w:ilvl w:val="0"/>
          <w:numId w:val="115"/>
        </w:numPr>
        <w:spacing w:after="0" w:line="360" w:lineRule="auto"/>
        <w:jc w:val="both"/>
        <w:rPr>
          <w:rFonts w:ascii="Times New Roman" w:hAnsi="Times New Roman"/>
          <w:sz w:val="24"/>
          <w:szCs w:val="24"/>
        </w:rPr>
      </w:pPr>
      <w:bookmarkStart w:id="78" w:name="_Toc413930386"/>
      <w:bookmarkStart w:id="79" w:name="_Toc413931106"/>
      <w:r w:rsidRPr="00CA2619">
        <w:rPr>
          <w:rFonts w:ascii="Times New Roman" w:hAnsi="Times New Roman"/>
          <w:sz w:val="24"/>
          <w:szCs w:val="24"/>
        </w:rPr>
        <w:t>donatii si sponsorizari;</w:t>
      </w:r>
      <w:bookmarkEnd w:id="78"/>
      <w:bookmarkEnd w:id="79"/>
    </w:p>
    <w:p w:rsidR="00EC0D2B" w:rsidRPr="00CA2619" w:rsidRDefault="00EC0D2B" w:rsidP="00654ECE">
      <w:pPr>
        <w:pStyle w:val="ListParagraph"/>
        <w:numPr>
          <w:ilvl w:val="0"/>
          <w:numId w:val="115"/>
        </w:numPr>
        <w:spacing w:after="0" w:line="360" w:lineRule="auto"/>
        <w:jc w:val="both"/>
        <w:rPr>
          <w:rFonts w:ascii="Times New Roman" w:hAnsi="Times New Roman"/>
          <w:sz w:val="24"/>
          <w:szCs w:val="24"/>
        </w:rPr>
      </w:pPr>
      <w:bookmarkStart w:id="80" w:name="_Toc413930387"/>
      <w:bookmarkStart w:id="81" w:name="_Toc413931107"/>
      <w:r w:rsidRPr="00CA2619">
        <w:rPr>
          <w:rFonts w:ascii="Times New Roman" w:hAnsi="Times New Roman"/>
          <w:sz w:val="24"/>
          <w:szCs w:val="24"/>
        </w:rPr>
        <w:t>inchirieri de spatii , cu aprobarea Consiliului Judetean Arges, in conditiile legii;</w:t>
      </w:r>
      <w:bookmarkEnd w:id="80"/>
      <w:bookmarkEnd w:id="81"/>
    </w:p>
    <w:p w:rsidR="00B67882" w:rsidRPr="00CA2619" w:rsidRDefault="007035A3" w:rsidP="00654ECE">
      <w:pPr>
        <w:pStyle w:val="ListParagraph"/>
        <w:numPr>
          <w:ilvl w:val="0"/>
          <w:numId w:val="115"/>
        </w:numPr>
        <w:spacing w:after="0" w:line="360" w:lineRule="auto"/>
        <w:jc w:val="both"/>
        <w:rPr>
          <w:rFonts w:ascii="Times New Roman" w:hAnsi="Times New Roman"/>
          <w:sz w:val="24"/>
          <w:szCs w:val="24"/>
        </w:rPr>
      </w:pPr>
      <w:bookmarkStart w:id="82" w:name="_Toc413930388"/>
      <w:bookmarkStart w:id="83" w:name="_Toc413931108"/>
      <w:r w:rsidRPr="00CA2619">
        <w:rPr>
          <w:rFonts w:ascii="Times New Roman" w:hAnsi="Times New Roman"/>
          <w:sz w:val="24"/>
          <w:szCs w:val="24"/>
        </w:rPr>
        <w:t>alte surse.</w:t>
      </w:r>
      <w:bookmarkEnd w:id="82"/>
      <w:bookmarkEnd w:id="83"/>
    </w:p>
    <w:p w:rsidR="00040DBC" w:rsidRPr="00CA2619" w:rsidRDefault="00CB3D52" w:rsidP="00654ECE">
      <w:pPr>
        <w:spacing w:after="0" w:line="360" w:lineRule="auto"/>
        <w:jc w:val="both"/>
        <w:rPr>
          <w:rFonts w:ascii="Times New Roman" w:hAnsi="Times New Roman"/>
          <w:sz w:val="24"/>
          <w:szCs w:val="24"/>
        </w:rPr>
      </w:pPr>
      <w:r w:rsidRPr="00CA2619">
        <w:rPr>
          <w:rFonts w:ascii="Times New Roman" w:hAnsi="Times New Roman"/>
          <w:b/>
          <w:sz w:val="24"/>
          <w:szCs w:val="24"/>
        </w:rPr>
        <w:tab/>
      </w:r>
      <w:r w:rsidRPr="00CA2619">
        <w:rPr>
          <w:rFonts w:ascii="Times New Roman" w:hAnsi="Times New Roman"/>
          <w:sz w:val="24"/>
          <w:szCs w:val="24"/>
        </w:rPr>
        <w:tab/>
      </w:r>
      <w:bookmarkStart w:id="84" w:name="_Toc413930389"/>
      <w:bookmarkStart w:id="85" w:name="_Toc413931109"/>
      <w:r w:rsidRPr="00CA2619">
        <w:rPr>
          <w:rFonts w:ascii="Times New Roman" w:hAnsi="Times New Roman"/>
          <w:sz w:val="24"/>
          <w:szCs w:val="24"/>
        </w:rPr>
        <w:t>Contractul de furnizare de servicii medicale al Spitalului de Boli Cronice si Geriatrie, reprezinta sursa principal</w:t>
      </w:r>
      <w:r w:rsidR="003C2257" w:rsidRPr="00CA2619">
        <w:rPr>
          <w:rFonts w:ascii="Times New Roman" w:hAnsi="Times New Roman"/>
          <w:sz w:val="24"/>
          <w:szCs w:val="24"/>
        </w:rPr>
        <w:t>a</w:t>
      </w:r>
      <w:r w:rsidRPr="00CA2619">
        <w:rPr>
          <w:rFonts w:ascii="Times New Roman" w:hAnsi="Times New Roman"/>
          <w:sz w:val="24"/>
          <w:szCs w:val="24"/>
        </w:rPr>
        <w:t xml:space="preserve"> a veniturilor  in cadrul bugetului de venituri si cheltuieli , si se negociaza cu conducerea C.A.S. Arges </w:t>
      </w:r>
      <w:r w:rsidR="003C2257" w:rsidRPr="00CA2619">
        <w:rPr>
          <w:rFonts w:ascii="Times New Roman" w:hAnsi="Times New Roman"/>
          <w:sz w:val="24"/>
          <w:szCs w:val="24"/>
        </w:rPr>
        <w:t xml:space="preserve"> de catre managerul unitatii</w:t>
      </w:r>
      <w:r w:rsidR="0086292C" w:rsidRPr="00CA2619">
        <w:rPr>
          <w:rFonts w:ascii="Times New Roman" w:hAnsi="Times New Roman"/>
          <w:sz w:val="24"/>
          <w:szCs w:val="24"/>
        </w:rPr>
        <w:t>, in functie de ind</w:t>
      </w:r>
      <w:r w:rsidR="003C2257" w:rsidRPr="00CA2619">
        <w:rPr>
          <w:rFonts w:ascii="Times New Roman" w:hAnsi="Times New Roman"/>
          <w:sz w:val="24"/>
          <w:szCs w:val="24"/>
        </w:rPr>
        <w:t>icatorii stabiliti in contractu</w:t>
      </w:r>
      <w:r w:rsidR="0086292C" w:rsidRPr="00CA2619">
        <w:rPr>
          <w:rFonts w:ascii="Times New Roman" w:hAnsi="Times New Roman"/>
          <w:sz w:val="24"/>
          <w:szCs w:val="24"/>
        </w:rPr>
        <w:t>l cadru de furnizare de servicii medicale.</w:t>
      </w:r>
      <w:bookmarkEnd w:id="84"/>
      <w:bookmarkEnd w:id="85"/>
    </w:p>
    <w:p w:rsidR="00945F39" w:rsidRPr="00CA2619" w:rsidRDefault="009D40F8" w:rsidP="00654ECE">
      <w:pPr>
        <w:spacing w:after="0" w:line="360" w:lineRule="auto"/>
        <w:jc w:val="both"/>
        <w:rPr>
          <w:rFonts w:ascii="Times New Roman" w:hAnsi="Times New Roman"/>
          <w:sz w:val="24"/>
          <w:szCs w:val="24"/>
        </w:rPr>
      </w:pPr>
      <w:r w:rsidRPr="00CA2619">
        <w:rPr>
          <w:rFonts w:ascii="Times New Roman" w:hAnsi="Times New Roman"/>
          <w:sz w:val="24"/>
          <w:szCs w:val="24"/>
        </w:rPr>
        <w:tab/>
      </w:r>
      <w:r w:rsidR="00945F39" w:rsidRPr="00CA2619">
        <w:rPr>
          <w:rFonts w:ascii="Times New Roman" w:hAnsi="Times New Roman"/>
          <w:sz w:val="24"/>
          <w:szCs w:val="24"/>
        </w:rPr>
        <w:tab/>
      </w:r>
      <w:bookmarkStart w:id="86" w:name="_Toc413930390"/>
      <w:bookmarkStart w:id="87" w:name="_Toc413931110"/>
      <w:r w:rsidR="00945F39" w:rsidRPr="00CA2619">
        <w:rPr>
          <w:rFonts w:ascii="Times New Roman" w:hAnsi="Times New Roman"/>
          <w:sz w:val="24"/>
          <w:szCs w:val="24"/>
        </w:rPr>
        <w:t>Proiectul bugetului de venituri si cheltuieli</w:t>
      </w:r>
      <w:r w:rsidR="000331AD" w:rsidRPr="00CA2619">
        <w:rPr>
          <w:rFonts w:ascii="Times New Roman" w:hAnsi="Times New Roman"/>
          <w:sz w:val="24"/>
          <w:szCs w:val="24"/>
        </w:rPr>
        <w:t xml:space="preserve"> se elaboreaza de catre conducerea spitalului </w:t>
      </w:r>
      <w:r w:rsidR="009B1722" w:rsidRPr="00CA2619">
        <w:rPr>
          <w:rFonts w:ascii="Times New Roman" w:hAnsi="Times New Roman"/>
          <w:sz w:val="24"/>
          <w:szCs w:val="24"/>
        </w:rPr>
        <w:t>pe baza Normelor metodologice aprobate de Ministerul Sanatatii.</w:t>
      </w:r>
      <w:bookmarkEnd w:id="86"/>
      <w:bookmarkEnd w:id="87"/>
    </w:p>
    <w:p w:rsidR="009C0639" w:rsidRPr="00CA2619" w:rsidRDefault="009D40F8" w:rsidP="00654ECE">
      <w:pPr>
        <w:spacing w:after="0" w:line="360" w:lineRule="auto"/>
        <w:jc w:val="both"/>
        <w:rPr>
          <w:rFonts w:ascii="Times New Roman" w:hAnsi="Times New Roman"/>
          <w:sz w:val="24"/>
          <w:szCs w:val="24"/>
        </w:rPr>
      </w:pPr>
      <w:r w:rsidRPr="00CA2619">
        <w:rPr>
          <w:rFonts w:ascii="Times New Roman" w:hAnsi="Times New Roman"/>
          <w:sz w:val="24"/>
          <w:szCs w:val="24"/>
        </w:rPr>
        <w:tab/>
      </w:r>
      <w:r w:rsidR="009C0639" w:rsidRPr="00CA2619">
        <w:rPr>
          <w:rFonts w:ascii="Times New Roman" w:hAnsi="Times New Roman"/>
          <w:sz w:val="24"/>
          <w:szCs w:val="24"/>
        </w:rPr>
        <w:tab/>
      </w:r>
      <w:bookmarkStart w:id="88" w:name="_Toc413930391"/>
      <w:bookmarkStart w:id="89" w:name="_Toc413931111"/>
      <w:r w:rsidR="004127B9" w:rsidRPr="00CA2619">
        <w:rPr>
          <w:rFonts w:ascii="Times New Roman" w:hAnsi="Times New Roman"/>
          <w:sz w:val="24"/>
          <w:szCs w:val="24"/>
        </w:rPr>
        <w:t xml:space="preserve">In cazul de refuzului uneia dintre parti </w:t>
      </w:r>
      <w:r w:rsidR="00B851E1" w:rsidRPr="00CA2619">
        <w:rPr>
          <w:rFonts w:ascii="Times New Roman" w:hAnsi="Times New Roman"/>
          <w:sz w:val="24"/>
          <w:szCs w:val="24"/>
        </w:rPr>
        <w:t>de a semna contractul de furnizare servicii medicale</w:t>
      </w:r>
      <w:r w:rsidR="00DF36AB" w:rsidRPr="00CA2619">
        <w:rPr>
          <w:rFonts w:ascii="Times New Roman" w:hAnsi="Times New Roman"/>
          <w:sz w:val="24"/>
          <w:szCs w:val="24"/>
        </w:rPr>
        <w:t xml:space="preserve">, se constituie </w:t>
      </w:r>
      <w:r w:rsidR="004D1A5F" w:rsidRPr="00CA2619">
        <w:rPr>
          <w:rFonts w:ascii="Times New Roman" w:hAnsi="Times New Roman"/>
          <w:sz w:val="24"/>
          <w:szCs w:val="24"/>
        </w:rPr>
        <w:t xml:space="preserve">o comisie </w:t>
      </w:r>
      <w:r w:rsidR="005B6DC7" w:rsidRPr="00CA2619">
        <w:rPr>
          <w:rFonts w:ascii="Times New Roman" w:hAnsi="Times New Roman"/>
          <w:sz w:val="24"/>
          <w:szCs w:val="24"/>
        </w:rPr>
        <w:t>de mediere care in 10 zile trebuie sa remedieze divergentele.</w:t>
      </w:r>
      <w:bookmarkEnd w:id="88"/>
      <w:bookmarkEnd w:id="89"/>
    </w:p>
    <w:p w:rsidR="000312BC" w:rsidRPr="00CA2619" w:rsidRDefault="009D40F8" w:rsidP="00654ECE">
      <w:pPr>
        <w:spacing w:after="0" w:line="360" w:lineRule="auto"/>
        <w:jc w:val="both"/>
        <w:rPr>
          <w:rFonts w:ascii="Times New Roman" w:hAnsi="Times New Roman"/>
          <w:sz w:val="24"/>
          <w:szCs w:val="24"/>
        </w:rPr>
      </w:pPr>
      <w:r w:rsidRPr="00CA2619">
        <w:rPr>
          <w:rFonts w:ascii="Times New Roman" w:hAnsi="Times New Roman"/>
          <w:sz w:val="24"/>
          <w:szCs w:val="24"/>
        </w:rPr>
        <w:tab/>
      </w:r>
      <w:r w:rsidR="000312BC" w:rsidRPr="00CA2619">
        <w:rPr>
          <w:rFonts w:ascii="Times New Roman" w:hAnsi="Times New Roman"/>
          <w:sz w:val="24"/>
          <w:szCs w:val="24"/>
        </w:rPr>
        <w:tab/>
      </w:r>
      <w:bookmarkStart w:id="90" w:name="_Toc413930392"/>
      <w:bookmarkStart w:id="91" w:name="_Toc413931112"/>
      <w:r w:rsidR="000312BC" w:rsidRPr="00CA2619">
        <w:rPr>
          <w:rFonts w:ascii="Times New Roman" w:hAnsi="Times New Roman"/>
          <w:sz w:val="24"/>
          <w:szCs w:val="24"/>
        </w:rPr>
        <w:t>Bugetul de venituri si cheltuieli se aproba in termen de 10 zile de la incheierea contractului de furnizare a serviciilor medicale.</w:t>
      </w:r>
      <w:bookmarkEnd w:id="90"/>
      <w:bookmarkEnd w:id="91"/>
    </w:p>
    <w:p w:rsidR="000312BC" w:rsidRPr="00CA2619" w:rsidRDefault="009D40F8" w:rsidP="00654ECE">
      <w:pPr>
        <w:spacing w:after="0" w:line="360" w:lineRule="auto"/>
        <w:jc w:val="both"/>
        <w:rPr>
          <w:rFonts w:ascii="Times New Roman" w:hAnsi="Times New Roman"/>
          <w:sz w:val="24"/>
          <w:szCs w:val="24"/>
        </w:rPr>
      </w:pPr>
      <w:r w:rsidRPr="00CA2619">
        <w:rPr>
          <w:rFonts w:ascii="Times New Roman" w:hAnsi="Times New Roman"/>
          <w:sz w:val="24"/>
          <w:szCs w:val="24"/>
        </w:rPr>
        <w:tab/>
      </w:r>
      <w:r w:rsidR="000312BC" w:rsidRPr="00CA2619">
        <w:rPr>
          <w:rFonts w:ascii="Times New Roman" w:hAnsi="Times New Roman"/>
          <w:sz w:val="24"/>
          <w:szCs w:val="24"/>
        </w:rPr>
        <w:tab/>
      </w:r>
      <w:bookmarkStart w:id="92" w:name="_Toc413930393"/>
      <w:bookmarkStart w:id="93" w:name="_Toc413931113"/>
      <w:r w:rsidR="00200C89" w:rsidRPr="00CA2619">
        <w:rPr>
          <w:rFonts w:ascii="Times New Roman" w:hAnsi="Times New Roman"/>
          <w:sz w:val="24"/>
          <w:szCs w:val="24"/>
        </w:rPr>
        <w:t xml:space="preserve">Decontarea serviciilor medicale  se face conform contractului de furnizare </w:t>
      </w:r>
      <w:r w:rsidR="003104C4" w:rsidRPr="00CA2619">
        <w:rPr>
          <w:rFonts w:ascii="Times New Roman" w:hAnsi="Times New Roman"/>
          <w:sz w:val="24"/>
          <w:szCs w:val="24"/>
        </w:rPr>
        <w:t xml:space="preserve">, pe baza de documente justificative </w:t>
      </w:r>
      <w:r w:rsidR="006648DB" w:rsidRPr="00CA2619">
        <w:rPr>
          <w:rFonts w:ascii="Times New Roman" w:hAnsi="Times New Roman"/>
          <w:sz w:val="24"/>
          <w:szCs w:val="24"/>
        </w:rPr>
        <w:t>, in fun</w:t>
      </w:r>
      <w:r w:rsidR="00B35882" w:rsidRPr="00CA2619">
        <w:rPr>
          <w:rFonts w:ascii="Times New Roman" w:hAnsi="Times New Roman"/>
          <w:sz w:val="24"/>
          <w:szCs w:val="24"/>
        </w:rPr>
        <w:t>c</w:t>
      </w:r>
      <w:r w:rsidR="006648DB" w:rsidRPr="00CA2619">
        <w:rPr>
          <w:rFonts w:ascii="Times New Roman" w:hAnsi="Times New Roman"/>
          <w:sz w:val="24"/>
          <w:szCs w:val="24"/>
        </w:rPr>
        <w:t>tie de realizarea acestora</w:t>
      </w:r>
      <w:r w:rsidR="007134AF" w:rsidRPr="00CA2619">
        <w:rPr>
          <w:rFonts w:ascii="Times New Roman" w:hAnsi="Times New Roman"/>
          <w:sz w:val="24"/>
          <w:szCs w:val="24"/>
        </w:rPr>
        <w:t>.</w:t>
      </w:r>
      <w:bookmarkEnd w:id="92"/>
      <w:bookmarkEnd w:id="93"/>
    </w:p>
    <w:p w:rsidR="007134AF" w:rsidRPr="00CA2619" w:rsidRDefault="009D40F8" w:rsidP="00654ECE">
      <w:pPr>
        <w:spacing w:after="0" w:line="360" w:lineRule="auto"/>
        <w:jc w:val="both"/>
        <w:rPr>
          <w:rFonts w:ascii="Times New Roman" w:hAnsi="Times New Roman"/>
          <w:sz w:val="24"/>
          <w:szCs w:val="24"/>
        </w:rPr>
      </w:pPr>
      <w:r w:rsidRPr="00CA2619">
        <w:rPr>
          <w:rFonts w:ascii="Times New Roman" w:hAnsi="Times New Roman"/>
          <w:sz w:val="24"/>
          <w:szCs w:val="24"/>
        </w:rPr>
        <w:tab/>
      </w:r>
      <w:r w:rsidR="007134AF" w:rsidRPr="00CA2619">
        <w:rPr>
          <w:rFonts w:ascii="Times New Roman" w:hAnsi="Times New Roman"/>
          <w:sz w:val="24"/>
          <w:szCs w:val="24"/>
        </w:rPr>
        <w:tab/>
      </w:r>
      <w:bookmarkStart w:id="94" w:name="_Toc413930394"/>
      <w:bookmarkStart w:id="95" w:name="_Toc413931114"/>
      <w:r w:rsidR="007134AF" w:rsidRPr="00CA2619">
        <w:rPr>
          <w:rFonts w:ascii="Times New Roman" w:hAnsi="Times New Roman"/>
          <w:sz w:val="24"/>
          <w:szCs w:val="24"/>
        </w:rPr>
        <w:t>Salarizarea personalului de conducere precum  si a celorlalte categorii de personal se stabileste conform legii.</w:t>
      </w:r>
      <w:bookmarkEnd w:id="94"/>
      <w:bookmarkEnd w:id="95"/>
    </w:p>
    <w:p w:rsidR="00C530D1" w:rsidRPr="00CA2619" w:rsidRDefault="00C530D1" w:rsidP="00654ECE">
      <w:pPr>
        <w:spacing w:after="0" w:line="360" w:lineRule="auto"/>
        <w:jc w:val="both"/>
        <w:rPr>
          <w:rFonts w:ascii="Times New Roman" w:hAnsi="Times New Roman"/>
          <w:sz w:val="24"/>
          <w:szCs w:val="24"/>
        </w:rPr>
      </w:pPr>
    </w:p>
    <w:p w:rsidR="005B5FE4" w:rsidRPr="00CA2619" w:rsidRDefault="005B5FE4" w:rsidP="00B35882">
      <w:pPr>
        <w:tabs>
          <w:tab w:val="left" w:pos="540"/>
        </w:tabs>
        <w:spacing w:after="0" w:line="360" w:lineRule="auto"/>
        <w:outlineLvl w:val="0"/>
        <w:rPr>
          <w:rFonts w:ascii="Times New Roman" w:hAnsi="Times New Roman"/>
          <w:b/>
          <w:sz w:val="24"/>
          <w:szCs w:val="24"/>
        </w:rPr>
      </w:pPr>
    </w:p>
    <w:p w:rsidR="00D10C77" w:rsidRPr="00CA2619" w:rsidRDefault="00D10C77" w:rsidP="00654ECE">
      <w:pPr>
        <w:pStyle w:val="Heading1"/>
        <w:spacing w:line="360" w:lineRule="auto"/>
        <w:jc w:val="center"/>
        <w:rPr>
          <w:b/>
        </w:rPr>
      </w:pPr>
      <w:bookmarkStart w:id="96" w:name="_Toc413930395"/>
      <w:bookmarkStart w:id="97" w:name="_Toc482786094"/>
      <w:r w:rsidRPr="00CA2619">
        <w:rPr>
          <w:b/>
        </w:rPr>
        <w:lastRenderedPageBreak/>
        <w:t>Cap.IV.Internarea si externarea bolnavilor programati</w:t>
      </w:r>
      <w:bookmarkEnd w:id="96"/>
      <w:bookmarkEnd w:id="97"/>
    </w:p>
    <w:p w:rsidR="000C045E" w:rsidRDefault="000C045E" w:rsidP="00654ECE">
      <w:pPr>
        <w:pStyle w:val="Heading2"/>
        <w:numPr>
          <w:ilvl w:val="0"/>
          <w:numId w:val="0"/>
        </w:numPr>
        <w:ind w:left="1440" w:hanging="720"/>
      </w:pPr>
      <w:bookmarkStart w:id="98" w:name="_Toc413930396"/>
      <w:bookmarkStart w:id="99" w:name="_Toc482786095"/>
    </w:p>
    <w:p w:rsidR="005D0CA6" w:rsidRPr="00CA2619" w:rsidRDefault="00D10C77" w:rsidP="00654ECE">
      <w:pPr>
        <w:pStyle w:val="Heading2"/>
        <w:numPr>
          <w:ilvl w:val="0"/>
          <w:numId w:val="0"/>
        </w:numPr>
        <w:ind w:left="1440" w:hanging="720"/>
      </w:pPr>
      <w:r w:rsidRPr="00CA2619">
        <w:t>4.1.Biroul de internari-externari</w:t>
      </w:r>
      <w:bookmarkEnd w:id="98"/>
      <w:bookmarkEnd w:id="99"/>
      <w:r w:rsidR="00316C75" w:rsidRPr="00CA2619">
        <w:t xml:space="preserve">  </w:t>
      </w:r>
    </w:p>
    <w:p w:rsidR="00D10C77" w:rsidRPr="00CA2619" w:rsidRDefault="005D0CA6" w:rsidP="00654ECE">
      <w:pPr>
        <w:tabs>
          <w:tab w:val="left" w:pos="540"/>
        </w:tabs>
        <w:spacing w:after="0" w:line="360" w:lineRule="auto"/>
        <w:rPr>
          <w:rFonts w:ascii="Times New Roman" w:hAnsi="Times New Roman"/>
          <w:sz w:val="24"/>
          <w:szCs w:val="24"/>
        </w:rPr>
      </w:pPr>
      <w:r w:rsidRPr="00CA2619">
        <w:rPr>
          <w:rFonts w:ascii="Times New Roman" w:hAnsi="Times New Roman"/>
          <w:sz w:val="24"/>
          <w:szCs w:val="24"/>
        </w:rPr>
        <w:tab/>
      </w:r>
      <w:r w:rsidRPr="00CA2619">
        <w:rPr>
          <w:rFonts w:ascii="Times New Roman" w:hAnsi="Times New Roman"/>
          <w:sz w:val="24"/>
          <w:szCs w:val="24"/>
        </w:rPr>
        <w:tab/>
        <w:t xml:space="preserve">Are </w:t>
      </w:r>
      <w:r w:rsidR="00316C75" w:rsidRPr="00CA2619">
        <w:rPr>
          <w:rFonts w:ascii="Times New Roman" w:hAnsi="Times New Roman"/>
          <w:sz w:val="24"/>
          <w:szCs w:val="24"/>
        </w:rPr>
        <w:t xml:space="preserve"> urmatoarele atributii:</w:t>
      </w:r>
    </w:p>
    <w:p w:rsidR="00316C75" w:rsidRPr="00CA2619" w:rsidRDefault="00316C75" w:rsidP="00654ECE">
      <w:pPr>
        <w:numPr>
          <w:ilvl w:val="0"/>
          <w:numId w:val="3"/>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inregistreaza internarile si iesirile bolnavilor din spital;</w:t>
      </w:r>
    </w:p>
    <w:p w:rsidR="00316C75" w:rsidRPr="00CA2619" w:rsidRDefault="006673B9" w:rsidP="00654ECE">
      <w:pPr>
        <w:numPr>
          <w:ilvl w:val="0"/>
          <w:numId w:val="3"/>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asigura inregistrarea datelor de identitate a pacientilor  la internare in FOCG;</w:t>
      </w:r>
    </w:p>
    <w:p w:rsidR="006673B9" w:rsidRPr="00CA2619" w:rsidRDefault="006673B9" w:rsidP="00654ECE">
      <w:pPr>
        <w:numPr>
          <w:ilvl w:val="0"/>
          <w:numId w:val="3"/>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inregistre</w:t>
      </w:r>
      <w:r w:rsidR="002A5F0D" w:rsidRPr="00CA2619">
        <w:rPr>
          <w:rFonts w:ascii="Times New Roman" w:hAnsi="Times New Roman"/>
          <w:sz w:val="24"/>
          <w:szCs w:val="24"/>
        </w:rPr>
        <w:t>aza</w:t>
      </w:r>
      <w:r w:rsidR="006441A1" w:rsidRPr="00CA2619">
        <w:rPr>
          <w:rFonts w:ascii="Times New Roman" w:hAnsi="Times New Roman"/>
          <w:sz w:val="24"/>
          <w:szCs w:val="24"/>
        </w:rPr>
        <w:t xml:space="preserve"> Foaia de Observatie in Re</w:t>
      </w:r>
      <w:r w:rsidRPr="00CA2619">
        <w:rPr>
          <w:rFonts w:ascii="Times New Roman" w:hAnsi="Times New Roman"/>
          <w:sz w:val="24"/>
          <w:szCs w:val="24"/>
        </w:rPr>
        <w:t>gistrul de internari;</w:t>
      </w:r>
    </w:p>
    <w:p w:rsidR="006673B9" w:rsidRPr="00CA2619" w:rsidRDefault="00BF0B10" w:rsidP="00654ECE">
      <w:pPr>
        <w:numPr>
          <w:ilvl w:val="0"/>
          <w:numId w:val="3"/>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efectueaza miscarea zilnica a bolnavilor in colaborare cu asistentii sefi de sectie;</w:t>
      </w:r>
    </w:p>
    <w:p w:rsidR="00BF0B10" w:rsidRPr="00CA2619" w:rsidRDefault="00BF0B10" w:rsidP="00654ECE">
      <w:pPr>
        <w:numPr>
          <w:ilvl w:val="0"/>
          <w:numId w:val="3"/>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intocmeste deconturile pacientilor ;</w:t>
      </w:r>
    </w:p>
    <w:p w:rsidR="00BF0B10" w:rsidRPr="00CA2619" w:rsidRDefault="00BF0B10" w:rsidP="00654ECE">
      <w:pPr>
        <w:numPr>
          <w:ilvl w:val="0"/>
          <w:numId w:val="3"/>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 xml:space="preserve"> tine evident</w:t>
      </w:r>
      <w:r w:rsidR="003E38BD" w:rsidRPr="00CA2619">
        <w:rPr>
          <w:rFonts w:ascii="Times New Roman" w:hAnsi="Times New Roman"/>
          <w:sz w:val="24"/>
          <w:szCs w:val="24"/>
        </w:rPr>
        <w:t>a</w:t>
      </w:r>
      <w:r w:rsidRPr="00CA2619">
        <w:rPr>
          <w:rFonts w:ascii="Times New Roman" w:hAnsi="Times New Roman"/>
          <w:sz w:val="24"/>
          <w:szCs w:val="24"/>
        </w:rPr>
        <w:t xml:space="preserve"> bolnavilor internati pe fiecare sectie si o transmite catre serviciul statistica;</w:t>
      </w:r>
    </w:p>
    <w:p w:rsidR="00BF0B10" w:rsidRPr="00CA2619" w:rsidRDefault="00BF0B10" w:rsidP="00654ECE">
      <w:pPr>
        <w:numPr>
          <w:ilvl w:val="0"/>
          <w:numId w:val="3"/>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 xml:space="preserve">incaseaza serviciile </w:t>
      </w:r>
      <w:r w:rsidR="001B1DF8" w:rsidRPr="00CA2619">
        <w:rPr>
          <w:rFonts w:ascii="Times New Roman" w:hAnsi="Times New Roman"/>
          <w:sz w:val="24"/>
          <w:szCs w:val="24"/>
        </w:rPr>
        <w:t xml:space="preserve"> medicale</w:t>
      </w:r>
      <w:r w:rsidR="00F25CA7" w:rsidRPr="00CA2619">
        <w:rPr>
          <w:rFonts w:ascii="Times New Roman" w:hAnsi="Times New Roman"/>
          <w:sz w:val="24"/>
          <w:szCs w:val="24"/>
        </w:rPr>
        <w:t xml:space="preserve"> pe baza de chitantier si depune sumele in baza unui borderou la casieria centrala;</w:t>
      </w:r>
    </w:p>
    <w:p w:rsidR="006B1528" w:rsidRPr="00CA2619" w:rsidRDefault="0008489D" w:rsidP="00654ECE">
      <w:pPr>
        <w:numPr>
          <w:ilvl w:val="0"/>
          <w:numId w:val="3"/>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indeplineste rolul de birou de informatii;</w:t>
      </w:r>
    </w:p>
    <w:p w:rsidR="0008489D" w:rsidRPr="00CA2619" w:rsidRDefault="008B7FC0" w:rsidP="00654ECE">
      <w:pPr>
        <w:numPr>
          <w:ilvl w:val="0"/>
          <w:numId w:val="3"/>
        </w:numPr>
        <w:tabs>
          <w:tab w:val="left" w:pos="540"/>
        </w:tabs>
        <w:spacing w:after="0" w:line="360" w:lineRule="auto"/>
        <w:rPr>
          <w:rFonts w:ascii="Times New Roman" w:hAnsi="Times New Roman"/>
          <w:sz w:val="24"/>
          <w:szCs w:val="24"/>
        </w:rPr>
      </w:pPr>
      <w:r w:rsidRPr="00CA2619">
        <w:rPr>
          <w:rFonts w:ascii="Times New Roman" w:hAnsi="Times New Roman"/>
          <w:sz w:val="24"/>
          <w:szCs w:val="24"/>
        </w:rPr>
        <w:t>este responsabil de respectarea  programului de vizita in unitatea sanitara;</w:t>
      </w:r>
    </w:p>
    <w:p w:rsidR="004B518E" w:rsidRPr="00CA2619" w:rsidRDefault="004B518E" w:rsidP="00654ECE">
      <w:pPr>
        <w:tabs>
          <w:tab w:val="left" w:pos="540"/>
        </w:tabs>
        <w:spacing w:after="0" w:line="360" w:lineRule="auto"/>
        <w:rPr>
          <w:rFonts w:ascii="Times New Roman" w:hAnsi="Times New Roman"/>
          <w:sz w:val="24"/>
          <w:szCs w:val="24"/>
        </w:rPr>
      </w:pPr>
      <w:r w:rsidRPr="00CA2619">
        <w:rPr>
          <w:rFonts w:ascii="Times New Roman" w:hAnsi="Times New Roman"/>
          <w:sz w:val="24"/>
          <w:szCs w:val="24"/>
        </w:rPr>
        <w:tab/>
      </w:r>
    </w:p>
    <w:p w:rsidR="00D10C77" w:rsidRPr="00CA2619" w:rsidRDefault="00D10C77" w:rsidP="00654ECE">
      <w:pPr>
        <w:tabs>
          <w:tab w:val="left" w:pos="540"/>
        </w:tabs>
        <w:spacing w:after="0" w:line="360" w:lineRule="auto"/>
        <w:rPr>
          <w:rFonts w:ascii="Times New Roman" w:hAnsi="Times New Roman"/>
          <w:sz w:val="24"/>
          <w:szCs w:val="24"/>
        </w:rPr>
      </w:pPr>
      <w:r w:rsidRPr="00CA2619">
        <w:rPr>
          <w:rFonts w:ascii="Times New Roman" w:hAnsi="Times New Roman"/>
          <w:sz w:val="24"/>
          <w:szCs w:val="24"/>
        </w:rPr>
        <w:tab/>
      </w:r>
      <w:bookmarkStart w:id="100" w:name="_Toc482786096"/>
      <w:r w:rsidRPr="00CA2619">
        <w:rPr>
          <w:rStyle w:val="Heading2Char"/>
        </w:rPr>
        <w:t>4.2.Serviciul social</w:t>
      </w:r>
      <w:bookmarkEnd w:id="100"/>
      <w:r w:rsidR="00DC5040" w:rsidRPr="00CA2619">
        <w:rPr>
          <w:rFonts w:ascii="Times New Roman" w:hAnsi="Times New Roman"/>
          <w:sz w:val="24"/>
          <w:szCs w:val="24"/>
        </w:rPr>
        <w:t xml:space="preserve"> </w:t>
      </w:r>
      <w:r w:rsidR="00B26EE3" w:rsidRPr="00CA2619">
        <w:rPr>
          <w:rFonts w:ascii="Times New Roman" w:hAnsi="Times New Roman"/>
          <w:sz w:val="24"/>
          <w:szCs w:val="24"/>
        </w:rPr>
        <w:t xml:space="preserve"> are incadrat un asistent social care are urmatoarele atributii:</w:t>
      </w:r>
    </w:p>
    <w:p w:rsidR="00AA53BA" w:rsidRPr="00CA2619" w:rsidRDefault="00AA53BA">
      <w:pPr>
        <w:rPr>
          <w:rFonts w:ascii="Times New Roman" w:hAnsi="Times New Roman"/>
          <w:sz w:val="24"/>
          <w:szCs w:val="24"/>
          <w:lang w:val="it-IT"/>
        </w:rPr>
      </w:pPr>
      <w:r w:rsidRPr="00CA2619">
        <w:rPr>
          <w:rFonts w:ascii="Times New Roman" w:hAnsi="Times New Roman"/>
          <w:sz w:val="24"/>
          <w:szCs w:val="24"/>
          <w:lang w:val="it-IT"/>
        </w:rPr>
        <w:t>Stabileste programul de activitate si defineste prioritatile;</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lang w:val="it-IT"/>
        </w:rPr>
      </w:pPr>
      <w:r w:rsidRPr="00CA2619">
        <w:rPr>
          <w:rFonts w:ascii="Times New Roman" w:hAnsi="Times New Roman"/>
          <w:sz w:val="24"/>
          <w:szCs w:val="24"/>
          <w:lang w:val="it-IT"/>
        </w:rPr>
        <w:t>Intocmeste proiecte de interventie pentru fiecare caz social;</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lang w:val="it-IT"/>
        </w:rPr>
      </w:pPr>
      <w:r w:rsidRPr="00CA2619">
        <w:rPr>
          <w:rFonts w:ascii="Times New Roman" w:hAnsi="Times New Roman"/>
          <w:sz w:val="24"/>
          <w:szCs w:val="24"/>
          <w:lang w:val="it-IT"/>
        </w:rPr>
        <w:t>Reprezinta serviciul de asistenta sociala in relatiile cu autoritatile locale, alte institutii si organizatii neguvernamentale;</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lang w:val="it-IT"/>
        </w:rPr>
      </w:pPr>
      <w:r w:rsidRPr="00CA2619">
        <w:rPr>
          <w:rFonts w:ascii="Times New Roman" w:hAnsi="Times New Roman"/>
          <w:sz w:val="24"/>
          <w:szCs w:val="24"/>
          <w:lang w:val="it-IT"/>
        </w:rPr>
        <w:t>Intreprinde actiuni pentru reducerea numarului de abandonuri in randul  varstnicilor;</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rPr>
      </w:pPr>
      <w:r w:rsidRPr="00CA2619">
        <w:rPr>
          <w:rFonts w:ascii="Times New Roman" w:hAnsi="Times New Roman"/>
          <w:sz w:val="24"/>
          <w:szCs w:val="24"/>
        </w:rPr>
        <w:t>Intreprinde actiuni pentru reducerea abuzurilor asupra  femeilor, varstnicilor, etc;</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rPr>
      </w:pPr>
      <w:r w:rsidRPr="00CA2619">
        <w:rPr>
          <w:rFonts w:ascii="Times New Roman" w:hAnsi="Times New Roman"/>
          <w:sz w:val="24"/>
          <w:szCs w:val="24"/>
        </w:rPr>
        <w:t>Depisteaza cazurile sociale si ia masuri pentru institutionalizarea acestora in centre specializate;</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rPr>
      </w:pPr>
      <w:r w:rsidRPr="00CA2619">
        <w:rPr>
          <w:rFonts w:ascii="Times New Roman" w:hAnsi="Times New Roman"/>
          <w:sz w:val="24"/>
          <w:szCs w:val="24"/>
        </w:rPr>
        <w:t>Ajuta familiile in obtinerea drepturilor ce le revin , obtinerea actelor de identitate ;</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lang w:val="it-IT"/>
        </w:rPr>
      </w:pPr>
      <w:r w:rsidRPr="00CA2619">
        <w:rPr>
          <w:rFonts w:ascii="Times New Roman" w:hAnsi="Times New Roman"/>
          <w:sz w:val="24"/>
          <w:szCs w:val="24"/>
          <w:lang w:val="it-IT"/>
        </w:rPr>
        <w:t xml:space="preserve">Initiaza si participa activ la programele privind protectia sociala a batranilor; </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lang w:val="it-IT"/>
        </w:rPr>
      </w:pPr>
      <w:r w:rsidRPr="00CA2619">
        <w:rPr>
          <w:rFonts w:ascii="Times New Roman" w:hAnsi="Times New Roman"/>
          <w:sz w:val="24"/>
          <w:szCs w:val="24"/>
          <w:lang w:val="it-IT"/>
        </w:rPr>
        <w:t>Intocmeste documentatia necesara, anchete sociale, etc., pentru internarea varstnicilor, a familiilor cu probleme sociale deosebite, etc., in institutii de ocrotire, camine spital, institutii pentru varstnici, etc. ;</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lang w:val="it-IT"/>
        </w:rPr>
      </w:pPr>
      <w:r w:rsidRPr="00CA2619">
        <w:rPr>
          <w:rFonts w:ascii="Times New Roman" w:hAnsi="Times New Roman"/>
          <w:sz w:val="24"/>
          <w:szCs w:val="24"/>
          <w:lang w:val="it-IT"/>
        </w:rPr>
        <w:t>Sprijina indivizii sau familiile cu probleme sociale deosebite, pentru obtinerea unor ajutoare banesti, materiale, sociale, pensii, etc.;</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lang w:val="it-IT"/>
        </w:rPr>
      </w:pPr>
      <w:r w:rsidRPr="00CA2619">
        <w:rPr>
          <w:rFonts w:ascii="Times New Roman" w:hAnsi="Times New Roman"/>
          <w:sz w:val="24"/>
          <w:szCs w:val="24"/>
          <w:lang w:val="it-IT"/>
        </w:rPr>
        <w:t>Efectueaza investigatiil</w:t>
      </w:r>
      <w:r w:rsidR="0025786F" w:rsidRPr="00CA2619">
        <w:rPr>
          <w:rFonts w:ascii="Times New Roman" w:hAnsi="Times New Roman"/>
          <w:sz w:val="24"/>
          <w:szCs w:val="24"/>
          <w:lang w:val="it-IT"/>
        </w:rPr>
        <w:t>e necesare in cazuri de abandon</w:t>
      </w:r>
      <w:r w:rsidRPr="00CA2619">
        <w:rPr>
          <w:rFonts w:ascii="Times New Roman" w:hAnsi="Times New Roman"/>
          <w:sz w:val="24"/>
          <w:szCs w:val="24"/>
          <w:lang w:val="it-IT"/>
        </w:rPr>
        <w:t xml:space="preserve">, pentru identificarea apartinatorilor persoanelor abandonate si pregateste reintegrarea acestora in propria familie sau in institutii de ocrotire; </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lang w:val="it-IT"/>
        </w:rPr>
      </w:pPr>
      <w:r w:rsidRPr="00CA2619">
        <w:rPr>
          <w:rFonts w:ascii="Times New Roman" w:hAnsi="Times New Roman"/>
          <w:sz w:val="24"/>
          <w:szCs w:val="24"/>
          <w:lang w:val="it-IT"/>
        </w:rPr>
        <w:lastRenderedPageBreak/>
        <w:t xml:space="preserve">Participa la luarea deciziilor privind incadrarea pe grupe de probleme a persoanelor care necesita protectie sociala si la stabilirea modului de solutionare </w:t>
      </w:r>
      <w:r w:rsidR="0025786F" w:rsidRPr="00CA2619">
        <w:rPr>
          <w:rFonts w:ascii="Times New Roman" w:hAnsi="Times New Roman"/>
          <w:sz w:val="24"/>
          <w:szCs w:val="24"/>
          <w:lang w:val="it-IT"/>
        </w:rPr>
        <w:t xml:space="preserve">a </w:t>
      </w:r>
      <w:r w:rsidRPr="00CA2619">
        <w:rPr>
          <w:rFonts w:ascii="Times New Roman" w:hAnsi="Times New Roman"/>
          <w:sz w:val="24"/>
          <w:szCs w:val="24"/>
          <w:lang w:val="it-IT"/>
        </w:rPr>
        <w:t>problemelor identificate;</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lang w:val="it-IT"/>
        </w:rPr>
      </w:pPr>
      <w:r w:rsidRPr="00CA2619">
        <w:rPr>
          <w:rFonts w:ascii="Times New Roman" w:hAnsi="Times New Roman"/>
          <w:sz w:val="24"/>
          <w:szCs w:val="24"/>
          <w:lang w:val="it-IT"/>
        </w:rPr>
        <w:t xml:space="preserve">Informeaza pe cei in cauza sau apartinatorii acestora, asupra drepturilor de care beneficiaza, conform legislatiei in vigoare, precum si asupra unitatilor de ocrotire sociala existente; </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lang w:val="it-IT"/>
        </w:rPr>
      </w:pPr>
      <w:r w:rsidRPr="00CA2619">
        <w:rPr>
          <w:rFonts w:ascii="Times New Roman" w:hAnsi="Times New Roman"/>
          <w:sz w:val="24"/>
          <w:szCs w:val="24"/>
          <w:lang w:val="it-IT"/>
        </w:rPr>
        <w:t>Organizeaza si participa la evaluarea rezultatelor programelor de protectie sociala si comunica autoritatilor si institutiilor implicate, rezultatele obtinute;</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lang w:val="it-IT"/>
        </w:rPr>
      </w:pPr>
      <w:r w:rsidRPr="00CA2619">
        <w:rPr>
          <w:rFonts w:ascii="Times New Roman" w:hAnsi="Times New Roman"/>
          <w:sz w:val="24"/>
          <w:szCs w:val="24"/>
          <w:lang w:val="it-IT"/>
        </w:rPr>
        <w:t>Cunoaste legislatia in vigoare, privind problemele legate de abandon, protectie, acordare a ajutoarelor sociale pentru varstnici, persoane abandonate, familii nevoiase, etc;</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lang w:val="it-IT"/>
        </w:rPr>
      </w:pPr>
      <w:r w:rsidRPr="00CA2619">
        <w:rPr>
          <w:rFonts w:ascii="Times New Roman" w:hAnsi="Times New Roman"/>
          <w:sz w:val="24"/>
          <w:szCs w:val="24"/>
          <w:lang w:val="it-IT"/>
        </w:rPr>
        <w:t xml:space="preserve">Respecta si apara drepturile pacientului; </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lang w:val="it-IT"/>
        </w:rPr>
      </w:pPr>
      <w:r w:rsidRPr="00CA2619">
        <w:rPr>
          <w:rFonts w:ascii="Times New Roman" w:hAnsi="Times New Roman"/>
          <w:sz w:val="24"/>
          <w:szCs w:val="24"/>
          <w:lang w:val="it-IT"/>
        </w:rPr>
        <w:t xml:space="preserve">Respecta secretul profesional si codul de etica; </w:t>
      </w:r>
    </w:p>
    <w:p w:rsidR="00AA53BA" w:rsidRPr="00CA2619" w:rsidRDefault="00AA53BA" w:rsidP="00654ECE">
      <w:pPr>
        <w:numPr>
          <w:ilvl w:val="0"/>
          <w:numId w:val="4"/>
        </w:numPr>
        <w:tabs>
          <w:tab w:val="clear" w:pos="360"/>
        </w:tabs>
        <w:spacing w:after="0" w:line="360" w:lineRule="auto"/>
        <w:ind w:left="1080"/>
        <w:jc w:val="both"/>
        <w:rPr>
          <w:rFonts w:ascii="Times New Roman" w:hAnsi="Times New Roman"/>
          <w:sz w:val="24"/>
          <w:szCs w:val="24"/>
          <w:lang w:val="it-IT"/>
        </w:rPr>
      </w:pPr>
      <w:r w:rsidRPr="00CA2619">
        <w:rPr>
          <w:rFonts w:ascii="Times New Roman" w:hAnsi="Times New Roman"/>
          <w:sz w:val="24"/>
          <w:szCs w:val="24"/>
          <w:lang w:val="it-IT"/>
        </w:rPr>
        <w:t>Se preocupa in permanenta de actualizarea cunostintelor profesionale si cele privind legislatia in vigoare din domeniul ocrotirii si protectiei sociale;</w:t>
      </w:r>
    </w:p>
    <w:p w:rsidR="00C530D1" w:rsidRPr="00CA2619" w:rsidRDefault="001C3D63" w:rsidP="00654ECE">
      <w:pPr>
        <w:tabs>
          <w:tab w:val="left" w:pos="540"/>
        </w:tabs>
        <w:spacing w:after="0" w:line="360" w:lineRule="auto"/>
        <w:rPr>
          <w:rFonts w:ascii="Times New Roman" w:hAnsi="Times New Roman"/>
          <w:sz w:val="24"/>
          <w:szCs w:val="24"/>
        </w:rPr>
      </w:pPr>
      <w:r w:rsidRPr="00CA2619">
        <w:rPr>
          <w:rFonts w:ascii="Times New Roman" w:hAnsi="Times New Roman"/>
          <w:sz w:val="24"/>
          <w:szCs w:val="24"/>
        </w:rPr>
        <w:tab/>
      </w:r>
      <w:r w:rsidRPr="00CA2619">
        <w:rPr>
          <w:rFonts w:ascii="Times New Roman" w:hAnsi="Times New Roman"/>
          <w:sz w:val="24"/>
          <w:szCs w:val="24"/>
        </w:rPr>
        <w:tab/>
      </w:r>
      <w:r w:rsidRPr="00CA2619">
        <w:rPr>
          <w:rFonts w:ascii="Times New Roman" w:hAnsi="Times New Roman"/>
          <w:sz w:val="24"/>
          <w:szCs w:val="24"/>
        </w:rPr>
        <w:tab/>
      </w:r>
    </w:p>
    <w:p w:rsidR="00D10C77" w:rsidRPr="00CA2619" w:rsidRDefault="00D10C77" w:rsidP="00654ECE">
      <w:pPr>
        <w:pStyle w:val="Heading1"/>
        <w:spacing w:line="360" w:lineRule="auto"/>
        <w:jc w:val="center"/>
        <w:rPr>
          <w:b/>
        </w:rPr>
      </w:pPr>
      <w:bookmarkStart w:id="101" w:name="_Toc413930397"/>
      <w:bookmarkStart w:id="102" w:name="_Toc482786097"/>
      <w:r w:rsidRPr="00CA2619">
        <w:rPr>
          <w:b/>
        </w:rPr>
        <w:t>Cap. V. Sectiile cu paturi</w:t>
      </w:r>
      <w:bookmarkEnd w:id="101"/>
      <w:bookmarkEnd w:id="102"/>
    </w:p>
    <w:p w:rsidR="00AB2943" w:rsidRPr="00CA2619" w:rsidRDefault="00D10C77"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ab/>
      </w:r>
    </w:p>
    <w:p w:rsidR="00D10C77" w:rsidRPr="00CA2619" w:rsidRDefault="00D10C77" w:rsidP="00654ECE">
      <w:pPr>
        <w:pStyle w:val="Heading2"/>
        <w:numPr>
          <w:ilvl w:val="0"/>
          <w:numId w:val="0"/>
        </w:numPr>
        <w:ind w:left="1440"/>
      </w:pPr>
      <w:bookmarkStart w:id="103" w:name="_Toc413930398"/>
      <w:bookmarkStart w:id="104" w:name="_Toc482786098"/>
      <w:r w:rsidRPr="00CA2619">
        <w:t>5.1.Organizare</w:t>
      </w:r>
      <w:bookmarkEnd w:id="103"/>
      <w:bookmarkEnd w:id="104"/>
    </w:p>
    <w:p w:rsidR="002F61E1" w:rsidRPr="00CA2619" w:rsidRDefault="002F61E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Secţia cu paturi se organizează pe profil de specialitate şi are conform OMS </w:t>
      </w:r>
      <w:r w:rsidR="00727C27" w:rsidRPr="00CA2619">
        <w:rPr>
          <w:rFonts w:ascii="Times New Roman" w:hAnsi="Times New Roman"/>
          <w:sz w:val="24"/>
          <w:szCs w:val="24"/>
        </w:rPr>
        <w:t xml:space="preserve">nr. </w:t>
      </w:r>
      <w:r w:rsidRPr="00CA2619">
        <w:rPr>
          <w:rFonts w:ascii="Times New Roman" w:hAnsi="Times New Roman"/>
          <w:sz w:val="24"/>
          <w:szCs w:val="24"/>
        </w:rPr>
        <w:t>1845/1995</w:t>
      </w:r>
      <w:r w:rsidR="00BC657C" w:rsidRPr="00CA2619">
        <w:rPr>
          <w:rFonts w:ascii="Times New Roman" w:hAnsi="Times New Roman"/>
          <w:sz w:val="24"/>
          <w:szCs w:val="24"/>
        </w:rPr>
        <w:t xml:space="preserve"> din 03.10.1995 privind imbunatatirea activitatii sectiilor cu paturi din spitale si conducerea lor pe principii managerial</w:t>
      </w:r>
      <w:r w:rsidR="00F221F3" w:rsidRPr="00CA2619">
        <w:rPr>
          <w:rFonts w:ascii="Times New Roman" w:hAnsi="Times New Roman"/>
          <w:sz w:val="24"/>
          <w:szCs w:val="24"/>
        </w:rPr>
        <w:t>e</w:t>
      </w:r>
      <w:r w:rsidR="00BC657C" w:rsidRPr="00CA2619">
        <w:rPr>
          <w:rFonts w:ascii="Times New Roman" w:hAnsi="Times New Roman"/>
          <w:sz w:val="24"/>
          <w:szCs w:val="24"/>
        </w:rPr>
        <w:t xml:space="preserve"> </w:t>
      </w:r>
      <w:r w:rsidR="00D23F9E" w:rsidRPr="00CA2619">
        <w:rPr>
          <w:rFonts w:ascii="Times New Roman" w:hAnsi="Times New Roman"/>
          <w:sz w:val="24"/>
          <w:szCs w:val="24"/>
        </w:rPr>
        <w:t>modern</w:t>
      </w:r>
      <w:r w:rsidR="00F221F3" w:rsidRPr="00CA2619">
        <w:rPr>
          <w:rFonts w:ascii="Times New Roman" w:hAnsi="Times New Roman"/>
          <w:sz w:val="24"/>
          <w:szCs w:val="24"/>
        </w:rPr>
        <w:t>e</w:t>
      </w:r>
      <w:r w:rsidR="00D23F9E" w:rsidRPr="00CA2619">
        <w:rPr>
          <w:rFonts w:ascii="Times New Roman" w:hAnsi="Times New Roman"/>
          <w:sz w:val="24"/>
          <w:szCs w:val="24"/>
        </w:rPr>
        <w:t>,</w:t>
      </w:r>
      <w:r w:rsidR="00BC657C" w:rsidRPr="00CA2619">
        <w:rPr>
          <w:rFonts w:ascii="Times New Roman" w:hAnsi="Times New Roman"/>
          <w:sz w:val="24"/>
          <w:szCs w:val="24"/>
        </w:rPr>
        <w:t xml:space="preserve"> </w:t>
      </w:r>
      <w:r w:rsidR="00BF45EC" w:rsidRPr="00CA2619">
        <w:rPr>
          <w:rFonts w:ascii="Times New Roman" w:hAnsi="Times New Roman"/>
          <w:sz w:val="24"/>
          <w:szCs w:val="24"/>
        </w:rPr>
        <w:t xml:space="preserve"> </w:t>
      </w:r>
      <w:r w:rsidRPr="00CA2619">
        <w:rPr>
          <w:rFonts w:ascii="Times New Roman" w:hAnsi="Times New Roman"/>
          <w:sz w:val="24"/>
          <w:szCs w:val="24"/>
        </w:rPr>
        <w:t xml:space="preserve">o capacitate de minim 25 paturi şi maxim 75 paturi </w:t>
      </w:r>
      <w:r w:rsidR="00E734ED" w:rsidRPr="00CA2619">
        <w:rPr>
          <w:rFonts w:ascii="Times New Roman" w:hAnsi="Times New Roman"/>
          <w:sz w:val="24"/>
          <w:szCs w:val="24"/>
        </w:rPr>
        <w:t>.</w:t>
      </w:r>
      <w:r w:rsidRPr="00CA2619">
        <w:rPr>
          <w:rFonts w:ascii="Times New Roman" w:hAnsi="Times New Roman"/>
          <w:sz w:val="24"/>
          <w:szCs w:val="24"/>
        </w:rPr>
        <w:t xml:space="preserve"> Secţia cu paturi asigură cazarea şi îngrijirea curentă</w:t>
      </w:r>
      <w:r w:rsidR="00E734ED" w:rsidRPr="00CA2619">
        <w:rPr>
          <w:rFonts w:ascii="Times New Roman" w:hAnsi="Times New Roman"/>
          <w:sz w:val="24"/>
          <w:szCs w:val="24"/>
        </w:rPr>
        <w:t xml:space="preserve"> </w:t>
      </w:r>
      <w:r w:rsidRPr="00CA2619">
        <w:rPr>
          <w:rFonts w:ascii="Times New Roman" w:hAnsi="Times New Roman"/>
          <w:sz w:val="24"/>
          <w:szCs w:val="24"/>
        </w:rPr>
        <w:t>a bolnavilor pe perioada internării în spital.</w:t>
      </w:r>
    </w:p>
    <w:p w:rsidR="002F61E1" w:rsidRPr="00CA2619" w:rsidRDefault="002F61E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Secţia cu paturi este condusă de unul din medicii din secţie care îndeplineşte funcţia</w:t>
      </w:r>
      <w:r w:rsidR="00F221F3" w:rsidRPr="00CA2619">
        <w:rPr>
          <w:rFonts w:ascii="Times New Roman" w:hAnsi="Times New Roman"/>
          <w:sz w:val="24"/>
          <w:szCs w:val="24"/>
        </w:rPr>
        <w:t xml:space="preserve"> </w:t>
      </w:r>
      <w:r w:rsidRPr="00CA2619">
        <w:rPr>
          <w:rFonts w:ascii="Times New Roman" w:hAnsi="Times New Roman"/>
          <w:sz w:val="24"/>
          <w:szCs w:val="24"/>
        </w:rPr>
        <w:t>de medic şef secţie şi este ajutat de o asistentă medicală şefă din cadrul personalului</w:t>
      </w:r>
      <w:r w:rsidR="00FA1716" w:rsidRPr="00CA2619">
        <w:rPr>
          <w:rFonts w:ascii="Times New Roman" w:hAnsi="Times New Roman"/>
          <w:sz w:val="24"/>
          <w:szCs w:val="24"/>
        </w:rPr>
        <w:t xml:space="preserve"> </w:t>
      </w:r>
      <w:r w:rsidRPr="00CA2619">
        <w:rPr>
          <w:rFonts w:ascii="Times New Roman" w:hAnsi="Times New Roman"/>
          <w:sz w:val="24"/>
          <w:szCs w:val="24"/>
        </w:rPr>
        <w:t xml:space="preserve">mediu din </w:t>
      </w:r>
      <w:r w:rsidR="00FA1716" w:rsidRPr="00CA2619">
        <w:rPr>
          <w:rFonts w:ascii="Times New Roman" w:hAnsi="Times New Roman"/>
          <w:sz w:val="24"/>
          <w:szCs w:val="24"/>
        </w:rPr>
        <w:t>s</w:t>
      </w:r>
      <w:r w:rsidRPr="00CA2619">
        <w:rPr>
          <w:rFonts w:ascii="Times New Roman" w:hAnsi="Times New Roman"/>
          <w:sz w:val="24"/>
          <w:szCs w:val="24"/>
        </w:rPr>
        <w:t>ecţia respectivă. Coordonarea activităţii de specialitate în cazul în care nu se  poate organiza secţia, se asigură de unul din medicii desemnaţi de conducerea spitalului.</w:t>
      </w:r>
    </w:p>
    <w:p w:rsidR="00B07FE7" w:rsidRPr="00CA2619" w:rsidRDefault="002F61E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Funcţia de medic şef secţie se ocupă conform prevederilor OMS</w:t>
      </w:r>
      <w:r w:rsidR="002C784E" w:rsidRPr="00CA2619">
        <w:rPr>
          <w:rFonts w:ascii="Times New Roman" w:hAnsi="Times New Roman"/>
          <w:sz w:val="24"/>
          <w:szCs w:val="24"/>
        </w:rPr>
        <w:t xml:space="preserve"> nr.</w:t>
      </w:r>
      <w:r w:rsidRPr="00CA2619">
        <w:rPr>
          <w:rFonts w:ascii="Times New Roman" w:hAnsi="Times New Roman"/>
          <w:sz w:val="24"/>
          <w:szCs w:val="24"/>
        </w:rPr>
        <w:t xml:space="preserve"> </w:t>
      </w:r>
      <w:r w:rsidR="009253D0" w:rsidRPr="00CA2619">
        <w:rPr>
          <w:rFonts w:ascii="Times New Roman" w:hAnsi="Times New Roman"/>
          <w:sz w:val="24"/>
          <w:szCs w:val="24"/>
        </w:rPr>
        <w:t>869/20</w:t>
      </w:r>
      <w:r w:rsidR="00B07FE7" w:rsidRPr="00CA2619">
        <w:rPr>
          <w:rFonts w:ascii="Times New Roman" w:hAnsi="Times New Roman"/>
          <w:sz w:val="24"/>
          <w:szCs w:val="24"/>
        </w:rPr>
        <w:t>1</w:t>
      </w:r>
      <w:r w:rsidR="009253D0" w:rsidRPr="00CA2619">
        <w:rPr>
          <w:rFonts w:ascii="Times New Roman" w:hAnsi="Times New Roman"/>
          <w:sz w:val="24"/>
          <w:szCs w:val="24"/>
        </w:rPr>
        <w:t>5</w:t>
      </w:r>
      <w:r w:rsidR="00B07FE7" w:rsidRPr="00CA2619">
        <w:rPr>
          <w:rFonts w:ascii="Times New Roman" w:hAnsi="Times New Roman"/>
          <w:sz w:val="24"/>
          <w:szCs w:val="24"/>
        </w:rPr>
        <w:t>.</w:t>
      </w:r>
    </w:p>
    <w:p w:rsidR="002F61E1" w:rsidRPr="00CA2619" w:rsidRDefault="00B07FE7"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Internarea </w:t>
      </w:r>
      <w:r w:rsidR="002F61E1" w:rsidRPr="00CA2619">
        <w:rPr>
          <w:rFonts w:ascii="Times New Roman" w:hAnsi="Times New Roman"/>
          <w:sz w:val="24"/>
          <w:szCs w:val="24"/>
        </w:rPr>
        <w:t>bolnavilor se face pe baza biletului de</w:t>
      </w:r>
      <w:r w:rsidRPr="00CA2619">
        <w:rPr>
          <w:rFonts w:ascii="Times New Roman" w:hAnsi="Times New Roman"/>
          <w:sz w:val="24"/>
          <w:szCs w:val="24"/>
        </w:rPr>
        <w:t xml:space="preserve"> </w:t>
      </w:r>
      <w:r w:rsidR="002F61E1" w:rsidRPr="00CA2619">
        <w:rPr>
          <w:rFonts w:ascii="Times New Roman" w:hAnsi="Times New Roman"/>
          <w:sz w:val="24"/>
          <w:szCs w:val="24"/>
        </w:rPr>
        <w:t>internare emis de medicul specialist din ambulatoriu</w:t>
      </w:r>
      <w:r w:rsidR="001813B1" w:rsidRPr="00CA2619">
        <w:rPr>
          <w:rFonts w:ascii="Times New Roman" w:hAnsi="Times New Roman"/>
          <w:sz w:val="24"/>
          <w:szCs w:val="24"/>
        </w:rPr>
        <w:t>, direct</w:t>
      </w:r>
      <w:r w:rsidR="002F61E1" w:rsidRPr="00CA2619">
        <w:rPr>
          <w:rFonts w:ascii="Times New Roman" w:hAnsi="Times New Roman"/>
          <w:sz w:val="24"/>
          <w:szCs w:val="24"/>
        </w:rPr>
        <w:t xml:space="preserve"> sau pe baza recomandării de</w:t>
      </w:r>
      <w:r w:rsidRPr="00CA2619">
        <w:rPr>
          <w:rFonts w:ascii="Times New Roman" w:hAnsi="Times New Roman"/>
          <w:sz w:val="24"/>
          <w:szCs w:val="24"/>
        </w:rPr>
        <w:t xml:space="preserve"> </w:t>
      </w:r>
      <w:r w:rsidR="002F61E1" w:rsidRPr="00CA2619">
        <w:rPr>
          <w:rFonts w:ascii="Times New Roman" w:hAnsi="Times New Roman"/>
          <w:sz w:val="24"/>
          <w:szCs w:val="24"/>
        </w:rPr>
        <w:t>internare cuprinsă în biletul de trimitere al medicului de familie, însoţit de actul de identitate</w:t>
      </w:r>
      <w:r w:rsidRPr="00CA2619">
        <w:rPr>
          <w:rFonts w:ascii="Times New Roman" w:hAnsi="Times New Roman"/>
          <w:sz w:val="24"/>
          <w:szCs w:val="24"/>
        </w:rPr>
        <w:t xml:space="preserve"> </w:t>
      </w:r>
      <w:r w:rsidR="002F61E1" w:rsidRPr="00CA2619">
        <w:rPr>
          <w:rFonts w:ascii="Times New Roman" w:hAnsi="Times New Roman"/>
          <w:sz w:val="24"/>
          <w:szCs w:val="24"/>
        </w:rPr>
        <w:t>şi de adeverinţa din care să rezulte calitatea de asigurat a pacientului, conform procedurii</w:t>
      </w:r>
      <w:r w:rsidRPr="00CA2619">
        <w:rPr>
          <w:rFonts w:ascii="Times New Roman" w:hAnsi="Times New Roman"/>
          <w:sz w:val="24"/>
          <w:szCs w:val="24"/>
        </w:rPr>
        <w:t xml:space="preserve"> </w:t>
      </w:r>
      <w:r w:rsidR="002F61E1" w:rsidRPr="00CA2619">
        <w:rPr>
          <w:rFonts w:ascii="Times New Roman" w:hAnsi="Times New Roman"/>
          <w:sz w:val="24"/>
          <w:szCs w:val="24"/>
        </w:rPr>
        <w:t>de internare, prin Biroul de Internări.</w:t>
      </w:r>
    </w:p>
    <w:p w:rsidR="002F61E1" w:rsidRPr="00CA2619" w:rsidRDefault="002F61E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Pentru internările la cerere costul serviciilor medicale se suportă de către solicitant,</w:t>
      </w:r>
      <w:r w:rsidR="001813B1" w:rsidRPr="00CA2619">
        <w:rPr>
          <w:rFonts w:ascii="Times New Roman" w:hAnsi="Times New Roman"/>
          <w:sz w:val="24"/>
          <w:szCs w:val="24"/>
        </w:rPr>
        <w:t xml:space="preserve"> </w:t>
      </w:r>
      <w:r w:rsidRPr="00CA2619">
        <w:rPr>
          <w:rFonts w:ascii="Times New Roman" w:hAnsi="Times New Roman"/>
          <w:sz w:val="24"/>
          <w:szCs w:val="24"/>
        </w:rPr>
        <w:t xml:space="preserve">pe baza tarifelor pe zi de spitalizare </w:t>
      </w:r>
      <w:r w:rsidR="00750276" w:rsidRPr="00CA2619">
        <w:rPr>
          <w:rFonts w:ascii="Times New Roman" w:hAnsi="Times New Roman"/>
          <w:sz w:val="24"/>
          <w:szCs w:val="24"/>
        </w:rPr>
        <w:t>conform contractului cadru incheiat cu CAS Arges.</w:t>
      </w:r>
    </w:p>
    <w:p w:rsidR="002F61E1" w:rsidRPr="00CA2619" w:rsidRDefault="002F61E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Serviciile medicale spitaliceşti constau </w:t>
      </w:r>
      <w:r w:rsidR="003F19A0" w:rsidRPr="00CA2619">
        <w:rPr>
          <w:rFonts w:ascii="Times New Roman" w:hAnsi="Times New Roman"/>
          <w:sz w:val="24"/>
          <w:szCs w:val="24"/>
        </w:rPr>
        <w:t xml:space="preserve"> </w:t>
      </w:r>
      <w:r w:rsidRPr="00CA2619">
        <w:rPr>
          <w:rFonts w:ascii="Times New Roman" w:hAnsi="Times New Roman"/>
          <w:sz w:val="24"/>
          <w:szCs w:val="24"/>
        </w:rPr>
        <w:t>in:</w:t>
      </w:r>
      <w:r w:rsidR="003F19A0" w:rsidRPr="00CA2619">
        <w:rPr>
          <w:rFonts w:ascii="Times New Roman" w:hAnsi="Times New Roman"/>
          <w:sz w:val="24"/>
          <w:szCs w:val="24"/>
        </w:rPr>
        <w:t xml:space="preserve"> </w:t>
      </w:r>
      <w:r w:rsidRPr="00CA2619">
        <w:rPr>
          <w:rFonts w:ascii="Times New Roman" w:hAnsi="Times New Roman"/>
          <w:sz w:val="24"/>
          <w:szCs w:val="24"/>
        </w:rPr>
        <w:t xml:space="preserve"> consultaţii</w:t>
      </w:r>
      <w:r w:rsidR="003F19A0" w:rsidRPr="00CA2619">
        <w:rPr>
          <w:rFonts w:ascii="Times New Roman" w:hAnsi="Times New Roman"/>
          <w:sz w:val="24"/>
          <w:szCs w:val="24"/>
        </w:rPr>
        <w:t>,</w:t>
      </w:r>
      <w:r w:rsidRPr="00CA2619">
        <w:rPr>
          <w:rFonts w:ascii="Times New Roman" w:hAnsi="Times New Roman"/>
          <w:sz w:val="24"/>
          <w:szCs w:val="24"/>
        </w:rPr>
        <w:t xml:space="preserve"> investigaţii</w:t>
      </w:r>
      <w:r w:rsidR="003F19A0" w:rsidRPr="00CA2619">
        <w:rPr>
          <w:rFonts w:ascii="Times New Roman" w:hAnsi="Times New Roman"/>
          <w:sz w:val="24"/>
          <w:szCs w:val="24"/>
        </w:rPr>
        <w:t xml:space="preserve">,  tratament medical, </w:t>
      </w:r>
      <w:r w:rsidRPr="00CA2619">
        <w:rPr>
          <w:rFonts w:ascii="Times New Roman" w:hAnsi="Times New Roman"/>
          <w:sz w:val="24"/>
          <w:szCs w:val="24"/>
        </w:rPr>
        <w:t xml:space="preserve"> îngrijire medicală, asigurarea medicamentelor şi materialelor sanitare, numai pe</w:t>
      </w:r>
      <w:r w:rsidR="003F19A0" w:rsidRPr="00CA2619">
        <w:rPr>
          <w:rFonts w:ascii="Times New Roman" w:hAnsi="Times New Roman"/>
          <w:sz w:val="24"/>
          <w:szCs w:val="24"/>
        </w:rPr>
        <w:t xml:space="preserve"> </w:t>
      </w:r>
      <w:r w:rsidR="00D517FE" w:rsidRPr="00CA2619">
        <w:rPr>
          <w:rFonts w:ascii="Times New Roman" w:hAnsi="Times New Roman"/>
          <w:sz w:val="24"/>
          <w:szCs w:val="24"/>
        </w:rPr>
        <w:t>perioada internării, cazare</w:t>
      </w:r>
      <w:r w:rsidRPr="00CA2619">
        <w:rPr>
          <w:rFonts w:ascii="Times New Roman" w:hAnsi="Times New Roman"/>
          <w:sz w:val="24"/>
          <w:szCs w:val="24"/>
        </w:rPr>
        <w:t xml:space="preserve"> şi masă.</w:t>
      </w:r>
    </w:p>
    <w:p w:rsidR="002F61E1" w:rsidRPr="00CA2619" w:rsidRDefault="002F61E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lastRenderedPageBreak/>
        <w:t>Asiguraţii suportă contravaloarea:</w:t>
      </w:r>
    </w:p>
    <w:p w:rsidR="002F61E1" w:rsidRPr="00CA2619" w:rsidRDefault="002F61E1"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serviciilor hoteliere cu grad înalt de confort (definirea gradului de confort este</w:t>
      </w:r>
      <w:r w:rsidR="00CF16C6" w:rsidRPr="00CA2619">
        <w:rPr>
          <w:rFonts w:ascii="Times New Roman" w:hAnsi="Times New Roman"/>
          <w:sz w:val="24"/>
          <w:szCs w:val="24"/>
        </w:rPr>
        <w:t xml:space="preserve"> </w:t>
      </w:r>
      <w:r w:rsidRPr="00CA2619">
        <w:rPr>
          <w:rFonts w:ascii="Times New Roman" w:hAnsi="Times New Roman"/>
          <w:sz w:val="24"/>
          <w:szCs w:val="24"/>
        </w:rPr>
        <w:t>stabilită prin norme);</w:t>
      </w:r>
    </w:p>
    <w:p w:rsidR="002F61E1" w:rsidRPr="00CA2619" w:rsidRDefault="002F61E1"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servicii medicale efectuate la cerere.</w:t>
      </w:r>
    </w:p>
    <w:p w:rsidR="002F61E1" w:rsidRPr="00CA2619" w:rsidRDefault="002F61E1"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servicii medicale de înaltă performanţă efectuate la cerere sau cuprinse în</w:t>
      </w:r>
      <w:r w:rsidR="00CF16C6" w:rsidRPr="00CA2619">
        <w:rPr>
          <w:rFonts w:ascii="Times New Roman" w:hAnsi="Times New Roman"/>
          <w:sz w:val="24"/>
          <w:szCs w:val="24"/>
        </w:rPr>
        <w:t xml:space="preserve"> </w:t>
      </w:r>
      <w:r w:rsidRPr="00CA2619">
        <w:rPr>
          <w:rFonts w:ascii="Times New Roman" w:hAnsi="Times New Roman"/>
          <w:sz w:val="24"/>
          <w:szCs w:val="24"/>
        </w:rPr>
        <w:t>reglementările legale în vigoare.</w:t>
      </w:r>
    </w:p>
    <w:p w:rsidR="002F61E1" w:rsidRPr="00CA2619" w:rsidRDefault="002F61E1"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alte cazuri prevazute de lege;</w:t>
      </w:r>
    </w:p>
    <w:p w:rsidR="002F61E1" w:rsidRPr="00CA2619" w:rsidRDefault="002F61E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Pacienţii cu patologie de urgenţă care nu aparţin specificului unităţii vor primi</w:t>
      </w:r>
      <w:r w:rsidR="00CF16C6" w:rsidRPr="00CA2619">
        <w:rPr>
          <w:rFonts w:ascii="Times New Roman" w:hAnsi="Times New Roman"/>
          <w:sz w:val="24"/>
          <w:szCs w:val="24"/>
        </w:rPr>
        <w:t xml:space="preserve"> </w:t>
      </w:r>
      <w:r w:rsidRPr="00CA2619">
        <w:rPr>
          <w:rFonts w:ascii="Times New Roman" w:hAnsi="Times New Roman"/>
          <w:sz w:val="24"/>
          <w:szCs w:val="24"/>
        </w:rPr>
        <w:t>obligatoriu primele îngrijiri medicale, fiind apoi dirijaţi la alte spitale de specialitate, în</w:t>
      </w:r>
      <w:r w:rsidR="00CF16C6" w:rsidRPr="00CA2619">
        <w:rPr>
          <w:rFonts w:ascii="Times New Roman" w:hAnsi="Times New Roman"/>
          <w:sz w:val="24"/>
          <w:szCs w:val="24"/>
        </w:rPr>
        <w:t xml:space="preserve"> </w:t>
      </w:r>
      <w:r w:rsidRPr="00CA2619">
        <w:rPr>
          <w:rFonts w:ascii="Times New Roman" w:hAnsi="Times New Roman"/>
          <w:sz w:val="24"/>
          <w:szCs w:val="24"/>
        </w:rPr>
        <w:t>condiţii de siguranţă.</w:t>
      </w:r>
    </w:p>
    <w:p w:rsidR="002F61E1" w:rsidRPr="00CA2619" w:rsidRDefault="002F61E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Repartizarea bolnavilor în secţii, pe saloane, se face avându-se în vedere natura şi</w:t>
      </w:r>
      <w:r w:rsidR="00A7481C" w:rsidRPr="00CA2619">
        <w:rPr>
          <w:rFonts w:ascii="Times New Roman" w:hAnsi="Times New Roman"/>
          <w:sz w:val="24"/>
          <w:szCs w:val="24"/>
        </w:rPr>
        <w:t xml:space="preserve"> gravitatea bolii, sex</w:t>
      </w:r>
      <w:r w:rsidRPr="00CA2619">
        <w:rPr>
          <w:rFonts w:ascii="Times New Roman" w:hAnsi="Times New Roman"/>
          <w:sz w:val="24"/>
          <w:szCs w:val="24"/>
        </w:rPr>
        <w:t>, cu</w:t>
      </w:r>
      <w:r w:rsidR="00A7481C" w:rsidRPr="00CA2619">
        <w:rPr>
          <w:rFonts w:ascii="Times New Roman" w:hAnsi="Times New Roman"/>
          <w:sz w:val="24"/>
          <w:szCs w:val="24"/>
        </w:rPr>
        <w:t xml:space="preserve"> </w:t>
      </w:r>
      <w:r w:rsidRPr="00CA2619">
        <w:rPr>
          <w:rFonts w:ascii="Times New Roman" w:hAnsi="Times New Roman"/>
          <w:sz w:val="24"/>
          <w:szCs w:val="24"/>
        </w:rPr>
        <w:t xml:space="preserve">asigurarea măsurilor de profilaxie a infecţiilor </w:t>
      </w:r>
      <w:r w:rsidR="00A0156B" w:rsidRPr="00CA2619">
        <w:rPr>
          <w:rFonts w:ascii="Times New Roman" w:hAnsi="Times New Roman"/>
          <w:sz w:val="24"/>
          <w:szCs w:val="24"/>
        </w:rPr>
        <w:t>a</w:t>
      </w:r>
      <w:r w:rsidR="00D517FE" w:rsidRPr="00CA2619">
        <w:rPr>
          <w:rFonts w:ascii="Times New Roman" w:hAnsi="Times New Roman"/>
          <w:sz w:val="24"/>
          <w:szCs w:val="24"/>
        </w:rPr>
        <w:t>sociate asistentei medicale</w:t>
      </w:r>
      <w:r w:rsidRPr="00CA2619">
        <w:rPr>
          <w:rFonts w:ascii="Times New Roman" w:hAnsi="Times New Roman"/>
          <w:sz w:val="24"/>
          <w:szCs w:val="24"/>
        </w:rPr>
        <w:t>. Pentru pacienţii cronici,</w:t>
      </w:r>
      <w:r w:rsidR="0074172B" w:rsidRPr="00CA2619">
        <w:rPr>
          <w:rFonts w:ascii="Times New Roman" w:hAnsi="Times New Roman"/>
          <w:sz w:val="24"/>
          <w:szCs w:val="24"/>
        </w:rPr>
        <w:t xml:space="preserve"> </w:t>
      </w:r>
      <w:r w:rsidRPr="00CA2619">
        <w:rPr>
          <w:rFonts w:ascii="Times New Roman" w:hAnsi="Times New Roman"/>
          <w:sz w:val="24"/>
          <w:szCs w:val="24"/>
        </w:rPr>
        <w:t>repartizarea bolnavilor se face de către medicul şef de secţie</w:t>
      </w:r>
      <w:r w:rsidR="00A7481C" w:rsidRPr="00CA2619">
        <w:rPr>
          <w:rFonts w:ascii="Times New Roman" w:hAnsi="Times New Roman"/>
          <w:sz w:val="24"/>
          <w:szCs w:val="24"/>
        </w:rPr>
        <w:t>/directorul medical</w:t>
      </w:r>
      <w:r w:rsidRPr="00CA2619">
        <w:rPr>
          <w:rFonts w:ascii="Times New Roman" w:hAnsi="Times New Roman"/>
          <w:sz w:val="24"/>
          <w:szCs w:val="24"/>
        </w:rPr>
        <w:t xml:space="preserve"> </w:t>
      </w:r>
      <w:r w:rsidR="00A7481C" w:rsidRPr="00CA2619">
        <w:rPr>
          <w:rFonts w:ascii="Times New Roman" w:hAnsi="Times New Roman"/>
          <w:sz w:val="24"/>
          <w:szCs w:val="24"/>
        </w:rPr>
        <w:t>, dupa caz.</w:t>
      </w:r>
    </w:p>
    <w:p w:rsidR="002F61E1" w:rsidRPr="00CA2619" w:rsidRDefault="002F61E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In cazuri deosebite se poate aproba internarea bolnavului cu însoţitor.</w:t>
      </w:r>
    </w:p>
    <w:p w:rsidR="002F61E1" w:rsidRPr="00CA2619" w:rsidRDefault="002F61E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Bolnavul poate fi transferat dintr-o secţie în alta sau dintr-un spital în altul,</w:t>
      </w:r>
      <w:r w:rsidR="007171BD" w:rsidRPr="00CA2619">
        <w:rPr>
          <w:rFonts w:ascii="Times New Roman" w:hAnsi="Times New Roman"/>
          <w:sz w:val="24"/>
          <w:szCs w:val="24"/>
        </w:rPr>
        <w:t xml:space="preserve"> </w:t>
      </w:r>
      <w:r w:rsidR="001A6477" w:rsidRPr="00CA2619">
        <w:rPr>
          <w:rFonts w:ascii="Times New Roman" w:hAnsi="Times New Roman"/>
          <w:sz w:val="24"/>
          <w:szCs w:val="24"/>
        </w:rPr>
        <w:t>asigurându-i-</w:t>
      </w:r>
      <w:r w:rsidRPr="00CA2619">
        <w:rPr>
          <w:rFonts w:ascii="Times New Roman" w:hAnsi="Times New Roman"/>
          <w:sz w:val="24"/>
          <w:szCs w:val="24"/>
        </w:rPr>
        <w:t>se în prealabil în mod obligatoriu locul şi documentaţia necesară şi dacă</w:t>
      </w:r>
      <w:r w:rsidR="007171BD" w:rsidRPr="00CA2619">
        <w:rPr>
          <w:rFonts w:ascii="Times New Roman" w:hAnsi="Times New Roman"/>
          <w:sz w:val="24"/>
          <w:szCs w:val="24"/>
        </w:rPr>
        <w:t xml:space="preserve"> </w:t>
      </w:r>
      <w:r w:rsidRPr="00CA2619">
        <w:rPr>
          <w:rFonts w:ascii="Times New Roman" w:hAnsi="Times New Roman"/>
          <w:sz w:val="24"/>
          <w:szCs w:val="24"/>
        </w:rPr>
        <w:t>este cazul transportul.</w:t>
      </w:r>
      <w:r w:rsidR="000C0110" w:rsidRPr="00CA2619">
        <w:rPr>
          <w:rFonts w:ascii="Times New Roman" w:hAnsi="Times New Roman"/>
          <w:sz w:val="24"/>
          <w:szCs w:val="24"/>
        </w:rPr>
        <w:t xml:space="preserve"> </w:t>
      </w:r>
    </w:p>
    <w:p w:rsidR="002F61E1" w:rsidRPr="00CA2619" w:rsidRDefault="002F61E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In cazul pacienţilor cronici, foaia de observaţie va fi completată cel mai târziu până</w:t>
      </w:r>
      <w:r w:rsidR="000C0110" w:rsidRPr="00CA2619">
        <w:rPr>
          <w:rFonts w:ascii="Times New Roman" w:hAnsi="Times New Roman"/>
          <w:sz w:val="24"/>
          <w:szCs w:val="24"/>
        </w:rPr>
        <w:t xml:space="preserve"> </w:t>
      </w:r>
      <w:r w:rsidRPr="00CA2619">
        <w:rPr>
          <w:rFonts w:ascii="Times New Roman" w:hAnsi="Times New Roman"/>
          <w:sz w:val="24"/>
          <w:szCs w:val="24"/>
        </w:rPr>
        <w:t xml:space="preserve">la sfârşitul programului de lucru zilnic. </w:t>
      </w:r>
      <w:r w:rsidR="000C0110" w:rsidRPr="00CA2619">
        <w:rPr>
          <w:rFonts w:ascii="Times New Roman" w:hAnsi="Times New Roman"/>
          <w:sz w:val="24"/>
          <w:szCs w:val="24"/>
        </w:rPr>
        <w:t>I</w:t>
      </w:r>
      <w:r w:rsidRPr="00CA2619">
        <w:rPr>
          <w:rFonts w:ascii="Times New Roman" w:hAnsi="Times New Roman"/>
          <w:sz w:val="24"/>
          <w:szCs w:val="24"/>
        </w:rPr>
        <w:t>n foaia de observaţie se va menţiona obligatoriu</w:t>
      </w:r>
      <w:r w:rsidR="000C0110" w:rsidRPr="00CA2619">
        <w:rPr>
          <w:rFonts w:ascii="Times New Roman" w:hAnsi="Times New Roman"/>
          <w:sz w:val="24"/>
          <w:szCs w:val="24"/>
        </w:rPr>
        <w:t xml:space="preserve"> </w:t>
      </w:r>
      <w:r w:rsidRPr="00CA2619">
        <w:rPr>
          <w:rFonts w:ascii="Times New Roman" w:hAnsi="Times New Roman"/>
          <w:sz w:val="24"/>
          <w:szCs w:val="24"/>
        </w:rPr>
        <w:t>planul terapeutic şi tratamentul necesar începând cu prima zi de internare cât şi</w:t>
      </w:r>
      <w:r w:rsidR="00CF2C56" w:rsidRPr="00CA2619">
        <w:rPr>
          <w:rFonts w:ascii="Times New Roman" w:hAnsi="Times New Roman"/>
          <w:sz w:val="24"/>
          <w:szCs w:val="24"/>
        </w:rPr>
        <w:t xml:space="preserve"> </w:t>
      </w:r>
      <w:r w:rsidRPr="00CA2619">
        <w:rPr>
          <w:rFonts w:ascii="Times New Roman" w:hAnsi="Times New Roman"/>
          <w:sz w:val="24"/>
          <w:szCs w:val="24"/>
        </w:rPr>
        <w:t>diagnosticul principal şi cel (cele)</w:t>
      </w:r>
      <w:r w:rsidR="001A6477" w:rsidRPr="00CA2619">
        <w:rPr>
          <w:rFonts w:ascii="Times New Roman" w:hAnsi="Times New Roman"/>
          <w:sz w:val="24"/>
          <w:szCs w:val="24"/>
        </w:rPr>
        <w:t xml:space="preserve"> </w:t>
      </w:r>
      <w:r w:rsidRPr="00CA2619">
        <w:rPr>
          <w:rFonts w:ascii="Times New Roman" w:hAnsi="Times New Roman"/>
          <w:sz w:val="24"/>
          <w:szCs w:val="24"/>
        </w:rPr>
        <w:t>secundar</w:t>
      </w:r>
      <w:r w:rsidR="00006624" w:rsidRPr="00CA2619">
        <w:rPr>
          <w:rFonts w:ascii="Times New Roman" w:hAnsi="Times New Roman"/>
          <w:sz w:val="24"/>
          <w:szCs w:val="24"/>
        </w:rPr>
        <w:t>(</w:t>
      </w:r>
      <w:r w:rsidRPr="00CA2619">
        <w:rPr>
          <w:rFonts w:ascii="Times New Roman" w:hAnsi="Times New Roman"/>
          <w:sz w:val="24"/>
          <w:szCs w:val="24"/>
        </w:rPr>
        <w:t>e</w:t>
      </w:r>
      <w:r w:rsidR="00006624" w:rsidRPr="00CA2619">
        <w:rPr>
          <w:rFonts w:ascii="Times New Roman" w:hAnsi="Times New Roman"/>
          <w:sz w:val="24"/>
          <w:szCs w:val="24"/>
        </w:rPr>
        <w:t>)</w:t>
      </w:r>
      <w:r w:rsidRPr="00CA2619">
        <w:rPr>
          <w:rFonts w:ascii="Times New Roman" w:hAnsi="Times New Roman"/>
          <w:sz w:val="24"/>
          <w:szCs w:val="24"/>
        </w:rPr>
        <w:t>.</w:t>
      </w:r>
    </w:p>
    <w:p w:rsidR="002F61E1" w:rsidRPr="00CA2619" w:rsidRDefault="002F61E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La terminarea tratamentului, externarea bolnavilor se face pe baza biletului de ieşire</w:t>
      </w:r>
      <w:r w:rsidR="00CF2C56" w:rsidRPr="00CA2619">
        <w:rPr>
          <w:rFonts w:ascii="Times New Roman" w:hAnsi="Times New Roman"/>
          <w:sz w:val="24"/>
          <w:szCs w:val="24"/>
        </w:rPr>
        <w:t xml:space="preserve"> </w:t>
      </w:r>
      <w:r w:rsidRPr="00CA2619">
        <w:rPr>
          <w:rFonts w:ascii="Times New Roman" w:hAnsi="Times New Roman"/>
          <w:sz w:val="24"/>
          <w:szCs w:val="24"/>
        </w:rPr>
        <w:t>din spital întocmit de medicul curant, cu aprobarea medicului şef</w:t>
      </w:r>
      <w:r w:rsidR="00CF2C56" w:rsidRPr="00CA2619">
        <w:rPr>
          <w:rFonts w:ascii="Times New Roman" w:hAnsi="Times New Roman"/>
          <w:sz w:val="24"/>
          <w:szCs w:val="24"/>
        </w:rPr>
        <w:t>/directorului medical.</w:t>
      </w:r>
    </w:p>
    <w:p w:rsidR="002F61E1" w:rsidRPr="00CA2619" w:rsidRDefault="002F61E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La externare, biletul de ieşire şi scrisoarea medicală se înmânează pacientului, iar</w:t>
      </w:r>
      <w:r w:rsidR="00CF2C56" w:rsidRPr="00CA2619">
        <w:rPr>
          <w:rFonts w:ascii="Times New Roman" w:hAnsi="Times New Roman"/>
          <w:sz w:val="24"/>
          <w:szCs w:val="24"/>
        </w:rPr>
        <w:t xml:space="preserve"> </w:t>
      </w:r>
      <w:r w:rsidRPr="00CA2619">
        <w:rPr>
          <w:rFonts w:ascii="Times New Roman" w:hAnsi="Times New Roman"/>
          <w:sz w:val="24"/>
          <w:szCs w:val="24"/>
        </w:rPr>
        <w:t>foaia de observaţie se arhivează.</w:t>
      </w:r>
    </w:p>
    <w:p w:rsidR="00BF1DDA" w:rsidRPr="00CA2619" w:rsidRDefault="002F61E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La ieşire din spital se pot elibera certificate de concediu medical care vor fi</w:t>
      </w:r>
      <w:r w:rsidR="00CF2C56" w:rsidRPr="00CA2619">
        <w:rPr>
          <w:rFonts w:ascii="Times New Roman" w:hAnsi="Times New Roman"/>
          <w:sz w:val="24"/>
          <w:szCs w:val="24"/>
        </w:rPr>
        <w:t xml:space="preserve"> </w:t>
      </w:r>
      <w:r w:rsidRPr="00CA2619">
        <w:rPr>
          <w:rFonts w:ascii="Times New Roman" w:hAnsi="Times New Roman"/>
          <w:sz w:val="24"/>
          <w:szCs w:val="24"/>
        </w:rPr>
        <w:t>completate conform instrucţiunilor prevăzute de legislaţia în vigoare.</w:t>
      </w:r>
    </w:p>
    <w:p w:rsidR="00BF1DDA" w:rsidRPr="00CA2619" w:rsidRDefault="00BF1DDA" w:rsidP="00654ECE">
      <w:pPr>
        <w:tabs>
          <w:tab w:val="left" w:pos="540"/>
        </w:tabs>
        <w:spacing w:after="0" w:line="360" w:lineRule="auto"/>
        <w:rPr>
          <w:rFonts w:ascii="Times New Roman" w:hAnsi="Times New Roman"/>
          <w:sz w:val="24"/>
          <w:szCs w:val="24"/>
        </w:rPr>
      </w:pPr>
    </w:p>
    <w:p w:rsidR="00D10C77" w:rsidRPr="00CA2619" w:rsidRDefault="00D10C77" w:rsidP="00654ECE">
      <w:pPr>
        <w:pStyle w:val="Heading2"/>
        <w:numPr>
          <w:ilvl w:val="0"/>
          <w:numId w:val="0"/>
        </w:numPr>
        <w:ind w:left="1440" w:hanging="720"/>
      </w:pPr>
      <w:bookmarkStart w:id="105" w:name="_Toc413930399"/>
      <w:bookmarkStart w:id="106" w:name="_Toc482786099"/>
      <w:r w:rsidRPr="00CA2619">
        <w:t>5.2.Atributiile sectiilor</w:t>
      </w:r>
      <w:bookmarkEnd w:id="105"/>
      <w:bookmarkEnd w:id="106"/>
    </w:p>
    <w:p w:rsidR="00CB42DA" w:rsidRPr="00CA2619" w:rsidRDefault="00341D53"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ab/>
      </w:r>
      <w:r w:rsidR="000C045E">
        <w:rPr>
          <w:rFonts w:ascii="Times New Roman" w:hAnsi="Times New Roman"/>
          <w:sz w:val="24"/>
          <w:szCs w:val="24"/>
        </w:rPr>
        <w:tab/>
      </w:r>
      <w:r w:rsidR="00CB42DA" w:rsidRPr="00CA2619">
        <w:rPr>
          <w:rFonts w:ascii="Times New Roman" w:hAnsi="Times New Roman"/>
          <w:sz w:val="24"/>
          <w:szCs w:val="24"/>
        </w:rPr>
        <w:t>Sectiile sunt conduse de</w:t>
      </w:r>
      <w:r w:rsidR="00D64F5C" w:rsidRPr="00CA2619">
        <w:rPr>
          <w:rFonts w:ascii="Times New Roman" w:hAnsi="Times New Roman"/>
          <w:sz w:val="24"/>
          <w:szCs w:val="24"/>
        </w:rPr>
        <w:t xml:space="preserve"> sefi de sectie, medici primar</w:t>
      </w:r>
      <w:r w:rsidR="00EF5B57" w:rsidRPr="00CA2619">
        <w:rPr>
          <w:rFonts w:ascii="Times New Roman" w:hAnsi="Times New Roman"/>
          <w:sz w:val="24"/>
          <w:szCs w:val="24"/>
        </w:rPr>
        <w:t>i</w:t>
      </w:r>
      <w:r w:rsidR="00D64F5C" w:rsidRPr="00CA2619">
        <w:rPr>
          <w:rFonts w:ascii="Times New Roman" w:hAnsi="Times New Roman"/>
          <w:sz w:val="24"/>
          <w:szCs w:val="24"/>
        </w:rPr>
        <w:t xml:space="preserve">, sau de catre directorul medical , dupa caz, </w:t>
      </w:r>
      <w:r w:rsidR="00CB42DA" w:rsidRPr="00CA2619">
        <w:rPr>
          <w:rFonts w:ascii="Times New Roman" w:hAnsi="Times New Roman"/>
          <w:sz w:val="24"/>
          <w:szCs w:val="24"/>
        </w:rPr>
        <w:t xml:space="preserve"> care au ca atributii indrumarea si realizarea activitatii de acordare a ingrijirilor medicale in cadrul sectiei respective si raspund de calitatea actului medical precum si de modul de indeplinire al atributiilor asumate prin contractul de administrare, incheiat cu managerul spitalului pe o durata de 3 ani, in cuprinsul caruia sunt revazuti indicatori specifici de performanta.</w:t>
      </w:r>
    </w:p>
    <w:p w:rsidR="00CB42DA" w:rsidRPr="00CA2619" w:rsidRDefault="00341D53"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ab/>
      </w:r>
      <w:r w:rsidR="00CB42DA" w:rsidRPr="00CA2619">
        <w:rPr>
          <w:rFonts w:ascii="Times New Roman" w:hAnsi="Times New Roman"/>
          <w:sz w:val="24"/>
          <w:szCs w:val="24"/>
        </w:rPr>
        <w:t>Activitatea personalului mediu sanitar si auxiliar este condusa de asistentul sef al sectiei.</w:t>
      </w:r>
    </w:p>
    <w:p w:rsidR="000C045E" w:rsidRDefault="00D10C77" w:rsidP="00654ECE">
      <w:pPr>
        <w:tabs>
          <w:tab w:val="left" w:pos="540"/>
        </w:tabs>
        <w:spacing w:after="0" w:line="360" w:lineRule="auto"/>
        <w:rPr>
          <w:rFonts w:ascii="Times New Roman" w:hAnsi="Times New Roman"/>
          <w:sz w:val="24"/>
          <w:szCs w:val="24"/>
        </w:rPr>
      </w:pPr>
      <w:r w:rsidRPr="00CA2619">
        <w:rPr>
          <w:rFonts w:ascii="Times New Roman" w:hAnsi="Times New Roman"/>
          <w:sz w:val="24"/>
          <w:szCs w:val="24"/>
        </w:rPr>
        <w:tab/>
      </w:r>
      <w:r w:rsidR="00341D53" w:rsidRPr="00CA2619">
        <w:rPr>
          <w:rFonts w:ascii="Times New Roman" w:hAnsi="Times New Roman"/>
          <w:sz w:val="24"/>
          <w:szCs w:val="24"/>
        </w:rPr>
        <w:tab/>
      </w:r>
      <w:bookmarkStart w:id="107" w:name="_Toc413930400"/>
    </w:p>
    <w:p w:rsidR="000C045E" w:rsidRDefault="000C045E" w:rsidP="00654ECE">
      <w:pPr>
        <w:tabs>
          <w:tab w:val="left" w:pos="540"/>
        </w:tabs>
        <w:spacing w:after="0" w:line="360" w:lineRule="auto"/>
        <w:rPr>
          <w:rFonts w:ascii="Times New Roman" w:hAnsi="Times New Roman"/>
          <w:sz w:val="24"/>
          <w:szCs w:val="24"/>
        </w:rPr>
      </w:pPr>
    </w:p>
    <w:p w:rsidR="000C045E" w:rsidRDefault="000C045E" w:rsidP="00654ECE">
      <w:pPr>
        <w:tabs>
          <w:tab w:val="left" w:pos="540"/>
        </w:tabs>
        <w:spacing w:after="0" w:line="360" w:lineRule="auto"/>
        <w:rPr>
          <w:rFonts w:ascii="Times New Roman" w:hAnsi="Times New Roman"/>
          <w:sz w:val="24"/>
          <w:szCs w:val="24"/>
        </w:rPr>
      </w:pPr>
    </w:p>
    <w:p w:rsidR="00D10C77" w:rsidRPr="00CA2619" w:rsidRDefault="000C045E" w:rsidP="00654ECE">
      <w:pPr>
        <w:tabs>
          <w:tab w:val="left" w:pos="540"/>
        </w:tabs>
        <w:spacing w:after="0" w:line="360" w:lineRule="auto"/>
        <w:rPr>
          <w:rFonts w:ascii="Times New Roman" w:hAnsi="Times New Roman"/>
          <w:b/>
          <w:sz w:val="24"/>
          <w:szCs w:val="24"/>
        </w:rPr>
      </w:pPr>
      <w:r>
        <w:rPr>
          <w:rFonts w:ascii="Times New Roman" w:hAnsi="Times New Roman"/>
          <w:sz w:val="24"/>
          <w:szCs w:val="24"/>
        </w:rPr>
        <w:lastRenderedPageBreak/>
        <w:tab/>
      </w:r>
      <w:r w:rsidR="00D10C77" w:rsidRPr="00CA2619">
        <w:rPr>
          <w:rFonts w:ascii="Times New Roman" w:hAnsi="Times New Roman"/>
          <w:b/>
          <w:sz w:val="24"/>
          <w:szCs w:val="24"/>
        </w:rPr>
        <w:t>5.3.Atributiile personalului din sectiile cu paturi</w:t>
      </w:r>
      <w:bookmarkEnd w:id="107"/>
    </w:p>
    <w:p w:rsidR="0022686E" w:rsidRPr="00CA2619" w:rsidRDefault="00D10C77" w:rsidP="00654ECE">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tab/>
      </w:r>
      <w:r w:rsidRPr="00CA2619">
        <w:rPr>
          <w:rFonts w:ascii="Times New Roman" w:hAnsi="Times New Roman"/>
          <w:color w:val="auto"/>
          <w:sz w:val="24"/>
          <w:szCs w:val="24"/>
        </w:rPr>
        <w:tab/>
      </w:r>
      <w:bookmarkStart w:id="108" w:name="_Toc482786100"/>
      <w:r w:rsidRPr="00CA2619">
        <w:rPr>
          <w:rFonts w:ascii="Times New Roman" w:hAnsi="Times New Roman"/>
          <w:color w:val="auto"/>
          <w:sz w:val="24"/>
          <w:szCs w:val="24"/>
        </w:rPr>
        <w:t>5.3.1  Medicul sef</w:t>
      </w:r>
      <w:r w:rsidR="0022686E" w:rsidRPr="00CA2619">
        <w:rPr>
          <w:rFonts w:ascii="Times New Roman" w:hAnsi="Times New Roman"/>
          <w:color w:val="auto"/>
          <w:sz w:val="24"/>
          <w:szCs w:val="24"/>
        </w:rPr>
        <w:t xml:space="preserve"> </w:t>
      </w:r>
      <w:r w:rsidR="00756DF5" w:rsidRPr="00CA2619">
        <w:rPr>
          <w:rFonts w:ascii="Times New Roman" w:hAnsi="Times New Roman"/>
          <w:color w:val="auto"/>
          <w:sz w:val="24"/>
          <w:szCs w:val="24"/>
        </w:rPr>
        <w:t xml:space="preserve"> </w:t>
      </w:r>
      <w:r w:rsidR="0022686E" w:rsidRPr="00CA2619">
        <w:rPr>
          <w:rFonts w:ascii="Times New Roman" w:hAnsi="Times New Roman"/>
          <w:color w:val="auto"/>
          <w:sz w:val="24"/>
          <w:szCs w:val="24"/>
        </w:rPr>
        <w:t>are</w:t>
      </w:r>
      <w:r w:rsidR="00173EAD" w:rsidRPr="00CA2619">
        <w:rPr>
          <w:rFonts w:ascii="Times New Roman" w:hAnsi="Times New Roman"/>
          <w:color w:val="auto"/>
          <w:sz w:val="24"/>
          <w:szCs w:val="24"/>
        </w:rPr>
        <w:t xml:space="preserve"> in principal</w:t>
      </w:r>
      <w:r w:rsidR="0022686E" w:rsidRPr="00CA2619">
        <w:rPr>
          <w:rFonts w:ascii="Times New Roman" w:hAnsi="Times New Roman"/>
          <w:color w:val="auto"/>
          <w:sz w:val="24"/>
          <w:szCs w:val="24"/>
        </w:rPr>
        <w:t xml:space="preserve"> următoarele atribuţii:</w:t>
      </w:r>
      <w:bookmarkEnd w:id="108"/>
    </w:p>
    <w:p w:rsidR="00713570" w:rsidRPr="00CA2619" w:rsidRDefault="00713570" w:rsidP="00654ECE">
      <w:pPr>
        <w:spacing w:line="360" w:lineRule="auto"/>
        <w:ind w:left="900"/>
        <w:jc w:val="both"/>
        <w:rPr>
          <w:rFonts w:ascii="Times New Roman" w:hAnsi="Times New Roman"/>
          <w:b/>
          <w:sz w:val="24"/>
          <w:szCs w:val="24"/>
        </w:rPr>
      </w:pPr>
      <w:r w:rsidRPr="00CA2619">
        <w:rPr>
          <w:rFonts w:ascii="Times New Roman" w:hAnsi="Times New Roman"/>
          <w:b/>
          <w:sz w:val="24"/>
          <w:szCs w:val="24"/>
        </w:rPr>
        <w:t>Atributii ce decurg din activitatea de conducere</w:t>
      </w:r>
    </w:p>
    <w:p w:rsidR="00713570" w:rsidRPr="00CA2619" w:rsidRDefault="00713570" w:rsidP="00654ECE">
      <w:pPr>
        <w:spacing w:line="360" w:lineRule="auto"/>
        <w:ind w:left="810"/>
        <w:rPr>
          <w:rFonts w:ascii="Times New Roman" w:hAnsi="Times New Roman"/>
          <w:b/>
          <w:sz w:val="24"/>
          <w:szCs w:val="24"/>
        </w:rPr>
      </w:pPr>
      <w:r w:rsidRPr="00CA2619">
        <w:rPr>
          <w:rFonts w:ascii="Times New Roman" w:hAnsi="Times New Roman"/>
          <w:b/>
          <w:sz w:val="24"/>
          <w:szCs w:val="24"/>
        </w:rPr>
        <w:t xml:space="preserve">  In domeniul strategiei serviciilor medicale</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Îndrumă şi realizează activitatea de acordare a îngrijirilor medicale în cadrul secţiei respective şi răspunde de calitatea actului medical;</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Organizează şi coordonează activitatea medicală din cadrul sectiei, fiind responsabil de realizarea indicatorilor spec</w:t>
      </w:r>
      <w:r w:rsidR="00C33F48" w:rsidRPr="00CA2619">
        <w:rPr>
          <w:rFonts w:ascii="Times New Roman" w:hAnsi="Times New Roman"/>
          <w:sz w:val="24"/>
          <w:szCs w:val="24"/>
        </w:rPr>
        <w:t>ifici de performanţă ai secţiei</w:t>
      </w:r>
      <w:r w:rsidRPr="00CA2619">
        <w:rPr>
          <w:rFonts w:ascii="Times New Roman" w:hAnsi="Times New Roman"/>
          <w:sz w:val="24"/>
          <w:szCs w:val="24"/>
        </w:rPr>
        <w:t>;</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Răspunde de crearea condiţiilor necesare acordării de asistenţă medicală de calitate de către personalul din secţie;</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Propune directorului medical planul anual de furnizare de servicii medicale al secţiei şi răspunde de realizarea planului aprobat;</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Are obligaţia de a coordona şi  de a controla acordarea cu prioritate a consultaţiilor interdisciplinare ; a consulturilor intra si extra spitalicesti;</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Răspunde de calitatea serviciilor medicale prestate de către personalul medico-sanitar din cadrul secţiei ;</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Supervizează conduita terapeutică, avizează tratamentul, prescrierea investigaţiilor paraclinice;      </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Aprobă internarea pacienţilor în secţie, pe baza criteriilor de internare ;    </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Hotărăşte oportunitatea continuării spitalizării în primele 24 de ore de la internare;</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Avizează şi răspunde de modul de completare şi de întocmire</w:t>
      </w:r>
      <w:r w:rsidR="00577FF8" w:rsidRPr="00CA2619">
        <w:rPr>
          <w:rFonts w:ascii="Times New Roman" w:hAnsi="Times New Roman"/>
          <w:sz w:val="24"/>
          <w:szCs w:val="24"/>
        </w:rPr>
        <w:t xml:space="preserve"> </w:t>
      </w:r>
      <w:r w:rsidRPr="00CA2619">
        <w:rPr>
          <w:rFonts w:ascii="Times New Roman" w:hAnsi="Times New Roman"/>
          <w:sz w:val="24"/>
          <w:szCs w:val="24"/>
        </w:rPr>
        <w:t>a documentelor     medicale eliberate în cadrul secţiei;</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Răspunde de respectarea prevederilor legale privind drepturile pacientului de către personalul medical din subordine şi ia măsuri imediate când se constată încălcarea acestora, potrivit dispoziţiilor legale în vigoare;</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Asigură respectarea prevederilor legale în vigoare referitoare la păstrarea secretului profesional, păstrarea confidenţialităţii datelor pacienţilor internaţi, informaţiilor şi documentelor referitoare la activitatea secţiei;</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Propune protocoale specifice de practică medicală, care urmează să fie implementate la nivelul secţiei, cu aprobarea consiliului medical;</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Răspunde de soluţionarea sugestiilor, sesizărilor şi reclamaţiilor referitoare la activitatea secţiei/laboratorului sau serviciului medical;      </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Elaboreaza rapoarte de evaluare periodică a practicilor medicale; face propuneri pentru îmbunătăţirea standardelor clinice si modelelor de practică; Stabileşte obiective pentru ameliorarea practicilor secţiei;</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lastRenderedPageBreak/>
        <w:t>Stabileşte personalul si aprobă graficul de distribuire a alimentaţiei ;</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Răspunde pentru aplicarea  procedurii privind activitatea de prelucrare a datelor cu caracter personal ale pacienţilor şi salariaţilor, cu garantarea şi protejarea drepturilor şi libertăţilor fundamentale ale persoanelor fizice, în special a dreptului la viaţa intimă, familială şi privată, în cadrul  secţiei pe care o conduce;</w:t>
      </w:r>
    </w:p>
    <w:p w:rsidR="00713570" w:rsidRPr="00CA2619" w:rsidRDefault="00713570" w:rsidP="000C045E">
      <w:pPr>
        <w:numPr>
          <w:ilvl w:val="1"/>
          <w:numId w:val="126"/>
        </w:numPr>
        <w:tabs>
          <w:tab w:val="left" w:pos="993"/>
        </w:tabs>
        <w:spacing w:after="0" w:line="360" w:lineRule="auto"/>
        <w:ind w:left="0" w:firstLine="567"/>
        <w:jc w:val="both"/>
        <w:rPr>
          <w:rFonts w:ascii="Times New Roman" w:hAnsi="Times New Roman"/>
          <w:sz w:val="24"/>
          <w:szCs w:val="24"/>
        </w:rPr>
      </w:pPr>
      <w:r w:rsidRPr="00CA2619">
        <w:rPr>
          <w:rFonts w:ascii="Times New Roman" w:hAnsi="Times New Roman"/>
          <w:sz w:val="24"/>
          <w:szCs w:val="24"/>
        </w:rPr>
        <w:t>Organizează, controlează şi îndrumă direct activitatea personalului secţiei pe care o conduce;</w:t>
      </w:r>
    </w:p>
    <w:p w:rsidR="00713570" w:rsidRPr="00CA2619" w:rsidRDefault="00713570" w:rsidP="000C045E">
      <w:pPr>
        <w:numPr>
          <w:ilvl w:val="1"/>
          <w:numId w:val="126"/>
        </w:numPr>
        <w:tabs>
          <w:tab w:val="left" w:pos="993"/>
        </w:tabs>
        <w:spacing w:after="0" w:line="360" w:lineRule="auto"/>
        <w:ind w:left="0" w:firstLine="567"/>
        <w:jc w:val="both"/>
        <w:rPr>
          <w:rFonts w:ascii="Times New Roman" w:hAnsi="Times New Roman"/>
          <w:sz w:val="24"/>
          <w:szCs w:val="24"/>
        </w:rPr>
      </w:pPr>
      <w:r w:rsidRPr="00CA2619">
        <w:rPr>
          <w:rFonts w:ascii="Times New Roman" w:hAnsi="Times New Roman"/>
          <w:sz w:val="24"/>
          <w:szCs w:val="24"/>
        </w:rPr>
        <w:t>Răspunde pentru confirmarea acceptării de către pacient  şi/sau aparţinătorul legal  prin semnarea formularului “Consimţământ Informat”;</w:t>
      </w:r>
    </w:p>
    <w:p w:rsidR="00713570" w:rsidRPr="00CA2619" w:rsidRDefault="00713570" w:rsidP="000C045E">
      <w:pPr>
        <w:numPr>
          <w:ilvl w:val="1"/>
          <w:numId w:val="126"/>
        </w:numPr>
        <w:tabs>
          <w:tab w:val="left" w:pos="993"/>
        </w:tabs>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Răspunde pentru realizarea planului de instruire a angajaţilor a căror activitate interacţionează cu problematica prezentei proceduri, din secţia pe care o conduce; </w:t>
      </w:r>
    </w:p>
    <w:p w:rsidR="00713570" w:rsidRPr="00CA2619" w:rsidRDefault="00713570" w:rsidP="000C045E">
      <w:pPr>
        <w:numPr>
          <w:ilvl w:val="1"/>
          <w:numId w:val="126"/>
        </w:numPr>
        <w:tabs>
          <w:tab w:val="left" w:pos="993"/>
        </w:tabs>
        <w:spacing w:after="0" w:line="360" w:lineRule="auto"/>
        <w:ind w:left="0" w:firstLine="567"/>
        <w:jc w:val="both"/>
        <w:rPr>
          <w:rFonts w:ascii="Times New Roman" w:hAnsi="Times New Roman"/>
          <w:sz w:val="24"/>
          <w:szCs w:val="24"/>
        </w:rPr>
      </w:pPr>
      <w:r w:rsidRPr="00CA2619">
        <w:rPr>
          <w:rFonts w:ascii="Times New Roman" w:hAnsi="Times New Roman"/>
          <w:sz w:val="24"/>
          <w:szCs w:val="24"/>
          <w:lang w:val="pt-BR"/>
        </w:rPr>
        <w:t xml:space="preserve">Răspunde </w:t>
      </w:r>
      <w:r w:rsidRPr="00CA2619">
        <w:rPr>
          <w:rFonts w:ascii="Times New Roman" w:hAnsi="Times New Roman"/>
          <w:sz w:val="24"/>
          <w:szCs w:val="24"/>
        </w:rPr>
        <w:t>pentru respectarea drepturilor pacientului privind prelucrarea datelor cu caracter personal</w:t>
      </w:r>
      <w:r w:rsidRPr="00CA2619">
        <w:rPr>
          <w:rFonts w:ascii="Times New Roman" w:hAnsi="Times New Roman"/>
          <w:sz w:val="24"/>
          <w:szCs w:val="24"/>
          <w:lang w:val="pt-BR"/>
        </w:rPr>
        <w:t xml:space="preserve">, </w:t>
      </w:r>
      <w:r w:rsidRPr="00CA2619">
        <w:rPr>
          <w:rFonts w:ascii="Times New Roman" w:hAnsi="Times New Roman"/>
          <w:sz w:val="24"/>
          <w:szCs w:val="24"/>
        </w:rPr>
        <w:t xml:space="preserve">în cadrul  </w:t>
      </w:r>
      <w:r w:rsidRPr="00CA2619">
        <w:rPr>
          <w:rFonts w:ascii="Times New Roman" w:hAnsi="Times New Roman"/>
          <w:sz w:val="24"/>
          <w:szCs w:val="24"/>
          <w:lang w:val="pt-BR"/>
        </w:rPr>
        <w:t>secţiei pe care o conduce;</w:t>
      </w:r>
    </w:p>
    <w:p w:rsidR="00713570" w:rsidRPr="00CA2619" w:rsidRDefault="00713570" w:rsidP="000C045E">
      <w:pPr>
        <w:numPr>
          <w:ilvl w:val="1"/>
          <w:numId w:val="126"/>
        </w:numPr>
        <w:tabs>
          <w:tab w:val="left" w:pos="993"/>
        </w:tabs>
        <w:autoSpaceDE w:val="0"/>
        <w:autoSpaceDN w:val="0"/>
        <w:adjustRightInd w:val="0"/>
        <w:spacing w:after="0" w:line="360" w:lineRule="auto"/>
        <w:ind w:left="0" w:firstLine="567"/>
        <w:jc w:val="both"/>
        <w:rPr>
          <w:rFonts w:ascii="Times New Roman" w:hAnsi="Times New Roman"/>
          <w:b/>
          <w:sz w:val="24"/>
          <w:szCs w:val="24"/>
        </w:rPr>
      </w:pPr>
      <w:r w:rsidRPr="00CA2619">
        <w:rPr>
          <w:rFonts w:ascii="Times New Roman" w:hAnsi="Times New Roman"/>
          <w:sz w:val="24"/>
          <w:szCs w:val="24"/>
          <w:lang w:val="pt-BR"/>
        </w:rPr>
        <w:t>Apariţia situaţiilor deosebite este adusă la cunoştinţa Directorului Medical sau Managerului;</w:t>
      </w:r>
    </w:p>
    <w:p w:rsidR="003120BA" w:rsidRPr="00CA2619" w:rsidRDefault="003120BA" w:rsidP="003120BA">
      <w:pPr>
        <w:autoSpaceDE w:val="0"/>
        <w:autoSpaceDN w:val="0"/>
        <w:adjustRightInd w:val="0"/>
        <w:spacing w:after="0" w:line="360" w:lineRule="auto"/>
        <w:jc w:val="both"/>
        <w:rPr>
          <w:rFonts w:ascii="Times New Roman" w:hAnsi="Times New Roman"/>
          <w:b/>
          <w:sz w:val="24"/>
          <w:szCs w:val="24"/>
        </w:rPr>
      </w:pPr>
    </w:p>
    <w:p w:rsidR="00713570" w:rsidRPr="00CA2619" w:rsidRDefault="00713570" w:rsidP="00654ECE">
      <w:pPr>
        <w:spacing w:line="360" w:lineRule="auto"/>
        <w:ind w:firstLine="720"/>
        <w:rPr>
          <w:rFonts w:ascii="Times New Roman" w:hAnsi="Times New Roman"/>
          <w:b/>
          <w:sz w:val="24"/>
          <w:szCs w:val="24"/>
        </w:rPr>
      </w:pPr>
      <w:r w:rsidRPr="00CA2619">
        <w:rPr>
          <w:rFonts w:ascii="Times New Roman" w:hAnsi="Times New Roman"/>
          <w:b/>
          <w:sz w:val="24"/>
          <w:szCs w:val="24"/>
        </w:rPr>
        <w:t xml:space="preserve">  In domeniul managementului economico-financiar</w:t>
      </w:r>
    </w:p>
    <w:p w:rsidR="00713570" w:rsidRPr="00CA2619" w:rsidRDefault="00713570" w:rsidP="000C045E">
      <w:pPr>
        <w:numPr>
          <w:ilvl w:val="0"/>
          <w:numId w:val="129"/>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Angajează cheltuieli în limita bugetului repartizat;</w:t>
      </w:r>
    </w:p>
    <w:p w:rsidR="00713570" w:rsidRPr="00CA2619" w:rsidRDefault="00713570" w:rsidP="000C045E">
      <w:pPr>
        <w:numPr>
          <w:ilvl w:val="1"/>
          <w:numId w:val="129"/>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Evaluează necesarul anual de medicamente şi materiale sanitare al secţiei, investiţiile şi lucrările de reparaţii curente şi capitale necesare pentru desfăşurarea activităţii în anul bugetar respectiv, pe care le transmite spre aprobare conducerii spitalului;              </w:t>
      </w:r>
    </w:p>
    <w:p w:rsidR="00713570" w:rsidRPr="00CA2619" w:rsidRDefault="00713570" w:rsidP="000C045E">
      <w:pPr>
        <w:numPr>
          <w:ilvl w:val="0"/>
          <w:numId w:val="129"/>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Înaintează comitetului director propuneri privind proiectul bugetului de venituri şi cheltuieli al</w:t>
      </w:r>
      <w:r w:rsidR="008C4CEC" w:rsidRPr="00CA2619">
        <w:rPr>
          <w:rFonts w:ascii="Times New Roman" w:hAnsi="Times New Roman"/>
          <w:sz w:val="24"/>
          <w:szCs w:val="24"/>
        </w:rPr>
        <w:t>e secţiilor</w:t>
      </w:r>
      <w:r w:rsidR="00CC0FC8" w:rsidRPr="00CA2619">
        <w:rPr>
          <w:rFonts w:ascii="Times New Roman" w:hAnsi="Times New Roman"/>
          <w:sz w:val="24"/>
          <w:szCs w:val="24"/>
        </w:rPr>
        <w:t>/laboratoarelor/serv/etc</w:t>
      </w:r>
      <w:r w:rsidR="00866A81" w:rsidRPr="00CA2619">
        <w:rPr>
          <w:rFonts w:ascii="Times New Roman" w:hAnsi="Times New Roman"/>
          <w:sz w:val="24"/>
          <w:szCs w:val="24"/>
        </w:rPr>
        <w:t xml:space="preserve">, </w:t>
      </w:r>
      <w:r w:rsidRPr="00CA2619">
        <w:rPr>
          <w:rFonts w:ascii="Times New Roman" w:hAnsi="Times New Roman"/>
          <w:sz w:val="24"/>
          <w:szCs w:val="24"/>
        </w:rPr>
        <w:t>elaborate cu sprijinul compartimentului economico-financiar;</w:t>
      </w:r>
    </w:p>
    <w:p w:rsidR="00713570" w:rsidRPr="00CA2619" w:rsidRDefault="00713570" w:rsidP="000C045E">
      <w:pPr>
        <w:numPr>
          <w:ilvl w:val="0"/>
          <w:numId w:val="129"/>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Înaintează comitetului director propuneri de creştere </w:t>
      </w:r>
      <w:r w:rsidR="008C4CEC" w:rsidRPr="00CA2619">
        <w:rPr>
          <w:rFonts w:ascii="Times New Roman" w:hAnsi="Times New Roman"/>
          <w:sz w:val="24"/>
          <w:szCs w:val="24"/>
        </w:rPr>
        <w:t xml:space="preserve">a veniturilor proprii ale </w:t>
      </w:r>
      <w:r w:rsidR="00CC0FC8" w:rsidRPr="00CA2619">
        <w:rPr>
          <w:rFonts w:ascii="Times New Roman" w:hAnsi="Times New Roman"/>
          <w:sz w:val="24"/>
          <w:szCs w:val="24"/>
        </w:rPr>
        <w:t>secţiilor/laboratoarelor/serv/etc</w:t>
      </w:r>
      <w:r w:rsidRPr="00CA2619">
        <w:rPr>
          <w:rFonts w:ascii="Times New Roman" w:hAnsi="Times New Roman"/>
          <w:sz w:val="24"/>
          <w:szCs w:val="24"/>
        </w:rPr>
        <w:t>, conform reglementărilor legale, inclusiv din donaţii, fonduri ale comunităţii locale ori alte surse;</w:t>
      </w:r>
    </w:p>
    <w:p w:rsidR="00713570" w:rsidRPr="00CA2619" w:rsidRDefault="00713570" w:rsidP="000C045E">
      <w:pPr>
        <w:numPr>
          <w:ilvl w:val="0"/>
          <w:numId w:val="129"/>
        </w:numPr>
        <w:tabs>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În domeniul financiar îndeplineşte atribuţiile conducătorului compartimentului de specialitate, conform normelor şi procedurilor legale, şi face propuneri de angajare, lichidare şi ordonanţare a cheltuielilor, care se aprobă de conducătorul spitalului;</w:t>
      </w:r>
    </w:p>
    <w:p w:rsidR="00713570" w:rsidRPr="00CA2619" w:rsidRDefault="00713570" w:rsidP="000C045E">
      <w:pPr>
        <w:numPr>
          <w:ilvl w:val="0"/>
          <w:numId w:val="129"/>
        </w:numPr>
        <w:tabs>
          <w:tab w:val="left" w:pos="993"/>
        </w:tabs>
        <w:spacing w:after="0" w:line="360" w:lineRule="auto"/>
        <w:ind w:left="0" w:firstLine="567"/>
        <w:jc w:val="both"/>
        <w:rPr>
          <w:rFonts w:ascii="Times New Roman" w:hAnsi="Times New Roman"/>
          <w:sz w:val="24"/>
          <w:szCs w:val="24"/>
        </w:rPr>
      </w:pPr>
      <w:r w:rsidRPr="00CA2619">
        <w:rPr>
          <w:rFonts w:ascii="Times New Roman" w:hAnsi="Times New Roman"/>
          <w:sz w:val="24"/>
          <w:szCs w:val="24"/>
        </w:rPr>
        <w:t>Răspunde de controlul cheltuielor și utilizarea eficientă a resurselor de care dispune ;</w:t>
      </w:r>
    </w:p>
    <w:p w:rsidR="00445768" w:rsidRPr="00CA2619" w:rsidRDefault="00445768" w:rsidP="00654ECE">
      <w:pPr>
        <w:spacing w:after="0" w:line="360" w:lineRule="auto"/>
        <w:jc w:val="both"/>
        <w:rPr>
          <w:rFonts w:ascii="Times New Roman" w:hAnsi="Times New Roman"/>
          <w:sz w:val="24"/>
          <w:szCs w:val="24"/>
        </w:rPr>
      </w:pPr>
    </w:p>
    <w:p w:rsidR="00713570" w:rsidRPr="00CA2619" w:rsidRDefault="00713570" w:rsidP="00654ECE">
      <w:pPr>
        <w:spacing w:line="360" w:lineRule="auto"/>
        <w:ind w:firstLine="720"/>
        <w:rPr>
          <w:rFonts w:ascii="Times New Roman" w:hAnsi="Times New Roman"/>
          <w:b/>
          <w:sz w:val="24"/>
          <w:szCs w:val="24"/>
        </w:rPr>
      </w:pPr>
      <w:r w:rsidRPr="00CA2619">
        <w:rPr>
          <w:rFonts w:ascii="Times New Roman" w:hAnsi="Times New Roman"/>
          <w:b/>
          <w:sz w:val="24"/>
          <w:szCs w:val="24"/>
        </w:rPr>
        <w:t xml:space="preserve">  In domen</w:t>
      </w:r>
      <w:r w:rsidR="0020769D" w:rsidRPr="00CA2619">
        <w:rPr>
          <w:rFonts w:ascii="Times New Roman" w:hAnsi="Times New Roman"/>
          <w:b/>
          <w:sz w:val="24"/>
          <w:szCs w:val="24"/>
        </w:rPr>
        <w:t>i</w:t>
      </w:r>
      <w:r w:rsidRPr="00CA2619">
        <w:rPr>
          <w:rFonts w:ascii="Times New Roman" w:hAnsi="Times New Roman"/>
          <w:b/>
          <w:sz w:val="24"/>
          <w:szCs w:val="24"/>
        </w:rPr>
        <w:t>ul managementului performantei calitatii serviciilor</w:t>
      </w:r>
    </w:p>
    <w:p w:rsidR="00713570" w:rsidRPr="00CA2619" w:rsidRDefault="00713570" w:rsidP="000B0D13">
      <w:pPr>
        <w:numPr>
          <w:ilvl w:val="0"/>
          <w:numId w:val="130"/>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Întreprinde măsurile necesare şi urmăreşte realizarea indicatorilor spe</w:t>
      </w:r>
      <w:r w:rsidR="00C07020" w:rsidRPr="00CA2619">
        <w:rPr>
          <w:rFonts w:ascii="Times New Roman" w:hAnsi="Times New Roman"/>
          <w:sz w:val="24"/>
          <w:szCs w:val="24"/>
        </w:rPr>
        <w:t>cifici de performanţă ai spitalului</w:t>
      </w:r>
      <w:r w:rsidRPr="00CA2619">
        <w:rPr>
          <w:rFonts w:ascii="Times New Roman" w:hAnsi="Times New Roman"/>
          <w:sz w:val="24"/>
          <w:szCs w:val="24"/>
        </w:rPr>
        <w:t>;</w:t>
      </w:r>
    </w:p>
    <w:p w:rsidR="00713570" w:rsidRPr="00CA2619" w:rsidRDefault="00713570" w:rsidP="000B0D13">
      <w:pPr>
        <w:numPr>
          <w:ilvl w:val="0"/>
          <w:numId w:val="130"/>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lastRenderedPageBreak/>
        <w:t>Coordonează activităţile de control al calităţii serviciilor acordate de personalul medico-sanitar din cadrul secţiei;</w:t>
      </w:r>
    </w:p>
    <w:p w:rsidR="00713570" w:rsidRPr="00CA2619" w:rsidRDefault="00713570" w:rsidP="000B0D13">
      <w:pPr>
        <w:numPr>
          <w:ilvl w:val="0"/>
          <w:numId w:val="130"/>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Răspunde de asigurarea condiţiilor adecvate de cazare, igienă, alimentaţie şi de prevenire a infecţiilor </w:t>
      </w:r>
      <w:r w:rsidR="00DA0423" w:rsidRPr="00CA2619">
        <w:rPr>
          <w:rFonts w:ascii="Times New Roman" w:hAnsi="Times New Roman"/>
          <w:sz w:val="24"/>
          <w:szCs w:val="24"/>
        </w:rPr>
        <w:t>asociate asistentei medicale</w:t>
      </w:r>
      <w:r w:rsidRPr="00CA2619">
        <w:rPr>
          <w:rFonts w:ascii="Times New Roman" w:hAnsi="Times New Roman"/>
          <w:sz w:val="24"/>
          <w:szCs w:val="24"/>
        </w:rPr>
        <w:t xml:space="preserve"> în cadrul secţiei, în conformitate cu normele stabilite de Ministerul Sănătăţii Publice;</w:t>
      </w:r>
    </w:p>
    <w:p w:rsidR="00713570" w:rsidRPr="00CA2619" w:rsidRDefault="00713570" w:rsidP="000B0D13">
      <w:pPr>
        <w:numPr>
          <w:ilvl w:val="0"/>
          <w:numId w:val="130"/>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Asigură monitorizarea şi raportarea indicatorilor specifici activităţii medicale, financiar-economici, precum şi a altor date privind activitatea de supraveghere, prevenire şi control din cadrul secţiei, în conformitate cu reglementările legale în vigoare;</w:t>
      </w:r>
    </w:p>
    <w:p w:rsidR="000B0D13" w:rsidRDefault="00713570" w:rsidP="00654ECE">
      <w:pPr>
        <w:spacing w:line="360" w:lineRule="auto"/>
        <w:ind w:firstLine="720"/>
        <w:rPr>
          <w:rFonts w:ascii="Times New Roman" w:hAnsi="Times New Roman"/>
          <w:b/>
          <w:sz w:val="24"/>
          <w:szCs w:val="24"/>
        </w:rPr>
      </w:pPr>
      <w:r w:rsidRPr="00CA2619">
        <w:rPr>
          <w:rFonts w:ascii="Times New Roman" w:hAnsi="Times New Roman"/>
          <w:b/>
          <w:sz w:val="24"/>
          <w:szCs w:val="24"/>
        </w:rPr>
        <w:t xml:space="preserve"> </w:t>
      </w:r>
    </w:p>
    <w:p w:rsidR="00713570" w:rsidRPr="00CA2619" w:rsidRDefault="00713570" w:rsidP="00654ECE">
      <w:pPr>
        <w:spacing w:line="360" w:lineRule="auto"/>
        <w:ind w:firstLine="720"/>
        <w:rPr>
          <w:rFonts w:ascii="Times New Roman" w:hAnsi="Times New Roman"/>
          <w:b/>
          <w:sz w:val="24"/>
          <w:szCs w:val="24"/>
        </w:rPr>
      </w:pPr>
      <w:r w:rsidRPr="00CA2619">
        <w:rPr>
          <w:rFonts w:ascii="Times New Roman" w:hAnsi="Times New Roman"/>
          <w:b/>
          <w:sz w:val="24"/>
          <w:szCs w:val="24"/>
        </w:rPr>
        <w:t>In domeniul managementului resurselor umane</w:t>
      </w:r>
    </w:p>
    <w:p w:rsidR="00713570" w:rsidRPr="00CA2619" w:rsidRDefault="00713570" w:rsidP="000B0D13">
      <w:pPr>
        <w:numPr>
          <w:ilvl w:val="0"/>
          <w:numId w:val="131"/>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Elaborează fişa postului pentru personalul aflat în subordine, pe care o supune aprobării managerului spitalului;</w:t>
      </w:r>
    </w:p>
    <w:p w:rsidR="00713570" w:rsidRPr="00CA2619" w:rsidRDefault="00713570" w:rsidP="000B0D13">
      <w:pPr>
        <w:numPr>
          <w:ilvl w:val="0"/>
          <w:numId w:val="131"/>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Instruieşte si contr</w:t>
      </w:r>
      <w:r w:rsidR="00C25110" w:rsidRPr="00CA2619">
        <w:rPr>
          <w:rFonts w:ascii="Times New Roman" w:hAnsi="Times New Roman"/>
          <w:sz w:val="24"/>
          <w:szCs w:val="24"/>
        </w:rPr>
        <w:t>olează personalul din subordine</w:t>
      </w:r>
      <w:r w:rsidRPr="00CA2619">
        <w:rPr>
          <w:rFonts w:ascii="Times New Roman" w:hAnsi="Times New Roman"/>
          <w:sz w:val="24"/>
          <w:szCs w:val="24"/>
        </w:rPr>
        <w:t xml:space="preserve">, conform legislatiei aplicabile (respectarea drepturilor pacientilor,cresterea calitatii serviciilor medicale, SSM,SSU, etc); </w:t>
      </w:r>
    </w:p>
    <w:p w:rsidR="00713570" w:rsidRPr="00CA2619" w:rsidRDefault="00713570" w:rsidP="000B0D13">
      <w:pPr>
        <w:numPr>
          <w:ilvl w:val="0"/>
          <w:numId w:val="131"/>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Răspunde d</w:t>
      </w:r>
      <w:r w:rsidR="001A2903" w:rsidRPr="00CA2619">
        <w:rPr>
          <w:rFonts w:ascii="Times New Roman" w:hAnsi="Times New Roman"/>
          <w:sz w:val="24"/>
          <w:szCs w:val="24"/>
        </w:rPr>
        <w:t>e respectarea la nivelul secţiilor</w:t>
      </w:r>
      <w:r w:rsidR="00D36ECE" w:rsidRPr="00CA2619">
        <w:rPr>
          <w:rFonts w:ascii="Times New Roman" w:hAnsi="Times New Roman"/>
          <w:sz w:val="24"/>
          <w:szCs w:val="24"/>
        </w:rPr>
        <w:t>/laboratoarelor/serv/etc</w:t>
      </w:r>
      <w:r w:rsidRPr="00CA2619">
        <w:rPr>
          <w:rFonts w:ascii="Times New Roman" w:hAnsi="Times New Roman"/>
          <w:sz w:val="24"/>
          <w:szCs w:val="24"/>
        </w:rPr>
        <w:t xml:space="preserve"> a regulamentului de organizare şi funcţionare, a regulamentului intern al spitalului;</w:t>
      </w:r>
    </w:p>
    <w:p w:rsidR="00713570" w:rsidRPr="00CA2619" w:rsidRDefault="00713570" w:rsidP="000B0D13">
      <w:pPr>
        <w:numPr>
          <w:ilvl w:val="0"/>
          <w:numId w:val="131"/>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Stabileşte atribuţiile care vor fi prevăzute în fişa postului pentru personalul din subordine, pe care le înaintează spre aprobare managerului, în conformitate cu reglementările legale în vigoare;</w:t>
      </w:r>
    </w:p>
    <w:p w:rsidR="00713570" w:rsidRPr="00CA2619" w:rsidRDefault="00713570" w:rsidP="000B0D13">
      <w:pPr>
        <w:numPr>
          <w:ilvl w:val="0"/>
          <w:numId w:val="131"/>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Face propuneri comitetului director privind necesarul de personal, pe categorii şi locuri de muncă, în funcţie de volumul de activităţi, conform reglementărilor legale în vigoare;</w:t>
      </w:r>
    </w:p>
    <w:p w:rsidR="00713570" w:rsidRPr="00CA2619" w:rsidRDefault="00713570" w:rsidP="000B0D13">
      <w:pPr>
        <w:numPr>
          <w:ilvl w:val="0"/>
          <w:numId w:val="131"/>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Propune programul de lucru pe locuri de muncă şi categorii de personal, pentru personalul aflat în subordine, în vederea aprobării de către manager;</w:t>
      </w:r>
    </w:p>
    <w:p w:rsidR="00713570" w:rsidRPr="00CA2619" w:rsidRDefault="00713570" w:rsidP="000B0D13">
      <w:pPr>
        <w:numPr>
          <w:ilvl w:val="0"/>
          <w:numId w:val="131"/>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Propune aplicarea de sancţiuni administrative pentru personalul aflat în subordine care se face vinovat de nerespectarea regulamentului de organizare şi funcţionare, a regulamentului intern al spitalului;</w:t>
      </w:r>
    </w:p>
    <w:p w:rsidR="00713570" w:rsidRPr="00CA2619" w:rsidRDefault="00713570" w:rsidP="000B0D13">
      <w:pPr>
        <w:numPr>
          <w:ilvl w:val="0"/>
          <w:numId w:val="131"/>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Evaluează performanţele profesionale ale personalului aflat în subordinea directă, conform structurii organizatorice şi fişei postului;</w:t>
      </w:r>
    </w:p>
    <w:p w:rsidR="00713570" w:rsidRPr="00CA2619" w:rsidRDefault="00713570" w:rsidP="000B0D13">
      <w:pPr>
        <w:numPr>
          <w:ilvl w:val="0"/>
          <w:numId w:val="131"/>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Propune planul de formare şi perfecţionare a personalului aflat în subordine, în conformitate cu legislaţia în vigoare, pe care îl supune aprobării managerului;</w:t>
      </w:r>
    </w:p>
    <w:p w:rsidR="00713570" w:rsidRPr="00CA2619" w:rsidRDefault="00713570" w:rsidP="000B0D13">
      <w:pPr>
        <w:numPr>
          <w:ilvl w:val="0"/>
          <w:numId w:val="131"/>
        </w:numPr>
        <w:tabs>
          <w:tab w:val="left" w:pos="851"/>
          <w:tab w:val="left" w:pos="993"/>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Urmăreşte încheierea contractelor de asigurare de malpraxis de către personalul medical din subordine;</w:t>
      </w:r>
    </w:p>
    <w:p w:rsidR="000B0D13" w:rsidRDefault="000B0D13" w:rsidP="000B0D13">
      <w:pPr>
        <w:spacing w:after="0" w:line="360" w:lineRule="auto"/>
        <w:ind w:left="90" w:firstLine="720"/>
        <w:rPr>
          <w:rFonts w:ascii="Times New Roman" w:hAnsi="Times New Roman"/>
          <w:b/>
          <w:sz w:val="24"/>
          <w:szCs w:val="24"/>
        </w:rPr>
      </w:pPr>
    </w:p>
    <w:p w:rsidR="00713570" w:rsidRPr="00CA2619" w:rsidRDefault="00713570" w:rsidP="000B0D13">
      <w:pPr>
        <w:spacing w:after="0" w:line="360" w:lineRule="auto"/>
        <w:ind w:left="90" w:firstLine="720"/>
        <w:rPr>
          <w:rFonts w:ascii="Times New Roman" w:hAnsi="Times New Roman"/>
          <w:b/>
          <w:sz w:val="24"/>
          <w:szCs w:val="24"/>
        </w:rPr>
      </w:pPr>
      <w:r w:rsidRPr="00CA2619">
        <w:rPr>
          <w:rFonts w:ascii="Times New Roman" w:hAnsi="Times New Roman"/>
          <w:b/>
          <w:sz w:val="24"/>
          <w:szCs w:val="24"/>
        </w:rPr>
        <w:t xml:space="preserve"> In domeniul managementului administrativ</w:t>
      </w:r>
    </w:p>
    <w:p w:rsidR="00713570" w:rsidRPr="00CA2619" w:rsidRDefault="00713570" w:rsidP="000B0D13">
      <w:pPr>
        <w:numPr>
          <w:ilvl w:val="0"/>
          <w:numId w:val="132"/>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Aplică strategiile de dezvoltare ale spitalului, adecvate la necesarul de servicii medicale specifice secţiei;</w:t>
      </w:r>
    </w:p>
    <w:p w:rsidR="00713570" w:rsidRPr="00CA2619" w:rsidRDefault="00713570" w:rsidP="000B0D13">
      <w:pPr>
        <w:numPr>
          <w:ilvl w:val="0"/>
          <w:numId w:val="132"/>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Propune managerului un înlocuitor pentru perioada când lipseşte din spital;</w:t>
      </w:r>
    </w:p>
    <w:p w:rsidR="00713570" w:rsidRPr="00CA2619" w:rsidRDefault="00713570" w:rsidP="000B0D13">
      <w:pPr>
        <w:numPr>
          <w:ilvl w:val="0"/>
          <w:numId w:val="132"/>
        </w:numPr>
        <w:tabs>
          <w:tab w:val="left" w:pos="851"/>
        </w:tabs>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lang w:val="pt-BR"/>
        </w:rPr>
        <w:lastRenderedPageBreak/>
        <w:t>Medicii coordonatori sunt  implicati in constituirea bazelor de date</w:t>
      </w:r>
      <w:r w:rsidRPr="00CA2619">
        <w:rPr>
          <w:rFonts w:ascii="Times New Roman" w:hAnsi="Times New Roman"/>
          <w:b/>
          <w:sz w:val="24"/>
          <w:szCs w:val="24"/>
          <w:lang w:val="pt-BR"/>
        </w:rPr>
        <w:t xml:space="preserve">: </w:t>
      </w:r>
    </w:p>
    <w:p w:rsidR="00713570" w:rsidRPr="00CA2619" w:rsidRDefault="00713570" w:rsidP="000B0D13">
      <w:pPr>
        <w:numPr>
          <w:ilvl w:val="0"/>
          <w:numId w:val="128"/>
        </w:numPr>
        <w:tabs>
          <w:tab w:val="num" w:pos="720"/>
          <w:tab w:val="left" w:pos="851"/>
        </w:tabs>
        <w:spacing w:after="0" w:line="360" w:lineRule="auto"/>
        <w:ind w:left="0" w:firstLine="567"/>
        <w:jc w:val="both"/>
        <w:rPr>
          <w:rFonts w:ascii="Times New Roman" w:hAnsi="Times New Roman"/>
          <w:sz w:val="24"/>
          <w:szCs w:val="24"/>
          <w:lang w:val="it-IT"/>
        </w:rPr>
      </w:pPr>
      <w:r w:rsidRPr="00CA2619">
        <w:rPr>
          <w:rFonts w:ascii="Times New Roman" w:hAnsi="Times New Roman"/>
          <w:sz w:val="24"/>
          <w:szCs w:val="24"/>
          <w:lang w:val="it-IT"/>
        </w:rPr>
        <w:t>Insusesc si inteleg terminologia de lucru si termenii tehnici folositi in manuale, documentatii, ghiduri de utilizare sisteme electronice cu care opereaza bazele de date ;</w:t>
      </w:r>
    </w:p>
    <w:p w:rsidR="00713570" w:rsidRPr="00CA2619" w:rsidRDefault="00713570" w:rsidP="000B0D13">
      <w:pPr>
        <w:numPr>
          <w:ilvl w:val="0"/>
          <w:numId w:val="128"/>
        </w:numPr>
        <w:tabs>
          <w:tab w:val="num" w:pos="720"/>
          <w:tab w:val="left" w:pos="851"/>
        </w:tabs>
        <w:spacing w:after="0" w:line="360" w:lineRule="auto"/>
        <w:ind w:left="0" w:firstLine="567"/>
        <w:jc w:val="both"/>
        <w:rPr>
          <w:rFonts w:ascii="Times New Roman" w:hAnsi="Times New Roman"/>
          <w:sz w:val="24"/>
          <w:szCs w:val="24"/>
          <w:lang w:val="it-IT"/>
        </w:rPr>
      </w:pPr>
      <w:r w:rsidRPr="00CA2619">
        <w:rPr>
          <w:rFonts w:ascii="Times New Roman" w:hAnsi="Times New Roman"/>
          <w:sz w:val="24"/>
          <w:szCs w:val="24"/>
          <w:lang w:val="it-IT"/>
        </w:rPr>
        <w:t>Previn si solutioneaza erorile in functionarea calculatorului si a altor echipamente ;</w:t>
      </w:r>
    </w:p>
    <w:p w:rsidR="00713570" w:rsidRPr="00CA2619" w:rsidRDefault="00713570" w:rsidP="000B0D13">
      <w:pPr>
        <w:numPr>
          <w:ilvl w:val="0"/>
          <w:numId w:val="128"/>
        </w:numPr>
        <w:tabs>
          <w:tab w:val="num" w:pos="720"/>
          <w:tab w:val="left" w:pos="851"/>
        </w:tabs>
        <w:spacing w:after="0" w:line="360" w:lineRule="auto"/>
        <w:ind w:left="0" w:firstLine="567"/>
        <w:jc w:val="both"/>
        <w:rPr>
          <w:rFonts w:ascii="Times New Roman" w:hAnsi="Times New Roman"/>
          <w:sz w:val="24"/>
          <w:szCs w:val="24"/>
          <w:lang w:val="fr-FR"/>
        </w:rPr>
      </w:pPr>
      <w:r w:rsidRPr="00CA2619">
        <w:rPr>
          <w:rFonts w:ascii="Times New Roman" w:hAnsi="Times New Roman"/>
          <w:sz w:val="24"/>
          <w:szCs w:val="24"/>
          <w:lang w:val="fr-FR"/>
        </w:rPr>
        <w:t>Aparitia situatiilor deosebite este adusa la cunostinta administratorului de retea cu promptitudine ;</w:t>
      </w:r>
    </w:p>
    <w:p w:rsidR="00713570" w:rsidRPr="00CA2619" w:rsidRDefault="00713570" w:rsidP="000B0D13">
      <w:pPr>
        <w:numPr>
          <w:ilvl w:val="0"/>
          <w:numId w:val="128"/>
        </w:numPr>
        <w:tabs>
          <w:tab w:val="num" w:pos="720"/>
          <w:tab w:val="left" w:pos="851"/>
        </w:tabs>
        <w:spacing w:after="0" w:line="360" w:lineRule="auto"/>
        <w:ind w:left="0" w:firstLine="567"/>
        <w:jc w:val="both"/>
        <w:rPr>
          <w:rFonts w:ascii="Times New Roman" w:hAnsi="Times New Roman"/>
          <w:sz w:val="24"/>
          <w:szCs w:val="24"/>
          <w:lang w:val="fr-FR"/>
        </w:rPr>
      </w:pPr>
      <w:r w:rsidRPr="00CA2619">
        <w:rPr>
          <w:rFonts w:ascii="Times New Roman" w:hAnsi="Times New Roman"/>
          <w:sz w:val="24"/>
          <w:szCs w:val="24"/>
          <w:lang w:val="fr-FR"/>
        </w:rPr>
        <w:t>Tabelele, formularele si rapoartele dintr-o baza de date sunt create si modificate conform cerintelor de lucru ;</w:t>
      </w:r>
    </w:p>
    <w:p w:rsidR="00713570" w:rsidRPr="00CA2619" w:rsidRDefault="00713570" w:rsidP="000B0D13">
      <w:pPr>
        <w:numPr>
          <w:ilvl w:val="0"/>
          <w:numId w:val="128"/>
        </w:numPr>
        <w:tabs>
          <w:tab w:val="num" w:pos="720"/>
          <w:tab w:val="left" w:pos="851"/>
        </w:tabs>
        <w:spacing w:after="0" w:line="360" w:lineRule="auto"/>
        <w:ind w:left="0" w:firstLine="567"/>
        <w:jc w:val="both"/>
        <w:rPr>
          <w:rFonts w:ascii="Times New Roman" w:hAnsi="Times New Roman"/>
          <w:sz w:val="24"/>
          <w:szCs w:val="24"/>
        </w:rPr>
      </w:pPr>
      <w:r w:rsidRPr="00CA2619">
        <w:rPr>
          <w:rFonts w:ascii="Times New Roman" w:hAnsi="Times New Roman"/>
          <w:sz w:val="24"/>
          <w:szCs w:val="24"/>
        </w:rPr>
        <w:t>Aplicatia este utilizata adecvat,  prin operatii specifice;</w:t>
      </w:r>
    </w:p>
    <w:p w:rsidR="00713570" w:rsidRPr="00CA2619" w:rsidRDefault="00713570" w:rsidP="000B0D13">
      <w:pPr>
        <w:numPr>
          <w:ilvl w:val="0"/>
          <w:numId w:val="128"/>
        </w:numPr>
        <w:tabs>
          <w:tab w:val="left" w:pos="851"/>
        </w:tabs>
        <w:spacing w:after="0" w:line="360" w:lineRule="auto"/>
        <w:ind w:left="0" w:firstLine="567"/>
        <w:jc w:val="both"/>
        <w:rPr>
          <w:rFonts w:ascii="Times New Roman" w:hAnsi="Times New Roman"/>
          <w:sz w:val="24"/>
          <w:szCs w:val="24"/>
          <w:lang w:val="it-IT"/>
        </w:rPr>
      </w:pPr>
      <w:r w:rsidRPr="00CA2619">
        <w:rPr>
          <w:rFonts w:ascii="Times New Roman" w:hAnsi="Times New Roman"/>
          <w:sz w:val="24"/>
          <w:szCs w:val="24"/>
          <w:lang w:val="it-IT"/>
        </w:rPr>
        <w:t>Creerea, formatarea si finalizarea unei prezentari noi se face utilizand operatiile de baza permise;</w:t>
      </w:r>
    </w:p>
    <w:p w:rsidR="003149ED" w:rsidRPr="00CA2619" w:rsidRDefault="003149ED" w:rsidP="003149ED">
      <w:pPr>
        <w:spacing w:after="0" w:line="360" w:lineRule="auto"/>
        <w:jc w:val="both"/>
        <w:rPr>
          <w:rFonts w:ascii="Times New Roman" w:hAnsi="Times New Roman"/>
          <w:sz w:val="24"/>
          <w:szCs w:val="24"/>
          <w:lang w:val="it-IT"/>
        </w:rPr>
      </w:pPr>
    </w:p>
    <w:p w:rsidR="00713570" w:rsidRPr="00CA2619" w:rsidRDefault="00713570" w:rsidP="00654ECE">
      <w:pPr>
        <w:tabs>
          <w:tab w:val="num" w:pos="720"/>
        </w:tabs>
        <w:spacing w:line="360" w:lineRule="auto"/>
        <w:ind w:left="360"/>
        <w:jc w:val="both"/>
        <w:rPr>
          <w:rFonts w:ascii="Times New Roman" w:hAnsi="Times New Roman"/>
          <w:b/>
          <w:sz w:val="24"/>
          <w:szCs w:val="24"/>
        </w:rPr>
      </w:pPr>
      <w:r w:rsidRPr="00CA2619">
        <w:rPr>
          <w:rFonts w:ascii="Times New Roman" w:hAnsi="Times New Roman"/>
          <w:sz w:val="24"/>
          <w:szCs w:val="24"/>
          <w:lang w:val="it-IT"/>
        </w:rPr>
        <w:t xml:space="preserve"> </w:t>
      </w:r>
      <w:r w:rsidRPr="00CA2619">
        <w:rPr>
          <w:rFonts w:ascii="Times New Roman" w:hAnsi="Times New Roman"/>
          <w:b/>
          <w:sz w:val="24"/>
          <w:szCs w:val="24"/>
        </w:rPr>
        <w:tab/>
        <w:t>Atributii ce decurg din profesia de medic</w:t>
      </w:r>
    </w:p>
    <w:p w:rsidR="00713570" w:rsidRPr="00CA2619" w:rsidRDefault="00713570" w:rsidP="00654ECE">
      <w:pPr>
        <w:numPr>
          <w:ilvl w:val="0"/>
          <w:numId w:val="127"/>
        </w:numPr>
        <w:spacing w:after="0" w:line="360" w:lineRule="auto"/>
        <w:jc w:val="both"/>
        <w:rPr>
          <w:rFonts w:ascii="Times New Roman" w:hAnsi="Times New Roman"/>
          <w:sz w:val="24"/>
          <w:szCs w:val="24"/>
        </w:rPr>
      </w:pPr>
      <w:r w:rsidRPr="00CA2619">
        <w:rPr>
          <w:rFonts w:ascii="Times New Roman" w:hAnsi="Times New Roman"/>
          <w:sz w:val="24"/>
          <w:szCs w:val="24"/>
        </w:rPr>
        <w:t>Examineaza bolnavii imediat la internare si completeaza foaia de observatie in primele 24 de ore, iar in cazuri de urgenta, imediat; foloseste investigatiile paraclinice efectuate ambulator;</w:t>
      </w:r>
    </w:p>
    <w:p w:rsidR="00713570" w:rsidRPr="00CA2619" w:rsidRDefault="00713570" w:rsidP="000C4DF8">
      <w:pPr>
        <w:pStyle w:val="ListParagraph"/>
        <w:numPr>
          <w:ilvl w:val="0"/>
          <w:numId w:val="12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La internare înştiinţează pacienţii despre prevederile Legii </w:t>
      </w:r>
      <w:r w:rsidR="000C0A49" w:rsidRPr="00CA2619">
        <w:rPr>
          <w:rFonts w:ascii="Times New Roman" w:hAnsi="Times New Roman"/>
          <w:sz w:val="24"/>
          <w:szCs w:val="24"/>
        </w:rPr>
        <w:t xml:space="preserve">nr. </w:t>
      </w:r>
      <w:r w:rsidRPr="00CA2619">
        <w:rPr>
          <w:rFonts w:ascii="Times New Roman" w:hAnsi="Times New Roman"/>
          <w:sz w:val="24"/>
          <w:szCs w:val="24"/>
        </w:rPr>
        <w:t>46</w:t>
      </w:r>
      <w:r w:rsidR="005508C8" w:rsidRPr="00CA2619">
        <w:rPr>
          <w:rFonts w:ascii="Times New Roman" w:hAnsi="Times New Roman"/>
          <w:sz w:val="24"/>
          <w:szCs w:val="24"/>
        </w:rPr>
        <w:t>/2003</w:t>
      </w:r>
      <w:r w:rsidRPr="00CA2619">
        <w:rPr>
          <w:rFonts w:ascii="Times New Roman" w:hAnsi="Times New Roman"/>
          <w:sz w:val="24"/>
          <w:szCs w:val="24"/>
        </w:rPr>
        <w:t>-legea drepturilor pacientului</w:t>
      </w:r>
      <w:r w:rsidR="002311E4" w:rsidRPr="00CA2619">
        <w:rPr>
          <w:rFonts w:ascii="Times New Roman" w:hAnsi="Times New Roman"/>
          <w:sz w:val="24"/>
          <w:szCs w:val="24"/>
        </w:rPr>
        <w:t xml:space="preserve"> precum si </w:t>
      </w:r>
      <w:r w:rsidR="003E7F66" w:rsidRPr="00CA2619">
        <w:rPr>
          <w:rFonts w:ascii="Times New Roman" w:hAnsi="Times New Roman"/>
          <w:sz w:val="24"/>
          <w:szCs w:val="24"/>
        </w:rPr>
        <w:t>despre Ordinul n</w:t>
      </w:r>
      <w:r w:rsidR="000C4DF8" w:rsidRPr="00CA2619">
        <w:rPr>
          <w:rFonts w:ascii="Times New Roman" w:hAnsi="Times New Roman"/>
          <w:sz w:val="24"/>
          <w:szCs w:val="24"/>
        </w:rPr>
        <w:t xml:space="preserve">r. 1410/2016 din 12 decembrie 2016 privind aprobarea Normelor de aplicare a Legii drepturilor pacientului nr. 46/2003 </w:t>
      </w:r>
      <w:r w:rsidRPr="00CA2619">
        <w:rPr>
          <w:rFonts w:ascii="Times New Roman" w:hAnsi="Times New Roman"/>
          <w:sz w:val="24"/>
          <w:szCs w:val="24"/>
        </w:rPr>
        <w:t>;</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Examineaza zilnic bolnavii si consemneaza in foaia de observatie, evolutia, explorarile de laborator, alimentatia si tratamentul corespunzator; la sfarsitul internarii intocmeste epicriza;</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Participa la consulturi cu medicii din alte specialitati si in cazurile deosebite la examenele paraclinice , precum si la expertizele medico-legale si expertiza capacitatii de munca;</w:t>
      </w:r>
    </w:p>
    <w:p w:rsidR="00713570" w:rsidRPr="00CA2619" w:rsidRDefault="00713570" w:rsidP="00654ECE">
      <w:pPr>
        <w:numPr>
          <w:ilvl w:val="0"/>
          <w:numId w:val="127"/>
        </w:numPr>
        <w:spacing w:after="0" w:line="360" w:lineRule="auto"/>
        <w:jc w:val="both"/>
        <w:rPr>
          <w:rFonts w:ascii="Times New Roman" w:hAnsi="Times New Roman"/>
          <w:sz w:val="24"/>
          <w:szCs w:val="24"/>
        </w:rPr>
      </w:pPr>
      <w:r w:rsidRPr="00CA2619">
        <w:rPr>
          <w:rFonts w:ascii="Times New Roman" w:hAnsi="Times New Roman"/>
          <w:sz w:val="24"/>
          <w:szCs w:val="24"/>
        </w:rPr>
        <w:t>Comunica zilnic medicului de garda bolnavii grav pe care îi are in ingrijire si care necesita supraveghere deosebita;</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Intocmeste si semneaza condica de medicamente pentru bolnavii pe care </w:t>
      </w:r>
      <w:r w:rsidRPr="00CA2619">
        <w:rPr>
          <w:rFonts w:ascii="Times New Roman" w:hAnsi="Times New Roman"/>
          <w:sz w:val="24"/>
          <w:szCs w:val="24"/>
        </w:rPr>
        <w:t>î</w:t>
      </w:r>
      <w:r w:rsidRPr="00CA2619">
        <w:rPr>
          <w:rFonts w:ascii="Times New Roman" w:hAnsi="Times New Roman"/>
          <w:sz w:val="24"/>
          <w:szCs w:val="24"/>
          <w:lang w:val="fr-FR"/>
        </w:rPr>
        <w:t>i ingrijeste ; supravegheaza tratamentele medicale executate de cadrele medii si auxiliare sanitare, iar la nevoie le efectueaza personal ;</w:t>
      </w:r>
    </w:p>
    <w:p w:rsidR="00713570" w:rsidRPr="00CA2619" w:rsidRDefault="00713570" w:rsidP="00654ECE">
      <w:pPr>
        <w:numPr>
          <w:ilvl w:val="0"/>
          <w:numId w:val="127"/>
        </w:numPr>
        <w:spacing w:after="0" w:line="360" w:lineRule="auto"/>
        <w:jc w:val="both"/>
        <w:rPr>
          <w:rFonts w:ascii="Times New Roman" w:hAnsi="Times New Roman"/>
          <w:sz w:val="24"/>
          <w:szCs w:val="24"/>
        </w:rPr>
      </w:pPr>
      <w:r w:rsidRPr="00CA2619">
        <w:rPr>
          <w:rFonts w:ascii="Times New Roman" w:hAnsi="Times New Roman"/>
          <w:sz w:val="24"/>
          <w:szCs w:val="24"/>
        </w:rPr>
        <w:t>Recomanda si urmareste zilnic regimul alimentar al bolnavilor;</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Controleaza si raspunde de intreaga activitate de ingrijire a bolnavilor desfasurata de personalul mediu, auxiliar si elementar sanitar cu care lucreaza;</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Asigura si raspunde de aplicarea tuturor masurilor de igiena si antiepidemice, precum si a normelor de protectia muncii in sectorul de activitate pe care il are in grija;</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Raporteaza cazurile de boli infectioase si boli profesionale potrivit dispozitiilor in vigoare;</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Raspunde de disciplina, tinuta si comportamentul personalului in subordine si al bolnavilor pe care </w:t>
      </w:r>
      <w:r w:rsidRPr="00CA2619">
        <w:rPr>
          <w:rFonts w:ascii="Times New Roman" w:hAnsi="Times New Roman"/>
          <w:sz w:val="24"/>
          <w:szCs w:val="24"/>
        </w:rPr>
        <w:t>î</w:t>
      </w:r>
      <w:r w:rsidRPr="00CA2619">
        <w:rPr>
          <w:rFonts w:ascii="Times New Roman" w:hAnsi="Times New Roman"/>
          <w:sz w:val="24"/>
          <w:szCs w:val="24"/>
          <w:lang w:val="fr-FR"/>
        </w:rPr>
        <w:t>i are in ingrijire;</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lastRenderedPageBreak/>
        <w:t>Asigura serviciul de  garda , potrivit graficului de munca stabilit ;</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Intocmeste formele de externare ale bolnavilor si redacteaza orice act medical, aprobat de conducerea spitalului in legatura cu bolnavii pe care </w:t>
      </w:r>
      <w:r w:rsidRPr="00CA2619">
        <w:rPr>
          <w:rFonts w:ascii="Times New Roman" w:hAnsi="Times New Roman"/>
          <w:sz w:val="24"/>
          <w:szCs w:val="24"/>
        </w:rPr>
        <w:t>î</w:t>
      </w:r>
      <w:r w:rsidRPr="00CA2619">
        <w:rPr>
          <w:rFonts w:ascii="Times New Roman" w:hAnsi="Times New Roman"/>
          <w:sz w:val="24"/>
          <w:szCs w:val="24"/>
          <w:lang w:val="fr-FR"/>
        </w:rPr>
        <w:t>i are, sau i-a avut, in ingrijire ;</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Raspunde prompt la toate solicitarile de urgenta si la consulturile din aceeasi sectie si alte sectii si colaboreaza cu toti medicii din sectiile si laboratoarele din spital, in interesul unei cat mai bune ingrijiri medicale a bolnavilor;</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Executa consultatii de specialitate in ambulator, dupa caz ;</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Se preocupa in permanenta de ridicarea nivelului profesional propriu si contribuie la ridicarea nivelului profesional al personalului in subordine;</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Desfasoara, dupa caz, activitate de cercetare medicala;</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Depune o activitate permanenta de educatie sanitara a bolnavilor si apartinatorilor;</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Răspunde de protejarea propriilor lor pacienţi de alţi pacienţi  infectaţi sau de personalul  care poate fi infectat; </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Răspunde de obţinerea specimenelor microbiologice necesare atunci când o infecţie este  prezenta sau suspectă; </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Răspunde de raportarea cazurilor de infecţii intraspitaliceşti echipei  şi internarea pacienţilor infectaţi; </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Raspunde de aplicarea si respectarea </w:t>
      </w:r>
      <w:r w:rsidRPr="00CA2619">
        <w:rPr>
          <w:rFonts w:ascii="Times New Roman" w:hAnsi="Times New Roman"/>
          <w:bCs/>
          <w:sz w:val="24"/>
          <w:szCs w:val="24"/>
          <w:lang w:val="fr-FR"/>
        </w:rPr>
        <w:t>Ordinului M</w:t>
      </w:r>
      <w:r w:rsidR="00703A29" w:rsidRPr="00CA2619">
        <w:rPr>
          <w:rFonts w:ascii="Times New Roman" w:hAnsi="Times New Roman"/>
          <w:bCs/>
          <w:sz w:val="24"/>
          <w:szCs w:val="24"/>
          <w:lang w:val="fr-FR"/>
        </w:rPr>
        <w:t xml:space="preserve">instrului </w:t>
      </w:r>
      <w:r w:rsidRPr="00CA2619">
        <w:rPr>
          <w:rFonts w:ascii="Times New Roman" w:hAnsi="Times New Roman"/>
          <w:bCs/>
          <w:sz w:val="24"/>
          <w:szCs w:val="24"/>
          <w:lang w:val="fr-FR"/>
        </w:rPr>
        <w:t>S</w:t>
      </w:r>
      <w:r w:rsidR="00703A29" w:rsidRPr="00CA2619">
        <w:rPr>
          <w:rFonts w:ascii="Times New Roman" w:hAnsi="Times New Roman"/>
          <w:bCs/>
          <w:sz w:val="24"/>
          <w:szCs w:val="24"/>
          <w:lang w:val="fr-FR"/>
        </w:rPr>
        <w:t>anatatii</w:t>
      </w:r>
      <w:r w:rsidRPr="00CA2619">
        <w:rPr>
          <w:rFonts w:ascii="Times New Roman" w:hAnsi="Times New Roman"/>
          <w:bCs/>
          <w:sz w:val="24"/>
          <w:szCs w:val="24"/>
          <w:lang w:val="fr-FR"/>
        </w:rPr>
        <w:t xml:space="preserve"> nr 1226/ 03.12.2012 </w:t>
      </w:r>
      <w:r w:rsidRPr="00CA2619">
        <w:rPr>
          <w:rFonts w:ascii="Times New Roman" w:hAnsi="Times New Roman"/>
          <w:sz w:val="24"/>
          <w:szCs w:val="24"/>
          <w:lang w:val="fr-FR"/>
        </w:rPr>
        <w:t xml:space="preserve">referitor la normele tehnice privind gestionarea deseurilor rezultate din activitatile medicale, publicat in </w:t>
      </w:r>
      <w:r w:rsidRPr="00CA2619">
        <w:rPr>
          <w:rFonts w:ascii="Times New Roman" w:hAnsi="Times New Roman"/>
          <w:bCs/>
          <w:sz w:val="24"/>
          <w:szCs w:val="24"/>
          <w:lang w:val="fr-FR"/>
        </w:rPr>
        <w:t>MO nr. 855/18.12.2012</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Răspunde de consilierea pacienţilor, vizitatorilor şi personalului în legătură cu tehnicile de prevenire a transmiterii infecţiilor; </w:t>
      </w:r>
    </w:p>
    <w:p w:rsidR="00713570" w:rsidRPr="00CA2619" w:rsidRDefault="00713570" w:rsidP="00654ECE">
      <w:pPr>
        <w:numPr>
          <w:ilvl w:val="0"/>
          <w:numId w:val="12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Răspunde de instituirea tratamentului adecvat pentru infecţiile pe care le au ei înşişi şi  luarea de măsuri pentru a preveni transmiterea acestor infecţii altor persoane, în special pacienţilor</w:t>
      </w:r>
    </w:p>
    <w:p w:rsidR="00713570" w:rsidRPr="00CA2619" w:rsidRDefault="00713570" w:rsidP="00654ECE">
      <w:pPr>
        <w:numPr>
          <w:ilvl w:val="0"/>
          <w:numId w:val="127"/>
        </w:numPr>
        <w:spacing w:after="0" w:line="360" w:lineRule="auto"/>
        <w:jc w:val="both"/>
        <w:rPr>
          <w:rFonts w:ascii="Times New Roman" w:hAnsi="Times New Roman"/>
          <w:sz w:val="24"/>
          <w:szCs w:val="24"/>
        </w:rPr>
      </w:pPr>
      <w:r w:rsidRPr="00CA2619">
        <w:rPr>
          <w:rFonts w:ascii="Times New Roman" w:hAnsi="Times New Roman"/>
          <w:sz w:val="24"/>
          <w:szCs w:val="24"/>
          <w:lang w:val="fr-FR"/>
        </w:rPr>
        <w:t>Cunoasterea si respectarea Codului Deontologic al Medicilor</w:t>
      </w:r>
    </w:p>
    <w:p w:rsidR="00713570" w:rsidRPr="00CA2619" w:rsidRDefault="00713570" w:rsidP="00654ECE">
      <w:pPr>
        <w:numPr>
          <w:ilvl w:val="0"/>
          <w:numId w:val="127"/>
        </w:numPr>
        <w:spacing w:after="0" w:line="360" w:lineRule="auto"/>
        <w:jc w:val="both"/>
        <w:rPr>
          <w:rFonts w:ascii="Times New Roman" w:hAnsi="Times New Roman"/>
          <w:sz w:val="24"/>
          <w:szCs w:val="24"/>
        </w:rPr>
      </w:pPr>
      <w:r w:rsidRPr="00CA2619">
        <w:rPr>
          <w:rFonts w:ascii="Times New Roman" w:hAnsi="Times New Roman"/>
          <w:sz w:val="24"/>
          <w:szCs w:val="24"/>
        </w:rPr>
        <w:t xml:space="preserve">Asigura pastrarea si folosirea in bune conditii a tuturor  bunurilor spitalului </w:t>
      </w:r>
    </w:p>
    <w:p w:rsidR="00713570" w:rsidRPr="00CA2619" w:rsidRDefault="00713570" w:rsidP="00654ECE">
      <w:pPr>
        <w:numPr>
          <w:ilvl w:val="0"/>
          <w:numId w:val="127"/>
        </w:numPr>
        <w:spacing w:after="0" w:line="360" w:lineRule="auto"/>
        <w:jc w:val="both"/>
        <w:rPr>
          <w:rFonts w:ascii="Times New Roman" w:hAnsi="Times New Roman"/>
          <w:sz w:val="24"/>
          <w:szCs w:val="24"/>
        </w:rPr>
      </w:pPr>
      <w:r w:rsidRPr="00CA2619">
        <w:rPr>
          <w:rFonts w:ascii="Times New Roman" w:hAnsi="Times New Roman"/>
          <w:sz w:val="24"/>
          <w:szCs w:val="24"/>
        </w:rPr>
        <w:t xml:space="preserve">Sa isi insuseasca  si sa respecte  prevederile legislatiei  din domeiul securitatii  si  sanatatii in munca  si masurile de aplicare a acestora   conform Legii </w:t>
      </w:r>
      <w:r w:rsidR="002F7745" w:rsidRPr="00CA2619">
        <w:rPr>
          <w:rFonts w:ascii="Times New Roman" w:hAnsi="Times New Roman"/>
          <w:sz w:val="24"/>
          <w:szCs w:val="24"/>
        </w:rPr>
        <w:t xml:space="preserve">nr. </w:t>
      </w:r>
      <w:r w:rsidRPr="00CA2619">
        <w:rPr>
          <w:rFonts w:ascii="Times New Roman" w:hAnsi="Times New Roman"/>
          <w:sz w:val="24"/>
          <w:szCs w:val="24"/>
        </w:rPr>
        <w:t>319/2006, cap.IV art.23 (b) , privind securitatea si sanatatea in munca ;</w:t>
      </w:r>
    </w:p>
    <w:p w:rsidR="00713570" w:rsidRPr="00CA2619" w:rsidRDefault="00713570" w:rsidP="00654ECE">
      <w:pPr>
        <w:numPr>
          <w:ilvl w:val="0"/>
          <w:numId w:val="127"/>
        </w:numPr>
        <w:spacing w:after="0" w:line="360" w:lineRule="auto"/>
        <w:jc w:val="both"/>
        <w:rPr>
          <w:rFonts w:ascii="Times New Roman" w:hAnsi="Times New Roman"/>
          <w:sz w:val="24"/>
          <w:szCs w:val="24"/>
        </w:rPr>
      </w:pPr>
      <w:r w:rsidRPr="00CA2619">
        <w:rPr>
          <w:rFonts w:ascii="Times New Roman" w:hAnsi="Times New Roman"/>
          <w:sz w:val="24"/>
          <w:szCs w:val="24"/>
          <w:lang w:val="fr-FR"/>
        </w:rPr>
        <w:t xml:space="preserve">Sa respecte regulile si masurile de aparare  impotriva  incendiilor,  aduse la cunostiinta , </w:t>
      </w:r>
      <w:r w:rsidR="001F12EC" w:rsidRPr="00CA2619">
        <w:rPr>
          <w:rFonts w:ascii="Times New Roman" w:hAnsi="Times New Roman"/>
          <w:sz w:val="24"/>
          <w:szCs w:val="24"/>
          <w:lang w:val="fr-FR"/>
        </w:rPr>
        <w:t>sub orice forma ; sa actioneze</w:t>
      </w:r>
      <w:r w:rsidRPr="00CA2619">
        <w:rPr>
          <w:rFonts w:ascii="Times New Roman" w:hAnsi="Times New Roman"/>
          <w:sz w:val="24"/>
          <w:szCs w:val="24"/>
          <w:lang w:val="fr-FR"/>
        </w:rPr>
        <w:t xml:space="preserve">, in conformitate cu procedurile stabilite  la locul de munca, in cazul aparitiei  oricarui pericol iminent  de incediu  conform Legea </w:t>
      </w:r>
      <w:r w:rsidR="002F7745" w:rsidRPr="00CA2619">
        <w:rPr>
          <w:rFonts w:ascii="Times New Roman" w:hAnsi="Times New Roman"/>
          <w:sz w:val="24"/>
          <w:szCs w:val="24"/>
          <w:lang w:val="fr-FR"/>
        </w:rPr>
        <w:t xml:space="preserve">nr. </w:t>
      </w:r>
      <w:r w:rsidRPr="00CA2619">
        <w:rPr>
          <w:rFonts w:ascii="Times New Roman" w:hAnsi="Times New Roman"/>
          <w:sz w:val="24"/>
          <w:szCs w:val="24"/>
          <w:lang w:val="fr-FR"/>
        </w:rPr>
        <w:t>307/2006 art.22 , ( a, f ), privind apararea impotriva incendiilor.</w:t>
      </w:r>
    </w:p>
    <w:p w:rsidR="00A35388" w:rsidRPr="00CA2619" w:rsidRDefault="00A35388" w:rsidP="00654ECE">
      <w:pPr>
        <w:autoSpaceDE w:val="0"/>
        <w:autoSpaceDN w:val="0"/>
        <w:adjustRightInd w:val="0"/>
        <w:spacing w:after="0" w:line="360" w:lineRule="auto"/>
        <w:jc w:val="both"/>
        <w:rPr>
          <w:rFonts w:ascii="Times New Roman" w:hAnsi="Times New Roman"/>
          <w:sz w:val="24"/>
          <w:szCs w:val="24"/>
        </w:rPr>
      </w:pPr>
    </w:p>
    <w:p w:rsidR="00DD1370" w:rsidRPr="00CA2619" w:rsidRDefault="00DD1370" w:rsidP="00654ECE">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lastRenderedPageBreak/>
        <w:tab/>
      </w:r>
      <w:bookmarkStart w:id="109" w:name="_Toc482786101"/>
      <w:r w:rsidR="00D10C77" w:rsidRPr="00CA2619">
        <w:rPr>
          <w:rFonts w:ascii="Times New Roman" w:hAnsi="Times New Roman"/>
          <w:color w:val="auto"/>
          <w:sz w:val="24"/>
          <w:szCs w:val="24"/>
        </w:rPr>
        <w:t>5.3.2  Medic primar/medic specialist</w:t>
      </w:r>
      <w:r w:rsidRPr="00CA2619">
        <w:rPr>
          <w:rFonts w:ascii="Times New Roman" w:hAnsi="Times New Roman"/>
          <w:color w:val="auto"/>
          <w:sz w:val="24"/>
          <w:szCs w:val="24"/>
        </w:rPr>
        <w:t xml:space="preserve"> are următoarele atribuţii:</w:t>
      </w:r>
      <w:bookmarkEnd w:id="109"/>
    </w:p>
    <w:p w:rsidR="00796DEC" w:rsidRPr="00CA2619" w:rsidRDefault="00796DEC" w:rsidP="00654ECE">
      <w:pPr>
        <w:numPr>
          <w:ilvl w:val="0"/>
          <w:numId w:val="133"/>
        </w:numPr>
        <w:spacing w:after="0" w:line="360" w:lineRule="auto"/>
        <w:jc w:val="both"/>
        <w:rPr>
          <w:rFonts w:ascii="Times New Roman" w:hAnsi="Times New Roman"/>
          <w:sz w:val="24"/>
          <w:szCs w:val="24"/>
        </w:rPr>
      </w:pPr>
      <w:r w:rsidRPr="00CA2619">
        <w:rPr>
          <w:rFonts w:ascii="Times New Roman" w:hAnsi="Times New Roman"/>
          <w:sz w:val="24"/>
          <w:szCs w:val="24"/>
        </w:rPr>
        <w:t>Examineaza bolnavii imediat la internare si completeaza foaia de observatie in primele 24 de ore, iar in cazuri de urgenta, imediat; foloseste investigatiile paraclinice efectuate ambulator;</w:t>
      </w:r>
    </w:p>
    <w:p w:rsidR="00021DDF" w:rsidRPr="00CA2619" w:rsidRDefault="00021DDF" w:rsidP="00021DDF">
      <w:pPr>
        <w:pStyle w:val="ListParagraph"/>
        <w:numPr>
          <w:ilvl w:val="0"/>
          <w:numId w:val="133"/>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La internare înştiinţează pacienţii despre prevederile Legii</w:t>
      </w:r>
      <w:r w:rsidR="0043717E" w:rsidRPr="00CA2619">
        <w:rPr>
          <w:rFonts w:ascii="Times New Roman" w:hAnsi="Times New Roman"/>
          <w:sz w:val="24"/>
          <w:szCs w:val="24"/>
        </w:rPr>
        <w:t xml:space="preserve"> nr.</w:t>
      </w:r>
      <w:r w:rsidRPr="00CA2619">
        <w:rPr>
          <w:rFonts w:ascii="Times New Roman" w:hAnsi="Times New Roman"/>
          <w:sz w:val="24"/>
          <w:szCs w:val="24"/>
        </w:rPr>
        <w:t xml:space="preserve"> 46/2003-legea drepturilor pacientului precum si d</w:t>
      </w:r>
      <w:r w:rsidR="003E7F66" w:rsidRPr="00CA2619">
        <w:rPr>
          <w:rFonts w:ascii="Times New Roman" w:hAnsi="Times New Roman"/>
          <w:sz w:val="24"/>
          <w:szCs w:val="24"/>
        </w:rPr>
        <w:t xml:space="preserve">espre </w:t>
      </w:r>
      <w:r w:rsidR="00FC630A" w:rsidRPr="00CA2619">
        <w:rPr>
          <w:rFonts w:ascii="Times New Roman" w:hAnsi="Times New Roman"/>
          <w:sz w:val="24"/>
          <w:szCs w:val="24"/>
        </w:rPr>
        <w:t>prevederile Ordinul</w:t>
      </w:r>
      <w:r w:rsidR="003E7F66" w:rsidRPr="00CA2619">
        <w:rPr>
          <w:rFonts w:ascii="Times New Roman" w:hAnsi="Times New Roman"/>
          <w:sz w:val="24"/>
          <w:szCs w:val="24"/>
        </w:rPr>
        <w:t xml:space="preserve"> </w:t>
      </w:r>
      <w:r w:rsidR="00FC630A" w:rsidRPr="00CA2619">
        <w:rPr>
          <w:rFonts w:ascii="Times New Roman" w:hAnsi="Times New Roman"/>
          <w:sz w:val="24"/>
          <w:szCs w:val="24"/>
        </w:rPr>
        <w:t>n</w:t>
      </w:r>
      <w:r w:rsidRPr="00CA2619">
        <w:rPr>
          <w:rFonts w:ascii="Times New Roman" w:hAnsi="Times New Roman"/>
          <w:sz w:val="24"/>
          <w:szCs w:val="24"/>
        </w:rPr>
        <w:t>r. 1410/2016 din 12 decembrie 2016 privind aprobarea Normelor de aplicare a Legii drepturilor pacientului nr. 46/2003 ;</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Examineaza zilnic bolnavii si consemneaza in foaia de observatie, evolutia, explorarile de laborator, alimentatia si tratamentul corespunzator; la sfarsitul internarii intocmeste epicriza;</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Participa la consulturi cu medicii din alte specialitati si in cazurile deosebite la examenele paraclinice , precum si la expertizele medico-legale si expertiza capacitatii de munca;</w:t>
      </w:r>
    </w:p>
    <w:p w:rsidR="00796DEC" w:rsidRPr="00CA2619" w:rsidRDefault="00796DEC" w:rsidP="00654ECE">
      <w:pPr>
        <w:numPr>
          <w:ilvl w:val="0"/>
          <w:numId w:val="133"/>
        </w:numPr>
        <w:spacing w:after="0" w:line="360" w:lineRule="auto"/>
        <w:jc w:val="both"/>
        <w:rPr>
          <w:rFonts w:ascii="Times New Roman" w:hAnsi="Times New Roman"/>
          <w:sz w:val="24"/>
          <w:szCs w:val="24"/>
        </w:rPr>
      </w:pPr>
      <w:r w:rsidRPr="00CA2619">
        <w:rPr>
          <w:rFonts w:ascii="Times New Roman" w:hAnsi="Times New Roman"/>
          <w:sz w:val="24"/>
          <w:szCs w:val="24"/>
        </w:rPr>
        <w:t>Comunica zilnic medicului de garda bolnavii grav pe care îi are in ingrijire si care necesita supraveghere deosebita;</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Intocmeste si semneaza condica de medicamente pentru bolnavii pe care </w:t>
      </w:r>
      <w:r w:rsidRPr="00CA2619">
        <w:rPr>
          <w:rFonts w:ascii="Times New Roman" w:hAnsi="Times New Roman"/>
          <w:sz w:val="24"/>
          <w:szCs w:val="24"/>
        </w:rPr>
        <w:t>î</w:t>
      </w:r>
      <w:r w:rsidRPr="00CA2619">
        <w:rPr>
          <w:rFonts w:ascii="Times New Roman" w:hAnsi="Times New Roman"/>
          <w:sz w:val="24"/>
          <w:szCs w:val="24"/>
          <w:lang w:val="fr-FR"/>
        </w:rPr>
        <w:t>i ingrijeste ; supravegheaza tratamentele medicale executate de cadrele medii si auxiliare sanitare, iar la nevoie le efectueaza personal ;</w:t>
      </w:r>
    </w:p>
    <w:p w:rsidR="00796DEC" w:rsidRPr="00CA2619" w:rsidRDefault="00796DEC" w:rsidP="00654ECE">
      <w:pPr>
        <w:numPr>
          <w:ilvl w:val="0"/>
          <w:numId w:val="133"/>
        </w:numPr>
        <w:spacing w:after="0" w:line="360" w:lineRule="auto"/>
        <w:jc w:val="both"/>
        <w:rPr>
          <w:rFonts w:ascii="Times New Roman" w:hAnsi="Times New Roman"/>
          <w:sz w:val="24"/>
          <w:szCs w:val="24"/>
        </w:rPr>
      </w:pPr>
      <w:r w:rsidRPr="00CA2619">
        <w:rPr>
          <w:rFonts w:ascii="Times New Roman" w:hAnsi="Times New Roman"/>
          <w:sz w:val="24"/>
          <w:szCs w:val="24"/>
        </w:rPr>
        <w:t>Recomanda si urmareste zilnic regimul alimentar al bolnavilor;</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Controleaza si raspunde de intreaga activitate de ingrijire a bolnavilor desfasurata de personalul mediu, auxiliar si elementar sanitar cu care lucreaza;</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Asigura si raspunde de aplicarea tuturor masurilor de igiena si antiepidemice, precum si a normelor de protectia muncii in sectorul de activitate pe care il are in grija;</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Raporteaza cazurile de boli infectioase si boli profesionale potrivit dispozitiilor in vigoare;</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Raspunde de disciplina, tinuta si comportamentul personalului in subordine si al bolnavilor pe care </w:t>
      </w:r>
      <w:r w:rsidRPr="00CA2619">
        <w:rPr>
          <w:rFonts w:ascii="Times New Roman" w:hAnsi="Times New Roman"/>
          <w:sz w:val="24"/>
          <w:szCs w:val="24"/>
        </w:rPr>
        <w:t>î</w:t>
      </w:r>
      <w:r w:rsidRPr="00CA2619">
        <w:rPr>
          <w:rFonts w:ascii="Times New Roman" w:hAnsi="Times New Roman"/>
          <w:sz w:val="24"/>
          <w:szCs w:val="24"/>
          <w:lang w:val="fr-FR"/>
        </w:rPr>
        <w:t>i are in ingrijire;</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Asigura serviciul de  garda , potrivit graficului de munca stabilit ;</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Intocmeste formele de externare ale bolnavilor si redacteaza orice act medical, aprobat de conducerea spitalului in legatura cu bolnavii pe care </w:t>
      </w:r>
      <w:r w:rsidRPr="00CA2619">
        <w:rPr>
          <w:rFonts w:ascii="Times New Roman" w:hAnsi="Times New Roman"/>
          <w:sz w:val="24"/>
          <w:szCs w:val="24"/>
        </w:rPr>
        <w:t>î</w:t>
      </w:r>
      <w:r w:rsidRPr="00CA2619">
        <w:rPr>
          <w:rFonts w:ascii="Times New Roman" w:hAnsi="Times New Roman"/>
          <w:sz w:val="24"/>
          <w:szCs w:val="24"/>
          <w:lang w:val="fr-FR"/>
        </w:rPr>
        <w:t>i are, sau i-a avut, in ingrijire ;</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Raspunde prompt la toate solicitarile de urgenta si la consulturile din aceeasi sectie si alte sectii si colaboreaza cu toti medicii din sectiile si laboratoarele din spital, in interesul unei cat mai bune ingrijiri medicale a bolnavilor;</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Executa consultatii de specialitate in ambulator, dupa caz ;</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Se preocupa in permanenta de ridicarea nivelului profesional propriu si contribuie la ridicarea nivelului profesional al personalului in subordine;</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Desfasoara, dupa caz, activitate de cercetare medicala;</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Depune o activitate permanenta de educatie sanitara a bolnavilor si apartinatorilor;</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Răspunde de protejarea propriilor lor pacienţi de alţi pacienţi  infectaţi sau de personalul  care poate fi infectat; </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lastRenderedPageBreak/>
        <w:t xml:space="preserve">Răspunde de obţinerea specimenelor microbiologice necesare atunci când o infecţie este  prezenta sau suspectă; </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Răspunde de raportarea cazurilor de infecţii intraspitaliceşti echipei  şi internarea pacienţilor infectaţi; </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Raspunde de aplicarea si respectarea </w:t>
      </w:r>
      <w:r w:rsidRPr="00CA2619">
        <w:rPr>
          <w:rFonts w:ascii="Times New Roman" w:hAnsi="Times New Roman"/>
          <w:bCs/>
          <w:sz w:val="24"/>
          <w:szCs w:val="24"/>
          <w:lang w:val="fr-FR"/>
        </w:rPr>
        <w:t>Ordinului M</w:t>
      </w:r>
      <w:r w:rsidR="00703A29" w:rsidRPr="00CA2619">
        <w:rPr>
          <w:rFonts w:ascii="Times New Roman" w:hAnsi="Times New Roman"/>
          <w:bCs/>
          <w:sz w:val="24"/>
          <w:szCs w:val="24"/>
          <w:lang w:val="fr-FR"/>
        </w:rPr>
        <w:t xml:space="preserve">inistrului </w:t>
      </w:r>
      <w:r w:rsidRPr="00CA2619">
        <w:rPr>
          <w:rFonts w:ascii="Times New Roman" w:hAnsi="Times New Roman"/>
          <w:bCs/>
          <w:sz w:val="24"/>
          <w:szCs w:val="24"/>
          <w:lang w:val="fr-FR"/>
        </w:rPr>
        <w:t>S</w:t>
      </w:r>
      <w:r w:rsidR="00703A29" w:rsidRPr="00CA2619">
        <w:rPr>
          <w:rFonts w:ascii="Times New Roman" w:hAnsi="Times New Roman"/>
          <w:bCs/>
          <w:sz w:val="24"/>
          <w:szCs w:val="24"/>
          <w:lang w:val="fr-FR"/>
        </w:rPr>
        <w:t>anatatii</w:t>
      </w:r>
      <w:r w:rsidRPr="00CA2619">
        <w:rPr>
          <w:rFonts w:ascii="Times New Roman" w:hAnsi="Times New Roman"/>
          <w:bCs/>
          <w:sz w:val="24"/>
          <w:szCs w:val="24"/>
          <w:lang w:val="fr-FR"/>
        </w:rPr>
        <w:t xml:space="preserve"> nr 1226/ 03.12.2012 </w:t>
      </w:r>
      <w:r w:rsidRPr="00CA2619">
        <w:rPr>
          <w:rFonts w:ascii="Times New Roman" w:hAnsi="Times New Roman"/>
          <w:sz w:val="24"/>
          <w:szCs w:val="24"/>
          <w:lang w:val="fr-FR"/>
        </w:rPr>
        <w:t xml:space="preserve">referitor la normele tehnice privind gestionarea deseurilor rezultate din activitatile medicale, publicat in </w:t>
      </w:r>
      <w:r w:rsidRPr="00CA2619">
        <w:rPr>
          <w:rFonts w:ascii="Times New Roman" w:hAnsi="Times New Roman"/>
          <w:bCs/>
          <w:sz w:val="24"/>
          <w:szCs w:val="24"/>
          <w:lang w:val="fr-FR"/>
        </w:rPr>
        <w:t>MO nr. 855/18.12.2012</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Răspunde de consilierea pacienţilor, vizitatorilor şi personalului în legătură cu tehnicile de prevenire a transmiterii infecţiilor; </w:t>
      </w:r>
    </w:p>
    <w:p w:rsidR="00796DEC" w:rsidRPr="00CA2619" w:rsidRDefault="00796DEC" w:rsidP="00654ECE">
      <w:pPr>
        <w:numPr>
          <w:ilvl w:val="0"/>
          <w:numId w:val="13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Răspunde de instituirea tratamentului adecvat pentru infecţiile pe care le au ei înşişi şi  luarea de măsuri pentru a preveni transmiterea acestor infecţii altor persoane, în special pacienţilor</w:t>
      </w:r>
    </w:p>
    <w:p w:rsidR="00796DEC" w:rsidRPr="00CA2619" w:rsidRDefault="00796DEC" w:rsidP="00654ECE">
      <w:pPr>
        <w:numPr>
          <w:ilvl w:val="0"/>
          <w:numId w:val="133"/>
        </w:numPr>
        <w:spacing w:after="0" w:line="360" w:lineRule="auto"/>
        <w:jc w:val="both"/>
        <w:rPr>
          <w:rFonts w:ascii="Times New Roman" w:hAnsi="Times New Roman"/>
          <w:sz w:val="24"/>
          <w:szCs w:val="24"/>
        </w:rPr>
      </w:pPr>
      <w:r w:rsidRPr="00CA2619">
        <w:rPr>
          <w:rFonts w:ascii="Times New Roman" w:hAnsi="Times New Roman"/>
          <w:sz w:val="24"/>
          <w:szCs w:val="24"/>
          <w:lang w:val="fr-FR"/>
        </w:rPr>
        <w:t>Cunoasterea si respectarea Codului Deontologic al Medicilor</w:t>
      </w:r>
    </w:p>
    <w:p w:rsidR="00796DEC" w:rsidRPr="00CA2619" w:rsidRDefault="00796DEC" w:rsidP="00654ECE">
      <w:pPr>
        <w:numPr>
          <w:ilvl w:val="0"/>
          <w:numId w:val="133"/>
        </w:numPr>
        <w:spacing w:after="0" w:line="360" w:lineRule="auto"/>
        <w:jc w:val="both"/>
        <w:rPr>
          <w:rFonts w:ascii="Times New Roman" w:hAnsi="Times New Roman"/>
          <w:sz w:val="24"/>
          <w:szCs w:val="24"/>
        </w:rPr>
      </w:pPr>
      <w:r w:rsidRPr="00CA2619">
        <w:rPr>
          <w:rFonts w:ascii="Times New Roman" w:hAnsi="Times New Roman"/>
          <w:sz w:val="24"/>
          <w:szCs w:val="24"/>
        </w:rPr>
        <w:t xml:space="preserve">Asigura pastrarea si folosirea in bune conditii a tuturor  bunurilor spitalului </w:t>
      </w:r>
    </w:p>
    <w:p w:rsidR="00796DEC" w:rsidRPr="00CA2619" w:rsidRDefault="00796DEC" w:rsidP="00654ECE">
      <w:pPr>
        <w:numPr>
          <w:ilvl w:val="0"/>
          <w:numId w:val="133"/>
        </w:numPr>
        <w:spacing w:after="0" w:line="360" w:lineRule="auto"/>
        <w:jc w:val="both"/>
        <w:rPr>
          <w:rFonts w:ascii="Times New Roman" w:hAnsi="Times New Roman"/>
          <w:sz w:val="24"/>
          <w:szCs w:val="24"/>
        </w:rPr>
      </w:pPr>
      <w:r w:rsidRPr="00CA2619">
        <w:rPr>
          <w:rFonts w:ascii="Times New Roman" w:hAnsi="Times New Roman"/>
          <w:sz w:val="24"/>
          <w:szCs w:val="24"/>
        </w:rPr>
        <w:t xml:space="preserve">Sa isi insuseasca  si sa respecte  prevederile legislatiei  din domeiul securitatii  si  sanatatii in munca  si masurile de aplicare a acestora   conform Legii </w:t>
      </w:r>
      <w:r w:rsidR="002F7745" w:rsidRPr="00CA2619">
        <w:rPr>
          <w:rFonts w:ascii="Times New Roman" w:hAnsi="Times New Roman"/>
          <w:sz w:val="24"/>
          <w:szCs w:val="24"/>
        </w:rPr>
        <w:t xml:space="preserve">nr. </w:t>
      </w:r>
      <w:r w:rsidRPr="00CA2619">
        <w:rPr>
          <w:rFonts w:ascii="Times New Roman" w:hAnsi="Times New Roman"/>
          <w:sz w:val="24"/>
          <w:szCs w:val="24"/>
        </w:rPr>
        <w:t>319/2006, cap.IV art.23 (b) , privind securitatea si sanatatea in munca ;</w:t>
      </w:r>
    </w:p>
    <w:p w:rsidR="00796DEC" w:rsidRPr="00CA2619" w:rsidRDefault="00796DEC" w:rsidP="00654ECE">
      <w:pPr>
        <w:numPr>
          <w:ilvl w:val="0"/>
          <w:numId w:val="133"/>
        </w:numPr>
        <w:spacing w:after="0" w:line="360" w:lineRule="auto"/>
        <w:jc w:val="both"/>
        <w:rPr>
          <w:rFonts w:ascii="Times New Roman" w:hAnsi="Times New Roman"/>
          <w:sz w:val="24"/>
          <w:szCs w:val="24"/>
        </w:rPr>
      </w:pPr>
      <w:r w:rsidRPr="00CA2619">
        <w:rPr>
          <w:rFonts w:ascii="Times New Roman" w:hAnsi="Times New Roman"/>
          <w:sz w:val="24"/>
          <w:szCs w:val="24"/>
          <w:lang w:val="fr-FR"/>
        </w:rPr>
        <w:t xml:space="preserve">Sa respecte regulile si masurile de aparare  impotriva  incendiilor,  aduse la cunostiinta , </w:t>
      </w:r>
      <w:r w:rsidR="00913CAF" w:rsidRPr="00CA2619">
        <w:rPr>
          <w:rFonts w:ascii="Times New Roman" w:hAnsi="Times New Roman"/>
          <w:sz w:val="24"/>
          <w:szCs w:val="24"/>
          <w:lang w:val="fr-FR"/>
        </w:rPr>
        <w:t>sub orice forma ; sa actioneze</w:t>
      </w:r>
      <w:r w:rsidRPr="00CA2619">
        <w:rPr>
          <w:rFonts w:ascii="Times New Roman" w:hAnsi="Times New Roman"/>
          <w:sz w:val="24"/>
          <w:szCs w:val="24"/>
          <w:lang w:val="fr-FR"/>
        </w:rPr>
        <w:t xml:space="preserve">, in conformitate cu procedurile stabilite  la locul de munca, in cazul aparitiei  oricarui pericol iminent  de incediu  conform Legea </w:t>
      </w:r>
      <w:r w:rsidR="002F7745" w:rsidRPr="00CA2619">
        <w:rPr>
          <w:rFonts w:ascii="Times New Roman" w:hAnsi="Times New Roman"/>
          <w:sz w:val="24"/>
          <w:szCs w:val="24"/>
          <w:lang w:val="fr-FR"/>
        </w:rPr>
        <w:t xml:space="preserve">nr. </w:t>
      </w:r>
      <w:r w:rsidRPr="00CA2619">
        <w:rPr>
          <w:rFonts w:ascii="Times New Roman" w:hAnsi="Times New Roman"/>
          <w:sz w:val="24"/>
          <w:szCs w:val="24"/>
          <w:lang w:val="fr-FR"/>
        </w:rPr>
        <w:t>307/2006 art.22 , ( a, f ), privind apararea impotriva incendiilor.</w:t>
      </w:r>
    </w:p>
    <w:p w:rsidR="00A35388" w:rsidRPr="00CA2619" w:rsidRDefault="00A35388" w:rsidP="00654ECE">
      <w:pPr>
        <w:autoSpaceDE w:val="0"/>
        <w:autoSpaceDN w:val="0"/>
        <w:adjustRightInd w:val="0"/>
        <w:spacing w:after="0" w:line="360" w:lineRule="auto"/>
        <w:jc w:val="both"/>
        <w:rPr>
          <w:rFonts w:ascii="Times New Roman" w:hAnsi="Times New Roman"/>
          <w:sz w:val="24"/>
          <w:szCs w:val="24"/>
        </w:rPr>
      </w:pPr>
    </w:p>
    <w:p w:rsidR="00B126E5" w:rsidRPr="00CA2619" w:rsidRDefault="000B0D13" w:rsidP="00654ECE">
      <w:pPr>
        <w:pStyle w:val="Heading2"/>
        <w:numPr>
          <w:ilvl w:val="0"/>
          <w:numId w:val="0"/>
        </w:numPr>
      </w:pPr>
      <w:bookmarkStart w:id="110" w:name="_Toc413930401"/>
      <w:bookmarkStart w:id="111" w:name="_Toc482786102"/>
      <w:r>
        <w:tab/>
      </w:r>
      <w:r w:rsidR="00A32A72" w:rsidRPr="00CA2619">
        <w:t>5</w:t>
      </w:r>
      <w:r w:rsidR="00B126E5" w:rsidRPr="00CA2619">
        <w:t>.3.</w:t>
      </w:r>
      <w:r w:rsidR="00A32A72" w:rsidRPr="00CA2619">
        <w:t>3</w:t>
      </w:r>
      <w:r w:rsidR="00B126E5" w:rsidRPr="00CA2619">
        <w:t xml:space="preserve">. Atribuţii </w:t>
      </w:r>
      <w:r w:rsidR="000856BA" w:rsidRPr="00CA2619">
        <w:t>specific</w:t>
      </w:r>
      <w:bookmarkEnd w:id="110"/>
      <w:r w:rsidR="00D84971" w:rsidRPr="00CA2619">
        <w:t>e</w:t>
      </w:r>
      <w:r w:rsidR="000856BA" w:rsidRPr="00CA2619">
        <w:t xml:space="preserve"> ale medicului de gardă</w:t>
      </w:r>
      <w:bookmarkEnd w:id="111"/>
    </w:p>
    <w:p w:rsidR="00B126E5" w:rsidRPr="00CA2619" w:rsidRDefault="00A32A72"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bCs/>
          <w:sz w:val="24"/>
          <w:szCs w:val="24"/>
        </w:rPr>
        <w:t>5.3.3.</w:t>
      </w:r>
      <w:r w:rsidR="00B126E5" w:rsidRPr="00CA2619">
        <w:rPr>
          <w:rFonts w:ascii="Times New Roman" w:hAnsi="Times New Roman"/>
          <w:b/>
          <w:bCs/>
          <w:sz w:val="24"/>
          <w:szCs w:val="24"/>
        </w:rPr>
        <w:t>1. Atribu</w:t>
      </w:r>
      <w:r w:rsidR="00B126E5" w:rsidRPr="00CA2619">
        <w:rPr>
          <w:rFonts w:ascii="Times New Roman" w:hAnsi="Times New Roman"/>
          <w:sz w:val="24"/>
          <w:szCs w:val="24"/>
        </w:rPr>
        <w:t>ţ</w:t>
      </w:r>
      <w:r w:rsidR="00B126E5" w:rsidRPr="00CA2619">
        <w:rPr>
          <w:rFonts w:ascii="Times New Roman" w:hAnsi="Times New Roman"/>
          <w:b/>
          <w:bCs/>
          <w:sz w:val="24"/>
          <w:szCs w:val="24"/>
        </w:rPr>
        <w:t>iile specifice medicului care asigur</w:t>
      </w:r>
      <w:r w:rsidR="00B126E5" w:rsidRPr="00CA2619">
        <w:rPr>
          <w:rFonts w:ascii="Times New Roman" w:hAnsi="Times New Roman"/>
          <w:sz w:val="24"/>
          <w:szCs w:val="24"/>
        </w:rPr>
        <w:t xml:space="preserve">ă </w:t>
      </w:r>
      <w:r w:rsidR="00B126E5" w:rsidRPr="00CA2619">
        <w:rPr>
          <w:rFonts w:ascii="Times New Roman" w:hAnsi="Times New Roman"/>
          <w:b/>
          <w:bCs/>
          <w:sz w:val="24"/>
          <w:szCs w:val="24"/>
        </w:rPr>
        <w:t>serviciul de gard</w:t>
      </w:r>
      <w:r w:rsidR="00B126E5" w:rsidRPr="00CA2619">
        <w:rPr>
          <w:rFonts w:ascii="Times New Roman" w:hAnsi="Times New Roman"/>
          <w:sz w:val="24"/>
          <w:szCs w:val="24"/>
        </w:rPr>
        <w:t>ă</w:t>
      </w:r>
    </w:p>
    <w:p w:rsidR="00B126E5" w:rsidRPr="00CA2619" w:rsidRDefault="00B126E5"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medicul care asigură serviciul de gardă răspunde prompt la solicitările medicilor</w:t>
      </w:r>
      <w:r w:rsidR="00E35DD6" w:rsidRPr="00CA2619">
        <w:rPr>
          <w:rFonts w:ascii="Times New Roman" w:hAnsi="Times New Roman"/>
          <w:sz w:val="24"/>
          <w:szCs w:val="24"/>
        </w:rPr>
        <w:t xml:space="preserve"> </w:t>
      </w:r>
      <w:r w:rsidR="00A32A72" w:rsidRPr="00CA2619">
        <w:rPr>
          <w:rFonts w:ascii="Times New Roman" w:hAnsi="Times New Roman"/>
          <w:sz w:val="24"/>
          <w:szCs w:val="24"/>
        </w:rPr>
        <w:t xml:space="preserve">din </w:t>
      </w:r>
      <w:r w:rsidRPr="00CA2619">
        <w:rPr>
          <w:rFonts w:ascii="Times New Roman" w:hAnsi="Times New Roman"/>
          <w:sz w:val="24"/>
          <w:szCs w:val="24"/>
        </w:rPr>
        <w:t xml:space="preserve"> celelalte sectii ale spitalului în vederea acordării</w:t>
      </w:r>
      <w:r w:rsidR="00A32A72" w:rsidRPr="00CA2619">
        <w:rPr>
          <w:rFonts w:ascii="Times New Roman" w:hAnsi="Times New Roman"/>
          <w:sz w:val="24"/>
          <w:szCs w:val="24"/>
        </w:rPr>
        <w:t xml:space="preserve"> </w:t>
      </w:r>
      <w:r w:rsidRPr="00CA2619">
        <w:rPr>
          <w:rFonts w:ascii="Times New Roman" w:hAnsi="Times New Roman"/>
          <w:sz w:val="24"/>
          <w:szCs w:val="24"/>
        </w:rPr>
        <w:t xml:space="preserve">consultului de specialitate, dacă se consideră necesar, </w:t>
      </w:r>
      <w:r w:rsidRPr="00CA2619">
        <w:rPr>
          <w:rFonts w:ascii="Times New Roman" w:hAnsi="Times New Roman"/>
          <w:bCs/>
          <w:sz w:val="24"/>
          <w:szCs w:val="24"/>
        </w:rPr>
        <w:t>în termen de maxim 10 minute de</w:t>
      </w:r>
      <w:r w:rsidR="00A32A72" w:rsidRPr="00CA2619">
        <w:rPr>
          <w:rFonts w:ascii="Times New Roman" w:hAnsi="Times New Roman"/>
          <w:bCs/>
          <w:sz w:val="24"/>
          <w:szCs w:val="24"/>
        </w:rPr>
        <w:t xml:space="preserve"> </w:t>
      </w:r>
      <w:r w:rsidRPr="00CA2619">
        <w:rPr>
          <w:rFonts w:ascii="Times New Roman" w:hAnsi="Times New Roman"/>
          <w:bCs/>
          <w:sz w:val="24"/>
          <w:szCs w:val="24"/>
        </w:rPr>
        <w:t xml:space="preserve">la solicitare </w:t>
      </w:r>
      <w:r w:rsidRPr="00CA2619">
        <w:rPr>
          <w:rFonts w:ascii="Times New Roman" w:hAnsi="Times New Roman"/>
          <w:sz w:val="24"/>
          <w:szCs w:val="24"/>
        </w:rPr>
        <w:t>pentru pacienţii aflaţi în stare critică (cu excepţia cazului în care medicul este</w:t>
      </w:r>
      <w:r w:rsidR="00A32A72" w:rsidRPr="00CA2619">
        <w:rPr>
          <w:rFonts w:ascii="Times New Roman" w:hAnsi="Times New Roman"/>
          <w:sz w:val="24"/>
          <w:szCs w:val="24"/>
        </w:rPr>
        <w:t xml:space="preserve"> </w:t>
      </w:r>
      <w:r w:rsidRPr="00CA2619">
        <w:rPr>
          <w:rFonts w:ascii="Times New Roman" w:hAnsi="Times New Roman"/>
          <w:sz w:val="24"/>
          <w:szCs w:val="24"/>
        </w:rPr>
        <w:t>implicat într-o altă urgen</w:t>
      </w:r>
      <w:r w:rsidR="00DD24B5" w:rsidRPr="00CA2619">
        <w:rPr>
          <w:rFonts w:ascii="Times New Roman" w:hAnsi="Times New Roman"/>
          <w:sz w:val="24"/>
          <w:szCs w:val="24"/>
        </w:rPr>
        <w:t xml:space="preserve">ţă în secţie </w:t>
      </w:r>
      <w:r w:rsidRPr="00CA2619">
        <w:rPr>
          <w:rFonts w:ascii="Times New Roman" w:hAnsi="Times New Roman"/>
          <w:sz w:val="24"/>
          <w:szCs w:val="24"/>
        </w:rPr>
        <w:t xml:space="preserve">) sau de </w:t>
      </w:r>
      <w:r w:rsidRPr="00CA2619">
        <w:rPr>
          <w:rFonts w:ascii="Times New Roman" w:hAnsi="Times New Roman"/>
          <w:bCs/>
          <w:sz w:val="24"/>
          <w:szCs w:val="24"/>
        </w:rPr>
        <w:t>60 minute de la solicitare</w:t>
      </w:r>
      <w:r w:rsidR="00DD24B5" w:rsidRPr="00CA2619">
        <w:rPr>
          <w:rFonts w:ascii="Times New Roman" w:hAnsi="Times New Roman"/>
          <w:bCs/>
          <w:sz w:val="24"/>
          <w:szCs w:val="24"/>
        </w:rPr>
        <w:t xml:space="preserve"> </w:t>
      </w:r>
      <w:r w:rsidRPr="00CA2619">
        <w:rPr>
          <w:rFonts w:ascii="Times New Roman" w:hAnsi="Times New Roman"/>
          <w:sz w:val="24"/>
          <w:szCs w:val="24"/>
        </w:rPr>
        <w:t>în cazul pacienţilor stabili;</w:t>
      </w:r>
    </w:p>
    <w:p w:rsidR="00B126E5" w:rsidRPr="00CA2619" w:rsidRDefault="000D24B6"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controlează la i</w:t>
      </w:r>
      <w:r w:rsidR="00B126E5" w:rsidRPr="00CA2619">
        <w:rPr>
          <w:rFonts w:ascii="Times New Roman" w:hAnsi="Times New Roman"/>
          <w:sz w:val="24"/>
          <w:szCs w:val="24"/>
        </w:rPr>
        <w:t>ntrarea în gardă prezenţa personalului medico-sanitar la serviciu,</w:t>
      </w:r>
      <w:r w:rsidR="00A32A72" w:rsidRPr="00CA2619">
        <w:rPr>
          <w:rFonts w:ascii="Times New Roman" w:hAnsi="Times New Roman"/>
          <w:sz w:val="24"/>
          <w:szCs w:val="24"/>
        </w:rPr>
        <w:t xml:space="preserve"> </w:t>
      </w:r>
      <w:r w:rsidR="00B126E5" w:rsidRPr="00CA2619">
        <w:rPr>
          <w:rFonts w:ascii="Times New Roman" w:hAnsi="Times New Roman"/>
          <w:sz w:val="24"/>
          <w:szCs w:val="24"/>
        </w:rPr>
        <w:t>existenţa mijloacelor necesare asigurării asistenţei medicale curente şi de urgenţă, precum</w:t>
      </w:r>
      <w:r w:rsidR="00A32A72" w:rsidRPr="00CA2619">
        <w:rPr>
          <w:rFonts w:ascii="Times New Roman" w:hAnsi="Times New Roman"/>
          <w:sz w:val="24"/>
          <w:szCs w:val="24"/>
        </w:rPr>
        <w:t xml:space="preserve"> s</w:t>
      </w:r>
      <w:r w:rsidR="00B126E5" w:rsidRPr="00CA2619">
        <w:rPr>
          <w:rFonts w:ascii="Times New Roman" w:hAnsi="Times New Roman"/>
          <w:sz w:val="24"/>
          <w:szCs w:val="24"/>
        </w:rPr>
        <w:t>i predarea serviciului de cadrele medii şi auxiliare care lucrează în ture si consemneaza</w:t>
      </w:r>
      <w:r w:rsidR="00A32A72" w:rsidRPr="00CA2619">
        <w:rPr>
          <w:rFonts w:ascii="Times New Roman" w:hAnsi="Times New Roman"/>
          <w:sz w:val="24"/>
          <w:szCs w:val="24"/>
        </w:rPr>
        <w:t xml:space="preserve"> </w:t>
      </w:r>
      <w:r w:rsidR="00B126E5" w:rsidRPr="00CA2619">
        <w:rPr>
          <w:rFonts w:ascii="Times New Roman" w:hAnsi="Times New Roman"/>
          <w:sz w:val="24"/>
          <w:szCs w:val="24"/>
        </w:rPr>
        <w:t>toate acestea in raportul de garda;</w:t>
      </w:r>
    </w:p>
    <w:p w:rsidR="00B126E5" w:rsidRPr="00CA2619" w:rsidRDefault="00B126E5"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indica si supraveghează tratamentele medicale executate de cadrele medii;</w:t>
      </w:r>
    </w:p>
    <w:p w:rsidR="00B126E5" w:rsidRPr="00CA2619" w:rsidRDefault="00B126E5"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supraveghează cazurile grave existente în secţii sau internate în timpul gărzii,</w:t>
      </w:r>
      <w:r w:rsidR="00A32A72" w:rsidRPr="00CA2619">
        <w:rPr>
          <w:rFonts w:ascii="Times New Roman" w:hAnsi="Times New Roman"/>
          <w:sz w:val="24"/>
          <w:szCs w:val="24"/>
        </w:rPr>
        <w:t xml:space="preserve"> </w:t>
      </w:r>
      <w:r w:rsidRPr="00CA2619">
        <w:rPr>
          <w:rFonts w:ascii="Times New Roman" w:hAnsi="Times New Roman"/>
          <w:sz w:val="24"/>
          <w:szCs w:val="24"/>
        </w:rPr>
        <w:t>menţionate în registrul special al medicului de gardă;</w:t>
      </w:r>
    </w:p>
    <w:p w:rsidR="00B126E5" w:rsidRPr="00CA2619" w:rsidRDefault="00B126E5"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răspunde la chemările care necesită prezenta sa în cadrul spitalului şi cheamă la</w:t>
      </w:r>
      <w:r w:rsidR="00A32A72" w:rsidRPr="00CA2619">
        <w:rPr>
          <w:rFonts w:ascii="Times New Roman" w:hAnsi="Times New Roman"/>
          <w:sz w:val="24"/>
          <w:szCs w:val="24"/>
        </w:rPr>
        <w:t xml:space="preserve"> </w:t>
      </w:r>
      <w:r w:rsidRPr="00CA2619">
        <w:rPr>
          <w:rFonts w:ascii="Times New Roman" w:hAnsi="Times New Roman"/>
          <w:sz w:val="24"/>
          <w:szCs w:val="24"/>
        </w:rPr>
        <w:t>nevoie alţi medici ai spitalului necesari pentru rezolvarea cazului;</w:t>
      </w:r>
    </w:p>
    <w:p w:rsidR="00B126E5" w:rsidRPr="00CA2619" w:rsidRDefault="00B126E5"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acordă asistenţă medicală de urgenţă bolnavilor care nu necesită internarea;</w:t>
      </w:r>
    </w:p>
    <w:p w:rsidR="00B126E5" w:rsidRPr="00CA2619" w:rsidRDefault="00B126E5"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solicită şi verifică internarea în alte spitale a bolnavilor care nu pot fi rezolvaţi în</w:t>
      </w:r>
      <w:r w:rsidR="00A32A72" w:rsidRPr="00CA2619">
        <w:rPr>
          <w:rFonts w:ascii="Times New Roman" w:hAnsi="Times New Roman"/>
          <w:sz w:val="24"/>
          <w:szCs w:val="24"/>
        </w:rPr>
        <w:t xml:space="preserve"> </w:t>
      </w:r>
      <w:r w:rsidRPr="00CA2619">
        <w:rPr>
          <w:rFonts w:ascii="Times New Roman" w:hAnsi="Times New Roman"/>
          <w:sz w:val="24"/>
          <w:szCs w:val="24"/>
        </w:rPr>
        <w:t>spital, după acordarea primului ajutor;</w:t>
      </w:r>
    </w:p>
    <w:p w:rsidR="00B126E5" w:rsidRPr="00CA2619" w:rsidRDefault="00B126E5"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întocmeşte în timpul gărzii foaia de observaţie a cazurilor internate de urgenţă şi</w:t>
      </w:r>
      <w:r w:rsidR="00A32A72" w:rsidRPr="00CA2619">
        <w:rPr>
          <w:rFonts w:ascii="Times New Roman" w:hAnsi="Times New Roman"/>
          <w:sz w:val="24"/>
          <w:szCs w:val="24"/>
        </w:rPr>
        <w:t xml:space="preserve"> </w:t>
      </w:r>
      <w:r w:rsidRPr="00CA2619">
        <w:rPr>
          <w:rFonts w:ascii="Times New Roman" w:hAnsi="Times New Roman"/>
          <w:sz w:val="24"/>
          <w:szCs w:val="24"/>
        </w:rPr>
        <w:t>consemnează evoluţia bolnavilor internaţi şi medicaţia d</w:t>
      </w:r>
      <w:r w:rsidR="00864F82" w:rsidRPr="00CA2619">
        <w:rPr>
          <w:rFonts w:ascii="Times New Roman" w:hAnsi="Times New Roman"/>
          <w:sz w:val="24"/>
          <w:szCs w:val="24"/>
        </w:rPr>
        <w:t>e urgenţă pe care a administrat-</w:t>
      </w:r>
      <w:r w:rsidRPr="00CA2619">
        <w:rPr>
          <w:rFonts w:ascii="Times New Roman" w:hAnsi="Times New Roman"/>
          <w:sz w:val="24"/>
          <w:szCs w:val="24"/>
        </w:rPr>
        <w:t>o;</w:t>
      </w:r>
    </w:p>
    <w:p w:rsidR="00530997" w:rsidRPr="00CA2619" w:rsidRDefault="00B126E5"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anunţă cazurile cu implicaţii medico-legale coordonatorului echipei de gardă,</w:t>
      </w:r>
      <w:r w:rsidR="00A32A72" w:rsidRPr="00CA2619">
        <w:rPr>
          <w:rFonts w:ascii="Times New Roman" w:hAnsi="Times New Roman"/>
          <w:sz w:val="24"/>
          <w:szCs w:val="24"/>
        </w:rPr>
        <w:t xml:space="preserve"> </w:t>
      </w:r>
      <w:r w:rsidRPr="00CA2619">
        <w:rPr>
          <w:rFonts w:ascii="Times New Roman" w:hAnsi="Times New Roman"/>
          <w:sz w:val="24"/>
          <w:szCs w:val="24"/>
        </w:rPr>
        <w:t>medicului şef de secţie sau directorului medical, d</w:t>
      </w:r>
      <w:r w:rsidR="0027134D" w:rsidRPr="00CA2619">
        <w:rPr>
          <w:rFonts w:ascii="Times New Roman" w:hAnsi="Times New Roman"/>
          <w:sz w:val="24"/>
          <w:szCs w:val="24"/>
        </w:rPr>
        <w:t>upă caz; de asemenea</w:t>
      </w:r>
      <w:r w:rsidRPr="00CA2619">
        <w:rPr>
          <w:rFonts w:ascii="Times New Roman" w:hAnsi="Times New Roman"/>
          <w:sz w:val="24"/>
          <w:szCs w:val="24"/>
        </w:rPr>
        <w:t xml:space="preserve"> anunţă şi alte</w:t>
      </w:r>
      <w:r w:rsidR="00A32A72" w:rsidRPr="00CA2619">
        <w:rPr>
          <w:rFonts w:ascii="Times New Roman" w:hAnsi="Times New Roman"/>
          <w:sz w:val="24"/>
          <w:szCs w:val="24"/>
        </w:rPr>
        <w:t xml:space="preserve"> </w:t>
      </w:r>
      <w:r w:rsidRPr="00CA2619">
        <w:rPr>
          <w:rFonts w:ascii="Times New Roman" w:hAnsi="Times New Roman"/>
          <w:sz w:val="24"/>
          <w:szCs w:val="24"/>
        </w:rPr>
        <w:t>organe, în cazul în care prevederile legale impun aceasta;</w:t>
      </w:r>
    </w:p>
    <w:p w:rsidR="00B126E5" w:rsidRPr="00CA2619" w:rsidRDefault="00B126E5"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confirmă decesul, consemnând aceasta în foaia de observare şi dă dispoziţii de</w:t>
      </w:r>
      <w:r w:rsidR="00A32A72" w:rsidRPr="00CA2619">
        <w:rPr>
          <w:rFonts w:ascii="Times New Roman" w:hAnsi="Times New Roman"/>
          <w:sz w:val="24"/>
          <w:szCs w:val="24"/>
        </w:rPr>
        <w:t xml:space="preserve"> </w:t>
      </w:r>
      <w:r w:rsidRPr="00CA2619">
        <w:rPr>
          <w:rFonts w:ascii="Times New Roman" w:hAnsi="Times New Roman"/>
          <w:sz w:val="24"/>
          <w:szCs w:val="24"/>
        </w:rPr>
        <w:t>transportare a cadavrului la morgă, conform codului de procedură (procedură de lucru)</w:t>
      </w:r>
    </w:p>
    <w:p w:rsidR="00B126E5" w:rsidRPr="00CA2619" w:rsidRDefault="00B126E5"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urmăreşte disciplina şi comportamentul vizitatorilor în orele de vizită;</w:t>
      </w:r>
    </w:p>
    <w:p w:rsidR="00B126E5" w:rsidRPr="00CA2619" w:rsidRDefault="00B126E5"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întocmeşte la terminarea serviciului, raportul de gardă în condica destinată acestui</w:t>
      </w:r>
      <w:r w:rsidR="00A32A72" w:rsidRPr="00CA2619">
        <w:rPr>
          <w:rFonts w:ascii="Times New Roman" w:hAnsi="Times New Roman"/>
          <w:sz w:val="24"/>
          <w:szCs w:val="24"/>
        </w:rPr>
        <w:t xml:space="preserve"> </w:t>
      </w:r>
      <w:r w:rsidRPr="00CA2619">
        <w:rPr>
          <w:rFonts w:ascii="Times New Roman" w:hAnsi="Times New Roman"/>
          <w:sz w:val="24"/>
          <w:szCs w:val="24"/>
        </w:rPr>
        <w:t>scop, consemnând activitatea din secţie pe timpul gărzii, măsurile luate, deficienţele</w:t>
      </w:r>
      <w:r w:rsidR="00A32A72" w:rsidRPr="00CA2619">
        <w:rPr>
          <w:rFonts w:ascii="Times New Roman" w:hAnsi="Times New Roman"/>
          <w:sz w:val="24"/>
          <w:szCs w:val="24"/>
        </w:rPr>
        <w:t xml:space="preserve"> </w:t>
      </w:r>
      <w:r w:rsidRPr="00CA2619">
        <w:rPr>
          <w:rFonts w:ascii="Times New Roman" w:hAnsi="Times New Roman"/>
          <w:sz w:val="24"/>
          <w:szCs w:val="24"/>
        </w:rPr>
        <w:t>constatate şi orice observaţii necesare, prezintă raportul de gardă;</w:t>
      </w:r>
    </w:p>
    <w:p w:rsidR="00B126E5" w:rsidRPr="00CA2619" w:rsidRDefault="00B126E5"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anunţă prin toate mijloacele posibile medicul coordonator de gardă, </w:t>
      </w:r>
      <w:r w:rsidR="00D01D19" w:rsidRPr="00CA2619">
        <w:rPr>
          <w:rFonts w:ascii="Times New Roman" w:hAnsi="Times New Roman"/>
          <w:sz w:val="24"/>
          <w:szCs w:val="24"/>
        </w:rPr>
        <w:t xml:space="preserve">directorul </w:t>
      </w:r>
      <w:r w:rsidR="00A32A72" w:rsidRPr="00CA2619">
        <w:rPr>
          <w:rFonts w:ascii="Times New Roman" w:hAnsi="Times New Roman"/>
          <w:sz w:val="24"/>
          <w:szCs w:val="24"/>
        </w:rPr>
        <w:t xml:space="preserve">medical </w:t>
      </w:r>
      <w:r w:rsidRPr="00CA2619">
        <w:rPr>
          <w:rFonts w:ascii="Times New Roman" w:hAnsi="Times New Roman"/>
          <w:sz w:val="24"/>
          <w:szCs w:val="24"/>
        </w:rPr>
        <w:t>al spitalului, managerul unităţii şi autorităţile competente, iar în caz de incendiu sau</w:t>
      </w:r>
      <w:r w:rsidR="00A32A72" w:rsidRPr="00CA2619">
        <w:rPr>
          <w:rFonts w:ascii="Times New Roman" w:hAnsi="Times New Roman"/>
          <w:sz w:val="24"/>
          <w:szCs w:val="24"/>
        </w:rPr>
        <w:t xml:space="preserve"> </w:t>
      </w:r>
      <w:r w:rsidRPr="00CA2619">
        <w:rPr>
          <w:rFonts w:ascii="Times New Roman" w:hAnsi="Times New Roman"/>
          <w:sz w:val="24"/>
          <w:szCs w:val="24"/>
        </w:rPr>
        <w:t>alte calamităţi ivite în timpul gărzii şi ia măsuri imediate de intervenţie şi prim ajutor cu</w:t>
      </w:r>
      <w:r w:rsidR="00A32A72" w:rsidRPr="00CA2619">
        <w:rPr>
          <w:rFonts w:ascii="Times New Roman" w:hAnsi="Times New Roman"/>
          <w:sz w:val="24"/>
          <w:szCs w:val="24"/>
        </w:rPr>
        <w:t xml:space="preserve"> </w:t>
      </w:r>
      <w:r w:rsidRPr="00CA2619">
        <w:rPr>
          <w:rFonts w:ascii="Times New Roman" w:hAnsi="Times New Roman"/>
          <w:sz w:val="24"/>
          <w:szCs w:val="24"/>
        </w:rPr>
        <w:t>mijloace disponibile;</w:t>
      </w:r>
    </w:p>
    <w:p w:rsidR="00530997" w:rsidRPr="00CA2619" w:rsidRDefault="00530997"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efectueaza controlul   hranei  pacientilor , din punct de vedere organoleptic, cantitativ si calitativ, si aduce la cunostinta conducerii unitatii deficientele constatate.</w:t>
      </w:r>
    </w:p>
    <w:p w:rsidR="00867BC0" w:rsidRPr="00CA2619" w:rsidRDefault="00867BC0" w:rsidP="00654ECE">
      <w:pPr>
        <w:numPr>
          <w:ilvl w:val="0"/>
          <w:numId w:val="1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lang w:val="es-ES"/>
        </w:rPr>
        <w:t>Asigura si respecta confidentialitatea si anonimatul  pacientilor</w:t>
      </w:r>
    </w:p>
    <w:p w:rsidR="00A32A72" w:rsidRPr="00CA2619" w:rsidRDefault="00A32A72" w:rsidP="00654ECE">
      <w:pPr>
        <w:autoSpaceDE w:val="0"/>
        <w:autoSpaceDN w:val="0"/>
        <w:adjustRightInd w:val="0"/>
        <w:spacing w:after="0" w:line="360" w:lineRule="auto"/>
        <w:jc w:val="both"/>
        <w:rPr>
          <w:rFonts w:ascii="Times New Roman" w:hAnsi="Times New Roman"/>
          <w:b/>
          <w:bCs/>
          <w:sz w:val="24"/>
          <w:szCs w:val="24"/>
        </w:rPr>
      </w:pPr>
    </w:p>
    <w:p w:rsidR="00B126E5" w:rsidRPr="00CA2619" w:rsidRDefault="00A32A72" w:rsidP="00654ECE">
      <w:pPr>
        <w:autoSpaceDE w:val="0"/>
        <w:autoSpaceDN w:val="0"/>
        <w:adjustRightInd w:val="0"/>
        <w:spacing w:after="0" w:line="360" w:lineRule="auto"/>
        <w:ind w:firstLine="720"/>
        <w:jc w:val="both"/>
        <w:rPr>
          <w:rFonts w:ascii="Times New Roman" w:hAnsi="Times New Roman"/>
          <w:b/>
          <w:bCs/>
          <w:sz w:val="24"/>
          <w:szCs w:val="24"/>
        </w:rPr>
      </w:pPr>
      <w:r w:rsidRPr="00CA2619">
        <w:rPr>
          <w:rFonts w:ascii="Times New Roman" w:hAnsi="Times New Roman"/>
          <w:b/>
          <w:bCs/>
          <w:sz w:val="24"/>
          <w:szCs w:val="24"/>
        </w:rPr>
        <w:t>5.3.3.2</w:t>
      </w:r>
      <w:r w:rsidR="00B126E5" w:rsidRPr="00CA2619">
        <w:rPr>
          <w:rFonts w:ascii="Times New Roman" w:hAnsi="Times New Roman"/>
          <w:b/>
          <w:bCs/>
          <w:sz w:val="24"/>
          <w:szCs w:val="24"/>
        </w:rPr>
        <w:t>. Medicii de specialitate solicita</w:t>
      </w:r>
      <w:r w:rsidR="00B126E5" w:rsidRPr="00CA2619">
        <w:rPr>
          <w:rFonts w:ascii="Times New Roman" w:hAnsi="Times New Roman"/>
          <w:sz w:val="24"/>
          <w:szCs w:val="24"/>
        </w:rPr>
        <w:t>ţ</w:t>
      </w:r>
      <w:r w:rsidR="00B126E5" w:rsidRPr="00CA2619">
        <w:rPr>
          <w:rFonts w:ascii="Times New Roman" w:hAnsi="Times New Roman"/>
          <w:b/>
          <w:bCs/>
          <w:sz w:val="24"/>
          <w:szCs w:val="24"/>
        </w:rPr>
        <w:t>i pentru consulturi interdisciplinare</w:t>
      </w:r>
    </w:p>
    <w:p w:rsidR="00EE47CB" w:rsidRPr="00CA2619" w:rsidRDefault="00B126E5" w:rsidP="0017093B">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Medicii de specialitate solicitaţi pentru consulturi interdisciplinare sunt obligaţi să</w:t>
      </w:r>
      <w:r w:rsidR="00A32A72" w:rsidRPr="00CA2619">
        <w:rPr>
          <w:rFonts w:ascii="Times New Roman" w:hAnsi="Times New Roman"/>
          <w:sz w:val="24"/>
          <w:szCs w:val="24"/>
        </w:rPr>
        <w:t xml:space="preserve"> </w:t>
      </w:r>
      <w:r w:rsidRPr="00CA2619">
        <w:rPr>
          <w:rFonts w:ascii="Times New Roman" w:hAnsi="Times New Roman"/>
          <w:sz w:val="24"/>
          <w:szCs w:val="24"/>
        </w:rPr>
        <w:t>răspundă solicitării în cel mai scurt timp posibil şi să consemneze consultul şi</w:t>
      </w:r>
      <w:r w:rsidR="00A32A72" w:rsidRPr="00CA2619">
        <w:rPr>
          <w:rFonts w:ascii="Times New Roman" w:hAnsi="Times New Roman"/>
          <w:sz w:val="24"/>
          <w:szCs w:val="24"/>
        </w:rPr>
        <w:t xml:space="preserve"> </w:t>
      </w:r>
      <w:r w:rsidRPr="00CA2619">
        <w:rPr>
          <w:rFonts w:ascii="Times New Roman" w:hAnsi="Times New Roman"/>
          <w:sz w:val="24"/>
          <w:szCs w:val="24"/>
        </w:rPr>
        <w:t>recomandările în foaia de observaţie clinică. În cazul unor divergenţe de opinii, se</w:t>
      </w:r>
      <w:r w:rsidR="00A32A72" w:rsidRPr="00CA2619">
        <w:rPr>
          <w:rFonts w:ascii="Times New Roman" w:hAnsi="Times New Roman"/>
          <w:sz w:val="24"/>
          <w:szCs w:val="24"/>
        </w:rPr>
        <w:t xml:space="preserve"> </w:t>
      </w:r>
      <w:r w:rsidRPr="00CA2619">
        <w:rPr>
          <w:rFonts w:ascii="Times New Roman" w:hAnsi="Times New Roman"/>
          <w:sz w:val="24"/>
          <w:szCs w:val="24"/>
        </w:rPr>
        <w:t>efectuează un consult la care participă medicii şefi de la ambele sectii, sau dupa caz</w:t>
      </w:r>
      <w:r w:rsidR="00A32A72" w:rsidRPr="00CA2619">
        <w:rPr>
          <w:rFonts w:ascii="Times New Roman" w:hAnsi="Times New Roman"/>
          <w:sz w:val="24"/>
          <w:szCs w:val="24"/>
        </w:rPr>
        <w:t xml:space="preserve"> </w:t>
      </w:r>
      <w:r w:rsidRPr="00CA2619">
        <w:rPr>
          <w:rFonts w:ascii="Times New Roman" w:hAnsi="Times New Roman"/>
          <w:sz w:val="24"/>
          <w:szCs w:val="24"/>
        </w:rPr>
        <w:t>directorul me</w:t>
      </w:r>
      <w:r w:rsidR="0017093B" w:rsidRPr="00CA2619">
        <w:rPr>
          <w:rFonts w:ascii="Times New Roman" w:hAnsi="Times New Roman"/>
          <w:sz w:val="24"/>
          <w:szCs w:val="24"/>
        </w:rPr>
        <w:t>dical, care vor hotărî</w:t>
      </w:r>
      <w:r w:rsidRPr="00CA2619">
        <w:rPr>
          <w:rFonts w:ascii="Times New Roman" w:hAnsi="Times New Roman"/>
          <w:sz w:val="24"/>
          <w:szCs w:val="24"/>
        </w:rPr>
        <w:t xml:space="preserve"> de comun acord conduita terapeutică adecvată.</w:t>
      </w:r>
    </w:p>
    <w:p w:rsidR="00B126E5" w:rsidRPr="00CA2619" w:rsidRDefault="00B126E5" w:rsidP="00654ECE">
      <w:pPr>
        <w:tabs>
          <w:tab w:val="left" w:pos="540"/>
        </w:tabs>
        <w:spacing w:after="0" w:line="360" w:lineRule="auto"/>
        <w:outlineLvl w:val="0"/>
        <w:rPr>
          <w:rFonts w:ascii="Times New Roman" w:hAnsi="Times New Roman"/>
          <w:sz w:val="24"/>
          <w:szCs w:val="24"/>
        </w:rPr>
      </w:pPr>
    </w:p>
    <w:p w:rsidR="00F93C7C" w:rsidRPr="00CA2619" w:rsidRDefault="00F93C7C" w:rsidP="00654ECE">
      <w:pPr>
        <w:pStyle w:val="NoSpacing"/>
        <w:spacing w:line="360" w:lineRule="auto"/>
        <w:rPr>
          <w:rFonts w:ascii="Times New Roman" w:hAnsi="Times New Roman"/>
          <w:sz w:val="24"/>
          <w:szCs w:val="24"/>
        </w:rPr>
      </w:pPr>
      <w:r w:rsidRPr="00CA2619">
        <w:rPr>
          <w:rFonts w:ascii="Times New Roman" w:hAnsi="Times New Roman"/>
          <w:sz w:val="24"/>
          <w:szCs w:val="24"/>
          <w:lang w:val="es-ES"/>
        </w:rPr>
        <w:tab/>
      </w:r>
      <w:bookmarkStart w:id="112" w:name="_Toc482786103"/>
      <w:bookmarkStart w:id="113" w:name="_Toc413930402"/>
      <w:r w:rsidR="00D10C77" w:rsidRPr="00CA2619">
        <w:rPr>
          <w:rStyle w:val="Heading3Char"/>
          <w:rFonts w:ascii="Times New Roman" w:hAnsi="Times New Roman"/>
          <w:color w:val="auto"/>
          <w:sz w:val="24"/>
          <w:szCs w:val="24"/>
        </w:rPr>
        <w:t>5.3.</w:t>
      </w:r>
      <w:r w:rsidR="004A05F0" w:rsidRPr="00CA2619">
        <w:rPr>
          <w:rStyle w:val="Heading3Char"/>
          <w:rFonts w:ascii="Times New Roman" w:hAnsi="Times New Roman"/>
          <w:color w:val="auto"/>
          <w:sz w:val="24"/>
          <w:szCs w:val="24"/>
        </w:rPr>
        <w:t>4.</w:t>
      </w:r>
      <w:r w:rsidR="00D10C77" w:rsidRPr="00CA2619">
        <w:rPr>
          <w:rStyle w:val="Heading3Char"/>
          <w:rFonts w:ascii="Times New Roman" w:hAnsi="Times New Roman"/>
          <w:color w:val="auto"/>
          <w:sz w:val="24"/>
          <w:szCs w:val="24"/>
        </w:rPr>
        <w:t xml:space="preserve">  Asistent medical sef</w:t>
      </w:r>
      <w:r w:rsidR="00B1714D" w:rsidRPr="00CA2619">
        <w:rPr>
          <w:rStyle w:val="Heading3Char"/>
          <w:rFonts w:ascii="Times New Roman" w:hAnsi="Times New Roman"/>
          <w:color w:val="auto"/>
          <w:sz w:val="24"/>
          <w:szCs w:val="24"/>
        </w:rPr>
        <w:t>/coordonator</w:t>
      </w:r>
      <w:bookmarkEnd w:id="112"/>
      <w:r w:rsidRPr="00CA2619">
        <w:rPr>
          <w:rFonts w:ascii="Times New Roman" w:hAnsi="Times New Roman"/>
          <w:sz w:val="24"/>
          <w:szCs w:val="24"/>
        </w:rPr>
        <w:t xml:space="preserve"> </w:t>
      </w:r>
      <w:r w:rsidR="00D40A5A" w:rsidRPr="00CA2619">
        <w:rPr>
          <w:rFonts w:ascii="Times New Roman" w:hAnsi="Times New Roman"/>
          <w:sz w:val="24"/>
          <w:szCs w:val="24"/>
        </w:rPr>
        <w:t xml:space="preserve">  </w:t>
      </w:r>
      <w:r w:rsidRPr="00CA2619">
        <w:rPr>
          <w:rFonts w:ascii="Times New Roman" w:hAnsi="Times New Roman"/>
          <w:sz w:val="24"/>
          <w:szCs w:val="24"/>
        </w:rPr>
        <w:t>are următoarele atribuţii</w:t>
      </w:r>
      <w:bookmarkEnd w:id="113"/>
    </w:p>
    <w:p w:rsidR="000D318F" w:rsidRPr="00CA2619" w:rsidRDefault="000D318F" w:rsidP="000B0D13">
      <w:pPr>
        <w:spacing w:after="0" w:line="360" w:lineRule="auto"/>
        <w:ind w:left="900"/>
        <w:jc w:val="both"/>
        <w:rPr>
          <w:rFonts w:ascii="Times New Roman" w:hAnsi="Times New Roman"/>
          <w:b/>
          <w:sz w:val="24"/>
          <w:szCs w:val="24"/>
        </w:rPr>
      </w:pPr>
      <w:r w:rsidRPr="00CA2619">
        <w:rPr>
          <w:rFonts w:ascii="Times New Roman" w:hAnsi="Times New Roman"/>
          <w:b/>
          <w:sz w:val="24"/>
          <w:szCs w:val="24"/>
        </w:rPr>
        <w:t>Atributii ce decurg din activitatea de conducere</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rPr>
        <w:t>Stabileste sarcinile de serviciu ale intregului personal din subordine, pe care le poate modifica,</w:t>
      </w:r>
      <w:r w:rsidR="00D02CE4" w:rsidRPr="00CA2619">
        <w:rPr>
          <w:rFonts w:ascii="Times New Roman" w:hAnsi="Times New Roman"/>
          <w:sz w:val="24"/>
          <w:szCs w:val="24"/>
        </w:rPr>
        <w:t xml:space="preserve"> informand medicu</w:t>
      </w:r>
      <w:r w:rsidRPr="00CA2619">
        <w:rPr>
          <w:rFonts w:ascii="Times New Roman" w:hAnsi="Times New Roman"/>
          <w:sz w:val="24"/>
          <w:szCs w:val="24"/>
        </w:rPr>
        <w:t>l sef de sectie si directorul  medical</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t>Organizeaza activitatea de tratament,</w:t>
      </w:r>
      <w:r w:rsidR="00D02CE4" w:rsidRPr="00CA2619">
        <w:rPr>
          <w:rFonts w:ascii="Times New Roman" w:hAnsi="Times New Roman"/>
          <w:sz w:val="24"/>
          <w:szCs w:val="24"/>
          <w:lang w:val="it-IT"/>
        </w:rPr>
        <w:t xml:space="preserve"> </w:t>
      </w:r>
      <w:r w:rsidRPr="00CA2619">
        <w:rPr>
          <w:rFonts w:ascii="Times New Roman" w:hAnsi="Times New Roman"/>
          <w:sz w:val="24"/>
          <w:szCs w:val="24"/>
          <w:lang w:val="it-IT"/>
        </w:rPr>
        <w:t>explorari functionale si ingrijire din sectie,</w:t>
      </w:r>
      <w:r w:rsidR="00EE1F55" w:rsidRPr="00CA2619">
        <w:rPr>
          <w:rFonts w:ascii="Times New Roman" w:hAnsi="Times New Roman"/>
          <w:sz w:val="24"/>
          <w:szCs w:val="24"/>
          <w:lang w:val="it-IT"/>
        </w:rPr>
        <w:t xml:space="preserve"> </w:t>
      </w:r>
      <w:r w:rsidRPr="00CA2619">
        <w:rPr>
          <w:rFonts w:ascii="Times New Roman" w:hAnsi="Times New Roman"/>
          <w:sz w:val="24"/>
          <w:szCs w:val="24"/>
          <w:lang w:val="it-IT"/>
        </w:rPr>
        <w:t>asigura si raspunde de calitatea acestora.</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lastRenderedPageBreak/>
        <w:t>Coordoneaza si controleaza activitatea desfasurata de personalul din subordine.</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t>Evalueaza si apreciaza ori de cate ori este necesar,</w:t>
      </w:r>
      <w:r w:rsidR="00EE1F55" w:rsidRPr="00CA2619">
        <w:rPr>
          <w:rFonts w:ascii="Times New Roman" w:hAnsi="Times New Roman"/>
          <w:sz w:val="24"/>
          <w:szCs w:val="24"/>
          <w:lang w:val="it-IT"/>
        </w:rPr>
        <w:t xml:space="preserve"> </w:t>
      </w:r>
      <w:r w:rsidRPr="00CA2619">
        <w:rPr>
          <w:rFonts w:ascii="Times New Roman" w:hAnsi="Times New Roman"/>
          <w:sz w:val="24"/>
          <w:szCs w:val="24"/>
          <w:lang w:val="it-IT"/>
        </w:rPr>
        <w:t>individual,</w:t>
      </w:r>
      <w:r w:rsidR="00EE1F55" w:rsidRPr="00CA2619">
        <w:rPr>
          <w:rFonts w:ascii="Times New Roman" w:hAnsi="Times New Roman"/>
          <w:sz w:val="24"/>
          <w:szCs w:val="24"/>
          <w:lang w:val="it-IT"/>
        </w:rPr>
        <w:t xml:space="preserve"> </w:t>
      </w:r>
      <w:r w:rsidRPr="00CA2619">
        <w:rPr>
          <w:rFonts w:ascii="Times New Roman" w:hAnsi="Times New Roman"/>
          <w:sz w:val="24"/>
          <w:szCs w:val="24"/>
          <w:lang w:val="it-IT"/>
        </w:rPr>
        <w:t>global activitatea personalului din sectie.</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t>Participa la selectionarea asistentilor medicali,</w:t>
      </w:r>
      <w:r w:rsidR="00EE1F55" w:rsidRPr="00CA2619">
        <w:rPr>
          <w:rFonts w:ascii="Times New Roman" w:hAnsi="Times New Roman"/>
          <w:sz w:val="24"/>
          <w:szCs w:val="24"/>
          <w:lang w:val="it-IT"/>
        </w:rPr>
        <w:t xml:space="preserve"> </w:t>
      </w:r>
      <w:r w:rsidRPr="00CA2619">
        <w:rPr>
          <w:rFonts w:ascii="Times New Roman" w:hAnsi="Times New Roman"/>
          <w:sz w:val="24"/>
          <w:szCs w:val="24"/>
          <w:lang w:val="it-IT"/>
        </w:rPr>
        <w:t>a surorilor medicale si a personalului auxiliar prin concurs.</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t>Supravegheaza si asigura acomodarea si integrarea personalului nou incadrat,</w:t>
      </w:r>
      <w:r w:rsidR="00EE1F55" w:rsidRPr="00CA2619">
        <w:rPr>
          <w:rFonts w:ascii="Times New Roman" w:hAnsi="Times New Roman"/>
          <w:sz w:val="24"/>
          <w:szCs w:val="24"/>
          <w:lang w:val="it-IT"/>
        </w:rPr>
        <w:t xml:space="preserve"> </w:t>
      </w:r>
      <w:r w:rsidRPr="00CA2619">
        <w:rPr>
          <w:rFonts w:ascii="Times New Roman" w:hAnsi="Times New Roman"/>
          <w:sz w:val="24"/>
          <w:szCs w:val="24"/>
          <w:lang w:val="it-IT"/>
        </w:rPr>
        <w:t>in vederea respectarii sarcinilor din fisa postului; intocmeste fisa postului pentru  personalul din subordine</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t>Organizeaza si controleaza activitatea de educatie pentru sanatate realizata/desfasurata de asistenti si surorile medicale</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t>Informeaza medicul sef de sectie si dupa caz directorul medical despre evenimentele deosebite petrecute in timpul turelor.</w:t>
      </w:r>
    </w:p>
    <w:p w:rsidR="004E7F37" w:rsidRPr="00CA2619" w:rsidRDefault="000D318F" w:rsidP="004E7F37">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t>Aduce la cunostinta medicului sef de sectie sau directorului medical absenta temporara a personalului in vederea suplinirii acestuia.</w:t>
      </w:r>
    </w:p>
    <w:p w:rsidR="000D318F" w:rsidRPr="00CA2619" w:rsidRDefault="000D318F" w:rsidP="004E7F37">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t xml:space="preserve">Coordoneaza si raspunde de aplicarea si respectarea normelor de prevenire si combatere a infectiilor </w:t>
      </w:r>
      <w:r w:rsidR="009E7F08" w:rsidRPr="00CA2619">
        <w:rPr>
          <w:rFonts w:ascii="Times New Roman" w:hAnsi="Times New Roman"/>
          <w:sz w:val="24"/>
          <w:szCs w:val="24"/>
          <w:lang w:val="it-IT"/>
        </w:rPr>
        <w:t>asociate asistentei medicale</w:t>
      </w:r>
      <w:r w:rsidRPr="00CA2619">
        <w:rPr>
          <w:rFonts w:ascii="Times New Roman" w:hAnsi="Times New Roman"/>
          <w:sz w:val="24"/>
          <w:szCs w:val="24"/>
          <w:lang w:val="it-IT"/>
        </w:rPr>
        <w:t>,</w:t>
      </w:r>
      <w:r w:rsidR="009E7F08" w:rsidRPr="00CA2619">
        <w:rPr>
          <w:rFonts w:ascii="Times New Roman" w:hAnsi="Times New Roman"/>
          <w:sz w:val="24"/>
          <w:szCs w:val="24"/>
          <w:lang w:val="it-IT"/>
        </w:rPr>
        <w:t xml:space="preserve"> </w:t>
      </w:r>
      <w:r w:rsidRPr="00CA2619">
        <w:rPr>
          <w:rFonts w:ascii="Times New Roman" w:hAnsi="Times New Roman"/>
          <w:sz w:val="24"/>
          <w:szCs w:val="24"/>
          <w:lang w:val="it-IT"/>
        </w:rPr>
        <w:t>conform </w:t>
      </w:r>
      <w:r w:rsidR="00A17279" w:rsidRPr="00CA2619">
        <w:rPr>
          <w:rFonts w:ascii="Times New Roman" w:hAnsi="Times New Roman"/>
          <w:sz w:val="24"/>
          <w:szCs w:val="24"/>
        </w:rPr>
        <w:t>Ordinului  n</w:t>
      </w:r>
      <w:r w:rsidR="00372964" w:rsidRPr="00CA2619">
        <w:rPr>
          <w:rFonts w:ascii="Times New Roman" w:hAnsi="Times New Roman"/>
          <w:sz w:val="24"/>
          <w:szCs w:val="24"/>
        </w:rPr>
        <w:t>r. 1101/2016 din 30 septembrie 2016</w:t>
      </w:r>
      <w:r w:rsidR="004E7F37" w:rsidRPr="00CA2619">
        <w:rPr>
          <w:rFonts w:ascii="Times New Roman" w:hAnsi="Times New Roman"/>
          <w:sz w:val="24"/>
          <w:szCs w:val="24"/>
        </w:rPr>
        <w:t xml:space="preserve"> </w:t>
      </w:r>
      <w:r w:rsidR="00372964" w:rsidRPr="00CA2619">
        <w:rPr>
          <w:rFonts w:ascii="Times New Roman" w:hAnsi="Times New Roman"/>
          <w:sz w:val="24"/>
          <w:szCs w:val="24"/>
        </w:rPr>
        <w:t>privind aprobarea Normelor de supraveghere, prevenire şi limitare a infecţiilor asociate asistenţei medicale în unităţile sanitare</w:t>
      </w:r>
      <w:r w:rsidR="004E7F37" w:rsidRPr="00CA2619">
        <w:rPr>
          <w:rFonts w:ascii="Times New Roman" w:hAnsi="Times New Roman"/>
          <w:sz w:val="24"/>
          <w:szCs w:val="24"/>
        </w:rPr>
        <w:t xml:space="preserve"> </w:t>
      </w:r>
      <w:r w:rsidRPr="00CA2619">
        <w:rPr>
          <w:rFonts w:ascii="Times New Roman" w:hAnsi="Times New Roman"/>
          <w:sz w:val="24"/>
          <w:szCs w:val="24"/>
          <w:lang w:val="it-IT"/>
        </w:rPr>
        <w:t>si </w:t>
      </w:r>
      <w:r w:rsidRPr="00CA2619">
        <w:rPr>
          <w:rFonts w:ascii="Times New Roman" w:hAnsi="Times New Roman"/>
          <w:bCs/>
          <w:sz w:val="24"/>
          <w:szCs w:val="24"/>
          <w:lang w:val="it-IT"/>
        </w:rPr>
        <w:t>Ghidului practic de management al</w:t>
      </w:r>
      <w:r w:rsidRPr="00CA2619">
        <w:rPr>
          <w:rFonts w:ascii="Times New Roman" w:hAnsi="Times New Roman"/>
          <w:sz w:val="24"/>
          <w:szCs w:val="24"/>
          <w:lang w:val="it-IT"/>
        </w:rPr>
        <w:t> </w:t>
      </w:r>
      <w:r w:rsidRPr="00CA2619">
        <w:rPr>
          <w:rFonts w:ascii="Times New Roman" w:hAnsi="Times New Roman"/>
          <w:bCs/>
          <w:sz w:val="24"/>
          <w:szCs w:val="24"/>
          <w:lang w:val="it-IT"/>
        </w:rPr>
        <w:t>expunerii accidentale la produse biologice</w:t>
      </w:r>
      <w:r w:rsidRPr="00CA2619">
        <w:rPr>
          <w:rFonts w:ascii="Times New Roman" w:hAnsi="Times New Roman"/>
          <w:sz w:val="24"/>
          <w:szCs w:val="24"/>
          <w:lang w:val="it-IT"/>
        </w:rPr>
        <w:t>:</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raspunde de comportamentul igienic al personalului din subordine, de respectarea regulilor de tehnica aseptica de catre acesta;</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raspunde de starea de curatenie din sectie,</w:t>
      </w:r>
      <w:r w:rsidR="00410716" w:rsidRPr="00CA2619">
        <w:rPr>
          <w:rFonts w:ascii="Times New Roman" w:hAnsi="Times New Roman"/>
          <w:sz w:val="24"/>
          <w:szCs w:val="24"/>
          <w:lang w:val="it-IT"/>
        </w:rPr>
        <w:t xml:space="preserve"> </w:t>
      </w:r>
      <w:r w:rsidRPr="00CA2619">
        <w:rPr>
          <w:rFonts w:ascii="Times New Roman" w:hAnsi="Times New Roman"/>
          <w:sz w:val="24"/>
          <w:szCs w:val="24"/>
          <w:lang w:val="it-IT"/>
        </w:rPr>
        <w:t>de respectarea normelor de igiena si antiepidemice;</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 xml:space="preserve">propune medicului sef de sectie planificarea aprovizionarii cu materiale necesare prevenirii infectiilor </w:t>
      </w:r>
      <w:r w:rsidR="00A547E9" w:rsidRPr="00CA2619">
        <w:rPr>
          <w:rFonts w:ascii="Times New Roman" w:hAnsi="Times New Roman"/>
          <w:sz w:val="24"/>
          <w:szCs w:val="24"/>
          <w:lang w:val="it-IT"/>
        </w:rPr>
        <w:t>asociate asistentei medicale</w:t>
      </w:r>
      <w:r w:rsidRPr="00CA2619">
        <w:rPr>
          <w:rFonts w:ascii="Times New Roman" w:hAnsi="Times New Roman"/>
          <w:sz w:val="24"/>
          <w:szCs w:val="24"/>
          <w:lang w:val="it-IT"/>
        </w:rPr>
        <w:t xml:space="preserve"> si mentinerea starii de curatenie;</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controleaza respectarea masurilor de asepsie si antisepsie;</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controleaza permanent curatenia saloanelor,</w:t>
      </w:r>
      <w:r w:rsidR="00410716" w:rsidRPr="00CA2619">
        <w:rPr>
          <w:rFonts w:ascii="Times New Roman" w:hAnsi="Times New Roman"/>
          <w:sz w:val="24"/>
          <w:szCs w:val="24"/>
          <w:lang w:val="it-IT"/>
        </w:rPr>
        <w:t xml:space="preserve"> </w:t>
      </w:r>
      <w:r w:rsidRPr="00CA2619">
        <w:rPr>
          <w:rFonts w:ascii="Times New Roman" w:hAnsi="Times New Roman"/>
          <w:sz w:val="24"/>
          <w:szCs w:val="24"/>
          <w:lang w:val="it-IT"/>
        </w:rPr>
        <w:t>grupurilor sanitare si dezinfectia in sectie; controleaza igiena bolnavilor;</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efectueaza examenul organoleptic al alimentelor distribuite la bolnavi si le indeparteaza pe cele necorespunzatoare, situatie pe care o aduce la cunostinta medicului sef de sectie;</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supravegheaza modul de distributie a alimentelor si intocmeste necesarul de regimuri alimentare pentru bolnavii din sectie;</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 xml:space="preserve"> aplica masurile privind sterilizarea, dezinfectia, curatenia, izolarea bolnavilor, carantinarea sectiei, precum si alte masuri de prevenire a infectiilor ce cad in competenta sa sau a personalului din subordine;</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lastRenderedPageBreak/>
        <w:t>organizeaza si supravegheaza pregatirea saloanelor pentru dezinfectiile periodice (clinice);</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participa conform indicatiilor laboratorului de bacteriologie la recoltarea probelor de mediu si testarea eficacitatii dezinfectiei si sterilizarii;</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urmareste in permanenta respectarea de catre personal si insotitori a masurilor de izolare si controleaza prelucrarea sanitara a bolnavilor la internare;</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instruieste personalul din subordine privind autodeclararea imbolnavirilor si urmareste aplicarea acestor masuri;</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semnaleaza medicului sef de sectie cazurile de boli transmisibile pe care le observa in randul personalului;</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instruieste si supravegheaza personalul din subordine asupra masurilor de igiena care trebuie respectate de vizitatori si personalul spitalului care nu lucreaza la paturi;</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instruieste personalul privind schimbarea la timp a lenjeriei bolnavilor, colectarea si pastrarea lenjeriei murdare, dezinfectia lenjeriei la bolnavii infectiosi, transportul rufariei, receptionarea, transportul si pastrarea lenjeriei curate;</w:t>
      </w:r>
    </w:p>
    <w:p w:rsidR="000D318F" w:rsidRPr="00CA2619" w:rsidRDefault="000D318F" w:rsidP="00654ECE">
      <w:pPr>
        <w:numPr>
          <w:ilvl w:val="0"/>
          <w:numId w:val="163"/>
        </w:numPr>
        <w:spacing w:after="0" w:line="360" w:lineRule="auto"/>
        <w:jc w:val="both"/>
        <w:rPr>
          <w:rFonts w:ascii="Times New Roman" w:hAnsi="Times New Roman"/>
          <w:sz w:val="24"/>
          <w:szCs w:val="24"/>
        </w:rPr>
      </w:pPr>
      <w:r w:rsidRPr="00CA2619">
        <w:rPr>
          <w:rFonts w:ascii="Times New Roman" w:hAnsi="Times New Roman"/>
          <w:sz w:val="24"/>
          <w:szCs w:val="24"/>
          <w:lang w:val="it-IT"/>
        </w:rPr>
        <w:t>urmareste ca personalul care transporta si distribuie alimente sa poarte echipament de protectie a alimentelor;</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t xml:space="preserve">Raspunde de aplicarea prevederile </w:t>
      </w:r>
      <w:r w:rsidR="00A17279" w:rsidRPr="00CA2619">
        <w:rPr>
          <w:rFonts w:ascii="Times New Roman" w:hAnsi="Times New Roman"/>
          <w:sz w:val="24"/>
          <w:szCs w:val="24"/>
        </w:rPr>
        <w:t xml:space="preserve">Ordinului </w:t>
      </w:r>
      <w:r w:rsidRPr="00CA2619">
        <w:rPr>
          <w:rFonts w:ascii="Times New Roman" w:hAnsi="Times New Roman"/>
          <w:sz w:val="24"/>
          <w:szCs w:val="24"/>
        </w:rPr>
        <w:t xml:space="preserve"> nr. 1226 din  3 decembrie 2012 pentru aprobarea Normelor tehnice privind gestionarea deşeurilor rezultate din activităţi medicale şi a Metodologiei de culegere a datelor pentru baza naţională de date privind deşeurile rezultate din activităţi medicale</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rPr>
        <w:t>Întocmeste</w:t>
      </w:r>
      <w:r w:rsidR="005461A0" w:rsidRPr="00CA2619">
        <w:rPr>
          <w:rFonts w:ascii="Times New Roman" w:hAnsi="Times New Roman"/>
          <w:sz w:val="24"/>
          <w:szCs w:val="24"/>
        </w:rPr>
        <w:t xml:space="preserve"> impreuna cu  responsabilul cu i</w:t>
      </w:r>
      <w:r w:rsidRPr="00CA2619">
        <w:rPr>
          <w:rFonts w:ascii="Times New Roman" w:hAnsi="Times New Roman"/>
          <w:sz w:val="24"/>
          <w:szCs w:val="24"/>
        </w:rPr>
        <w:t xml:space="preserve">nfectiile </w:t>
      </w:r>
      <w:r w:rsidR="009144DC" w:rsidRPr="00CA2619">
        <w:rPr>
          <w:rFonts w:ascii="Times New Roman" w:hAnsi="Times New Roman"/>
          <w:sz w:val="24"/>
          <w:szCs w:val="24"/>
        </w:rPr>
        <w:t>asociate asistentei medicale</w:t>
      </w:r>
      <w:r w:rsidRPr="00CA2619">
        <w:rPr>
          <w:rFonts w:ascii="Times New Roman" w:hAnsi="Times New Roman"/>
          <w:sz w:val="24"/>
          <w:szCs w:val="24"/>
        </w:rPr>
        <w:t xml:space="preserve"> “Plan</w:t>
      </w:r>
      <w:r w:rsidR="005461A0" w:rsidRPr="00CA2619">
        <w:rPr>
          <w:rFonts w:ascii="Times New Roman" w:hAnsi="Times New Roman"/>
          <w:sz w:val="24"/>
          <w:szCs w:val="24"/>
        </w:rPr>
        <w:t>ul</w:t>
      </w:r>
      <w:r w:rsidRPr="00CA2619">
        <w:rPr>
          <w:rFonts w:ascii="Times New Roman" w:hAnsi="Times New Roman"/>
          <w:sz w:val="24"/>
          <w:szCs w:val="24"/>
        </w:rPr>
        <w:t xml:space="preserve"> de infectii </w:t>
      </w:r>
      <w:r w:rsidR="00743928" w:rsidRPr="00CA2619">
        <w:rPr>
          <w:rFonts w:ascii="Times New Roman" w:hAnsi="Times New Roman"/>
          <w:sz w:val="24"/>
          <w:szCs w:val="24"/>
        </w:rPr>
        <w:t>a</w:t>
      </w:r>
      <w:r w:rsidR="009144DC" w:rsidRPr="00CA2619">
        <w:rPr>
          <w:rFonts w:ascii="Times New Roman" w:hAnsi="Times New Roman"/>
          <w:sz w:val="24"/>
          <w:szCs w:val="24"/>
        </w:rPr>
        <w:t>sociate asistentei medicale</w:t>
      </w:r>
      <w:r w:rsidRPr="00CA2619">
        <w:rPr>
          <w:rFonts w:ascii="Times New Roman" w:hAnsi="Times New Roman"/>
          <w:sz w:val="24"/>
          <w:szCs w:val="24"/>
        </w:rPr>
        <w:t>”.</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rPr>
        <w:t>Asigura necesarul zilnic de medicamente pe secţie, conform condicilor de medicamente aprobate de şeful de secţie.</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t>Asigura procurarea medicamentelor curente pentru aparatul de urgenta al sectiei,</w:t>
      </w:r>
      <w:r w:rsidR="006B2448" w:rsidRPr="00CA2619">
        <w:rPr>
          <w:rFonts w:ascii="Times New Roman" w:hAnsi="Times New Roman"/>
          <w:sz w:val="24"/>
          <w:szCs w:val="24"/>
          <w:lang w:val="it-IT"/>
        </w:rPr>
        <w:t xml:space="preserve"> </w:t>
      </w:r>
      <w:r w:rsidRPr="00CA2619">
        <w:rPr>
          <w:rFonts w:ascii="Times New Roman" w:hAnsi="Times New Roman"/>
          <w:sz w:val="24"/>
          <w:szCs w:val="24"/>
          <w:lang w:val="it-IT"/>
        </w:rPr>
        <w:t xml:space="preserve">controleaza modul de decontare si administrare  a acestora de catre asistentele din sectie. </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t>Realizeaza autoinventarierea periodica a dotarii sectiei conform normelor stabilite si deleaga persoana care raspunde de aceasta,</w:t>
      </w:r>
      <w:r w:rsidR="006B2448" w:rsidRPr="00CA2619">
        <w:rPr>
          <w:rFonts w:ascii="Times New Roman" w:hAnsi="Times New Roman"/>
          <w:sz w:val="24"/>
          <w:szCs w:val="24"/>
          <w:lang w:val="it-IT"/>
        </w:rPr>
        <w:t xml:space="preserve"> </w:t>
      </w:r>
      <w:r w:rsidRPr="00CA2619">
        <w:rPr>
          <w:rFonts w:ascii="Times New Roman" w:hAnsi="Times New Roman"/>
          <w:sz w:val="24"/>
          <w:szCs w:val="24"/>
          <w:lang w:val="it-IT"/>
        </w:rPr>
        <w:t>fata de administratia institutiei.</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t>Raspunde de intocmirea situatiei zilnice a miscarii bolnavilor si asigura predarea acestora la biroul internari.</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rPr>
        <w:t>Organizeaza si participa zilnic la raportul de garda al asistentilor din sectie si la raportul de garda cu medicii.</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rPr>
        <w:t>Participa la vizita efectuata de medicul sef de sectie.</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lastRenderedPageBreak/>
        <w:t>Verifica Foile de observatie clinica generala a pacientilor la externare,</w:t>
      </w:r>
      <w:r w:rsidR="006B2448" w:rsidRPr="00CA2619">
        <w:rPr>
          <w:rFonts w:ascii="Times New Roman" w:hAnsi="Times New Roman"/>
          <w:sz w:val="24"/>
          <w:szCs w:val="24"/>
          <w:lang w:val="it-IT"/>
        </w:rPr>
        <w:t xml:space="preserve"> </w:t>
      </w:r>
      <w:r w:rsidRPr="00CA2619">
        <w:rPr>
          <w:rFonts w:ascii="Times New Roman" w:hAnsi="Times New Roman"/>
          <w:sz w:val="24"/>
          <w:szCs w:val="24"/>
          <w:lang w:val="it-IT"/>
        </w:rPr>
        <w:t>in vederea codificarii</w:t>
      </w:r>
      <w:r w:rsidR="00743928" w:rsidRPr="00CA2619">
        <w:rPr>
          <w:rFonts w:ascii="Times New Roman" w:hAnsi="Times New Roman"/>
          <w:sz w:val="24"/>
          <w:szCs w:val="24"/>
          <w:lang w:val="it-IT"/>
        </w:rPr>
        <w:t xml:space="preserve"> corecte  conform clasificarii </w:t>
      </w:r>
      <w:r w:rsidRPr="00CA2619">
        <w:rPr>
          <w:rFonts w:ascii="Times New Roman" w:hAnsi="Times New Roman"/>
          <w:sz w:val="24"/>
          <w:szCs w:val="24"/>
          <w:lang w:val="it-IT"/>
        </w:rPr>
        <w:t>interventiilor si a procedurilor efectuate de asistentele medicale,</w:t>
      </w:r>
      <w:r w:rsidR="00743928" w:rsidRPr="00CA2619">
        <w:rPr>
          <w:rFonts w:ascii="Times New Roman" w:hAnsi="Times New Roman"/>
          <w:sz w:val="24"/>
          <w:szCs w:val="24"/>
          <w:lang w:val="it-IT"/>
        </w:rPr>
        <w:t xml:space="preserve"> </w:t>
      </w:r>
      <w:r w:rsidR="006B2448" w:rsidRPr="00CA2619">
        <w:rPr>
          <w:rFonts w:ascii="Times New Roman" w:hAnsi="Times New Roman"/>
          <w:sz w:val="24"/>
          <w:szCs w:val="24"/>
          <w:lang w:val="it-IT"/>
        </w:rPr>
        <w:t>verifica f</w:t>
      </w:r>
      <w:r w:rsidRPr="00CA2619">
        <w:rPr>
          <w:rFonts w:ascii="Times New Roman" w:hAnsi="Times New Roman"/>
          <w:sz w:val="24"/>
          <w:szCs w:val="24"/>
          <w:lang w:val="it-IT"/>
        </w:rPr>
        <w:t>isa asistentei .</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rPr>
        <w:t>Isi desfasoara activitatea sub coordonarea medicului sef de sectie si a directorului medical</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rPr>
        <w:t>Inainte de a efectua transferul bolnavului, sa verifice codificarea  procedurilor efectuate de asistente, care tin de episodul de boala petrecut in sectia proprie.</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rPr>
        <w:t>Sa se asigure ca FO</w:t>
      </w:r>
      <w:r w:rsidR="003A6ECF" w:rsidRPr="00CA2619">
        <w:rPr>
          <w:rFonts w:ascii="Times New Roman" w:hAnsi="Times New Roman"/>
          <w:sz w:val="24"/>
          <w:szCs w:val="24"/>
        </w:rPr>
        <w:t>CG</w:t>
      </w:r>
      <w:r w:rsidRPr="00CA2619">
        <w:rPr>
          <w:rFonts w:ascii="Times New Roman" w:hAnsi="Times New Roman"/>
          <w:sz w:val="24"/>
          <w:szCs w:val="24"/>
        </w:rPr>
        <w:t xml:space="preserve"> transferate au ajuns la asistenta sefa a sectiei de destinatie.</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t>Tine evidenta materialelor sanitare, verifica modul  in care as. medicale deconteaza aceste materiale sanitare</w:t>
      </w:r>
      <w:r w:rsidR="007E39FE" w:rsidRPr="00CA2619">
        <w:rPr>
          <w:rFonts w:ascii="Times New Roman" w:hAnsi="Times New Roman"/>
          <w:sz w:val="24"/>
          <w:szCs w:val="24"/>
          <w:lang w:val="it-IT"/>
        </w:rPr>
        <w:t xml:space="preserve"> </w:t>
      </w:r>
      <w:r w:rsidRPr="00CA2619">
        <w:rPr>
          <w:rFonts w:ascii="Times New Roman" w:hAnsi="Times New Roman"/>
          <w:sz w:val="24"/>
          <w:szCs w:val="24"/>
          <w:lang w:val="it-IT"/>
        </w:rPr>
        <w:t>- FO</w:t>
      </w:r>
      <w:r w:rsidR="003A6ECF" w:rsidRPr="00CA2619">
        <w:rPr>
          <w:rFonts w:ascii="Times New Roman" w:hAnsi="Times New Roman"/>
          <w:sz w:val="24"/>
          <w:szCs w:val="24"/>
          <w:lang w:val="it-IT"/>
        </w:rPr>
        <w:t>CG</w:t>
      </w:r>
      <w:r w:rsidRPr="00CA2619">
        <w:rPr>
          <w:rFonts w:ascii="Times New Roman" w:hAnsi="Times New Roman"/>
          <w:sz w:val="24"/>
          <w:szCs w:val="24"/>
          <w:lang w:val="it-IT"/>
        </w:rPr>
        <w:t>, registru sectie;</w:t>
      </w:r>
    </w:p>
    <w:p w:rsidR="00806B9D" w:rsidRPr="00CA2619" w:rsidRDefault="000D318F" w:rsidP="00806B9D">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it-IT"/>
        </w:rPr>
        <w:t>Intocmeste statistica medicala lunara si o raporteaza la timp.</w:t>
      </w:r>
    </w:p>
    <w:p w:rsidR="00F87E5E"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lang w:val="es-ES"/>
        </w:rPr>
        <w:t xml:space="preserve">Raspunde de respectarea si aplicarea normelor prevazute in </w:t>
      </w:r>
      <w:r w:rsidR="00806B9D" w:rsidRPr="00CA2619">
        <w:rPr>
          <w:rFonts w:ascii="Times New Roman" w:hAnsi="Times New Roman"/>
          <w:sz w:val="24"/>
          <w:szCs w:val="24"/>
        </w:rPr>
        <w:t>Ordinul  nr. 961/2016 din 19 august 2016 pentru aprobarea Normelor tehnice privind curăţarea, dezinfecţia şi sterilizarea în unităţile sanitare publice şi private, tehnicii de lucru şi interpretare pentru testele de evaluare a eficienţei procedurii de curăţenie şi dezinfecţie, procedurilor recomandate pentru dezinfecţia mâinilor, în funcţie de nivelul de risc, metodelor de aplicare a dezinfectantelor chimice în funcţie de suportul care urmează să fie tratat şi a metodelor de evaluare a derulării şi eficienţei procesului de sterilizare</w:t>
      </w:r>
      <w:r w:rsidRPr="00CA2619">
        <w:rPr>
          <w:rFonts w:ascii="Times New Roman" w:hAnsi="Times New Roman"/>
          <w:sz w:val="24"/>
          <w:szCs w:val="24"/>
          <w:lang w:val="es-ES"/>
        </w:rPr>
        <w:t xml:space="preserve">, precum si a normelor prevazute in </w:t>
      </w:r>
      <w:r w:rsidR="00F87E5E" w:rsidRPr="00CA2619">
        <w:rPr>
          <w:rFonts w:ascii="Times New Roman" w:hAnsi="Times New Roman"/>
          <w:sz w:val="24"/>
          <w:szCs w:val="24"/>
        </w:rPr>
        <w:t xml:space="preserve">Ordinului  </w:t>
      </w:r>
      <w:r w:rsidR="00A17279" w:rsidRPr="00CA2619">
        <w:rPr>
          <w:rFonts w:ascii="Times New Roman" w:hAnsi="Times New Roman"/>
          <w:sz w:val="24"/>
          <w:szCs w:val="24"/>
        </w:rPr>
        <w:t>n</w:t>
      </w:r>
      <w:r w:rsidR="00F87E5E" w:rsidRPr="00CA2619">
        <w:rPr>
          <w:rFonts w:ascii="Times New Roman" w:hAnsi="Times New Roman"/>
          <w:sz w:val="24"/>
          <w:szCs w:val="24"/>
        </w:rPr>
        <w:t xml:space="preserve">r. 1101/2016 din 30 septembrie 2016 privind aprobarea Normelor de supraveghere, prevenire şi limitare a infecţiilor asociate asistenţei medicale în unităţile sanitare </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rPr>
        <w:t>Răspunde de respectarea regulilor si masurile de aparare  impotriva  inc</w:t>
      </w:r>
      <w:r w:rsidR="000B736B" w:rsidRPr="00CA2619">
        <w:rPr>
          <w:rFonts w:ascii="Times New Roman" w:hAnsi="Times New Roman"/>
          <w:sz w:val="24"/>
          <w:szCs w:val="24"/>
        </w:rPr>
        <w:t>endiilor,  aduse la cunostiinta, sub orice forma; sa actioneze</w:t>
      </w:r>
      <w:r w:rsidRPr="00CA2619">
        <w:rPr>
          <w:rFonts w:ascii="Times New Roman" w:hAnsi="Times New Roman"/>
          <w:sz w:val="24"/>
          <w:szCs w:val="24"/>
        </w:rPr>
        <w:t>, in conformitate cu proceduri</w:t>
      </w:r>
      <w:r w:rsidR="000B736B" w:rsidRPr="00CA2619">
        <w:rPr>
          <w:rFonts w:ascii="Times New Roman" w:hAnsi="Times New Roman"/>
          <w:sz w:val="24"/>
          <w:szCs w:val="24"/>
        </w:rPr>
        <w:t>le stabilite  la locul de munca</w:t>
      </w:r>
      <w:r w:rsidRPr="00CA2619">
        <w:rPr>
          <w:rFonts w:ascii="Times New Roman" w:hAnsi="Times New Roman"/>
          <w:sz w:val="24"/>
          <w:szCs w:val="24"/>
        </w:rPr>
        <w:t>, in cazul aparitiei  oricarui pericol im</w:t>
      </w:r>
      <w:r w:rsidR="000B736B"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A17279" w:rsidRPr="00CA2619">
        <w:rPr>
          <w:rFonts w:ascii="Times New Roman" w:hAnsi="Times New Roman"/>
          <w:sz w:val="24"/>
          <w:szCs w:val="24"/>
        </w:rPr>
        <w:t xml:space="preserve">nr. </w:t>
      </w:r>
      <w:r w:rsidRPr="00CA2619">
        <w:rPr>
          <w:rFonts w:ascii="Times New Roman" w:hAnsi="Times New Roman"/>
          <w:sz w:val="24"/>
          <w:szCs w:val="24"/>
        </w:rPr>
        <w:t>307/2006   privind apararea impotriva incendiilor.</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rPr>
        <w:t>Intocmeşte anexa pentru hrana pacienţilor nou-internaţi precum şi a pacienţilor internaţi în gardă. Intocmeşte necesarul de porţii de mâncare cu tipuri de regim pentru pacientii internaţi in sectie.</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rPr>
        <w:t>Afişează meniul zilnic pentru pacienţi precum si pentru personalul medical de gardă.</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rPr>
        <w:t>Raspunde de respectarea  programului de curăţenie, deratizare, dezinfeţie, dezinsecţie a saloanelor, rezervelor, a anexelor sanitare, lifturi, etc.</w:t>
      </w:r>
    </w:p>
    <w:p w:rsidR="000D318F" w:rsidRPr="00CA2619" w:rsidRDefault="000D318F" w:rsidP="00654ECE">
      <w:pPr>
        <w:numPr>
          <w:ilvl w:val="0"/>
          <w:numId w:val="19"/>
        </w:numPr>
        <w:spacing w:after="0" w:line="360" w:lineRule="auto"/>
        <w:jc w:val="both"/>
        <w:rPr>
          <w:rFonts w:ascii="Times New Roman" w:hAnsi="Times New Roman"/>
          <w:sz w:val="24"/>
          <w:szCs w:val="24"/>
        </w:rPr>
      </w:pPr>
      <w:r w:rsidRPr="00CA2619">
        <w:rPr>
          <w:rFonts w:ascii="Times New Roman" w:hAnsi="Times New Roman"/>
          <w:sz w:val="24"/>
          <w:szCs w:val="24"/>
        </w:rPr>
        <w:t xml:space="preserve">Realizează instructajul personalului din subordine privind păstarea confidențialității datelor și a anonimatului pacientului </w:t>
      </w:r>
      <w:r w:rsidRPr="00CA2619">
        <w:rPr>
          <w:rFonts w:ascii="Times New Roman" w:hAnsi="Times New Roman"/>
          <w:i/>
          <w:iCs/>
          <w:sz w:val="24"/>
          <w:szCs w:val="24"/>
        </w:rPr>
        <w:t>.</w:t>
      </w:r>
    </w:p>
    <w:p w:rsidR="00DE32EE" w:rsidRPr="00CA2619" w:rsidRDefault="00DE32EE" w:rsidP="00DE32EE">
      <w:pPr>
        <w:spacing w:after="0" w:line="360" w:lineRule="auto"/>
        <w:ind w:left="720"/>
        <w:jc w:val="both"/>
        <w:rPr>
          <w:rFonts w:ascii="Times New Roman" w:hAnsi="Times New Roman"/>
          <w:sz w:val="24"/>
          <w:szCs w:val="24"/>
        </w:rPr>
      </w:pPr>
    </w:p>
    <w:p w:rsidR="000D318F" w:rsidRPr="00CA2619" w:rsidRDefault="000D318F" w:rsidP="000B0D13">
      <w:pPr>
        <w:spacing w:after="0" w:line="360" w:lineRule="auto"/>
        <w:ind w:firstLine="720"/>
        <w:rPr>
          <w:rFonts w:ascii="Times New Roman" w:hAnsi="Times New Roman"/>
          <w:b/>
          <w:sz w:val="24"/>
          <w:szCs w:val="24"/>
        </w:rPr>
      </w:pPr>
      <w:r w:rsidRPr="00CA2619">
        <w:rPr>
          <w:rFonts w:ascii="Times New Roman" w:hAnsi="Times New Roman"/>
          <w:b/>
          <w:sz w:val="24"/>
          <w:szCs w:val="24"/>
        </w:rPr>
        <w:t xml:space="preserve">    In domeniul managementului performantei calitatii serviciilor</w:t>
      </w:r>
    </w:p>
    <w:p w:rsidR="000D318F" w:rsidRPr="00CA2619" w:rsidRDefault="000D318F" w:rsidP="000B0D13">
      <w:pPr>
        <w:numPr>
          <w:ilvl w:val="0"/>
          <w:numId w:val="20"/>
        </w:numPr>
        <w:tabs>
          <w:tab w:val="clear" w:pos="720"/>
          <w:tab w:val="num" w:pos="810"/>
        </w:tabs>
        <w:autoSpaceDE w:val="0"/>
        <w:autoSpaceDN w:val="0"/>
        <w:adjustRightInd w:val="0"/>
        <w:spacing w:after="0" w:line="360" w:lineRule="auto"/>
        <w:ind w:left="810"/>
        <w:jc w:val="both"/>
        <w:rPr>
          <w:rFonts w:ascii="Times New Roman" w:hAnsi="Times New Roman"/>
          <w:sz w:val="24"/>
          <w:szCs w:val="24"/>
        </w:rPr>
      </w:pPr>
      <w:r w:rsidRPr="00CA2619">
        <w:rPr>
          <w:rFonts w:ascii="Times New Roman" w:hAnsi="Times New Roman"/>
          <w:sz w:val="24"/>
          <w:szCs w:val="24"/>
        </w:rPr>
        <w:t>Coordonează activităţile de control al calităţii serviciilor acordate de personalul medico-sanitar din cadrul secţiei;</w:t>
      </w:r>
    </w:p>
    <w:p w:rsidR="000D318F" w:rsidRPr="00CA2619" w:rsidRDefault="000D318F" w:rsidP="00654ECE">
      <w:pPr>
        <w:numPr>
          <w:ilvl w:val="0"/>
          <w:numId w:val="20"/>
        </w:numPr>
        <w:tabs>
          <w:tab w:val="clear" w:pos="720"/>
          <w:tab w:val="num" w:pos="810"/>
        </w:tabs>
        <w:autoSpaceDE w:val="0"/>
        <w:autoSpaceDN w:val="0"/>
        <w:adjustRightInd w:val="0"/>
        <w:spacing w:after="0" w:line="360" w:lineRule="auto"/>
        <w:ind w:left="810"/>
        <w:jc w:val="both"/>
        <w:rPr>
          <w:rFonts w:ascii="Times New Roman" w:hAnsi="Times New Roman"/>
          <w:sz w:val="24"/>
          <w:szCs w:val="24"/>
        </w:rPr>
      </w:pPr>
      <w:r w:rsidRPr="00CA2619">
        <w:rPr>
          <w:rFonts w:ascii="Times New Roman" w:hAnsi="Times New Roman"/>
          <w:sz w:val="24"/>
          <w:szCs w:val="24"/>
        </w:rPr>
        <w:lastRenderedPageBreak/>
        <w:t xml:space="preserve">Răspunde de asigurarea condiţiilor adecvate de cazare, igienă, alimentaţie şi de prevenire a infecţiilor </w:t>
      </w:r>
      <w:r w:rsidR="00AF1DD4" w:rsidRPr="00CA2619">
        <w:rPr>
          <w:rFonts w:ascii="Times New Roman" w:hAnsi="Times New Roman"/>
          <w:sz w:val="24"/>
          <w:szCs w:val="24"/>
        </w:rPr>
        <w:t>asociate asistentei medicale</w:t>
      </w:r>
      <w:r w:rsidRPr="00CA2619">
        <w:rPr>
          <w:rFonts w:ascii="Times New Roman" w:hAnsi="Times New Roman"/>
          <w:sz w:val="24"/>
          <w:szCs w:val="24"/>
        </w:rPr>
        <w:t xml:space="preserve"> în cadrul secţiei, în conformitate cu normele stabilite de Ministerul </w:t>
      </w:r>
      <w:r w:rsidR="00E03090" w:rsidRPr="00CA2619">
        <w:rPr>
          <w:rFonts w:ascii="Times New Roman" w:hAnsi="Times New Roman"/>
          <w:sz w:val="24"/>
          <w:szCs w:val="24"/>
        </w:rPr>
        <w:t xml:space="preserve">Sănătăţii </w:t>
      </w:r>
      <w:r w:rsidRPr="00CA2619">
        <w:rPr>
          <w:rFonts w:ascii="Times New Roman" w:hAnsi="Times New Roman"/>
          <w:sz w:val="24"/>
          <w:szCs w:val="24"/>
        </w:rPr>
        <w:t>;</w:t>
      </w:r>
    </w:p>
    <w:p w:rsidR="000D318F" w:rsidRPr="00CA2619" w:rsidRDefault="000D318F" w:rsidP="00654ECE">
      <w:pPr>
        <w:numPr>
          <w:ilvl w:val="0"/>
          <w:numId w:val="20"/>
        </w:numPr>
        <w:tabs>
          <w:tab w:val="clear" w:pos="720"/>
          <w:tab w:val="num" w:pos="810"/>
        </w:tabs>
        <w:spacing w:after="0" w:line="360" w:lineRule="auto"/>
        <w:ind w:left="810"/>
        <w:jc w:val="both"/>
        <w:rPr>
          <w:rFonts w:ascii="Times New Roman" w:hAnsi="Times New Roman"/>
          <w:sz w:val="24"/>
          <w:szCs w:val="24"/>
        </w:rPr>
      </w:pPr>
      <w:r w:rsidRPr="00CA2619">
        <w:rPr>
          <w:rFonts w:ascii="Times New Roman" w:hAnsi="Times New Roman"/>
          <w:sz w:val="24"/>
          <w:szCs w:val="24"/>
          <w:lang w:val="it-IT"/>
        </w:rPr>
        <w:t>Participa alaturi de persoana responsabilă</w:t>
      </w:r>
      <w:r w:rsidR="00733F7F" w:rsidRPr="00CA2619">
        <w:rPr>
          <w:rFonts w:ascii="Times New Roman" w:hAnsi="Times New Roman"/>
          <w:sz w:val="24"/>
          <w:szCs w:val="24"/>
          <w:lang w:val="it-IT"/>
        </w:rPr>
        <w:t xml:space="preserve"> (RMC)</w:t>
      </w:r>
      <w:r w:rsidRPr="00CA2619">
        <w:rPr>
          <w:rFonts w:ascii="Times New Roman" w:hAnsi="Times New Roman"/>
          <w:sz w:val="24"/>
          <w:szCs w:val="24"/>
          <w:lang w:val="it-IT"/>
        </w:rPr>
        <w:t xml:space="preserve"> cu </w:t>
      </w:r>
      <w:r w:rsidR="00D87D66" w:rsidRPr="00CA2619">
        <w:rPr>
          <w:rFonts w:ascii="Times New Roman" w:hAnsi="Times New Roman"/>
          <w:sz w:val="24"/>
          <w:szCs w:val="24"/>
          <w:lang w:val="it-IT"/>
        </w:rPr>
        <w:t>Structura de Management al Calitatii Serviciilor Medicale (</w:t>
      </w:r>
      <w:r w:rsidRPr="00CA2619">
        <w:rPr>
          <w:rFonts w:ascii="Times New Roman" w:hAnsi="Times New Roman"/>
          <w:sz w:val="24"/>
          <w:szCs w:val="24"/>
          <w:lang w:val="it-IT"/>
        </w:rPr>
        <w:t>Nucleul de calitate</w:t>
      </w:r>
      <w:r w:rsidR="00D87D66" w:rsidRPr="00CA2619">
        <w:rPr>
          <w:rFonts w:ascii="Times New Roman" w:hAnsi="Times New Roman"/>
          <w:sz w:val="24"/>
          <w:szCs w:val="24"/>
          <w:lang w:val="it-IT"/>
        </w:rPr>
        <w:t>)</w:t>
      </w:r>
      <w:r w:rsidRPr="00CA2619">
        <w:rPr>
          <w:rFonts w:ascii="Times New Roman" w:hAnsi="Times New Roman"/>
          <w:sz w:val="24"/>
          <w:szCs w:val="24"/>
          <w:lang w:val="it-IT"/>
        </w:rPr>
        <w:t xml:space="preserve"> pe sectia clinica la intocmirea situatiilor si raportarea lor.</w:t>
      </w:r>
    </w:p>
    <w:p w:rsidR="000D318F" w:rsidRPr="00CA2619" w:rsidRDefault="000D318F" w:rsidP="00654ECE">
      <w:pPr>
        <w:numPr>
          <w:ilvl w:val="0"/>
          <w:numId w:val="20"/>
        </w:numPr>
        <w:tabs>
          <w:tab w:val="clear" w:pos="720"/>
          <w:tab w:val="num" w:pos="810"/>
        </w:tabs>
        <w:spacing w:after="0" w:line="360" w:lineRule="auto"/>
        <w:ind w:left="810"/>
        <w:jc w:val="both"/>
        <w:rPr>
          <w:rFonts w:ascii="Times New Roman" w:hAnsi="Times New Roman"/>
          <w:sz w:val="24"/>
          <w:szCs w:val="24"/>
        </w:rPr>
      </w:pPr>
      <w:r w:rsidRPr="00CA2619">
        <w:rPr>
          <w:rFonts w:ascii="Times New Roman" w:hAnsi="Times New Roman"/>
          <w:sz w:val="24"/>
          <w:szCs w:val="24"/>
          <w:lang w:val="it-IT"/>
        </w:rPr>
        <w:t>Instruie</w:t>
      </w:r>
      <w:r w:rsidRPr="00CA2619">
        <w:rPr>
          <w:rFonts w:ascii="Times New Roman" w:hAnsi="Times New Roman"/>
          <w:sz w:val="24"/>
          <w:szCs w:val="24"/>
        </w:rPr>
        <w:t>şte personalul din subordine cu privire la creşterea calitatii serviciilor medicale.</w:t>
      </w:r>
    </w:p>
    <w:p w:rsidR="000D318F" w:rsidRPr="00CA2619" w:rsidRDefault="000D318F" w:rsidP="00654ECE">
      <w:pPr>
        <w:spacing w:line="360" w:lineRule="auto"/>
        <w:ind w:firstLine="720"/>
        <w:rPr>
          <w:rFonts w:ascii="Times New Roman" w:hAnsi="Times New Roman"/>
          <w:b/>
          <w:sz w:val="24"/>
          <w:szCs w:val="24"/>
        </w:rPr>
      </w:pPr>
    </w:p>
    <w:p w:rsidR="000D318F" w:rsidRPr="00CA2619" w:rsidRDefault="000D318F" w:rsidP="000B0D13">
      <w:pPr>
        <w:spacing w:after="0" w:line="360" w:lineRule="auto"/>
        <w:ind w:firstLine="720"/>
        <w:rPr>
          <w:rFonts w:ascii="Times New Roman" w:hAnsi="Times New Roman"/>
          <w:b/>
          <w:sz w:val="24"/>
          <w:szCs w:val="24"/>
        </w:rPr>
      </w:pPr>
      <w:r w:rsidRPr="00CA2619">
        <w:rPr>
          <w:rFonts w:ascii="Times New Roman" w:hAnsi="Times New Roman"/>
          <w:b/>
          <w:sz w:val="24"/>
          <w:szCs w:val="24"/>
        </w:rPr>
        <w:t xml:space="preserve">   In domeniul managementului resurselor umane</w:t>
      </w:r>
    </w:p>
    <w:p w:rsidR="000D318F" w:rsidRPr="00CA2619" w:rsidRDefault="000D318F" w:rsidP="000B0D13">
      <w:pPr>
        <w:numPr>
          <w:ilvl w:val="0"/>
          <w:numId w:val="164"/>
        </w:numPr>
        <w:tabs>
          <w:tab w:val="clear" w:pos="1170"/>
          <w:tab w:val="num" w:pos="709"/>
          <w:tab w:val="left" w:pos="851"/>
        </w:tabs>
        <w:spacing w:after="0" w:line="360" w:lineRule="auto"/>
        <w:ind w:left="0" w:firstLine="567"/>
        <w:jc w:val="both"/>
        <w:rPr>
          <w:rFonts w:ascii="Times New Roman" w:hAnsi="Times New Roman"/>
          <w:sz w:val="24"/>
          <w:szCs w:val="24"/>
        </w:rPr>
      </w:pPr>
      <w:r w:rsidRPr="00CA2619">
        <w:rPr>
          <w:rFonts w:ascii="Times New Roman" w:hAnsi="Times New Roman"/>
          <w:sz w:val="24"/>
          <w:szCs w:val="24"/>
          <w:lang w:val="it-IT"/>
        </w:rPr>
        <w:t>Intocmeste graficul de lucru lunar, tine evidenta zilelor libere si acorda zile libere personalului conform planificarii.</w:t>
      </w:r>
    </w:p>
    <w:p w:rsidR="000D318F" w:rsidRPr="00CA2619" w:rsidRDefault="000D318F" w:rsidP="000B0D13">
      <w:pPr>
        <w:numPr>
          <w:ilvl w:val="0"/>
          <w:numId w:val="164"/>
        </w:numPr>
        <w:tabs>
          <w:tab w:val="left" w:pos="851"/>
        </w:tabs>
        <w:spacing w:after="0" w:line="360" w:lineRule="auto"/>
        <w:ind w:left="0" w:firstLine="567"/>
        <w:jc w:val="both"/>
        <w:rPr>
          <w:rFonts w:ascii="Times New Roman" w:hAnsi="Times New Roman"/>
          <w:sz w:val="24"/>
          <w:szCs w:val="24"/>
        </w:rPr>
      </w:pPr>
      <w:r w:rsidRPr="00CA2619">
        <w:rPr>
          <w:rFonts w:ascii="Times New Roman" w:hAnsi="Times New Roman"/>
          <w:sz w:val="24"/>
          <w:szCs w:val="24"/>
          <w:lang w:val="it-IT"/>
        </w:rPr>
        <w:t>Intocmeste graficul concediilor de odihna, raspunde de respectarea acestuia si asigura inlocuirea personalului pe durata concediului.</w:t>
      </w:r>
    </w:p>
    <w:p w:rsidR="000D318F" w:rsidRPr="00CA2619" w:rsidRDefault="000D318F" w:rsidP="000B0D13">
      <w:pPr>
        <w:numPr>
          <w:ilvl w:val="0"/>
          <w:numId w:val="164"/>
        </w:numPr>
        <w:tabs>
          <w:tab w:val="left" w:pos="851"/>
        </w:tabs>
        <w:spacing w:after="0" w:line="360" w:lineRule="auto"/>
        <w:ind w:left="0" w:firstLine="567"/>
        <w:jc w:val="both"/>
        <w:rPr>
          <w:rFonts w:ascii="Times New Roman" w:hAnsi="Times New Roman"/>
          <w:sz w:val="24"/>
          <w:szCs w:val="24"/>
        </w:rPr>
      </w:pPr>
      <w:r w:rsidRPr="00CA2619">
        <w:rPr>
          <w:rFonts w:ascii="Times New Roman" w:hAnsi="Times New Roman"/>
          <w:sz w:val="24"/>
          <w:szCs w:val="24"/>
          <w:lang w:val="it-IT"/>
        </w:rPr>
        <w:t>Controleaza zilnic condica de prezenta a personalului si contrasemneaza.</w:t>
      </w:r>
    </w:p>
    <w:p w:rsidR="000D318F" w:rsidRPr="00CA2619" w:rsidRDefault="000D318F" w:rsidP="000B0D13">
      <w:pPr>
        <w:numPr>
          <w:ilvl w:val="0"/>
          <w:numId w:val="164"/>
        </w:numPr>
        <w:tabs>
          <w:tab w:val="left" w:pos="851"/>
        </w:tabs>
        <w:spacing w:after="0" w:line="360" w:lineRule="auto"/>
        <w:ind w:left="0" w:firstLine="567"/>
        <w:jc w:val="both"/>
        <w:rPr>
          <w:rFonts w:ascii="Times New Roman" w:hAnsi="Times New Roman"/>
          <w:sz w:val="24"/>
          <w:szCs w:val="24"/>
        </w:rPr>
      </w:pPr>
      <w:r w:rsidRPr="00CA2619">
        <w:rPr>
          <w:rFonts w:ascii="Times New Roman" w:hAnsi="Times New Roman"/>
          <w:sz w:val="24"/>
          <w:szCs w:val="24"/>
        </w:rPr>
        <w:t>Analizeaza si propune nevoile de perfectionare pentru categoriile de personal din subordine si le comunica  conducerii unitatii.</w:t>
      </w:r>
    </w:p>
    <w:p w:rsidR="000D318F" w:rsidRPr="00CA2619" w:rsidRDefault="000D318F" w:rsidP="000B0D13">
      <w:pPr>
        <w:numPr>
          <w:ilvl w:val="0"/>
          <w:numId w:val="164"/>
        </w:numPr>
        <w:tabs>
          <w:tab w:val="left" w:pos="851"/>
        </w:tabs>
        <w:spacing w:after="0" w:line="360" w:lineRule="auto"/>
        <w:ind w:left="0" w:firstLine="567"/>
        <w:jc w:val="both"/>
        <w:rPr>
          <w:rFonts w:ascii="Times New Roman" w:hAnsi="Times New Roman"/>
          <w:sz w:val="24"/>
          <w:szCs w:val="24"/>
        </w:rPr>
      </w:pPr>
      <w:r w:rsidRPr="00CA2619">
        <w:rPr>
          <w:rFonts w:ascii="Times New Roman" w:hAnsi="Times New Roman"/>
          <w:sz w:val="24"/>
          <w:szCs w:val="24"/>
          <w:lang w:val="it-IT"/>
        </w:rPr>
        <w:t xml:space="preserve">Organizeaza si efectuează instruirile periodice ale intregului personal din subordine conform legislaţiei în vigoare ( întreţinerea spatiilor şi a echipamentelor, respectarea drepturilor pacienţilor, creşterea calităţii serviciilor medicale, etc). </w:t>
      </w:r>
    </w:p>
    <w:p w:rsidR="000D318F" w:rsidRPr="00CA2619" w:rsidRDefault="000D318F" w:rsidP="000B0D13">
      <w:pPr>
        <w:numPr>
          <w:ilvl w:val="0"/>
          <w:numId w:val="164"/>
        </w:numPr>
        <w:tabs>
          <w:tab w:val="left" w:pos="851"/>
        </w:tabs>
        <w:spacing w:after="0" w:line="360" w:lineRule="auto"/>
        <w:ind w:left="0" w:firstLine="567"/>
        <w:jc w:val="both"/>
        <w:rPr>
          <w:rFonts w:ascii="Times New Roman" w:hAnsi="Times New Roman"/>
          <w:sz w:val="24"/>
          <w:szCs w:val="24"/>
        </w:rPr>
      </w:pPr>
      <w:r w:rsidRPr="00CA2619">
        <w:rPr>
          <w:rFonts w:ascii="Times New Roman" w:hAnsi="Times New Roman"/>
          <w:sz w:val="24"/>
          <w:szCs w:val="24"/>
          <w:lang w:val="it-IT"/>
        </w:rPr>
        <w:t>Se preocupa de asigurarea unui climat etic fata de bolnavi, pentru personalul din subordine (Codul de etica pentru asistenti medicali).</w:t>
      </w:r>
    </w:p>
    <w:p w:rsidR="000D318F" w:rsidRPr="00CA2619" w:rsidRDefault="000D318F" w:rsidP="000B0D13">
      <w:pPr>
        <w:numPr>
          <w:ilvl w:val="0"/>
          <w:numId w:val="164"/>
        </w:numPr>
        <w:tabs>
          <w:tab w:val="left" w:pos="851"/>
        </w:tabs>
        <w:spacing w:after="0" w:line="360" w:lineRule="auto"/>
        <w:ind w:left="0" w:firstLine="567"/>
        <w:jc w:val="both"/>
        <w:rPr>
          <w:rFonts w:ascii="Times New Roman" w:hAnsi="Times New Roman"/>
          <w:sz w:val="24"/>
          <w:szCs w:val="24"/>
        </w:rPr>
      </w:pPr>
      <w:r w:rsidRPr="00CA2619">
        <w:rPr>
          <w:rFonts w:ascii="Times New Roman" w:hAnsi="Times New Roman"/>
          <w:sz w:val="24"/>
          <w:szCs w:val="24"/>
          <w:lang w:val="it-IT"/>
        </w:rPr>
        <w:t>In cazul constatarii unor acte de indisciplina la personalul din subordine, informeaza medicul sef de sectie</w:t>
      </w:r>
    </w:p>
    <w:p w:rsidR="000D318F" w:rsidRPr="00CA2619" w:rsidRDefault="000D318F" w:rsidP="000B0D13">
      <w:pPr>
        <w:numPr>
          <w:ilvl w:val="0"/>
          <w:numId w:val="164"/>
        </w:numPr>
        <w:tabs>
          <w:tab w:val="left" w:pos="851"/>
        </w:tabs>
        <w:spacing w:after="0" w:line="360" w:lineRule="auto"/>
        <w:ind w:left="0" w:firstLine="567"/>
        <w:jc w:val="both"/>
        <w:rPr>
          <w:rFonts w:ascii="Times New Roman" w:hAnsi="Times New Roman"/>
          <w:sz w:val="24"/>
          <w:szCs w:val="24"/>
        </w:rPr>
      </w:pPr>
      <w:r w:rsidRPr="00CA2619">
        <w:rPr>
          <w:rFonts w:ascii="Times New Roman" w:hAnsi="Times New Roman"/>
          <w:sz w:val="24"/>
          <w:szCs w:val="24"/>
          <w:lang w:val="it-IT"/>
        </w:rPr>
        <w:t>Coordoneaza organizarea si realizarea instruirii  elevilor scolilor postliceale sanitare,</w:t>
      </w:r>
      <w:r w:rsidR="008951F4" w:rsidRPr="00CA2619">
        <w:rPr>
          <w:rFonts w:ascii="Times New Roman" w:hAnsi="Times New Roman"/>
          <w:sz w:val="24"/>
          <w:szCs w:val="24"/>
          <w:lang w:val="it-IT"/>
        </w:rPr>
        <w:t xml:space="preserve"> </w:t>
      </w:r>
      <w:r w:rsidRPr="00CA2619">
        <w:rPr>
          <w:rFonts w:ascii="Times New Roman" w:hAnsi="Times New Roman"/>
          <w:sz w:val="24"/>
          <w:szCs w:val="24"/>
          <w:lang w:val="it-IT"/>
        </w:rPr>
        <w:t>colegiilor,</w:t>
      </w:r>
      <w:r w:rsidR="008951F4" w:rsidRPr="00CA2619">
        <w:rPr>
          <w:rFonts w:ascii="Times New Roman" w:hAnsi="Times New Roman"/>
          <w:sz w:val="24"/>
          <w:szCs w:val="24"/>
          <w:lang w:val="it-IT"/>
        </w:rPr>
        <w:t xml:space="preserve"> </w:t>
      </w:r>
      <w:r w:rsidRPr="00CA2619">
        <w:rPr>
          <w:rFonts w:ascii="Times New Roman" w:hAnsi="Times New Roman"/>
          <w:sz w:val="24"/>
          <w:szCs w:val="24"/>
          <w:lang w:val="it-IT"/>
        </w:rPr>
        <w:t>insotiti de instructorul de practica,</w:t>
      </w:r>
      <w:r w:rsidR="008951F4" w:rsidRPr="00CA2619">
        <w:rPr>
          <w:rFonts w:ascii="Times New Roman" w:hAnsi="Times New Roman"/>
          <w:sz w:val="24"/>
          <w:szCs w:val="24"/>
          <w:lang w:val="it-IT"/>
        </w:rPr>
        <w:t xml:space="preserve"> </w:t>
      </w:r>
      <w:r w:rsidRPr="00CA2619">
        <w:rPr>
          <w:rFonts w:ascii="Times New Roman" w:hAnsi="Times New Roman"/>
          <w:sz w:val="24"/>
          <w:szCs w:val="24"/>
          <w:lang w:val="it-IT"/>
        </w:rPr>
        <w:t xml:space="preserve">conform stagiilor stabilite de comun accord intre scoala si conducerea Spitalului  </w:t>
      </w:r>
    </w:p>
    <w:p w:rsidR="000D318F" w:rsidRPr="00CA2619" w:rsidRDefault="000D318F" w:rsidP="000B0D13">
      <w:pPr>
        <w:numPr>
          <w:ilvl w:val="0"/>
          <w:numId w:val="164"/>
        </w:numPr>
        <w:tabs>
          <w:tab w:val="left" w:pos="851"/>
        </w:tabs>
        <w:spacing w:after="0" w:line="360" w:lineRule="auto"/>
        <w:ind w:left="0" w:firstLine="567"/>
        <w:jc w:val="both"/>
        <w:rPr>
          <w:rFonts w:ascii="Times New Roman" w:hAnsi="Times New Roman"/>
          <w:sz w:val="24"/>
          <w:szCs w:val="24"/>
        </w:rPr>
      </w:pPr>
      <w:r w:rsidRPr="00CA2619">
        <w:rPr>
          <w:rFonts w:ascii="Times New Roman" w:hAnsi="Times New Roman"/>
          <w:sz w:val="24"/>
          <w:szCs w:val="24"/>
          <w:lang w:val="it-IT"/>
        </w:rPr>
        <w:t>Controleaza si instruieste permanent personalul din subordine asupra tinutei si comportamentului igienic cat si asupra respectarii normelor de tehnica aseptica si propune medicului sef de sectie masuri disciplinare in cazurile de abateri</w:t>
      </w:r>
    </w:p>
    <w:p w:rsidR="00E95EB0" w:rsidRPr="00CA2619" w:rsidRDefault="00E95EB0" w:rsidP="00CF41E5">
      <w:p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 xml:space="preserve">           </w:t>
      </w:r>
    </w:p>
    <w:p w:rsidR="00CF41E5" w:rsidRPr="00CA2619" w:rsidRDefault="00E95EB0" w:rsidP="00CF41E5">
      <w:pPr>
        <w:spacing w:after="0" w:line="360" w:lineRule="auto"/>
        <w:jc w:val="both"/>
        <w:rPr>
          <w:rFonts w:ascii="Times New Roman" w:hAnsi="Times New Roman"/>
          <w:sz w:val="24"/>
          <w:szCs w:val="24"/>
        </w:rPr>
      </w:pPr>
      <w:r w:rsidRPr="00CA2619">
        <w:rPr>
          <w:rFonts w:ascii="Times New Roman" w:hAnsi="Times New Roman"/>
          <w:sz w:val="24"/>
          <w:szCs w:val="24"/>
          <w:lang w:val="it-IT"/>
        </w:rPr>
        <w:t xml:space="preserve">         </w:t>
      </w:r>
      <w:r w:rsidR="00CF41E5" w:rsidRPr="00CA2619">
        <w:rPr>
          <w:rFonts w:ascii="Times New Roman" w:hAnsi="Times New Roman"/>
          <w:sz w:val="24"/>
          <w:szCs w:val="24"/>
          <w:lang w:val="it-IT"/>
        </w:rPr>
        <w:t xml:space="preserve">Atributii ce decurg din activitatea </w:t>
      </w:r>
      <w:r w:rsidRPr="00CA2619">
        <w:rPr>
          <w:rFonts w:ascii="Times New Roman" w:hAnsi="Times New Roman"/>
          <w:sz w:val="24"/>
          <w:szCs w:val="24"/>
          <w:lang w:val="it-IT"/>
        </w:rPr>
        <w:t>de prevenire si limitare a infectiilor asociate asistentei medicale, conform Ordinului nr. 1101/2016</w:t>
      </w:r>
      <w:r w:rsidR="003C3C2A" w:rsidRPr="00CA2619">
        <w:rPr>
          <w:rFonts w:ascii="Times New Roman" w:hAnsi="Times New Roman"/>
          <w:sz w:val="24"/>
          <w:szCs w:val="24"/>
          <w:lang w:val="it-IT"/>
        </w:rPr>
        <w:t>:</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a) prelucrează procedurile şi protocoalele de prevenire a infecţiilor asociate asistenţei medicale elaborate de compartimentul de prevenire a infecţiilor asociate asistenţei medicale cu personalul mediu şi auxiliar din secţie şi răspunde de aplicarea acestora;</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b) răspunde de aplicarea precauţiunilor standard şi specifice de către personalul secţiei;</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lastRenderedPageBreak/>
        <w:t xml:space="preserve"> c) răspunde de comportamentul igienic al personalului din subordine, de respectarea regulilor de tehnică aseptică de către acesta;</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 d) controlează respectarea circuitelor funcţionale din secţie;</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 e) răspunde de starea de curăţenie din secţie;</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 f) transmite directorului </w:t>
      </w:r>
      <w:r w:rsidR="00BC7F83" w:rsidRPr="00CA2619">
        <w:rPr>
          <w:rFonts w:ascii="Times New Roman" w:hAnsi="Times New Roman"/>
          <w:sz w:val="24"/>
          <w:szCs w:val="24"/>
        </w:rPr>
        <w:t>medical</w:t>
      </w:r>
      <w:r w:rsidRPr="00CA2619">
        <w:rPr>
          <w:rFonts w:ascii="Times New Roman" w:hAnsi="Times New Roman"/>
          <w:sz w:val="24"/>
          <w:szCs w:val="24"/>
        </w:rPr>
        <w:t xml:space="preserve"> necesarul de materiale de curăţenie, consumabile, dezinfectanţi, elaborat în concordanţă cu recomandările serviciului de prevenire a infecţiilor asociate asistenţei medicale;</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 g) controlează respectarea măsurilor de asepsie şi antisepsie;</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 h) supraveghează şi controlează activitatea în oficiul alimentar privind depozitarea, prepararea şi distribuirea alimentelor, în special la bucătăria dietetică, lactariu, biberonerie etc.;</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i) supraveghează calitatea prestaţiilor efectuate la spălătorie şi sesizează directorului </w:t>
      </w:r>
      <w:r w:rsidR="006D211E" w:rsidRPr="00CA2619">
        <w:rPr>
          <w:rFonts w:ascii="Times New Roman" w:hAnsi="Times New Roman"/>
          <w:sz w:val="24"/>
          <w:szCs w:val="24"/>
        </w:rPr>
        <w:t>medical</w:t>
      </w:r>
      <w:r w:rsidRPr="00CA2619">
        <w:rPr>
          <w:rFonts w:ascii="Times New Roman" w:hAnsi="Times New Roman"/>
          <w:sz w:val="24"/>
          <w:szCs w:val="24"/>
        </w:rPr>
        <w:t xml:space="preserve"> orice deficienţe constatate;</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 j) verifică igiena bolnavilor şi a însoţitorilor şi face educaţia sanitară a acestora;</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  k) urmăreşte efectuarea examenului organoleptic al alimentelor distribuite bolnavilor şi însoţitorilor şi le îndepărtează pe cele necorespunzătoare, situaţie pe care o aduce la cunoştinţa directorului </w:t>
      </w:r>
      <w:r w:rsidR="006D211E" w:rsidRPr="00CA2619">
        <w:rPr>
          <w:rFonts w:ascii="Times New Roman" w:hAnsi="Times New Roman"/>
          <w:sz w:val="24"/>
          <w:szCs w:val="24"/>
        </w:rPr>
        <w:t>medical</w:t>
      </w:r>
      <w:r w:rsidRPr="00CA2619">
        <w:rPr>
          <w:rFonts w:ascii="Times New Roman" w:hAnsi="Times New Roman"/>
          <w:sz w:val="24"/>
          <w:szCs w:val="24"/>
        </w:rPr>
        <w:t>;</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 l) constată şi raportează directorului </w:t>
      </w:r>
      <w:r w:rsidR="006D211E" w:rsidRPr="00CA2619">
        <w:rPr>
          <w:rFonts w:ascii="Times New Roman" w:hAnsi="Times New Roman"/>
          <w:sz w:val="24"/>
          <w:szCs w:val="24"/>
        </w:rPr>
        <w:t>medical</w:t>
      </w:r>
      <w:r w:rsidRPr="00CA2619">
        <w:rPr>
          <w:rFonts w:ascii="Times New Roman" w:hAnsi="Times New Roman"/>
          <w:sz w:val="24"/>
          <w:szCs w:val="24"/>
        </w:rPr>
        <w:t xml:space="preserve"> deficienţe de igienă (alimentare cu apă, instalaţii sanitare, încălzire);</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m) coordonează şi supraveghează operaţiunile de curăţenie şi dezinfecţie;</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 n) participă la recoltarea probelor de evaluare a eficienţei curăţeniei, dezinfecţiei şi sterilizării împreună cu echipa compartimentului de prevenire a infecţiilor asociate asistenţei medicale;</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o) asigură necesarul de materiale (săpun, dezinfectant, prosoape de hârtie, echipament de unică folosinţă) şi coordonează în permanenţă respectarea de către personal şi însoţitori a măsurilor de izolare şi controlează prelucrarea bolnavilor la internare;</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 p) anunţă la serviciul de internări locurile disponibile, urmăreşte internarea corectă a bolnavilor în funcţie de infecţiozitate sau receptivitate;</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q) coordonează şi verifică aplicarea măsurilor de izolare a bolnavilor cu caracter infecţios şi a măsurilor pentru supravegherea contacţilor, în conformitate cu ghidul de izolare elaborat de şeful compartimentului de prevenire a infecţiilor asociate îngrijirilor medicale;</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 r) instruieşte personalul din subordine privind autodeclararea îmbolnăvirilor şi urmăreşte aplicarea acestor măsuri;</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s) semnalează medicului şef de secţie şi/sau directorului </w:t>
      </w:r>
      <w:r w:rsidR="005C13D9" w:rsidRPr="00CA2619">
        <w:rPr>
          <w:rFonts w:ascii="Times New Roman" w:hAnsi="Times New Roman"/>
          <w:sz w:val="24"/>
          <w:szCs w:val="24"/>
        </w:rPr>
        <w:t>medical</w:t>
      </w:r>
      <w:r w:rsidRPr="00CA2619">
        <w:rPr>
          <w:rFonts w:ascii="Times New Roman" w:hAnsi="Times New Roman"/>
          <w:sz w:val="24"/>
          <w:szCs w:val="24"/>
        </w:rPr>
        <w:t xml:space="preserve"> cazurile de boli transmisibile pe care le suspicionează în rândul personalului;</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t) instruieşte şi supraveghează personalul din subordine asupra măsurilor de igienă care trebuie respectate de vizitatori şi personalul spitalului (portul echipamentului, evitarea aglomerării în saloane);</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lastRenderedPageBreak/>
        <w:t>u) verifică şi răspunde de modul de manipulare a lenjeriei bolnavilor, colectarea şi păstrarea lenjeriei murdare, dezinfecţia lenjeriei de la bolnavii infecţioşi, transportul lenjeriei murdare, transportul şi păstrarea lenjeriei curate;</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v) verifică şi răspunde de modul de colectare a deşeurilor infecţioase şi neinfecţioase, de depozitare a lor pe secţie, de modul de transport la depozitul central;</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w) controlează şi instruieşte personalul din subordine asupra echipamentului de protecţie şi comportamentului igienic, precum şi asupra respectării normelor de tehnică aseptică şi propune directorului </w:t>
      </w:r>
      <w:r w:rsidR="00CA3D4F" w:rsidRPr="00CA2619">
        <w:rPr>
          <w:rFonts w:ascii="Times New Roman" w:hAnsi="Times New Roman"/>
          <w:sz w:val="24"/>
          <w:szCs w:val="24"/>
        </w:rPr>
        <w:t>medical</w:t>
      </w:r>
      <w:r w:rsidRPr="00CA2619">
        <w:rPr>
          <w:rFonts w:ascii="Times New Roman" w:hAnsi="Times New Roman"/>
          <w:sz w:val="24"/>
          <w:szCs w:val="24"/>
        </w:rPr>
        <w:t xml:space="preserve"> măsuri disciplinare în cazurile de abateri;</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 x) răspunde de elaborarea procedurilor şi protocoalelor de prevenire şi limitare a infecţiilor asociate asistenţei medicale pe secţie, în funcţie de manevrele şi procedurile medicale identificate cu risc pentru pacienţi, şi se asigură de implementarea acestora;</w:t>
      </w:r>
    </w:p>
    <w:p w:rsidR="00CF41E5"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 y) răspunde de întocmirea şi completarea registrului de monitorizare a infecţiilor asociate asistenţei medicale pe secţie;</w:t>
      </w:r>
    </w:p>
    <w:p w:rsidR="000D318F" w:rsidRPr="00CA2619" w:rsidRDefault="00CF41E5" w:rsidP="000B0D13">
      <w:pPr>
        <w:pStyle w:val="ListParagraph"/>
        <w:autoSpaceDE w:val="0"/>
        <w:autoSpaceDN w:val="0"/>
        <w:adjustRightInd w:val="0"/>
        <w:spacing w:after="0" w:line="360" w:lineRule="auto"/>
        <w:ind w:left="0" w:firstLine="567"/>
        <w:jc w:val="both"/>
        <w:rPr>
          <w:rFonts w:ascii="Times New Roman" w:hAnsi="Times New Roman"/>
          <w:sz w:val="24"/>
          <w:szCs w:val="24"/>
        </w:rPr>
      </w:pPr>
      <w:r w:rsidRPr="00CA2619">
        <w:rPr>
          <w:rFonts w:ascii="Times New Roman" w:hAnsi="Times New Roman"/>
          <w:sz w:val="24"/>
          <w:szCs w:val="24"/>
        </w:rPr>
        <w:t xml:space="preserve"> z) răspunde de întocmirea şi completarea registrului de expunere accidentală la produse biologice pe secţie.</w:t>
      </w:r>
    </w:p>
    <w:p w:rsidR="00CA3D4F" w:rsidRPr="00CA2619" w:rsidRDefault="00CA3D4F" w:rsidP="00CA3D4F">
      <w:pPr>
        <w:pStyle w:val="ListParagraph"/>
        <w:autoSpaceDE w:val="0"/>
        <w:autoSpaceDN w:val="0"/>
        <w:adjustRightInd w:val="0"/>
        <w:spacing w:after="0" w:line="360" w:lineRule="auto"/>
        <w:ind w:left="851"/>
        <w:jc w:val="both"/>
        <w:rPr>
          <w:rFonts w:ascii="Times New Roman" w:hAnsi="Times New Roman"/>
          <w:sz w:val="24"/>
          <w:szCs w:val="24"/>
        </w:rPr>
      </w:pPr>
    </w:p>
    <w:p w:rsidR="000D318F" w:rsidRPr="00CA2619" w:rsidRDefault="000D318F" w:rsidP="00654ECE">
      <w:pPr>
        <w:spacing w:line="360" w:lineRule="auto"/>
        <w:jc w:val="both"/>
        <w:rPr>
          <w:rFonts w:ascii="Times New Roman" w:hAnsi="Times New Roman"/>
          <w:b/>
          <w:sz w:val="24"/>
          <w:szCs w:val="24"/>
        </w:rPr>
      </w:pPr>
      <w:r w:rsidRPr="00CA2619">
        <w:rPr>
          <w:rFonts w:ascii="Times New Roman" w:hAnsi="Times New Roman"/>
          <w:b/>
          <w:sz w:val="24"/>
          <w:szCs w:val="24"/>
        </w:rPr>
        <w:t xml:space="preserve">    </w:t>
      </w:r>
      <w:r w:rsidRPr="00CA2619">
        <w:rPr>
          <w:rFonts w:ascii="Times New Roman" w:hAnsi="Times New Roman"/>
          <w:b/>
          <w:sz w:val="24"/>
          <w:szCs w:val="24"/>
        </w:rPr>
        <w:tab/>
        <w:t xml:space="preserve">   Atributii ce decurg din profesia de asistent medical</w:t>
      </w:r>
    </w:p>
    <w:p w:rsidR="000D318F" w:rsidRPr="00CA2619" w:rsidRDefault="000D318F" w:rsidP="00654ECE">
      <w:pPr>
        <w:widowControl w:val="0"/>
        <w:numPr>
          <w:ilvl w:val="0"/>
          <w:numId w:val="16"/>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Preia pacientul nou internat, verifica toaleta personala, tinuta de spital, si il repartizeaza in salon.</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Supravegheaza preluarea de catre persoana desemnata in sectie a obiectelor personale ale pacientului, pe baza de inventar, iar obiectele de valoare vor fi depuse la solicitarea pacientului la locul stabilit de conducerea spitalului.</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rPr>
        <w:t>Instruieste bolnavii si apartinatorii cu privire la regulamentul de ordine interioara afisat in unitate.</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La internare observa simptomele si starea pacientului, masoara si inregistreaza functiile vitale, iar daca starea pacientului o impune anunta imediat medicul.</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rPr>
        <w:t>Prezinta medicului de salon bolnavul pentru examinare si-l informeaza despre starea observata in functie de nevoile acestuia.</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Ingrijeste pacientul conform planului de ingrijire, terapeutic, explorari functionale si informeaza medicul in mod sistematic privind evolutia lui.</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Noteaza recomandarile facute de medic la vizita in caietul destinat acestui scop, caiet care ramane in permanenta in sectia respectiva.</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Identifica problemele de ingrijire a pacientilor, stabileste prioritatile, elaboreaza si implementeaza planul de ingrijire si evalueaza rezultatele obtinute pe tot parcursul internarii.</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Ingrijeste bolnavul conform planului de tratamente, explorari si ingrijiri, si informeaza medicul in mod sistematic privind evolutia lui.</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 xml:space="preserve">Pregateste bolnavul, prin tehnici specifice pentru examinarile necesare, organizeaza transportul </w:t>
      </w:r>
      <w:r w:rsidRPr="00CA2619">
        <w:rPr>
          <w:rFonts w:ascii="Times New Roman" w:hAnsi="Times New Roman"/>
          <w:sz w:val="24"/>
          <w:szCs w:val="24"/>
          <w:lang w:val="es-ES"/>
        </w:rPr>
        <w:lastRenderedPageBreak/>
        <w:t>lui si la nevoie supravegheaza starea acestuia pe timpul transportului.</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Pregateste bolnavul si ajuta medicul la efectuarea tehnicilor speciale de investigatie si tratament.</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Efectueaza urmatoarele tehnici medicale: administrare de medicamente pe cale orala, injectabila (intramusculara, intravenoasa, subcutanata) cutanata, prin sondaje, efectuarea de perfuzii (cu sau fara montare de branule), efectuarea de pansamente, resuscitare cardio-respiratorie in caz de nevoie, efectuarea de sondaj gastric, duodenal; efectuarea de clisme; masurarea constantelor biologice de tip TA, temperatura, diureza, puls, respiratie si inregistrarea lor in foaia de temperatura a pacientului; efectuarea de analize curente si de urgenta (biochimie, hematologie, bacteriologie, micologice, serologice, biochimia urinii, imunologice, coagulare, etc) si inregistrarea valorilor in FO</w:t>
      </w:r>
      <w:r w:rsidR="00FA3AC0" w:rsidRPr="00CA2619">
        <w:rPr>
          <w:rFonts w:ascii="Times New Roman" w:hAnsi="Times New Roman"/>
          <w:sz w:val="24"/>
          <w:szCs w:val="24"/>
          <w:lang w:val="es-ES"/>
        </w:rPr>
        <w:t>CG</w:t>
      </w:r>
      <w:r w:rsidRPr="00CA2619">
        <w:rPr>
          <w:rFonts w:ascii="Times New Roman" w:hAnsi="Times New Roman"/>
          <w:sz w:val="24"/>
          <w:szCs w:val="24"/>
          <w:lang w:val="es-ES"/>
        </w:rPr>
        <w:t xml:space="preserve"> a pacientului. Efectueaza procedurile terapeutice, tratamente si investigatiile la indicatia medicului.</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Acorda primul ajutor in situatii de urgenta si chema medicul.</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Observa simptomele si starea bolnavului si le inregistreaza in fisa asistentei medicale.</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Raspunde de fixarea biletelor in foaie si de pastrarea in bune conditii a acestora.</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Asigura pastrarea  rezultatelor  investigatiilor in Foaia de observatie a bolnavului si evidentele specifice.</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Participa la vizita medicului de salon si a medicului sef de sectie.</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Noteaza recomandarile medicului consemnate in foaia de observatie, privind rolul delegat, le executa autonom in limita competentei si le preda turelor urmatoare prin raportul scris al serviciului.</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lang w:val="es-ES"/>
        </w:rPr>
        <w:t>Desfasoara o activitate intensa de educatie pentru sanatat</w:t>
      </w:r>
      <w:r w:rsidRPr="00CA2619">
        <w:rPr>
          <w:rFonts w:ascii="Times New Roman" w:hAnsi="Times New Roman"/>
          <w:sz w:val="24"/>
          <w:szCs w:val="24"/>
        </w:rPr>
        <w:t>e in functie de problemele si starea bolnavului internat.</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 xml:space="preserve">Observa apetitul pacientilor, supravegheaza distribuirea mesei conform dietei consemnate in Foaia de observatie, desemneaza persoana care alimenteaza pacientii dependenti. </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Asigura monitorizarea specifica a bolnavului conform prescriptiei medicale.</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Respecta secretul profesional si codul de etica al asistentului medical</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Raspunde de preluarea medicamentelor scrise pe condica, de distribuirea lor corecta si completa.</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Participa la raportul de garda al asistentelor, anunta problemele existente.</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Raspunde de utilizarea rationala a materialelor consumabile, le deconteaza in fisa de decontari din foaia de observatie.</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Raspunde de decontarea medicamentelor  si a materialelor sanitare folosite de la aparatul de urgenta.</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Preia medicamentele ramase de la bolnavi si anunta  medicul de salon in vederea redistribuirii lor.</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Asigura pastrarea si utilizarea instrumentarului si a aparaturii din dotare si a inventarului moale existent.</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lastRenderedPageBreak/>
        <w:t>Efectueaza verbal si in scris preluarea/ predarea fiecarui pacient si a serviciului in cadrul raportului de tura privind continuarea tratamentului si masurarea constantelor biologice.</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rPr>
        <w:t>Respecta programul de munca, graficul de ture stabilit .</w:t>
      </w:r>
    </w:p>
    <w:p w:rsidR="000D318F" w:rsidRPr="00CA2619" w:rsidRDefault="00C13260"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Respecta Codul de E</w:t>
      </w:r>
      <w:r w:rsidR="000D318F" w:rsidRPr="00CA2619">
        <w:rPr>
          <w:rFonts w:ascii="Times New Roman" w:hAnsi="Times New Roman"/>
          <w:sz w:val="24"/>
          <w:szCs w:val="24"/>
          <w:lang w:val="es-ES"/>
        </w:rPr>
        <w:t>tica al Ordinului Asistentilor Medicali.</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Poarta echipamentul de protectie prevazut de regulamentul de ordine interioara, care va fi schimbat ori de cate ori este nevoie, pentru pastrarea igienei si a aspectului estetic personal</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Supravegheaza modul de desfasurare a vizitei apartinatorilor in vederea respectarii regulamentului de ordine interioara.</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Se preocupa de actualizarea cunostintelor profesionale, prin studiu individual sau alte forme de educatie continua si conform cerintelor postului.</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rPr>
        <w:t>Participa la activitati de cercetare in domeniul medical si al ingrijirilor pentru sanatate.</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La inceputul si sfarsitul programului de lucru fiecare persoana este obligata sa semneze condica de prezenta.</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Respecta ordinea si disciplina la locul de munca, foloseste integral si cu maxima eficienta timpul de munca.</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 xml:space="preserve">Isi desfasoara activitatea in mod responsabil, conform reglementarilor profesionale si cerintelor postului. </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Prezentarea la serviciu cu deplina capacitate de munca pentru a efectua servicii la parametrii de calitate impusi de sectie</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Participa la procesul de formare a viitorilor asistenti medicali.</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rPr>
        <w:t>Raspunde de corectitudinea datelor pe care le consemneaza in documentele specifice de ingrijire.</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 xml:space="preserve">Semnaleaza medicului orice modificari depistate </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Respecta normele de securitate, manipulare si descarcare a stupefiantelor, precum si a medicamentelor cu regim special.</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rPr>
        <w:t>Pregateste pacientul pentru externare.</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 xml:space="preserve">Respecta drepturile pacientilor conform Legii </w:t>
      </w:r>
      <w:r w:rsidR="00E20DEE" w:rsidRPr="00CA2619">
        <w:rPr>
          <w:rFonts w:ascii="Times New Roman" w:hAnsi="Times New Roman"/>
          <w:sz w:val="24"/>
          <w:szCs w:val="24"/>
          <w:lang w:val="es-ES"/>
        </w:rPr>
        <w:t xml:space="preserve">nr. </w:t>
      </w:r>
      <w:r w:rsidRPr="00CA2619">
        <w:rPr>
          <w:rFonts w:ascii="Times New Roman" w:hAnsi="Times New Roman"/>
          <w:sz w:val="24"/>
          <w:szCs w:val="24"/>
          <w:lang w:val="es-ES"/>
        </w:rPr>
        <w:t>46/21.01.2003- legea drepturilor pacientului</w:t>
      </w:r>
      <w:r w:rsidR="000E588F" w:rsidRPr="00CA2619">
        <w:rPr>
          <w:rFonts w:ascii="Times New Roman" w:hAnsi="Times New Roman"/>
          <w:sz w:val="24"/>
          <w:szCs w:val="24"/>
          <w:lang w:val="es-ES"/>
        </w:rPr>
        <w:t xml:space="preserve">, </w:t>
      </w:r>
      <w:r w:rsidR="00347666" w:rsidRPr="00CA2619">
        <w:rPr>
          <w:rFonts w:ascii="Times New Roman" w:hAnsi="Times New Roman"/>
          <w:sz w:val="24"/>
          <w:szCs w:val="24"/>
          <w:lang w:val="es-ES"/>
        </w:rPr>
        <w:t>precum si a</w:t>
      </w:r>
      <w:r w:rsidR="00E431D5" w:rsidRPr="00CA2619">
        <w:rPr>
          <w:rFonts w:ascii="Times New Roman" w:hAnsi="Times New Roman"/>
          <w:sz w:val="24"/>
          <w:szCs w:val="24"/>
          <w:lang w:val="es-ES"/>
        </w:rPr>
        <w:t xml:space="preserve"> prevederilor</w:t>
      </w:r>
      <w:r w:rsidR="000E588F" w:rsidRPr="00CA2619">
        <w:rPr>
          <w:rFonts w:ascii="Times New Roman" w:hAnsi="Times New Roman"/>
          <w:sz w:val="24"/>
          <w:szCs w:val="24"/>
          <w:lang w:val="es-ES"/>
        </w:rPr>
        <w:t xml:space="preserve"> </w:t>
      </w:r>
      <w:r w:rsidR="000E588F" w:rsidRPr="00CA2619">
        <w:rPr>
          <w:rFonts w:ascii="Times New Roman" w:hAnsi="Times New Roman"/>
          <w:sz w:val="24"/>
          <w:szCs w:val="24"/>
        </w:rPr>
        <w:t>O</w:t>
      </w:r>
      <w:r w:rsidR="00E431D5" w:rsidRPr="00CA2619">
        <w:rPr>
          <w:rFonts w:ascii="Times New Roman" w:hAnsi="Times New Roman"/>
          <w:sz w:val="24"/>
          <w:szCs w:val="24"/>
        </w:rPr>
        <w:t>rdinului</w:t>
      </w:r>
      <w:r w:rsidR="00347666" w:rsidRPr="00CA2619">
        <w:rPr>
          <w:rFonts w:ascii="Times New Roman" w:hAnsi="Times New Roman"/>
          <w:sz w:val="24"/>
          <w:szCs w:val="24"/>
        </w:rPr>
        <w:t xml:space="preserve"> n</w:t>
      </w:r>
      <w:r w:rsidR="000E588F" w:rsidRPr="00CA2619">
        <w:rPr>
          <w:rFonts w:ascii="Times New Roman" w:hAnsi="Times New Roman"/>
          <w:sz w:val="24"/>
          <w:szCs w:val="24"/>
        </w:rPr>
        <w:t>r. 1410/2016 din 12 decembrie 2016 privind aprobarea Normelor de aplicare a Legii drepturilor pacientului nr. 46/2003</w:t>
      </w:r>
      <w:r w:rsidRPr="00CA2619">
        <w:rPr>
          <w:rFonts w:ascii="Times New Roman" w:hAnsi="Times New Roman"/>
          <w:sz w:val="24"/>
          <w:szCs w:val="24"/>
          <w:lang w:val="es-ES"/>
        </w:rPr>
        <w:t>.</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In caz de deces constatat de medic supravegheaza (dupa 2 ore de la constatare), inventariaza obiectele personale, identifica cadavrul si organizeaza transportul acestuia la locul stabilit de conducerea spitalului.</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Raspunde de ingrijirea bolnavilor in salon si supravegheaza efectuarea de catre infirmiera a toaletei, schimbarii lenjeriei de corp si de pat, crearea conditiilor pentru satisfacerea nevoilor fiziologice, schimbarea pozitiei bolnavilor</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Indruma si supravegheaza activitatea personalului auxiliar.</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 xml:space="preserve">Se va supune masurilor administrative in ceea ce priveste neindeplinirea la timp si intocmai a </w:t>
      </w:r>
      <w:r w:rsidRPr="00CA2619">
        <w:rPr>
          <w:rFonts w:ascii="Times New Roman" w:hAnsi="Times New Roman"/>
          <w:sz w:val="24"/>
          <w:szCs w:val="24"/>
          <w:lang w:val="es-ES"/>
        </w:rPr>
        <w:lastRenderedPageBreak/>
        <w:t>sarcinilor prevazute in fisa postului.</w:t>
      </w:r>
    </w:p>
    <w:p w:rsidR="000D318F" w:rsidRPr="00CA2619" w:rsidRDefault="000D318F"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 xml:space="preserve">Respectarea si aplicarea normelor prevazute in </w:t>
      </w:r>
      <w:r w:rsidRPr="00CA2619">
        <w:rPr>
          <w:rFonts w:ascii="Times New Roman" w:hAnsi="Times New Roman"/>
          <w:bCs/>
          <w:sz w:val="24"/>
          <w:szCs w:val="24"/>
          <w:lang w:val="es-ES"/>
        </w:rPr>
        <w:t>Ordinul MSF nr</w:t>
      </w:r>
      <w:r w:rsidR="00317E03" w:rsidRPr="00CA2619">
        <w:rPr>
          <w:rFonts w:ascii="Times New Roman" w:hAnsi="Times New Roman"/>
          <w:bCs/>
          <w:sz w:val="24"/>
          <w:szCs w:val="24"/>
          <w:lang w:val="es-ES"/>
        </w:rPr>
        <w:t>.</w:t>
      </w:r>
      <w:r w:rsidRPr="00CA2619">
        <w:rPr>
          <w:rFonts w:ascii="Times New Roman" w:hAnsi="Times New Roman"/>
          <w:b/>
          <w:bCs/>
          <w:sz w:val="24"/>
          <w:szCs w:val="24"/>
          <w:lang w:val="es-ES"/>
        </w:rPr>
        <w:t xml:space="preserve"> </w:t>
      </w:r>
      <w:r w:rsidR="003E09B7" w:rsidRPr="00CA2619">
        <w:rPr>
          <w:rFonts w:ascii="Times New Roman" w:hAnsi="Times New Roman"/>
          <w:sz w:val="24"/>
          <w:szCs w:val="24"/>
        </w:rPr>
        <w:t xml:space="preserve">961/2016 </w:t>
      </w:r>
      <w:r w:rsidR="00AB16E9" w:rsidRPr="00CA2619">
        <w:rPr>
          <w:rFonts w:ascii="Times New Roman" w:hAnsi="Times New Roman"/>
          <w:sz w:val="24"/>
          <w:szCs w:val="24"/>
        </w:rPr>
        <w:t>pentru aprobarea Normelor tehnice privind curăţarea, dezinfecţia şi sterilizarea în unităţile sanitare publice şi private, tehnicii de lucru şi interpretare pentru testele de evaluare a eficienţei procedurii de curăţenie şi dezinfecţie, procedurilor recomandate pentru dezinfecţia mâinilor, în funcţie de nivelul de risc, metodelor de aplicare a dezinfectantelor chimice în funcţie de suportul care urmează să fie tratat şi a metodelor de evaluare a derulării şi eficienţei procesului de sterilizare</w:t>
      </w:r>
      <w:r w:rsidRPr="00CA2619">
        <w:rPr>
          <w:rFonts w:ascii="Times New Roman" w:hAnsi="Times New Roman"/>
          <w:sz w:val="24"/>
          <w:szCs w:val="24"/>
          <w:lang w:val="es-ES"/>
        </w:rPr>
        <w:t xml:space="preserve">, precum si a normelor prevazute in </w:t>
      </w:r>
      <w:r w:rsidRPr="00CA2619">
        <w:rPr>
          <w:rFonts w:ascii="Times New Roman" w:hAnsi="Times New Roman"/>
          <w:bCs/>
          <w:sz w:val="24"/>
          <w:szCs w:val="24"/>
          <w:lang w:val="es-ES"/>
        </w:rPr>
        <w:t>Ordinul MS nr</w:t>
      </w:r>
      <w:r w:rsidR="00E431D5" w:rsidRPr="00CA2619">
        <w:rPr>
          <w:rFonts w:ascii="Times New Roman" w:hAnsi="Times New Roman"/>
          <w:bCs/>
          <w:sz w:val="24"/>
          <w:szCs w:val="24"/>
          <w:lang w:val="es-ES"/>
        </w:rPr>
        <w:t>.</w:t>
      </w:r>
      <w:r w:rsidRPr="00CA2619">
        <w:rPr>
          <w:rFonts w:ascii="Times New Roman" w:hAnsi="Times New Roman"/>
          <w:b/>
          <w:bCs/>
          <w:sz w:val="24"/>
          <w:szCs w:val="24"/>
          <w:lang w:val="es-ES"/>
        </w:rPr>
        <w:t xml:space="preserve"> </w:t>
      </w:r>
      <w:r w:rsidR="00090A88" w:rsidRPr="00CA2619">
        <w:rPr>
          <w:rFonts w:ascii="Times New Roman" w:hAnsi="Times New Roman"/>
          <w:sz w:val="24"/>
          <w:szCs w:val="24"/>
        </w:rPr>
        <w:t xml:space="preserve">1101/2016 din 30 septembrie 2016 privind aprobarea Normelor de supraveghere, prevenire şi limitare a infecţiilor asociate asistenţei medicale în unităţile sanitare </w:t>
      </w:r>
      <w:r w:rsidRPr="00CA2619">
        <w:rPr>
          <w:rFonts w:ascii="Times New Roman" w:hAnsi="Times New Roman"/>
          <w:sz w:val="24"/>
          <w:szCs w:val="24"/>
          <w:lang w:val="es-ES"/>
        </w:rPr>
        <w:t xml:space="preserve">si </w:t>
      </w:r>
      <w:r w:rsidRPr="00CA2619">
        <w:rPr>
          <w:rFonts w:ascii="Times New Roman" w:hAnsi="Times New Roman"/>
          <w:bCs/>
          <w:sz w:val="24"/>
          <w:szCs w:val="24"/>
          <w:lang w:val="es-ES"/>
        </w:rPr>
        <w:t>Ghidul practic de</w:t>
      </w:r>
      <w:r w:rsidRPr="00CA2619">
        <w:rPr>
          <w:rFonts w:ascii="Times New Roman" w:hAnsi="Times New Roman"/>
          <w:sz w:val="24"/>
          <w:szCs w:val="24"/>
          <w:lang w:val="es-ES"/>
        </w:rPr>
        <w:t xml:space="preserve"> </w:t>
      </w:r>
      <w:r w:rsidRPr="00CA2619">
        <w:rPr>
          <w:rFonts w:ascii="Times New Roman" w:hAnsi="Times New Roman"/>
          <w:bCs/>
          <w:sz w:val="24"/>
          <w:szCs w:val="24"/>
          <w:lang w:val="es-ES"/>
        </w:rPr>
        <w:t>management al expunerii accidentale la produse biologice</w:t>
      </w:r>
      <w:r w:rsidRPr="00CA2619">
        <w:rPr>
          <w:rFonts w:ascii="Times New Roman" w:hAnsi="Times New Roman"/>
          <w:b/>
          <w:bCs/>
          <w:sz w:val="24"/>
          <w:szCs w:val="24"/>
          <w:lang w:val="es-ES"/>
        </w:rPr>
        <w:t xml:space="preserve"> </w:t>
      </w:r>
      <w:r w:rsidRPr="00CA2619">
        <w:rPr>
          <w:rFonts w:ascii="Times New Roman" w:hAnsi="Times New Roman"/>
          <w:sz w:val="24"/>
          <w:szCs w:val="24"/>
          <w:lang w:val="es-ES"/>
        </w:rPr>
        <w:t xml:space="preserve">privind prevenirea si combaterea infectiilor </w:t>
      </w:r>
      <w:r w:rsidR="00090A88" w:rsidRPr="00CA2619">
        <w:rPr>
          <w:rFonts w:ascii="Times New Roman" w:hAnsi="Times New Roman"/>
          <w:sz w:val="24"/>
          <w:szCs w:val="24"/>
          <w:lang w:val="es-ES"/>
        </w:rPr>
        <w:t>asociate asistentei medicale</w:t>
      </w:r>
      <w:r w:rsidRPr="00CA2619">
        <w:rPr>
          <w:rFonts w:ascii="Times New Roman" w:hAnsi="Times New Roman"/>
          <w:sz w:val="24"/>
          <w:szCs w:val="24"/>
          <w:lang w:val="es-ES"/>
        </w:rPr>
        <w:t xml:space="preserve"> sunt reflectate prin urmatoarele atributii:</w:t>
      </w:r>
    </w:p>
    <w:p w:rsidR="000D318F" w:rsidRPr="00CA2619" w:rsidRDefault="000D318F"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Respecta permanent si raspunde de aplicarea normelor de igiena in special de spalarea si dezinfectia mainilor, cat si a regulilor de tehnica aseptica in efectuarea tratamentelor prescrise.</w:t>
      </w:r>
    </w:p>
    <w:p w:rsidR="000D318F" w:rsidRPr="00CA2619" w:rsidRDefault="000D318F"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Raspunde de curatenia saloanelor, controleaza igiena insotitorilor</w:t>
      </w:r>
    </w:p>
    <w:p w:rsidR="000D318F" w:rsidRPr="00CA2619" w:rsidRDefault="000D318F"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Ajuta la pastrarea igienei personale a pacientilor internati</w:t>
      </w:r>
    </w:p>
    <w:p w:rsidR="000D318F" w:rsidRPr="00CA2619" w:rsidRDefault="000D318F"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Supravegheaza efectuarea dezinfectiilor periodice (ciclice)</w:t>
      </w:r>
    </w:p>
    <w:p w:rsidR="000D318F" w:rsidRPr="00CA2619" w:rsidRDefault="000D318F"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rPr>
      </w:pPr>
      <w:r w:rsidRPr="00CA2619">
        <w:rPr>
          <w:rFonts w:ascii="Times New Roman" w:hAnsi="Times New Roman"/>
          <w:sz w:val="24"/>
          <w:szCs w:val="24"/>
        </w:rPr>
        <w:t>Respecta masurile de izolare stabilite</w:t>
      </w:r>
    </w:p>
    <w:p w:rsidR="000D318F" w:rsidRPr="00CA2619" w:rsidRDefault="000D318F"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Declara imediat medicului sef orice imbolnavire acuta pe care o prezinta precum si bolile transmisibile aparute la membrii familiei sale</w:t>
      </w:r>
    </w:p>
    <w:p w:rsidR="000D318F" w:rsidRPr="00CA2619" w:rsidRDefault="000D318F"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Supravegheaza si ia masuri de respectare a normelor de igiena de catre vizitatori (portul echipamentului, evitarea aglomerarii in saloane)</w:t>
      </w:r>
    </w:p>
    <w:p w:rsidR="000D318F" w:rsidRPr="00CA2619" w:rsidRDefault="000D318F"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Supravegheaza mentinerea conditiilor de igiena si a toaletei bolnavilor imobilizati</w:t>
      </w:r>
    </w:p>
    <w:p w:rsidR="000D318F" w:rsidRPr="00CA2619" w:rsidRDefault="000D318F"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Supravegheaza curatenia si dezinfectia mainilor ca si portul echipamentului de protectie de catre infirmiere, in cazul in care acestea sunt folosite la transportul, distribuirea alimentelor.</w:t>
      </w:r>
    </w:p>
    <w:p w:rsidR="000D318F" w:rsidRPr="00CA2619" w:rsidRDefault="000D318F" w:rsidP="00654ECE">
      <w:pPr>
        <w:widowControl w:val="0"/>
        <w:numPr>
          <w:ilvl w:val="0"/>
          <w:numId w:val="18"/>
        </w:numPr>
        <w:tabs>
          <w:tab w:val="left" w:pos="720"/>
        </w:tabs>
        <w:autoSpaceDE w:val="0"/>
        <w:autoSpaceDN w:val="0"/>
        <w:adjustRightInd w:val="0"/>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es-ES"/>
        </w:rPr>
        <w:t xml:space="preserve">Respecta </w:t>
      </w:r>
      <w:r w:rsidRPr="00CA2619">
        <w:rPr>
          <w:rFonts w:ascii="Times New Roman" w:hAnsi="Times New Roman"/>
          <w:bCs/>
          <w:sz w:val="24"/>
          <w:szCs w:val="24"/>
          <w:lang w:val="es-ES"/>
        </w:rPr>
        <w:t>Ordinul MS nr</w:t>
      </w:r>
      <w:r w:rsidR="00E431D5" w:rsidRPr="00CA2619">
        <w:rPr>
          <w:rFonts w:ascii="Times New Roman" w:hAnsi="Times New Roman"/>
          <w:bCs/>
          <w:sz w:val="24"/>
          <w:szCs w:val="24"/>
          <w:lang w:val="es-ES"/>
        </w:rPr>
        <w:t>.</w:t>
      </w:r>
      <w:r w:rsidRPr="00CA2619">
        <w:rPr>
          <w:rFonts w:ascii="Times New Roman" w:hAnsi="Times New Roman"/>
          <w:bCs/>
          <w:sz w:val="24"/>
          <w:szCs w:val="24"/>
          <w:lang w:val="es-ES"/>
        </w:rPr>
        <w:t xml:space="preserve"> 1226/ 03.12.2012 </w:t>
      </w:r>
      <w:r w:rsidRPr="00CA2619">
        <w:rPr>
          <w:rFonts w:ascii="Times New Roman" w:hAnsi="Times New Roman"/>
          <w:sz w:val="24"/>
          <w:szCs w:val="24"/>
          <w:lang w:val="es-ES"/>
        </w:rPr>
        <w:t xml:space="preserve">referitor la normele tehnice privind gestionarea deseurilor rezultate din activitatile medicale, publicat in </w:t>
      </w:r>
      <w:r w:rsidRPr="00CA2619">
        <w:rPr>
          <w:rFonts w:ascii="Times New Roman" w:hAnsi="Times New Roman"/>
          <w:bCs/>
          <w:sz w:val="24"/>
          <w:szCs w:val="24"/>
          <w:lang w:val="es-ES"/>
        </w:rPr>
        <w:t>MO nr. 855/18.12.2012.</w:t>
      </w:r>
      <w:r w:rsidRPr="00CA2619">
        <w:rPr>
          <w:rFonts w:ascii="Times New Roman" w:hAnsi="Times New Roman"/>
          <w:sz w:val="24"/>
          <w:szCs w:val="24"/>
          <w:lang w:val="es-ES"/>
        </w:rPr>
        <w:t xml:space="preserve"> </w:t>
      </w:r>
      <w:r w:rsidRPr="00CA2619">
        <w:rPr>
          <w:rFonts w:ascii="Times New Roman" w:hAnsi="Times New Roman"/>
          <w:sz w:val="24"/>
          <w:szCs w:val="24"/>
        </w:rPr>
        <w:t>Asistenta din unităţile sanitare are următoarele atribuţii:</w:t>
      </w:r>
    </w:p>
    <w:p w:rsidR="000D318F" w:rsidRPr="00CA2619" w:rsidRDefault="000D318F" w:rsidP="00654ECE">
      <w:pPr>
        <w:autoSpaceDE w:val="0"/>
        <w:autoSpaceDN w:val="0"/>
        <w:adjustRightInd w:val="0"/>
        <w:spacing w:line="360" w:lineRule="auto"/>
        <w:ind w:firstLine="360"/>
        <w:jc w:val="both"/>
        <w:rPr>
          <w:rFonts w:ascii="Times New Roman" w:hAnsi="Times New Roman"/>
          <w:sz w:val="24"/>
          <w:szCs w:val="24"/>
        </w:rPr>
      </w:pPr>
      <w:r w:rsidRPr="00CA2619">
        <w:rPr>
          <w:rFonts w:ascii="Times New Roman" w:hAnsi="Times New Roman"/>
          <w:sz w:val="24"/>
          <w:szCs w:val="24"/>
        </w:rPr>
        <w:t xml:space="preserve">  a) aplică procedurile stipulate de codul de procedură;</w:t>
      </w:r>
    </w:p>
    <w:p w:rsidR="000D318F" w:rsidRPr="00CA2619" w:rsidRDefault="000D318F" w:rsidP="00654ECE">
      <w:pPr>
        <w:autoSpaceDE w:val="0"/>
        <w:autoSpaceDN w:val="0"/>
        <w:adjustRightInd w:val="0"/>
        <w:spacing w:line="360" w:lineRule="auto"/>
        <w:jc w:val="both"/>
        <w:rPr>
          <w:rFonts w:ascii="Times New Roman" w:hAnsi="Times New Roman"/>
          <w:sz w:val="24"/>
          <w:szCs w:val="24"/>
        </w:rPr>
      </w:pPr>
      <w:r w:rsidRPr="00CA2619">
        <w:rPr>
          <w:rFonts w:ascii="Times New Roman" w:hAnsi="Times New Roman"/>
          <w:sz w:val="24"/>
          <w:szCs w:val="24"/>
        </w:rPr>
        <w:t xml:space="preserve">        b) aplică metodologia de culegere a datelor pentru baza naţională de date privind deşeurile rezultate din activităţi medicale.</w:t>
      </w:r>
    </w:p>
    <w:p w:rsidR="000D318F" w:rsidRPr="00CA2619" w:rsidRDefault="000D318F" w:rsidP="00654ECE">
      <w:pPr>
        <w:widowControl w:val="0"/>
        <w:numPr>
          <w:ilvl w:val="0"/>
          <w:numId w:val="18"/>
        </w:numPr>
        <w:tabs>
          <w:tab w:val="left" w:pos="360"/>
        </w:tabs>
        <w:autoSpaceDE w:val="0"/>
        <w:autoSpaceDN w:val="0"/>
        <w:adjustRightInd w:val="0"/>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es-ES"/>
        </w:rPr>
        <w:t>Utilizeaza si pastreaza, in bune conditii, echipamentele si instrumentarul din dotare, supravegheaza colectarea materialelor si instrumentarului de unica folosinta utilizat si se asigura de depozitarea acestora in vederea distrugerii.</w:t>
      </w:r>
    </w:p>
    <w:p w:rsidR="000D318F" w:rsidRPr="00CA2619" w:rsidRDefault="000D318F" w:rsidP="00654ECE">
      <w:pPr>
        <w:widowControl w:val="0"/>
        <w:numPr>
          <w:ilvl w:val="0"/>
          <w:numId w:val="18"/>
        </w:numPr>
        <w:tabs>
          <w:tab w:val="left" w:pos="360"/>
        </w:tabs>
        <w:autoSpaceDE w:val="0"/>
        <w:autoSpaceDN w:val="0"/>
        <w:adjustRightInd w:val="0"/>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es-ES"/>
        </w:rPr>
        <w:lastRenderedPageBreak/>
        <w:t>Propunerea de solutii noi, motivarea acestora si evaluarea lor.</w:t>
      </w:r>
    </w:p>
    <w:p w:rsidR="000D318F" w:rsidRPr="00CA2619" w:rsidRDefault="000D318F" w:rsidP="00654ECE">
      <w:pPr>
        <w:widowControl w:val="0"/>
        <w:numPr>
          <w:ilvl w:val="0"/>
          <w:numId w:val="18"/>
        </w:numPr>
        <w:tabs>
          <w:tab w:val="left" w:pos="360"/>
        </w:tabs>
        <w:autoSpaceDE w:val="0"/>
        <w:autoSpaceDN w:val="0"/>
        <w:adjustRightInd w:val="0"/>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it-IT"/>
        </w:rPr>
        <w:t xml:space="preserve">Se conformeaza  Regulamentului Intern si de Organizare si Functionare al spitalului. </w:t>
      </w:r>
    </w:p>
    <w:p w:rsidR="000D318F" w:rsidRPr="00CA2619" w:rsidRDefault="000D318F" w:rsidP="00654ECE">
      <w:pPr>
        <w:widowControl w:val="0"/>
        <w:numPr>
          <w:ilvl w:val="0"/>
          <w:numId w:val="18"/>
        </w:numPr>
        <w:tabs>
          <w:tab w:val="left" w:pos="360"/>
        </w:tabs>
        <w:autoSpaceDE w:val="0"/>
        <w:autoSpaceDN w:val="0"/>
        <w:adjustRightInd w:val="0"/>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it-IT"/>
        </w:rPr>
        <w:t>Efectueaza miscarea  zilnica a bolnavilor intocmind FZMBI si ori de cate ori se impune si bon suplimentar.</w:t>
      </w:r>
    </w:p>
    <w:p w:rsidR="000D318F" w:rsidRPr="00CA2619" w:rsidRDefault="000D318F" w:rsidP="00654ECE">
      <w:pPr>
        <w:widowControl w:val="0"/>
        <w:numPr>
          <w:ilvl w:val="0"/>
          <w:numId w:val="18"/>
        </w:numPr>
        <w:tabs>
          <w:tab w:val="left" w:pos="360"/>
        </w:tabs>
        <w:autoSpaceDE w:val="0"/>
        <w:autoSpaceDN w:val="0"/>
        <w:adjustRightInd w:val="0"/>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it-IT"/>
        </w:rPr>
        <w:t>Asistentul medical este obligat,</w:t>
      </w:r>
      <w:r w:rsidR="00495E2F" w:rsidRPr="00CA2619">
        <w:rPr>
          <w:rFonts w:ascii="Times New Roman" w:hAnsi="Times New Roman"/>
          <w:sz w:val="24"/>
          <w:szCs w:val="24"/>
          <w:lang w:val="it-IT"/>
        </w:rPr>
        <w:t xml:space="preserve"> </w:t>
      </w:r>
      <w:r w:rsidRPr="00CA2619">
        <w:rPr>
          <w:rFonts w:ascii="Times New Roman" w:hAnsi="Times New Roman"/>
          <w:sz w:val="24"/>
          <w:szCs w:val="24"/>
          <w:lang w:val="it-IT"/>
        </w:rPr>
        <w:t>conform legislatiei in vigoare, sa incheie o asigurare de raspundere civil</w:t>
      </w:r>
      <w:r w:rsidR="00A2733E" w:rsidRPr="00CA2619">
        <w:rPr>
          <w:rFonts w:ascii="Times New Roman" w:hAnsi="Times New Roman"/>
          <w:sz w:val="24"/>
          <w:szCs w:val="24"/>
          <w:lang w:val="it-IT"/>
        </w:rPr>
        <w:t>a pentru eventuale cazuri de ma</w:t>
      </w:r>
      <w:r w:rsidRPr="00CA2619">
        <w:rPr>
          <w:rFonts w:ascii="Times New Roman" w:hAnsi="Times New Roman"/>
          <w:sz w:val="24"/>
          <w:szCs w:val="24"/>
          <w:lang w:val="it-IT"/>
        </w:rPr>
        <w:t>lpraxis profesional, pentru prejudicii cauzate  prin actul medical.</w:t>
      </w:r>
    </w:p>
    <w:p w:rsidR="000D318F" w:rsidRPr="00CA2619" w:rsidRDefault="000D318F" w:rsidP="00654ECE">
      <w:pPr>
        <w:numPr>
          <w:ilvl w:val="0"/>
          <w:numId w:val="18"/>
        </w:numPr>
        <w:spacing w:after="0" w:line="360" w:lineRule="auto"/>
        <w:ind w:left="720"/>
        <w:jc w:val="both"/>
        <w:rPr>
          <w:rFonts w:ascii="Times New Roman" w:hAnsi="Times New Roman"/>
          <w:sz w:val="24"/>
          <w:szCs w:val="24"/>
        </w:rPr>
      </w:pPr>
      <w:r w:rsidRPr="00CA2619">
        <w:rPr>
          <w:rFonts w:ascii="Times New Roman" w:hAnsi="Times New Roman"/>
          <w:sz w:val="24"/>
          <w:szCs w:val="24"/>
        </w:rPr>
        <w:t>Sa isi insuseasca  si sa respecte  prevederile legislatiei  din domeiul securitatii  si sanatatii in munca  si ma</w:t>
      </w:r>
      <w:r w:rsidR="00654ECE" w:rsidRPr="00CA2619">
        <w:rPr>
          <w:rFonts w:ascii="Times New Roman" w:hAnsi="Times New Roman"/>
          <w:sz w:val="24"/>
          <w:szCs w:val="24"/>
        </w:rPr>
        <w:t xml:space="preserve">surile de aplicare a acestora, </w:t>
      </w:r>
      <w:r w:rsidRPr="00CA2619">
        <w:rPr>
          <w:rFonts w:ascii="Times New Roman" w:hAnsi="Times New Roman"/>
          <w:sz w:val="24"/>
          <w:szCs w:val="24"/>
        </w:rPr>
        <w:t xml:space="preserve">conform Legii </w:t>
      </w:r>
      <w:r w:rsidR="00B6068E" w:rsidRPr="00CA2619">
        <w:rPr>
          <w:rFonts w:ascii="Times New Roman" w:hAnsi="Times New Roman"/>
          <w:sz w:val="24"/>
          <w:szCs w:val="24"/>
        </w:rPr>
        <w:t xml:space="preserve">nr. </w:t>
      </w:r>
      <w:r w:rsidRPr="00CA2619">
        <w:rPr>
          <w:rFonts w:ascii="Times New Roman" w:hAnsi="Times New Roman"/>
          <w:sz w:val="24"/>
          <w:szCs w:val="24"/>
        </w:rPr>
        <w:t>319/2006   privind securitatea si sanatatea in munca ;</w:t>
      </w:r>
    </w:p>
    <w:p w:rsidR="000D318F" w:rsidRPr="00CA2619" w:rsidRDefault="000D318F" w:rsidP="00654ECE">
      <w:pPr>
        <w:numPr>
          <w:ilvl w:val="0"/>
          <w:numId w:val="18"/>
        </w:numPr>
        <w:spacing w:after="0" w:line="360" w:lineRule="auto"/>
        <w:ind w:left="720"/>
        <w:jc w:val="both"/>
        <w:rPr>
          <w:rFonts w:ascii="Times New Roman" w:hAnsi="Times New Roman"/>
          <w:sz w:val="24"/>
          <w:szCs w:val="24"/>
        </w:rPr>
      </w:pPr>
      <w:r w:rsidRPr="00CA2619">
        <w:rPr>
          <w:rFonts w:ascii="Times New Roman" w:hAnsi="Times New Roman"/>
          <w:sz w:val="24"/>
          <w:szCs w:val="24"/>
        </w:rPr>
        <w:t>Sa respecte regulile si masurile de aparare  impotriva  incendiilor,  aduse l</w:t>
      </w:r>
      <w:r w:rsidR="00495E2F" w:rsidRPr="00CA2619">
        <w:rPr>
          <w:rFonts w:ascii="Times New Roman" w:hAnsi="Times New Roman"/>
          <w:sz w:val="24"/>
          <w:szCs w:val="24"/>
        </w:rPr>
        <w:t>a cunostiinta, sub orice forma</w:t>
      </w:r>
      <w:r w:rsidRPr="00CA2619">
        <w:rPr>
          <w:rFonts w:ascii="Times New Roman" w:hAnsi="Times New Roman"/>
          <w:sz w:val="24"/>
          <w:szCs w:val="24"/>
        </w:rPr>
        <w:t xml:space="preserve">; sa </w:t>
      </w:r>
      <w:r w:rsidR="00495E2F" w:rsidRPr="00CA2619">
        <w:rPr>
          <w:rFonts w:ascii="Times New Roman" w:hAnsi="Times New Roman"/>
          <w:sz w:val="24"/>
          <w:szCs w:val="24"/>
        </w:rPr>
        <w:t>actioneze</w:t>
      </w:r>
      <w:r w:rsidRPr="00CA2619">
        <w:rPr>
          <w:rFonts w:ascii="Times New Roman" w:hAnsi="Times New Roman"/>
          <w:sz w:val="24"/>
          <w:szCs w:val="24"/>
        </w:rPr>
        <w:t>, in conformitate cu proceduri</w:t>
      </w:r>
      <w:r w:rsidR="00495E2F" w:rsidRPr="00CA2619">
        <w:rPr>
          <w:rFonts w:ascii="Times New Roman" w:hAnsi="Times New Roman"/>
          <w:sz w:val="24"/>
          <w:szCs w:val="24"/>
        </w:rPr>
        <w:t>le stabilite  la locul de munca</w:t>
      </w:r>
      <w:r w:rsidRPr="00CA2619">
        <w:rPr>
          <w:rFonts w:ascii="Times New Roman" w:hAnsi="Times New Roman"/>
          <w:sz w:val="24"/>
          <w:szCs w:val="24"/>
        </w:rPr>
        <w:t>, in cazul aparitiei  oricarui pericol im</w:t>
      </w:r>
      <w:r w:rsidR="00495E2F"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B6068E" w:rsidRPr="00CA2619">
        <w:rPr>
          <w:rFonts w:ascii="Times New Roman" w:hAnsi="Times New Roman"/>
          <w:sz w:val="24"/>
          <w:szCs w:val="24"/>
        </w:rPr>
        <w:t xml:space="preserve">nr. </w:t>
      </w:r>
      <w:r w:rsidRPr="00CA2619">
        <w:rPr>
          <w:rFonts w:ascii="Times New Roman" w:hAnsi="Times New Roman"/>
          <w:sz w:val="24"/>
          <w:szCs w:val="24"/>
        </w:rPr>
        <w:t>307/2006   privind apararea impotriva incendiilor.</w:t>
      </w:r>
    </w:p>
    <w:p w:rsidR="000D318F" w:rsidRPr="00CA2619" w:rsidRDefault="000D318F" w:rsidP="00654ECE">
      <w:pPr>
        <w:numPr>
          <w:ilvl w:val="0"/>
          <w:numId w:val="18"/>
        </w:numPr>
        <w:tabs>
          <w:tab w:val="left" w:pos="0"/>
          <w:tab w:val="left" w:pos="851"/>
          <w:tab w:val="left" w:pos="6379"/>
          <w:tab w:val="left" w:pos="7230"/>
        </w:tabs>
        <w:spacing w:after="0" w:line="360" w:lineRule="auto"/>
        <w:ind w:left="720"/>
        <w:jc w:val="both"/>
        <w:rPr>
          <w:rFonts w:ascii="Times New Roman" w:hAnsi="Times New Roman"/>
          <w:sz w:val="24"/>
          <w:szCs w:val="24"/>
        </w:rPr>
      </w:pPr>
      <w:r w:rsidRPr="00CA2619">
        <w:rPr>
          <w:rFonts w:ascii="Times New Roman" w:hAnsi="Times New Roman"/>
          <w:sz w:val="24"/>
          <w:szCs w:val="24"/>
          <w:lang w:val="es-ES"/>
        </w:rPr>
        <w:t>Asigura gestionarea dosarului pacientului, a datelor si informatiilor medicale</w:t>
      </w:r>
    </w:p>
    <w:p w:rsidR="000D318F" w:rsidRPr="00CA2619" w:rsidRDefault="000D318F" w:rsidP="00654ECE">
      <w:pPr>
        <w:numPr>
          <w:ilvl w:val="0"/>
          <w:numId w:val="18"/>
        </w:numPr>
        <w:tabs>
          <w:tab w:val="left" w:pos="0"/>
          <w:tab w:val="left" w:pos="851"/>
          <w:tab w:val="left" w:pos="6379"/>
          <w:tab w:val="left" w:pos="7230"/>
        </w:tabs>
        <w:spacing w:after="0" w:line="360" w:lineRule="auto"/>
        <w:ind w:left="720"/>
        <w:jc w:val="both"/>
        <w:rPr>
          <w:rFonts w:ascii="Times New Roman" w:hAnsi="Times New Roman"/>
          <w:sz w:val="24"/>
          <w:szCs w:val="24"/>
        </w:rPr>
      </w:pPr>
      <w:r w:rsidRPr="00CA2619">
        <w:rPr>
          <w:rFonts w:ascii="Times New Roman" w:hAnsi="Times New Roman"/>
          <w:sz w:val="24"/>
          <w:szCs w:val="24"/>
        </w:rPr>
        <w:t xml:space="preserve"> Respectă secretul profesional , confidenţialitatea informaţiei medicale.</w:t>
      </w:r>
    </w:p>
    <w:p w:rsidR="000D318F" w:rsidRPr="00CA2619" w:rsidRDefault="000D318F" w:rsidP="00654ECE">
      <w:pPr>
        <w:numPr>
          <w:ilvl w:val="0"/>
          <w:numId w:val="18"/>
        </w:numPr>
        <w:spacing w:after="0" w:line="360" w:lineRule="auto"/>
        <w:ind w:left="720"/>
        <w:jc w:val="both"/>
        <w:rPr>
          <w:rFonts w:ascii="Times New Roman" w:hAnsi="Times New Roman"/>
          <w:sz w:val="24"/>
          <w:szCs w:val="24"/>
        </w:rPr>
      </w:pPr>
      <w:r w:rsidRPr="00CA2619">
        <w:rPr>
          <w:rFonts w:ascii="Times New Roman" w:hAnsi="Times New Roman"/>
          <w:sz w:val="24"/>
          <w:szCs w:val="24"/>
        </w:rPr>
        <w:t xml:space="preserve">  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0D318F" w:rsidRPr="00CA2619" w:rsidRDefault="000D318F" w:rsidP="00654ECE">
      <w:pPr>
        <w:widowControl w:val="0"/>
        <w:numPr>
          <w:ilvl w:val="0"/>
          <w:numId w:val="18"/>
        </w:numPr>
        <w:tabs>
          <w:tab w:val="left" w:pos="360"/>
        </w:tabs>
        <w:autoSpaceDE w:val="0"/>
        <w:autoSpaceDN w:val="0"/>
        <w:adjustRightInd w:val="0"/>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es-ES"/>
        </w:rPr>
        <w:t xml:space="preserve">  Asigura si respecta confidentialitatea si anonimatul  pacientilor</w:t>
      </w:r>
    </w:p>
    <w:p w:rsidR="000D318F" w:rsidRPr="00CA2619" w:rsidRDefault="000D318F" w:rsidP="00654ECE">
      <w:pPr>
        <w:numPr>
          <w:ilvl w:val="0"/>
          <w:numId w:val="18"/>
        </w:numPr>
        <w:autoSpaceDE w:val="0"/>
        <w:autoSpaceDN w:val="0"/>
        <w:adjustRightInd w:val="0"/>
        <w:spacing w:after="0" w:line="360" w:lineRule="auto"/>
        <w:ind w:left="720"/>
        <w:jc w:val="both"/>
        <w:rPr>
          <w:rFonts w:ascii="Times New Roman" w:hAnsi="Times New Roman"/>
          <w:sz w:val="24"/>
          <w:szCs w:val="24"/>
        </w:rPr>
      </w:pPr>
      <w:r w:rsidRPr="00CA2619">
        <w:rPr>
          <w:rFonts w:ascii="Times New Roman" w:hAnsi="Times New Roman"/>
          <w:sz w:val="24"/>
          <w:szCs w:val="24"/>
        </w:rPr>
        <w:t xml:space="preserve">  Aplică  procedura privind activitatea de prelucrare a datelor cu caracter personal ale pacienţilor şi salariaţilor, cu garantarea şi protejarea drepturilor şi libertăţilor fundamentale ale persoanelor fizice, în special a dreptului la viaţa intimă, familială şi privată, în cadrul  secţiei pe care o conduce;</w:t>
      </w:r>
    </w:p>
    <w:p w:rsidR="000D318F" w:rsidRPr="00CA2619" w:rsidRDefault="000D318F" w:rsidP="00654ECE">
      <w:pPr>
        <w:numPr>
          <w:ilvl w:val="0"/>
          <w:numId w:val="18"/>
        </w:numPr>
        <w:autoSpaceDE w:val="0"/>
        <w:autoSpaceDN w:val="0"/>
        <w:adjustRightInd w:val="0"/>
        <w:spacing w:after="0" w:line="360" w:lineRule="auto"/>
        <w:ind w:left="720"/>
        <w:jc w:val="both"/>
        <w:rPr>
          <w:rFonts w:ascii="Times New Roman" w:hAnsi="Times New Roman"/>
          <w:b/>
          <w:sz w:val="24"/>
          <w:szCs w:val="24"/>
        </w:rPr>
      </w:pPr>
      <w:r w:rsidRPr="00CA2619">
        <w:rPr>
          <w:rFonts w:ascii="Times New Roman" w:hAnsi="Times New Roman"/>
          <w:sz w:val="24"/>
          <w:szCs w:val="24"/>
        </w:rPr>
        <w:t xml:space="preserve">  Instruieste personalul din subordine </w:t>
      </w:r>
      <w:r w:rsidRPr="00CA2619">
        <w:rPr>
          <w:rFonts w:ascii="Times New Roman" w:hAnsi="Times New Roman"/>
          <w:bCs/>
          <w:sz w:val="24"/>
          <w:szCs w:val="24"/>
        </w:rPr>
        <w:t xml:space="preserve">cu privire la aplicarea </w:t>
      </w:r>
      <w:r w:rsidRPr="00CA2619">
        <w:rPr>
          <w:rFonts w:ascii="Times New Roman" w:hAnsi="Times New Roman"/>
          <w:sz w:val="24"/>
          <w:szCs w:val="24"/>
        </w:rPr>
        <w:t>procedurii privind activitatea de prelucrare a datelor cu caracter personal ale pacienţilor şi salariaţilor, cu garantarea şi protejarea drepturilor şi libertăţilor fundamentale ale persoanelor fizice, în special a dreptului la viaţa intimă, familială şi privată, în cadrul  secţiei pe care o conduce;</w:t>
      </w:r>
    </w:p>
    <w:p w:rsidR="000D318F" w:rsidRPr="00CA2619" w:rsidRDefault="000D318F" w:rsidP="00654ECE">
      <w:pPr>
        <w:numPr>
          <w:ilvl w:val="0"/>
          <w:numId w:val="18"/>
        </w:numPr>
        <w:autoSpaceDE w:val="0"/>
        <w:autoSpaceDN w:val="0"/>
        <w:adjustRightInd w:val="0"/>
        <w:spacing w:after="0" w:line="360" w:lineRule="auto"/>
        <w:ind w:left="720"/>
        <w:jc w:val="both"/>
        <w:rPr>
          <w:rFonts w:ascii="Times New Roman" w:hAnsi="Times New Roman"/>
          <w:b/>
          <w:sz w:val="24"/>
          <w:szCs w:val="24"/>
        </w:rPr>
      </w:pPr>
      <w:r w:rsidRPr="00CA2619">
        <w:rPr>
          <w:rFonts w:ascii="Times New Roman" w:hAnsi="Times New Roman"/>
          <w:sz w:val="24"/>
          <w:szCs w:val="24"/>
          <w:lang w:val="pt-BR"/>
        </w:rPr>
        <w:t xml:space="preserve">  Răspunde </w:t>
      </w:r>
      <w:r w:rsidRPr="00CA2619">
        <w:rPr>
          <w:rFonts w:ascii="Times New Roman" w:hAnsi="Times New Roman"/>
          <w:sz w:val="24"/>
          <w:szCs w:val="24"/>
        </w:rPr>
        <w:t>pentru respectarea drepturilor pacientului privind prelucrarea datelor cu caracter personal</w:t>
      </w:r>
      <w:r w:rsidRPr="00CA2619">
        <w:rPr>
          <w:rFonts w:ascii="Times New Roman" w:hAnsi="Times New Roman"/>
          <w:sz w:val="24"/>
          <w:szCs w:val="24"/>
          <w:lang w:val="pt-BR"/>
        </w:rPr>
        <w:t xml:space="preserve">, </w:t>
      </w:r>
      <w:r w:rsidRPr="00CA2619">
        <w:rPr>
          <w:rFonts w:ascii="Times New Roman" w:hAnsi="Times New Roman"/>
          <w:sz w:val="24"/>
          <w:szCs w:val="24"/>
        </w:rPr>
        <w:t xml:space="preserve">în cadrul  </w:t>
      </w:r>
      <w:r w:rsidRPr="00CA2619">
        <w:rPr>
          <w:rFonts w:ascii="Times New Roman" w:hAnsi="Times New Roman"/>
          <w:sz w:val="24"/>
          <w:szCs w:val="24"/>
          <w:lang w:val="pt-BR"/>
        </w:rPr>
        <w:t>secţiei pe care o conduce;</w:t>
      </w:r>
    </w:p>
    <w:p w:rsidR="000D318F" w:rsidRPr="00CA2619" w:rsidRDefault="000D318F" w:rsidP="00654ECE">
      <w:pPr>
        <w:numPr>
          <w:ilvl w:val="0"/>
          <w:numId w:val="18"/>
        </w:numPr>
        <w:autoSpaceDE w:val="0"/>
        <w:autoSpaceDN w:val="0"/>
        <w:adjustRightInd w:val="0"/>
        <w:spacing w:after="0" w:line="360" w:lineRule="auto"/>
        <w:ind w:left="720"/>
        <w:jc w:val="both"/>
        <w:rPr>
          <w:rFonts w:ascii="Times New Roman" w:hAnsi="Times New Roman"/>
          <w:b/>
          <w:sz w:val="24"/>
          <w:szCs w:val="24"/>
        </w:rPr>
      </w:pPr>
      <w:r w:rsidRPr="00CA2619">
        <w:rPr>
          <w:rFonts w:ascii="Times New Roman" w:hAnsi="Times New Roman"/>
          <w:sz w:val="24"/>
          <w:szCs w:val="24"/>
        </w:rPr>
        <w:t xml:space="preserve">  Apariţia situaţiilor deosebite este adusă la cunoştinţa medicului şef de secţie;</w:t>
      </w:r>
    </w:p>
    <w:p w:rsidR="000D318F" w:rsidRPr="00CA2619" w:rsidRDefault="000D318F" w:rsidP="00654ECE">
      <w:pPr>
        <w:numPr>
          <w:ilvl w:val="0"/>
          <w:numId w:val="18"/>
        </w:numPr>
        <w:spacing w:after="0" w:line="360" w:lineRule="auto"/>
        <w:ind w:left="720"/>
        <w:jc w:val="both"/>
        <w:rPr>
          <w:rFonts w:ascii="Times New Roman" w:hAnsi="Times New Roman"/>
          <w:b/>
          <w:sz w:val="24"/>
          <w:szCs w:val="24"/>
        </w:rPr>
      </w:pPr>
      <w:r w:rsidRPr="00CA2619">
        <w:rPr>
          <w:rFonts w:ascii="Times New Roman" w:hAnsi="Times New Roman"/>
          <w:sz w:val="24"/>
          <w:szCs w:val="24"/>
        </w:rPr>
        <w:t xml:space="preserve">  Verifică existenţa</w:t>
      </w:r>
      <w:r w:rsidRPr="00CA2619">
        <w:rPr>
          <w:rFonts w:ascii="Times New Roman" w:hAnsi="Times New Roman"/>
          <w:sz w:val="24"/>
          <w:szCs w:val="24"/>
          <w:lang w:val="it-IT"/>
        </w:rPr>
        <w:t xml:space="preserve"> acceptării de către pacient  şi/sau aparţinătorul legal,  prin semnarea formularului “Consimţământ Informat”;</w:t>
      </w:r>
    </w:p>
    <w:p w:rsidR="00B30D6F" w:rsidRDefault="000D318F" w:rsidP="00654ECE">
      <w:pPr>
        <w:spacing w:line="360" w:lineRule="auto"/>
        <w:ind w:left="90" w:firstLine="720"/>
        <w:rPr>
          <w:rFonts w:ascii="Times New Roman" w:hAnsi="Times New Roman"/>
          <w:b/>
          <w:sz w:val="24"/>
          <w:szCs w:val="24"/>
        </w:rPr>
      </w:pPr>
      <w:r w:rsidRPr="00CA2619">
        <w:rPr>
          <w:rFonts w:ascii="Times New Roman" w:hAnsi="Times New Roman"/>
          <w:b/>
          <w:sz w:val="24"/>
          <w:szCs w:val="24"/>
        </w:rPr>
        <w:t xml:space="preserve">  </w:t>
      </w:r>
    </w:p>
    <w:p w:rsidR="00B30D6F" w:rsidRDefault="00B30D6F" w:rsidP="00654ECE">
      <w:pPr>
        <w:spacing w:line="360" w:lineRule="auto"/>
        <w:ind w:left="90" w:firstLine="720"/>
        <w:rPr>
          <w:rFonts w:ascii="Times New Roman" w:hAnsi="Times New Roman"/>
          <w:b/>
          <w:sz w:val="24"/>
          <w:szCs w:val="24"/>
        </w:rPr>
      </w:pPr>
    </w:p>
    <w:p w:rsidR="000D318F" w:rsidRPr="00CA2619" w:rsidRDefault="000D318F" w:rsidP="00654ECE">
      <w:pPr>
        <w:spacing w:line="360" w:lineRule="auto"/>
        <w:ind w:left="90" w:firstLine="720"/>
        <w:rPr>
          <w:rFonts w:ascii="Times New Roman" w:hAnsi="Times New Roman"/>
          <w:b/>
          <w:sz w:val="24"/>
          <w:szCs w:val="24"/>
        </w:rPr>
      </w:pPr>
      <w:r w:rsidRPr="00CA2619">
        <w:rPr>
          <w:rFonts w:ascii="Times New Roman" w:hAnsi="Times New Roman"/>
          <w:b/>
          <w:sz w:val="24"/>
          <w:szCs w:val="24"/>
        </w:rPr>
        <w:lastRenderedPageBreak/>
        <w:t>In domeniul managementului administrativ</w:t>
      </w:r>
    </w:p>
    <w:p w:rsidR="000D318F" w:rsidRPr="00CA2619" w:rsidRDefault="000D318F" w:rsidP="00654ECE">
      <w:pPr>
        <w:numPr>
          <w:ilvl w:val="0"/>
          <w:numId w:val="165"/>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Raspunde de inventarul pe care il are in primire si asigura pastrarea si folosirea in bune conditii a tuturor  bunurilor spitalului</w:t>
      </w:r>
    </w:p>
    <w:p w:rsidR="000D318F" w:rsidRPr="00CA2619" w:rsidRDefault="000D318F" w:rsidP="00654ECE">
      <w:pPr>
        <w:numPr>
          <w:ilvl w:val="0"/>
          <w:numId w:val="165"/>
        </w:numPr>
        <w:spacing w:after="0" w:line="360" w:lineRule="auto"/>
        <w:jc w:val="both"/>
        <w:rPr>
          <w:rFonts w:ascii="Times New Roman" w:hAnsi="Times New Roman"/>
          <w:sz w:val="24"/>
          <w:szCs w:val="24"/>
        </w:rPr>
      </w:pPr>
      <w:r w:rsidRPr="00CA2619">
        <w:rPr>
          <w:rFonts w:ascii="Times New Roman" w:hAnsi="Times New Roman"/>
          <w:sz w:val="24"/>
          <w:szCs w:val="24"/>
        </w:rPr>
        <w:t>Întocmeşte necesarul de materiale medico-sanitare, de curăţenie şi echipamente pentru desfăşurarea i</w:t>
      </w:r>
      <w:r w:rsidR="00AF771D" w:rsidRPr="00CA2619">
        <w:rPr>
          <w:rFonts w:ascii="Times New Roman" w:hAnsi="Times New Roman"/>
          <w:sz w:val="24"/>
          <w:szCs w:val="24"/>
        </w:rPr>
        <w:t>n condiţii optime a activităţii</w:t>
      </w:r>
      <w:r w:rsidRPr="00CA2619">
        <w:rPr>
          <w:rFonts w:ascii="Times New Roman" w:hAnsi="Times New Roman"/>
          <w:sz w:val="24"/>
          <w:szCs w:val="24"/>
        </w:rPr>
        <w:t>, precum şi  programul de igienizare a echipamentelor din secţie.</w:t>
      </w:r>
    </w:p>
    <w:p w:rsidR="000D318F" w:rsidRPr="00CA2619" w:rsidRDefault="000D318F" w:rsidP="00654ECE">
      <w:pPr>
        <w:numPr>
          <w:ilvl w:val="0"/>
          <w:numId w:val="165"/>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Strange si  arhiveaza  do</w:t>
      </w:r>
      <w:r w:rsidR="00AF771D" w:rsidRPr="00CA2619">
        <w:rPr>
          <w:rFonts w:ascii="Times New Roman" w:hAnsi="Times New Roman"/>
          <w:sz w:val="24"/>
          <w:szCs w:val="24"/>
        </w:rPr>
        <w:t>cumentele medicale de pe sectie</w:t>
      </w:r>
      <w:r w:rsidRPr="00CA2619">
        <w:rPr>
          <w:rFonts w:ascii="Times New Roman" w:hAnsi="Times New Roman"/>
          <w:sz w:val="24"/>
          <w:szCs w:val="24"/>
        </w:rPr>
        <w:t xml:space="preserve">, </w:t>
      </w:r>
      <w:r w:rsidR="00AF771D" w:rsidRPr="00CA2619">
        <w:rPr>
          <w:rFonts w:ascii="Times New Roman" w:hAnsi="Times New Roman"/>
          <w:sz w:val="24"/>
          <w:szCs w:val="24"/>
        </w:rPr>
        <w:t>precum si condicile de prezenta</w:t>
      </w:r>
      <w:r w:rsidRPr="00CA2619">
        <w:rPr>
          <w:rFonts w:ascii="Times New Roman" w:hAnsi="Times New Roman"/>
          <w:sz w:val="24"/>
          <w:szCs w:val="24"/>
        </w:rPr>
        <w:t>, si le preda in arhiva unitatii pe baza de proces-verbal.</w:t>
      </w:r>
    </w:p>
    <w:p w:rsidR="000D318F" w:rsidRPr="00CA2619" w:rsidRDefault="000D318F" w:rsidP="00654ECE">
      <w:pPr>
        <w:numPr>
          <w:ilvl w:val="0"/>
          <w:numId w:val="165"/>
        </w:numPr>
        <w:spacing w:after="0" w:line="360" w:lineRule="auto"/>
        <w:jc w:val="both"/>
        <w:rPr>
          <w:rFonts w:ascii="Times New Roman" w:hAnsi="Times New Roman"/>
          <w:sz w:val="24"/>
          <w:szCs w:val="24"/>
        </w:rPr>
      </w:pPr>
      <w:r w:rsidRPr="00CA2619">
        <w:rPr>
          <w:rFonts w:ascii="Times New Roman" w:hAnsi="Times New Roman"/>
          <w:sz w:val="24"/>
          <w:szCs w:val="24"/>
        </w:rPr>
        <w:t>Respecta regulamentul de ordine interna si Regulamentul de organizare şi funcţionare.</w:t>
      </w:r>
    </w:p>
    <w:p w:rsidR="000D318F" w:rsidRPr="00CA2619" w:rsidRDefault="000D318F" w:rsidP="00654ECE">
      <w:pPr>
        <w:numPr>
          <w:ilvl w:val="0"/>
          <w:numId w:val="165"/>
        </w:numPr>
        <w:spacing w:after="0" w:line="360" w:lineRule="auto"/>
        <w:jc w:val="both"/>
        <w:rPr>
          <w:rFonts w:ascii="Times New Roman" w:hAnsi="Times New Roman"/>
          <w:sz w:val="24"/>
          <w:szCs w:val="24"/>
        </w:rPr>
      </w:pPr>
      <w:r w:rsidRPr="00CA2619">
        <w:rPr>
          <w:rFonts w:ascii="Times New Roman" w:hAnsi="Times New Roman"/>
          <w:sz w:val="24"/>
          <w:szCs w:val="24"/>
        </w:rPr>
        <w:t xml:space="preserve">Sa isi insuseasca  si sa respecte  prevederile legislatiei  din domeiul securitatii  si sanatatii in munca  si masurile de aplicare a acestora   conform Legii </w:t>
      </w:r>
      <w:r w:rsidR="00B6068E" w:rsidRPr="00CA2619">
        <w:rPr>
          <w:rFonts w:ascii="Times New Roman" w:hAnsi="Times New Roman"/>
          <w:sz w:val="24"/>
          <w:szCs w:val="24"/>
        </w:rPr>
        <w:t xml:space="preserve">nr. </w:t>
      </w:r>
      <w:r w:rsidRPr="00CA2619">
        <w:rPr>
          <w:rFonts w:ascii="Times New Roman" w:hAnsi="Times New Roman"/>
          <w:sz w:val="24"/>
          <w:szCs w:val="24"/>
        </w:rPr>
        <w:t>319/2006   privind securitatea si sanatatea in munca ;</w:t>
      </w:r>
    </w:p>
    <w:p w:rsidR="000D318F" w:rsidRPr="00CA2619" w:rsidRDefault="000D318F" w:rsidP="00654ECE">
      <w:pPr>
        <w:numPr>
          <w:ilvl w:val="0"/>
          <w:numId w:val="165"/>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Are obligatia sa cunoasca reglementarile si legislatia specifica in vigoare</w:t>
      </w:r>
    </w:p>
    <w:p w:rsidR="000D318F" w:rsidRPr="00CA2619" w:rsidRDefault="000D318F" w:rsidP="00654ECE">
      <w:pPr>
        <w:numPr>
          <w:ilvl w:val="0"/>
          <w:numId w:val="165"/>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Atoritatea necesara indeplinirii responsabilitatilor reglementate prin fisa de post este conferita prin caracterul de sarcina de serviciu obligatorie</w:t>
      </w:r>
    </w:p>
    <w:p w:rsidR="000D318F" w:rsidRPr="00CA2619" w:rsidRDefault="000D318F" w:rsidP="00654ECE">
      <w:pPr>
        <w:numPr>
          <w:ilvl w:val="0"/>
          <w:numId w:val="165"/>
        </w:numPr>
        <w:tabs>
          <w:tab w:val="num" w:pos="1230"/>
        </w:tabs>
        <w:spacing w:after="0" w:line="360" w:lineRule="auto"/>
        <w:jc w:val="both"/>
        <w:rPr>
          <w:rFonts w:ascii="Times New Roman" w:hAnsi="Times New Roman"/>
          <w:sz w:val="24"/>
          <w:szCs w:val="24"/>
          <w:lang w:val="fr-FR"/>
        </w:rPr>
      </w:pPr>
      <w:r w:rsidRPr="00CA2619">
        <w:rPr>
          <w:rFonts w:ascii="Times New Roman" w:hAnsi="Times New Roman"/>
          <w:sz w:val="24"/>
          <w:szCs w:val="24"/>
        </w:rPr>
        <w:t xml:space="preserve">Obligativitatea respectarii fisei de post de </w:t>
      </w:r>
      <w:r w:rsidR="003E28DD" w:rsidRPr="00CA2619">
        <w:rPr>
          <w:rFonts w:ascii="Times New Roman" w:hAnsi="Times New Roman"/>
          <w:sz w:val="24"/>
          <w:szCs w:val="24"/>
        </w:rPr>
        <w:t>catre salariat doba</w:t>
      </w:r>
      <w:r w:rsidRPr="00CA2619">
        <w:rPr>
          <w:rFonts w:ascii="Times New Roman" w:hAnsi="Times New Roman"/>
          <w:sz w:val="24"/>
          <w:szCs w:val="24"/>
        </w:rPr>
        <w:t>ndeste relevanta legala odata cu semnarea acesteia.</w:t>
      </w:r>
      <w:r w:rsidRPr="00CA2619">
        <w:rPr>
          <w:rFonts w:ascii="Times New Roman" w:hAnsi="Times New Roman"/>
          <w:sz w:val="24"/>
          <w:szCs w:val="24"/>
          <w:lang w:val="fr-FR"/>
        </w:rPr>
        <w:t xml:space="preserve"> </w:t>
      </w:r>
    </w:p>
    <w:p w:rsidR="000D318F" w:rsidRPr="00CA2619" w:rsidRDefault="000D318F" w:rsidP="00654ECE">
      <w:pPr>
        <w:numPr>
          <w:ilvl w:val="0"/>
          <w:numId w:val="165"/>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Nerespectarea intocmai a sarcinilor de serviciu atrage intreaga raspundere disciplinara, materiala sau penala, dupa caz.</w:t>
      </w:r>
    </w:p>
    <w:p w:rsidR="00271651" w:rsidRPr="00CA2619" w:rsidRDefault="00271651" w:rsidP="00654ECE">
      <w:pPr>
        <w:widowControl w:val="0"/>
        <w:tabs>
          <w:tab w:val="left" w:pos="360"/>
        </w:tabs>
        <w:autoSpaceDE w:val="0"/>
        <w:autoSpaceDN w:val="0"/>
        <w:adjustRightInd w:val="0"/>
        <w:spacing w:after="0" w:line="360" w:lineRule="auto"/>
        <w:jc w:val="both"/>
        <w:rPr>
          <w:rFonts w:ascii="Times New Roman" w:hAnsi="Times New Roman"/>
          <w:sz w:val="24"/>
          <w:szCs w:val="24"/>
          <w:lang w:val="es-ES"/>
        </w:rPr>
      </w:pPr>
    </w:p>
    <w:p w:rsidR="00321215" w:rsidRPr="00CA2619" w:rsidRDefault="00D10C77" w:rsidP="00654ECE">
      <w:pPr>
        <w:autoSpaceDE w:val="0"/>
        <w:autoSpaceDN w:val="0"/>
        <w:adjustRightInd w:val="0"/>
        <w:spacing w:after="0" w:line="360" w:lineRule="auto"/>
        <w:rPr>
          <w:rFonts w:ascii="Times New Roman" w:hAnsi="Times New Roman"/>
          <w:sz w:val="24"/>
          <w:szCs w:val="24"/>
        </w:rPr>
      </w:pPr>
      <w:r w:rsidRPr="00CA2619">
        <w:rPr>
          <w:rFonts w:ascii="Times New Roman" w:hAnsi="Times New Roman"/>
          <w:b/>
          <w:sz w:val="24"/>
          <w:szCs w:val="24"/>
        </w:rPr>
        <w:tab/>
      </w:r>
      <w:bookmarkStart w:id="114" w:name="_Toc482786104"/>
      <w:r w:rsidRPr="00CA2619">
        <w:rPr>
          <w:rStyle w:val="Heading3Char"/>
          <w:rFonts w:ascii="Times New Roman" w:hAnsi="Times New Roman"/>
          <w:color w:val="auto"/>
          <w:sz w:val="24"/>
          <w:szCs w:val="24"/>
        </w:rPr>
        <w:t>5.3.</w:t>
      </w:r>
      <w:r w:rsidR="004A05F0" w:rsidRPr="00CA2619">
        <w:rPr>
          <w:rStyle w:val="Heading3Char"/>
          <w:rFonts w:ascii="Times New Roman" w:hAnsi="Times New Roman"/>
          <w:color w:val="auto"/>
          <w:sz w:val="24"/>
          <w:szCs w:val="24"/>
        </w:rPr>
        <w:t>5</w:t>
      </w:r>
      <w:r w:rsidR="002A3C07" w:rsidRPr="00CA2619">
        <w:rPr>
          <w:rStyle w:val="Heading3Char"/>
          <w:rFonts w:ascii="Times New Roman" w:hAnsi="Times New Roman"/>
          <w:color w:val="auto"/>
          <w:sz w:val="24"/>
          <w:szCs w:val="24"/>
        </w:rPr>
        <w:t xml:space="preserve">. </w:t>
      </w:r>
      <w:r w:rsidRPr="00CA2619">
        <w:rPr>
          <w:rStyle w:val="Heading3Char"/>
          <w:rFonts w:ascii="Times New Roman" w:hAnsi="Times New Roman"/>
          <w:color w:val="auto"/>
          <w:sz w:val="24"/>
          <w:szCs w:val="24"/>
        </w:rPr>
        <w:t>Asistentul medical</w:t>
      </w:r>
      <w:bookmarkEnd w:id="114"/>
      <w:r w:rsidRPr="00CA2619">
        <w:rPr>
          <w:rFonts w:ascii="Times New Roman" w:hAnsi="Times New Roman"/>
          <w:sz w:val="24"/>
          <w:szCs w:val="24"/>
        </w:rPr>
        <w:t xml:space="preserve"> </w:t>
      </w:r>
      <w:r w:rsidR="00D32448" w:rsidRPr="00CA2619">
        <w:rPr>
          <w:rFonts w:ascii="Times New Roman" w:hAnsi="Times New Roman"/>
          <w:sz w:val="24"/>
          <w:szCs w:val="24"/>
        </w:rPr>
        <w:t xml:space="preserve"> </w:t>
      </w:r>
      <w:r w:rsidR="00A77A3E" w:rsidRPr="00CA2619">
        <w:rPr>
          <w:rFonts w:ascii="Times New Roman" w:hAnsi="Times New Roman"/>
          <w:sz w:val="24"/>
          <w:szCs w:val="24"/>
        </w:rPr>
        <w:t>din sectia cu paturi</w:t>
      </w:r>
      <w:r w:rsidR="00A77A3E" w:rsidRPr="00CA2619">
        <w:rPr>
          <w:rFonts w:ascii="Times New Roman" w:hAnsi="Times New Roman"/>
          <w:b/>
          <w:sz w:val="24"/>
          <w:szCs w:val="24"/>
        </w:rPr>
        <w:t xml:space="preserve"> </w:t>
      </w:r>
      <w:r w:rsidR="006D4649" w:rsidRPr="00CA2619">
        <w:rPr>
          <w:rFonts w:ascii="Times New Roman" w:hAnsi="Times New Roman"/>
          <w:b/>
          <w:sz w:val="24"/>
          <w:szCs w:val="24"/>
        </w:rPr>
        <w:t xml:space="preserve"> </w:t>
      </w:r>
      <w:r w:rsidR="00321215" w:rsidRPr="00CA2619">
        <w:rPr>
          <w:rFonts w:ascii="Times New Roman" w:hAnsi="Times New Roman"/>
          <w:sz w:val="24"/>
          <w:szCs w:val="24"/>
        </w:rPr>
        <w:t>are următoarele atribuţii:</w:t>
      </w:r>
    </w:p>
    <w:p w:rsidR="00385BC3" w:rsidRPr="00CA2619" w:rsidRDefault="00385BC3" w:rsidP="00654ECE">
      <w:pPr>
        <w:widowControl w:val="0"/>
        <w:numPr>
          <w:ilvl w:val="0"/>
          <w:numId w:val="16"/>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Preia pacientul nou internat, verifica toaleta personala, tinuta de spital, si il repartizeaza in salon.</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Supravegheaza preluarea de catre persoana desemnata in sectie a obiectelor personale ale pacientului, pe baza de inventar, iar obiectele de valoare vor fi depuse la solicitarea pacientului la locul stabilit de conducerea spitalului.</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rPr>
        <w:t>Instruieste bolnavii si apartinatorii cu privire la regulamentul de ordine interioara afisat in unitate.</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La internare observa simptomele si starea pacientului, masoara si inregistreaza functiile vitale, iar daca starea pacientului o impune anunta imediat medicul.</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rPr>
        <w:t>Prezinta medicului de salon bolnavul pentru examinare si-l informeaza despre starea observata in functie de nevoile acestuia.</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Ingrijeste pacientul conform planului de ingrijire, terapeutic, explorari functionale si informeaza medicul in mod sistematic privind evolutia lui.</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Noteaza recomandarile facute de medic la vizita in caietul destinat acestui scop, caiet care ramane in permanenta in sectia respectiva.</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 xml:space="preserve">Identifica problemele de ingrijire a pacientilor, stabileste prioritatile, elaboreaza si </w:t>
      </w:r>
      <w:r w:rsidRPr="00CA2619">
        <w:rPr>
          <w:rFonts w:ascii="Times New Roman" w:hAnsi="Times New Roman"/>
          <w:sz w:val="24"/>
          <w:szCs w:val="24"/>
          <w:lang w:val="es-ES"/>
        </w:rPr>
        <w:lastRenderedPageBreak/>
        <w:t>implementeaza planul de ingrijire si evalueaza rezultatele obtinute pe tot parcursul internarii.</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Ingrijeste bolnavul conform planului de tratamente, explorari si ingrijiri, si informeaza medicul in mod sistematic privind evolutia lui.</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Pregateste bolnavul, prin tehnici specifice pentru examinarile necesare, organizeaza transportul lui si la nevoie supravegheaza starea acestuia pe timpul transportului.</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Pregateste bolnavul si ajuta medicul la efectuarea tehnicilor speciale de investigatie si tratament.</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Efectueaza urmatoarele tehnici medicale: administrare de medicamente pe cale orala, injectabila (intramusculara, intravenoasa, subcutanata) cutanata, prin sondaje, efectuarea de perfuzii (cu sau fara montare de branule), efectuarea de pansamente, resuscitare cardio-respiratorie in caz de nevoie, efectuarea de sondaj gastric, duodenal; efectuarea de clisme; masurarea constantelor biologice de tip TA, temperatura, diureza, puls, respiratie si inregistrarea lor in foaia de temperatura a pacientului; efectuarea de analize curente si de urgenta (biochimie, hematologie, bacteriologie, micologice, serologice, biochimia urinii, imunologice, coagulare, etc) si inregistrarea valorilor in FO</w:t>
      </w:r>
      <w:r w:rsidR="00F422C4" w:rsidRPr="00CA2619">
        <w:rPr>
          <w:rFonts w:ascii="Times New Roman" w:hAnsi="Times New Roman"/>
          <w:sz w:val="24"/>
          <w:szCs w:val="24"/>
          <w:lang w:val="es-ES"/>
        </w:rPr>
        <w:t>CG</w:t>
      </w:r>
      <w:r w:rsidRPr="00CA2619">
        <w:rPr>
          <w:rFonts w:ascii="Times New Roman" w:hAnsi="Times New Roman"/>
          <w:sz w:val="24"/>
          <w:szCs w:val="24"/>
          <w:lang w:val="es-ES"/>
        </w:rPr>
        <w:t xml:space="preserve"> a pacientului. Efectueaza procedurile terapeutice, tratamente si investigatiile la indicatia medicului.</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Acorda primul ajutor in situatii de urgenta si chema medicul.</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Observa simptomele si starea bolnavului si le inregistreaza in fisa asistentei medicale.</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Raspunde de fixarea biletelor in foaie si de pastrarea in bune conditii a acestora.</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Asigura pastrarea  rezultatelor  investigatiilor in Foaia de observatie a bolnavului si evidentele specifice.</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Participa la vizita medicului de salon si a medicului sef de sectie.</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Noteaza recomandarile medicului consemnate in foaia de observatie, privind rolul delegat, le executa autonom in limita competentei si le preda turelor urmatoare prin raportul scris al serviciului.</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lang w:val="es-ES"/>
        </w:rPr>
        <w:t>Desfasoara o activitate intensa de educatie pentru sanatat</w:t>
      </w:r>
      <w:r w:rsidRPr="00CA2619">
        <w:rPr>
          <w:rFonts w:ascii="Times New Roman" w:hAnsi="Times New Roman"/>
          <w:sz w:val="24"/>
          <w:szCs w:val="24"/>
        </w:rPr>
        <w:t>e in functie de problemele si starea bolnavului internat.</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 xml:space="preserve">Observa apetitul pacientilor, supravegheaza distribuirea mesei conform dietei consemnate in Foaia de observatie, desemneaza persoana care alimenteaza pacientii dependenti. </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Asigura monitorizarea specifica a bolnavului conform prescriptiei medicale.</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Respecta secretul profesional si codul de etica al asistentului medical</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Raspunde de preluarea medicamentelor scrise pe condica, de distribuirea lor corecta si completa.</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Participa la raportul de garda al asistentelor, anunta problemele existente.</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Raspunde de utilizarea rationala a materialelor consumabile, le deconteaza in fisa de decontari din foaia de observatie.</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Raspunde de decontarea medicamentelor  si a materialelor sanitare folosite de la aparatul de urgenta.</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lastRenderedPageBreak/>
        <w:t>Preia medicamentele ramase de la bolnavi si anunta asistenta sefa si medicul de salon in vederea redistribuirii lor.</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Asigura pastrarea si utilizarea instrumentarului si a aparaturii din dotare si a inventarului moale existent.</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Efectueaza verbal si in scris preluarea/ predarea fiecarui pacient si a serviciului in cadrul raportului de tura privind continuarea tratamentului si masurarea constantelor biologice.</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rPr>
        <w:t>Respecta programul de munca, graficul de ture stabilit de asistenta sefa.</w:t>
      </w:r>
    </w:p>
    <w:p w:rsidR="00385BC3" w:rsidRPr="00CA2619" w:rsidRDefault="009664E9"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Respecta Codul de E</w:t>
      </w:r>
      <w:r w:rsidR="00385BC3" w:rsidRPr="00CA2619">
        <w:rPr>
          <w:rFonts w:ascii="Times New Roman" w:hAnsi="Times New Roman"/>
          <w:sz w:val="24"/>
          <w:szCs w:val="24"/>
          <w:lang w:val="es-ES"/>
        </w:rPr>
        <w:t>tica al Ordinului Asistentilor Medicali.</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Poarta echipamentul de protectie prevazut de regulamentul de ordine interioara, care va fi schimbat ori de cate ori este nevoie, pentru pastrarea igienei si a aspectului estetic personal</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Supravegheaza modul de desfasurare a vizitei apartinatorilor in vederea respectarii regulamentului de ordine interioara.</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Se preocupa de actualizarea cunostintelor profesionale, prin studiu individual sau alte forme de educatie continua si conform cerintelor postului.</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rPr>
        <w:t>Participa la activitati de cercetare in domeniul medical si al ingrijirilor pentru sanatate.</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La inceputul si sfarsitul programului de lucru fiecare persoana este obligata sa semneze condica de prezenta.</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Respecta ordinea si disciplina la locul de munca, foloseste integral si cu maxima eficienta timpul de munca.</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 xml:space="preserve">Isi desfasoara activitatea in mod responsabil, conform reglementarilor profesionale si cerintelor postului. </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Prezentarea la serviciu cu deplina capacitate de munca pentru a efectua servicii la parametrii de calitate impusi de sectie</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Participa la procesul de formare a viitorilor asistenti medicali.</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rPr>
        <w:t>Raspunde de corectitudinea datelor pe care le consemneaza in documentele specifice de ingrijire.</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 xml:space="preserve">Semnaleaza medicului orice modificari depistate </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Respecta normele de securitate, manipulare si descarcare a stupefiantelor, precum si a medicamentelor cu regim special.</w:t>
      </w:r>
    </w:p>
    <w:p w:rsidR="001E1DB4" w:rsidRPr="00CA2619" w:rsidRDefault="00385BC3" w:rsidP="001E1DB4">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rPr>
        <w:t>Pregateste pacientul pentru externare.</w:t>
      </w:r>
    </w:p>
    <w:p w:rsidR="00385BC3" w:rsidRPr="00CA2619" w:rsidRDefault="00385BC3" w:rsidP="001E1DB4">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rPr>
      </w:pPr>
      <w:r w:rsidRPr="00CA2619">
        <w:rPr>
          <w:rFonts w:ascii="Times New Roman" w:hAnsi="Times New Roman"/>
          <w:sz w:val="24"/>
          <w:szCs w:val="24"/>
          <w:lang w:val="es-ES"/>
        </w:rPr>
        <w:t xml:space="preserve">Respecta drepturile pacientilor conform Legii </w:t>
      </w:r>
      <w:r w:rsidR="002504BD" w:rsidRPr="00CA2619">
        <w:rPr>
          <w:rFonts w:ascii="Times New Roman" w:hAnsi="Times New Roman"/>
          <w:sz w:val="24"/>
          <w:szCs w:val="24"/>
          <w:lang w:val="es-ES"/>
        </w:rPr>
        <w:t xml:space="preserve">nr. </w:t>
      </w:r>
      <w:r w:rsidRPr="00CA2619">
        <w:rPr>
          <w:rFonts w:ascii="Times New Roman" w:hAnsi="Times New Roman"/>
          <w:sz w:val="24"/>
          <w:szCs w:val="24"/>
          <w:lang w:val="es-ES"/>
        </w:rPr>
        <w:t>46/21.01.2003</w:t>
      </w:r>
      <w:r w:rsidR="002504BD" w:rsidRPr="00CA2619">
        <w:rPr>
          <w:rFonts w:ascii="Times New Roman" w:hAnsi="Times New Roman"/>
          <w:sz w:val="24"/>
          <w:szCs w:val="24"/>
          <w:lang w:val="es-ES"/>
        </w:rPr>
        <w:t>,</w:t>
      </w:r>
      <w:r w:rsidR="001E1DB4" w:rsidRPr="00CA2619">
        <w:rPr>
          <w:rFonts w:ascii="Times New Roman" w:hAnsi="Times New Roman"/>
          <w:sz w:val="24"/>
          <w:szCs w:val="24"/>
          <w:lang w:val="es-ES"/>
        </w:rPr>
        <w:t xml:space="preserve"> precum si </w:t>
      </w:r>
      <w:r w:rsidR="002504BD" w:rsidRPr="00CA2619">
        <w:rPr>
          <w:rFonts w:ascii="Times New Roman" w:hAnsi="Times New Roman"/>
          <w:sz w:val="24"/>
          <w:szCs w:val="24"/>
          <w:lang w:val="es-ES"/>
        </w:rPr>
        <w:t xml:space="preserve">prevederile </w:t>
      </w:r>
      <w:r w:rsidR="001E1DB4" w:rsidRPr="00CA2619">
        <w:rPr>
          <w:rFonts w:ascii="Times New Roman" w:hAnsi="Times New Roman"/>
          <w:sz w:val="24"/>
          <w:szCs w:val="24"/>
        </w:rPr>
        <w:t>Ordinul</w:t>
      </w:r>
      <w:r w:rsidR="002504BD" w:rsidRPr="00CA2619">
        <w:rPr>
          <w:rFonts w:ascii="Times New Roman" w:hAnsi="Times New Roman"/>
          <w:sz w:val="24"/>
          <w:szCs w:val="24"/>
        </w:rPr>
        <w:t>ui</w:t>
      </w:r>
      <w:r w:rsidR="001E1DB4" w:rsidRPr="00CA2619">
        <w:rPr>
          <w:rFonts w:ascii="Times New Roman" w:hAnsi="Times New Roman"/>
          <w:sz w:val="24"/>
          <w:szCs w:val="24"/>
        </w:rPr>
        <w:t xml:space="preserve"> nr. 1410/2016 din 12 decembrie 2016 privind aprobarea Normelor de aplicare a Legii drepturilor pacientului nr. 46/2003 </w:t>
      </w:r>
      <w:r w:rsidRPr="00CA2619">
        <w:rPr>
          <w:rFonts w:ascii="Times New Roman" w:hAnsi="Times New Roman"/>
          <w:sz w:val="24"/>
          <w:szCs w:val="24"/>
          <w:lang w:val="es-ES"/>
        </w:rPr>
        <w:t>.</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In caz de deces constatat de medic supravegheaza (dupa 2 ore de la constatare), inventariaza obiectele personale, identifica cadavrul si organizeaza transportul acestuia la locul stabilit de conducerea spitalului.</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 xml:space="preserve">Raspunde de ingrijirea bolnavilor in salon si supravegheaza efectuarea de catre infirmiera a </w:t>
      </w:r>
      <w:r w:rsidRPr="00CA2619">
        <w:rPr>
          <w:rFonts w:ascii="Times New Roman" w:hAnsi="Times New Roman"/>
          <w:sz w:val="24"/>
          <w:szCs w:val="24"/>
          <w:lang w:val="es-ES"/>
        </w:rPr>
        <w:lastRenderedPageBreak/>
        <w:t>toaletei, schimbarii lenjeriei de corp si de pat, crearea conditiilor pentru satisfacerea nevoilor fiziologice, schimbarea pozitiei bolnavilor</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Indruma si supravegheaza activitatea personalului auxiliar.</w:t>
      </w:r>
    </w:p>
    <w:p w:rsidR="00385BC3" w:rsidRPr="00CA2619" w:rsidRDefault="00385BC3" w:rsidP="00654ECE">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Se va supune masurilor administrative in ceea ce priveste neindeplinirea la timp si intocmai a sarcinilor prevazute in fisa postului.</w:t>
      </w:r>
    </w:p>
    <w:p w:rsidR="00870F69" w:rsidRPr="00CA2619" w:rsidRDefault="00385BC3" w:rsidP="00870F69">
      <w:pPr>
        <w:widowControl w:val="0"/>
        <w:numPr>
          <w:ilvl w:val="0"/>
          <w:numId w:val="5"/>
        </w:numPr>
        <w:tabs>
          <w:tab w:val="left" w:pos="360"/>
        </w:tabs>
        <w:autoSpaceDE w:val="0"/>
        <w:autoSpaceDN w:val="0"/>
        <w:adjustRightInd w:val="0"/>
        <w:spacing w:after="0" w:line="360" w:lineRule="auto"/>
        <w:ind w:left="360" w:hanging="360"/>
        <w:jc w:val="both"/>
        <w:rPr>
          <w:rFonts w:ascii="Times New Roman" w:hAnsi="Times New Roman"/>
          <w:sz w:val="24"/>
          <w:szCs w:val="24"/>
          <w:lang w:val="es-ES"/>
        </w:rPr>
      </w:pPr>
      <w:r w:rsidRPr="00CA2619">
        <w:rPr>
          <w:rFonts w:ascii="Times New Roman" w:hAnsi="Times New Roman"/>
          <w:sz w:val="24"/>
          <w:szCs w:val="24"/>
          <w:lang w:val="es-ES"/>
        </w:rPr>
        <w:t xml:space="preserve">Respectarea si aplicarea normelor prevazute in </w:t>
      </w:r>
      <w:r w:rsidR="00870F69" w:rsidRPr="00CA2619">
        <w:rPr>
          <w:rFonts w:ascii="Times New Roman" w:hAnsi="Times New Roman"/>
          <w:sz w:val="24"/>
          <w:szCs w:val="24"/>
          <w:lang w:val="es-ES"/>
        </w:rPr>
        <w:t xml:space="preserve">in </w:t>
      </w:r>
      <w:r w:rsidR="00870F69" w:rsidRPr="00CA2619">
        <w:rPr>
          <w:rFonts w:ascii="Times New Roman" w:hAnsi="Times New Roman"/>
          <w:bCs/>
          <w:sz w:val="24"/>
          <w:szCs w:val="24"/>
          <w:lang w:val="es-ES"/>
        </w:rPr>
        <w:t>Ordinul MSF nr</w:t>
      </w:r>
      <w:r w:rsidR="00DD281A" w:rsidRPr="00CA2619">
        <w:rPr>
          <w:rFonts w:ascii="Times New Roman" w:hAnsi="Times New Roman"/>
          <w:sz w:val="24"/>
          <w:szCs w:val="24"/>
        </w:rPr>
        <w:t>.</w:t>
      </w:r>
      <w:r w:rsidR="00870F69" w:rsidRPr="00CA2619">
        <w:rPr>
          <w:rFonts w:ascii="Times New Roman" w:hAnsi="Times New Roman"/>
          <w:sz w:val="24"/>
          <w:szCs w:val="24"/>
        </w:rPr>
        <w:t xml:space="preserve"> 961/2016 pentru aprobarea Normelor tehnice privind curăţarea, dezinfecţia şi sterilizarea în unităţile sanitare publice şi private, tehnicii de lucru şi interpretare pentru testele de evaluare a eficienţei procedurii de curăţenie şi dezinfecţie, procedurilor recomandate pentru dezinfecţia mâinilor, în funcţie de nivelul de risc, metodelor de aplicare a dezinfectantelor chimice în funcţie de suportul care urmează să fie tratat şi a metodelor de evaluare a derulării şi eficienţei procesului de sterilizare</w:t>
      </w:r>
      <w:r w:rsidR="00870F69" w:rsidRPr="00CA2619">
        <w:rPr>
          <w:rFonts w:ascii="Times New Roman" w:hAnsi="Times New Roman"/>
          <w:sz w:val="24"/>
          <w:szCs w:val="24"/>
          <w:lang w:val="es-ES"/>
        </w:rPr>
        <w:t xml:space="preserve">, precum si a normelor prevazute in </w:t>
      </w:r>
      <w:r w:rsidR="00870F69" w:rsidRPr="00CA2619">
        <w:rPr>
          <w:rFonts w:ascii="Times New Roman" w:hAnsi="Times New Roman"/>
          <w:bCs/>
          <w:sz w:val="24"/>
          <w:szCs w:val="24"/>
          <w:lang w:val="es-ES"/>
        </w:rPr>
        <w:t>Ordinul MS nr</w:t>
      </w:r>
      <w:r w:rsidR="00DD281A" w:rsidRPr="00CA2619">
        <w:rPr>
          <w:rFonts w:ascii="Times New Roman" w:hAnsi="Times New Roman"/>
          <w:sz w:val="24"/>
          <w:szCs w:val="24"/>
        </w:rPr>
        <w:t>.</w:t>
      </w:r>
      <w:r w:rsidR="00870F69" w:rsidRPr="00CA2619">
        <w:rPr>
          <w:rFonts w:ascii="Times New Roman" w:hAnsi="Times New Roman"/>
          <w:sz w:val="24"/>
          <w:szCs w:val="24"/>
        </w:rPr>
        <w:t xml:space="preserve"> 1101/2016 din 30 septembrie 2016 privind aprobarea Normelor de supraveghere, prevenire şi limitare a infecţiilor asociate asistenţei medicale în unităţile sanitare </w:t>
      </w:r>
      <w:r w:rsidR="00870F69" w:rsidRPr="00CA2619">
        <w:rPr>
          <w:rFonts w:ascii="Times New Roman" w:hAnsi="Times New Roman"/>
          <w:sz w:val="24"/>
          <w:szCs w:val="24"/>
          <w:lang w:val="es-ES"/>
        </w:rPr>
        <w:t xml:space="preserve">si </w:t>
      </w:r>
      <w:r w:rsidR="00870F69" w:rsidRPr="00CA2619">
        <w:rPr>
          <w:rFonts w:ascii="Times New Roman" w:hAnsi="Times New Roman"/>
          <w:bCs/>
          <w:sz w:val="24"/>
          <w:szCs w:val="24"/>
          <w:lang w:val="es-ES"/>
        </w:rPr>
        <w:t>Ghidul practic de</w:t>
      </w:r>
      <w:r w:rsidR="00870F69" w:rsidRPr="00CA2619">
        <w:rPr>
          <w:rFonts w:ascii="Times New Roman" w:hAnsi="Times New Roman"/>
          <w:sz w:val="24"/>
          <w:szCs w:val="24"/>
          <w:lang w:val="es-ES"/>
        </w:rPr>
        <w:t xml:space="preserve"> </w:t>
      </w:r>
      <w:r w:rsidR="00870F69" w:rsidRPr="00CA2619">
        <w:rPr>
          <w:rFonts w:ascii="Times New Roman" w:hAnsi="Times New Roman"/>
          <w:bCs/>
          <w:sz w:val="24"/>
          <w:szCs w:val="24"/>
          <w:lang w:val="es-ES"/>
        </w:rPr>
        <w:t xml:space="preserve">management al expunerii accidentale la produse biologice </w:t>
      </w:r>
      <w:r w:rsidR="00870F69" w:rsidRPr="00CA2619">
        <w:rPr>
          <w:rFonts w:ascii="Times New Roman" w:hAnsi="Times New Roman"/>
          <w:sz w:val="24"/>
          <w:szCs w:val="24"/>
          <w:lang w:val="es-ES"/>
        </w:rPr>
        <w:t>privind prevenirea si combaterea infectiilor asociate asistentei medicale sunt reflectate prin urmatoarele atributii:</w:t>
      </w:r>
    </w:p>
    <w:p w:rsidR="00385BC3" w:rsidRPr="00CA2619" w:rsidRDefault="00385BC3" w:rsidP="00654ECE">
      <w:pPr>
        <w:widowControl w:val="0"/>
        <w:numPr>
          <w:ilvl w:val="0"/>
          <w:numId w:val="17"/>
        </w:numPr>
        <w:tabs>
          <w:tab w:val="left" w:pos="36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Anunta imediat asistenta sefa asupra deficientelor de igiena (alimentare cu apa, instalatii sanitare, incalzire, etc)</w:t>
      </w:r>
    </w:p>
    <w:p w:rsidR="00385BC3" w:rsidRPr="00CA2619" w:rsidRDefault="00385BC3"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Respecta permanent si raspunde de aplicarea normelor de igiena in special de spalarea si dezinfectia mainilor, cat si a regulilor de tehnica aseptica in efectuarea tratamentelor prescrise.</w:t>
      </w:r>
    </w:p>
    <w:p w:rsidR="00385BC3" w:rsidRPr="00CA2619" w:rsidRDefault="00385BC3"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Raspunde de curatenia saloanelor, controleaza igiena insotitorilor</w:t>
      </w:r>
    </w:p>
    <w:p w:rsidR="00385BC3" w:rsidRPr="00CA2619" w:rsidRDefault="00385BC3"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Ajuta la pastrarea igienei personale a pacientilor internati</w:t>
      </w:r>
    </w:p>
    <w:p w:rsidR="00385BC3" w:rsidRPr="00CA2619" w:rsidRDefault="00385BC3"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Supravegheaza efectuarea dezinfectiilor periodice (ciclice)</w:t>
      </w:r>
    </w:p>
    <w:p w:rsidR="00385BC3" w:rsidRPr="00CA2619" w:rsidRDefault="00385BC3"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rPr>
      </w:pPr>
      <w:r w:rsidRPr="00CA2619">
        <w:rPr>
          <w:rFonts w:ascii="Times New Roman" w:hAnsi="Times New Roman"/>
          <w:sz w:val="24"/>
          <w:szCs w:val="24"/>
        </w:rPr>
        <w:t>Respecta masurile de izolare stabilite</w:t>
      </w:r>
    </w:p>
    <w:p w:rsidR="00385BC3" w:rsidRPr="00CA2619" w:rsidRDefault="00385BC3"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Declara imediat asistentei sefe orice imbolnavire acuta pe care o prezinta precum si bolile transmisibile aparute la membrii familiei sale</w:t>
      </w:r>
    </w:p>
    <w:p w:rsidR="00385BC3" w:rsidRPr="00CA2619" w:rsidRDefault="00385BC3"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Supravegheaza si ia masuri de respectare a normelor de igiena de catre vizitatori (portul echipamentului, evitarea aglomerarii in saloane)</w:t>
      </w:r>
    </w:p>
    <w:p w:rsidR="00385BC3" w:rsidRPr="00CA2619" w:rsidRDefault="00385BC3"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Supravegheaza mentinerea conditiilor de igiena si a toaletei bolnavilor imobilizati</w:t>
      </w:r>
    </w:p>
    <w:p w:rsidR="00385BC3" w:rsidRPr="00CA2619" w:rsidRDefault="00385BC3" w:rsidP="00654ECE">
      <w:pPr>
        <w:widowControl w:val="0"/>
        <w:numPr>
          <w:ilvl w:val="0"/>
          <w:numId w:val="17"/>
        </w:numPr>
        <w:tabs>
          <w:tab w:val="left" w:pos="720"/>
        </w:tabs>
        <w:autoSpaceDE w:val="0"/>
        <w:autoSpaceDN w:val="0"/>
        <w:adjustRightInd w:val="0"/>
        <w:spacing w:after="0" w:line="360" w:lineRule="auto"/>
        <w:ind w:left="720" w:hanging="360"/>
        <w:jc w:val="both"/>
        <w:rPr>
          <w:rFonts w:ascii="Times New Roman" w:hAnsi="Times New Roman"/>
          <w:sz w:val="24"/>
          <w:szCs w:val="24"/>
          <w:lang w:val="es-ES"/>
        </w:rPr>
      </w:pPr>
      <w:r w:rsidRPr="00CA2619">
        <w:rPr>
          <w:rFonts w:ascii="Times New Roman" w:hAnsi="Times New Roman"/>
          <w:sz w:val="24"/>
          <w:szCs w:val="24"/>
          <w:lang w:val="es-ES"/>
        </w:rPr>
        <w:t>Supravegheaza curatenia si dezinfectia mainilor ca si portul echipamentului de protectie de catre infirmiere, in cazul in care acestea sunt folosite la transportul, distribuirea alimentelor.</w:t>
      </w:r>
    </w:p>
    <w:p w:rsidR="00385BC3" w:rsidRPr="00CA2619" w:rsidRDefault="00385BC3" w:rsidP="00654ECE">
      <w:pPr>
        <w:widowControl w:val="0"/>
        <w:numPr>
          <w:ilvl w:val="0"/>
          <w:numId w:val="18"/>
        </w:numPr>
        <w:tabs>
          <w:tab w:val="left" w:pos="72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Respecta </w:t>
      </w:r>
      <w:r w:rsidRPr="00CA2619">
        <w:rPr>
          <w:rFonts w:ascii="Times New Roman" w:hAnsi="Times New Roman"/>
          <w:bCs/>
          <w:sz w:val="24"/>
          <w:szCs w:val="24"/>
          <w:lang w:val="es-ES"/>
        </w:rPr>
        <w:t xml:space="preserve">Ordinul MS nr 1226/ 03.12.2012 </w:t>
      </w:r>
      <w:r w:rsidRPr="00CA2619">
        <w:rPr>
          <w:rFonts w:ascii="Times New Roman" w:hAnsi="Times New Roman"/>
          <w:sz w:val="24"/>
          <w:szCs w:val="24"/>
          <w:lang w:val="es-ES"/>
        </w:rPr>
        <w:t xml:space="preserve">referitor la normele tehnice privind gestionarea deseurilor rezultate din activitatile medicale, publicat in </w:t>
      </w:r>
      <w:r w:rsidRPr="00CA2619">
        <w:rPr>
          <w:rFonts w:ascii="Times New Roman" w:hAnsi="Times New Roman"/>
          <w:bCs/>
          <w:sz w:val="24"/>
          <w:szCs w:val="24"/>
          <w:lang w:val="es-ES"/>
        </w:rPr>
        <w:t>MO nr. 855/18.12.2012.</w:t>
      </w:r>
      <w:r w:rsidRPr="00CA2619">
        <w:rPr>
          <w:rFonts w:ascii="Times New Roman" w:hAnsi="Times New Roman"/>
          <w:sz w:val="24"/>
          <w:szCs w:val="24"/>
          <w:lang w:val="es-ES"/>
        </w:rPr>
        <w:t xml:space="preserve"> </w:t>
      </w:r>
      <w:r w:rsidRPr="00CA2619">
        <w:rPr>
          <w:rFonts w:ascii="Times New Roman" w:hAnsi="Times New Roman"/>
          <w:sz w:val="24"/>
          <w:szCs w:val="24"/>
        </w:rPr>
        <w:t>Asistenta din unităţile sanitare are următoarele atribuţii:</w:t>
      </w:r>
    </w:p>
    <w:p w:rsidR="00385BC3" w:rsidRPr="00CA2619" w:rsidRDefault="00385BC3" w:rsidP="00654ECE">
      <w:pPr>
        <w:autoSpaceDE w:val="0"/>
        <w:autoSpaceDN w:val="0"/>
        <w:adjustRightInd w:val="0"/>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a) aplică procedurile stipulate de codul de procedură;</w:t>
      </w:r>
    </w:p>
    <w:p w:rsidR="00385BC3" w:rsidRPr="00CA2619" w:rsidRDefault="00385BC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b) aplică metodologia de culegere a datelor pentru baza naţională de date privind deşeurile rezultate din activităţi medicale.</w:t>
      </w:r>
    </w:p>
    <w:p w:rsidR="00385BC3" w:rsidRPr="00CA2619" w:rsidRDefault="00385BC3" w:rsidP="00654ECE">
      <w:pPr>
        <w:widowControl w:val="0"/>
        <w:numPr>
          <w:ilvl w:val="0"/>
          <w:numId w:val="18"/>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Utilizeaza si pastreaza, in bune conditii, echipamentele si instrumentarul din dotare, supravegheaza colectarea materialelor si instrumentarului de unica folosinta utilizat si se asigura de depozitarea acestora in vederea distrugerii.</w:t>
      </w:r>
    </w:p>
    <w:p w:rsidR="00385BC3" w:rsidRPr="00CA2619" w:rsidRDefault="00385BC3" w:rsidP="00654ECE">
      <w:pPr>
        <w:widowControl w:val="0"/>
        <w:numPr>
          <w:ilvl w:val="0"/>
          <w:numId w:val="18"/>
        </w:numPr>
        <w:tabs>
          <w:tab w:val="left" w:pos="360"/>
        </w:tabs>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La trecerea intr-un alt loc de munca, va prelua sarcinile noului loc de munca.</w:t>
      </w:r>
    </w:p>
    <w:p w:rsidR="00385BC3" w:rsidRPr="00CA2619" w:rsidRDefault="00385BC3" w:rsidP="00654ECE">
      <w:pPr>
        <w:widowControl w:val="0"/>
        <w:numPr>
          <w:ilvl w:val="0"/>
          <w:numId w:val="18"/>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Propunerea de solutii noi, motivarea acestora si evaluarea lor.</w:t>
      </w:r>
    </w:p>
    <w:p w:rsidR="00385BC3" w:rsidRPr="00CA2619" w:rsidRDefault="00385BC3" w:rsidP="00654ECE">
      <w:pPr>
        <w:widowControl w:val="0"/>
        <w:numPr>
          <w:ilvl w:val="0"/>
          <w:numId w:val="18"/>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it-IT"/>
        </w:rPr>
        <w:t xml:space="preserve">Se conformeaza  Regulamentului Intern si de Organizare si Functionare al spitalului. </w:t>
      </w:r>
    </w:p>
    <w:p w:rsidR="00385BC3" w:rsidRPr="00CA2619" w:rsidRDefault="00385BC3" w:rsidP="00654ECE">
      <w:pPr>
        <w:widowControl w:val="0"/>
        <w:numPr>
          <w:ilvl w:val="0"/>
          <w:numId w:val="18"/>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it-IT"/>
        </w:rPr>
        <w:t>Efectueaza miscarea  zilnica a bolnavilor intocmind FZMBI si ori de cate ori se impune si bon suplimentar.</w:t>
      </w:r>
    </w:p>
    <w:p w:rsidR="00385BC3" w:rsidRPr="00CA2619" w:rsidRDefault="00385BC3" w:rsidP="00654ECE">
      <w:pPr>
        <w:widowControl w:val="0"/>
        <w:numPr>
          <w:ilvl w:val="0"/>
          <w:numId w:val="18"/>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it-IT"/>
        </w:rPr>
        <w:t>Asistentul medical este obligat,</w:t>
      </w:r>
      <w:r w:rsidR="004A6D75" w:rsidRPr="00CA2619">
        <w:rPr>
          <w:rFonts w:ascii="Times New Roman" w:hAnsi="Times New Roman"/>
          <w:sz w:val="24"/>
          <w:szCs w:val="24"/>
          <w:lang w:val="it-IT"/>
        </w:rPr>
        <w:t xml:space="preserve"> </w:t>
      </w:r>
      <w:r w:rsidRPr="00CA2619">
        <w:rPr>
          <w:rFonts w:ascii="Times New Roman" w:hAnsi="Times New Roman"/>
          <w:sz w:val="24"/>
          <w:szCs w:val="24"/>
          <w:lang w:val="it-IT"/>
        </w:rPr>
        <w:t>conform legislatiei in vigoare, sa incheie o asigurare de raspundere civil</w:t>
      </w:r>
      <w:r w:rsidR="00096324" w:rsidRPr="00CA2619">
        <w:rPr>
          <w:rFonts w:ascii="Times New Roman" w:hAnsi="Times New Roman"/>
          <w:sz w:val="24"/>
          <w:szCs w:val="24"/>
          <w:lang w:val="it-IT"/>
        </w:rPr>
        <w:t>a pentru eventuale cazuri de ma</w:t>
      </w:r>
      <w:r w:rsidRPr="00CA2619">
        <w:rPr>
          <w:rFonts w:ascii="Times New Roman" w:hAnsi="Times New Roman"/>
          <w:sz w:val="24"/>
          <w:szCs w:val="24"/>
          <w:lang w:val="it-IT"/>
        </w:rPr>
        <w:t>lpraxis profesional, pentru prejudicii cauzate  prin actul medical.</w:t>
      </w:r>
    </w:p>
    <w:p w:rsidR="00385BC3" w:rsidRPr="00CA2619" w:rsidRDefault="00385BC3" w:rsidP="00654ECE">
      <w:pPr>
        <w:numPr>
          <w:ilvl w:val="0"/>
          <w:numId w:val="18"/>
        </w:numPr>
        <w:spacing w:after="0" w:line="360" w:lineRule="auto"/>
        <w:jc w:val="both"/>
        <w:rPr>
          <w:rFonts w:ascii="Times New Roman" w:hAnsi="Times New Roman"/>
          <w:sz w:val="24"/>
          <w:szCs w:val="24"/>
        </w:rPr>
      </w:pPr>
      <w:r w:rsidRPr="00CA2619">
        <w:rPr>
          <w:rFonts w:ascii="Times New Roman" w:hAnsi="Times New Roman"/>
          <w:sz w:val="24"/>
          <w:szCs w:val="24"/>
        </w:rPr>
        <w:t xml:space="preserve">Sa isi insuseasca  si sa respecte  prevederile legislatiei  din domeiul securitatii  si sanatatii in munca  si masurile de aplicare a acestora   conform Legii </w:t>
      </w:r>
      <w:r w:rsidR="00DD281A" w:rsidRPr="00CA2619">
        <w:rPr>
          <w:rFonts w:ascii="Times New Roman" w:hAnsi="Times New Roman"/>
          <w:sz w:val="24"/>
          <w:szCs w:val="24"/>
        </w:rPr>
        <w:t xml:space="preserve">nr. </w:t>
      </w:r>
      <w:r w:rsidRPr="00CA2619">
        <w:rPr>
          <w:rFonts w:ascii="Times New Roman" w:hAnsi="Times New Roman"/>
          <w:sz w:val="24"/>
          <w:szCs w:val="24"/>
        </w:rPr>
        <w:t>319/2006   privind securitatea si sanatatea in munca ;</w:t>
      </w:r>
    </w:p>
    <w:p w:rsidR="00385BC3" w:rsidRPr="00CA2619" w:rsidRDefault="00385BC3" w:rsidP="00654ECE">
      <w:pPr>
        <w:numPr>
          <w:ilvl w:val="0"/>
          <w:numId w:val="18"/>
        </w:numPr>
        <w:spacing w:after="0" w:line="360" w:lineRule="auto"/>
        <w:jc w:val="both"/>
        <w:rPr>
          <w:rFonts w:ascii="Times New Roman" w:hAnsi="Times New Roman"/>
          <w:sz w:val="24"/>
          <w:szCs w:val="24"/>
        </w:rPr>
      </w:pPr>
      <w:r w:rsidRPr="00CA2619">
        <w:rPr>
          <w:rFonts w:ascii="Times New Roman" w:hAnsi="Times New Roman"/>
          <w:sz w:val="24"/>
          <w:szCs w:val="24"/>
        </w:rPr>
        <w:t>Sa respecte regulile si masurile de aparare  impotriva  incendiilor,  aduse la cunostiinta , sub orice forma ; sa actioneze  , in conformitate cu procedurile stabilite  la locul de munca , in cazul aparitiei  oricarui pericol im</w:t>
      </w:r>
      <w:r w:rsidR="004A6D75"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DD281A" w:rsidRPr="00CA2619">
        <w:rPr>
          <w:rFonts w:ascii="Times New Roman" w:hAnsi="Times New Roman"/>
          <w:sz w:val="24"/>
          <w:szCs w:val="24"/>
        </w:rPr>
        <w:t xml:space="preserve">nr. </w:t>
      </w:r>
      <w:r w:rsidRPr="00CA2619">
        <w:rPr>
          <w:rFonts w:ascii="Times New Roman" w:hAnsi="Times New Roman"/>
          <w:sz w:val="24"/>
          <w:szCs w:val="24"/>
        </w:rPr>
        <w:t>307/2006   privind apararea impotriva incendiilor.</w:t>
      </w:r>
    </w:p>
    <w:p w:rsidR="00E41F8B" w:rsidRPr="00CA2619" w:rsidRDefault="00E41F8B" w:rsidP="00654ECE">
      <w:pPr>
        <w:widowControl w:val="0"/>
        <w:numPr>
          <w:ilvl w:val="0"/>
          <w:numId w:val="18"/>
        </w:numPr>
        <w:tabs>
          <w:tab w:val="left" w:pos="360"/>
        </w:tabs>
        <w:autoSpaceDE w:val="0"/>
        <w:autoSpaceDN w:val="0"/>
        <w:adjustRightInd w:val="0"/>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es-ES"/>
        </w:rPr>
        <w:t>Asigura si raspunde de curatenia  spatiilor repartizate , si a spatiilor comune</w:t>
      </w:r>
    </w:p>
    <w:p w:rsidR="00E41F8B" w:rsidRPr="00CA2619" w:rsidRDefault="00E41F8B" w:rsidP="00654ECE">
      <w:pPr>
        <w:numPr>
          <w:ilvl w:val="0"/>
          <w:numId w:val="18"/>
        </w:numPr>
        <w:tabs>
          <w:tab w:val="left" w:pos="0"/>
          <w:tab w:val="left" w:pos="851"/>
          <w:tab w:val="left" w:pos="6379"/>
          <w:tab w:val="left" w:pos="7230"/>
        </w:tabs>
        <w:spacing w:after="0" w:line="360" w:lineRule="auto"/>
        <w:ind w:left="720"/>
        <w:jc w:val="both"/>
        <w:rPr>
          <w:rFonts w:ascii="Times New Roman" w:hAnsi="Times New Roman"/>
          <w:sz w:val="24"/>
          <w:szCs w:val="24"/>
        </w:rPr>
      </w:pPr>
      <w:r w:rsidRPr="00CA2619">
        <w:rPr>
          <w:rFonts w:ascii="Times New Roman" w:hAnsi="Times New Roman"/>
          <w:sz w:val="24"/>
          <w:szCs w:val="24"/>
          <w:lang w:val="es-ES"/>
        </w:rPr>
        <w:t>Asigura gestionarea dosarului pacientului, a datelor si informatiilor medicale</w:t>
      </w:r>
    </w:p>
    <w:p w:rsidR="00E41F8B" w:rsidRPr="00CA2619" w:rsidRDefault="00E41F8B" w:rsidP="00654ECE">
      <w:pPr>
        <w:numPr>
          <w:ilvl w:val="0"/>
          <w:numId w:val="18"/>
        </w:numPr>
        <w:tabs>
          <w:tab w:val="left" w:pos="0"/>
          <w:tab w:val="left" w:pos="851"/>
          <w:tab w:val="left" w:pos="6379"/>
          <w:tab w:val="left" w:pos="7230"/>
        </w:tabs>
        <w:spacing w:after="0" w:line="360" w:lineRule="auto"/>
        <w:ind w:left="720"/>
        <w:jc w:val="both"/>
        <w:rPr>
          <w:rFonts w:ascii="Times New Roman" w:hAnsi="Times New Roman"/>
          <w:sz w:val="24"/>
          <w:szCs w:val="24"/>
        </w:rPr>
      </w:pPr>
      <w:r w:rsidRPr="00CA2619">
        <w:rPr>
          <w:rFonts w:ascii="Times New Roman" w:hAnsi="Times New Roman"/>
          <w:sz w:val="24"/>
          <w:szCs w:val="24"/>
        </w:rPr>
        <w:t>Respectă secretul profesional  al actului medical, confidenţialitatea informaţiei medicale.</w:t>
      </w:r>
    </w:p>
    <w:p w:rsidR="00E41F8B" w:rsidRPr="00CA2619" w:rsidRDefault="00E41F8B" w:rsidP="00654ECE">
      <w:pPr>
        <w:numPr>
          <w:ilvl w:val="0"/>
          <w:numId w:val="18"/>
        </w:numPr>
        <w:spacing w:after="0" w:line="360" w:lineRule="auto"/>
        <w:ind w:left="720"/>
        <w:jc w:val="both"/>
        <w:rPr>
          <w:rFonts w:ascii="Times New Roman" w:hAnsi="Times New Roman"/>
          <w:sz w:val="24"/>
          <w:szCs w:val="24"/>
        </w:rPr>
      </w:pPr>
      <w:r w:rsidRPr="00CA2619">
        <w:rPr>
          <w:rFonts w:ascii="Times New Roman" w:hAnsi="Times New Roman"/>
          <w:sz w:val="24"/>
          <w:szCs w:val="24"/>
        </w:rPr>
        <w:t xml:space="preserve">  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E41F8B" w:rsidRPr="00CA2619" w:rsidRDefault="00E41F8B" w:rsidP="00654ECE">
      <w:pPr>
        <w:widowControl w:val="0"/>
        <w:numPr>
          <w:ilvl w:val="0"/>
          <w:numId w:val="18"/>
        </w:numPr>
        <w:tabs>
          <w:tab w:val="left" w:pos="360"/>
        </w:tabs>
        <w:autoSpaceDE w:val="0"/>
        <w:autoSpaceDN w:val="0"/>
        <w:adjustRightInd w:val="0"/>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es-ES"/>
        </w:rPr>
        <w:t xml:space="preserve">  Asigura si respecta confidentialitatea si anonimatul  pacientilor</w:t>
      </w:r>
    </w:p>
    <w:p w:rsidR="003D483F" w:rsidRPr="00CA2619" w:rsidRDefault="003D483F" w:rsidP="003D483F">
      <w:pPr>
        <w:autoSpaceDE w:val="0"/>
        <w:autoSpaceDN w:val="0"/>
        <w:adjustRightInd w:val="0"/>
        <w:spacing w:after="0" w:line="360" w:lineRule="auto"/>
        <w:jc w:val="both"/>
        <w:rPr>
          <w:rFonts w:ascii="Times New Roman" w:hAnsi="Times New Roman"/>
          <w:b/>
          <w:sz w:val="24"/>
          <w:szCs w:val="24"/>
        </w:rPr>
      </w:pPr>
    </w:p>
    <w:p w:rsidR="00593C0D" w:rsidRPr="00CA2619" w:rsidRDefault="003D483F" w:rsidP="003D483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sz w:val="24"/>
          <w:szCs w:val="24"/>
        </w:rPr>
        <w:t xml:space="preserve">           </w:t>
      </w:r>
      <w:r w:rsidR="00D93992" w:rsidRPr="00677AD0">
        <w:rPr>
          <w:rFonts w:ascii="Times New Roman" w:hAnsi="Times New Roman"/>
          <w:b/>
          <w:sz w:val="24"/>
          <w:szCs w:val="24"/>
        </w:rPr>
        <w:t>In domeniul prevenirii infectiilor asociate asistentei medicale</w:t>
      </w:r>
      <w:r w:rsidR="00D93992" w:rsidRPr="00CA2619">
        <w:rPr>
          <w:rFonts w:ascii="Times New Roman" w:hAnsi="Times New Roman"/>
          <w:sz w:val="24"/>
          <w:szCs w:val="24"/>
        </w:rPr>
        <w:t>, conform Ordinului 1101/2016, asistentul medical are urmatoarele atributii:</w:t>
      </w:r>
    </w:p>
    <w:p w:rsidR="00D93992" w:rsidRPr="00CA2619" w:rsidRDefault="00D93992" w:rsidP="003D483F">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a) implementează practicile de îngrijire a pacienţilor în vederea limitării infecţiilor;</w:t>
      </w:r>
    </w:p>
    <w:p w:rsidR="00D93992" w:rsidRPr="00CA2619" w:rsidRDefault="00D93992" w:rsidP="003D483F">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b) se familiarizează cu practicile de prevenire a apariţiei şi răspândirii infecţiilor şi aplicarea practicilor adecvate pe toată durata internării pacienţilor;</w:t>
      </w:r>
    </w:p>
    <w:p w:rsidR="00D93992" w:rsidRPr="00CA2619" w:rsidRDefault="00D93992" w:rsidP="003D483F">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c) menţine igiena, conform politicilor spitalului şi practicilor de îngrijire adecvate din salon;</w:t>
      </w:r>
    </w:p>
    <w:p w:rsidR="00D93992" w:rsidRPr="00CA2619" w:rsidRDefault="00D93992" w:rsidP="003D483F">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d) informează cu promptitudine medicul de gardă/medicul şef de secţie în legătură cu apariţia semnelor de infecţie la unul dintre pacienţii aflaţi în îngrijirea sa;</w:t>
      </w:r>
    </w:p>
    <w:p w:rsidR="00D93992" w:rsidRPr="00CA2619" w:rsidRDefault="00D93992" w:rsidP="003D483F">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lastRenderedPageBreak/>
        <w:t xml:space="preserve">    e) iniţiază izolarea pacientului care prezintă semne ale unei boli transmisibile şi anunţă imediat medicul curant şi serviciul de prevenire şi limitare a infecţiilor asociate asistenţei medicale;</w:t>
      </w:r>
    </w:p>
    <w:p w:rsidR="00D93992" w:rsidRPr="00CA2619" w:rsidRDefault="00D93992" w:rsidP="003D483F">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f) limitează expunerea pacientului la infecţii provenite de la vizitatori, personalul spitalului, alţi pacienţi sau echipamentul utilizat pentru diagnosticare;</w:t>
      </w:r>
    </w:p>
    <w:p w:rsidR="00D93992" w:rsidRPr="00CA2619" w:rsidRDefault="00D93992" w:rsidP="003D483F">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g) semnalează medicului curant existenţa elementelor sugestive de infecţie asociată asistenţei medicale;</w:t>
      </w:r>
    </w:p>
    <w:p w:rsidR="00D93992" w:rsidRPr="00CA2619" w:rsidRDefault="00D93992" w:rsidP="003D483F">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h) participă la pregătirea personalului;</w:t>
      </w:r>
    </w:p>
    <w:p w:rsidR="00D93992" w:rsidRPr="00CA2619" w:rsidRDefault="00D93992" w:rsidP="003D483F">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i) participă la investigarea focarelor.</w:t>
      </w:r>
    </w:p>
    <w:p w:rsidR="00B946CA" w:rsidRPr="00CA2619" w:rsidRDefault="00B946CA" w:rsidP="00654ECE">
      <w:pPr>
        <w:autoSpaceDE w:val="0"/>
        <w:autoSpaceDN w:val="0"/>
        <w:adjustRightInd w:val="0"/>
        <w:spacing w:after="0" w:line="360" w:lineRule="auto"/>
        <w:jc w:val="both"/>
        <w:rPr>
          <w:rFonts w:ascii="Times New Roman" w:hAnsi="Times New Roman"/>
          <w:b/>
          <w:sz w:val="24"/>
          <w:szCs w:val="24"/>
        </w:rPr>
      </w:pPr>
    </w:p>
    <w:p w:rsidR="00673DA5" w:rsidRPr="00CA2619" w:rsidRDefault="00AD1F69" w:rsidP="00654ECE">
      <w:pPr>
        <w:spacing w:after="0" w:line="360" w:lineRule="auto"/>
        <w:rPr>
          <w:rFonts w:ascii="Times New Roman" w:hAnsi="Times New Roman"/>
          <w:sz w:val="24"/>
          <w:szCs w:val="24"/>
        </w:rPr>
      </w:pPr>
      <w:bookmarkStart w:id="115" w:name="_Toc482786105"/>
      <w:bookmarkStart w:id="116" w:name="_Toc413930403"/>
      <w:r w:rsidRPr="00CA2619">
        <w:rPr>
          <w:rStyle w:val="Heading3Char"/>
          <w:rFonts w:ascii="Times New Roman" w:hAnsi="Times New Roman"/>
          <w:color w:val="auto"/>
          <w:sz w:val="24"/>
          <w:szCs w:val="24"/>
        </w:rPr>
        <w:t xml:space="preserve">5.3.6. </w:t>
      </w:r>
      <w:r w:rsidR="00D10C77" w:rsidRPr="00CA2619">
        <w:rPr>
          <w:rStyle w:val="Heading3Char"/>
          <w:rFonts w:ascii="Times New Roman" w:hAnsi="Times New Roman"/>
          <w:color w:val="auto"/>
          <w:sz w:val="24"/>
          <w:szCs w:val="24"/>
        </w:rPr>
        <w:t>Infirmier</w:t>
      </w:r>
      <w:r w:rsidR="00240245" w:rsidRPr="00CA2619">
        <w:rPr>
          <w:rStyle w:val="Heading3Char"/>
          <w:rFonts w:ascii="Times New Roman" w:hAnsi="Times New Roman"/>
          <w:color w:val="auto"/>
          <w:sz w:val="24"/>
          <w:szCs w:val="24"/>
        </w:rPr>
        <w:t>a</w:t>
      </w:r>
      <w:bookmarkEnd w:id="115"/>
      <w:r w:rsidR="00240245" w:rsidRPr="00CA2619">
        <w:rPr>
          <w:rFonts w:ascii="Times New Roman" w:hAnsi="Times New Roman"/>
          <w:sz w:val="24"/>
          <w:szCs w:val="24"/>
        </w:rPr>
        <w:t xml:space="preserve"> </w:t>
      </w:r>
      <w:r w:rsidR="00673DA5" w:rsidRPr="00CA2619">
        <w:rPr>
          <w:rFonts w:ascii="Times New Roman" w:hAnsi="Times New Roman"/>
          <w:sz w:val="24"/>
          <w:szCs w:val="24"/>
        </w:rPr>
        <w:t>are în principal următoarele atribuţii:</w:t>
      </w:r>
      <w:bookmarkEnd w:id="116"/>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117" w:name="_Toc413930404"/>
      <w:bookmarkStart w:id="118" w:name="_Toc413931124"/>
      <w:bookmarkStart w:id="119" w:name="_Toc413939698"/>
      <w:r w:rsidRPr="00CA2619">
        <w:rPr>
          <w:rFonts w:ascii="Times New Roman" w:hAnsi="Times New Roman"/>
          <w:sz w:val="24"/>
          <w:szCs w:val="24"/>
          <w:lang w:val="es-ES"/>
        </w:rPr>
        <w:t>Planifica activitatea de ingrijire a persoanei ingrijite corespunzator varstei si regimurilor recomandate cu respectarea normelor igienico-sanitare.</w:t>
      </w:r>
      <w:bookmarkEnd w:id="117"/>
      <w:bookmarkEnd w:id="118"/>
      <w:bookmarkEnd w:id="119"/>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120" w:name="_Toc413930405"/>
      <w:bookmarkStart w:id="121" w:name="_Toc413931125"/>
      <w:bookmarkStart w:id="122" w:name="_Toc413939699"/>
      <w:r w:rsidRPr="00CA2619">
        <w:rPr>
          <w:rFonts w:ascii="Times New Roman" w:hAnsi="Times New Roman"/>
          <w:sz w:val="24"/>
          <w:szCs w:val="24"/>
          <w:lang w:val="es-ES"/>
        </w:rPr>
        <w:t>Estimeaza perioada de timp necesara derularii activitatilor in functie de starea si evolutia persoanei ingrijite.</w:t>
      </w:r>
      <w:bookmarkEnd w:id="120"/>
      <w:bookmarkEnd w:id="121"/>
      <w:bookmarkEnd w:id="122"/>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123" w:name="_Toc413930406"/>
      <w:bookmarkStart w:id="124" w:name="_Toc413931126"/>
      <w:bookmarkStart w:id="125" w:name="_Toc413939700"/>
      <w:r w:rsidRPr="00CA2619">
        <w:rPr>
          <w:rFonts w:ascii="Times New Roman" w:hAnsi="Times New Roman"/>
          <w:sz w:val="24"/>
          <w:szCs w:val="24"/>
          <w:lang w:val="es-ES"/>
        </w:rPr>
        <w:t>Stabileste corect necesarul de materiale pentru a asigura o activitate fluenta.</w:t>
      </w:r>
      <w:bookmarkEnd w:id="123"/>
      <w:bookmarkEnd w:id="124"/>
      <w:bookmarkEnd w:id="125"/>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126" w:name="_Toc413930407"/>
      <w:bookmarkStart w:id="127" w:name="_Toc413931127"/>
      <w:bookmarkStart w:id="128" w:name="_Toc413939701"/>
      <w:r w:rsidRPr="00CA2619">
        <w:rPr>
          <w:rFonts w:ascii="Times New Roman" w:hAnsi="Times New Roman"/>
          <w:sz w:val="24"/>
          <w:szCs w:val="24"/>
          <w:lang w:val="es-ES"/>
        </w:rPr>
        <w:t>Activitatile si resursele sunt planificate prin verificarea tuturor elementelor pentru incadrarea in termenele finale.</w:t>
      </w:r>
      <w:bookmarkEnd w:id="126"/>
      <w:bookmarkEnd w:id="127"/>
      <w:bookmarkEnd w:id="128"/>
    </w:p>
    <w:p w:rsidR="00856B2A" w:rsidRPr="00CA2619" w:rsidRDefault="00856B2A" w:rsidP="00654ECE">
      <w:pPr>
        <w:numPr>
          <w:ilvl w:val="0"/>
          <w:numId w:val="117"/>
        </w:numPr>
        <w:spacing w:after="0" w:line="360" w:lineRule="auto"/>
        <w:jc w:val="both"/>
        <w:rPr>
          <w:rFonts w:ascii="Times New Roman" w:hAnsi="Times New Roman"/>
          <w:sz w:val="24"/>
          <w:szCs w:val="24"/>
        </w:rPr>
      </w:pPr>
      <w:r w:rsidRPr="00CA2619">
        <w:rPr>
          <w:rFonts w:ascii="Times New Roman" w:hAnsi="Times New Roman"/>
          <w:sz w:val="24"/>
          <w:szCs w:val="24"/>
        </w:rPr>
        <w:t>Efectueaza igienizarea spatiilor in care se afla persoana ingrijita (camera si dependinte):</w:t>
      </w:r>
    </w:p>
    <w:p w:rsidR="00856B2A" w:rsidRPr="00CA2619" w:rsidRDefault="00856B2A" w:rsidP="00654ECE">
      <w:pPr>
        <w:numPr>
          <w:ilvl w:val="0"/>
          <w:numId w:val="24"/>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Camera persoanei îngrijite şi dependinţele sunt igienizate permanent pentru încadrarea în parametrii ecologici prevăzuţi de normele igienico-sanitare specifice.</w:t>
      </w:r>
    </w:p>
    <w:p w:rsidR="00856B2A" w:rsidRPr="00CA2619" w:rsidRDefault="00856B2A" w:rsidP="00654ECE">
      <w:pPr>
        <w:numPr>
          <w:ilvl w:val="0"/>
          <w:numId w:val="24"/>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Activitatea de igienizare şi curăţenie este efectuată c</w:t>
      </w:r>
      <w:r w:rsidR="005F3513" w:rsidRPr="00CA2619">
        <w:rPr>
          <w:rFonts w:ascii="Times New Roman" w:hAnsi="Times New Roman"/>
          <w:sz w:val="24"/>
          <w:szCs w:val="24"/>
          <w:lang w:eastAsia="ro-RO"/>
        </w:rPr>
        <w:t>onform normelor igienico-</w:t>
      </w:r>
      <w:r w:rsidRPr="00CA2619">
        <w:rPr>
          <w:rFonts w:ascii="Times New Roman" w:hAnsi="Times New Roman"/>
          <w:sz w:val="24"/>
          <w:szCs w:val="24"/>
          <w:lang w:eastAsia="ro-RO"/>
        </w:rPr>
        <w:t>sanitare.</w:t>
      </w:r>
    </w:p>
    <w:p w:rsidR="00856B2A" w:rsidRPr="00CA2619" w:rsidRDefault="00856B2A" w:rsidP="00654ECE">
      <w:pPr>
        <w:numPr>
          <w:ilvl w:val="0"/>
          <w:numId w:val="24"/>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Igienizarea camerei este efectuată periodic prin utilizarea materialelor de igienizare specifice.</w:t>
      </w:r>
    </w:p>
    <w:p w:rsidR="00856B2A" w:rsidRPr="00CA2619" w:rsidRDefault="00856B2A" w:rsidP="00654ECE">
      <w:pPr>
        <w:numPr>
          <w:ilvl w:val="0"/>
          <w:numId w:val="24"/>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 xml:space="preserve">Igienizarea circuitelor funcţionale este respectată cu stricteţe pentru prevenirea transmiterii infecţiilor.    </w:t>
      </w:r>
    </w:p>
    <w:p w:rsidR="00856B2A" w:rsidRPr="00CA2619" w:rsidRDefault="00856B2A" w:rsidP="00654ECE">
      <w:pPr>
        <w:numPr>
          <w:ilvl w:val="0"/>
          <w:numId w:val="24"/>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Îndepărtarea reziduurilor şi resturilor menajere este efectuată cu conştiinciozitate, ori de câte ori este necesar.</w:t>
      </w:r>
    </w:p>
    <w:p w:rsidR="00856B2A" w:rsidRPr="00CA2619" w:rsidRDefault="00856B2A" w:rsidP="00654ECE">
      <w:pPr>
        <w:numPr>
          <w:ilvl w:val="0"/>
          <w:numId w:val="24"/>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Reziduurile şi resturile menajere sunt depozitate în locurile special amenajate.</w:t>
      </w:r>
    </w:p>
    <w:p w:rsidR="00A762DC" w:rsidRPr="00CA2619" w:rsidRDefault="00856B2A" w:rsidP="00654ECE">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Raspunde de curatenia si dezinfectia sectorului repartizat respectand </w:t>
      </w:r>
      <w:bookmarkStart w:id="129" w:name="_Toc413930408"/>
      <w:bookmarkStart w:id="130" w:name="_Toc413931128"/>
      <w:bookmarkStart w:id="131" w:name="_Toc413939702"/>
      <w:r w:rsidR="005F3513" w:rsidRPr="00CA2619">
        <w:rPr>
          <w:rFonts w:ascii="Times New Roman" w:hAnsi="Times New Roman"/>
          <w:sz w:val="24"/>
          <w:szCs w:val="24"/>
          <w:lang w:val="es-ES"/>
        </w:rPr>
        <w:t xml:space="preserve">Ordinul </w:t>
      </w:r>
      <w:r w:rsidR="005F3513" w:rsidRPr="00CA2619">
        <w:rPr>
          <w:rFonts w:ascii="Times New Roman" w:hAnsi="Times New Roman"/>
          <w:bCs/>
          <w:sz w:val="24"/>
          <w:szCs w:val="24"/>
          <w:lang w:val="es-ES"/>
        </w:rPr>
        <w:t>nr</w:t>
      </w:r>
      <w:r w:rsidR="00AD2E89" w:rsidRPr="00CA2619">
        <w:rPr>
          <w:rFonts w:ascii="Times New Roman" w:hAnsi="Times New Roman"/>
          <w:bCs/>
          <w:sz w:val="24"/>
          <w:szCs w:val="24"/>
          <w:lang w:val="es-ES"/>
        </w:rPr>
        <w:t>.</w:t>
      </w:r>
      <w:r w:rsidR="005F3513" w:rsidRPr="00CA2619">
        <w:rPr>
          <w:rFonts w:ascii="Times New Roman" w:hAnsi="Times New Roman"/>
          <w:b/>
          <w:bCs/>
          <w:sz w:val="24"/>
          <w:szCs w:val="24"/>
          <w:lang w:val="es-ES"/>
        </w:rPr>
        <w:t xml:space="preserve"> </w:t>
      </w:r>
      <w:r w:rsidR="005F3513" w:rsidRPr="00CA2619">
        <w:rPr>
          <w:rFonts w:ascii="Times New Roman" w:hAnsi="Times New Roman"/>
          <w:sz w:val="24"/>
          <w:szCs w:val="24"/>
        </w:rPr>
        <w:t>961/2016 pentru aprobarea Normelor tehnice privind curăţarea, dezinfecţia şi sterilizarea în unităţile sanitare publice şi private, tehnicii de lucru şi interpretare pentru testele de evaluare a eficienţei procedurii de curăţenie şi dezinfecţie, procedurilor recomandate pentru dezinfecţia mâinilor, în funcţie de nivelul de risc, metodelor de aplicare a dezinfectantelor chimice în funcţie de suportul care urmează să fie tratat şi a metodelor de evaluare a derulării şi eficienţei procesului de sterilizare</w:t>
      </w:r>
      <w:r w:rsidR="00A762DC" w:rsidRPr="00CA2619">
        <w:rPr>
          <w:rFonts w:ascii="Times New Roman" w:hAnsi="Times New Roman"/>
          <w:sz w:val="24"/>
          <w:szCs w:val="24"/>
        </w:rPr>
        <w:t>.</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rPr>
        <w:lastRenderedPageBreak/>
        <w:t>Raspunde de utilizarea si pastrarea in bune conditii a ustensilelor folosite ce le are personal in grija,</w:t>
      </w:r>
      <w:r w:rsidR="009334AD" w:rsidRPr="00CA2619">
        <w:rPr>
          <w:rFonts w:ascii="Times New Roman" w:hAnsi="Times New Roman"/>
          <w:sz w:val="24"/>
          <w:szCs w:val="24"/>
        </w:rPr>
        <w:t xml:space="preserve"> </w:t>
      </w:r>
      <w:r w:rsidRPr="00CA2619">
        <w:rPr>
          <w:rFonts w:ascii="Times New Roman" w:hAnsi="Times New Roman"/>
          <w:sz w:val="24"/>
          <w:szCs w:val="24"/>
        </w:rPr>
        <w:t>precum si a celor care se folosesc in comun si le depoziteaza in conditii de siguranta.</w:t>
      </w:r>
      <w:bookmarkEnd w:id="129"/>
      <w:bookmarkEnd w:id="130"/>
      <w:bookmarkEnd w:id="131"/>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132" w:name="_Toc413930409"/>
      <w:bookmarkStart w:id="133" w:name="_Toc413931129"/>
      <w:bookmarkStart w:id="134" w:name="_Toc413939703"/>
      <w:r w:rsidRPr="00CA2619">
        <w:rPr>
          <w:rFonts w:ascii="Times New Roman" w:hAnsi="Times New Roman"/>
          <w:sz w:val="24"/>
          <w:szCs w:val="24"/>
          <w:lang w:val="es-ES"/>
        </w:rPr>
        <w:t>Efectueaza  ingrijiri de igiena corporala a persoanei ingrijite:</w:t>
      </w:r>
      <w:bookmarkEnd w:id="132"/>
      <w:bookmarkEnd w:id="133"/>
      <w:bookmarkEnd w:id="134"/>
    </w:p>
    <w:p w:rsidR="00856B2A" w:rsidRPr="00CA2619" w:rsidRDefault="00856B2A" w:rsidP="00654ECE">
      <w:pPr>
        <w:numPr>
          <w:ilvl w:val="0"/>
          <w:numId w:val="25"/>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Îngrijirile corporale sunt efectuate cu îndemânare conform tehnicilor specifice.</w:t>
      </w:r>
    </w:p>
    <w:p w:rsidR="00856B2A" w:rsidRPr="00CA2619" w:rsidRDefault="00856B2A" w:rsidP="00654ECE">
      <w:pPr>
        <w:numPr>
          <w:ilvl w:val="0"/>
          <w:numId w:val="25"/>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Baia totală/parţială este efectuată periodic sau ori de câte ori este necesar prin utilizarea produselor cosmetice adecvate.</w:t>
      </w:r>
    </w:p>
    <w:p w:rsidR="00856B2A" w:rsidRPr="00CA2619" w:rsidRDefault="00856B2A" w:rsidP="00654ECE">
      <w:pPr>
        <w:numPr>
          <w:ilvl w:val="0"/>
          <w:numId w:val="25"/>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Îngrijirile corporale sunt acordate cu conştiinciozitate pentru prevenirea infecţiilor şi a escarelor.</w:t>
      </w:r>
    </w:p>
    <w:p w:rsidR="00856B2A" w:rsidRPr="00CA2619" w:rsidRDefault="00856B2A" w:rsidP="00654ECE">
      <w:pPr>
        <w:numPr>
          <w:ilvl w:val="0"/>
          <w:numId w:val="25"/>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Îmbrăcarea/dezbrăcarea persoanei îngrijite este efectuată cu operativitate conform tehnicilor specifice.</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135" w:name="_Toc413930410"/>
      <w:bookmarkStart w:id="136" w:name="_Toc413931130"/>
      <w:bookmarkStart w:id="137" w:name="_Toc413939704"/>
      <w:r w:rsidRPr="00CA2619">
        <w:rPr>
          <w:rFonts w:ascii="Times New Roman" w:hAnsi="Times New Roman"/>
          <w:sz w:val="24"/>
          <w:szCs w:val="24"/>
          <w:lang w:val="es-ES"/>
        </w:rPr>
        <w:t>Mentine igiena lenjeriei persoanei ingrijite:</w:t>
      </w:r>
      <w:bookmarkEnd w:id="135"/>
      <w:bookmarkEnd w:id="136"/>
      <w:bookmarkEnd w:id="137"/>
    </w:p>
    <w:p w:rsidR="00856B2A" w:rsidRPr="00CA2619" w:rsidRDefault="00856B2A" w:rsidP="00654ECE">
      <w:pPr>
        <w:numPr>
          <w:ilvl w:val="0"/>
          <w:numId w:val="26"/>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Lenjeria bolnavului este schimbată la un interval de maxim 3 zile sau ori de câte ori este necesar prin aplicarea tehnicilor specifice.</w:t>
      </w:r>
    </w:p>
    <w:p w:rsidR="00856B2A" w:rsidRPr="00CA2619" w:rsidRDefault="00856B2A" w:rsidP="00654ECE">
      <w:pPr>
        <w:numPr>
          <w:ilvl w:val="0"/>
          <w:numId w:val="26"/>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Efectueaza schimbarea lenjeriei patului ocupat/neocupat ori de cate ori este nevoie.</w:t>
      </w:r>
    </w:p>
    <w:p w:rsidR="00856B2A" w:rsidRPr="00CA2619" w:rsidRDefault="00856B2A" w:rsidP="00654ECE">
      <w:pPr>
        <w:numPr>
          <w:ilvl w:val="0"/>
          <w:numId w:val="26"/>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Schimbarea lenjeriei este efectuată cu îndemânare pentru asigurarea confortului persoanei asistate.</w:t>
      </w:r>
    </w:p>
    <w:p w:rsidR="00856B2A" w:rsidRPr="00CA2619" w:rsidRDefault="00856B2A" w:rsidP="00654ECE">
      <w:pPr>
        <w:numPr>
          <w:ilvl w:val="0"/>
          <w:numId w:val="26"/>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Accesoriile patului (masute de servit la pat,</w:t>
      </w:r>
      <w:r w:rsidR="00EA260A" w:rsidRPr="00CA2619">
        <w:rPr>
          <w:rFonts w:ascii="Times New Roman" w:hAnsi="Times New Roman"/>
          <w:sz w:val="24"/>
          <w:szCs w:val="24"/>
          <w:lang w:eastAsia="ro-RO"/>
        </w:rPr>
        <w:t xml:space="preserve"> </w:t>
      </w:r>
      <w:r w:rsidRPr="00CA2619">
        <w:rPr>
          <w:rFonts w:ascii="Times New Roman" w:hAnsi="Times New Roman"/>
          <w:sz w:val="24"/>
          <w:szCs w:val="24"/>
          <w:lang w:eastAsia="ro-RO"/>
        </w:rPr>
        <w:t>somiere etc.) sunt adaptate cu operativitate la necesităţile imediate ale persoanei îngrijite.</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138" w:name="_Toc413930411"/>
      <w:bookmarkStart w:id="139" w:name="_Toc413931131"/>
      <w:bookmarkStart w:id="140" w:name="_Toc413939705"/>
      <w:r w:rsidRPr="00CA2619">
        <w:rPr>
          <w:rFonts w:ascii="Times New Roman" w:hAnsi="Times New Roman"/>
          <w:sz w:val="24"/>
          <w:szCs w:val="24"/>
          <w:lang w:val="es-ES"/>
        </w:rPr>
        <w:t>Colecteaza si transporta  lenjeria si rufele murdare:</w:t>
      </w:r>
      <w:bookmarkEnd w:id="138"/>
      <w:bookmarkEnd w:id="139"/>
      <w:bookmarkEnd w:id="140"/>
    </w:p>
    <w:p w:rsidR="00856B2A" w:rsidRPr="00CA2619" w:rsidRDefault="00856B2A" w:rsidP="00654ECE">
      <w:pPr>
        <w:numPr>
          <w:ilvl w:val="0"/>
          <w:numId w:val="118"/>
        </w:numPr>
        <w:spacing w:after="0" w:line="360" w:lineRule="auto"/>
        <w:jc w:val="both"/>
        <w:rPr>
          <w:rFonts w:ascii="Times New Roman" w:hAnsi="Times New Roman"/>
          <w:sz w:val="24"/>
          <w:szCs w:val="24"/>
          <w:lang w:val="es-ES"/>
        </w:rPr>
      </w:pPr>
      <w:bookmarkStart w:id="141" w:name="_Toc413930412"/>
      <w:bookmarkStart w:id="142" w:name="_Toc413931132"/>
      <w:bookmarkStart w:id="143" w:name="_Toc413939706"/>
      <w:r w:rsidRPr="00CA2619">
        <w:rPr>
          <w:rFonts w:ascii="Times New Roman" w:hAnsi="Times New Roman"/>
          <w:sz w:val="24"/>
          <w:szCs w:val="24"/>
          <w:lang w:val="es-ES"/>
        </w:rPr>
        <w:t>Respecta modul de colectare si ambalare a lenjeriei murdare in functie de gradul de risc conform codului de procedura:</w:t>
      </w:r>
      <w:bookmarkEnd w:id="141"/>
      <w:bookmarkEnd w:id="142"/>
      <w:bookmarkEnd w:id="143"/>
    </w:p>
    <w:p w:rsidR="00856B2A" w:rsidRPr="00CA2619" w:rsidRDefault="00856B2A" w:rsidP="00654ECE">
      <w:pPr>
        <w:numPr>
          <w:ilvl w:val="0"/>
          <w:numId w:val="118"/>
        </w:numPr>
        <w:spacing w:after="0" w:line="360" w:lineRule="auto"/>
        <w:jc w:val="both"/>
        <w:rPr>
          <w:rFonts w:ascii="Times New Roman" w:hAnsi="Times New Roman"/>
          <w:sz w:val="24"/>
          <w:szCs w:val="24"/>
          <w:lang w:val="es-ES"/>
        </w:rPr>
      </w:pPr>
      <w:bookmarkStart w:id="144" w:name="_Toc413930413"/>
      <w:bookmarkStart w:id="145" w:name="_Toc413931133"/>
      <w:bookmarkStart w:id="146" w:name="_Toc413939707"/>
      <w:r w:rsidRPr="00CA2619">
        <w:rPr>
          <w:rFonts w:ascii="Times New Roman" w:hAnsi="Times New Roman"/>
          <w:sz w:val="24"/>
          <w:szCs w:val="24"/>
          <w:lang w:val="es-ES"/>
        </w:rPr>
        <w:t>Ambalaj dublu pentru lenjeria contaminata (sac galben)</w:t>
      </w:r>
      <w:bookmarkEnd w:id="144"/>
      <w:bookmarkEnd w:id="145"/>
      <w:bookmarkEnd w:id="146"/>
    </w:p>
    <w:p w:rsidR="00856B2A" w:rsidRPr="00CA2619" w:rsidRDefault="00856B2A" w:rsidP="00654ECE">
      <w:pPr>
        <w:numPr>
          <w:ilvl w:val="0"/>
          <w:numId w:val="118"/>
        </w:numPr>
        <w:spacing w:after="0" w:line="360" w:lineRule="auto"/>
        <w:jc w:val="both"/>
        <w:rPr>
          <w:rFonts w:ascii="Times New Roman" w:hAnsi="Times New Roman"/>
          <w:sz w:val="24"/>
          <w:szCs w:val="24"/>
          <w:lang w:val="es-ES"/>
        </w:rPr>
      </w:pPr>
      <w:bookmarkStart w:id="147" w:name="_Toc413930414"/>
      <w:bookmarkStart w:id="148" w:name="_Toc413931134"/>
      <w:bookmarkStart w:id="149" w:name="_Toc413939708"/>
      <w:r w:rsidRPr="00CA2619">
        <w:rPr>
          <w:rFonts w:ascii="Times New Roman" w:hAnsi="Times New Roman"/>
          <w:sz w:val="24"/>
          <w:szCs w:val="24"/>
          <w:lang w:val="es-ES"/>
        </w:rPr>
        <w:t>Ambalaj simplu pentru lenjeria necontaminata (sac alb)</w:t>
      </w:r>
      <w:bookmarkEnd w:id="147"/>
      <w:bookmarkEnd w:id="148"/>
      <w:bookmarkEnd w:id="149"/>
    </w:p>
    <w:p w:rsidR="00856B2A" w:rsidRPr="00CA2619" w:rsidRDefault="00856B2A" w:rsidP="00654ECE">
      <w:pPr>
        <w:numPr>
          <w:ilvl w:val="0"/>
          <w:numId w:val="118"/>
        </w:numPr>
        <w:spacing w:after="0" w:line="360" w:lineRule="auto"/>
        <w:jc w:val="both"/>
        <w:rPr>
          <w:rFonts w:ascii="Times New Roman" w:hAnsi="Times New Roman"/>
          <w:sz w:val="24"/>
          <w:szCs w:val="24"/>
          <w:lang w:val="es-ES"/>
        </w:rPr>
      </w:pPr>
      <w:bookmarkStart w:id="150" w:name="_Toc413930415"/>
      <w:bookmarkStart w:id="151" w:name="_Toc413931135"/>
      <w:bookmarkStart w:id="152" w:name="_Toc413939709"/>
      <w:r w:rsidRPr="00CA2619">
        <w:rPr>
          <w:rFonts w:ascii="Times New Roman" w:hAnsi="Times New Roman"/>
          <w:sz w:val="24"/>
          <w:szCs w:val="24"/>
          <w:lang w:val="es-ES"/>
        </w:rPr>
        <w:t>Respecta Precautiunile Universale.</w:t>
      </w:r>
      <w:bookmarkEnd w:id="150"/>
      <w:bookmarkEnd w:id="151"/>
      <w:bookmarkEnd w:id="152"/>
    </w:p>
    <w:p w:rsidR="00856B2A" w:rsidRPr="00CA2619" w:rsidRDefault="00856B2A" w:rsidP="00654ECE">
      <w:pPr>
        <w:numPr>
          <w:ilvl w:val="0"/>
          <w:numId w:val="118"/>
        </w:numPr>
        <w:spacing w:after="0" w:line="360" w:lineRule="auto"/>
        <w:jc w:val="both"/>
        <w:rPr>
          <w:rFonts w:ascii="Times New Roman" w:hAnsi="Times New Roman"/>
          <w:sz w:val="24"/>
          <w:szCs w:val="24"/>
          <w:lang w:val="es-ES"/>
        </w:rPr>
      </w:pPr>
      <w:bookmarkStart w:id="153" w:name="_Toc413930416"/>
      <w:bookmarkStart w:id="154" w:name="_Toc413931136"/>
      <w:bookmarkStart w:id="155" w:name="_Toc413939710"/>
      <w:r w:rsidRPr="00CA2619">
        <w:rPr>
          <w:rFonts w:ascii="Times New Roman" w:hAnsi="Times New Roman"/>
          <w:sz w:val="24"/>
          <w:szCs w:val="24"/>
          <w:lang w:val="es-ES"/>
        </w:rPr>
        <w:t>Lenjeria murdara se colecteaza si ambaleaza la locul de producere,</w:t>
      </w:r>
      <w:r w:rsidR="00EA260A" w:rsidRPr="00CA2619">
        <w:rPr>
          <w:rFonts w:ascii="Times New Roman" w:hAnsi="Times New Roman"/>
          <w:sz w:val="24"/>
          <w:szCs w:val="24"/>
          <w:lang w:val="es-ES"/>
        </w:rPr>
        <w:t xml:space="preserve"> </w:t>
      </w:r>
      <w:r w:rsidRPr="00CA2619">
        <w:rPr>
          <w:rFonts w:ascii="Times New Roman" w:hAnsi="Times New Roman"/>
          <w:sz w:val="24"/>
          <w:szCs w:val="24"/>
          <w:lang w:val="es-ES"/>
        </w:rPr>
        <w:t>in asa fel incat sa fie cat mai putin manipulata si scuturata,</w:t>
      </w:r>
      <w:r w:rsidR="00EA260A" w:rsidRPr="00CA2619">
        <w:rPr>
          <w:rFonts w:ascii="Times New Roman" w:hAnsi="Times New Roman"/>
          <w:sz w:val="24"/>
          <w:szCs w:val="24"/>
          <w:lang w:val="es-ES"/>
        </w:rPr>
        <w:t xml:space="preserve"> </w:t>
      </w:r>
      <w:r w:rsidRPr="00CA2619">
        <w:rPr>
          <w:rFonts w:ascii="Times New Roman" w:hAnsi="Times New Roman"/>
          <w:sz w:val="24"/>
          <w:szCs w:val="24"/>
          <w:lang w:val="es-ES"/>
        </w:rPr>
        <w:t>in scopul prevenirii contaminarii aerului,</w:t>
      </w:r>
      <w:r w:rsidR="00EA260A" w:rsidRPr="00CA2619">
        <w:rPr>
          <w:rFonts w:ascii="Times New Roman" w:hAnsi="Times New Roman"/>
          <w:sz w:val="24"/>
          <w:szCs w:val="24"/>
          <w:lang w:val="es-ES"/>
        </w:rPr>
        <w:t xml:space="preserve"> </w:t>
      </w:r>
      <w:r w:rsidRPr="00CA2619">
        <w:rPr>
          <w:rFonts w:ascii="Times New Roman" w:hAnsi="Times New Roman"/>
          <w:sz w:val="24"/>
          <w:szCs w:val="24"/>
          <w:lang w:val="es-ES"/>
        </w:rPr>
        <w:t>a personalului si a pacientilor.</w:t>
      </w:r>
      <w:bookmarkEnd w:id="153"/>
      <w:bookmarkEnd w:id="154"/>
      <w:bookmarkEnd w:id="155"/>
    </w:p>
    <w:p w:rsidR="00856B2A" w:rsidRPr="00CA2619" w:rsidRDefault="00856B2A" w:rsidP="00654ECE">
      <w:pPr>
        <w:numPr>
          <w:ilvl w:val="0"/>
          <w:numId w:val="118"/>
        </w:numPr>
        <w:spacing w:after="0" w:line="360" w:lineRule="auto"/>
        <w:jc w:val="both"/>
        <w:rPr>
          <w:rFonts w:ascii="Times New Roman" w:hAnsi="Times New Roman"/>
          <w:sz w:val="24"/>
          <w:szCs w:val="24"/>
          <w:lang w:val="es-ES"/>
        </w:rPr>
      </w:pPr>
      <w:bookmarkStart w:id="156" w:name="_Toc413930417"/>
      <w:bookmarkStart w:id="157" w:name="_Toc413931137"/>
      <w:bookmarkStart w:id="158" w:name="_Toc413939711"/>
      <w:r w:rsidRPr="00CA2619">
        <w:rPr>
          <w:rFonts w:ascii="Times New Roman" w:hAnsi="Times New Roman"/>
          <w:sz w:val="24"/>
          <w:szCs w:val="24"/>
          <w:lang w:val="es-ES"/>
        </w:rPr>
        <w:t>Controleaza ca lenjeria pe care o colecteaza sa nu contina obiecte intepatoare-taietoare si deseuri de acest tip.</w:t>
      </w:r>
      <w:bookmarkEnd w:id="156"/>
      <w:bookmarkEnd w:id="157"/>
      <w:bookmarkEnd w:id="158"/>
    </w:p>
    <w:p w:rsidR="00856B2A" w:rsidRPr="00CA2619" w:rsidRDefault="00856B2A" w:rsidP="00654ECE">
      <w:pPr>
        <w:numPr>
          <w:ilvl w:val="0"/>
          <w:numId w:val="118"/>
        </w:numPr>
        <w:spacing w:after="0" w:line="360" w:lineRule="auto"/>
        <w:jc w:val="both"/>
        <w:rPr>
          <w:rFonts w:ascii="Times New Roman" w:hAnsi="Times New Roman"/>
          <w:sz w:val="24"/>
          <w:szCs w:val="24"/>
          <w:lang w:val="es-ES"/>
        </w:rPr>
      </w:pPr>
      <w:bookmarkStart w:id="159" w:name="_Toc413930418"/>
      <w:bookmarkStart w:id="160" w:name="_Toc413931138"/>
      <w:bookmarkStart w:id="161" w:name="_Toc413939712"/>
      <w:r w:rsidRPr="00CA2619">
        <w:rPr>
          <w:rFonts w:ascii="Times New Roman" w:hAnsi="Times New Roman"/>
          <w:sz w:val="24"/>
          <w:szCs w:val="24"/>
          <w:lang w:val="es-ES"/>
        </w:rPr>
        <w:t>Se interzice sortarea la locul de producere a lenjeriei pe tipuri de articole.</w:t>
      </w:r>
      <w:bookmarkEnd w:id="159"/>
      <w:bookmarkEnd w:id="160"/>
      <w:bookmarkEnd w:id="161"/>
    </w:p>
    <w:p w:rsidR="00856B2A" w:rsidRPr="00CA2619" w:rsidRDefault="00856B2A" w:rsidP="00654ECE">
      <w:pPr>
        <w:numPr>
          <w:ilvl w:val="0"/>
          <w:numId w:val="118"/>
        </w:numPr>
        <w:spacing w:after="0" w:line="360" w:lineRule="auto"/>
        <w:jc w:val="both"/>
        <w:rPr>
          <w:rFonts w:ascii="Times New Roman" w:hAnsi="Times New Roman"/>
          <w:sz w:val="24"/>
          <w:szCs w:val="24"/>
          <w:lang w:val="es-ES"/>
        </w:rPr>
      </w:pPr>
      <w:bookmarkStart w:id="162" w:name="_Toc413930419"/>
      <w:bookmarkStart w:id="163" w:name="_Toc413931139"/>
      <w:bookmarkStart w:id="164" w:name="_Toc413939713"/>
      <w:r w:rsidRPr="00CA2619">
        <w:rPr>
          <w:rFonts w:ascii="Times New Roman" w:hAnsi="Times New Roman"/>
          <w:sz w:val="24"/>
          <w:szCs w:val="24"/>
          <w:lang w:val="es-ES"/>
        </w:rPr>
        <w:t>Respecta  codul de culori privind ambalarea lenjeriei murdare.</w:t>
      </w:r>
      <w:bookmarkEnd w:id="162"/>
      <w:bookmarkEnd w:id="163"/>
      <w:bookmarkEnd w:id="164"/>
    </w:p>
    <w:p w:rsidR="00856B2A" w:rsidRPr="00CA2619" w:rsidRDefault="00856B2A" w:rsidP="00654ECE">
      <w:pPr>
        <w:numPr>
          <w:ilvl w:val="0"/>
          <w:numId w:val="118"/>
        </w:numPr>
        <w:spacing w:after="0" w:line="360" w:lineRule="auto"/>
        <w:jc w:val="both"/>
        <w:rPr>
          <w:rFonts w:ascii="Times New Roman" w:hAnsi="Times New Roman"/>
          <w:sz w:val="24"/>
          <w:szCs w:val="24"/>
          <w:lang w:val="es-ES"/>
        </w:rPr>
      </w:pPr>
      <w:bookmarkStart w:id="165" w:name="_Toc413930420"/>
      <w:bookmarkStart w:id="166" w:name="_Toc413931140"/>
      <w:bookmarkStart w:id="167" w:name="_Toc413939714"/>
      <w:r w:rsidRPr="00CA2619">
        <w:rPr>
          <w:rFonts w:ascii="Times New Roman" w:hAnsi="Times New Roman"/>
          <w:sz w:val="24"/>
          <w:szCs w:val="24"/>
          <w:lang w:val="es-ES"/>
        </w:rPr>
        <w:t>Depozitarea lenjeriei murdare ambalate se face pe sectie intr-un spatiu in care pacientii si vizitatorii nu au acces.</w:t>
      </w:r>
      <w:bookmarkEnd w:id="165"/>
      <w:bookmarkEnd w:id="166"/>
      <w:bookmarkEnd w:id="167"/>
    </w:p>
    <w:p w:rsidR="00856B2A" w:rsidRPr="00CA2619" w:rsidRDefault="00856B2A" w:rsidP="00654ECE">
      <w:pPr>
        <w:numPr>
          <w:ilvl w:val="0"/>
          <w:numId w:val="118"/>
        </w:numPr>
        <w:spacing w:after="0" w:line="360" w:lineRule="auto"/>
        <w:jc w:val="both"/>
        <w:rPr>
          <w:rFonts w:ascii="Times New Roman" w:hAnsi="Times New Roman"/>
          <w:sz w:val="24"/>
          <w:szCs w:val="24"/>
          <w:lang w:val="es-ES"/>
        </w:rPr>
      </w:pPr>
      <w:bookmarkStart w:id="168" w:name="_Toc413930421"/>
      <w:bookmarkStart w:id="169" w:name="_Toc413931141"/>
      <w:bookmarkStart w:id="170" w:name="_Toc413939715"/>
      <w:r w:rsidRPr="00CA2619">
        <w:rPr>
          <w:rFonts w:ascii="Times New Roman" w:hAnsi="Times New Roman"/>
          <w:sz w:val="24"/>
          <w:szCs w:val="24"/>
          <w:lang w:val="es-ES"/>
        </w:rPr>
        <w:t>Nu se permite scoaterea lenjeriei din ambalajul de transport pana la momentul predarii la spalatorie.</w:t>
      </w:r>
      <w:bookmarkEnd w:id="168"/>
      <w:bookmarkEnd w:id="169"/>
      <w:bookmarkEnd w:id="170"/>
    </w:p>
    <w:p w:rsidR="00856B2A" w:rsidRPr="00CA2619" w:rsidRDefault="00856B2A" w:rsidP="00654ECE">
      <w:pPr>
        <w:numPr>
          <w:ilvl w:val="0"/>
          <w:numId w:val="118"/>
        </w:numPr>
        <w:spacing w:after="0" w:line="360" w:lineRule="auto"/>
        <w:jc w:val="both"/>
        <w:rPr>
          <w:rFonts w:ascii="Times New Roman" w:hAnsi="Times New Roman"/>
          <w:sz w:val="24"/>
          <w:szCs w:val="24"/>
          <w:lang w:val="es-ES"/>
        </w:rPr>
      </w:pPr>
      <w:bookmarkStart w:id="171" w:name="_Toc413930422"/>
      <w:bookmarkStart w:id="172" w:name="_Toc413931142"/>
      <w:bookmarkStart w:id="173" w:name="_Toc413939716"/>
      <w:r w:rsidRPr="00CA2619">
        <w:rPr>
          <w:rFonts w:ascii="Times New Roman" w:hAnsi="Times New Roman"/>
          <w:sz w:val="24"/>
          <w:szCs w:val="24"/>
          <w:lang w:val="es-ES"/>
        </w:rPr>
        <w:lastRenderedPageBreak/>
        <w:t>Asigura transportul lenjeriei la spalatorie.</w:t>
      </w:r>
      <w:bookmarkEnd w:id="171"/>
      <w:bookmarkEnd w:id="172"/>
      <w:bookmarkEnd w:id="173"/>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174" w:name="_Toc413930423"/>
      <w:bookmarkStart w:id="175" w:name="_Toc413931143"/>
      <w:bookmarkStart w:id="176" w:name="_Toc413939717"/>
      <w:r w:rsidRPr="00CA2619">
        <w:rPr>
          <w:rFonts w:ascii="Times New Roman" w:hAnsi="Times New Roman"/>
          <w:sz w:val="24"/>
          <w:szCs w:val="24"/>
          <w:lang w:val="es-ES"/>
        </w:rPr>
        <w:t>Preia rufele curate de la spalatorie:</w:t>
      </w:r>
      <w:bookmarkEnd w:id="174"/>
      <w:bookmarkEnd w:id="175"/>
      <w:bookmarkEnd w:id="176"/>
    </w:p>
    <w:p w:rsidR="00856B2A" w:rsidRPr="00CA2619" w:rsidRDefault="00856B2A" w:rsidP="00654ECE">
      <w:pPr>
        <w:numPr>
          <w:ilvl w:val="0"/>
          <w:numId w:val="118"/>
        </w:numPr>
        <w:spacing w:after="0" w:line="360" w:lineRule="auto"/>
        <w:jc w:val="both"/>
        <w:rPr>
          <w:rFonts w:ascii="Times New Roman" w:hAnsi="Times New Roman"/>
          <w:sz w:val="24"/>
          <w:szCs w:val="24"/>
          <w:lang w:val="es-ES"/>
        </w:rPr>
      </w:pPr>
      <w:bookmarkStart w:id="177" w:name="_Toc413930424"/>
      <w:bookmarkStart w:id="178" w:name="_Toc413931144"/>
      <w:bookmarkStart w:id="179" w:name="_Toc413939718"/>
      <w:r w:rsidRPr="00CA2619">
        <w:rPr>
          <w:rFonts w:ascii="Times New Roman" w:hAnsi="Times New Roman"/>
          <w:sz w:val="24"/>
          <w:szCs w:val="24"/>
          <w:lang w:val="es-ES"/>
        </w:rPr>
        <w:t>Lenjeria curata este transportata</w:t>
      </w:r>
      <w:r w:rsidR="00D21074" w:rsidRPr="00CA2619">
        <w:rPr>
          <w:rFonts w:ascii="Times New Roman" w:hAnsi="Times New Roman"/>
          <w:sz w:val="24"/>
          <w:szCs w:val="24"/>
          <w:lang w:val="es-ES"/>
        </w:rPr>
        <w:t xml:space="preserve"> de la spalatorie catre sectiile spitalului</w:t>
      </w:r>
      <w:r w:rsidRPr="00CA2619">
        <w:rPr>
          <w:rFonts w:ascii="Times New Roman" w:hAnsi="Times New Roman"/>
          <w:sz w:val="24"/>
          <w:szCs w:val="24"/>
          <w:lang w:val="es-ES"/>
        </w:rPr>
        <w:t xml:space="preserve"> in saci noi.</w:t>
      </w:r>
      <w:bookmarkEnd w:id="177"/>
      <w:bookmarkEnd w:id="178"/>
      <w:bookmarkEnd w:id="179"/>
    </w:p>
    <w:p w:rsidR="00856B2A" w:rsidRPr="00CA2619" w:rsidRDefault="00856B2A" w:rsidP="00654ECE">
      <w:pPr>
        <w:numPr>
          <w:ilvl w:val="0"/>
          <w:numId w:val="118"/>
        </w:numPr>
        <w:spacing w:after="0" w:line="360" w:lineRule="auto"/>
        <w:jc w:val="both"/>
        <w:rPr>
          <w:rFonts w:ascii="Times New Roman" w:hAnsi="Times New Roman"/>
          <w:sz w:val="24"/>
          <w:szCs w:val="24"/>
          <w:lang w:val="es-ES"/>
        </w:rPr>
      </w:pPr>
      <w:bookmarkStart w:id="180" w:name="_Toc413930425"/>
      <w:bookmarkStart w:id="181" w:name="_Toc413931145"/>
      <w:bookmarkStart w:id="182" w:name="_Toc413939719"/>
      <w:r w:rsidRPr="00CA2619">
        <w:rPr>
          <w:rFonts w:ascii="Times New Roman" w:hAnsi="Times New Roman"/>
          <w:sz w:val="24"/>
          <w:szCs w:val="24"/>
          <w:lang w:val="es-ES"/>
        </w:rPr>
        <w:t>Depozitarea lenjeriei curate pe sectii se face in spatii speciale destinate si amenajate,</w:t>
      </w:r>
      <w:r w:rsidR="00D92524" w:rsidRPr="00CA2619">
        <w:rPr>
          <w:rFonts w:ascii="Times New Roman" w:hAnsi="Times New Roman"/>
          <w:sz w:val="24"/>
          <w:szCs w:val="24"/>
          <w:lang w:val="es-ES"/>
        </w:rPr>
        <w:t xml:space="preserve"> </w:t>
      </w:r>
      <w:r w:rsidRPr="00CA2619">
        <w:rPr>
          <w:rFonts w:ascii="Times New Roman" w:hAnsi="Times New Roman"/>
          <w:sz w:val="24"/>
          <w:szCs w:val="24"/>
          <w:lang w:val="es-ES"/>
        </w:rPr>
        <w:t>ferite de praf,</w:t>
      </w:r>
      <w:r w:rsidR="00D92524" w:rsidRPr="00CA2619">
        <w:rPr>
          <w:rFonts w:ascii="Times New Roman" w:hAnsi="Times New Roman"/>
          <w:sz w:val="24"/>
          <w:szCs w:val="24"/>
          <w:lang w:val="es-ES"/>
        </w:rPr>
        <w:t xml:space="preserve"> </w:t>
      </w:r>
      <w:r w:rsidRPr="00CA2619">
        <w:rPr>
          <w:rFonts w:ascii="Times New Roman" w:hAnsi="Times New Roman"/>
          <w:sz w:val="24"/>
          <w:szCs w:val="24"/>
          <w:lang w:val="es-ES"/>
        </w:rPr>
        <w:t>umezeala si vectori.</w:t>
      </w:r>
      <w:bookmarkEnd w:id="180"/>
      <w:bookmarkEnd w:id="181"/>
      <w:bookmarkEnd w:id="182"/>
    </w:p>
    <w:p w:rsidR="00856B2A" w:rsidRPr="00CA2619" w:rsidRDefault="00856B2A" w:rsidP="00654ECE">
      <w:pPr>
        <w:numPr>
          <w:ilvl w:val="0"/>
          <w:numId w:val="118"/>
        </w:numPr>
        <w:spacing w:after="0" w:line="360" w:lineRule="auto"/>
        <w:jc w:val="both"/>
        <w:rPr>
          <w:rFonts w:ascii="Times New Roman" w:hAnsi="Times New Roman"/>
          <w:sz w:val="24"/>
          <w:szCs w:val="24"/>
          <w:lang w:val="es-ES"/>
        </w:rPr>
      </w:pPr>
      <w:bookmarkStart w:id="183" w:name="_Toc413930426"/>
      <w:bookmarkStart w:id="184" w:name="_Toc413931146"/>
      <w:bookmarkStart w:id="185" w:name="_Toc413939720"/>
      <w:r w:rsidRPr="00CA2619">
        <w:rPr>
          <w:rFonts w:ascii="Times New Roman" w:hAnsi="Times New Roman"/>
          <w:sz w:val="24"/>
          <w:szCs w:val="24"/>
          <w:lang w:val="es-ES"/>
        </w:rPr>
        <w:t>Depoziteaza si manipuleaza corect,</w:t>
      </w:r>
      <w:r w:rsidR="00D92524" w:rsidRPr="00CA2619">
        <w:rPr>
          <w:rFonts w:ascii="Times New Roman" w:hAnsi="Times New Roman"/>
          <w:sz w:val="24"/>
          <w:szCs w:val="24"/>
          <w:lang w:val="es-ES"/>
        </w:rPr>
        <w:t xml:space="preserve"> </w:t>
      </w:r>
      <w:r w:rsidRPr="00CA2619">
        <w:rPr>
          <w:rFonts w:ascii="Times New Roman" w:hAnsi="Times New Roman"/>
          <w:sz w:val="24"/>
          <w:szCs w:val="24"/>
          <w:lang w:val="es-ES"/>
        </w:rPr>
        <w:t>pe sectie,</w:t>
      </w:r>
      <w:r w:rsidR="00D92524" w:rsidRPr="00CA2619">
        <w:rPr>
          <w:rFonts w:ascii="Times New Roman" w:hAnsi="Times New Roman"/>
          <w:sz w:val="24"/>
          <w:szCs w:val="24"/>
          <w:lang w:val="es-ES"/>
        </w:rPr>
        <w:t xml:space="preserve"> </w:t>
      </w:r>
      <w:r w:rsidRPr="00CA2619">
        <w:rPr>
          <w:rFonts w:ascii="Times New Roman" w:hAnsi="Times New Roman"/>
          <w:sz w:val="24"/>
          <w:szCs w:val="24"/>
          <w:lang w:val="es-ES"/>
        </w:rPr>
        <w:t>lenjeria curata,</w:t>
      </w:r>
      <w:r w:rsidR="00D92524" w:rsidRPr="00CA2619">
        <w:rPr>
          <w:rFonts w:ascii="Times New Roman" w:hAnsi="Times New Roman"/>
          <w:sz w:val="24"/>
          <w:szCs w:val="24"/>
          <w:lang w:val="es-ES"/>
        </w:rPr>
        <w:t xml:space="preserve"> </w:t>
      </w:r>
      <w:r w:rsidRPr="00CA2619">
        <w:rPr>
          <w:rFonts w:ascii="Times New Roman" w:hAnsi="Times New Roman"/>
          <w:sz w:val="24"/>
          <w:szCs w:val="24"/>
          <w:lang w:val="es-ES"/>
        </w:rPr>
        <w:t>respectand codurile de procedura privind igiena personala si va purta echipamentul de protectie adecvat.</w:t>
      </w:r>
      <w:bookmarkEnd w:id="183"/>
      <w:bookmarkEnd w:id="184"/>
      <w:bookmarkEnd w:id="185"/>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186" w:name="_Toc413930427"/>
      <w:bookmarkStart w:id="187" w:name="_Toc413931147"/>
      <w:bookmarkStart w:id="188" w:name="_Toc413939721"/>
      <w:r w:rsidRPr="00CA2619">
        <w:rPr>
          <w:rFonts w:ascii="Times New Roman" w:hAnsi="Times New Roman"/>
          <w:sz w:val="24"/>
          <w:szCs w:val="24"/>
          <w:lang w:val="es-ES"/>
        </w:rPr>
        <w:t>Tine evidente la nivelul sectiei,</w:t>
      </w:r>
      <w:r w:rsidR="00D92524" w:rsidRPr="00CA2619">
        <w:rPr>
          <w:rFonts w:ascii="Times New Roman" w:hAnsi="Times New Roman"/>
          <w:sz w:val="24"/>
          <w:szCs w:val="24"/>
          <w:lang w:val="es-ES"/>
        </w:rPr>
        <w:t xml:space="preserve"> </w:t>
      </w:r>
      <w:r w:rsidRPr="00CA2619">
        <w:rPr>
          <w:rFonts w:ascii="Times New Roman" w:hAnsi="Times New Roman"/>
          <w:sz w:val="24"/>
          <w:szCs w:val="24"/>
          <w:lang w:val="es-ES"/>
        </w:rPr>
        <w:t>a lenjeriei predate si a celei ridicate de la spalatoria unitatii.</w:t>
      </w:r>
      <w:bookmarkEnd w:id="186"/>
      <w:bookmarkEnd w:id="187"/>
      <w:bookmarkEnd w:id="188"/>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189" w:name="_Toc413930428"/>
      <w:bookmarkStart w:id="190" w:name="_Toc413931148"/>
      <w:bookmarkStart w:id="191" w:name="_Toc413939722"/>
      <w:r w:rsidRPr="00CA2619">
        <w:rPr>
          <w:rFonts w:ascii="Times New Roman" w:hAnsi="Times New Roman"/>
          <w:sz w:val="24"/>
          <w:szCs w:val="24"/>
          <w:lang w:val="es-ES"/>
        </w:rPr>
        <w:t>Transporta alimentele de la oficiu/bloc alimentar la masa/patul persoanei ingrijite:</w:t>
      </w:r>
      <w:bookmarkEnd w:id="189"/>
      <w:bookmarkEnd w:id="190"/>
      <w:bookmarkEnd w:id="191"/>
    </w:p>
    <w:p w:rsidR="00856B2A" w:rsidRPr="00CA2619" w:rsidRDefault="00856B2A" w:rsidP="00654ECE">
      <w:pPr>
        <w:numPr>
          <w:ilvl w:val="0"/>
          <w:numId w:val="27"/>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Alimentele sunt transportate  respectând cu rigurozitate regulile de igienă.</w:t>
      </w:r>
    </w:p>
    <w:p w:rsidR="00856B2A" w:rsidRPr="00CA2619" w:rsidRDefault="00856B2A" w:rsidP="00654ECE">
      <w:pPr>
        <w:numPr>
          <w:ilvl w:val="0"/>
          <w:numId w:val="27"/>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Distribuirea alimentelor la patul bolnavului se face  respectand dieta indicată.</w:t>
      </w:r>
    </w:p>
    <w:p w:rsidR="00856B2A" w:rsidRPr="00CA2619" w:rsidRDefault="00856B2A" w:rsidP="00654ECE">
      <w:pPr>
        <w:numPr>
          <w:ilvl w:val="0"/>
          <w:numId w:val="27"/>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Transportarea şi manipularea alimentelor se face folosind echipamentul pentru servirea mesei,</w:t>
      </w:r>
      <w:r w:rsidR="00F72F52" w:rsidRPr="00CA2619">
        <w:rPr>
          <w:rFonts w:ascii="Times New Roman" w:hAnsi="Times New Roman"/>
          <w:sz w:val="24"/>
          <w:szCs w:val="24"/>
          <w:lang w:eastAsia="ro-RO"/>
        </w:rPr>
        <w:t xml:space="preserve"> </w:t>
      </w:r>
      <w:r w:rsidRPr="00CA2619">
        <w:rPr>
          <w:rFonts w:ascii="Times New Roman" w:hAnsi="Times New Roman"/>
          <w:sz w:val="24"/>
          <w:szCs w:val="24"/>
          <w:lang w:eastAsia="ro-RO"/>
        </w:rPr>
        <w:t>special destinat acestui scop (halat,</w:t>
      </w:r>
      <w:r w:rsidR="00F72F52" w:rsidRPr="00CA2619">
        <w:rPr>
          <w:rFonts w:ascii="Times New Roman" w:hAnsi="Times New Roman"/>
          <w:sz w:val="24"/>
          <w:szCs w:val="24"/>
          <w:lang w:eastAsia="ro-RO"/>
        </w:rPr>
        <w:t xml:space="preserve"> </w:t>
      </w:r>
      <w:r w:rsidRPr="00CA2619">
        <w:rPr>
          <w:rFonts w:ascii="Times New Roman" w:hAnsi="Times New Roman"/>
          <w:sz w:val="24"/>
          <w:szCs w:val="24"/>
          <w:lang w:eastAsia="ro-RO"/>
        </w:rPr>
        <w:t>manusi de bumbac...) cu respectarea normelor igienico-sanitare in vigoare.</w:t>
      </w:r>
    </w:p>
    <w:p w:rsidR="00856B2A" w:rsidRPr="00CA2619" w:rsidRDefault="00856B2A" w:rsidP="00654ECE">
      <w:pPr>
        <w:numPr>
          <w:ilvl w:val="0"/>
          <w:numId w:val="27"/>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Inlatura resturile alimentare pe circuitul stabilit.</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192" w:name="_Toc413930429"/>
      <w:bookmarkStart w:id="193" w:name="_Toc413931149"/>
      <w:bookmarkStart w:id="194" w:name="_Toc413939723"/>
      <w:r w:rsidRPr="00CA2619">
        <w:rPr>
          <w:rFonts w:ascii="Times New Roman" w:hAnsi="Times New Roman"/>
          <w:sz w:val="24"/>
          <w:szCs w:val="24"/>
          <w:lang w:val="es-ES"/>
        </w:rPr>
        <w:t>Pregateste persoana ingrijita dependenta pentru alimentare si hidratare:</w:t>
      </w:r>
      <w:bookmarkEnd w:id="192"/>
      <w:bookmarkEnd w:id="193"/>
      <w:bookmarkEnd w:id="194"/>
    </w:p>
    <w:p w:rsidR="00856B2A" w:rsidRPr="00CA2619" w:rsidRDefault="00856B2A" w:rsidP="00654ECE">
      <w:pPr>
        <w:numPr>
          <w:ilvl w:val="0"/>
          <w:numId w:val="28"/>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Aşezarea persoanei îngrijite se face într-o poziţie confortabilă pentru a putea fi hrănit şi hidratat,</w:t>
      </w:r>
      <w:r w:rsidR="00F72F52" w:rsidRPr="00CA2619">
        <w:rPr>
          <w:rFonts w:ascii="Times New Roman" w:hAnsi="Times New Roman"/>
          <w:sz w:val="24"/>
          <w:szCs w:val="24"/>
          <w:lang w:eastAsia="ro-RO"/>
        </w:rPr>
        <w:t xml:space="preserve"> </w:t>
      </w:r>
      <w:r w:rsidRPr="00CA2619">
        <w:rPr>
          <w:rFonts w:ascii="Times New Roman" w:hAnsi="Times New Roman"/>
          <w:sz w:val="24"/>
          <w:szCs w:val="24"/>
          <w:lang w:eastAsia="ro-RO"/>
        </w:rPr>
        <w:t>corespunzător recomandărilor şi indicaţiilor specialiştilor.</w:t>
      </w:r>
    </w:p>
    <w:p w:rsidR="00856B2A" w:rsidRPr="00CA2619" w:rsidRDefault="00856B2A" w:rsidP="00654ECE">
      <w:pPr>
        <w:numPr>
          <w:ilvl w:val="0"/>
          <w:numId w:val="28"/>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Masa este aranjată ţinând cont de criteriile estetice şi de particularităţile persoanei îngrijite.</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195" w:name="_Toc413930430"/>
      <w:bookmarkStart w:id="196" w:name="_Toc413931150"/>
      <w:bookmarkStart w:id="197" w:name="_Toc413939724"/>
      <w:r w:rsidRPr="00CA2619">
        <w:rPr>
          <w:rFonts w:ascii="Times New Roman" w:hAnsi="Times New Roman"/>
          <w:sz w:val="24"/>
          <w:szCs w:val="24"/>
          <w:lang w:val="es-ES"/>
        </w:rPr>
        <w:t>Ajuta persoana ingrijita la activitatea de hranire si hidratare:</w:t>
      </w:r>
      <w:bookmarkEnd w:id="195"/>
      <w:bookmarkEnd w:id="196"/>
      <w:bookmarkEnd w:id="197"/>
    </w:p>
    <w:p w:rsidR="00856B2A" w:rsidRPr="00CA2619" w:rsidRDefault="00856B2A" w:rsidP="00654ECE">
      <w:pPr>
        <w:numPr>
          <w:ilvl w:val="0"/>
          <w:numId w:val="29"/>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Sprijinul necesar hrănirii persoanei îngrijite se acordă pe baza evaluării autonomiei personale în hrănire şi a stării de sănătate a acesteia.</w:t>
      </w:r>
    </w:p>
    <w:p w:rsidR="00856B2A" w:rsidRPr="00CA2619" w:rsidRDefault="00856B2A" w:rsidP="00654ECE">
      <w:pPr>
        <w:numPr>
          <w:ilvl w:val="0"/>
          <w:numId w:val="29"/>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Sprijinirea persoanei îngrijite pentru hidratare este realizată cu grijă prin administrarea cu consecvenţă a lichidelor.</w:t>
      </w:r>
    </w:p>
    <w:p w:rsidR="00856B2A" w:rsidRPr="00CA2619" w:rsidRDefault="00856B2A" w:rsidP="00654ECE">
      <w:pPr>
        <w:numPr>
          <w:ilvl w:val="0"/>
          <w:numId w:val="29"/>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Sprijinirea persoanei îngrijite pentru alimentare se face cu operativitate şi îndemânare pe tot parcursul hrănirii.</w:t>
      </w:r>
    </w:p>
    <w:p w:rsidR="00856B2A" w:rsidRPr="00CA2619" w:rsidRDefault="00856B2A" w:rsidP="00654ECE">
      <w:pPr>
        <w:numPr>
          <w:ilvl w:val="0"/>
          <w:numId w:val="29"/>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Acordarea de ajutor pentru alimentarea si hidratarea persoanelor îngrijite ţine seama atât de indicaţiile medicului,</w:t>
      </w:r>
      <w:r w:rsidR="00B02D93" w:rsidRPr="00CA2619">
        <w:rPr>
          <w:rFonts w:ascii="Times New Roman" w:hAnsi="Times New Roman"/>
          <w:sz w:val="24"/>
          <w:szCs w:val="24"/>
          <w:lang w:eastAsia="ro-RO"/>
        </w:rPr>
        <w:t xml:space="preserve"> </w:t>
      </w:r>
      <w:r w:rsidRPr="00CA2619">
        <w:rPr>
          <w:rFonts w:ascii="Times New Roman" w:hAnsi="Times New Roman"/>
          <w:sz w:val="24"/>
          <w:szCs w:val="24"/>
          <w:lang w:eastAsia="ro-RO"/>
        </w:rPr>
        <w:t>de starea pacientului cât şi de preferinţele,</w:t>
      </w:r>
      <w:r w:rsidR="008B37E2" w:rsidRPr="00CA2619">
        <w:rPr>
          <w:rFonts w:ascii="Times New Roman" w:hAnsi="Times New Roman"/>
          <w:sz w:val="24"/>
          <w:szCs w:val="24"/>
          <w:lang w:eastAsia="ro-RO"/>
        </w:rPr>
        <w:t xml:space="preserve"> </w:t>
      </w:r>
      <w:r w:rsidRPr="00CA2619">
        <w:rPr>
          <w:rFonts w:ascii="Times New Roman" w:hAnsi="Times New Roman"/>
          <w:sz w:val="24"/>
          <w:szCs w:val="24"/>
          <w:lang w:eastAsia="ro-RO"/>
        </w:rPr>
        <w:t>obiceiurile,</w:t>
      </w:r>
      <w:r w:rsidR="008B37E2" w:rsidRPr="00CA2619">
        <w:rPr>
          <w:rFonts w:ascii="Times New Roman" w:hAnsi="Times New Roman"/>
          <w:sz w:val="24"/>
          <w:szCs w:val="24"/>
          <w:lang w:eastAsia="ro-RO"/>
        </w:rPr>
        <w:t xml:space="preserve"> </w:t>
      </w:r>
      <w:r w:rsidRPr="00CA2619">
        <w:rPr>
          <w:rFonts w:ascii="Times New Roman" w:hAnsi="Times New Roman"/>
          <w:sz w:val="24"/>
          <w:szCs w:val="24"/>
          <w:lang w:eastAsia="ro-RO"/>
        </w:rPr>
        <w:t>tradiţiile alimentare ale acestora.</w:t>
      </w:r>
    </w:p>
    <w:p w:rsidR="00856B2A" w:rsidRPr="00CA2619" w:rsidRDefault="00856B2A" w:rsidP="00654ECE">
      <w:pPr>
        <w:numPr>
          <w:ilvl w:val="0"/>
          <w:numId w:val="29"/>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Alimentarea persoanei ingrijite dependente se face sub supravegherea asistentei medicale de salon.</w:t>
      </w:r>
    </w:p>
    <w:p w:rsidR="00856B2A" w:rsidRPr="00CA2619" w:rsidRDefault="00856B2A" w:rsidP="00654ECE">
      <w:pPr>
        <w:numPr>
          <w:ilvl w:val="0"/>
          <w:numId w:val="117"/>
        </w:numPr>
        <w:spacing w:after="0" w:line="360" w:lineRule="auto"/>
        <w:jc w:val="both"/>
        <w:rPr>
          <w:rFonts w:ascii="Times New Roman" w:hAnsi="Times New Roman"/>
          <w:sz w:val="24"/>
          <w:szCs w:val="24"/>
        </w:rPr>
      </w:pPr>
      <w:r w:rsidRPr="00CA2619">
        <w:rPr>
          <w:rFonts w:ascii="Times New Roman" w:hAnsi="Times New Roman"/>
          <w:sz w:val="24"/>
          <w:szCs w:val="24"/>
        </w:rPr>
        <w:t>Igienizeaza vesela persoanei ingrijite:</w:t>
      </w:r>
    </w:p>
    <w:p w:rsidR="00856B2A" w:rsidRPr="00CA2619" w:rsidRDefault="00856B2A" w:rsidP="00654ECE">
      <w:pPr>
        <w:numPr>
          <w:ilvl w:val="0"/>
          <w:numId w:val="119"/>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Vesela persoanei ingrijite este curăţata şi dezinfectata conform normelor specifice,</w:t>
      </w:r>
      <w:r w:rsidR="008B37E2" w:rsidRPr="00CA2619">
        <w:rPr>
          <w:rFonts w:ascii="Times New Roman" w:hAnsi="Times New Roman"/>
          <w:sz w:val="24"/>
          <w:szCs w:val="24"/>
          <w:lang w:eastAsia="ro-RO"/>
        </w:rPr>
        <w:t xml:space="preserve"> </w:t>
      </w:r>
      <w:r w:rsidRPr="00CA2619">
        <w:rPr>
          <w:rFonts w:ascii="Times New Roman" w:hAnsi="Times New Roman"/>
          <w:sz w:val="24"/>
          <w:szCs w:val="24"/>
          <w:lang w:eastAsia="ro-RO"/>
        </w:rPr>
        <w:t>ori de cate ori este necesar pentru intreruperea lantului epidemiologic.</w:t>
      </w:r>
    </w:p>
    <w:p w:rsidR="00856B2A" w:rsidRPr="00CA2619" w:rsidRDefault="00856B2A" w:rsidP="00654ECE">
      <w:pPr>
        <w:numPr>
          <w:ilvl w:val="0"/>
          <w:numId w:val="119"/>
        </w:numPr>
        <w:spacing w:after="0" w:line="360" w:lineRule="auto"/>
        <w:jc w:val="both"/>
        <w:rPr>
          <w:rFonts w:ascii="Times New Roman" w:hAnsi="Times New Roman"/>
          <w:sz w:val="24"/>
          <w:szCs w:val="24"/>
          <w:lang w:val="es-ES"/>
        </w:rPr>
      </w:pPr>
      <w:bookmarkStart w:id="198" w:name="_Toc413930431"/>
      <w:bookmarkStart w:id="199" w:name="_Toc413931151"/>
      <w:bookmarkStart w:id="200" w:name="_Toc413939725"/>
      <w:r w:rsidRPr="00CA2619">
        <w:rPr>
          <w:rFonts w:ascii="Times New Roman" w:hAnsi="Times New Roman"/>
          <w:sz w:val="24"/>
          <w:szCs w:val="24"/>
          <w:lang w:eastAsia="ro-RO"/>
        </w:rPr>
        <w:t>Vesela persoanei îngrijite este igienizata după fiecare întrebuinţare, prin utilizarea materialelor de igienizare specifice.</w:t>
      </w:r>
      <w:bookmarkEnd w:id="198"/>
      <w:bookmarkEnd w:id="199"/>
      <w:bookmarkEnd w:id="200"/>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201" w:name="_Toc413930432"/>
      <w:bookmarkStart w:id="202" w:name="_Toc413931152"/>
      <w:bookmarkStart w:id="203" w:name="_Toc413939726"/>
      <w:r w:rsidRPr="00CA2619">
        <w:rPr>
          <w:rFonts w:ascii="Times New Roman" w:hAnsi="Times New Roman"/>
          <w:sz w:val="24"/>
          <w:szCs w:val="24"/>
          <w:lang w:val="es-ES"/>
        </w:rPr>
        <w:lastRenderedPageBreak/>
        <w:t>Ajuta persoana ingrijita la satisfacerea nevoilor fiziologice:</w:t>
      </w:r>
      <w:bookmarkEnd w:id="201"/>
      <w:bookmarkEnd w:id="202"/>
      <w:bookmarkEnd w:id="203"/>
    </w:p>
    <w:p w:rsidR="00856B2A" w:rsidRPr="00CA2619" w:rsidRDefault="00856B2A" w:rsidP="00654ECE">
      <w:pPr>
        <w:numPr>
          <w:ilvl w:val="0"/>
          <w:numId w:val="119"/>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Insoteste persoana ingrijita la toaleta in vederea satisfacerii nevoilor fiziologice.</w:t>
      </w:r>
    </w:p>
    <w:p w:rsidR="00856B2A" w:rsidRPr="00CA2619" w:rsidRDefault="00856B2A" w:rsidP="00654ECE">
      <w:pPr>
        <w:numPr>
          <w:ilvl w:val="0"/>
          <w:numId w:val="119"/>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Deserveste persoana imobilizata cu urinare,</w:t>
      </w:r>
      <w:r w:rsidR="008B37E2" w:rsidRPr="00CA2619">
        <w:rPr>
          <w:rFonts w:ascii="Times New Roman" w:hAnsi="Times New Roman"/>
          <w:sz w:val="24"/>
          <w:szCs w:val="24"/>
          <w:lang w:eastAsia="ro-RO"/>
        </w:rPr>
        <w:t xml:space="preserve"> </w:t>
      </w:r>
      <w:r w:rsidRPr="00CA2619">
        <w:rPr>
          <w:rFonts w:ascii="Times New Roman" w:hAnsi="Times New Roman"/>
          <w:sz w:val="24"/>
          <w:szCs w:val="24"/>
          <w:lang w:eastAsia="ro-RO"/>
        </w:rPr>
        <w:t>bazinete,</w:t>
      </w:r>
      <w:r w:rsidR="008B37E2" w:rsidRPr="00CA2619">
        <w:rPr>
          <w:rFonts w:ascii="Times New Roman" w:hAnsi="Times New Roman"/>
          <w:sz w:val="24"/>
          <w:szCs w:val="24"/>
          <w:lang w:eastAsia="ro-RO"/>
        </w:rPr>
        <w:t xml:space="preserve"> </w:t>
      </w:r>
      <w:r w:rsidRPr="00CA2619">
        <w:rPr>
          <w:rFonts w:ascii="Times New Roman" w:hAnsi="Times New Roman"/>
          <w:sz w:val="24"/>
          <w:szCs w:val="24"/>
          <w:lang w:eastAsia="ro-RO"/>
        </w:rPr>
        <w:t>tavite renale etc.,</w:t>
      </w:r>
      <w:r w:rsidR="008B37E2" w:rsidRPr="00CA2619">
        <w:rPr>
          <w:rFonts w:ascii="Times New Roman" w:hAnsi="Times New Roman"/>
          <w:sz w:val="24"/>
          <w:szCs w:val="24"/>
          <w:lang w:eastAsia="ro-RO"/>
        </w:rPr>
        <w:t xml:space="preserve"> </w:t>
      </w:r>
      <w:r w:rsidRPr="00CA2619">
        <w:rPr>
          <w:rFonts w:ascii="Times New Roman" w:hAnsi="Times New Roman"/>
          <w:sz w:val="24"/>
          <w:szCs w:val="24"/>
          <w:lang w:eastAsia="ro-RO"/>
        </w:rPr>
        <w:t>conform tehnicilor specifice.</w:t>
      </w:r>
    </w:p>
    <w:p w:rsidR="00856B2A" w:rsidRPr="00CA2619" w:rsidRDefault="00856B2A" w:rsidP="00654ECE">
      <w:pPr>
        <w:numPr>
          <w:ilvl w:val="0"/>
          <w:numId w:val="119"/>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Persoana îngrijită este ajutată/asistată cu calm la satisfacerea nevoilor fiziologice.</w:t>
      </w:r>
    </w:p>
    <w:p w:rsidR="00856B2A" w:rsidRPr="00CA2619" w:rsidRDefault="00856B2A" w:rsidP="00654ECE">
      <w:pPr>
        <w:numPr>
          <w:ilvl w:val="0"/>
          <w:numId w:val="119"/>
        </w:numPr>
        <w:spacing w:after="0" w:line="360" w:lineRule="auto"/>
        <w:jc w:val="both"/>
        <w:rPr>
          <w:rFonts w:ascii="Times New Roman" w:hAnsi="Times New Roman"/>
          <w:sz w:val="24"/>
          <w:szCs w:val="24"/>
          <w:lang w:val="es-ES"/>
        </w:rPr>
      </w:pPr>
      <w:bookmarkStart w:id="204" w:name="_Toc413930433"/>
      <w:bookmarkStart w:id="205" w:name="_Toc413931153"/>
      <w:bookmarkStart w:id="206" w:name="_Toc413939727"/>
      <w:r w:rsidRPr="00CA2619">
        <w:rPr>
          <w:rFonts w:ascii="Times New Roman" w:hAnsi="Times New Roman"/>
          <w:sz w:val="24"/>
          <w:szCs w:val="24"/>
          <w:lang w:val="es-ES"/>
        </w:rPr>
        <w:t>Efectueaza  mobilizarea:</w:t>
      </w:r>
      <w:bookmarkEnd w:id="204"/>
      <w:bookmarkEnd w:id="205"/>
      <w:bookmarkEnd w:id="206"/>
    </w:p>
    <w:p w:rsidR="00856B2A" w:rsidRPr="00CA2619" w:rsidRDefault="00856B2A" w:rsidP="00654ECE">
      <w:pPr>
        <w:numPr>
          <w:ilvl w:val="0"/>
          <w:numId w:val="119"/>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Mobilizarea persoanei ingrijite se efectueaza conform tipului si timpului stabilit de echipa medicala.</w:t>
      </w:r>
    </w:p>
    <w:p w:rsidR="00856B2A" w:rsidRPr="00CA2619" w:rsidRDefault="00856B2A" w:rsidP="00654ECE">
      <w:pPr>
        <w:numPr>
          <w:ilvl w:val="0"/>
          <w:numId w:val="119"/>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Mobilizarea este adaptată permanent la situaţiile neprevăzute apărute în cadrul îngrijirilor zilnice.</w:t>
      </w:r>
    </w:p>
    <w:p w:rsidR="00856B2A" w:rsidRPr="00CA2619" w:rsidRDefault="00856B2A" w:rsidP="00654ECE">
      <w:pPr>
        <w:numPr>
          <w:ilvl w:val="0"/>
          <w:numId w:val="119"/>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Efectueaza mobilizarea prin acordarea sprijinului la mobilizare.</w:t>
      </w:r>
    </w:p>
    <w:p w:rsidR="00856B2A" w:rsidRPr="00CA2619" w:rsidRDefault="00856B2A" w:rsidP="00654ECE">
      <w:pPr>
        <w:numPr>
          <w:ilvl w:val="0"/>
          <w:numId w:val="119"/>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Frecvenţa şi tipul de mobilizare sunt adaptate permanent la necesităţile persoanelor îngrijite.</w:t>
      </w:r>
    </w:p>
    <w:p w:rsidR="00856B2A" w:rsidRPr="00CA2619" w:rsidRDefault="00856B2A" w:rsidP="00654ECE">
      <w:pPr>
        <w:numPr>
          <w:ilvl w:val="0"/>
          <w:numId w:val="119"/>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Mobilizarea persoanelor îngrijite este efectuată prin utilizarea corectă a accesoriilor specifice.</w:t>
      </w:r>
    </w:p>
    <w:p w:rsidR="00856B2A" w:rsidRPr="00CA2619" w:rsidRDefault="00856B2A" w:rsidP="00654ECE">
      <w:pPr>
        <w:numPr>
          <w:ilvl w:val="0"/>
          <w:numId w:val="119"/>
        </w:numPr>
        <w:spacing w:after="0" w:line="360" w:lineRule="auto"/>
        <w:jc w:val="both"/>
        <w:rPr>
          <w:rFonts w:ascii="Times New Roman" w:hAnsi="Times New Roman"/>
          <w:sz w:val="24"/>
          <w:szCs w:val="24"/>
          <w:lang w:val="es-ES"/>
        </w:rPr>
      </w:pPr>
      <w:bookmarkStart w:id="207" w:name="_Toc413930434"/>
      <w:bookmarkStart w:id="208" w:name="_Toc413931154"/>
      <w:bookmarkStart w:id="209" w:name="_Toc413939728"/>
      <w:r w:rsidRPr="00CA2619">
        <w:rPr>
          <w:rFonts w:ascii="Times New Roman" w:hAnsi="Times New Roman"/>
          <w:sz w:val="24"/>
          <w:szCs w:val="24"/>
        </w:rPr>
        <w:t>Comunica cu persoana ingrijita folosind forma de comunicare adecvata si utilizand un limbaj</w:t>
      </w:r>
      <w:r w:rsidRPr="00CA2619">
        <w:rPr>
          <w:rFonts w:ascii="Times New Roman" w:hAnsi="Times New Roman"/>
          <w:sz w:val="24"/>
          <w:szCs w:val="24"/>
          <w:lang w:val="es-ES"/>
        </w:rPr>
        <w:t xml:space="preserve"> specific:</w:t>
      </w:r>
      <w:bookmarkEnd w:id="207"/>
      <w:bookmarkEnd w:id="208"/>
      <w:bookmarkEnd w:id="209"/>
    </w:p>
    <w:p w:rsidR="00856B2A" w:rsidRPr="00CA2619" w:rsidRDefault="00856B2A" w:rsidP="00654ECE">
      <w:pPr>
        <w:numPr>
          <w:ilvl w:val="0"/>
          <w:numId w:val="119"/>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Caracteristicile comunicării cu persoana îngrijită sunt identificate cu obiectivitate în vederea stimulării schimbului de informaţii.</w:t>
      </w:r>
    </w:p>
    <w:p w:rsidR="00856B2A" w:rsidRPr="00CA2619" w:rsidRDefault="00856B2A" w:rsidP="00654ECE">
      <w:pPr>
        <w:numPr>
          <w:ilvl w:val="0"/>
          <w:numId w:val="119"/>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Limbajul specific utilizat este în concordantă cu abilităţile de comunicare identificate la persoana îngrijită.</w:t>
      </w:r>
    </w:p>
    <w:p w:rsidR="00856B2A" w:rsidRPr="00CA2619" w:rsidRDefault="00856B2A" w:rsidP="00654ECE">
      <w:pPr>
        <w:numPr>
          <w:ilvl w:val="0"/>
          <w:numId w:val="119"/>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Limbajul utilizat respectă, pe cât posibil, specificul mediului din care provine persoana îngrijită.</w:t>
      </w:r>
    </w:p>
    <w:p w:rsidR="00856B2A" w:rsidRPr="00CA2619" w:rsidRDefault="00856B2A" w:rsidP="00654ECE">
      <w:pPr>
        <w:numPr>
          <w:ilvl w:val="0"/>
          <w:numId w:val="119"/>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Limbajul folosit în comunicarea cu persoana îngrijită este adecvat dezvoltării fizice, sociale şi educaţionale ale acestuia.</w:t>
      </w:r>
    </w:p>
    <w:p w:rsidR="00856B2A" w:rsidRPr="00CA2619" w:rsidRDefault="007F586C" w:rsidP="00654ECE">
      <w:pPr>
        <w:numPr>
          <w:ilvl w:val="0"/>
          <w:numId w:val="117"/>
        </w:numPr>
        <w:spacing w:after="0" w:line="360" w:lineRule="auto"/>
        <w:jc w:val="both"/>
        <w:rPr>
          <w:rFonts w:ascii="Times New Roman" w:hAnsi="Times New Roman"/>
          <w:sz w:val="24"/>
          <w:szCs w:val="24"/>
          <w:lang w:val="es-ES"/>
        </w:rPr>
      </w:pPr>
      <w:bookmarkStart w:id="210" w:name="_Toc413930435"/>
      <w:bookmarkStart w:id="211" w:name="_Toc413931155"/>
      <w:bookmarkStart w:id="212" w:name="_Toc413939729"/>
      <w:r w:rsidRPr="00CA2619">
        <w:rPr>
          <w:rFonts w:ascii="Times New Roman" w:hAnsi="Times New Roman"/>
          <w:sz w:val="24"/>
          <w:szCs w:val="24"/>
        </w:rPr>
        <w:t xml:space="preserve">La </w:t>
      </w:r>
      <w:r w:rsidR="00856B2A" w:rsidRPr="00CA2619">
        <w:rPr>
          <w:rFonts w:ascii="Times New Roman" w:hAnsi="Times New Roman"/>
          <w:sz w:val="24"/>
          <w:szCs w:val="24"/>
        </w:rPr>
        <w:t>terminarea programului de lucru va preda pacientii infirmierei din urmatorul schimb pentru a</w:t>
      </w:r>
      <w:r w:rsidR="00856B2A" w:rsidRPr="00CA2619">
        <w:rPr>
          <w:rFonts w:ascii="Times New Roman" w:hAnsi="Times New Roman"/>
          <w:sz w:val="24"/>
          <w:szCs w:val="24"/>
          <w:lang w:val="es-ES"/>
        </w:rPr>
        <w:t xml:space="preserve"> se asigura de continuitatea ingrijirilor.</w:t>
      </w:r>
      <w:bookmarkEnd w:id="210"/>
      <w:bookmarkEnd w:id="211"/>
      <w:bookmarkEnd w:id="212"/>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213" w:name="_Toc413930436"/>
      <w:bookmarkStart w:id="214" w:name="_Toc413931156"/>
      <w:bookmarkStart w:id="215" w:name="_Toc413939730"/>
      <w:r w:rsidRPr="00CA2619">
        <w:rPr>
          <w:rFonts w:ascii="Times New Roman" w:hAnsi="Times New Roman"/>
          <w:sz w:val="24"/>
          <w:szCs w:val="24"/>
          <w:lang w:val="es-ES"/>
        </w:rPr>
        <w:t>Ajuta la transportul persoanelor ingrijite:</w:t>
      </w:r>
      <w:bookmarkEnd w:id="213"/>
      <w:bookmarkEnd w:id="214"/>
      <w:bookmarkEnd w:id="215"/>
    </w:p>
    <w:p w:rsidR="00856B2A" w:rsidRPr="00CA2619" w:rsidRDefault="00856B2A" w:rsidP="00654ECE">
      <w:pPr>
        <w:numPr>
          <w:ilvl w:val="0"/>
          <w:numId w:val="120"/>
        </w:numPr>
        <w:spacing w:after="0" w:line="360" w:lineRule="auto"/>
        <w:jc w:val="both"/>
        <w:rPr>
          <w:rFonts w:ascii="Times New Roman" w:hAnsi="Times New Roman"/>
          <w:sz w:val="24"/>
          <w:szCs w:val="24"/>
          <w:lang w:val="es-ES"/>
        </w:rPr>
      </w:pPr>
      <w:bookmarkStart w:id="216" w:name="_Toc413930437"/>
      <w:bookmarkStart w:id="217" w:name="_Toc413931157"/>
      <w:bookmarkStart w:id="218" w:name="_Toc413939731"/>
      <w:r w:rsidRPr="00CA2619">
        <w:rPr>
          <w:rFonts w:ascii="Times New Roman" w:hAnsi="Times New Roman"/>
          <w:sz w:val="24"/>
          <w:szCs w:val="24"/>
          <w:lang w:val="es-ES"/>
        </w:rPr>
        <w:t>Utilizeaza accesoriile necesare transportului conform programului de ingrijire sau ori de cate ori este nevoie.</w:t>
      </w:r>
      <w:bookmarkEnd w:id="216"/>
      <w:bookmarkEnd w:id="217"/>
      <w:bookmarkEnd w:id="218"/>
    </w:p>
    <w:p w:rsidR="00856B2A" w:rsidRPr="00CA2619" w:rsidRDefault="00856B2A" w:rsidP="00654ECE">
      <w:pPr>
        <w:numPr>
          <w:ilvl w:val="0"/>
          <w:numId w:val="120"/>
        </w:numPr>
        <w:spacing w:after="0" w:line="360" w:lineRule="auto"/>
        <w:jc w:val="both"/>
        <w:rPr>
          <w:rFonts w:ascii="Times New Roman" w:hAnsi="Times New Roman"/>
          <w:sz w:val="24"/>
          <w:szCs w:val="24"/>
          <w:lang w:val="es-ES"/>
        </w:rPr>
      </w:pPr>
      <w:bookmarkStart w:id="219" w:name="_Toc413930438"/>
      <w:bookmarkStart w:id="220" w:name="_Toc413931158"/>
      <w:bookmarkStart w:id="221" w:name="_Toc413939732"/>
      <w:r w:rsidRPr="00CA2619">
        <w:rPr>
          <w:rFonts w:ascii="Times New Roman" w:hAnsi="Times New Roman"/>
          <w:sz w:val="24"/>
          <w:szCs w:val="24"/>
          <w:lang w:val="es-ES"/>
        </w:rPr>
        <w:t>Pune la dispozitia persoanei ingrijite accesoriile necesare conform tipului de imobilizare.</w:t>
      </w:r>
      <w:bookmarkEnd w:id="219"/>
      <w:bookmarkEnd w:id="220"/>
      <w:bookmarkEnd w:id="221"/>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222" w:name="_Toc413930439"/>
      <w:bookmarkStart w:id="223" w:name="_Toc413931159"/>
      <w:bookmarkStart w:id="224" w:name="_Toc413939733"/>
      <w:r w:rsidRPr="00CA2619">
        <w:rPr>
          <w:rFonts w:ascii="Times New Roman" w:hAnsi="Times New Roman"/>
          <w:sz w:val="24"/>
          <w:szCs w:val="24"/>
          <w:lang w:val="es-ES"/>
        </w:rPr>
        <w:t>Insoteste persoana ingrijita in vederea efectuarii unor investigatii:</w:t>
      </w:r>
      <w:bookmarkEnd w:id="222"/>
      <w:bookmarkEnd w:id="223"/>
      <w:bookmarkEnd w:id="224"/>
    </w:p>
    <w:p w:rsidR="00856B2A" w:rsidRPr="00CA2619" w:rsidRDefault="00856B2A" w:rsidP="00654ECE">
      <w:pPr>
        <w:numPr>
          <w:ilvl w:val="0"/>
          <w:numId w:val="121"/>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Pregateste persoana ingrijita in vederea transportului (imbracaminte corespunzatoare).</w:t>
      </w:r>
    </w:p>
    <w:p w:rsidR="00856B2A" w:rsidRPr="00CA2619" w:rsidRDefault="00856B2A" w:rsidP="00654ECE">
      <w:pPr>
        <w:numPr>
          <w:ilvl w:val="0"/>
          <w:numId w:val="121"/>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Preia foaia de observatie de la asistenta medicala, fisa ce va insoti pacientul,</w:t>
      </w:r>
      <w:r w:rsidR="007F586C" w:rsidRPr="00CA2619">
        <w:rPr>
          <w:rFonts w:ascii="Times New Roman" w:hAnsi="Times New Roman"/>
          <w:sz w:val="24"/>
          <w:szCs w:val="24"/>
          <w:lang w:eastAsia="ro-RO"/>
        </w:rPr>
        <w:t xml:space="preserve"> </w:t>
      </w:r>
      <w:r w:rsidRPr="00CA2619">
        <w:rPr>
          <w:rFonts w:ascii="Times New Roman" w:hAnsi="Times New Roman"/>
          <w:sz w:val="24"/>
          <w:szCs w:val="24"/>
          <w:lang w:eastAsia="ro-RO"/>
        </w:rPr>
        <w:t>si pe care o va preda la cabinetul de consultatie interclinica,</w:t>
      </w:r>
      <w:r w:rsidR="007F586C" w:rsidRPr="00CA2619">
        <w:rPr>
          <w:rFonts w:ascii="Times New Roman" w:hAnsi="Times New Roman"/>
          <w:sz w:val="24"/>
          <w:szCs w:val="24"/>
          <w:lang w:eastAsia="ro-RO"/>
        </w:rPr>
        <w:t xml:space="preserve"> </w:t>
      </w:r>
      <w:r w:rsidRPr="00CA2619">
        <w:rPr>
          <w:rFonts w:ascii="Times New Roman" w:hAnsi="Times New Roman"/>
          <w:sz w:val="24"/>
          <w:szCs w:val="24"/>
          <w:lang w:eastAsia="ro-RO"/>
        </w:rPr>
        <w:t>iar la finalizarea consultatiei se va asigura de returnarea acesteia.</w:t>
      </w:r>
    </w:p>
    <w:p w:rsidR="00856B2A" w:rsidRPr="00CA2619" w:rsidRDefault="00856B2A" w:rsidP="00654ECE">
      <w:pPr>
        <w:numPr>
          <w:ilvl w:val="0"/>
          <w:numId w:val="121"/>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Transportarea persoanei îngrijite se face cu grijă,</w:t>
      </w:r>
      <w:r w:rsidR="007F586C" w:rsidRPr="00CA2619">
        <w:rPr>
          <w:rFonts w:ascii="Times New Roman" w:hAnsi="Times New Roman"/>
          <w:sz w:val="24"/>
          <w:szCs w:val="24"/>
          <w:lang w:eastAsia="ro-RO"/>
        </w:rPr>
        <w:t xml:space="preserve"> </w:t>
      </w:r>
      <w:r w:rsidRPr="00CA2619">
        <w:rPr>
          <w:rFonts w:ascii="Times New Roman" w:hAnsi="Times New Roman"/>
          <w:sz w:val="24"/>
          <w:szCs w:val="24"/>
          <w:lang w:eastAsia="ro-RO"/>
        </w:rPr>
        <w:t>adecvat specificului acesteia.</w:t>
      </w:r>
    </w:p>
    <w:p w:rsidR="00856B2A" w:rsidRPr="00CA2619" w:rsidRDefault="00856B2A" w:rsidP="00654ECE">
      <w:pPr>
        <w:numPr>
          <w:ilvl w:val="0"/>
          <w:numId w:val="121"/>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lastRenderedPageBreak/>
        <w:t>Aşteptarea finalizării investigaţiilor persoanei îngrijite se face cu corectitudine şi răbdare.</w:t>
      </w:r>
    </w:p>
    <w:p w:rsidR="00856B2A" w:rsidRPr="00CA2619" w:rsidRDefault="00856B2A" w:rsidP="00654ECE">
      <w:pPr>
        <w:numPr>
          <w:ilvl w:val="0"/>
          <w:numId w:val="121"/>
        </w:numPr>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Raspunde de traumatismele prin cadere pe perioada internarii pacientilor</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225" w:name="_Toc413930440"/>
      <w:bookmarkStart w:id="226" w:name="_Toc413931160"/>
      <w:bookmarkStart w:id="227" w:name="_Toc413939734"/>
      <w:r w:rsidRPr="00CA2619">
        <w:rPr>
          <w:rFonts w:ascii="Times New Roman" w:hAnsi="Times New Roman"/>
          <w:sz w:val="24"/>
          <w:szCs w:val="24"/>
          <w:lang w:val="es-ES"/>
        </w:rPr>
        <w:t>Ajuta la transportul persoanelor decedate:</w:t>
      </w:r>
      <w:bookmarkEnd w:id="225"/>
      <w:bookmarkEnd w:id="226"/>
      <w:bookmarkEnd w:id="227"/>
    </w:p>
    <w:p w:rsidR="00856B2A" w:rsidRPr="00CA2619" w:rsidRDefault="00856B2A" w:rsidP="00654ECE">
      <w:pPr>
        <w:numPr>
          <w:ilvl w:val="0"/>
          <w:numId w:val="30"/>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Asigura izolarea persoanei decedate de restul pacientilor.</w:t>
      </w:r>
    </w:p>
    <w:p w:rsidR="00856B2A" w:rsidRPr="00CA2619" w:rsidRDefault="00856B2A" w:rsidP="00654ECE">
      <w:pPr>
        <w:numPr>
          <w:ilvl w:val="0"/>
          <w:numId w:val="30"/>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Dupa declararea decesului indeparteaza lenjeria decedatului si il pregateste pentru transport in husa destinata acestui scop.</w:t>
      </w:r>
    </w:p>
    <w:p w:rsidR="00856B2A" w:rsidRPr="00CA2619" w:rsidRDefault="00856B2A" w:rsidP="00654ECE">
      <w:pPr>
        <w:numPr>
          <w:ilvl w:val="0"/>
          <w:numId w:val="30"/>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Ajuta la transportul decedatului la camera,</w:t>
      </w:r>
      <w:r w:rsidR="00F0153C" w:rsidRPr="00CA2619">
        <w:rPr>
          <w:rFonts w:ascii="Times New Roman" w:hAnsi="Times New Roman"/>
          <w:sz w:val="24"/>
          <w:szCs w:val="24"/>
          <w:lang w:eastAsia="ro-RO"/>
        </w:rPr>
        <w:t xml:space="preserve"> </w:t>
      </w:r>
      <w:r w:rsidRPr="00CA2619">
        <w:rPr>
          <w:rFonts w:ascii="Times New Roman" w:hAnsi="Times New Roman"/>
          <w:sz w:val="24"/>
          <w:szCs w:val="24"/>
          <w:lang w:eastAsia="ro-RO"/>
        </w:rPr>
        <w:t>destinata depozitarii cadavrelor.</w:t>
      </w:r>
    </w:p>
    <w:p w:rsidR="00856B2A" w:rsidRPr="00CA2619" w:rsidRDefault="00856B2A" w:rsidP="00654ECE">
      <w:pPr>
        <w:numPr>
          <w:ilvl w:val="0"/>
          <w:numId w:val="30"/>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Participa la inventarierea bunurilor personale ale persoanei decedate.</w:t>
      </w:r>
    </w:p>
    <w:p w:rsidR="00856B2A" w:rsidRPr="00CA2619" w:rsidRDefault="00856B2A" w:rsidP="00654ECE">
      <w:pPr>
        <w:numPr>
          <w:ilvl w:val="0"/>
          <w:numId w:val="30"/>
        </w:numPr>
        <w:tabs>
          <w:tab w:val="num" w:pos="900"/>
        </w:tabs>
        <w:autoSpaceDE w:val="0"/>
        <w:autoSpaceDN w:val="0"/>
        <w:adjustRightInd w:val="0"/>
        <w:spacing w:after="0" w:line="360" w:lineRule="auto"/>
        <w:jc w:val="both"/>
        <w:rPr>
          <w:rFonts w:ascii="Times New Roman" w:hAnsi="Times New Roman"/>
          <w:sz w:val="24"/>
          <w:szCs w:val="24"/>
          <w:lang w:eastAsia="ro-RO"/>
        </w:rPr>
      </w:pPr>
      <w:r w:rsidRPr="00CA2619">
        <w:rPr>
          <w:rFonts w:ascii="Times New Roman" w:hAnsi="Times New Roman"/>
          <w:sz w:val="24"/>
          <w:szCs w:val="24"/>
          <w:lang w:eastAsia="ro-RO"/>
        </w:rPr>
        <w:t>Dezinfecţia spaţiului în care a survenit decesul se efectuează prompt,</w:t>
      </w:r>
      <w:r w:rsidR="00F0153C" w:rsidRPr="00CA2619">
        <w:rPr>
          <w:rFonts w:ascii="Times New Roman" w:hAnsi="Times New Roman"/>
          <w:sz w:val="24"/>
          <w:szCs w:val="24"/>
          <w:lang w:eastAsia="ro-RO"/>
        </w:rPr>
        <w:t xml:space="preserve"> </w:t>
      </w:r>
      <w:r w:rsidRPr="00CA2619">
        <w:rPr>
          <w:rFonts w:ascii="Times New Roman" w:hAnsi="Times New Roman"/>
          <w:sz w:val="24"/>
          <w:szCs w:val="24"/>
          <w:lang w:eastAsia="ro-RO"/>
        </w:rPr>
        <w:t>respectand normele igienico-sanitare.</w:t>
      </w:r>
    </w:p>
    <w:p w:rsidR="00677AD0" w:rsidRPr="00677AD0" w:rsidRDefault="00856B2A" w:rsidP="00677AD0">
      <w:pPr>
        <w:numPr>
          <w:ilvl w:val="0"/>
          <w:numId w:val="117"/>
        </w:numPr>
        <w:spacing w:after="0" w:line="360" w:lineRule="auto"/>
        <w:jc w:val="both"/>
        <w:rPr>
          <w:rFonts w:ascii="Times New Roman" w:hAnsi="Times New Roman"/>
          <w:sz w:val="24"/>
          <w:szCs w:val="24"/>
          <w:lang w:val="es-ES"/>
        </w:rPr>
      </w:pPr>
      <w:bookmarkStart w:id="228" w:name="_Toc413930441"/>
      <w:bookmarkStart w:id="229" w:name="_Toc413931161"/>
      <w:bookmarkStart w:id="230" w:name="_Toc413939735"/>
      <w:r w:rsidRPr="00CA2619">
        <w:rPr>
          <w:rFonts w:ascii="Times New Roman" w:hAnsi="Times New Roman"/>
          <w:sz w:val="24"/>
          <w:szCs w:val="24"/>
          <w:lang w:val="es-ES"/>
        </w:rPr>
        <w:t>Respecta circuitele functionale in cadrul spitalului</w:t>
      </w:r>
      <w:bookmarkEnd w:id="228"/>
      <w:bookmarkEnd w:id="229"/>
      <w:bookmarkEnd w:id="230"/>
      <w:r w:rsidRPr="00CA2619">
        <w:rPr>
          <w:rFonts w:ascii="Times New Roman" w:hAnsi="Times New Roman"/>
          <w:sz w:val="24"/>
          <w:szCs w:val="24"/>
          <w:lang w:val="es-ES"/>
        </w:rPr>
        <w:t xml:space="preserve">  </w:t>
      </w:r>
      <w:bookmarkStart w:id="231" w:name="_Toc413930442"/>
      <w:bookmarkStart w:id="232" w:name="_Toc413931162"/>
      <w:bookmarkStart w:id="233" w:name="_Toc413939736"/>
      <w:r w:rsidRPr="00CA2619">
        <w:rPr>
          <w:rFonts w:ascii="Times New Roman" w:hAnsi="Times New Roman"/>
          <w:sz w:val="24"/>
          <w:szCs w:val="24"/>
          <w:lang w:val="es-ES"/>
        </w:rPr>
        <w:t>(personal</w:t>
      </w:r>
      <w:r w:rsidR="00B1719B" w:rsidRPr="00CA2619">
        <w:rPr>
          <w:rFonts w:ascii="Times New Roman" w:hAnsi="Times New Roman"/>
          <w:sz w:val="24"/>
          <w:szCs w:val="24"/>
          <w:lang w:val="es-ES"/>
        </w:rPr>
        <w:t xml:space="preserve"> s</w:t>
      </w:r>
      <w:r w:rsidRPr="00CA2619">
        <w:rPr>
          <w:rFonts w:ascii="Times New Roman" w:hAnsi="Times New Roman"/>
          <w:sz w:val="24"/>
          <w:szCs w:val="24"/>
          <w:lang w:val="es-ES"/>
        </w:rPr>
        <w:t>anitar/bolnavi/apartinatori/lenjerie/materiale sanitare/deseuri).</w:t>
      </w:r>
      <w:bookmarkEnd w:id="231"/>
      <w:bookmarkEnd w:id="232"/>
      <w:bookmarkEnd w:id="233"/>
    </w:p>
    <w:p w:rsidR="00856B2A" w:rsidRPr="00CA2619" w:rsidRDefault="00856B2A" w:rsidP="00654ECE">
      <w:pPr>
        <w:widowControl w:val="0"/>
        <w:numPr>
          <w:ilvl w:val="0"/>
          <w:numId w:val="117"/>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rPr>
        <w:t>Respecta Ordinul MS nr 1226/ 03.12.2012 referitor la normele tehnice privind gestionarea</w:t>
      </w:r>
      <w:r w:rsidRPr="00CA2619">
        <w:rPr>
          <w:rFonts w:ascii="Times New Roman" w:hAnsi="Times New Roman"/>
          <w:sz w:val="24"/>
          <w:szCs w:val="24"/>
          <w:lang w:val="es-ES"/>
        </w:rPr>
        <w:t xml:space="preserve"> deseurilor rezultate din activitatile medicale, publicat in </w:t>
      </w:r>
      <w:r w:rsidRPr="00CA2619">
        <w:rPr>
          <w:rFonts w:ascii="Times New Roman" w:hAnsi="Times New Roman"/>
          <w:bCs/>
          <w:sz w:val="24"/>
          <w:szCs w:val="24"/>
          <w:lang w:val="es-ES"/>
        </w:rPr>
        <w:t>MO nr. 855/18.12.2012.</w:t>
      </w:r>
      <w:r w:rsidRPr="00CA2619">
        <w:rPr>
          <w:rFonts w:ascii="Times New Roman" w:hAnsi="Times New Roman"/>
          <w:sz w:val="24"/>
          <w:szCs w:val="24"/>
          <w:lang w:val="es-ES"/>
        </w:rPr>
        <w:t xml:space="preserve"> </w:t>
      </w:r>
    </w:p>
    <w:p w:rsidR="00856B2A" w:rsidRPr="00CA2619" w:rsidRDefault="00856B2A" w:rsidP="00654ECE">
      <w:pPr>
        <w:tabs>
          <w:tab w:val="num" w:pos="900"/>
        </w:tabs>
        <w:autoSpaceDE w:val="0"/>
        <w:autoSpaceDN w:val="0"/>
        <w:adjustRightInd w:val="0"/>
        <w:spacing w:after="0" w:line="360" w:lineRule="auto"/>
        <w:ind w:left="502"/>
        <w:jc w:val="both"/>
        <w:rPr>
          <w:rFonts w:ascii="Times New Roman" w:eastAsia="Calibri" w:hAnsi="Times New Roman"/>
          <w:sz w:val="24"/>
          <w:szCs w:val="24"/>
        </w:rPr>
      </w:pPr>
      <w:r w:rsidRPr="00CA2619">
        <w:rPr>
          <w:rFonts w:ascii="Times New Roman" w:eastAsia="Calibri" w:hAnsi="Times New Roman"/>
          <w:sz w:val="24"/>
          <w:szCs w:val="24"/>
        </w:rPr>
        <w:t>Infirmiera din unităţile sanitare are următoarele atribuţii:</w:t>
      </w:r>
    </w:p>
    <w:p w:rsidR="00856B2A" w:rsidRPr="00CA2619" w:rsidRDefault="00856B2A" w:rsidP="00654ECE">
      <w:pPr>
        <w:numPr>
          <w:ilvl w:val="0"/>
          <w:numId w:val="31"/>
        </w:numPr>
        <w:tabs>
          <w:tab w:val="num" w:pos="900"/>
        </w:tabs>
        <w:autoSpaceDE w:val="0"/>
        <w:autoSpaceDN w:val="0"/>
        <w:adjustRightInd w:val="0"/>
        <w:spacing w:after="0" w:line="360" w:lineRule="auto"/>
        <w:jc w:val="both"/>
        <w:rPr>
          <w:rFonts w:ascii="Times New Roman" w:eastAsia="Calibri" w:hAnsi="Times New Roman"/>
          <w:sz w:val="24"/>
          <w:szCs w:val="24"/>
        </w:rPr>
      </w:pPr>
      <w:r w:rsidRPr="00CA2619">
        <w:rPr>
          <w:rFonts w:ascii="Times New Roman" w:eastAsia="Calibri" w:hAnsi="Times New Roman"/>
          <w:sz w:val="24"/>
          <w:szCs w:val="24"/>
        </w:rPr>
        <w:t>aplică procedurile stipulate de codul de procedură;</w:t>
      </w:r>
    </w:p>
    <w:p w:rsidR="00856B2A" w:rsidRPr="00CA2619" w:rsidRDefault="00856B2A" w:rsidP="00654ECE">
      <w:pPr>
        <w:numPr>
          <w:ilvl w:val="0"/>
          <w:numId w:val="31"/>
        </w:numPr>
        <w:tabs>
          <w:tab w:val="num" w:pos="900"/>
        </w:tabs>
        <w:autoSpaceDE w:val="0"/>
        <w:autoSpaceDN w:val="0"/>
        <w:adjustRightInd w:val="0"/>
        <w:spacing w:after="0" w:line="360" w:lineRule="auto"/>
        <w:jc w:val="both"/>
        <w:rPr>
          <w:rFonts w:ascii="Times New Roman" w:eastAsia="Calibri" w:hAnsi="Times New Roman"/>
          <w:sz w:val="24"/>
          <w:szCs w:val="24"/>
        </w:rPr>
      </w:pPr>
      <w:r w:rsidRPr="00CA2619">
        <w:rPr>
          <w:rFonts w:ascii="Times New Roman" w:eastAsia="Calibri" w:hAnsi="Times New Roman"/>
          <w:sz w:val="24"/>
          <w:szCs w:val="24"/>
        </w:rPr>
        <w:t>aplică metodologia de culegere a datelor pentru baza naţională de date privind deşeurile rezultate din activităţi medicale.</w:t>
      </w:r>
    </w:p>
    <w:p w:rsidR="00856B2A" w:rsidRPr="00CA2619" w:rsidRDefault="00856B2A" w:rsidP="00654ECE">
      <w:pPr>
        <w:numPr>
          <w:ilvl w:val="0"/>
          <w:numId w:val="31"/>
        </w:numPr>
        <w:tabs>
          <w:tab w:val="num" w:pos="900"/>
        </w:tabs>
        <w:spacing w:after="0" w:line="360" w:lineRule="auto"/>
        <w:jc w:val="both"/>
        <w:rPr>
          <w:rFonts w:ascii="Times New Roman" w:hAnsi="Times New Roman"/>
          <w:sz w:val="24"/>
          <w:szCs w:val="24"/>
        </w:rPr>
      </w:pPr>
      <w:r w:rsidRPr="00CA2619">
        <w:rPr>
          <w:rFonts w:ascii="Times New Roman" w:hAnsi="Times New Roman"/>
          <w:sz w:val="24"/>
          <w:szCs w:val="24"/>
        </w:rPr>
        <w:t>asigura transportul deseurilor infectioase pe circuitul stabilit de codul de procedura;</w:t>
      </w:r>
    </w:p>
    <w:p w:rsidR="00856B2A" w:rsidRPr="00CA2619" w:rsidRDefault="00856B2A" w:rsidP="00654ECE">
      <w:pPr>
        <w:numPr>
          <w:ilvl w:val="0"/>
          <w:numId w:val="31"/>
        </w:numPr>
        <w:tabs>
          <w:tab w:val="num" w:pos="900"/>
        </w:tabs>
        <w:spacing w:after="0" w:line="360" w:lineRule="auto"/>
        <w:jc w:val="both"/>
        <w:rPr>
          <w:rFonts w:ascii="Times New Roman" w:hAnsi="Times New Roman"/>
          <w:sz w:val="24"/>
          <w:szCs w:val="24"/>
        </w:rPr>
      </w:pPr>
      <w:r w:rsidRPr="00CA2619">
        <w:rPr>
          <w:rFonts w:ascii="Times New Roman" w:hAnsi="Times New Roman"/>
          <w:sz w:val="24"/>
          <w:szCs w:val="24"/>
        </w:rPr>
        <w:t>transporta pe circuitul stabilit rezidurile alimentare in conditii</w:t>
      </w:r>
      <w:r w:rsidR="00D20149" w:rsidRPr="00CA2619">
        <w:rPr>
          <w:rFonts w:ascii="Times New Roman" w:hAnsi="Times New Roman"/>
          <w:sz w:val="24"/>
          <w:szCs w:val="24"/>
        </w:rPr>
        <w:t xml:space="preserve"> corespunzatoare,</w:t>
      </w:r>
      <w:r w:rsidR="003978B4" w:rsidRPr="00CA2619">
        <w:rPr>
          <w:rFonts w:ascii="Times New Roman" w:hAnsi="Times New Roman"/>
          <w:sz w:val="24"/>
          <w:szCs w:val="24"/>
        </w:rPr>
        <w:t xml:space="preserve"> </w:t>
      </w:r>
      <w:r w:rsidR="00D20149" w:rsidRPr="00CA2619">
        <w:rPr>
          <w:rFonts w:ascii="Times New Roman" w:hAnsi="Times New Roman"/>
          <w:sz w:val="24"/>
          <w:szCs w:val="24"/>
        </w:rPr>
        <w:t xml:space="preserve">raspunde de </w:t>
      </w:r>
      <w:r w:rsidRPr="00CA2619">
        <w:rPr>
          <w:rFonts w:ascii="Times New Roman" w:hAnsi="Times New Roman"/>
          <w:sz w:val="24"/>
          <w:szCs w:val="24"/>
        </w:rPr>
        <w:t xml:space="preserve"> depunerea lor coreta in recipiente,</w:t>
      </w:r>
      <w:r w:rsidR="003978B4" w:rsidRPr="00CA2619">
        <w:rPr>
          <w:rFonts w:ascii="Times New Roman" w:hAnsi="Times New Roman"/>
          <w:sz w:val="24"/>
          <w:szCs w:val="24"/>
        </w:rPr>
        <w:t xml:space="preserve"> </w:t>
      </w:r>
      <w:r w:rsidRPr="00CA2619">
        <w:rPr>
          <w:rFonts w:ascii="Times New Roman" w:hAnsi="Times New Roman"/>
          <w:sz w:val="24"/>
          <w:szCs w:val="24"/>
        </w:rPr>
        <w:t>curata si dezinfecteaza pubelele in care se pastreaza si se  transporta acestea;</w:t>
      </w:r>
    </w:p>
    <w:p w:rsidR="00856B2A" w:rsidRPr="00CA2619" w:rsidRDefault="00856B2A" w:rsidP="00654ECE">
      <w:pPr>
        <w:numPr>
          <w:ilvl w:val="0"/>
          <w:numId w:val="117"/>
        </w:numPr>
        <w:spacing w:after="0" w:line="360" w:lineRule="auto"/>
        <w:jc w:val="both"/>
        <w:rPr>
          <w:rFonts w:ascii="Times New Roman" w:hAnsi="Times New Roman"/>
          <w:sz w:val="24"/>
          <w:szCs w:val="24"/>
        </w:rPr>
      </w:pPr>
      <w:r w:rsidRPr="00CA2619">
        <w:rPr>
          <w:rFonts w:ascii="Times New Roman" w:hAnsi="Times New Roman"/>
          <w:sz w:val="24"/>
          <w:szCs w:val="24"/>
        </w:rPr>
        <w:t>Isi consemneaza activitatea in caietul infirmierei si raporteaza activitatea desfasurata,</w:t>
      </w:r>
      <w:r w:rsidR="005D0C5D" w:rsidRPr="00CA2619">
        <w:rPr>
          <w:rFonts w:ascii="Times New Roman" w:hAnsi="Times New Roman"/>
          <w:sz w:val="24"/>
          <w:szCs w:val="24"/>
        </w:rPr>
        <w:t xml:space="preserve"> </w:t>
      </w:r>
      <w:r w:rsidRPr="00CA2619">
        <w:rPr>
          <w:rFonts w:ascii="Times New Roman" w:hAnsi="Times New Roman"/>
          <w:sz w:val="24"/>
          <w:szCs w:val="24"/>
        </w:rPr>
        <w:t>in scris si verbal la seful ierarhic superior (asistenta sefa sau asistenta de salon),</w:t>
      </w:r>
      <w:r w:rsidR="005D0C5D" w:rsidRPr="00CA2619">
        <w:rPr>
          <w:rFonts w:ascii="Times New Roman" w:hAnsi="Times New Roman"/>
          <w:sz w:val="24"/>
          <w:szCs w:val="24"/>
        </w:rPr>
        <w:t xml:space="preserve"> </w:t>
      </w:r>
      <w:r w:rsidRPr="00CA2619">
        <w:rPr>
          <w:rFonts w:ascii="Times New Roman" w:hAnsi="Times New Roman"/>
          <w:sz w:val="24"/>
          <w:szCs w:val="24"/>
        </w:rPr>
        <w:t>semnaland orice problema aparuta in desfasurarea activitatii.</w:t>
      </w:r>
    </w:p>
    <w:p w:rsidR="00856B2A" w:rsidRPr="00CA2619" w:rsidRDefault="00856B2A" w:rsidP="00654ECE">
      <w:pPr>
        <w:numPr>
          <w:ilvl w:val="0"/>
          <w:numId w:val="117"/>
        </w:numPr>
        <w:spacing w:after="0" w:line="360" w:lineRule="auto"/>
        <w:jc w:val="both"/>
        <w:rPr>
          <w:rFonts w:ascii="Times New Roman" w:hAnsi="Times New Roman"/>
          <w:sz w:val="24"/>
          <w:szCs w:val="24"/>
        </w:rPr>
      </w:pPr>
      <w:r w:rsidRPr="00CA2619">
        <w:rPr>
          <w:rFonts w:ascii="Times New Roman" w:hAnsi="Times New Roman"/>
          <w:sz w:val="24"/>
          <w:szCs w:val="24"/>
        </w:rPr>
        <w:t>Serviciile sunt oferite cu promptitudine,</w:t>
      </w:r>
      <w:r w:rsidR="005D0C5D" w:rsidRPr="00CA2619">
        <w:rPr>
          <w:rFonts w:ascii="Times New Roman" w:hAnsi="Times New Roman"/>
          <w:sz w:val="24"/>
          <w:szCs w:val="24"/>
        </w:rPr>
        <w:t xml:space="preserve"> </w:t>
      </w:r>
      <w:r w:rsidRPr="00CA2619">
        <w:rPr>
          <w:rFonts w:ascii="Times New Roman" w:hAnsi="Times New Roman"/>
          <w:sz w:val="24"/>
          <w:szCs w:val="24"/>
        </w:rPr>
        <w:t>conform cu cerinta de calitate a pacientului.</w:t>
      </w:r>
    </w:p>
    <w:p w:rsidR="00856B2A" w:rsidRPr="00CA2619" w:rsidRDefault="00856B2A" w:rsidP="00654ECE">
      <w:pPr>
        <w:numPr>
          <w:ilvl w:val="0"/>
          <w:numId w:val="117"/>
        </w:numPr>
        <w:spacing w:after="0" w:line="360" w:lineRule="auto"/>
        <w:jc w:val="both"/>
        <w:rPr>
          <w:rFonts w:ascii="Times New Roman" w:hAnsi="Times New Roman"/>
          <w:sz w:val="24"/>
          <w:szCs w:val="24"/>
        </w:rPr>
      </w:pPr>
      <w:r w:rsidRPr="00CA2619">
        <w:rPr>
          <w:rFonts w:ascii="Times New Roman" w:hAnsi="Times New Roman"/>
          <w:sz w:val="24"/>
          <w:szCs w:val="24"/>
        </w:rPr>
        <w:t>Cerintele ce depasesc aria de competenta proprie sunt raportate sefului ierarhic superior.</w:t>
      </w:r>
    </w:p>
    <w:p w:rsidR="00856B2A" w:rsidRPr="00CA2619" w:rsidRDefault="00856B2A" w:rsidP="00654ECE">
      <w:pPr>
        <w:numPr>
          <w:ilvl w:val="0"/>
          <w:numId w:val="117"/>
        </w:numPr>
        <w:spacing w:after="0" w:line="360" w:lineRule="auto"/>
        <w:jc w:val="both"/>
        <w:rPr>
          <w:rFonts w:ascii="Times New Roman" w:hAnsi="Times New Roman"/>
          <w:sz w:val="24"/>
          <w:szCs w:val="24"/>
        </w:rPr>
      </w:pPr>
      <w:r w:rsidRPr="00CA2619">
        <w:rPr>
          <w:rFonts w:ascii="Times New Roman" w:hAnsi="Times New Roman"/>
          <w:sz w:val="24"/>
          <w:szCs w:val="24"/>
        </w:rPr>
        <w:t>Situatiile neplacute sunt tratate cu calm,</w:t>
      </w:r>
      <w:r w:rsidR="005D0C5D" w:rsidRPr="00CA2619">
        <w:rPr>
          <w:rFonts w:ascii="Times New Roman" w:hAnsi="Times New Roman"/>
          <w:sz w:val="24"/>
          <w:szCs w:val="24"/>
        </w:rPr>
        <w:t xml:space="preserve"> </w:t>
      </w:r>
      <w:r w:rsidRPr="00CA2619">
        <w:rPr>
          <w:rFonts w:ascii="Times New Roman" w:hAnsi="Times New Roman"/>
          <w:sz w:val="24"/>
          <w:szCs w:val="24"/>
        </w:rPr>
        <w:t>pe prim plan fiind grija fata de pacient.</w:t>
      </w:r>
    </w:p>
    <w:p w:rsidR="00856B2A" w:rsidRPr="00CA2619" w:rsidRDefault="00856B2A" w:rsidP="00654ECE">
      <w:pPr>
        <w:numPr>
          <w:ilvl w:val="0"/>
          <w:numId w:val="117"/>
        </w:numPr>
        <w:spacing w:after="0" w:line="360" w:lineRule="auto"/>
        <w:jc w:val="both"/>
        <w:rPr>
          <w:rFonts w:ascii="Times New Roman" w:hAnsi="Times New Roman"/>
          <w:b/>
          <w:sz w:val="24"/>
          <w:szCs w:val="24"/>
          <w:u w:val="single"/>
        </w:rPr>
      </w:pPr>
      <w:r w:rsidRPr="00CA2619">
        <w:rPr>
          <w:rFonts w:ascii="Times New Roman" w:hAnsi="Times New Roman"/>
          <w:sz w:val="24"/>
          <w:szCs w:val="24"/>
          <w:lang w:val="es-ES"/>
        </w:rPr>
        <w:t xml:space="preserve">Respecta si aplica </w:t>
      </w:r>
      <w:r w:rsidR="00076DD4" w:rsidRPr="00CA2619">
        <w:rPr>
          <w:rFonts w:ascii="Times New Roman" w:hAnsi="Times New Roman"/>
          <w:sz w:val="24"/>
          <w:szCs w:val="24"/>
          <w:lang w:val="es-ES"/>
        </w:rPr>
        <w:t>normele</w:t>
      </w:r>
      <w:r w:rsidRPr="00CA2619">
        <w:rPr>
          <w:rFonts w:ascii="Times New Roman" w:hAnsi="Times New Roman"/>
          <w:sz w:val="24"/>
          <w:szCs w:val="24"/>
          <w:lang w:val="es-ES"/>
        </w:rPr>
        <w:t xml:space="preserve"> prevazute in </w:t>
      </w:r>
      <w:r w:rsidR="004D2F24" w:rsidRPr="00CA2619">
        <w:rPr>
          <w:rFonts w:ascii="Times New Roman" w:hAnsi="Times New Roman"/>
          <w:sz w:val="24"/>
          <w:szCs w:val="24"/>
          <w:lang w:val="es-ES"/>
        </w:rPr>
        <w:t>Ordinul MS</w:t>
      </w:r>
      <w:r w:rsidRPr="00CA2619">
        <w:rPr>
          <w:rFonts w:ascii="Times New Roman" w:hAnsi="Times New Roman"/>
          <w:sz w:val="24"/>
          <w:szCs w:val="24"/>
          <w:lang w:val="es-ES"/>
        </w:rPr>
        <w:t xml:space="preserve"> </w:t>
      </w:r>
      <w:r w:rsidR="00DD7ECA" w:rsidRPr="00CA2619">
        <w:rPr>
          <w:rFonts w:ascii="Times New Roman" w:hAnsi="Times New Roman"/>
          <w:bCs/>
          <w:sz w:val="24"/>
          <w:szCs w:val="24"/>
          <w:lang w:val="es-ES"/>
        </w:rPr>
        <w:t>nr</w:t>
      </w:r>
      <w:r w:rsidR="004D2F24" w:rsidRPr="00CA2619">
        <w:rPr>
          <w:rFonts w:ascii="Times New Roman" w:hAnsi="Times New Roman"/>
          <w:bCs/>
          <w:sz w:val="24"/>
          <w:szCs w:val="24"/>
          <w:lang w:val="es-ES"/>
        </w:rPr>
        <w:t>.</w:t>
      </w:r>
      <w:r w:rsidR="00DD7ECA" w:rsidRPr="00CA2619">
        <w:rPr>
          <w:rFonts w:ascii="Times New Roman" w:hAnsi="Times New Roman"/>
          <w:b/>
          <w:bCs/>
          <w:sz w:val="24"/>
          <w:szCs w:val="24"/>
          <w:lang w:val="es-ES"/>
        </w:rPr>
        <w:t xml:space="preserve"> </w:t>
      </w:r>
      <w:r w:rsidR="00DD7ECA" w:rsidRPr="00CA2619">
        <w:rPr>
          <w:rFonts w:ascii="Times New Roman" w:hAnsi="Times New Roman"/>
          <w:sz w:val="24"/>
          <w:szCs w:val="24"/>
        </w:rPr>
        <w:t xml:space="preserve">961/2016 pentru aprobarea Normelor tehnice privind curăţarea, dezinfecţia şi sterilizarea în unităţile sanitare publice şi private, tehnicii de lucru şi interpretare pentru testele de evaluare a eficienţei procedurii de curăţenie şi dezinfecţie, procedurilor recomandate pentru dezinfecţia mâinilor, în funcţie de nivelul de risc, metodelor de aplicare a dezinfectantelor chimice în funcţie de suportul care urmează să fie tratat şi a metodelor de evaluare a derulării şi eficienţei procesului de sterilizare </w:t>
      </w:r>
      <w:r w:rsidRPr="00CA2619">
        <w:rPr>
          <w:rFonts w:ascii="Times New Roman" w:hAnsi="Times New Roman"/>
          <w:sz w:val="24"/>
          <w:szCs w:val="24"/>
          <w:lang w:val="es-ES"/>
        </w:rPr>
        <w:t xml:space="preserve">si Ghidul practic de management al expunerii accidentale la produse biologice privind prevenirea si combaterea infectiilor </w:t>
      </w:r>
      <w:r w:rsidR="00DD7ECA" w:rsidRPr="00CA2619">
        <w:rPr>
          <w:rFonts w:ascii="Times New Roman" w:hAnsi="Times New Roman"/>
          <w:sz w:val="24"/>
          <w:szCs w:val="24"/>
          <w:lang w:val="es-ES"/>
        </w:rPr>
        <w:t>asociate asistentei medicale</w:t>
      </w:r>
      <w:r w:rsidRPr="00CA2619">
        <w:rPr>
          <w:rFonts w:ascii="Times New Roman" w:hAnsi="Times New Roman"/>
          <w:sz w:val="24"/>
          <w:szCs w:val="24"/>
          <w:lang w:val="es-ES"/>
        </w:rPr>
        <w:t>.</w:t>
      </w:r>
    </w:p>
    <w:p w:rsidR="00856B2A" w:rsidRPr="00CA2619" w:rsidRDefault="00856B2A" w:rsidP="00654ECE">
      <w:pPr>
        <w:numPr>
          <w:ilvl w:val="0"/>
          <w:numId w:val="117"/>
        </w:numPr>
        <w:spacing w:after="0" w:line="360" w:lineRule="auto"/>
        <w:jc w:val="both"/>
        <w:rPr>
          <w:rFonts w:ascii="Times New Roman" w:hAnsi="Times New Roman"/>
          <w:sz w:val="24"/>
          <w:szCs w:val="24"/>
        </w:rPr>
      </w:pPr>
      <w:r w:rsidRPr="00CA2619">
        <w:rPr>
          <w:rFonts w:ascii="Times New Roman" w:hAnsi="Times New Roman"/>
          <w:sz w:val="24"/>
          <w:szCs w:val="24"/>
        </w:rPr>
        <w:lastRenderedPageBreak/>
        <w:t>Aplica Normele de Protectia Muncii si Normele de Protectie privind Stingerea Incendiilor:</w:t>
      </w:r>
    </w:p>
    <w:p w:rsidR="00856B2A" w:rsidRPr="00CA2619" w:rsidRDefault="00856B2A" w:rsidP="00654ECE">
      <w:pPr>
        <w:numPr>
          <w:ilvl w:val="1"/>
          <w:numId w:val="117"/>
        </w:numPr>
        <w:tabs>
          <w:tab w:val="num" w:pos="1440"/>
        </w:tabs>
        <w:spacing w:after="0" w:line="360" w:lineRule="auto"/>
        <w:jc w:val="both"/>
        <w:rPr>
          <w:rFonts w:ascii="Times New Roman" w:hAnsi="Times New Roman"/>
          <w:sz w:val="24"/>
          <w:szCs w:val="24"/>
        </w:rPr>
      </w:pPr>
      <w:r w:rsidRPr="00CA2619">
        <w:rPr>
          <w:rFonts w:ascii="Times New Roman" w:hAnsi="Times New Roman"/>
          <w:sz w:val="24"/>
          <w:szCs w:val="24"/>
        </w:rPr>
        <w:t>Aparatele electrice sunt bine izolate si nu se folosesc cu mainile umede;</w:t>
      </w:r>
    </w:p>
    <w:p w:rsidR="00856B2A" w:rsidRPr="00CA2619" w:rsidRDefault="00856B2A" w:rsidP="00654ECE">
      <w:pPr>
        <w:numPr>
          <w:ilvl w:val="1"/>
          <w:numId w:val="117"/>
        </w:numPr>
        <w:tabs>
          <w:tab w:val="num" w:pos="1440"/>
        </w:tabs>
        <w:spacing w:after="0" w:line="360" w:lineRule="auto"/>
        <w:jc w:val="both"/>
        <w:rPr>
          <w:rFonts w:ascii="Times New Roman" w:hAnsi="Times New Roman"/>
          <w:sz w:val="24"/>
          <w:szCs w:val="24"/>
        </w:rPr>
      </w:pPr>
      <w:r w:rsidRPr="00CA2619">
        <w:rPr>
          <w:rFonts w:ascii="Times New Roman" w:hAnsi="Times New Roman"/>
          <w:sz w:val="24"/>
          <w:szCs w:val="24"/>
        </w:rPr>
        <w:t>Operatiile de curatire se executa cu cea mai mare atentie,</w:t>
      </w:r>
      <w:r w:rsidR="00563A76" w:rsidRPr="00CA2619">
        <w:rPr>
          <w:rFonts w:ascii="Times New Roman" w:hAnsi="Times New Roman"/>
          <w:sz w:val="24"/>
          <w:szCs w:val="24"/>
        </w:rPr>
        <w:t xml:space="preserve"> </w:t>
      </w:r>
      <w:r w:rsidRPr="00CA2619">
        <w:rPr>
          <w:rFonts w:ascii="Times New Roman" w:hAnsi="Times New Roman"/>
          <w:sz w:val="24"/>
          <w:szCs w:val="24"/>
        </w:rPr>
        <w:t>pentru a evita accidentele;</w:t>
      </w:r>
    </w:p>
    <w:p w:rsidR="00856B2A" w:rsidRPr="00CA2619" w:rsidRDefault="00856B2A" w:rsidP="00654ECE">
      <w:pPr>
        <w:numPr>
          <w:ilvl w:val="1"/>
          <w:numId w:val="117"/>
        </w:numPr>
        <w:tabs>
          <w:tab w:val="num" w:pos="1440"/>
        </w:tabs>
        <w:spacing w:after="0" w:line="360" w:lineRule="auto"/>
        <w:jc w:val="both"/>
        <w:rPr>
          <w:rFonts w:ascii="Times New Roman" w:hAnsi="Times New Roman"/>
          <w:sz w:val="24"/>
          <w:szCs w:val="24"/>
        </w:rPr>
      </w:pPr>
      <w:r w:rsidRPr="00CA2619">
        <w:rPr>
          <w:rFonts w:ascii="Times New Roman" w:hAnsi="Times New Roman"/>
          <w:sz w:val="24"/>
          <w:szCs w:val="24"/>
        </w:rPr>
        <w:t>Solutiile de curatire se manevreaza  cu mainile protejate;</w:t>
      </w:r>
    </w:p>
    <w:p w:rsidR="00856B2A" w:rsidRPr="00CA2619" w:rsidRDefault="00856B2A" w:rsidP="00654ECE">
      <w:pPr>
        <w:numPr>
          <w:ilvl w:val="1"/>
          <w:numId w:val="117"/>
        </w:numPr>
        <w:tabs>
          <w:tab w:val="num" w:pos="1440"/>
        </w:tabs>
        <w:spacing w:after="0" w:line="360" w:lineRule="auto"/>
        <w:jc w:val="both"/>
        <w:rPr>
          <w:rFonts w:ascii="Times New Roman" w:hAnsi="Times New Roman"/>
          <w:sz w:val="24"/>
          <w:szCs w:val="24"/>
        </w:rPr>
      </w:pPr>
      <w:r w:rsidRPr="00CA2619">
        <w:rPr>
          <w:rFonts w:ascii="Times New Roman" w:hAnsi="Times New Roman"/>
          <w:sz w:val="24"/>
          <w:szCs w:val="24"/>
        </w:rPr>
        <w:t>Aparatele electrice se deconecteaza de la curent la sfarsitul programului de lucru;</w:t>
      </w:r>
    </w:p>
    <w:p w:rsidR="00856B2A" w:rsidRPr="00CA2619" w:rsidRDefault="00856B2A" w:rsidP="00654ECE">
      <w:pPr>
        <w:numPr>
          <w:ilvl w:val="1"/>
          <w:numId w:val="117"/>
        </w:numPr>
        <w:tabs>
          <w:tab w:val="num" w:pos="1440"/>
        </w:tabs>
        <w:spacing w:after="0" w:line="360" w:lineRule="auto"/>
        <w:jc w:val="both"/>
        <w:rPr>
          <w:rFonts w:ascii="Times New Roman" w:hAnsi="Times New Roman"/>
          <w:sz w:val="24"/>
          <w:szCs w:val="24"/>
        </w:rPr>
      </w:pPr>
      <w:r w:rsidRPr="00CA2619">
        <w:rPr>
          <w:rFonts w:ascii="Times New Roman" w:hAnsi="Times New Roman"/>
          <w:sz w:val="24"/>
          <w:szCs w:val="24"/>
        </w:rPr>
        <w:t>Defectiunile ivite la echipamente,</w:t>
      </w:r>
      <w:r w:rsidR="00563A76" w:rsidRPr="00CA2619">
        <w:rPr>
          <w:rFonts w:ascii="Times New Roman" w:hAnsi="Times New Roman"/>
          <w:sz w:val="24"/>
          <w:szCs w:val="24"/>
        </w:rPr>
        <w:t xml:space="preserve"> </w:t>
      </w:r>
      <w:r w:rsidRPr="00CA2619">
        <w:rPr>
          <w:rFonts w:ascii="Times New Roman" w:hAnsi="Times New Roman"/>
          <w:sz w:val="24"/>
          <w:szCs w:val="24"/>
        </w:rPr>
        <w:t>instalatii electrice se anunta cu promptitudine la asistenta sefa.</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Poarta echipamentul de protectie prevazut de regulamentul de ordine interioara, care va fi schimbat ori de cate ori este nevoie, pentru pastrarea igienei si a aspectului estetic personal.</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Declara imediat asistentei sefe orice imbolnavire acuta pe care o prezinta precum si bolile transmisibile aparute la membrii familiei sale.</w:t>
      </w:r>
    </w:p>
    <w:p w:rsidR="00393A2F" w:rsidRPr="00CA2619" w:rsidRDefault="00856B2A" w:rsidP="00393A2F">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Isi desfasoara activitatea in echipa respectand raporturile ierarhice si functionale.</w:t>
      </w:r>
    </w:p>
    <w:p w:rsidR="00856B2A" w:rsidRPr="00CA2619" w:rsidRDefault="00856B2A" w:rsidP="00393A2F">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lang w:val="fr-FR"/>
        </w:rPr>
        <w:t xml:space="preserve">Respecta « Drepturile pacientului » conform Legii </w:t>
      </w:r>
      <w:r w:rsidR="004D2F24" w:rsidRPr="00CA2619">
        <w:rPr>
          <w:rFonts w:ascii="Times New Roman" w:hAnsi="Times New Roman"/>
          <w:sz w:val="24"/>
          <w:szCs w:val="24"/>
          <w:lang w:val="fr-FR"/>
        </w:rPr>
        <w:t xml:space="preserve">nr. </w:t>
      </w:r>
      <w:r w:rsidRPr="00CA2619">
        <w:rPr>
          <w:rFonts w:ascii="Times New Roman" w:hAnsi="Times New Roman"/>
          <w:sz w:val="24"/>
          <w:szCs w:val="24"/>
          <w:lang w:val="fr-FR"/>
        </w:rPr>
        <w:t>46/21.01.2003</w:t>
      </w:r>
      <w:r w:rsidR="00393A2F" w:rsidRPr="00CA2619">
        <w:rPr>
          <w:rFonts w:ascii="Times New Roman" w:hAnsi="Times New Roman"/>
          <w:sz w:val="24"/>
          <w:szCs w:val="24"/>
          <w:lang w:val="fr-FR"/>
        </w:rPr>
        <w:t xml:space="preserve"> precum si </w:t>
      </w:r>
      <w:r w:rsidR="00D9366C" w:rsidRPr="00CA2619">
        <w:rPr>
          <w:rFonts w:ascii="Times New Roman" w:hAnsi="Times New Roman"/>
          <w:sz w:val="24"/>
          <w:szCs w:val="24"/>
          <w:lang w:val="fr-FR"/>
        </w:rPr>
        <w:t xml:space="preserve">prevederile </w:t>
      </w:r>
      <w:r w:rsidR="00393A2F" w:rsidRPr="00CA2619">
        <w:rPr>
          <w:rFonts w:ascii="Times New Roman" w:hAnsi="Times New Roman"/>
          <w:sz w:val="24"/>
          <w:szCs w:val="24"/>
        </w:rPr>
        <w:t>Ordinul</w:t>
      </w:r>
      <w:r w:rsidR="00D9366C" w:rsidRPr="00CA2619">
        <w:rPr>
          <w:rFonts w:ascii="Times New Roman" w:hAnsi="Times New Roman"/>
          <w:sz w:val="24"/>
          <w:szCs w:val="24"/>
        </w:rPr>
        <w:t>ui</w:t>
      </w:r>
      <w:r w:rsidR="00393A2F" w:rsidRPr="00CA2619">
        <w:rPr>
          <w:rFonts w:ascii="Times New Roman" w:hAnsi="Times New Roman"/>
          <w:sz w:val="24"/>
          <w:szCs w:val="24"/>
        </w:rPr>
        <w:t xml:space="preserve">  nr. 1410/2016 din 12 decembrie 2016 privind aprobarea Normelor de aplicare a Legii drepturilor pacientului nr. 46/2003</w:t>
      </w:r>
      <w:r w:rsidRPr="00CA2619">
        <w:rPr>
          <w:rFonts w:ascii="Times New Roman" w:hAnsi="Times New Roman"/>
          <w:sz w:val="24"/>
          <w:szCs w:val="24"/>
          <w:lang w:val="fr-FR"/>
        </w:rPr>
        <w:t>.</w:t>
      </w:r>
    </w:p>
    <w:p w:rsidR="00856B2A" w:rsidRPr="00CA2619" w:rsidRDefault="00856B2A" w:rsidP="00654ECE">
      <w:pPr>
        <w:numPr>
          <w:ilvl w:val="0"/>
          <w:numId w:val="117"/>
        </w:numPr>
        <w:spacing w:after="0" w:line="360" w:lineRule="auto"/>
        <w:jc w:val="both"/>
        <w:rPr>
          <w:rFonts w:ascii="Times New Roman" w:hAnsi="Times New Roman"/>
          <w:sz w:val="24"/>
          <w:szCs w:val="24"/>
        </w:rPr>
      </w:pPr>
      <w:r w:rsidRPr="00CA2619">
        <w:rPr>
          <w:rFonts w:ascii="Times New Roman" w:hAnsi="Times New Roman"/>
          <w:sz w:val="24"/>
          <w:szCs w:val="24"/>
          <w:lang w:val="fr-FR"/>
        </w:rPr>
        <w:t>Nu are dreptul sa dea relatii privind starea pacientului.</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Dezvoltarea profesionala in corelatie cu exigentele postului:                                                                                                         </w:t>
      </w:r>
    </w:p>
    <w:p w:rsidR="00856B2A" w:rsidRPr="00CA2619" w:rsidRDefault="00856B2A" w:rsidP="00654ECE">
      <w:pPr>
        <w:numPr>
          <w:ilvl w:val="2"/>
          <w:numId w:val="21"/>
        </w:numPr>
        <w:tabs>
          <w:tab w:val="num" w:pos="900"/>
        </w:tabs>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autoevaluare</w:t>
      </w:r>
    </w:p>
    <w:p w:rsidR="00856B2A" w:rsidRPr="00CA2619" w:rsidRDefault="00856B2A" w:rsidP="00654ECE">
      <w:pPr>
        <w:numPr>
          <w:ilvl w:val="0"/>
          <w:numId w:val="23"/>
        </w:numPr>
        <w:tabs>
          <w:tab w:val="num" w:pos="900"/>
        </w:tabs>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cursuri de pregatire/perfectionare                                                                                  </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bookmarkStart w:id="234" w:name="_Toc413930443"/>
      <w:bookmarkStart w:id="235" w:name="_Toc413931163"/>
      <w:bookmarkStart w:id="236" w:name="_Toc413939737"/>
      <w:r w:rsidRPr="00CA2619">
        <w:rPr>
          <w:rFonts w:ascii="Times New Roman" w:hAnsi="Times New Roman"/>
          <w:sz w:val="24"/>
          <w:szCs w:val="24"/>
          <w:lang w:val="es-ES"/>
        </w:rPr>
        <w:t>Respecta indeplinirea conditiilor de igiena individuala efectuand controlul periodic al starii de sanatate pentru prevenirea bolilor transmisibile si inlaturarea pericolului declansarii unor epidemii (viroze respiratorii,</w:t>
      </w:r>
      <w:r w:rsidR="00504A76" w:rsidRPr="00CA2619">
        <w:rPr>
          <w:rFonts w:ascii="Times New Roman" w:hAnsi="Times New Roman"/>
          <w:sz w:val="24"/>
          <w:szCs w:val="24"/>
          <w:lang w:val="es-ES"/>
        </w:rPr>
        <w:t xml:space="preserve"> </w:t>
      </w:r>
      <w:r w:rsidRPr="00CA2619">
        <w:rPr>
          <w:rFonts w:ascii="Times New Roman" w:hAnsi="Times New Roman"/>
          <w:sz w:val="24"/>
          <w:szCs w:val="24"/>
          <w:lang w:val="es-ES"/>
        </w:rPr>
        <w:t>infectii cutanate,diaree,</w:t>
      </w:r>
      <w:r w:rsidR="00504A76" w:rsidRPr="00CA2619">
        <w:rPr>
          <w:rFonts w:ascii="Times New Roman" w:hAnsi="Times New Roman"/>
          <w:sz w:val="24"/>
          <w:szCs w:val="24"/>
          <w:lang w:val="es-ES"/>
        </w:rPr>
        <w:t xml:space="preserve"> </w:t>
      </w:r>
      <w:r w:rsidRPr="00CA2619">
        <w:rPr>
          <w:rFonts w:ascii="Times New Roman" w:hAnsi="Times New Roman"/>
          <w:sz w:val="24"/>
          <w:szCs w:val="24"/>
          <w:lang w:val="es-ES"/>
        </w:rPr>
        <w:t>tuberculoza,etc.).</w:t>
      </w:r>
      <w:bookmarkEnd w:id="234"/>
      <w:bookmarkEnd w:id="235"/>
      <w:bookmarkEnd w:id="236"/>
    </w:p>
    <w:p w:rsidR="00856B2A" w:rsidRPr="00CA2619" w:rsidRDefault="00BE3470" w:rsidP="00654ECE">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Respecta Regulamentul I</w:t>
      </w:r>
      <w:r w:rsidR="00856B2A" w:rsidRPr="00CA2619">
        <w:rPr>
          <w:rFonts w:ascii="Times New Roman" w:hAnsi="Times New Roman"/>
          <w:sz w:val="24"/>
          <w:szCs w:val="24"/>
          <w:lang w:val="es-ES"/>
        </w:rPr>
        <w:t>ntern al spitalului.</w:t>
      </w:r>
    </w:p>
    <w:p w:rsidR="00856B2A" w:rsidRPr="00CA2619" w:rsidRDefault="00856B2A" w:rsidP="00654ECE">
      <w:pPr>
        <w:numPr>
          <w:ilvl w:val="0"/>
          <w:numId w:val="117"/>
        </w:numPr>
        <w:spacing w:after="0" w:line="360" w:lineRule="auto"/>
        <w:jc w:val="both"/>
        <w:rPr>
          <w:rFonts w:ascii="Times New Roman" w:hAnsi="Times New Roman"/>
          <w:sz w:val="24"/>
          <w:szCs w:val="24"/>
        </w:rPr>
      </w:pPr>
      <w:r w:rsidRPr="00CA2619">
        <w:rPr>
          <w:rFonts w:ascii="Times New Roman" w:hAnsi="Times New Roman"/>
          <w:sz w:val="24"/>
          <w:szCs w:val="24"/>
        </w:rPr>
        <w:t>Respecta programul de lucru de 12 ore cu 24 ore libere , conform graficului lunar cu ture  si programarea concediului de odihna anuala.</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Se prezinta la serviciu cu deplina capacitate de munca pentru a efectua servicii la parametrii de calitate impusi de sectie.</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La inceputul si sfarsitul programului de lucru semneaza condica de prezenta.</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Respecta ordinea si disciplina la locul de munca, foloseste integral si cu maxima eficienta timpul de munca.</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In functie de nevoile sectiei va prelua si alte puncte de lucru.</w:t>
      </w:r>
    </w:p>
    <w:p w:rsidR="00856B2A" w:rsidRPr="00CA2619" w:rsidRDefault="00856B2A" w:rsidP="00654ECE">
      <w:pPr>
        <w:numPr>
          <w:ilvl w:val="0"/>
          <w:numId w:val="117"/>
        </w:numPr>
        <w:spacing w:after="0" w:line="360" w:lineRule="auto"/>
        <w:jc w:val="both"/>
        <w:rPr>
          <w:rFonts w:ascii="Times New Roman" w:hAnsi="Times New Roman"/>
          <w:sz w:val="24"/>
          <w:szCs w:val="24"/>
        </w:rPr>
      </w:pPr>
      <w:r w:rsidRPr="00CA2619">
        <w:rPr>
          <w:rFonts w:ascii="Times New Roman" w:hAnsi="Times New Roman"/>
          <w:sz w:val="24"/>
          <w:szCs w:val="24"/>
        </w:rPr>
        <w:t xml:space="preserve">Sa isi insuseasca  si sa respecte  prevederile legislatiei  din domeiul securitatii  si sanatatii in munca  si masurile de aplicare a acestora   conform Legii </w:t>
      </w:r>
      <w:r w:rsidR="00D9366C" w:rsidRPr="00CA2619">
        <w:rPr>
          <w:rFonts w:ascii="Times New Roman" w:hAnsi="Times New Roman"/>
          <w:sz w:val="24"/>
          <w:szCs w:val="24"/>
        </w:rPr>
        <w:t xml:space="preserve">nr. </w:t>
      </w:r>
      <w:r w:rsidRPr="00CA2619">
        <w:rPr>
          <w:rFonts w:ascii="Times New Roman" w:hAnsi="Times New Roman"/>
          <w:sz w:val="24"/>
          <w:szCs w:val="24"/>
        </w:rPr>
        <w:t>319/2006   privind securitatea si sanatatea in munca ;</w:t>
      </w:r>
    </w:p>
    <w:p w:rsidR="00856B2A" w:rsidRPr="00CA2619" w:rsidRDefault="00856B2A" w:rsidP="00654ECE">
      <w:pPr>
        <w:numPr>
          <w:ilvl w:val="0"/>
          <w:numId w:val="117"/>
        </w:numPr>
        <w:spacing w:after="0" w:line="360" w:lineRule="auto"/>
        <w:jc w:val="both"/>
        <w:rPr>
          <w:rFonts w:ascii="Times New Roman" w:hAnsi="Times New Roman"/>
          <w:sz w:val="24"/>
          <w:szCs w:val="24"/>
        </w:rPr>
      </w:pPr>
      <w:r w:rsidRPr="00CA2619">
        <w:rPr>
          <w:rFonts w:ascii="Times New Roman" w:hAnsi="Times New Roman"/>
          <w:sz w:val="24"/>
          <w:szCs w:val="24"/>
        </w:rPr>
        <w:t>Sa respecte regulile si masurile de aparare  impotriva  incendiilor,  aduse l</w:t>
      </w:r>
      <w:r w:rsidR="00504A76" w:rsidRPr="00CA2619">
        <w:rPr>
          <w:rFonts w:ascii="Times New Roman" w:hAnsi="Times New Roman"/>
          <w:sz w:val="24"/>
          <w:szCs w:val="24"/>
        </w:rPr>
        <w:t>a cunostiinta , sub orice forma; sa actioneze</w:t>
      </w:r>
      <w:r w:rsidRPr="00CA2619">
        <w:rPr>
          <w:rFonts w:ascii="Times New Roman" w:hAnsi="Times New Roman"/>
          <w:sz w:val="24"/>
          <w:szCs w:val="24"/>
        </w:rPr>
        <w:t xml:space="preserve">, in conformitate cu procedurile stabilite  la locul de munca , in </w:t>
      </w:r>
      <w:r w:rsidRPr="00CA2619">
        <w:rPr>
          <w:rFonts w:ascii="Times New Roman" w:hAnsi="Times New Roman"/>
          <w:sz w:val="24"/>
          <w:szCs w:val="24"/>
        </w:rPr>
        <w:lastRenderedPageBreak/>
        <w:t>cazul aparitiei  oricarui pericol im</w:t>
      </w:r>
      <w:r w:rsidR="00E44A90"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D9366C" w:rsidRPr="00CA2619">
        <w:rPr>
          <w:rFonts w:ascii="Times New Roman" w:hAnsi="Times New Roman"/>
          <w:sz w:val="24"/>
          <w:szCs w:val="24"/>
        </w:rPr>
        <w:t xml:space="preserve">nr. </w:t>
      </w:r>
      <w:r w:rsidRPr="00CA2619">
        <w:rPr>
          <w:rFonts w:ascii="Times New Roman" w:hAnsi="Times New Roman"/>
          <w:sz w:val="24"/>
          <w:szCs w:val="24"/>
        </w:rPr>
        <w:t>307/2006   privind apararea impotriva incendiilor.</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Se va supune masurilor administrative in ceea ce priveste neindeplinirea la timp si intocmai a sarcinilor prevazute in fisa postului.</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Raspunde de folosirea eficienta a resurselor materiale din dotare</w:t>
      </w:r>
    </w:p>
    <w:p w:rsidR="00856B2A" w:rsidRPr="00CA2619" w:rsidRDefault="00856B2A" w:rsidP="00654ECE">
      <w:pPr>
        <w:numPr>
          <w:ilvl w:val="0"/>
          <w:numId w:val="11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Asigura si respecta confidentialitatea si anonimatul  pacientilor </w:t>
      </w:r>
    </w:p>
    <w:p w:rsidR="00856B2A" w:rsidRPr="00CA2619" w:rsidRDefault="00856B2A" w:rsidP="00654ECE">
      <w:pPr>
        <w:numPr>
          <w:ilvl w:val="0"/>
          <w:numId w:val="117"/>
        </w:numPr>
        <w:spacing w:after="0" w:line="360" w:lineRule="auto"/>
        <w:jc w:val="both"/>
        <w:rPr>
          <w:rFonts w:ascii="Times New Roman" w:hAnsi="Times New Roman"/>
          <w:sz w:val="24"/>
          <w:szCs w:val="24"/>
        </w:rPr>
      </w:pPr>
      <w:r w:rsidRPr="00CA2619">
        <w:rPr>
          <w:rFonts w:ascii="Times New Roman" w:hAnsi="Times New Roman"/>
          <w:sz w:val="24"/>
          <w:szCs w:val="24"/>
        </w:rPr>
        <w:t>Respectă secretul profesional confidenţialitatea informaţiei medicale</w:t>
      </w:r>
    </w:p>
    <w:p w:rsidR="00856B2A" w:rsidRPr="00CA2619" w:rsidRDefault="00856B2A" w:rsidP="00654ECE">
      <w:pPr>
        <w:numPr>
          <w:ilvl w:val="0"/>
          <w:numId w:val="117"/>
        </w:numPr>
        <w:spacing w:after="0" w:line="360" w:lineRule="auto"/>
        <w:jc w:val="both"/>
        <w:rPr>
          <w:rFonts w:ascii="Times New Roman" w:hAnsi="Times New Roman"/>
          <w:sz w:val="24"/>
          <w:szCs w:val="24"/>
        </w:rPr>
      </w:pPr>
      <w:r w:rsidRPr="00CA2619">
        <w:rPr>
          <w:rFonts w:ascii="Times New Roman" w:hAnsi="Times New Roman"/>
          <w:sz w:val="24"/>
          <w:szCs w:val="24"/>
        </w:rPr>
        <w:t>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1E3B3B" w:rsidRPr="00CA2619" w:rsidRDefault="00856B2A" w:rsidP="00654ECE">
      <w:pPr>
        <w:numPr>
          <w:ilvl w:val="0"/>
          <w:numId w:val="117"/>
        </w:numPr>
        <w:spacing w:after="0" w:line="360" w:lineRule="auto"/>
        <w:jc w:val="both"/>
        <w:rPr>
          <w:rFonts w:ascii="Times New Roman" w:hAnsi="Times New Roman"/>
          <w:b/>
          <w:sz w:val="24"/>
          <w:szCs w:val="24"/>
        </w:rPr>
      </w:pPr>
      <w:r w:rsidRPr="00CA2619">
        <w:rPr>
          <w:rFonts w:ascii="Times New Roman" w:hAnsi="Times New Roman"/>
          <w:sz w:val="24"/>
          <w:szCs w:val="24"/>
        </w:rPr>
        <w:t>Se preocupa pentru imbunatatirea calitatii conditiilor de cazare, igiena si alimentatie</w:t>
      </w:r>
    </w:p>
    <w:p w:rsidR="001E3B3B" w:rsidRPr="00CA2619" w:rsidRDefault="001E3B3B" w:rsidP="00654ECE">
      <w:pPr>
        <w:autoSpaceDE w:val="0"/>
        <w:autoSpaceDN w:val="0"/>
        <w:adjustRightInd w:val="0"/>
        <w:spacing w:after="0" w:line="360" w:lineRule="auto"/>
        <w:jc w:val="both"/>
        <w:rPr>
          <w:rFonts w:ascii="Times New Roman" w:hAnsi="Times New Roman"/>
          <w:b/>
          <w:sz w:val="24"/>
          <w:szCs w:val="24"/>
        </w:rPr>
      </w:pPr>
    </w:p>
    <w:p w:rsidR="00940F18" w:rsidRPr="00CA2619" w:rsidRDefault="00D10C77" w:rsidP="00677AD0">
      <w:pPr>
        <w:spacing w:after="0" w:line="360" w:lineRule="auto"/>
        <w:rPr>
          <w:rFonts w:ascii="Times New Roman" w:hAnsi="Times New Roman"/>
          <w:sz w:val="24"/>
          <w:szCs w:val="24"/>
        </w:rPr>
      </w:pPr>
      <w:r w:rsidRPr="00CA2619">
        <w:rPr>
          <w:rFonts w:ascii="Times New Roman" w:hAnsi="Times New Roman"/>
          <w:sz w:val="24"/>
          <w:szCs w:val="24"/>
        </w:rPr>
        <w:tab/>
      </w:r>
      <w:bookmarkStart w:id="237" w:name="_Toc482786106"/>
      <w:bookmarkStart w:id="238" w:name="_Toc413930444"/>
      <w:r w:rsidRPr="00CA2619">
        <w:rPr>
          <w:rStyle w:val="Heading3Char"/>
          <w:rFonts w:ascii="Times New Roman" w:hAnsi="Times New Roman"/>
          <w:color w:val="auto"/>
          <w:sz w:val="24"/>
          <w:szCs w:val="24"/>
        </w:rPr>
        <w:t>5.3.</w:t>
      </w:r>
      <w:r w:rsidR="004A05F0" w:rsidRPr="00CA2619">
        <w:rPr>
          <w:rStyle w:val="Heading3Char"/>
          <w:rFonts w:ascii="Times New Roman" w:hAnsi="Times New Roman"/>
          <w:color w:val="auto"/>
          <w:sz w:val="24"/>
          <w:szCs w:val="24"/>
        </w:rPr>
        <w:t>7</w:t>
      </w:r>
      <w:r w:rsidR="00940F18" w:rsidRPr="00CA2619">
        <w:rPr>
          <w:rStyle w:val="Heading3Char"/>
          <w:rFonts w:ascii="Times New Roman" w:hAnsi="Times New Roman"/>
          <w:color w:val="auto"/>
          <w:sz w:val="24"/>
          <w:szCs w:val="24"/>
        </w:rPr>
        <w:tab/>
        <w:t>Ingrijitoarea</w:t>
      </w:r>
      <w:bookmarkEnd w:id="237"/>
      <w:r w:rsidR="00940F18" w:rsidRPr="00CA2619">
        <w:rPr>
          <w:rFonts w:ascii="Times New Roman" w:hAnsi="Times New Roman"/>
          <w:sz w:val="24"/>
          <w:szCs w:val="24"/>
        </w:rPr>
        <w:t xml:space="preserve"> </w:t>
      </w:r>
      <w:bookmarkEnd w:id="238"/>
      <w:r w:rsidR="00D129F0" w:rsidRPr="00CA2619">
        <w:rPr>
          <w:rFonts w:ascii="Times New Roman" w:hAnsi="Times New Roman"/>
          <w:sz w:val="24"/>
          <w:szCs w:val="24"/>
        </w:rPr>
        <w:t xml:space="preserve">are in principal urmatoarele atributii </w:t>
      </w:r>
      <w:r w:rsidR="00F969D1" w:rsidRPr="00CA2619">
        <w:rPr>
          <w:rFonts w:ascii="Times New Roman" w:hAnsi="Times New Roman"/>
          <w:sz w:val="24"/>
          <w:szCs w:val="24"/>
        </w:rPr>
        <w:t>:</w:t>
      </w:r>
    </w:p>
    <w:p w:rsidR="00B1719B" w:rsidRPr="00CA2619" w:rsidRDefault="00B1719B" w:rsidP="00677AD0">
      <w:pPr>
        <w:numPr>
          <w:ilvl w:val="0"/>
          <w:numId w:val="122"/>
        </w:numPr>
        <w:spacing w:after="0" w:line="360" w:lineRule="auto"/>
        <w:rPr>
          <w:rFonts w:ascii="Times New Roman" w:hAnsi="Times New Roman"/>
          <w:sz w:val="24"/>
          <w:szCs w:val="24"/>
          <w:lang w:val="es-ES"/>
        </w:rPr>
      </w:pPr>
      <w:bookmarkStart w:id="239" w:name="_Toc413930445"/>
      <w:bookmarkStart w:id="240" w:name="_Toc413931165"/>
      <w:bookmarkStart w:id="241" w:name="_Toc413939739"/>
      <w:r w:rsidRPr="00CA2619">
        <w:rPr>
          <w:rFonts w:ascii="Times New Roman" w:hAnsi="Times New Roman"/>
          <w:sz w:val="24"/>
          <w:szCs w:val="24"/>
          <w:lang w:val="es-ES"/>
        </w:rPr>
        <w:t>Planifica activitatea proprie identificand eficient ordinea stabilita prin norme interne si conform indicatiilor primite in vederea optimizarii timpului de indeplinire a acesteia;</w:t>
      </w:r>
      <w:bookmarkEnd w:id="241"/>
    </w:p>
    <w:p w:rsidR="00B1719B" w:rsidRPr="00CA2619" w:rsidRDefault="00B1719B" w:rsidP="00964000">
      <w:pPr>
        <w:numPr>
          <w:ilvl w:val="0"/>
          <w:numId w:val="122"/>
        </w:numPr>
        <w:spacing w:after="0" w:line="360" w:lineRule="auto"/>
        <w:rPr>
          <w:rFonts w:ascii="Times New Roman" w:hAnsi="Times New Roman"/>
          <w:sz w:val="24"/>
          <w:szCs w:val="24"/>
          <w:lang w:val="es-ES"/>
        </w:rPr>
      </w:pPr>
      <w:bookmarkStart w:id="242" w:name="_Toc413930446"/>
      <w:bookmarkStart w:id="243" w:name="_Toc413931166"/>
      <w:bookmarkStart w:id="244" w:name="_Toc413939740"/>
      <w:r w:rsidRPr="00CA2619">
        <w:rPr>
          <w:rFonts w:ascii="Times New Roman" w:hAnsi="Times New Roman"/>
          <w:sz w:val="24"/>
          <w:szCs w:val="24"/>
          <w:lang w:val="es-ES"/>
        </w:rPr>
        <w:t>Stabileste corect necesarul de materiale pentru a asigura o activitate fluenta;</w:t>
      </w:r>
      <w:bookmarkEnd w:id="242"/>
      <w:bookmarkEnd w:id="243"/>
      <w:bookmarkEnd w:id="244"/>
    </w:p>
    <w:p w:rsidR="00B1719B" w:rsidRPr="00CA2619" w:rsidRDefault="00B1719B" w:rsidP="00964000">
      <w:pPr>
        <w:numPr>
          <w:ilvl w:val="0"/>
          <w:numId w:val="122"/>
        </w:numPr>
        <w:spacing w:after="0" w:line="360" w:lineRule="auto"/>
        <w:rPr>
          <w:rFonts w:ascii="Times New Roman" w:hAnsi="Times New Roman"/>
          <w:sz w:val="24"/>
          <w:szCs w:val="24"/>
          <w:lang w:val="es-ES"/>
        </w:rPr>
      </w:pPr>
      <w:bookmarkStart w:id="245" w:name="_Toc413930447"/>
      <w:bookmarkStart w:id="246" w:name="_Toc413931167"/>
      <w:bookmarkStart w:id="247" w:name="_Toc413939741"/>
      <w:r w:rsidRPr="00CA2619">
        <w:rPr>
          <w:rFonts w:ascii="Times New Roman" w:hAnsi="Times New Roman"/>
          <w:sz w:val="24"/>
          <w:szCs w:val="24"/>
          <w:lang w:val="es-ES"/>
        </w:rPr>
        <w:t>Activitatile si resursele sunt planificate prin verificarea tuturor elementelor pentru incadrarea in termenele finale;</w:t>
      </w:r>
      <w:bookmarkEnd w:id="245"/>
      <w:bookmarkEnd w:id="246"/>
      <w:bookmarkEnd w:id="247"/>
    </w:p>
    <w:p w:rsidR="00B1719B" w:rsidRPr="00CA2619" w:rsidRDefault="00B1719B" w:rsidP="00964000">
      <w:pPr>
        <w:numPr>
          <w:ilvl w:val="0"/>
          <w:numId w:val="122"/>
        </w:numPr>
        <w:spacing w:after="0" w:line="360" w:lineRule="auto"/>
        <w:rPr>
          <w:rFonts w:ascii="Times New Roman" w:hAnsi="Times New Roman"/>
          <w:sz w:val="24"/>
          <w:szCs w:val="24"/>
        </w:rPr>
      </w:pPr>
      <w:r w:rsidRPr="00CA2619">
        <w:rPr>
          <w:rFonts w:ascii="Times New Roman" w:hAnsi="Times New Roman"/>
          <w:sz w:val="24"/>
          <w:szCs w:val="24"/>
        </w:rPr>
        <w:t>Efectueaza curatenia in spatiile  repartizate (saloane,</w:t>
      </w:r>
      <w:r w:rsidR="001E49DB" w:rsidRPr="00CA2619">
        <w:rPr>
          <w:rFonts w:ascii="Times New Roman" w:hAnsi="Times New Roman"/>
          <w:sz w:val="24"/>
          <w:szCs w:val="24"/>
        </w:rPr>
        <w:t xml:space="preserve"> </w:t>
      </w:r>
      <w:r w:rsidRPr="00CA2619">
        <w:rPr>
          <w:rFonts w:ascii="Times New Roman" w:hAnsi="Times New Roman"/>
          <w:sz w:val="24"/>
          <w:szCs w:val="24"/>
        </w:rPr>
        <w:t>bai,</w:t>
      </w:r>
      <w:r w:rsidR="001E49DB" w:rsidRPr="00CA2619">
        <w:rPr>
          <w:rFonts w:ascii="Times New Roman" w:hAnsi="Times New Roman"/>
          <w:sz w:val="24"/>
          <w:szCs w:val="24"/>
        </w:rPr>
        <w:t xml:space="preserve"> </w:t>
      </w:r>
      <w:r w:rsidRPr="00CA2619">
        <w:rPr>
          <w:rFonts w:ascii="Times New Roman" w:hAnsi="Times New Roman"/>
          <w:sz w:val="24"/>
          <w:szCs w:val="24"/>
        </w:rPr>
        <w:t>coridoare,</w:t>
      </w:r>
      <w:r w:rsidR="001E49DB" w:rsidRPr="00CA2619">
        <w:rPr>
          <w:rFonts w:ascii="Times New Roman" w:hAnsi="Times New Roman"/>
          <w:sz w:val="24"/>
          <w:szCs w:val="24"/>
        </w:rPr>
        <w:t xml:space="preserve"> </w:t>
      </w:r>
      <w:r w:rsidRPr="00CA2619">
        <w:rPr>
          <w:rFonts w:ascii="Times New Roman" w:hAnsi="Times New Roman"/>
          <w:sz w:val="24"/>
          <w:szCs w:val="24"/>
        </w:rPr>
        <w:t xml:space="preserve">cabinete </w:t>
      </w:r>
      <w:r w:rsidR="00484917" w:rsidRPr="00CA2619">
        <w:rPr>
          <w:rFonts w:ascii="Times New Roman" w:hAnsi="Times New Roman"/>
          <w:sz w:val="24"/>
          <w:szCs w:val="24"/>
        </w:rPr>
        <w:t>de consultatii, oficii, scari,etc</w:t>
      </w:r>
      <w:r w:rsidRPr="00CA2619">
        <w:rPr>
          <w:rFonts w:ascii="Times New Roman" w:hAnsi="Times New Roman"/>
          <w:sz w:val="24"/>
          <w:szCs w:val="24"/>
        </w:rPr>
        <w:t>) prin aplicarea procedurilor de lucru si respectarea protocoalelor de curatenie</w:t>
      </w:r>
      <w:r w:rsidR="00AE6BBF" w:rsidRPr="00CA2619">
        <w:rPr>
          <w:rFonts w:ascii="Times New Roman" w:hAnsi="Times New Roman"/>
          <w:sz w:val="24"/>
          <w:szCs w:val="24"/>
        </w:rPr>
        <w:t xml:space="preserve"> conform unui program orar de curatenie</w:t>
      </w:r>
      <w:r w:rsidR="00B601E3" w:rsidRPr="00CA2619">
        <w:rPr>
          <w:rFonts w:ascii="Times New Roman" w:hAnsi="Times New Roman"/>
          <w:sz w:val="24"/>
          <w:szCs w:val="24"/>
        </w:rPr>
        <w:t xml:space="preserve"> afisat pe fiecare sectie/compartiment din spital</w:t>
      </w:r>
      <w:r w:rsidRPr="00CA2619">
        <w:rPr>
          <w:rFonts w:ascii="Times New Roman" w:hAnsi="Times New Roman"/>
          <w:sz w:val="24"/>
          <w:szCs w:val="24"/>
        </w:rPr>
        <w:t>;</w:t>
      </w:r>
    </w:p>
    <w:p w:rsidR="00987D3D" w:rsidRPr="00CA2619" w:rsidRDefault="00B1719B" w:rsidP="00964000">
      <w:pPr>
        <w:numPr>
          <w:ilvl w:val="0"/>
          <w:numId w:val="122"/>
        </w:numPr>
        <w:spacing w:after="0" w:line="360" w:lineRule="auto"/>
        <w:rPr>
          <w:rFonts w:ascii="Times New Roman" w:hAnsi="Times New Roman"/>
          <w:sz w:val="24"/>
          <w:szCs w:val="24"/>
        </w:rPr>
      </w:pPr>
      <w:r w:rsidRPr="00CA2619">
        <w:rPr>
          <w:rFonts w:ascii="Times New Roman" w:hAnsi="Times New Roman"/>
          <w:sz w:val="24"/>
          <w:szCs w:val="24"/>
        </w:rPr>
        <w:t>Curata si dezinfecteaza zilnic ori de cate ori este nevoie baile,</w:t>
      </w:r>
      <w:r w:rsidR="001E49DB" w:rsidRPr="00CA2619">
        <w:rPr>
          <w:rFonts w:ascii="Times New Roman" w:hAnsi="Times New Roman"/>
          <w:sz w:val="24"/>
          <w:szCs w:val="24"/>
        </w:rPr>
        <w:t xml:space="preserve"> </w:t>
      </w:r>
      <w:r w:rsidRPr="00CA2619">
        <w:rPr>
          <w:rFonts w:ascii="Times New Roman" w:hAnsi="Times New Roman"/>
          <w:sz w:val="24"/>
          <w:szCs w:val="24"/>
        </w:rPr>
        <w:t>WC-urile cu materiale si ustensile folosite numai in aceste locuri;</w:t>
      </w:r>
    </w:p>
    <w:p w:rsidR="00B1719B" w:rsidRPr="00CA2619" w:rsidRDefault="00B1719B" w:rsidP="00964000">
      <w:pPr>
        <w:numPr>
          <w:ilvl w:val="0"/>
          <w:numId w:val="122"/>
        </w:numPr>
        <w:spacing w:after="0" w:line="360" w:lineRule="auto"/>
        <w:rPr>
          <w:rFonts w:ascii="Times New Roman" w:hAnsi="Times New Roman"/>
          <w:sz w:val="24"/>
          <w:szCs w:val="24"/>
        </w:rPr>
      </w:pPr>
      <w:r w:rsidRPr="00CA2619">
        <w:rPr>
          <w:rFonts w:ascii="Times New Roman" w:hAnsi="Times New Roman"/>
          <w:sz w:val="24"/>
          <w:szCs w:val="24"/>
          <w:lang w:val="es-ES"/>
        </w:rPr>
        <w:t xml:space="preserve">Raspunde de curatenia si dezinfectia sectorului repartizat respectand </w:t>
      </w:r>
      <w:r w:rsidR="00987D3D" w:rsidRPr="00CA2619">
        <w:rPr>
          <w:rFonts w:ascii="Times New Roman" w:hAnsi="Times New Roman"/>
          <w:sz w:val="24"/>
          <w:szCs w:val="24"/>
        </w:rPr>
        <w:t>Ordinul  nr. 961/2016 din 19 august 2016 pentru aprobarea Normelor tehnice privind curăţarea, dezinfecţia şi sterilizarea în unităţile sanitare publice şi private, tehnicii de lucru şi interpretare pentru testele de evaluare a eficienţei procedurii de curăţenie şi dezinfecţie, procedurilor recomandate pentru dezinfecţia mâinilor, în funcţie de nivelul de risc, metodelor de aplicare a dezinfectantelor chimice în funcţie de suportul care urmează să fie tratat şi a metodelor de evaluare a derulării şi eficienţei procesului de sterilizare</w:t>
      </w:r>
      <w:r w:rsidRPr="00CA2619">
        <w:rPr>
          <w:rFonts w:ascii="Times New Roman" w:hAnsi="Times New Roman"/>
          <w:sz w:val="24"/>
          <w:szCs w:val="24"/>
          <w:lang w:val="es-ES"/>
        </w:rPr>
        <w:t>;</w:t>
      </w:r>
    </w:p>
    <w:p w:rsidR="00B1719B" w:rsidRPr="00CA2619" w:rsidRDefault="00B1719B" w:rsidP="00964000">
      <w:pPr>
        <w:numPr>
          <w:ilvl w:val="0"/>
          <w:numId w:val="122"/>
        </w:numPr>
        <w:spacing w:after="0" w:line="360" w:lineRule="auto"/>
        <w:rPr>
          <w:rFonts w:ascii="Times New Roman" w:hAnsi="Times New Roman"/>
          <w:sz w:val="24"/>
          <w:szCs w:val="24"/>
          <w:lang w:val="es-ES"/>
        </w:rPr>
      </w:pPr>
      <w:bookmarkStart w:id="248" w:name="_Toc413930448"/>
      <w:bookmarkStart w:id="249" w:name="_Toc413931168"/>
      <w:bookmarkStart w:id="250" w:name="_Toc413939742"/>
      <w:r w:rsidRPr="00CA2619">
        <w:rPr>
          <w:rFonts w:ascii="Times New Roman" w:hAnsi="Times New Roman"/>
          <w:sz w:val="24"/>
          <w:szCs w:val="24"/>
        </w:rPr>
        <w:t>Raspunde de utilizarea si pastrarea in bune conditii a ustensilelor de curatenie (carucior,</w:t>
      </w:r>
      <w:r w:rsidR="001E49DB" w:rsidRPr="00CA2619">
        <w:rPr>
          <w:rFonts w:ascii="Times New Roman" w:hAnsi="Times New Roman"/>
          <w:sz w:val="24"/>
          <w:szCs w:val="24"/>
        </w:rPr>
        <w:t xml:space="preserve"> </w:t>
      </w:r>
      <w:r w:rsidRPr="00CA2619">
        <w:rPr>
          <w:rFonts w:ascii="Times New Roman" w:hAnsi="Times New Roman"/>
          <w:sz w:val="24"/>
          <w:szCs w:val="24"/>
        </w:rPr>
        <w:t>perii,</w:t>
      </w:r>
      <w:r w:rsidR="001E49DB" w:rsidRPr="00CA2619">
        <w:rPr>
          <w:rFonts w:ascii="Times New Roman" w:hAnsi="Times New Roman"/>
          <w:sz w:val="24"/>
          <w:szCs w:val="24"/>
        </w:rPr>
        <w:t xml:space="preserve"> </w:t>
      </w:r>
      <w:r w:rsidRPr="00CA2619">
        <w:rPr>
          <w:rFonts w:ascii="Times New Roman" w:hAnsi="Times New Roman"/>
          <w:sz w:val="24"/>
          <w:szCs w:val="24"/>
        </w:rPr>
        <w:t>lavete,</w:t>
      </w:r>
      <w:r w:rsidR="001E49DB" w:rsidRPr="00CA2619">
        <w:rPr>
          <w:rFonts w:ascii="Times New Roman" w:hAnsi="Times New Roman"/>
          <w:sz w:val="24"/>
          <w:szCs w:val="24"/>
        </w:rPr>
        <w:t xml:space="preserve"> </w:t>
      </w:r>
      <w:r w:rsidRPr="00CA2619">
        <w:rPr>
          <w:rFonts w:ascii="Times New Roman" w:hAnsi="Times New Roman"/>
          <w:sz w:val="24"/>
          <w:szCs w:val="24"/>
        </w:rPr>
        <w:t>etc.) ce le are personal in grija, precum si a celor care se folosesc in comun si le depoziteaza in conditii de siguranta;</w:t>
      </w:r>
      <w:bookmarkEnd w:id="248"/>
      <w:bookmarkEnd w:id="249"/>
      <w:bookmarkEnd w:id="250"/>
    </w:p>
    <w:p w:rsidR="00B1719B" w:rsidRPr="00CA2619" w:rsidRDefault="00B1719B" w:rsidP="00964000">
      <w:pPr>
        <w:numPr>
          <w:ilvl w:val="0"/>
          <w:numId w:val="122"/>
        </w:numPr>
        <w:spacing w:after="0" w:line="360" w:lineRule="auto"/>
        <w:rPr>
          <w:rFonts w:ascii="Times New Roman" w:hAnsi="Times New Roman"/>
          <w:sz w:val="24"/>
          <w:szCs w:val="24"/>
          <w:lang w:val="es-ES"/>
        </w:rPr>
      </w:pPr>
      <w:bookmarkStart w:id="251" w:name="_Toc413930449"/>
      <w:bookmarkStart w:id="252" w:name="_Toc413931169"/>
      <w:bookmarkStart w:id="253" w:name="_Toc413939743"/>
      <w:r w:rsidRPr="00CA2619">
        <w:rPr>
          <w:rFonts w:ascii="Times New Roman" w:hAnsi="Times New Roman"/>
          <w:sz w:val="24"/>
          <w:szCs w:val="24"/>
          <w:lang w:val="es-ES"/>
        </w:rPr>
        <w:t>Urmareste realizarea igienizarii generale si a curateniei in spatiile de lucru,</w:t>
      </w:r>
      <w:r w:rsidR="0017104E" w:rsidRPr="00CA2619">
        <w:rPr>
          <w:rFonts w:ascii="Times New Roman" w:hAnsi="Times New Roman"/>
          <w:sz w:val="24"/>
          <w:szCs w:val="24"/>
          <w:lang w:val="es-ES"/>
        </w:rPr>
        <w:t xml:space="preserve"> </w:t>
      </w:r>
      <w:r w:rsidRPr="00CA2619">
        <w:rPr>
          <w:rFonts w:ascii="Times New Roman" w:hAnsi="Times New Roman"/>
          <w:sz w:val="24"/>
          <w:szCs w:val="24"/>
          <w:lang w:val="es-ES"/>
        </w:rPr>
        <w:t>folosind ustensile potrivite si substante adecvate locului de dezinfectat si scopului urmarit;</w:t>
      </w:r>
      <w:bookmarkEnd w:id="251"/>
      <w:bookmarkEnd w:id="252"/>
      <w:bookmarkEnd w:id="253"/>
    </w:p>
    <w:p w:rsidR="00B1719B" w:rsidRPr="00CA2619" w:rsidRDefault="00B1719B" w:rsidP="00964000">
      <w:pPr>
        <w:numPr>
          <w:ilvl w:val="0"/>
          <w:numId w:val="122"/>
        </w:numPr>
        <w:spacing w:after="0" w:line="360" w:lineRule="auto"/>
        <w:rPr>
          <w:rFonts w:ascii="Times New Roman" w:hAnsi="Times New Roman"/>
          <w:sz w:val="24"/>
          <w:szCs w:val="24"/>
          <w:lang w:val="es-ES"/>
        </w:rPr>
      </w:pPr>
      <w:bookmarkStart w:id="254" w:name="_Toc413930450"/>
      <w:bookmarkStart w:id="255" w:name="_Toc413931170"/>
      <w:bookmarkStart w:id="256" w:name="_Toc413939744"/>
      <w:r w:rsidRPr="00CA2619">
        <w:rPr>
          <w:rFonts w:ascii="Times New Roman" w:hAnsi="Times New Roman"/>
          <w:sz w:val="24"/>
          <w:szCs w:val="24"/>
          <w:lang w:val="es-ES"/>
        </w:rPr>
        <w:lastRenderedPageBreak/>
        <w:t>Respecta circuitele functionale in cadrul spitalului (personal sanitar</w:t>
      </w:r>
      <w:r w:rsidR="00480E61">
        <w:rPr>
          <w:rFonts w:ascii="Times New Roman" w:hAnsi="Times New Roman"/>
          <w:sz w:val="24"/>
          <w:szCs w:val="24"/>
          <w:lang w:val="es-ES"/>
        </w:rPr>
        <w:t xml:space="preserve"> </w:t>
      </w:r>
      <w:r w:rsidRPr="00CA2619">
        <w:rPr>
          <w:rFonts w:ascii="Times New Roman" w:hAnsi="Times New Roman"/>
          <w:sz w:val="24"/>
          <w:szCs w:val="24"/>
          <w:lang w:val="es-ES"/>
        </w:rPr>
        <w:t>/</w:t>
      </w:r>
      <w:r w:rsidR="00480E61">
        <w:rPr>
          <w:rFonts w:ascii="Times New Roman" w:hAnsi="Times New Roman"/>
          <w:sz w:val="24"/>
          <w:szCs w:val="24"/>
          <w:lang w:val="es-ES"/>
        </w:rPr>
        <w:t xml:space="preserve"> </w:t>
      </w:r>
      <w:r w:rsidRPr="00CA2619">
        <w:rPr>
          <w:rFonts w:ascii="Times New Roman" w:hAnsi="Times New Roman"/>
          <w:sz w:val="24"/>
          <w:szCs w:val="24"/>
          <w:lang w:val="es-ES"/>
        </w:rPr>
        <w:t>bolnavi/</w:t>
      </w:r>
      <w:r w:rsidR="00480E61">
        <w:rPr>
          <w:rFonts w:ascii="Times New Roman" w:hAnsi="Times New Roman"/>
          <w:sz w:val="24"/>
          <w:szCs w:val="24"/>
          <w:lang w:val="es-ES"/>
        </w:rPr>
        <w:t xml:space="preserve"> </w:t>
      </w:r>
      <w:r w:rsidRPr="00CA2619">
        <w:rPr>
          <w:rFonts w:ascii="Times New Roman" w:hAnsi="Times New Roman"/>
          <w:sz w:val="24"/>
          <w:szCs w:val="24"/>
          <w:lang w:val="es-ES"/>
        </w:rPr>
        <w:t>apartinatori/</w:t>
      </w:r>
      <w:r w:rsidR="00480E61">
        <w:rPr>
          <w:rFonts w:ascii="Times New Roman" w:hAnsi="Times New Roman"/>
          <w:sz w:val="24"/>
          <w:szCs w:val="24"/>
          <w:lang w:val="es-ES"/>
        </w:rPr>
        <w:t xml:space="preserve"> </w:t>
      </w:r>
      <w:r w:rsidRPr="00CA2619">
        <w:rPr>
          <w:rFonts w:ascii="Times New Roman" w:hAnsi="Times New Roman"/>
          <w:sz w:val="24"/>
          <w:szCs w:val="24"/>
          <w:lang w:val="es-ES"/>
        </w:rPr>
        <w:t>lenjerie/materiale sanitare/deseuri);</w:t>
      </w:r>
      <w:bookmarkEnd w:id="254"/>
      <w:bookmarkEnd w:id="255"/>
      <w:bookmarkEnd w:id="256"/>
    </w:p>
    <w:p w:rsidR="00B1719B" w:rsidRPr="00CA2619" w:rsidRDefault="00B1719B" w:rsidP="00964000">
      <w:pPr>
        <w:numPr>
          <w:ilvl w:val="0"/>
          <w:numId w:val="122"/>
        </w:numPr>
        <w:spacing w:after="0" w:line="360" w:lineRule="auto"/>
        <w:rPr>
          <w:rFonts w:ascii="Times New Roman" w:hAnsi="Times New Roman"/>
          <w:sz w:val="24"/>
          <w:szCs w:val="24"/>
          <w:lang w:val="es-ES"/>
        </w:rPr>
      </w:pPr>
      <w:r w:rsidRPr="00CA2619">
        <w:rPr>
          <w:rFonts w:ascii="Times New Roman" w:hAnsi="Times New Roman"/>
          <w:sz w:val="24"/>
          <w:szCs w:val="24"/>
        </w:rPr>
        <w:t xml:space="preserve">Respecta </w:t>
      </w:r>
      <w:r w:rsidRPr="00CA2619">
        <w:rPr>
          <w:rFonts w:ascii="Times New Roman" w:hAnsi="Times New Roman"/>
          <w:bCs/>
          <w:sz w:val="24"/>
          <w:szCs w:val="24"/>
          <w:lang w:val="es-ES"/>
        </w:rPr>
        <w:t>Ordinul MS nr</w:t>
      </w:r>
      <w:r w:rsidR="002F42CC" w:rsidRPr="00CA2619">
        <w:rPr>
          <w:rFonts w:ascii="Times New Roman" w:hAnsi="Times New Roman"/>
          <w:bCs/>
          <w:sz w:val="24"/>
          <w:szCs w:val="24"/>
          <w:lang w:val="es-ES"/>
        </w:rPr>
        <w:t>.</w:t>
      </w:r>
      <w:r w:rsidRPr="00CA2619">
        <w:rPr>
          <w:rFonts w:ascii="Times New Roman" w:hAnsi="Times New Roman"/>
          <w:bCs/>
          <w:sz w:val="24"/>
          <w:szCs w:val="24"/>
          <w:lang w:val="es-ES"/>
        </w:rPr>
        <w:t xml:space="preserve"> 1226/ 03.12.2012 </w:t>
      </w:r>
      <w:r w:rsidRPr="00CA2619">
        <w:rPr>
          <w:rFonts w:ascii="Times New Roman" w:hAnsi="Times New Roman"/>
          <w:sz w:val="24"/>
          <w:szCs w:val="24"/>
          <w:lang w:val="es-ES"/>
        </w:rPr>
        <w:t xml:space="preserve">referitor la normele tehnice privind gestionarea deseurilor rezultate din activitatile medicale, publicat in </w:t>
      </w:r>
      <w:r w:rsidRPr="00CA2619">
        <w:rPr>
          <w:rFonts w:ascii="Times New Roman" w:hAnsi="Times New Roman"/>
          <w:bCs/>
          <w:sz w:val="24"/>
          <w:szCs w:val="24"/>
          <w:lang w:val="es-ES"/>
        </w:rPr>
        <w:t>MO nr. 855/18.12.2012.</w:t>
      </w:r>
      <w:r w:rsidRPr="00CA2619">
        <w:rPr>
          <w:rFonts w:ascii="Times New Roman" w:hAnsi="Times New Roman"/>
          <w:sz w:val="24"/>
          <w:szCs w:val="24"/>
          <w:lang w:val="es-ES"/>
        </w:rPr>
        <w:t xml:space="preserve"> </w:t>
      </w:r>
    </w:p>
    <w:p w:rsidR="00B1719B" w:rsidRPr="00CA2619" w:rsidRDefault="00B1719B" w:rsidP="00480E61">
      <w:pPr>
        <w:numPr>
          <w:ilvl w:val="0"/>
          <w:numId w:val="122"/>
        </w:numPr>
        <w:spacing w:after="0" w:line="360" w:lineRule="auto"/>
        <w:rPr>
          <w:rFonts w:ascii="Times New Roman" w:hAnsi="Times New Roman"/>
          <w:sz w:val="24"/>
          <w:szCs w:val="24"/>
        </w:rPr>
      </w:pPr>
      <w:r w:rsidRPr="00CA2619">
        <w:rPr>
          <w:rFonts w:ascii="Times New Roman" w:hAnsi="Times New Roman"/>
          <w:sz w:val="24"/>
          <w:szCs w:val="24"/>
        </w:rPr>
        <w:t>Îngrijitoarea pentru curăţenie din unităţile sanitare are următoarele atribuţii:</w:t>
      </w:r>
    </w:p>
    <w:p w:rsidR="00B1719B" w:rsidRPr="00CA2619" w:rsidRDefault="00B1719B" w:rsidP="00480E61">
      <w:pPr>
        <w:numPr>
          <w:ilvl w:val="0"/>
          <w:numId w:val="123"/>
        </w:numPr>
        <w:spacing w:after="0" w:line="360" w:lineRule="auto"/>
        <w:rPr>
          <w:rFonts w:ascii="Times New Roman" w:hAnsi="Times New Roman"/>
          <w:sz w:val="24"/>
          <w:szCs w:val="24"/>
        </w:rPr>
      </w:pPr>
      <w:r w:rsidRPr="00CA2619">
        <w:rPr>
          <w:rFonts w:ascii="Times New Roman" w:hAnsi="Times New Roman"/>
          <w:sz w:val="24"/>
          <w:szCs w:val="24"/>
        </w:rPr>
        <w:t>aplică procedurile stipulate de codul de procedură;</w:t>
      </w:r>
    </w:p>
    <w:p w:rsidR="00B1719B" w:rsidRPr="00CA2619" w:rsidRDefault="00B1719B" w:rsidP="00480E61">
      <w:pPr>
        <w:numPr>
          <w:ilvl w:val="0"/>
          <w:numId w:val="123"/>
        </w:numPr>
        <w:spacing w:after="0" w:line="360" w:lineRule="auto"/>
        <w:rPr>
          <w:rFonts w:ascii="Times New Roman" w:hAnsi="Times New Roman"/>
          <w:sz w:val="24"/>
          <w:szCs w:val="24"/>
        </w:rPr>
      </w:pPr>
      <w:r w:rsidRPr="00CA2619">
        <w:rPr>
          <w:rFonts w:ascii="Times New Roman" w:hAnsi="Times New Roman"/>
          <w:sz w:val="24"/>
          <w:szCs w:val="24"/>
        </w:rPr>
        <w:t>asigură transportul deşeurilor pe circuitul stabilit de codul de procedură.</w:t>
      </w:r>
    </w:p>
    <w:p w:rsidR="00B1719B" w:rsidRPr="00CA2619" w:rsidRDefault="00B1719B" w:rsidP="00480E61">
      <w:pPr>
        <w:numPr>
          <w:ilvl w:val="0"/>
          <w:numId w:val="123"/>
        </w:numPr>
        <w:spacing w:after="0" w:line="360" w:lineRule="auto"/>
        <w:rPr>
          <w:rFonts w:ascii="Times New Roman" w:hAnsi="Times New Roman"/>
          <w:sz w:val="24"/>
          <w:szCs w:val="24"/>
        </w:rPr>
      </w:pPr>
      <w:r w:rsidRPr="00CA2619">
        <w:rPr>
          <w:rFonts w:ascii="Times New Roman" w:hAnsi="Times New Roman"/>
          <w:sz w:val="24"/>
          <w:szCs w:val="24"/>
        </w:rPr>
        <w:t>transporta pe circuitul stabilit gunoiul si rezidurile alimentare in conditii corespunzatoare, raspunde de depunerea lor coreta in recipiente,</w:t>
      </w:r>
      <w:r w:rsidR="0017104E" w:rsidRPr="00CA2619">
        <w:rPr>
          <w:rFonts w:ascii="Times New Roman" w:hAnsi="Times New Roman"/>
          <w:sz w:val="24"/>
          <w:szCs w:val="24"/>
        </w:rPr>
        <w:t xml:space="preserve"> </w:t>
      </w:r>
      <w:r w:rsidRPr="00CA2619">
        <w:rPr>
          <w:rFonts w:ascii="Times New Roman" w:hAnsi="Times New Roman"/>
          <w:sz w:val="24"/>
          <w:szCs w:val="24"/>
        </w:rPr>
        <w:t>curata si dezinfecteaza  pubelele in care se pastreaza si se transporta acestea;</w:t>
      </w:r>
    </w:p>
    <w:p w:rsidR="00B1719B" w:rsidRPr="00CA2619" w:rsidRDefault="00B1719B" w:rsidP="00654ECE">
      <w:pPr>
        <w:numPr>
          <w:ilvl w:val="0"/>
          <w:numId w:val="22"/>
        </w:numPr>
        <w:tabs>
          <w:tab w:val="clear" w:pos="810"/>
          <w:tab w:val="num" w:pos="720"/>
        </w:tabs>
        <w:spacing w:after="0" w:line="360" w:lineRule="auto"/>
        <w:ind w:left="720"/>
        <w:jc w:val="both"/>
        <w:rPr>
          <w:rFonts w:ascii="Times New Roman" w:hAnsi="Times New Roman"/>
          <w:sz w:val="24"/>
          <w:szCs w:val="24"/>
        </w:rPr>
      </w:pPr>
      <w:r w:rsidRPr="00CA2619">
        <w:rPr>
          <w:rFonts w:ascii="Times New Roman" w:hAnsi="Times New Roman"/>
          <w:sz w:val="24"/>
          <w:szCs w:val="24"/>
        </w:rPr>
        <w:t>Raporteaza activitatea desfasurata,</w:t>
      </w:r>
      <w:r w:rsidR="00861A08" w:rsidRPr="00CA2619">
        <w:rPr>
          <w:rFonts w:ascii="Times New Roman" w:hAnsi="Times New Roman"/>
          <w:sz w:val="24"/>
          <w:szCs w:val="24"/>
        </w:rPr>
        <w:t xml:space="preserve"> </w:t>
      </w:r>
      <w:r w:rsidRPr="00CA2619">
        <w:rPr>
          <w:rFonts w:ascii="Times New Roman" w:hAnsi="Times New Roman"/>
          <w:sz w:val="24"/>
          <w:szCs w:val="24"/>
        </w:rPr>
        <w:t>in scris prin semnarea fiselor de monitorizare a activitatii (semnatura confirmand realizarea tuturor pasilor din protocoale si scheme de lucru) si verbal la seful ierarhic superior (asistenta sefa), semnaland orice problema aparuta in desfasurarea activitatii;</w:t>
      </w:r>
    </w:p>
    <w:p w:rsidR="00B1719B" w:rsidRPr="00CA2619" w:rsidRDefault="00B1719B" w:rsidP="00654ECE">
      <w:pPr>
        <w:numPr>
          <w:ilvl w:val="0"/>
          <w:numId w:val="22"/>
        </w:numPr>
        <w:tabs>
          <w:tab w:val="clear" w:pos="810"/>
          <w:tab w:val="num" w:pos="720"/>
        </w:tabs>
        <w:spacing w:after="0" w:line="360" w:lineRule="auto"/>
        <w:ind w:left="720"/>
        <w:jc w:val="both"/>
        <w:rPr>
          <w:rFonts w:ascii="Times New Roman" w:hAnsi="Times New Roman"/>
          <w:sz w:val="24"/>
          <w:szCs w:val="24"/>
        </w:rPr>
      </w:pPr>
      <w:r w:rsidRPr="00CA2619">
        <w:rPr>
          <w:rFonts w:ascii="Times New Roman" w:hAnsi="Times New Roman"/>
          <w:sz w:val="24"/>
          <w:szCs w:val="24"/>
        </w:rPr>
        <w:t>Serviciile sunt oferite cu promptitudine,</w:t>
      </w:r>
      <w:r w:rsidR="00861A08" w:rsidRPr="00CA2619">
        <w:rPr>
          <w:rFonts w:ascii="Times New Roman" w:hAnsi="Times New Roman"/>
          <w:sz w:val="24"/>
          <w:szCs w:val="24"/>
        </w:rPr>
        <w:t xml:space="preserve"> </w:t>
      </w:r>
      <w:r w:rsidRPr="00CA2619">
        <w:rPr>
          <w:rFonts w:ascii="Times New Roman" w:hAnsi="Times New Roman"/>
          <w:sz w:val="24"/>
          <w:szCs w:val="24"/>
        </w:rPr>
        <w:t>conform cu cerinta de calitate a pacientului;</w:t>
      </w:r>
    </w:p>
    <w:p w:rsidR="00B1719B" w:rsidRPr="00CA2619" w:rsidRDefault="00B1719B" w:rsidP="00654ECE">
      <w:pPr>
        <w:numPr>
          <w:ilvl w:val="0"/>
          <w:numId w:val="22"/>
        </w:numPr>
        <w:tabs>
          <w:tab w:val="clear" w:pos="810"/>
          <w:tab w:val="num" w:pos="720"/>
        </w:tabs>
        <w:spacing w:after="0" w:line="360" w:lineRule="auto"/>
        <w:ind w:left="720"/>
        <w:jc w:val="both"/>
        <w:rPr>
          <w:rFonts w:ascii="Times New Roman" w:hAnsi="Times New Roman"/>
          <w:sz w:val="24"/>
          <w:szCs w:val="24"/>
        </w:rPr>
      </w:pPr>
      <w:r w:rsidRPr="00CA2619">
        <w:rPr>
          <w:rFonts w:ascii="Times New Roman" w:hAnsi="Times New Roman"/>
          <w:sz w:val="24"/>
          <w:szCs w:val="24"/>
        </w:rPr>
        <w:t>Cerintele ce depasesc aria de competenta proprie sunt raportate sefului ierarhic superior;</w:t>
      </w:r>
    </w:p>
    <w:p w:rsidR="00B1719B" w:rsidRPr="00CA2619" w:rsidRDefault="00B1719B" w:rsidP="00654ECE">
      <w:pPr>
        <w:numPr>
          <w:ilvl w:val="0"/>
          <w:numId w:val="22"/>
        </w:numPr>
        <w:tabs>
          <w:tab w:val="clear" w:pos="810"/>
          <w:tab w:val="num" w:pos="720"/>
        </w:tabs>
        <w:spacing w:after="0" w:line="360" w:lineRule="auto"/>
        <w:ind w:left="720"/>
        <w:jc w:val="both"/>
        <w:rPr>
          <w:rFonts w:ascii="Times New Roman" w:hAnsi="Times New Roman"/>
          <w:sz w:val="24"/>
          <w:szCs w:val="24"/>
        </w:rPr>
      </w:pPr>
      <w:r w:rsidRPr="00CA2619">
        <w:rPr>
          <w:rFonts w:ascii="Times New Roman" w:hAnsi="Times New Roman"/>
          <w:sz w:val="24"/>
          <w:szCs w:val="24"/>
        </w:rPr>
        <w:t>Situatiile neplacute sunt tratate cu calm,</w:t>
      </w:r>
      <w:r w:rsidR="00861A08" w:rsidRPr="00CA2619">
        <w:rPr>
          <w:rFonts w:ascii="Times New Roman" w:hAnsi="Times New Roman"/>
          <w:sz w:val="24"/>
          <w:szCs w:val="24"/>
        </w:rPr>
        <w:t xml:space="preserve"> </w:t>
      </w:r>
      <w:r w:rsidRPr="00CA2619">
        <w:rPr>
          <w:rFonts w:ascii="Times New Roman" w:hAnsi="Times New Roman"/>
          <w:sz w:val="24"/>
          <w:szCs w:val="24"/>
        </w:rPr>
        <w:t>pe prim plan fiind grija fata de pacient;</w:t>
      </w:r>
    </w:p>
    <w:p w:rsidR="00B1719B" w:rsidRPr="00CA2619" w:rsidRDefault="00B1719B" w:rsidP="00480E61">
      <w:pPr>
        <w:numPr>
          <w:ilvl w:val="0"/>
          <w:numId w:val="122"/>
        </w:numPr>
        <w:spacing w:after="0" w:line="360" w:lineRule="auto"/>
        <w:rPr>
          <w:rFonts w:ascii="Times New Roman" w:hAnsi="Times New Roman"/>
          <w:sz w:val="24"/>
          <w:szCs w:val="24"/>
        </w:rPr>
      </w:pPr>
      <w:r w:rsidRPr="00CA2619">
        <w:rPr>
          <w:rFonts w:ascii="Times New Roman" w:hAnsi="Times New Roman"/>
          <w:sz w:val="24"/>
          <w:szCs w:val="24"/>
          <w:lang w:val="es-ES"/>
        </w:rPr>
        <w:t xml:space="preserve">Respecta si aplica normele prevazute in </w:t>
      </w:r>
      <w:r w:rsidR="005D5EC8" w:rsidRPr="00CA2619">
        <w:rPr>
          <w:rFonts w:ascii="Times New Roman" w:hAnsi="Times New Roman"/>
          <w:sz w:val="24"/>
          <w:szCs w:val="24"/>
        </w:rPr>
        <w:t xml:space="preserve">Ordinul  nr. 961/2016 din 19 august 2016 pentru aprobarea Normelor tehnice privind curăţarea, dezinfecţia şi sterilizarea în unităţile sanitare publice şi private, tehnicii de lucru şi interpretare pentru testele de evaluare a eficienţei procedurii de curăţenie şi dezinfecţie, procedurilor recomandate pentru dezinfecţia mâinilor, în funcţie de nivelul de risc, metodelor de aplicare a dezinfectantelor chimice în funcţie de suportul care urmează să fie tratat şi a metodelor de evaluare a derulării şi eficienţei procesului de sterilizare </w:t>
      </w:r>
      <w:r w:rsidRPr="00CA2619">
        <w:rPr>
          <w:rFonts w:ascii="Times New Roman" w:hAnsi="Times New Roman"/>
          <w:sz w:val="24"/>
          <w:szCs w:val="24"/>
          <w:lang w:val="es-ES"/>
        </w:rPr>
        <w:t xml:space="preserve">si Ghidul practic de management al expunerii accidentale la produse biologice privind prevenirea si combaterea infectiilor </w:t>
      </w:r>
      <w:r w:rsidR="00AA33CB" w:rsidRPr="00CA2619">
        <w:rPr>
          <w:rFonts w:ascii="Times New Roman" w:hAnsi="Times New Roman"/>
          <w:sz w:val="24"/>
          <w:szCs w:val="24"/>
          <w:lang w:val="es-ES"/>
        </w:rPr>
        <w:t>asociate asistentei medicale</w:t>
      </w:r>
      <w:r w:rsidRPr="00CA2619">
        <w:rPr>
          <w:rFonts w:ascii="Times New Roman" w:hAnsi="Times New Roman"/>
          <w:sz w:val="24"/>
          <w:szCs w:val="24"/>
          <w:lang w:val="es-ES"/>
        </w:rPr>
        <w:t>;</w:t>
      </w:r>
    </w:p>
    <w:p w:rsidR="00B1719B" w:rsidRPr="00CA2619" w:rsidRDefault="00B1719B" w:rsidP="00480E61">
      <w:pPr>
        <w:numPr>
          <w:ilvl w:val="0"/>
          <w:numId w:val="22"/>
        </w:numPr>
        <w:tabs>
          <w:tab w:val="clear" w:pos="810"/>
          <w:tab w:val="num" w:pos="720"/>
        </w:tabs>
        <w:spacing w:after="0" w:line="360" w:lineRule="auto"/>
        <w:ind w:left="720"/>
        <w:jc w:val="both"/>
        <w:rPr>
          <w:rFonts w:ascii="Times New Roman" w:hAnsi="Times New Roman"/>
          <w:sz w:val="24"/>
          <w:szCs w:val="24"/>
        </w:rPr>
      </w:pPr>
      <w:r w:rsidRPr="00CA2619">
        <w:rPr>
          <w:rFonts w:ascii="Times New Roman" w:hAnsi="Times New Roman"/>
          <w:sz w:val="24"/>
          <w:szCs w:val="24"/>
        </w:rPr>
        <w:t>Aplica Normele de Protectia Muncii si Normele de Protectie privind Stingerea Incendiilor:</w:t>
      </w:r>
    </w:p>
    <w:p w:rsidR="00B1719B" w:rsidRPr="00CA2619" w:rsidRDefault="00B1719B" w:rsidP="00654ECE">
      <w:pPr>
        <w:numPr>
          <w:ilvl w:val="1"/>
          <w:numId w:val="22"/>
        </w:numPr>
        <w:spacing w:after="0" w:line="360" w:lineRule="auto"/>
        <w:jc w:val="both"/>
        <w:rPr>
          <w:rFonts w:ascii="Times New Roman" w:hAnsi="Times New Roman"/>
          <w:sz w:val="24"/>
          <w:szCs w:val="24"/>
        </w:rPr>
      </w:pPr>
      <w:r w:rsidRPr="00CA2619">
        <w:rPr>
          <w:rFonts w:ascii="Times New Roman" w:hAnsi="Times New Roman"/>
          <w:sz w:val="24"/>
          <w:szCs w:val="24"/>
        </w:rPr>
        <w:t>Aparatele electrice sunt bine izolate si nu se folosesc cu mainile umede</w:t>
      </w:r>
    </w:p>
    <w:p w:rsidR="00B1719B" w:rsidRPr="00CA2619" w:rsidRDefault="00B1719B" w:rsidP="00654ECE">
      <w:pPr>
        <w:numPr>
          <w:ilvl w:val="1"/>
          <w:numId w:val="22"/>
        </w:numPr>
        <w:spacing w:after="0" w:line="360" w:lineRule="auto"/>
        <w:jc w:val="both"/>
        <w:rPr>
          <w:rFonts w:ascii="Times New Roman" w:hAnsi="Times New Roman"/>
          <w:sz w:val="24"/>
          <w:szCs w:val="24"/>
        </w:rPr>
      </w:pPr>
      <w:r w:rsidRPr="00CA2619">
        <w:rPr>
          <w:rFonts w:ascii="Times New Roman" w:hAnsi="Times New Roman"/>
          <w:sz w:val="24"/>
          <w:szCs w:val="24"/>
        </w:rPr>
        <w:t>Operatiile de curatire se executa cu cea mai mare atentie,</w:t>
      </w:r>
      <w:r w:rsidR="00B54AF0" w:rsidRPr="00CA2619">
        <w:rPr>
          <w:rFonts w:ascii="Times New Roman" w:hAnsi="Times New Roman"/>
          <w:sz w:val="24"/>
          <w:szCs w:val="24"/>
        </w:rPr>
        <w:t xml:space="preserve"> </w:t>
      </w:r>
      <w:r w:rsidRPr="00CA2619">
        <w:rPr>
          <w:rFonts w:ascii="Times New Roman" w:hAnsi="Times New Roman"/>
          <w:sz w:val="24"/>
          <w:szCs w:val="24"/>
        </w:rPr>
        <w:t>pentru a evita accidentele</w:t>
      </w:r>
    </w:p>
    <w:p w:rsidR="00B1719B" w:rsidRPr="00CA2619" w:rsidRDefault="00B1719B" w:rsidP="00654ECE">
      <w:pPr>
        <w:numPr>
          <w:ilvl w:val="1"/>
          <w:numId w:val="22"/>
        </w:numPr>
        <w:spacing w:after="0" w:line="360" w:lineRule="auto"/>
        <w:jc w:val="both"/>
        <w:rPr>
          <w:rFonts w:ascii="Times New Roman" w:hAnsi="Times New Roman"/>
          <w:sz w:val="24"/>
          <w:szCs w:val="24"/>
        </w:rPr>
      </w:pPr>
      <w:r w:rsidRPr="00CA2619">
        <w:rPr>
          <w:rFonts w:ascii="Times New Roman" w:hAnsi="Times New Roman"/>
          <w:sz w:val="24"/>
          <w:szCs w:val="24"/>
        </w:rPr>
        <w:t>Solutiile de curatire se manevreaza  cu mainile protejate</w:t>
      </w:r>
    </w:p>
    <w:p w:rsidR="00B1719B" w:rsidRPr="00CA2619" w:rsidRDefault="00B1719B" w:rsidP="00654ECE">
      <w:pPr>
        <w:numPr>
          <w:ilvl w:val="1"/>
          <w:numId w:val="22"/>
        </w:numPr>
        <w:spacing w:after="0" w:line="360" w:lineRule="auto"/>
        <w:jc w:val="both"/>
        <w:rPr>
          <w:rFonts w:ascii="Times New Roman" w:hAnsi="Times New Roman"/>
          <w:sz w:val="24"/>
          <w:szCs w:val="24"/>
        </w:rPr>
      </w:pPr>
      <w:r w:rsidRPr="00CA2619">
        <w:rPr>
          <w:rFonts w:ascii="Times New Roman" w:hAnsi="Times New Roman"/>
          <w:sz w:val="24"/>
          <w:szCs w:val="24"/>
        </w:rPr>
        <w:t>Aparatele electrice se deconecteaza de la curent la sfarsitul programului de lucru</w:t>
      </w:r>
    </w:p>
    <w:p w:rsidR="00B1719B" w:rsidRPr="00CA2619" w:rsidRDefault="00B1719B" w:rsidP="00654ECE">
      <w:pPr>
        <w:numPr>
          <w:ilvl w:val="1"/>
          <w:numId w:val="22"/>
        </w:numPr>
        <w:spacing w:after="0" w:line="360" w:lineRule="auto"/>
        <w:jc w:val="both"/>
        <w:rPr>
          <w:rFonts w:ascii="Times New Roman" w:hAnsi="Times New Roman"/>
          <w:sz w:val="24"/>
          <w:szCs w:val="24"/>
        </w:rPr>
      </w:pPr>
      <w:r w:rsidRPr="00CA2619">
        <w:rPr>
          <w:rFonts w:ascii="Times New Roman" w:hAnsi="Times New Roman"/>
          <w:sz w:val="24"/>
          <w:szCs w:val="24"/>
        </w:rPr>
        <w:t>Defectiunile ivite la echipamente,</w:t>
      </w:r>
      <w:r w:rsidR="00B54AF0" w:rsidRPr="00CA2619">
        <w:rPr>
          <w:rFonts w:ascii="Times New Roman" w:hAnsi="Times New Roman"/>
          <w:sz w:val="24"/>
          <w:szCs w:val="24"/>
        </w:rPr>
        <w:t xml:space="preserve"> </w:t>
      </w:r>
      <w:r w:rsidRPr="00CA2619">
        <w:rPr>
          <w:rFonts w:ascii="Times New Roman" w:hAnsi="Times New Roman"/>
          <w:sz w:val="24"/>
          <w:szCs w:val="24"/>
        </w:rPr>
        <w:t>instalatii electrice se anunta cu promptitudine la asistenta sefa</w:t>
      </w:r>
    </w:p>
    <w:p w:rsidR="00B1719B" w:rsidRPr="00CA2619" w:rsidRDefault="00B1719B" w:rsidP="00654ECE">
      <w:pPr>
        <w:numPr>
          <w:ilvl w:val="0"/>
          <w:numId w:val="22"/>
        </w:numPr>
        <w:tabs>
          <w:tab w:val="clear" w:pos="810"/>
          <w:tab w:val="num" w:pos="720"/>
        </w:tabs>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es-ES"/>
        </w:rPr>
        <w:t>Poarta echipamentul de protectie prevazut de regulamentul de ordine interioara, care va fi schimbat ori de cate ori este nevoie, pentru pastrarea igienei si a aspectului estetic personal;</w:t>
      </w:r>
    </w:p>
    <w:p w:rsidR="00B1719B" w:rsidRPr="00CA2619" w:rsidRDefault="00B1719B" w:rsidP="00654ECE">
      <w:pPr>
        <w:numPr>
          <w:ilvl w:val="0"/>
          <w:numId w:val="22"/>
        </w:numPr>
        <w:tabs>
          <w:tab w:val="clear" w:pos="810"/>
          <w:tab w:val="num" w:pos="720"/>
        </w:tabs>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es-ES"/>
        </w:rPr>
        <w:t>Declara imediat asistentei sefe orice imbolnavire acuta pe care o prezinta precum si bolile transmisibile aparute la membrii familiei sale;</w:t>
      </w:r>
    </w:p>
    <w:p w:rsidR="00B1719B" w:rsidRPr="00CA2619" w:rsidRDefault="00B1719B" w:rsidP="00654ECE">
      <w:pPr>
        <w:numPr>
          <w:ilvl w:val="0"/>
          <w:numId w:val="22"/>
        </w:numPr>
        <w:tabs>
          <w:tab w:val="clear" w:pos="810"/>
          <w:tab w:val="num" w:pos="720"/>
        </w:tabs>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es-ES"/>
        </w:rPr>
        <w:lastRenderedPageBreak/>
        <w:t>Comunicarea interactiva la locul de munca:</w:t>
      </w:r>
    </w:p>
    <w:p w:rsidR="00B1719B" w:rsidRPr="00CA2619" w:rsidRDefault="00B1719B" w:rsidP="00436D77">
      <w:pPr>
        <w:numPr>
          <w:ilvl w:val="0"/>
          <w:numId w:val="32"/>
        </w:numPr>
        <w:tabs>
          <w:tab w:val="clear" w:pos="2340"/>
          <w:tab w:val="num" w:pos="0"/>
        </w:tabs>
        <w:spacing w:after="0" w:line="360" w:lineRule="auto"/>
        <w:ind w:left="0" w:firstLine="993"/>
        <w:jc w:val="both"/>
        <w:rPr>
          <w:rFonts w:ascii="Times New Roman" w:hAnsi="Times New Roman"/>
          <w:sz w:val="24"/>
          <w:szCs w:val="24"/>
          <w:lang w:val="es-ES"/>
        </w:rPr>
      </w:pPr>
      <w:r w:rsidRPr="00CA2619">
        <w:rPr>
          <w:rFonts w:ascii="Times New Roman" w:hAnsi="Times New Roman"/>
          <w:sz w:val="24"/>
          <w:szCs w:val="24"/>
          <w:lang w:val="es-ES"/>
        </w:rPr>
        <w:t>Mentine permanent dialogul cu personalul din cadrul unitatii sanitare pentru rezolvarea problemelor conexe actului medical (repararea instalatiilor sanitare,</w:t>
      </w:r>
      <w:r w:rsidR="00B54AF0" w:rsidRPr="00CA2619">
        <w:rPr>
          <w:rFonts w:ascii="Times New Roman" w:hAnsi="Times New Roman"/>
          <w:sz w:val="24"/>
          <w:szCs w:val="24"/>
          <w:lang w:val="es-ES"/>
        </w:rPr>
        <w:t xml:space="preserve"> </w:t>
      </w:r>
      <w:r w:rsidRPr="00CA2619">
        <w:rPr>
          <w:rFonts w:ascii="Times New Roman" w:hAnsi="Times New Roman"/>
          <w:sz w:val="24"/>
          <w:szCs w:val="24"/>
          <w:lang w:val="es-ES"/>
        </w:rPr>
        <w:t>de apa si curent,</w:t>
      </w:r>
      <w:r w:rsidR="000B298C" w:rsidRPr="00CA2619">
        <w:rPr>
          <w:rFonts w:ascii="Times New Roman" w:hAnsi="Times New Roman"/>
          <w:sz w:val="24"/>
          <w:szCs w:val="24"/>
          <w:lang w:val="es-ES"/>
        </w:rPr>
        <w:t xml:space="preserve"> </w:t>
      </w:r>
      <w:r w:rsidRPr="00CA2619">
        <w:rPr>
          <w:rFonts w:ascii="Times New Roman" w:hAnsi="Times New Roman"/>
          <w:sz w:val="24"/>
          <w:szCs w:val="24"/>
          <w:lang w:val="es-ES"/>
        </w:rPr>
        <w:t>aprovizionarea cu materiale si consumabile diverse)</w:t>
      </w:r>
    </w:p>
    <w:p w:rsidR="00B1719B" w:rsidRPr="00CA2619" w:rsidRDefault="00B1719B" w:rsidP="00480E61">
      <w:pPr>
        <w:numPr>
          <w:ilvl w:val="2"/>
          <w:numId w:val="21"/>
        </w:numPr>
        <w:tabs>
          <w:tab w:val="clear" w:pos="2340"/>
          <w:tab w:val="num" w:pos="993"/>
        </w:tabs>
        <w:spacing w:after="0" w:line="360" w:lineRule="auto"/>
        <w:ind w:left="993" w:firstLine="0"/>
        <w:jc w:val="both"/>
        <w:rPr>
          <w:rFonts w:ascii="Times New Roman" w:hAnsi="Times New Roman"/>
          <w:sz w:val="24"/>
          <w:szCs w:val="24"/>
          <w:lang w:val="es-ES"/>
        </w:rPr>
      </w:pPr>
      <w:r w:rsidRPr="00CA2619">
        <w:rPr>
          <w:rFonts w:ascii="Times New Roman" w:hAnsi="Times New Roman"/>
          <w:sz w:val="24"/>
          <w:szCs w:val="24"/>
          <w:lang w:val="es-ES"/>
        </w:rPr>
        <w:t>Participa la discutii pe teme profesionale</w:t>
      </w:r>
    </w:p>
    <w:p w:rsidR="00B1719B" w:rsidRPr="00CA2619" w:rsidRDefault="00B1719B" w:rsidP="00480E61">
      <w:pPr>
        <w:numPr>
          <w:ilvl w:val="2"/>
          <w:numId w:val="21"/>
        </w:numPr>
        <w:tabs>
          <w:tab w:val="clear" w:pos="2340"/>
          <w:tab w:val="num" w:pos="993"/>
        </w:tabs>
        <w:spacing w:after="0" w:line="360" w:lineRule="auto"/>
        <w:ind w:left="993" w:firstLine="0"/>
        <w:jc w:val="both"/>
        <w:rPr>
          <w:rFonts w:ascii="Times New Roman" w:hAnsi="Times New Roman"/>
          <w:sz w:val="24"/>
          <w:szCs w:val="24"/>
          <w:lang w:val="es-ES"/>
        </w:rPr>
      </w:pPr>
      <w:r w:rsidRPr="00CA2619">
        <w:rPr>
          <w:rFonts w:ascii="Times New Roman" w:hAnsi="Times New Roman"/>
          <w:sz w:val="24"/>
          <w:szCs w:val="24"/>
          <w:lang w:val="es-ES"/>
        </w:rPr>
        <w:t>Comunicarea se realizeaza intr-o maniera politicoasa,</w:t>
      </w:r>
      <w:r w:rsidR="00B54AF0" w:rsidRPr="00CA2619">
        <w:rPr>
          <w:rFonts w:ascii="Times New Roman" w:hAnsi="Times New Roman"/>
          <w:sz w:val="24"/>
          <w:szCs w:val="24"/>
          <w:lang w:val="es-ES"/>
        </w:rPr>
        <w:t xml:space="preserve"> </w:t>
      </w:r>
      <w:r w:rsidRPr="00CA2619">
        <w:rPr>
          <w:rFonts w:ascii="Times New Roman" w:hAnsi="Times New Roman"/>
          <w:sz w:val="24"/>
          <w:szCs w:val="24"/>
          <w:lang w:val="es-ES"/>
        </w:rPr>
        <w:t>directa,</w:t>
      </w:r>
      <w:r w:rsidR="00B54AF0" w:rsidRPr="00CA2619">
        <w:rPr>
          <w:rFonts w:ascii="Times New Roman" w:hAnsi="Times New Roman"/>
          <w:sz w:val="24"/>
          <w:szCs w:val="24"/>
          <w:lang w:val="es-ES"/>
        </w:rPr>
        <w:t xml:space="preserve"> </w:t>
      </w:r>
      <w:r w:rsidRPr="00CA2619">
        <w:rPr>
          <w:rFonts w:ascii="Times New Roman" w:hAnsi="Times New Roman"/>
          <w:sz w:val="24"/>
          <w:szCs w:val="24"/>
          <w:lang w:val="es-ES"/>
        </w:rPr>
        <w:t>cu evitarea conflictelor</w:t>
      </w:r>
    </w:p>
    <w:p w:rsidR="005738CF" w:rsidRPr="00CA2619" w:rsidRDefault="00B1719B" w:rsidP="005738CF">
      <w:pPr>
        <w:numPr>
          <w:ilvl w:val="0"/>
          <w:numId w:val="22"/>
        </w:numPr>
        <w:tabs>
          <w:tab w:val="clear" w:pos="810"/>
          <w:tab w:val="num" w:pos="720"/>
        </w:tabs>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es-ES"/>
        </w:rPr>
        <w:t>Isi desfasoara activitatea in echipa respectand raporturile ierarhice si functionale;</w:t>
      </w:r>
    </w:p>
    <w:p w:rsidR="00B1719B" w:rsidRPr="00CA2619" w:rsidRDefault="00B1719B" w:rsidP="005738CF">
      <w:pPr>
        <w:numPr>
          <w:ilvl w:val="0"/>
          <w:numId w:val="22"/>
        </w:numPr>
        <w:tabs>
          <w:tab w:val="clear" w:pos="810"/>
          <w:tab w:val="num" w:pos="720"/>
        </w:tabs>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fr-FR"/>
        </w:rPr>
        <w:t xml:space="preserve">Respecta « Drepturile pacientului » conform Legii </w:t>
      </w:r>
      <w:r w:rsidR="009E0115" w:rsidRPr="00CA2619">
        <w:rPr>
          <w:rFonts w:ascii="Times New Roman" w:hAnsi="Times New Roman"/>
          <w:sz w:val="24"/>
          <w:szCs w:val="24"/>
          <w:lang w:val="fr-FR"/>
        </w:rPr>
        <w:t xml:space="preserve">nr. </w:t>
      </w:r>
      <w:r w:rsidRPr="00CA2619">
        <w:rPr>
          <w:rFonts w:ascii="Times New Roman" w:hAnsi="Times New Roman"/>
          <w:sz w:val="24"/>
          <w:szCs w:val="24"/>
          <w:lang w:val="fr-FR"/>
        </w:rPr>
        <w:t>46/21.01.2003 </w:t>
      </w:r>
      <w:r w:rsidR="000B298C" w:rsidRPr="00CA2619">
        <w:rPr>
          <w:rFonts w:ascii="Times New Roman" w:hAnsi="Times New Roman"/>
          <w:sz w:val="24"/>
          <w:szCs w:val="24"/>
          <w:lang w:val="fr-FR"/>
        </w:rPr>
        <w:t xml:space="preserve">precum si </w:t>
      </w:r>
      <w:r w:rsidR="009E0115" w:rsidRPr="00CA2619">
        <w:rPr>
          <w:rFonts w:ascii="Times New Roman" w:hAnsi="Times New Roman"/>
          <w:sz w:val="24"/>
          <w:szCs w:val="24"/>
          <w:lang w:val="fr-FR"/>
        </w:rPr>
        <w:t xml:space="preserve">prevederile </w:t>
      </w:r>
      <w:r w:rsidR="000B298C" w:rsidRPr="00CA2619">
        <w:rPr>
          <w:rFonts w:ascii="Times New Roman" w:hAnsi="Times New Roman"/>
          <w:sz w:val="24"/>
          <w:szCs w:val="24"/>
        </w:rPr>
        <w:t>Ordinul</w:t>
      </w:r>
      <w:r w:rsidR="009E0115" w:rsidRPr="00CA2619">
        <w:rPr>
          <w:rFonts w:ascii="Times New Roman" w:hAnsi="Times New Roman"/>
          <w:sz w:val="24"/>
          <w:szCs w:val="24"/>
        </w:rPr>
        <w:t>ui</w:t>
      </w:r>
      <w:r w:rsidR="000B298C" w:rsidRPr="00CA2619">
        <w:rPr>
          <w:rFonts w:ascii="Times New Roman" w:hAnsi="Times New Roman"/>
          <w:sz w:val="24"/>
          <w:szCs w:val="24"/>
        </w:rPr>
        <w:t xml:space="preserve">  nr. 1410/2016 din 12 decembrie 2016 privind aprobarea Normelor de aplicare a Legii drepturilor pacientului nr. 46/2003 </w:t>
      </w:r>
      <w:r w:rsidRPr="00CA2619">
        <w:rPr>
          <w:rFonts w:ascii="Times New Roman" w:hAnsi="Times New Roman"/>
          <w:sz w:val="24"/>
          <w:szCs w:val="24"/>
          <w:lang w:val="fr-FR"/>
        </w:rPr>
        <w:t>;</w:t>
      </w:r>
    </w:p>
    <w:p w:rsidR="00B1719B" w:rsidRPr="00CA2619" w:rsidRDefault="00B1719B" w:rsidP="00654ECE">
      <w:pPr>
        <w:numPr>
          <w:ilvl w:val="0"/>
          <w:numId w:val="22"/>
        </w:numPr>
        <w:tabs>
          <w:tab w:val="clear" w:pos="810"/>
          <w:tab w:val="num" w:pos="720"/>
        </w:tabs>
        <w:spacing w:after="0" w:line="360" w:lineRule="auto"/>
        <w:ind w:left="720"/>
        <w:jc w:val="both"/>
        <w:rPr>
          <w:rFonts w:ascii="Times New Roman" w:hAnsi="Times New Roman"/>
          <w:sz w:val="24"/>
          <w:szCs w:val="24"/>
        </w:rPr>
      </w:pPr>
      <w:r w:rsidRPr="00CA2619">
        <w:rPr>
          <w:rFonts w:ascii="Times New Roman" w:hAnsi="Times New Roman"/>
          <w:sz w:val="24"/>
          <w:szCs w:val="24"/>
          <w:lang w:val="fr-FR"/>
        </w:rPr>
        <w:t>Nu are dreptul sa dea relatii privind starea pacientului ;</w:t>
      </w:r>
    </w:p>
    <w:p w:rsidR="00B1719B" w:rsidRPr="00CA2619" w:rsidRDefault="00B1719B" w:rsidP="00654ECE">
      <w:pPr>
        <w:numPr>
          <w:ilvl w:val="0"/>
          <w:numId w:val="22"/>
        </w:numPr>
        <w:tabs>
          <w:tab w:val="clear" w:pos="810"/>
          <w:tab w:val="num" w:pos="720"/>
        </w:tabs>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es-ES"/>
        </w:rPr>
        <w:t xml:space="preserve">Dezvoltarea profesionala in corelatie cu exigentele postului:                                                                                                         </w:t>
      </w:r>
    </w:p>
    <w:p w:rsidR="00B1719B" w:rsidRPr="00CA2619" w:rsidRDefault="00B1719B" w:rsidP="00654ECE">
      <w:pPr>
        <w:numPr>
          <w:ilvl w:val="2"/>
          <w:numId w:val="21"/>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autoevaluare</w:t>
      </w:r>
    </w:p>
    <w:p w:rsidR="00B1719B" w:rsidRPr="00CA2619" w:rsidRDefault="00B1719B" w:rsidP="00654ECE">
      <w:pPr>
        <w:numPr>
          <w:ilvl w:val="0"/>
          <w:numId w:val="23"/>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cursuri de pregatire/perfectionare                                                                                  </w:t>
      </w:r>
    </w:p>
    <w:p w:rsidR="00B1719B" w:rsidRPr="00CA2619" w:rsidRDefault="00B1719B" w:rsidP="00480E61">
      <w:pPr>
        <w:numPr>
          <w:ilvl w:val="0"/>
          <w:numId w:val="22"/>
        </w:numPr>
        <w:spacing w:after="0" w:line="360" w:lineRule="auto"/>
        <w:jc w:val="both"/>
        <w:rPr>
          <w:rFonts w:ascii="Times New Roman" w:hAnsi="Times New Roman"/>
          <w:sz w:val="24"/>
          <w:szCs w:val="24"/>
          <w:lang w:val="es-ES"/>
        </w:rPr>
      </w:pPr>
      <w:bookmarkStart w:id="257" w:name="_Toc413930451"/>
      <w:bookmarkStart w:id="258" w:name="_Toc413931171"/>
      <w:bookmarkStart w:id="259" w:name="_Toc413939745"/>
      <w:r w:rsidRPr="00CA2619">
        <w:rPr>
          <w:rFonts w:ascii="Times New Roman" w:hAnsi="Times New Roman"/>
          <w:sz w:val="24"/>
          <w:szCs w:val="24"/>
          <w:lang w:val="es-ES"/>
        </w:rPr>
        <w:t>Respecta indeplinirea conditiilor de igiena individuala efectuand controlul periodic al starii de sanatate pentru prevenirea bolilor transmisibile si inlaturarea pericolului declansarii unor epidemii (viroze respiratorii,</w:t>
      </w:r>
      <w:r w:rsidR="006A25E1" w:rsidRPr="00CA2619">
        <w:rPr>
          <w:rFonts w:ascii="Times New Roman" w:hAnsi="Times New Roman"/>
          <w:sz w:val="24"/>
          <w:szCs w:val="24"/>
          <w:lang w:val="es-ES"/>
        </w:rPr>
        <w:t xml:space="preserve"> </w:t>
      </w:r>
      <w:r w:rsidRPr="00CA2619">
        <w:rPr>
          <w:rFonts w:ascii="Times New Roman" w:hAnsi="Times New Roman"/>
          <w:sz w:val="24"/>
          <w:szCs w:val="24"/>
          <w:lang w:val="es-ES"/>
        </w:rPr>
        <w:t>infectii cutanate,</w:t>
      </w:r>
      <w:r w:rsidR="006A25E1" w:rsidRPr="00CA2619">
        <w:rPr>
          <w:rFonts w:ascii="Times New Roman" w:hAnsi="Times New Roman"/>
          <w:sz w:val="24"/>
          <w:szCs w:val="24"/>
          <w:lang w:val="es-ES"/>
        </w:rPr>
        <w:t xml:space="preserve"> </w:t>
      </w:r>
      <w:r w:rsidRPr="00CA2619">
        <w:rPr>
          <w:rFonts w:ascii="Times New Roman" w:hAnsi="Times New Roman"/>
          <w:sz w:val="24"/>
          <w:szCs w:val="24"/>
          <w:lang w:val="es-ES"/>
        </w:rPr>
        <w:t>diaree,</w:t>
      </w:r>
      <w:r w:rsidR="006A25E1" w:rsidRPr="00CA2619">
        <w:rPr>
          <w:rFonts w:ascii="Times New Roman" w:hAnsi="Times New Roman"/>
          <w:sz w:val="24"/>
          <w:szCs w:val="24"/>
          <w:lang w:val="es-ES"/>
        </w:rPr>
        <w:t xml:space="preserve"> </w:t>
      </w:r>
      <w:r w:rsidRPr="00CA2619">
        <w:rPr>
          <w:rFonts w:ascii="Times New Roman" w:hAnsi="Times New Roman"/>
          <w:sz w:val="24"/>
          <w:szCs w:val="24"/>
          <w:lang w:val="es-ES"/>
        </w:rPr>
        <w:t>tuberculoza,</w:t>
      </w:r>
      <w:r w:rsidR="006A25E1" w:rsidRPr="00CA2619">
        <w:rPr>
          <w:rFonts w:ascii="Times New Roman" w:hAnsi="Times New Roman"/>
          <w:sz w:val="24"/>
          <w:szCs w:val="24"/>
          <w:lang w:val="es-ES"/>
        </w:rPr>
        <w:t xml:space="preserve"> </w:t>
      </w:r>
      <w:r w:rsidRPr="00CA2619">
        <w:rPr>
          <w:rFonts w:ascii="Times New Roman" w:hAnsi="Times New Roman"/>
          <w:sz w:val="24"/>
          <w:szCs w:val="24"/>
          <w:lang w:val="es-ES"/>
        </w:rPr>
        <w:t>etc.);</w:t>
      </w:r>
      <w:bookmarkEnd w:id="257"/>
      <w:bookmarkEnd w:id="258"/>
      <w:bookmarkEnd w:id="259"/>
    </w:p>
    <w:p w:rsidR="00B1719B" w:rsidRPr="00CA2619" w:rsidRDefault="00B1719B" w:rsidP="00480E61">
      <w:pPr>
        <w:numPr>
          <w:ilvl w:val="0"/>
          <w:numId w:val="22"/>
        </w:numPr>
        <w:tabs>
          <w:tab w:val="clear" w:pos="810"/>
          <w:tab w:val="num" w:pos="720"/>
        </w:tabs>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es-ES"/>
        </w:rPr>
        <w:t>Respecta regulamentul intern al spitalului;</w:t>
      </w:r>
    </w:p>
    <w:p w:rsidR="00B1719B" w:rsidRPr="00CA2619" w:rsidRDefault="00B1719B" w:rsidP="00654ECE">
      <w:pPr>
        <w:numPr>
          <w:ilvl w:val="0"/>
          <w:numId w:val="22"/>
        </w:numPr>
        <w:tabs>
          <w:tab w:val="clear" w:pos="810"/>
          <w:tab w:val="num" w:pos="720"/>
        </w:tabs>
        <w:spacing w:after="0" w:line="360" w:lineRule="auto"/>
        <w:ind w:left="720"/>
        <w:jc w:val="both"/>
        <w:rPr>
          <w:rFonts w:ascii="Times New Roman" w:hAnsi="Times New Roman"/>
          <w:sz w:val="24"/>
          <w:szCs w:val="24"/>
        </w:rPr>
      </w:pPr>
      <w:r w:rsidRPr="00CA2619">
        <w:rPr>
          <w:rFonts w:ascii="Times New Roman" w:hAnsi="Times New Roman"/>
          <w:sz w:val="24"/>
          <w:szCs w:val="24"/>
        </w:rPr>
        <w:t>Respecta programul de lucru de 8 ore si programarea concediului de odihna;</w:t>
      </w:r>
    </w:p>
    <w:p w:rsidR="00B1719B" w:rsidRPr="00CA2619" w:rsidRDefault="00B1719B" w:rsidP="00480E61">
      <w:pPr>
        <w:numPr>
          <w:ilvl w:val="0"/>
          <w:numId w:val="22"/>
        </w:numPr>
        <w:tabs>
          <w:tab w:val="clear" w:pos="810"/>
          <w:tab w:val="num" w:pos="0"/>
        </w:tabs>
        <w:spacing w:after="0" w:line="360" w:lineRule="auto"/>
        <w:ind w:left="0" w:firstLine="360"/>
        <w:jc w:val="both"/>
        <w:rPr>
          <w:rFonts w:ascii="Times New Roman" w:hAnsi="Times New Roman"/>
          <w:sz w:val="24"/>
          <w:szCs w:val="24"/>
          <w:lang w:val="es-ES"/>
        </w:rPr>
      </w:pPr>
      <w:r w:rsidRPr="00CA2619">
        <w:rPr>
          <w:rFonts w:ascii="Times New Roman" w:hAnsi="Times New Roman"/>
          <w:sz w:val="24"/>
          <w:szCs w:val="24"/>
          <w:lang w:val="es-ES"/>
        </w:rPr>
        <w:t xml:space="preserve">Se prezinta la serviciu cu deplina capacitate de munca pentru a efectua servicii la parametrii </w:t>
      </w:r>
      <w:r w:rsidR="00436D77">
        <w:rPr>
          <w:rFonts w:ascii="Times New Roman" w:hAnsi="Times New Roman"/>
          <w:sz w:val="24"/>
          <w:szCs w:val="24"/>
          <w:lang w:val="es-ES"/>
        </w:rPr>
        <w:t xml:space="preserve">     </w:t>
      </w:r>
      <w:r w:rsidRPr="00CA2619">
        <w:rPr>
          <w:rFonts w:ascii="Times New Roman" w:hAnsi="Times New Roman"/>
          <w:sz w:val="24"/>
          <w:szCs w:val="24"/>
          <w:lang w:val="es-ES"/>
        </w:rPr>
        <w:t>de calitate impusi de sectie;</w:t>
      </w:r>
    </w:p>
    <w:p w:rsidR="00B1719B" w:rsidRPr="00CA2619" w:rsidRDefault="00B1719B" w:rsidP="00654ECE">
      <w:pPr>
        <w:numPr>
          <w:ilvl w:val="0"/>
          <w:numId w:val="22"/>
        </w:numPr>
        <w:tabs>
          <w:tab w:val="clear" w:pos="810"/>
          <w:tab w:val="num" w:pos="720"/>
        </w:tabs>
        <w:spacing w:after="0" w:line="360" w:lineRule="auto"/>
        <w:ind w:left="720"/>
        <w:jc w:val="both"/>
        <w:rPr>
          <w:rFonts w:ascii="Times New Roman" w:hAnsi="Times New Roman"/>
          <w:sz w:val="24"/>
          <w:szCs w:val="24"/>
          <w:lang w:val="es-ES"/>
        </w:rPr>
      </w:pPr>
      <w:r w:rsidRPr="00CA2619">
        <w:rPr>
          <w:rFonts w:ascii="Times New Roman" w:hAnsi="Times New Roman"/>
          <w:sz w:val="24"/>
          <w:szCs w:val="24"/>
          <w:lang w:val="es-ES"/>
        </w:rPr>
        <w:t>La inceputul si sfarsitul programului de lucru semneaza condica de prezenta;</w:t>
      </w:r>
    </w:p>
    <w:p w:rsidR="00B1719B" w:rsidRPr="00CA2619" w:rsidRDefault="00B1719B" w:rsidP="00480E61">
      <w:pPr>
        <w:spacing w:after="0" w:line="360" w:lineRule="auto"/>
        <w:ind w:left="360"/>
        <w:jc w:val="both"/>
        <w:rPr>
          <w:rFonts w:ascii="Times New Roman" w:hAnsi="Times New Roman"/>
          <w:sz w:val="24"/>
          <w:szCs w:val="24"/>
        </w:rPr>
      </w:pPr>
      <w:r w:rsidRPr="00CA2619">
        <w:rPr>
          <w:rFonts w:ascii="Times New Roman" w:hAnsi="Times New Roman"/>
          <w:sz w:val="24"/>
          <w:szCs w:val="24"/>
          <w:lang w:val="es-ES"/>
        </w:rPr>
        <w:t>29.  Respecta ordinea si disciplina la locul de munca, foloseste integral si cu maxima eficienta timpul de munca;</w:t>
      </w:r>
    </w:p>
    <w:p w:rsidR="00B1719B" w:rsidRPr="00CA2619" w:rsidRDefault="00B1719B" w:rsidP="00480E61">
      <w:pPr>
        <w:numPr>
          <w:ilvl w:val="0"/>
          <w:numId w:val="33"/>
        </w:numPr>
        <w:spacing w:after="0" w:line="360" w:lineRule="auto"/>
        <w:jc w:val="both"/>
        <w:rPr>
          <w:rFonts w:ascii="Times New Roman" w:hAnsi="Times New Roman"/>
          <w:sz w:val="24"/>
          <w:szCs w:val="24"/>
        </w:rPr>
      </w:pPr>
      <w:r w:rsidRPr="00CA2619">
        <w:rPr>
          <w:rFonts w:ascii="Times New Roman" w:hAnsi="Times New Roman"/>
          <w:sz w:val="24"/>
          <w:szCs w:val="24"/>
          <w:lang w:val="es-ES"/>
        </w:rPr>
        <w:t>In functie de nevoile sectiei va prelua si alte puncte de lucru;</w:t>
      </w:r>
    </w:p>
    <w:p w:rsidR="00B1719B" w:rsidRPr="00CA2619" w:rsidRDefault="00B1719B" w:rsidP="00654ECE">
      <w:pPr>
        <w:numPr>
          <w:ilvl w:val="0"/>
          <w:numId w:val="33"/>
        </w:numPr>
        <w:spacing w:after="0" w:line="360" w:lineRule="auto"/>
        <w:ind w:left="502"/>
        <w:jc w:val="both"/>
        <w:rPr>
          <w:rFonts w:ascii="Times New Roman" w:hAnsi="Times New Roman"/>
          <w:sz w:val="24"/>
          <w:szCs w:val="24"/>
        </w:rPr>
      </w:pPr>
      <w:r w:rsidRPr="00CA2619">
        <w:rPr>
          <w:rFonts w:ascii="Times New Roman" w:hAnsi="Times New Roman"/>
          <w:sz w:val="24"/>
          <w:szCs w:val="24"/>
        </w:rPr>
        <w:t xml:space="preserve">Sa isi insuseasca  si sa respecte  prevederile legislatiei  din domeiul securitatii  si sanatatii in munca  si masurile de aplicare a acestora   conform Legii </w:t>
      </w:r>
      <w:r w:rsidR="006A25E1" w:rsidRPr="00CA2619">
        <w:rPr>
          <w:rFonts w:ascii="Times New Roman" w:hAnsi="Times New Roman"/>
          <w:sz w:val="24"/>
          <w:szCs w:val="24"/>
        </w:rPr>
        <w:t xml:space="preserve">nr. </w:t>
      </w:r>
      <w:r w:rsidRPr="00CA2619">
        <w:rPr>
          <w:rFonts w:ascii="Times New Roman" w:hAnsi="Times New Roman"/>
          <w:sz w:val="24"/>
          <w:szCs w:val="24"/>
        </w:rPr>
        <w:t>319/2006   privind securitatea si sanatatea in munca ;</w:t>
      </w:r>
    </w:p>
    <w:p w:rsidR="00B1719B" w:rsidRPr="00CA2619" w:rsidRDefault="00B1719B" w:rsidP="00654ECE">
      <w:pPr>
        <w:numPr>
          <w:ilvl w:val="0"/>
          <w:numId w:val="33"/>
        </w:numPr>
        <w:spacing w:after="0" w:line="360" w:lineRule="auto"/>
        <w:ind w:left="502"/>
        <w:jc w:val="both"/>
        <w:rPr>
          <w:rFonts w:ascii="Times New Roman" w:hAnsi="Times New Roman"/>
          <w:sz w:val="24"/>
          <w:szCs w:val="24"/>
        </w:rPr>
      </w:pPr>
      <w:r w:rsidRPr="00CA2619">
        <w:rPr>
          <w:rFonts w:ascii="Times New Roman" w:hAnsi="Times New Roman"/>
          <w:sz w:val="24"/>
          <w:szCs w:val="24"/>
        </w:rPr>
        <w:t>Sa respecte regulile si masurile de aparare  impotriva  incendiilor,  aduse l</w:t>
      </w:r>
      <w:r w:rsidR="001B534C" w:rsidRPr="00CA2619">
        <w:rPr>
          <w:rFonts w:ascii="Times New Roman" w:hAnsi="Times New Roman"/>
          <w:sz w:val="24"/>
          <w:szCs w:val="24"/>
        </w:rPr>
        <w:t>a cunostiinta , sub orice forma; sa actioneze</w:t>
      </w:r>
      <w:r w:rsidRPr="00CA2619">
        <w:rPr>
          <w:rFonts w:ascii="Times New Roman" w:hAnsi="Times New Roman"/>
          <w:sz w:val="24"/>
          <w:szCs w:val="24"/>
        </w:rPr>
        <w:t>, in conformitate cu proceduri</w:t>
      </w:r>
      <w:r w:rsidR="001B534C" w:rsidRPr="00CA2619">
        <w:rPr>
          <w:rFonts w:ascii="Times New Roman" w:hAnsi="Times New Roman"/>
          <w:sz w:val="24"/>
          <w:szCs w:val="24"/>
        </w:rPr>
        <w:t>le stabilite  la locul de munca</w:t>
      </w:r>
      <w:r w:rsidRPr="00CA2619">
        <w:rPr>
          <w:rFonts w:ascii="Times New Roman" w:hAnsi="Times New Roman"/>
          <w:sz w:val="24"/>
          <w:szCs w:val="24"/>
        </w:rPr>
        <w:t>, in cazul aparitiei  oricarui pericol im</w:t>
      </w:r>
      <w:r w:rsidR="001B534C"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6A25E1" w:rsidRPr="00CA2619">
        <w:rPr>
          <w:rFonts w:ascii="Times New Roman" w:hAnsi="Times New Roman"/>
          <w:sz w:val="24"/>
          <w:szCs w:val="24"/>
        </w:rPr>
        <w:t xml:space="preserve">nr. </w:t>
      </w:r>
      <w:r w:rsidRPr="00CA2619">
        <w:rPr>
          <w:rFonts w:ascii="Times New Roman" w:hAnsi="Times New Roman"/>
          <w:sz w:val="24"/>
          <w:szCs w:val="24"/>
        </w:rPr>
        <w:t>307/2006   privind apararea impotriva incendiilor.</w:t>
      </w:r>
    </w:p>
    <w:p w:rsidR="00B1719B" w:rsidRPr="00CA2619" w:rsidRDefault="00B1719B" w:rsidP="00654ECE">
      <w:pPr>
        <w:widowControl w:val="0"/>
        <w:numPr>
          <w:ilvl w:val="0"/>
          <w:numId w:val="33"/>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Raspunde de folosirea eficienta a resurselor materiale din dotare</w:t>
      </w:r>
    </w:p>
    <w:p w:rsidR="00B1719B" w:rsidRPr="00CA2619" w:rsidRDefault="00B1719B" w:rsidP="00654ECE">
      <w:pPr>
        <w:widowControl w:val="0"/>
        <w:numPr>
          <w:ilvl w:val="0"/>
          <w:numId w:val="33"/>
        </w:numPr>
        <w:tabs>
          <w:tab w:val="left" w:pos="360"/>
        </w:tabs>
        <w:autoSpaceDE w:val="0"/>
        <w:autoSpaceDN w:val="0"/>
        <w:adjustRightInd w:val="0"/>
        <w:spacing w:after="0" w:line="360" w:lineRule="auto"/>
        <w:rPr>
          <w:rFonts w:ascii="Times New Roman" w:hAnsi="Times New Roman"/>
          <w:sz w:val="24"/>
          <w:szCs w:val="24"/>
          <w:lang w:val="es-ES"/>
        </w:rPr>
      </w:pPr>
      <w:r w:rsidRPr="00CA2619">
        <w:rPr>
          <w:rFonts w:ascii="Times New Roman" w:hAnsi="Times New Roman"/>
          <w:sz w:val="24"/>
          <w:szCs w:val="24"/>
          <w:lang w:val="es-ES"/>
        </w:rPr>
        <w:t>Asigura si respecta confidentialitatea si anonimatul  pacientilor</w:t>
      </w:r>
    </w:p>
    <w:p w:rsidR="00B1719B" w:rsidRPr="00CA2619" w:rsidRDefault="00B1719B" w:rsidP="00654ECE">
      <w:pPr>
        <w:numPr>
          <w:ilvl w:val="0"/>
          <w:numId w:val="33"/>
        </w:numPr>
        <w:spacing w:after="0" w:line="360" w:lineRule="auto"/>
        <w:rPr>
          <w:rFonts w:ascii="Times New Roman" w:hAnsi="Times New Roman"/>
          <w:sz w:val="24"/>
          <w:szCs w:val="24"/>
        </w:rPr>
      </w:pPr>
      <w:r w:rsidRPr="00CA2619">
        <w:rPr>
          <w:rFonts w:ascii="Times New Roman" w:hAnsi="Times New Roman"/>
          <w:sz w:val="24"/>
          <w:szCs w:val="24"/>
        </w:rPr>
        <w:t>Respectă secretul profesional confidenţialitatea informaţiei medicale</w:t>
      </w:r>
    </w:p>
    <w:p w:rsidR="00B1719B" w:rsidRPr="00CA2619" w:rsidRDefault="00B1719B" w:rsidP="00654ECE">
      <w:pPr>
        <w:numPr>
          <w:ilvl w:val="0"/>
          <w:numId w:val="33"/>
        </w:numPr>
        <w:spacing w:after="0" w:line="360" w:lineRule="auto"/>
        <w:rPr>
          <w:rFonts w:ascii="Times New Roman" w:hAnsi="Times New Roman"/>
          <w:sz w:val="24"/>
          <w:szCs w:val="24"/>
        </w:rPr>
      </w:pPr>
      <w:r w:rsidRPr="00CA2619">
        <w:rPr>
          <w:rFonts w:ascii="Times New Roman" w:hAnsi="Times New Roman"/>
          <w:sz w:val="24"/>
          <w:szCs w:val="24"/>
        </w:rPr>
        <w:lastRenderedPageBreak/>
        <w:t xml:space="preserve"> 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8B5858" w:rsidRPr="00CA2619" w:rsidRDefault="00B1719B" w:rsidP="00654ECE">
      <w:pPr>
        <w:numPr>
          <w:ilvl w:val="0"/>
          <w:numId w:val="33"/>
        </w:numPr>
        <w:spacing w:after="0" w:line="360" w:lineRule="auto"/>
        <w:rPr>
          <w:rFonts w:ascii="Times New Roman" w:hAnsi="Times New Roman"/>
          <w:sz w:val="24"/>
          <w:szCs w:val="24"/>
        </w:rPr>
      </w:pPr>
      <w:r w:rsidRPr="00CA2619">
        <w:rPr>
          <w:rFonts w:ascii="Times New Roman" w:hAnsi="Times New Roman"/>
          <w:sz w:val="24"/>
          <w:szCs w:val="24"/>
        </w:rPr>
        <w:t xml:space="preserve">Se preocupa pentru imbunatatirea calitatii   conditiilor de cazare, igiena </w:t>
      </w:r>
      <w:bookmarkEnd w:id="239"/>
      <w:bookmarkEnd w:id="240"/>
    </w:p>
    <w:p w:rsidR="00D10C77" w:rsidRPr="00CA2619" w:rsidRDefault="00436D77" w:rsidP="00654ECE">
      <w:pPr>
        <w:pStyle w:val="Heading3"/>
        <w:spacing w:line="360" w:lineRule="auto"/>
        <w:rPr>
          <w:rFonts w:ascii="Times New Roman" w:hAnsi="Times New Roman"/>
          <w:color w:val="auto"/>
          <w:sz w:val="24"/>
          <w:szCs w:val="24"/>
        </w:rPr>
      </w:pPr>
      <w:bookmarkStart w:id="260" w:name="_Toc413930452"/>
      <w:bookmarkStart w:id="261" w:name="_Toc482786107"/>
      <w:r>
        <w:rPr>
          <w:rFonts w:ascii="Times New Roman" w:hAnsi="Times New Roman"/>
          <w:color w:val="auto"/>
          <w:sz w:val="24"/>
          <w:szCs w:val="24"/>
        </w:rPr>
        <w:tab/>
      </w:r>
      <w:r w:rsidR="00D10C77" w:rsidRPr="00CA2619">
        <w:rPr>
          <w:rFonts w:ascii="Times New Roman" w:hAnsi="Times New Roman"/>
          <w:color w:val="auto"/>
          <w:sz w:val="24"/>
          <w:szCs w:val="24"/>
        </w:rPr>
        <w:t>5.3.</w:t>
      </w:r>
      <w:r w:rsidR="004A05F0" w:rsidRPr="00CA2619">
        <w:rPr>
          <w:rFonts w:ascii="Times New Roman" w:hAnsi="Times New Roman"/>
          <w:color w:val="auto"/>
          <w:sz w:val="24"/>
          <w:szCs w:val="24"/>
        </w:rPr>
        <w:t>8.</w:t>
      </w:r>
      <w:r w:rsidR="00D10C77" w:rsidRPr="00CA2619">
        <w:rPr>
          <w:rFonts w:ascii="Times New Roman" w:hAnsi="Times New Roman"/>
          <w:color w:val="auto"/>
          <w:sz w:val="24"/>
          <w:szCs w:val="24"/>
        </w:rPr>
        <w:tab/>
        <w:t>Psiholog</w:t>
      </w:r>
      <w:bookmarkEnd w:id="260"/>
      <w:bookmarkEnd w:id="261"/>
    </w:p>
    <w:p w:rsidR="002E6D89" w:rsidRPr="00CA2619" w:rsidRDefault="001D6578" w:rsidP="00654ECE">
      <w:pPr>
        <w:pStyle w:val="Default"/>
        <w:numPr>
          <w:ilvl w:val="0"/>
          <w:numId w:val="34"/>
        </w:numPr>
        <w:shd w:val="clear" w:color="auto" w:fill="FFFFFF"/>
        <w:spacing w:line="360" w:lineRule="auto"/>
        <w:rPr>
          <w:color w:val="auto"/>
          <w:lang w:val="es-ES"/>
        </w:rPr>
      </w:pPr>
      <w:r w:rsidRPr="00CA2619">
        <w:rPr>
          <w:color w:val="auto"/>
          <w:lang w:val="es-ES"/>
        </w:rPr>
        <w:t>Identifică şi analizează structura psihologică a fiecărui pacient din secţia/compartimentul în care este încadrat</w:t>
      </w:r>
      <w:r w:rsidR="001B534C" w:rsidRPr="00CA2619">
        <w:rPr>
          <w:color w:val="auto"/>
          <w:lang w:val="es-ES"/>
        </w:rPr>
        <w:t>, la indicaţia medicului cu</w:t>
      </w:r>
      <w:r w:rsidR="002E6D89" w:rsidRPr="00CA2619">
        <w:rPr>
          <w:color w:val="auto"/>
          <w:lang w:val="es-ES"/>
        </w:rPr>
        <w:t xml:space="preserve">rant si completeaza Fisa psihologica individuala </w:t>
      </w:r>
    </w:p>
    <w:p w:rsidR="001D6578" w:rsidRPr="00CA2619" w:rsidRDefault="001D6578" w:rsidP="00654ECE">
      <w:pPr>
        <w:numPr>
          <w:ilvl w:val="0"/>
          <w:numId w:val="35"/>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evaluează starea psihologică a pacienţilor pe tot parcursul spitalizării, după caz;</w:t>
      </w:r>
    </w:p>
    <w:p w:rsidR="001D6578" w:rsidRPr="00CA2619" w:rsidRDefault="001D6578" w:rsidP="00654ECE">
      <w:pPr>
        <w:numPr>
          <w:ilvl w:val="0"/>
          <w:numId w:val="35"/>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evaluează nevoile de consiliere pentru fiecare pacient prin:</w:t>
      </w:r>
    </w:p>
    <w:p w:rsidR="001D6578" w:rsidRPr="00CA2619" w:rsidRDefault="001D657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(a) investigarea şi psihodiagnosticul tulburărilor psihice şi al altor condiţii de patologie care implică în etiopatogeneză mecanisme psihologice;</w:t>
      </w:r>
    </w:p>
    <w:p w:rsidR="001D6578" w:rsidRPr="00CA2619" w:rsidRDefault="001D657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(b) evaluare cognitivă şi neuropsihologică;</w:t>
      </w:r>
    </w:p>
    <w:p w:rsidR="001D6578" w:rsidRPr="00CA2619" w:rsidRDefault="001D657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(c) evaluare comportamentală;</w:t>
      </w:r>
    </w:p>
    <w:p w:rsidR="001D6578" w:rsidRPr="00CA2619" w:rsidRDefault="001D657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(d) evaluare subiectiv-emoţională;</w:t>
      </w:r>
    </w:p>
    <w:p w:rsidR="001D6578" w:rsidRPr="00CA2619" w:rsidRDefault="001D657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(e) evaluarea personalităţii şi a mecanismelor de coping / adaptare / defensive;</w:t>
      </w:r>
    </w:p>
    <w:p w:rsidR="001D6578" w:rsidRPr="00CA2619" w:rsidRDefault="001D657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Pr="00CA2619">
        <w:rPr>
          <w:rFonts w:ascii="Times New Roman" w:hAnsi="Times New Roman"/>
          <w:sz w:val="24"/>
          <w:szCs w:val="24"/>
        </w:rPr>
        <w:tab/>
        <w:t>(f) evaluarea contextului familial, profesional, social, economic, cultural în care se manifestă problemele psihologice;</w:t>
      </w:r>
    </w:p>
    <w:p w:rsidR="001D6578" w:rsidRPr="00CA2619" w:rsidRDefault="001D657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(g) evaluarea dezvoltării psihologice;</w:t>
      </w:r>
    </w:p>
    <w:p w:rsidR="001D6578" w:rsidRPr="00CA2619" w:rsidRDefault="001D657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(h) alte evaluări în situaţii care implică componente psihologice.</w:t>
      </w:r>
    </w:p>
    <w:p w:rsidR="001D6578" w:rsidRPr="00CA2619" w:rsidRDefault="001D6578" w:rsidP="00654ECE">
      <w:pPr>
        <w:numPr>
          <w:ilvl w:val="0"/>
          <w:numId w:val="36"/>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stabileşte strategia terapeutică pentru fiecare pacient în parte;</w:t>
      </w:r>
    </w:p>
    <w:p w:rsidR="001D6578" w:rsidRPr="00CA2619" w:rsidRDefault="001D6578" w:rsidP="00654ECE">
      <w:pPr>
        <w:numPr>
          <w:ilvl w:val="0"/>
          <w:numId w:val="36"/>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realizează programul activităţilor de consiliere şi terapeutice în sprijinul bolnavilor şi al familiilor acestora;</w:t>
      </w:r>
    </w:p>
    <w:p w:rsidR="001D6578" w:rsidRPr="00CA2619" w:rsidRDefault="001D6578" w:rsidP="00654ECE">
      <w:pPr>
        <w:numPr>
          <w:ilvl w:val="0"/>
          <w:numId w:val="36"/>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educă pacienţii sub aspectul atitudinii faţa de sine şi faţă de ceilalţi;</w:t>
      </w:r>
    </w:p>
    <w:p w:rsidR="001D6578" w:rsidRPr="00CA2619" w:rsidRDefault="001D6578" w:rsidP="00654ECE">
      <w:pPr>
        <w:numPr>
          <w:ilvl w:val="0"/>
          <w:numId w:val="36"/>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creşte complianţa pacientilor la tratament şi îi conştientizează pe aceştia în legătură cu riscurile nerespectării regimului de tratament;</w:t>
      </w:r>
    </w:p>
    <w:p w:rsidR="001D6578" w:rsidRPr="00CA2619" w:rsidRDefault="001D6578" w:rsidP="00654ECE">
      <w:pPr>
        <w:numPr>
          <w:ilvl w:val="0"/>
          <w:numId w:val="36"/>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intervine în momentele de criză psihologică;</w:t>
      </w:r>
    </w:p>
    <w:p w:rsidR="001D6578" w:rsidRPr="00CA2619" w:rsidRDefault="001D6578" w:rsidP="00654ECE">
      <w:pPr>
        <w:numPr>
          <w:ilvl w:val="0"/>
          <w:numId w:val="36"/>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informează şi educă pacientul cu privire la regulamentul intern al spitalului;</w:t>
      </w:r>
    </w:p>
    <w:p w:rsidR="001D6578" w:rsidRPr="00CA2619" w:rsidRDefault="001D6578" w:rsidP="00654ECE">
      <w:pPr>
        <w:numPr>
          <w:ilvl w:val="0"/>
          <w:numId w:val="36"/>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participă la elaborarea materialelor informative pentru pacienţi.</w:t>
      </w:r>
    </w:p>
    <w:p w:rsidR="006B5E43" w:rsidRPr="00CA2619" w:rsidRDefault="006B5E43" w:rsidP="00654ECE">
      <w:pPr>
        <w:pStyle w:val="Default"/>
        <w:numPr>
          <w:ilvl w:val="0"/>
          <w:numId w:val="34"/>
        </w:numPr>
        <w:shd w:val="clear" w:color="auto" w:fill="FFFFFF"/>
        <w:spacing w:line="360" w:lineRule="auto"/>
        <w:rPr>
          <w:color w:val="auto"/>
          <w:lang w:val="es-ES"/>
        </w:rPr>
      </w:pPr>
      <w:r w:rsidRPr="00CA2619">
        <w:rPr>
          <w:color w:val="auto"/>
          <w:lang w:val="es-ES"/>
        </w:rPr>
        <w:t>Acorda asistenta psihologica de la internare  si pe tot parcursul spitalizarii;</w:t>
      </w:r>
    </w:p>
    <w:p w:rsidR="006B5E43" w:rsidRPr="00CA2619" w:rsidRDefault="006B5E43" w:rsidP="00654ECE">
      <w:pPr>
        <w:pStyle w:val="Default"/>
        <w:numPr>
          <w:ilvl w:val="0"/>
          <w:numId w:val="34"/>
        </w:numPr>
        <w:shd w:val="clear" w:color="auto" w:fill="FFFFFF"/>
        <w:spacing w:line="360" w:lineRule="auto"/>
        <w:rPr>
          <w:color w:val="auto"/>
          <w:lang w:val="es-ES"/>
        </w:rPr>
      </w:pPr>
      <w:r w:rsidRPr="00CA2619">
        <w:rPr>
          <w:color w:val="auto"/>
          <w:lang w:val="es-ES"/>
        </w:rPr>
        <w:t>Efectueaza  zilnic vizita la patul asistatilor si consemneaza in Fisa psihologica individuala starea prezenta  a pacientilor</w:t>
      </w:r>
    </w:p>
    <w:p w:rsidR="006B5E43" w:rsidRPr="00CA2619" w:rsidRDefault="006B5E43" w:rsidP="00654ECE">
      <w:pPr>
        <w:pStyle w:val="Default"/>
        <w:numPr>
          <w:ilvl w:val="0"/>
          <w:numId w:val="34"/>
        </w:numPr>
        <w:shd w:val="clear" w:color="auto" w:fill="FFFFFF"/>
        <w:spacing w:line="360" w:lineRule="auto"/>
        <w:rPr>
          <w:color w:val="auto"/>
          <w:lang w:val="es-ES"/>
        </w:rPr>
      </w:pPr>
      <w:r w:rsidRPr="00CA2619">
        <w:rPr>
          <w:color w:val="auto"/>
          <w:lang w:val="es-ES"/>
        </w:rPr>
        <w:t xml:space="preserve">Participa la raportul de garda , informand medicii  despre orice schimbare a starii psihice a pacientilor, fie de regresie, fie de ameliorare; </w:t>
      </w:r>
    </w:p>
    <w:p w:rsidR="006B5E43" w:rsidRPr="00CA2619" w:rsidRDefault="006B5E43" w:rsidP="00654ECE">
      <w:pPr>
        <w:pStyle w:val="Default"/>
        <w:numPr>
          <w:ilvl w:val="0"/>
          <w:numId w:val="34"/>
        </w:numPr>
        <w:shd w:val="clear" w:color="auto" w:fill="FFFFFF"/>
        <w:spacing w:line="360" w:lineRule="auto"/>
        <w:rPr>
          <w:color w:val="auto"/>
          <w:lang w:val="es-ES"/>
        </w:rPr>
      </w:pPr>
      <w:r w:rsidRPr="00CA2619">
        <w:rPr>
          <w:color w:val="auto"/>
          <w:lang w:val="es-ES"/>
        </w:rPr>
        <w:t>Aplicarea bateriilor de teste psihologice conform procedurii aferente;</w:t>
      </w:r>
    </w:p>
    <w:p w:rsidR="006B5E43" w:rsidRPr="00CA2619" w:rsidRDefault="006B5E43" w:rsidP="00654ECE">
      <w:pPr>
        <w:pStyle w:val="Default"/>
        <w:numPr>
          <w:ilvl w:val="0"/>
          <w:numId w:val="34"/>
        </w:numPr>
        <w:shd w:val="clear" w:color="auto" w:fill="FFFFFF"/>
        <w:spacing w:line="360" w:lineRule="auto"/>
        <w:rPr>
          <w:color w:val="auto"/>
        </w:rPr>
      </w:pPr>
      <w:r w:rsidRPr="00CA2619">
        <w:rPr>
          <w:color w:val="auto"/>
        </w:rPr>
        <w:lastRenderedPageBreak/>
        <w:t>Cotarea testelor psihologice conform procedurii aferente;</w:t>
      </w:r>
    </w:p>
    <w:p w:rsidR="006B5E43" w:rsidRPr="00CA2619" w:rsidRDefault="006B5E43" w:rsidP="00654ECE">
      <w:pPr>
        <w:pStyle w:val="Default"/>
        <w:numPr>
          <w:ilvl w:val="0"/>
          <w:numId w:val="34"/>
        </w:numPr>
        <w:shd w:val="clear" w:color="auto" w:fill="FFFFFF"/>
        <w:spacing w:line="360" w:lineRule="auto"/>
        <w:rPr>
          <w:color w:val="auto"/>
          <w:lang w:val="es-ES"/>
        </w:rPr>
      </w:pPr>
      <w:r w:rsidRPr="00CA2619">
        <w:rPr>
          <w:color w:val="auto"/>
          <w:lang w:val="es-ES"/>
        </w:rPr>
        <w:t>Initiaza si stimuleaza activitatea terapeutica de grup;</w:t>
      </w:r>
    </w:p>
    <w:p w:rsidR="006B5E43" w:rsidRPr="00CA2619" w:rsidRDefault="006B5E43" w:rsidP="00654ECE">
      <w:pPr>
        <w:pStyle w:val="Default"/>
        <w:numPr>
          <w:ilvl w:val="0"/>
          <w:numId w:val="34"/>
        </w:numPr>
        <w:shd w:val="clear" w:color="auto" w:fill="FFFFFF"/>
        <w:spacing w:line="360" w:lineRule="auto"/>
        <w:ind w:left="714" w:hanging="357"/>
        <w:jc w:val="both"/>
        <w:rPr>
          <w:color w:val="auto"/>
          <w:lang w:val="es-ES"/>
        </w:rPr>
      </w:pPr>
      <w:r w:rsidRPr="00CA2619">
        <w:rPr>
          <w:color w:val="auto"/>
          <w:lang w:val="es-ES"/>
        </w:rPr>
        <w:t>Promoveaza  sanatatea si educatia pentru sanatate;</w:t>
      </w:r>
    </w:p>
    <w:p w:rsidR="006B5E43" w:rsidRPr="00CA2619" w:rsidRDefault="00BC3ABC" w:rsidP="00654ECE">
      <w:pPr>
        <w:numPr>
          <w:ilvl w:val="0"/>
          <w:numId w:val="34"/>
        </w:numPr>
        <w:autoSpaceDE w:val="0"/>
        <w:autoSpaceDN w:val="0"/>
        <w:spacing w:after="0" w:line="360" w:lineRule="auto"/>
        <w:ind w:left="714" w:hanging="357"/>
        <w:rPr>
          <w:rFonts w:ascii="Times New Roman" w:hAnsi="Times New Roman"/>
          <w:sz w:val="24"/>
          <w:szCs w:val="24"/>
        </w:rPr>
      </w:pPr>
      <w:r w:rsidRPr="00CA2619">
        <w:rPr>
          <w:rFonts w:ascii="Times New Roman" w:hAnsi="Times New Roman"/>
          <w:sz w:val="24"/>
          <w:szCs w:val="24"/>
        </w:rPr>
        <w:t>Contribuie  la elaborarea</w:t>
      </w:r>
      <w:r w:rsidR="006B5E43" w:rsidRPr="00CA2619">
        <w:rPr>
          <w:rFonts w:ascii="Times New Roman" w:hAnsi="Times New Roman"/>
          <w:sz w:val="24"/>
          <w:szCs w:val="24"/>
        </w:rPr>
        <w:t>,</w:t>
      </w:r>
      <w:r w:rsidRPr="00CA2619">
        <w:rPr>
          <w:rFonts w:ascii="Times New Roman" w:hAnsi="Times New Roman"/>
          <w:sz w:val="24"/>
          <w:szCs w:val="24"/>
        </w:rPr>
        <w:t xml:space="preserve"> </w:t>
      </w:r>
      <w:r w:rsidR="006B5E43" w:rsidRPr="00CA2619">
        <w:rPr>
          <w:rFonts w:ascii="Times New Roman" w:hAnsi="Times New Roman"/>
          <w:sz w:val="24"/>
          <w:szCs w:val="24"/>
        </w:rPr>
        <w:t>monitorizarea si evaluarea proiectelor locale ce deriva din Programul National de Educatie pentru Sanatate ;</w:t>
      </w:r>
    </w:p>
    <w:p w:rsidR="006B5E43" w:rsidRPr="00CA2619" w:rsidRDefault="006B5E43" w:rsidP="00654ECE">
      <w:pPr>
        <w:numPr>
          <w:ilvl w:val="0"/>
          <w:numId w:val="34"/>
        </w:numPr>
        <w:autoSpaceDE w:val="0"/>
        <w:autoSpaceDN w:val="0"/>
        <w:spacing w:after="0" w:line="360" w:lineRule="auto"/>
        <w:jc w:val="both"/>
        <w:rPr>
          <w:rFonts w:ascii="Times New Roman" w:hAnsi="Times New Roman"/>
          <w:sz w:val="24"/>
          <w:szCs w:val="24"/>
        </w:rPr>
      </w:pPr>
      <w:r w:rsidRPr="00CA2619">
        <w:rPr>
          <w:rFonts w:ascii="Times New Roman" w:hAnsi="Times New Roman"/>
          <w:sz w:val="24"/>
          <w:szCs w:val="24"/>
        </w:rPr>
        <w:t>Desfasoara programe de cercetare</w:t>
      </w:r>
      <w:r w:rsidR="00BC3ABC" w:rsidRPr="00CA2619">
        <w:rPr>
          <w:rFonts w:ascii="Times New Roman" w:hAnsi="Times New Roman"/>
          <w:sz w:val="24"/>
          <w:szCs w:val="24"/>
        </w:rPr>
        <w:t xml:space="preserve"> aplicata cu specific comunitar</w:t>
      </w:r>
      <w:r w:rsidRPr="00CA2619">
        <w:rPr>
          <w:rFonts w:ascii="Times New Roman" w:hAnsi="Times New Roman"/>
          <w:sz w:val="24"/>
          <w:szCs w:val="24"/>
        </w:rPr>
        <w:t>, utilizand ca instrumente  monitorizarea si evaluarea in promovarea sanatatii  si educatiei pentru sanatate ;</w:t>
      </w:r>
    </w:p>
    <w:p w:rsidR="006B5E43" w:rsidRPr="00CA2619" w:rsidRDefault="006B5E43" w:rsidP="00654ECE">
      <w:pPr>
        <w:numPr>
          <w:ilvl w:val="0"/>
          <w:numId w:val="34"/>
        </w:numPr>
        <w:autoSpaceDE w:val="0"/>
        <w:autoSpaceDN w:val="0"/>
        <w:spacing w:after="0" w:line="360" w:lineRule="auto"/>
        <w:jc w:val="both"/>
        <w:rPr>
          <w:rFonts w:ascii="Times New Roman" w:hAnsi="Times New Roman"/>
          <w:sz w:val="24"/>
          <w:szCs w:val="24"/>
        </w:rPr>
      </w:pPr>
      <w:r w:rsidRPr="00CA2619">
        <w:rPr>
          <w:rFonts w:ascii="Times New Roman" w:hAnsi="Times New Roman"/>
          <w:sz w:val="24"/>
          <w:szCs w:val="24"/>
        </w:rPr>
        <w:t xml:space="preserve"> Colaboreaza cu depar</w:t>
      </w:r>
      <w:r w:rsidR="00BC3ABC" w:rsidRPr="00CA2619">
        <w:rPr>
          <w:rFonts w:ascii="Times New Roman" w:hAnsi="Times New Roman"/>
          <w:sz w:val="24"/>
          <w:szCs w:val="24"/>
        </w:rPr>
        <w:t>tamentele  autoritatilor locale</w:t>
      </w:r>
      <w:r w:rsidRPr="00CA2619">
        <w:rPr>
          <w:rFonts w:ascii="Times New Roman" w:hAnsi="Times New Roman"/>
          <w:sz w:val="24"/>
          <w:szCs w:val="24"/>
        </w:rPr>
        <w:t>, organizatii nonguvernamentale si alte organizatii din comunitate ;</w:t>
      </w:r>
    </w:p>
    <w:p w:rsidR="006B5E43" w:rsidRPr="00CA2619" w:rsidRDefault="006B5E43" w:rsidP="00654ECE">
      <w:pPr>
        <w:numPr>
          <w:ilvl w:val="0"/>
          <w:numId w:val="34"/>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Se preocupa in permanenta de actualizarea cunostintelor profesionale  si de cele privind legislatia in vigoare ;</w:t>
      </w:r>
    </w:p>
    <w:p w:rsidR="006B5E43" w:rsidRPr="00CA2619" w:rsidRDefault="006B5E43" w:rsidP="00654ECE">
      <w:pPr>
        <w:numPr>
          <w:ilvl w:val="0"/>
          <w:numId w:val="34"/>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 xml:space="preserve">Sa isi insuseasca  si sa respecte  prevederile legislatiei  din domeiul securitatii  si sanatatii in munca  si masurile de aplicare a acestora   conform Legii </w:t>
      </w:r>
      <w:r w:rsidR="006A25E1" w:rsidRPr="00CA2619">
        <w:rPr>
          <w:rFonts w:ascii="Times New Roman" w:hAnsi="Times New Roman"/>
          <w:sz w:val="24"/>
          <w:szCs w:val="24"/>
        </w:rPr>
        <w:t xml:space="preserve">nr. </w:t>
      </w:r>
      <w:r w:rsidRPr="00CA2619">
        <w:rPr>
          <w:rFonts w:ascii="Times New Roman" w:hAnsi="Times New Roman"/>
          <w:sz w:val="24"/>
          <w:szCs w:val="24"/>
        </w:rPr>
        <w:t>319/2006 ,cap.IV art.23 (b) , privind securitatea si sanatatea in munca ;</w:t>
      </w:r>
    </w:p>
    <w:p w:rsidR="006B5E43" w:rsidRPr="00CA2619" w:rsidRDefault="006B5E43" w:rsidP="00654ECE">
      <w:pPr>
        <w:numPr>
          <w:ilvl w:val="0"/>
          <w:numId w:val="34"/>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Sa respecte regulile si masurile de aparare  impotriva  incendiilor,  aduse l</w:t>
      </w:r>
      <w:r w:rsidR="00BC3ABC" w:rsidRPr="00CA2619">
        <w:rPr>
          <w:rFonts w:ascii="Times New Roman" w:hAnsi="Times New Roman"/>
          <w:sz w:val="24"/>
          <w:szCs w:val="24"/>
        </w:rPr>
        <w:t>a cunostiinta , sub orice forma; sa actioneze</w:t>
      </w:r>
      <w:r w:rsidRPr="00CA2619">
        <w:rPr>
          <w:rFonts w:ascii="Times New Roman" w:hAnsi="Times New Roman"/>
          <w:sz w:val="24"/>
          <w:szCs w:val="24"/>
        </w:rPr>
        <w:t>, in conformitate cu proceduri</w:t>
      </w:r>
      <w:r w:rsidR="00BC3ABC" w:rsidRPr="00CA2619">
        <w:rPr>
          <w:rFonts w:ascii="Times New Roman" w:hAnsi="Times New Roman"/>
          <w:sz w:val="24"/>
          <w:szCs w:val="24"/>
        </w:rPr>
        <w:t>le stabilite  la locul de munca</w:t>
      </w:r>
      <w:r w:rsidRPr="00CA2619">
        <w:rPr>
          <w:rFonts w:ascii="Times New Roman" w:hAnsi="Times New Roman"/>
          <w:sz w:val="24"/>
          <w:szCs w:val="24"/>
        </w:rPr>
        <w:t>, in cazul aparitiei  oricarui pericol im</w:t>
      </w:r>
      <w:r w:rsidR="00BC3ABC"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6A25E1" w:rsidRPr="00CA2619">
        <w:rPr>
          <w:rFonts w:ascii="Times New Roman" w:hAnsi="Times New Roman"/>
          <w:sz w:val="24"/>
          <w:szCs w:val="24"/>
        </w:rPr>
        <w:t xml:space="preserve">nr. </w:t>
      </w:r>
      <w:r w:rsidRPr="00CA2619">
        <w:rPr>
          <w:rFonts w:ascii="Times New Roman" w:hAnsi="Times New Roman"/>
          <w:sz w:val="24"/>
          <w:szCs w:val="24"/>
        </w:rPr>
        <w:t>307/2006 art.22 , ( a, f ), privind apararea impotriva incendiilor.</w:t>
      </w:r>
    </w:p>
    <w:p w:rsidR="006B5E43" w:rsidRPr="00CA2619" w:rsidRDefault="006B5E43" w:rsidP="00654ECE">
      <w:pPr>
        <w:numPr>
          <w:ilvl w:val="0"/>
          <w:numId w:val="34"/>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Autoritatea  necesara indeplinirii responsabilitatilor reglementate prin fisa de post este conferita prin caracterul de sarcina de serviciu obligatorie</w:t>
      </w:r>
    </w:p>
    <w:p w:rsidR="006B5E43" w:rsidRPr="00CA2619" w:rsidRDefault="006B5E43" w:rsidP="00654ECE">
      <w:pPr>
        <w:numPr>
          <w:ilvl w:val="0"/>
          <w:numId w:val="34"/>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Asigura  pastrarea si folosirea in bune conditii a tuturor  bunurilor spitalului</w:t>
      </w:r>
    </w:p>
    <w:p w:rsidR="007469D6" w:rsidRPr="00CA2619" w:rsidRDefault="006B5E43" w:rsidP="00654ECE">
      <w:pPr>
        <w:numPr>
          <w:ilvl w:val="0"/>
          <w:numId w:val="34"/>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Strange  si  arhiveaza  documentele medicale care rezulta din activitatea medicala si le preda in arhiva unitatii pe baza de proces-verbal;</w:t>
      </w:r>
    </w:p>
    <w:p w:rsidR="006B5E43" w:rsidRPr="00CA2619" w:rsidRDefault="006B5E43" w:rsidP="00654ECE">
      <w:pPr>
        <w:numPr>
          <w:ilvl w:val="0"/>
          <w:numId w:val="34"/>
        </w:numPr>
        <w:tabs>
          <w:tab w:val="num" w:pos="1230"/>
        </w:tabs>
        <w:spacing w:after="0" w:line="360" w:lineRule="auto"/>
        <w:jc w:val="both"/>
        <w:rPr>
          <w:rFonts w:ascii="Times New Roman" w:hAnsi="Times New Roman"/>
          <w:sz w:val="24"/>
          <w:szCs w:val="24"/>
        </w:rPr>
      </w:pPr>
      <w:r w:rsidRPr="00CA2619">
        <w:rPr>
          <w:rFonts w:ascii="Times New Roman" w:hAnsi="Times New Roman"/>
          <w:i/>
          <w:iCs/>
          <w:sz w:val="24"/>
          <w:szCs w:val="24"/>
        </w:rPr>
        <w:t>Psihologul   trebuie sa cunoasca si sa respecte prevederile Codului deontologic al profesiei de psiholog cu drept de libera practica;</w:t>
      </w:r>
    </w:p>
    <w:p w:rsidR="00C809BE" w:rsidRPr="00CA2619" w:rsidRDefault="00C809BE" w:rsidP="00654ECE">
      <w:pPr>
        <w:numPr>
          <w:ilvl w:val="0"/>
          <w:numId w:val="34"/>
        </w:num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Respectă secretul profesional confidenţialitatea informaţiei medicale.</w:t>
      </w:r>
    </w:p>
    <w:p w:rsidR="00C809BE" w:rsidRPr="00CA2619" w:rsidRDefault="00C809BE" w:rsidP="00654ECE">
      <w:pPr>
        <w:numPr>
          <w:ilvl w:val="0"/>
          <w:numId w:val="34"/>
        </w:numPr>
        <w:spacing w:after="0" w:line="360" w:lineRule="auto"/>
        <w:jc w:val="both"/>
        <w:rPr>
          <w:rFonts w:ascii="Times New Roman" w:hAnsi="Times New Roman"/>
          <w:sz w:val="24"/>
          <w:szCs w:val="24"/>
        </w:rPr>
      </w:pPr>
      <w:r w:rsidRPr="00CA2619">
        <w:rPr>
          <w:rFonts w:ascii="Times New Roman" w:hAnsi="Times New Roman"/>
          <w:sz w:val="24"/>
          <w:szCs w:val="24"/>
        </w:rPr>
        <w:t>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C809BE" w:rsidRPr="00CA2619" w:rsidRDefault="00C809BE" w:rsidP="00654ECE">
      <w:pPr>
        <w:widowControl w:val="0"/>
        <w:numPr>
          <w:ilvl w:val="0"/>
          <w:numId w:val="34"/>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Asigura si respecta confidentialitatea si anonimatul  pacientilor</w:t>
      </w:r>
    </w:p>
    <w:p w:rsidR="007D1064" w:rsidRPr="00CA2619" w:rsidRDefault="007D1064" w:rsidP="00654ECE">
      <w:pPr>
        <w:numPr>
          <w:ilvl w:val="0"/>
          <w:numId w:val="34"/>
        </w:numPr>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rPr>
        <w:t>Implementarea de masuri organizatorice privind imbunatatirea calitatii actului medical, a conditiilor de cazare, igiena si alimentatie</w:t>
      </w:r>
    </w:p>
    <w:p w:rsidR="001D6578" w:rsidRPr="00CA2619" w:rsidRDefault="001D6578" w:rsidP="00654ECE">
      <w:pPr>
        <w:numPr>
          <w:ilvl w:val="0"/>
          <w:numId w:val="3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Intervenţia/asistenţă psihologică va cuprinde cel puţin 3 dintre următoarele componente:</w:t>
      </w:r>
    </w:p>
    <w:p w:rsidR="001D6578" w:rsidRPr="00CA2619" w:rsidRDefault="001D657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(a) educaţie pentru sănătate, promovarea sănătăţii şi a unui stil de viaţa sănătos (ex. prin prevenţie primara şi secundară);</w:t>
      </w:r>
    </w:p>
    <w:p w:rsidR="001D6578" w:rsidRPr="00CA2619" w:rsidRDefault="001D657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lastRenderedPageBreak/>
        <w:t>(b) consiliere şi terapie suportivă;</w:t>
      </w:r>
    </w:p>
    <w:p w:rsidR="001D6578" w:rsidRPr="00CA2619" w:rsidRDefault="001D657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(c) consilierea în situaţii de criza;</w:t>
      </w:r>
    </w:p>
    <w:p w:rsidR="001D6578" w:rsidRPr="00CA2619" w:rsidRDefault="001D657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(d) terapii de scurtă durată focalizate pe problema, prevenţie terţiară, recuperare şi reeducare (individuale, de grup);</w:t>
      </w:r>
    </w:p>
    <w:p w:rsidR="001D6578" w:rsidRPr="00CA2619" w:rsidRDefault="001D657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(e) terapii standard de relaxare şi sugestive;</w:t>
      </w:r>
    </w:p>
    <w:p w:rsidR="001D6578" w:rsidRPr="00CA2619" w:rsidRDefault="001D657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(f) consiliere (ex. prin tehnici comportamentale) specifică obiectivelor medicale (ex. creşterea aderentei la tratament, modificarea stilului de viata, pregătire preoperatorie, prevenţie terţiară </w:t>
      </w:r>
      <w:r w:rsidR="0084389B" w:rsidRPr="00CA2619">
        <w:rPr>
          <w:rFonts w:ascii="Times New Roman" w:hAnsi="Times New Roman"/>
          <w:sz w:val="24"/>
          <w:szCs w:val="24"/>
        </w:rPr>
        <w:t>în cadrul bolilor cronice etc.).</w:t>
      </w:r>
    </w:p>
    <w:p w:rsidR="00787C82" w:rsidRPr="00CA2619" w:rsidRDefault="00787C82" w:rsidP="00B946CA">
      <w:pPr>
        <w:rPr>
          <w:rFonts w:ascii="Times New Roman" w:hAnsi="Times New Roman"/>
          <w:sz w:val="24"/>
          <w:szCs w:val="24"/>
          <w:lang w:eastAsia="ro-RO"/>
        </w:rPr>
      </w:pPr>
      <w:bookmarkStart w:id="262" w:name="_Toc413930453"/>
    </w:p>
    <w:p w:rsidR="00D10C77" w:rsidRPr="00CA2619" w:rsidRDefault="00D10C77" w:rsidP="00654ECE">
      <w:pPr>
        <w:pStyle w:val="Heading1"/>
        <w:spacing w:line="360" w:lineRule="auto"/>
        <w:jc w:val="center"/>
      </w:pPr>
      <w:bookmarkStart w:id="263" w:name="_Toc482786108"/>
      <w:r w:rsidRPr="00CA2619">
        <w:rPr>
          <w:b/>
        </w:rPr>
        <w:t>Cap VI. Activitatea in laboratoare</w:t>
      </w:r>
      <w:bookmarkEnd w:id="262"/>
      <w:bookmarkEnd w:id="263"/>
    </w:p>
    <w:p w:rsidR="00647E8C" w:rsidRPr="00CA2619" w:rsidRDefault="00D10C77" w:rsidP="00654ECE">
      <w:pPr>
        <w:tabs>
          <w:tab w:val="left" w:pos="540"/>
        </w:tabs>
        <w:spacing w:after="0" w:line="360" w:lineRule="auto"/>
        <w:rPr>
          <w:rFonts w:ascii="Times New Roman" w:hAnsi="Times New Roman"/>
          <w:b/>
          <w:sz w:val="24"/>
          <w:szCs w:val="24"/>
        </w:rPr>
      </w:pPr>
      <w:r w:rsidRPr="00CA2619">
        <w:rPr>
          <w:rFonts w:ascii="Times New Roman" w:hAnsi="Times New Roman"/>
          <w:b/>
          <w:sz w:val="24"/>
          <w:szCs w:val="24"/>
        </w:rPr>
        <w:tab/>
      </w:r>
      <w:r w:rsidRPr="00CA2619">
        <w:rPr>
          <w:rFonts w:ascii="Times New Roman" w:hAnsi="Times New Roman"/>
          <w:b/>
          <w:sz w:val="24"/>
          <w:szCs w:val="24"/>
        </w:rPr>
        <w:tab/>
      </w:r>
    </w:p>
    <w:p w:rsidR="00D10C77" w:rsidRPr="00CA2619" w:rsidRDefault="00D10C77" w:rsidP="00654ECE">
      <w:pPr>
        <w:pStyle w:val="Heading2"/>
        <w:numPr>
          <w:ilvl w:val="0"/>
          <w:numId w:val="0"/>
        </w:numPr>
        <w:ind w:left="1440" w:hanging="720"/>
      </w:pPr>
      <w:bookmarkStart w:id="264" w:name="_Toc413930454"/>
      <w:bookmarkStart w:id="265" w:name="_Toc482786109"/>
      <w:r w:rsidRPr="00CA2619">
        <w:t>6.1 Laboratorul de analize medicale</w:t>
      </w:r>
      <w:bookmarkEnd w:id="264"/>
      <w:bookmarkEnd w:id="265"/>
    </w:p>
    <w:p w:rsidR="00D10C77" w:rsidRPr="00CA2619" w:rsidRDefault="00D10C77" w:rsidP="00654ECE">
      <w:pPr>
        <w:spacing w:line="360" w:lineRule="auto"/>
        <w:rPr>
          <w:rFonts w:ascii="Times New Roman" w:hAnsi="Times New Roman"/>
          <w:b/>
          <w:sz w:val="24"/>
          <w:szCs w:val="24"/>
        </w:rPr>
      </w:pPr>
      <w:r w:rsidRPr="00CA2619">
        <w:rPr>
          <w:rFonts w:ascii="Times New Roman" w:hAnsi="Times New Roman"/>
          <w:sz w:val="24"/>
          <w:szCs w:val="24"/>
        </w:rPr>
        <w:tab/>
      </w:r>
      <w:r w:rsidRPr="00CA2619">
        <w:rPr>
          <w:rFonts w:ascii="Times New Roman" w:hAnsi="Times New Roman"/>
          <w:sz w:val="24"/>
          <w:szCs w:val="24"/>
        </w:rPr>
        <w:tab/>
      </w:r>
      <w:r w:rsidRPr="00CA2619">
        <w:rPr>
          <w:rFonts w:ascii="Times New Roman" w:hAnsi="Times New Roman"/>
          <w:sz w:val="24"/>
          <w:szCs w:val="24"/>
        </w:rPr>
        <w:tab/>
      </w:r>
      <w:bookmarkStart w:id="266" w:name="_Toc413930455"/>
      <w:r w:rsidRPr="00CA2619">
        <w:rPr>
          <w:rFonts w:ascii="Times New Roman" w:hAnsi="Times New Roman"/>
          <w:b/>
          <w:sz w:val="24"/>
          <w:szCs w:val="24"/>
        </w:rPr>
        <w:t>6.</w:t>
      </w:r>
      <w:r w:rsidR="00D87DF4" w:rsidRPr="00CA2619">
        <w:rPr>
          <w:rFonts w:ascii="Times New Roman" w:hAnsi="Times New Roman"/>
          <w:b/>
          <w:sz w:val="24"/>
          <w:szCs w:val="24"/>
        </w:rPr>
        <w:t>1</w:t>
      </w:r>
      <w:r w:rsidRPr="00CA2619">
        <w:rPr>
          <w:rFonts w:ascii="Times New Roman" w:hAnsi="Times New Roman"/>
          <w:b/>
          <w:sz w:val="24"/>
          <w:szCs w:val="24"/>
        </w:rPr>
        <w:t>.1.Atr</w:t>
      </w:r>
      <w:r w:rsidR="00A25FAB" w:rsidRPr="00CA2619">
        <w:rPr>
          <w:rFonts w:ascii="Times New Roman" w:hAnsi="Times New Roman"/>
          <w:b/>
          <w:sz w:val="24"/>
          <w:szCs w:val="24"/>
        </w:rPr>
        <w:t>i</w:t>
      </w:r>
      <w:r w:rsidRPr="00CA2619">
        <w:rPr>
          <w:rFonts w:ascii="Times New Roman" w:hAnsi="Times New Roman"/>
          <w:b/>
          <w:sz w:val="24"/>
          <w:szCs w:val="24"/>
        </w:rPr>
        <w:t>butii</w:t>
      </w:r>
      <w:bookmarkEnd w:id="266"/>
    </w:p>
    <w:p w:rsidR="00B4649E" w:rsidRPr="00CA2619" w:rsidRDefault="00B4649E" w:rsidP="00654ECE">
      <w:pPr>
        <w:autoSpaceDE w:val="0"/>
        <w:autoSpaceDN w:val="0"/>
        <w:adjustRightInd w:val="0"/>
        <w:spacing w:after="0" w:line="360" w:lineRule="auto"/>
        <w:ind w:firstLine="720"/>
        <w:rPr>
          <w:rFonts w:ascii="Times New Roman" w:hAnsi="Times New Roman"/>
          <w:sz w:val="24"/>
          <w:szCs w:val="24"/>
        </w:rPr>
      </w:pPr>
      <w:r w:rsidRPr="00CA2619">
        <w:rPr>
          <w:rFonts w:ascii="Times New Roman" w:hAnsi="Times New Roman"/>
          <w:sz w:val="24"/>
          <w:szCs w:val="24"/>
        </w:rPr>
        <w:t xml:space="preserve">Laboratorul de </w:t>
      </w:r>
      <w:r w:rsidR="00F7698E" w:rsidRPr="00CA2619">
        <w:rPr>
          <w:rFonts w:ascii="Times New Roman" w:hAnsi="Times New Roman"/>
          <w:sz w:val="24"/>
          <w:szCs w:val="24"/>
        </w:rPr>
        <w:t xml:space="preserve">Analize Medicale este acreditar RENAR </w:t>
      </w:r>
      <w:r w:rsidRPr="00CA2619">
        <w:rPr>
          <w:rFonts w:ascii="Times New Roman" w:hAnsi="Times New Roman"/>
          <w:sz w:val="24"/>
          <w:szCs w:val="24"/>
        </w:rPr>
        <w:t>şi are</w:t>
      </w:r>
      <w:r w:rsidR="00F7698E" w:rsidRPr="00CA2619">
        <w:rPr>
          <w:rFonts w:ascii="Times New Roman" w:hAnsi="Times New Roman"/>
          <w:sz w:val="24"/>
          <w:szCs w:val="24"/>
        </w:rPr>
        <w:t xml:space="preserve"> </w:t>
      </w:r>
      <w:r w:rsidRPr="00CA2619">
        <w:rPr>
          <w:rFonts w:ascii="Times New Roman" w:hAnsi="Times New Roman"/>
          <w:sz w:val="24"/>
          <w:szCs w:val="24"/>
        </w:rPr>
        <w:t>următoarele atribuţii:</w:t>
      </w:r>
    </w:p>
    <w:p w:rsidR="00B4649E" w:rsidRPr="00CA2619" w:rsidRDefault="00B4649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efectuarea analizelor medicale de: hematologie, citologie, biochimie, serologie,</w:t>
      </w:r>
      <w:r w:rsidR="004D465D" w:rsidRPr="00CA2619">
        <w:rPr>
          <w:rFonts w:ascii="Times New Roman" w:hAnsi="Times New Roman"/>
          <w:sz w:val="24"/>
          <w:szCs w:val="24"/>
        </w:rPr>
        <w:t xml:space="preserve"> </w:t>
      </w:r>
      <w:r w:rsidRPr="00CA2619">
        <w:rPr>
          <w:rFonts w:ascii="Times New Roman" w:hAnsi="Times New Roman"/>
          <w:sz w:val="24"/>
          <w:szCs w:val="24"/>
        </w:rPr>
        <w:t>microbiologie, virusologie, parazitologie, micologie, necesare precizării diagnosticului,</w:t>
      </w:r>
      <w:r w:rsidR="004D465D" w:rsidRPr="00CA2619">
        <w:rPr>
          <w:rFonts w:ascii="Times New Roman" w:hAnsi="Times New Roman"/>
          <w:sz w:val="24"/>
          <w:szCs w:val="24"/>
        </w:rPr>
        <w:t xml:space="preserve"> </w:t>
      </w:r>
      <w:r w:rsidRPr="00CA2619">
        <w:rPr>
          <w:rFonts w:ascii="Times New Roman" w:hAnsi="Times New Roman"/>
          <w:sz w:val="24"/>
          <w:szCs w:val="24"/>
        </w:rPr>
        <w:t>stadiului de evoluţie a bolii şi examenelor profilactice, utilizând numai reactivi care au</w:t>
      </w:r>
      <w:r w:rsidR="004D465D" w:rsidRPr="00CA2619">
        <w:rPr>
          <w:rFonts w:ascii="Times New Roman" w:hAnsi="Times New Roman"/>
          <w:sz w:val="24"/>
          <w:szCs w:val="24"/>
        </w:rPr>
        <w:t xml:space="preserve"> </w:t>
      </w:r>
      <w:r w:rsidRPr="00CA2619">
        <w:rPr>
          <w:rFonts w:ascii="Times New Roman" w:hAnsi="Times New Roman"/>
          <w:sz w:val="24"/>
          <w:szCs w:val="24"/>
        </w:rPr>
        <w:t>declaraţii de conformitate CE emise de producători.</w:t>
      </w:r>
    </w:p>
    <w:p w:rsidR="00B4649E" w:rsidRPr="00CA2619" w:rsidRDefault="00B4649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ţinerea unei evidenţe de gestiune cantitativ - valorică corectă şi la zi a reactivilor;</w:t>
      </w:r>
    </w:p>
    <w:p w:rsidR="00B4649E" w:rsidRPr="00CA2619" w:rsidRDefault="00B4649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calibrarea şi spălarea aparatelor de laborator conform specificaţiilor tehnice şi să</w:t>
      </w:r>
      <w:r w:rsidR="004D465D" w:rsidRPr="00CA2619">
        <w:rPr>
          <w:rFonts w:ascii="Times New Roman" w:hAnsi="Times New Roman"/>
          <w:sz w:val="24"/>
          <w:szCs w:val="24"/>
        </w:rPr>
        <w:t xml:space="preserve"> </w:t>
      </w:r>
      <w:r w:rsidRPr="00CA2619">
        <w:rPr>
          <w:rFonts w:ascii="Times New Roman" w:hAnsi="Times New Roman"/>
          <w:sz w:val="24"/>
          <w:szCs w:val="24"/>
        </w:rPr>
        <w:t xml:space="preserve">consemneze </w:t>
      </w:r>
      <w:r w:rsidR="004D465D" w:rsidRPr="00CA2619">
        <w:rPr>
          <w:rFonts w:ascii="Times New Roman" w:hAnsi="Times New Roman"/>
          <w:sz w:val="24"/>
          <w:szCs w:val="24"/>
        </w:rPr>
        <w:t xml:space="preserve"> </w:t>
      </w:r>
      <w:r w:rsidRPr="00CA2619">
        <w:rPr>
          <w:rFonts w:ascii="Times New Roman" w:hAnsi="Times New Roman"/>
          <w:sz w:val="24"/>
          <w:szCs w:val="24"/>
        </w:rPr>
        <w:t>aceste operaţiuni pentru conformitate şi regularitate, în documentele</w:t>
      </w:r>
      <w:r w:rsidR="004D465D" w:rsidRPr="00CA2619">
        <w:rPr>
          <w:rFonts w:ascii="Times New Roman" w:hAnsi="Times New Roman"/>
          <w:sz w:val="24"/>
          <w:szCs w:val="24"/>
        </w:rPr>
        <w:t xml:space="preserve"> </w:t>
      </w:r>
      <w:r w:rsidRPr="00CA2619">
        <w:rPr>
          <w:rFonts w:ascii="Times New Roman" w:hAnsi="Times New Roman"/>
          <w:sz w:val="24"/>
          <w:szCs w:val="24"/>
        </w:rPr>
        <w:t>obligatorii de control în termen conform legii;</w:t>
      </w:r>
    </w:p>
    <w:p w:rsidR="00B4649E" w:rsidRPr="00CA2619" w:rsidRDefault="00B4649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recepţionarea produselor sosite pentru examene de laborator şi înscrierea lor</w:t>
      </w:r>
      <w:r w:rsidR="004D465D" w:rsidRPr="00CA2619">
        <w:rPr>
          <w:rFonts w:ascii="Times New Roman" w:hAnsi="Times New Roman"/>
          <w:sz w:val="24"/>
          <w:szCs w:val="24"/>
        </w:rPr>
        <w:t xml:space="preserve"> </w:t>
      </w:r>
      <w:r w:rsidRPr="00CA2619">
        <w:rPr>
          <w:rFonts w:ascii="Times New Roman" w:hAnsi="Times New Roman"/>
          <w:sz w:val="24"/>
          <w:szCs w:val="24"/>
        </w:rPr>
        <w:t>corectă;</w:t>
      </w:r>
    </w:p>
    <w:p w:rsidR="00B4649E" w:rsidRPr="00CA2619" w:rsidRDefault="00B4649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asigurarea recipientelor necesare recoltării produselor patologice;</w:t>
      </w:r>
    </w:p>
    <w:p w:rsidR="00B4649E" w:rsidRPr="00CA2619" w:rsidRDefault="00B4649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recoltarea corectă şi distribuirea la timp a rezultatelor examenelor efectuate;</w:t>
      </w:r>
    </w:p>
    <w:p w:rsidR="00B4649E" w:rsidRPr="00CA2619" w:rsidRDefault="00B4649E"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Transportul produselor biologice din spital către laborator se asigură în condiţii</w:t>
      </w:r>
      <w:r w:rsidR="004D465D" w:rsidRPr="00CA2619">
        <w:rPr>
          <w:rFonts w:ascii="Times New Roman" w:hAnsi="Times New Roman"/>
          <w:sz w:val="24"/>
          <w:szCs w:val="24"/>
        </w:rPr>
        <w:t xml:space="preserve"> </w:t>
      </w:r>
      <w:r w:rsidRPr="00CA2619">
        <w:rPr>
          <w:rFonts w:ascii="Times New Roman" w:hAnsi="Times New Roman"/>
          <w:sz w:val="24"/>
          <w:szCs w:val="24"/>
        </w:rPr>
        <w:t>corespunzătoare, de către cadrele medii şi auxiliare din secţiile cu paturi.</w:t>
      </w:r>
    </w:p>
    <w:p w:rsidR="00B4649E" w:rsidRPr="00CA2619" w:rsidRDefault="00B4649E"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Rezultatul examenului se pune la dispoziţia secţiilor cu paturi, în aceeaşi zi sau cât</w:t>
      </w:r>
      <w:r w:rsidR="004D465D" w:rsidRPr="00CA2619">
        <w:rPr>
          <w:rFonts w:ascii="Times New Roman" w:hAnsi="Times New Roman"/>
          <w:sz w:val="24"/>
          <w:szCs w:val="24"/>
        </w:rPr>
        <w:t xml:space="preserve"> </w:t>
      </w:r>
      <w:r w:rsidRPr="00CA2619">
        <w:rPr>
          <w:rFonts w:ascii="Times New Roman" w:hAnsi="Times New Roman"/>
          <w:sz w:val="24"/>
          <w:szCs w:val="24"/>
        </w:rPr>
        <w:t>mai curând după efectuarea şi obţinerea rezultatului.</w:t>
      </w:r>
    </w:p>
    <w:p w:rsidR="00B4649E" w:rsidRPr="00CA2619" w:rsidRDefault="00B4649E"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Accesul în spaţiu de lucru al Laboratorului de Analize Medicale este permis doar</w:t>
      </w:r>
      <w:r w:rsidR="004D465D" w:rsidRPr="00CA2619">
        <w:rPr>
          <w:rFonts w:ascii="Times New Roman" w:hAnsi="Times New Roman"/>
          <w:sz w:val="24"/>
          <w:szCs w:val="24"/>
        </w:rPr>
        <w:t xml:space="preserve">  </w:t>
      </w:r>
      <w:r w:rsidRPr="00CA2619">
        <w:rPr>
          <w:rFonts w:ascii="Times New Roman" w:hAnsi="Times New Roman"/>
          <w:sz w:val="24"/>
          <w:szCs w:val="24"/>
        </w:rPr>
        <w:t xml:space="preserve">personalului </w:t>
      </w:r>
      <w:r w:rsidR="004D465D" w:rsidRPr="00CA2619">
        <w:rPr>
          <w:rFonts w:ascii="Times New Roman" w:hAnsi="Times New Roman"/>
          <w:sz w:val="24"/>
          <w:szCs w:val="24"/>
        </w:rPr>
        <w:t xml:space="preserve"> </w:t>
      </w:r>
      <w:r w:rsidR="00C22C15" w:rsidRPr="00CA2619">
        <w:rPr>
          <w:rFonts w:ascii="Times New Roman" w:hAnsi="Times New Roman"/>
          <w:sz w:val="24"/>
          <w:szCs w:val="24"/>
        </w:rPr>
        <w:t>a</w:t>
      </w:r>
      <w:r w:rsidRPr="00CA2619">
        <w:rPr>
          <w:rFonts w:ascii="Times New Roman" w:hAnsi="Times New Roman"/>
          <w:sz w:val="24"/>
          <w:szCs w:val="24"/>
        </w:rPr>
        <w:t>utorizat care îşi desfăşoară activitatea în cadrul laboratorului în timpul</w:t>
      </w:r>
      <w:r w:rsidR="004D465D" w:rsidRPr="00CA2619">
        <w:rPr>
          <w:rFonts w:ascii="Times New Roman" w:hAnsi="Times New Roman"/>
          <w:sz w:val="24"/>
          <w:szCs w:val="24"/>
        </w:rPr>
        <w:t xml:space="preserve"> </w:t>
      </w:r>
      <w:r w:rsidRPr="00CA2619">
        <w:rPr>
          <w:rFonts w:ascii="Times New Roman" w:hAnsi="Times New Roman"/>
          <w:sz w:val="24"/>
          <w:szCs w:val="24"/>
        </w:rPr>
        <w:t>programului de lucru.</w:t>
      </w:r>
    </w:p>
    <w:p w:rsidR="00B4649E" w:rsidRPr="00CA2619" w:rsidRDefault="00B4649E"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Medicul Şef al Laboratorului stabileşte necesarul de produse în vederea unei</w:t>
      </w:r>
      <w:r w:rsidR="00151283" w:rsidRPr="00CA2619">
        <w:rPr>
          <w:rFonts w:ascii="Times New Roman" w:hAnsi="Times New Roman"/>
          <w:sz w:val="24"/>
          <w:szCs w:val="24"/>
        </w:rPr>
        <w:t xml:space="preserve"> </w:t>
      </w:r>
      <w:r w:rsidRPr="00CA2619">
        <w:rPr>
          <w:rFonts w:ascii="Times New Roman" w:hAnsi="Times New Roman"/>
          <w:sz w:val="24"/>
          <w:szCs w:val="24"/>
        </w:rPr>
        <w:t>funcţionări normale a laboratorului realizând partea corespunzătoare a planului anual de</w:t>
      </w:r>
      <w:r w:rsidR="00151283" w:rsidRPr="00CA2619">
        <w:rPr>
          <w:rFonts w:ascii="Times New Roman" w:hAnsi="Times New Roman"/>
          <w:sz w:val="24"/>
          <w:szCs w:val="24"/>
        </w:rPr>
        <w:t xml:space="preserve"> </w:t>
      </w:r>
      <w:r w:rsidRPr="00CA2619">
        <w:rPr>
          <w:rFonts w:ascii="Times New Roman" w:hAnsi="Times New Roman"/>
          <w:sz w:val="24"/>
          <w:szCs w:val="24"/>
        </w:rPr>
        <w:t>achiziţii al spitalului;</w:t>
      </w:r>
    </w:p>
    <w:p w:rsidR="00B4649E" w:rsidRPr="00CA2619" w:rsidRDefault="00B4649E"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Laboratorul de Analize Medicale întocmeşte, menţine actualizată şi afişează lista</w:t>
      </w:r>
      <w:r w:rsidR="00151283" w:rsidRPr="00CA2619">
        <w:rPr>
          <w:rFonts w:ascii="Times New Roman" w:hAnsi="Times New Roman"/>
          <w:sz w:val="24"/>
          <w:szCs w:val="24"/>
        </w:rPr>
        <w:t xml:space="preserve"> </w:t>
      </w:r>
      <w:r w:rsidRPr="00CA2619">
        <w:rPr>
          <w:rFonts w:ascii="Times New Roman" w:hAnsi="Times New Roman"/>
          <w:sz w:val="24"/>
          <w:szCs w:val="24"/>
        </w:rPr>
        <w:t>serviciilor medicale pe care le efectuează;</w:t>
      </w:r>
    </w:p>
    <w:p w:rsidR="00B4649E" w:rsidRPr="00CA2619" w:rsidRDefault="00B4649E"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lastRenderedPageBreak/>
        <w:t>Colectarea, depozitarea evacuarea şi neutralizarea deşeurilor rezultate în urma</w:t>
      </w:r>
      <w:r w:rsidR="00151283" w:rsidRPr="00CA2619">
        <w:rPr>
          <w:rFonts w:ascii="Times New Roman" w:hAnsi="Times New Roman"/>
          <w:sz w:val="24"/>
          <w:szCs w:val="24"/>
        </w:rPr>
        <w:t xml:space="preserve"> </w:t>
      </w:r>
      <w:r w:rsidRPr="00CA2619">
        <w:rPr>
          <w:rFonts w:ascii="Times New Roman" w:hAnsi="Times New Roman"/>
          <w:sz w:val="24"/>
          <w:szCs w:val="24"/>
        </w:rPr>
        <w:t>desfăşurării activităţii medicale se fac în conformitate cu prevederile legale în vigoare.</w:t>
      </w:r>
    </w:p>
    <w:p w:rsidR="009F1EAA" w:rsidRPr="00CA2619" w:rsidRDefault="00B4649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Accesul pacienţilor este permis numai în spaţiile destinate acestora şi numai în</w:t>
      </w:r>
      <w:r w:rsidR="00151283" w:rsidRPr="00CA2619">
        <w:rPr>
          <w:rFonts w:ascii="Times New Roman" w:hAnsi="Times New Roman"/>
          <w:sz w:val="24"/>
          <w:szCs w:val="24"/>
        </w:rPr>
        <w:t xml:space="preserve"> </w:t>
      </w:r>
      <w:r w:rsidRPr="00CA2619">
        <w:rPr>
          <w:rFonts w:ascii="Times New Roman" w:hAnsi="Times New Roman"/>
          <w:sz w:val="24"/>
          <w:szCs w:val="24"/>
        </w:rPr>
        <w:t>timpul programului de lucru.</w:t>
      </w:r>
    </w:p>
    <w:p w:rsidR="00FE3D2E" w:rsidRPr="00CA2619" w:rsidRDefault="00FE3D2E" w:rsidP="00654ECE">
      <w:pPr>
        <w:autoSpaceDE w:val="0"/>
        <w:autoSpaceDN w:val="0"/>
        <w:adjustRightInd w:val="0"/>
        <w:spacing w:after="0" w:line="360" w:lineRule="auto"/>
        <w:jc w:val="both"/>
        <w:rPr>
          <w:rFonts w:ascii="Times New Roman" w:hAnsi="Times New Roman"/>
          <w:sz w:val="24"/>
          <w:szCs w:val="24"/>
        </w:rPr>
      </w:pPr>
    </w:p>
    <w:p w:rsidR="00D10C77" w:rsidRPr="00CA2619" w:rsidRDefault="00647E8C" w:rsidP="00654ECE">
      <w:pPr>
        <w:spacing w:line="360" w:lineRule="auto"/>
        <w:rPr>
          <w:rFonts w:ascii="Times New Roman" w:hAnsi="Times New Roman"/>
          <w:b/>
          <w:sz w:val="24"/>
          <w:szCs w:val="24"/>
        </w:rPr>
      </w:pPr>
      <w:r w:rsidRPr="00CA2619">
        <w:rPr>
          <w:rFonts w:ascii="Times New Roman" w:hAnsi="Times New Roman"/>
          <w:b/>
          <w:sz w:val="24"/>
          <w:szCs w:val="24"/>
        </w:rPr>
        <w:tab/>
      </w:r>
      <w:bookmarkStart w:id="267" w:name="_Toc413930456"/>
      <w:r w:rsidR="00D10C77" w:rsidRPr="00CA2619">
        <w:rPr>
          <w:rFonts w:ascii="Times New Roman" w:hAnsi="Times New Roman"/>
          <w:b/>
          <w:sz w:val="24"/>
          <w:szCs w:val="24"/>
        </w:rPr>
        <w:t>6.2.2. Atributiile personalului</w:t>
      </w:r>
      <w:bookmarkEnd w:id="267"/>
    </w:p>
    <w:p w:rsidR="00D10C77" w:rsidRPr="00CA2619" w:rsidRDefault="00D10C77" w:rsidP="00654ECE">
      <w:pPr>
        <w:spacing w:line="360" w:lineRule="auto"/>
        <w:jc w:val="both"/>
        <w:rPr>
          <w:rFonts w:ascii="Times New Roman" w:hAnsi="Times New Roman"/>
          <w:sz w:val="24"/>
          <w:szCs w:val="24"/>
        </w:rPr>
      </w:pPr>
      <w:r w:rsidRPr="00CA2619">
        <w:rPr>
          <w:rFonts w:ascii="Times New Roman" w:hAnsi="Times New Roman"/>
          <w:b/>
          <w:sz w:val="24"/>
          <w:szCs w:val="24"/>
        </w:rPr>
        <w:tab/>
        <w:t>6.2.2.1.Medicul de specialitate</w:t>
      </w:r>
      <w:r w:rsidR="00A67A76" w:rsidRPr="00CA2619">
        <w:rPr>
          <w:rFonts w:ascii="Times New Roman" w:hAnsi="Times New Roman"/>
          <w:b/>
          <w:sz w:val="24"/>
          <w:szCs w:val="24"/>
        </w:rPr>
        <w:t xml:space="preserve"> / sef de laborator</w:t>
      </w:r>
      <w:r w:rsidR="002C4576" w:rsidRPr="00CA2619">
        <w:rPr>
          <w:rFonts w:ascii="Times New Roman" w:hAnsi="Times New Roman"/>
          <w:sz w:val="24"/>
          <w:szCs w:val="24"/>
        </w:rPr>
        <w:t xml:space="preserve"> are in </w:t>
      </w:r>
      <w:r w:rsidR="00647E8C" w:rsidRPr="00CA2619">
        <w:rPr>
          <w:rFonts w:ascii="Times New Roman" w:hAnsi="Times New Roman"/>
          <w:sz w:val="24"/>
          <w:szCs w:val="24"/>
        </w:rPr>
        <w:t>principal urmatoarele atributii</w:t>
      </w:r>
      <w:r w:rsidR="002C4576" w:rsidRPr="00CA2619">
        <w:rPr>
          <w:rFonts w:ascii="Times New Roman" w:hAnsi="Times New Roman"/>
          <w:sz w:val="24"/>
          <w:szCs w:val="24"/>
        </w:rPr>
        <w:t xml:space="preserve">: </w:t>
      </w:r>
    </w:p>
    <w:p w:rsidR="002C4576" w:rsidRPr="00CA2619" w:rsidRDefault="002C457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efectuează analize, investigaţii  de specialitate;</w:t>
      </w:r>
    </w:p>
    <w:p w:rsidR="002C4576" w:rsidRPr="00CA2619" w:rsidRDefault="002C457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prezintă cazurile deosebite </w:t>
      </w:r>
      <w:r w:rsidR="001F656A" w:rsidRPr="00CA2619">
        <w:rPr>
          <w:rFonts w:ascii="Times New Roman" w:hAnsi="Times New Roman"/>
          <w:sz w:val="24"/>
          <w:szCs w:val="24"/>
        </w:rPr>
        <w:t>directorului medical</w:t>
      </w:r>
      <w:r w:rsidRPr="00CA2619">
        <w:rPr>
          <w:rFonts w:ascii="Times New Roman" w:hAnsi="Times New Roman"/>
          <w:sz w:val="24"/>
          <w:szCs w:val="24"/>
        </w:rPr>
        <w:t>;</w:t>
      </w:r>
    </w:p>
    <w:p w:rsidR="002C4576" w:rsidRPr="00CA2619" w:rsidRDefault="002C457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întocmeşte şi semnează documentele privind investigaţiile sau tratamentele efectuate;</w:t>
      </w:r>
    </w:p>
    <w:p w:rsidR="002C4576" w:rsidRPr="00CA2619" w:rsidRDefault="002C457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urmăreşte perfecţionarea pregătirii profesionale a personalului în subordine;</w:t>
      </w:r>
    </w:p>
    <w:p w:rsidR="00F83B72" w:rsidRPr="00CA2619" w:rsidRDefault="002C457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răspunde prompt la solicitări în caz de urgenţe </w:t>
      </w:r>
      <w:r w:rsidR="00F83B72" w:rsidRPr="00CA2619">
        <w:rPr>
          <w:rFonts w:ascii="Times New Roman" w:hAnsi="Times New Roman"/>
          <w:sz w:val="24"/>
          <w:szCs w:val="24"/>
        </w:rPr>
        <w:t xml:space="preserve">medicale </w:t>
      </w:r>
      <w:r w:rsidRPr="00CA2619">
        <w:rPr>
          <w:rFonts w:ascii="Times New Roman" w:hAnsi="Times New Roman"/>
          <w:sz w:val="24"/>
          <w:szCs w:val="24"/>
        </w:rPr>
        <w:t>sau de consulturi cu alţi medici;</w:t>
      </w:r>
    </w:p>
    <w:p w:rsidR="002C4576" w:rsidRPr="00CA2619" w:rsidRDefault="00DD717C"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2C4576" w:rsidRPr="00CA2619">
        <w:rPr>
          <w:rFonts w:ascii="Times New Roman" w:hAnsi="Times New Roman"/>
          <w:sz w:val="24"/>
          <w:szCs w:val="24"/>
        </w:rPr>
        <w:t>- urmăreşte introducerea în practică a metodelor şi tehnicilor noi;</w:t>
      </w:r>
    </w:p>
    <w:p w:rsidR="002C4576" w:rsidRPr="00CA2619" w:rsidRDefault="002C457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foloseşte corect bunurile în grijă şi ia măsuri pentru conservarea repararea şi înlocuirea lor;</w:t>
      </w:r>
    </w:p>
    <w:p w:rsidR="00FA69AA" w:rsidRPr="00CA2619" w:rsidRDefault="002C457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răspunde de asigurarea condiţiilor igienico</w:t>
      </w:r>
      <w:r w:rsidR="00F14AE2" w:rsidRPr="00CA2619">
        <w:rPr>
          <w:rFonts w:ascii="Times New Roman" w:hAnsi="Times New Roman"/>
          <w:sz w:val="24"/>
          <w:szCs w:val="24"/>
        </w:rPr>
        <w:t xml:space="preserve"> </w:t>
      </w:r>
      <w:r w:rsidRPr="00CA2619">
        <w:rPr>
          <w:rFonts w:ascii="Times New Roman" w:hAnsi="Times New Roman"/>
          <w:sz w:val="24"/>
          <w:szCs w:val="24"/>
        </w:rPr>
        <w:t>- sanitare la locul de muncă, de disciplina, ţinută şi comportamentul personalului în subordine.</w:t>
      </w:r>
    </w:p>
    <w:p w:rsidR="00557583" w:rsidRPr="00CA2619" w:rsidRDefault="00557583" w:rsidP="00654ECE">
      <w:p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-Respectă secretul profesional confidenţialitatea informaţiei medicale.</w:t>
      </w:r>
    </w:p>
    <w:p w:rsidR="00557583" w:rsidRPr="00CA2619" w:rsidRDefault="00557583" w:rsidP="00654ECE">
      <w:pPr>
        <w:spacing w:after="0" w:line="360" w:lineRule="auto"/>
        <w:jc w:val="both"/>
        <w:rPr>
          <w:rFonts w:ascii="Times New Roman" w:hAnsi="Times New Roman"/>
          <w:sz w:val="24"/>
          <w:szCs w:val="24"/>
        </w:rPr>
      </w:pPr>
      <w:r w:rsidRPr="00CA2619">
        <w:rPr>
          <w:rFonts w:ascii="Times New Roman" w:hAnsi="Times New Roman"/>
          <w:sz w:val="24"/>
          <w:szCs w:val="24"/>
        </w:rPr>
        <w:t>- 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557583" w:rsidRPr="00CA2619" w:rsidRDefault="00557583" w:rsidP="00654ECE">
      <w:pPr>
        <w:widowControl w:val="0"/>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Asigura si respecta confidentialitatea si anonimatul  pacientilor</w:t>
      </w:r>
    </w:p>
    <w:p w:rsidR="00557583" w:rsidRPr="00CA2619" w:rsidRDefault="007D106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Implementarea de masuri organizatorice privind imbunatatirea calitatii actului medical</w:t>
      </w:r>
    </w:p>
    <w:p w:rsidR="000033B8" w:rsidRPr="00CA2619" w:rsidRDefault="000033B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participa la sedintele de inchidere ale auditurilor externe si interne ale compartimentelor acreditate;</w:t>
      </w:r>
    </w:p>
    <w:p w:rsidR="000033B8" w:rsidRPr="00CA2619" w:rsidRDefault="000033B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participa la sedinta de inchidere a analizei SMC (Sistemul de Management al Calitatii) pentru compartimentele acreditate;</w:t>
      </w:r>
    </w:p>
    <w:p w:rsidR="008850F7" w:rsidRPr="00CA2619" w:rsidRDefault="008850F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propune domeniile de participare la schemele de intercomparare laboratoare, analizeaza rapoartele emise de organizatorul de scheme de intercomparare si elaboreaza procese verbale de analiza a rapoartelor</w:t>
      </w:r>
      <w:r w:rsidR="00022F1F" w:rsidRPr="00CA2619">
        <w:rPr>
          <w:rFonts w:ascii="Times New Roman" w:hAnsi="Times New Roman"/>
          <w:sz w:val="24"/>
          <w:szCs w:val="24"/>
        </w:rPr>
        <w:t>;</w:t>
      </w:r>
    </w:p>
    <w:p w:rsidR="00022F1F" w:rsidRPr="00CA2619" w:rsidRDefault="00022F1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analizeaza sugestiile si reclamatiile si participa la elaborarea raspunsului la reclamatie, precum</w:t>
      </w:r>
      <w:r w:rsidR="00BF6F9B" w:rsidRPr="00CA2619">
        <w:rPr>
          <w:rFonts w:ascii="Times New Roman" w:hAnsi="Times New Roman"/>
          <w:sz w:val="24"/>
          <w:szCs w:val="24"/>
        </w:rPr>
        <w:t xml:space="preserve"> si la elaborarea masurilor cor</w:t>
      </w:r>
      <w:r w:rsidRPr="00CA2619">
        <w:rPr>
          <w:rFonts w:ascii="Times New Roman" w:hAnsi="Times New Roman"/>
          <w:sz w:val="24"/>
          <w:szCs w:val="24"/>
        </w:rPr>
        <w:t>ective si preventive.</w:t>
      </w:r>
    </w:p>
    <w:p w:rsidR="00D167B3" w:rsidRPr="00CA2619" w:rsidRDefault="00D167B3" w:rsidP="00654ECE">
      <w:pPr>
        <w:autoSpaceDE w:val="0"/>
        <w:autoSpaceDN w:val="0"/>
        <w:adjustRightInd w:val="0"/>
        <w:spacing w:after="0" w:line="360" w:lineRule="auto"/>
        <w:jc w:val="both"/>
        <w:rPr>
          <w:rFonts w:ascii="Times New Roman" w:hAnsi="Times New Roman"/>
          <w:sz w:val="24"/>
          <w:szCs w:val="24"/>
          <w:lang w:val="es-ES"/>
        </w:rPr>
      </w:pP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bCs/>
          <w:sz w:val="24"/>
          <w:szCs w:val="24"/>
        </w:rPr>
        <w:t xml:space="preserve">         </w:t>
      </w:r>
      <w:r w:rsidRPr="00CA2619">
        <w:rPr>
          <w:rFonts w:ascii="Times New Roman" w:hAnsi="Times New Roman"/>
          <w:bCs/>
          <w:sz w:val="24"/>
          <w:szCs w:val="24"/>
        </w:rPr>
        <w:t>Atribuţiile laboratorului spitalului public in ceea ce priveste limitarea infectiilor asociate asistentei medicale, conform Ordinului nr. 1101/2016 sunt:</w:t>
      </w: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a) efectuarea testelor pentru stabilirea agenţilor etiologici ai infecţiilor la pacienţii internaţi;</w:t>
      </w: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b) efectuarea testelor de detecţie a portajelor de germeni cu risc individual sau de focar epidemic dificil de controlat (multirezistenţi la antibiotice);</w:t>
      </w: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c) şeful laboratorului răspunde de implementarea sistemului de asigurare a calităţii;</w:t>
      </w: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d) şeful laboratorului răspunde de elaborarea ghidurilor pentru recoltarea, manipularea, transportul şi prezervarea corectă a probelor biologice, care vor fi însoţite de cererea de analiză completată corect;</w:t>
      </w: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e) şeful laboratorului răspunde de elaborarea manualului de biosiguranţă al laboratorului, utilizând recomandările din Ghidul naţional de biosiguranţă pentru laboratoarele medicale (cea mai recentă ediţie), în scopul evitării contaminării personalului şi a mediului;</w:t>
      </w: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f) şeful laboratorului răspunde de întocmirea şi derularea programului de instruire a personalului din subordine în domeniul specific al prevenirii şi limitării infecţiilor asociate asistenţei medicale;</w:t>
      </w: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g) identificarea corectă a microorganismelor patogene; în cazul suspiciunii de infecţie asociată asistenţei medicale va asigura identificarea cât mai rapidă a agentului etiologic al infecţiilor asociate asistenţei medicale din produsele patologice recoltate de la bolnavi/purtători;</w:t>
      </w: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h) anunţarea imediată, obligatorie, încă de la suspiciune, a rezultatelor microbiologice, respectiv a rezultatelor de identificare ulterioare a microorganismelor către medicul curant şi compartimentul de prevenire a infecţiilor asociate asistenţei medicale;</w:t>
      </w: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i) răspunde de raportarea imediată către compartimentul de prevenire a infecţiilor asociate asistenţei medicale a rezultatelor pozitive în urma testarilor pacienţilor din secţiile cu risc pentru depistarea colonizărilor/infecţiilor cu germeni multiplurezistenţi;</w:t>
      </w: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j) testează sensibilitatea/rezistenţa la substanţe antimicrobiene a microorganismelor cu semnificaţie clinică, utilizând metode standardizate;</w:t>
      </w: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k) organizează şi realizează baza de date privind izolatele din unitatea sanitară şi rezistenţa la antibiotice, pe suport electronic;</w:t>
      </w: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l) monitorizează rezultatele neobişnuite şi semnalează riscul apariţiei unui focar de infecţie asociată asistenţei medicale pe baza izolării repetate a unor microorganisme cu acelaşi fenotip (mai ales antibiotip), a unor microorganisme rare ori prin izolarea unor microorganisme înalt patogene sau/şi multirezistente;</w:t>
      </w: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m) raportează, în regim de urgenţă, aspectele neobişnuite identificate prin monitorizarea izolărilor de microorganisme şi a rezistenţei la antibiotice compartimentului de prevenire a infecţiilor asociate asistenţei medicale;</w:t>
      </w:r>
    </w:p>
    <w:p w:rsidR="00D167B3" w:rsidRPr="00CA2619" w:rsidRDefault="00D167B3" w:rsidP="00D167B3">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n) stochează tulpini microbiene de importanţă epidemiologică în vederea confirmării caracterizării şi studiilor epidemiologice comparative într-un laborator de referinţă, cu respectarea reglementărilor legale privind biosecuritatea şi biosiguranţa.</w:t>
      </w:r>
    </w:p>
    <w:p w:rsidR="00FE11F3" w:rsidRDefault="000A1E3A" w:rsidP="00FE11F3">
      <w:pPr>
        <w:spacing w:after="0" w:line="360" w:lineRule="auto"/>
        <w:rPr>
          <w:rFonts w:ascii="Times New Roman" w:hAnsi="Times New Roman"/>
          <w:sz w:val="24"/>
          <w:szCs w:val="24"/>
        </w:rPr>
      </w:pPr>
      <w:r w:rsidRPr="00CA2619">
        <w:rPr>
          <w:rFonts w:ascii="Times New Roman" w:hAnsi="Times New Roman"/>
          <w:sz w:val="24"/>
          <w:szCs w:val="24"/>
        </w:rPr>
        <w:tab/>
      </w:r>
    </w:p>
    <w:p w:rsidR="00D10C77" w:rsidRPr="00CA2619" w:rsidRDefault="000A1E3A" w:rsidP="00FE11F3">
      <w:pPr>
        <w:spacing w:after="0" w:line="360" w:lineRule="auto"/>
        <w:rPr>
          <w:rFonts w:ascii="Times New Roman" w:hAnsi="Times New Roman"/>
          <w:b/>
          <w:sz w:val="24"/>
          <w:szCs w:val="24"/>
        </w:rPr>
      </w:pPr>
      <w:r w:rsidRPr="00CA2619">
        <w:rPr>
          <w:rFonts w:ascii="Times New Roman" w:hAnsi="Times New Roman"/>
          <w:sz w:val="24"/>
          <w:szCs w:val="24"/>
        </w:rPr>
        <w:tab/>
      </w:r>
      <w:r w:rsidR="00D10C77" w:rsidRPr="00CA2619">
        <w:rPr>
          <w:rFonts w:ascii="Times New Roman" w:hAnsi="Times New Roman"/>
          <w:b/>
          <w:sz w:val="24"/>
          <w:szCs w:val="24"/>
        </w:rPr>
        <w:t>6.2.2.2.Chimistul/biologul</w:t>
      </w:r>
      <w:r w:rsidR="00C84278" w:rsidRPr="00CA2619">
        <w:rPr>
          <w:rFonts w:ascii="Times New Roman" w:hAnsi="Times New Roman"/>
          <w:b/>
          <w:sz w:val="24"/>
          <w:szCs w:val="24"/>
        </w:rPr>
        <w:t xml:space="preserve"> are in principal urmatoarele sarcini:</w:t>
      </w:r>
    </w:p>
    <w:p w:rsidR="009A10D4" w:rsidRPr="00CA2619" w:rsidRDefault="009A10D4" w:rsidP="00FE11F3">
      <w:pPr>
        <w:numPr>
          <w:ilvl w:val="0"/>
          <w:numId w:val="37"/>
        </w:numPr>
        <w:tabs>
          <w:tab w:val="left" w:pos="360"/>
        </w:tabs>
        <w:suppressAutoHyphens/>
        <w:spacing w:after="0" w:line="360" w:lineRule="auto"/>
        <w:ind w:left="360"/>
        <w:jc w:val="both"/>
        <w:rPr>
          <w:rFonts w:ascii="Times New Roman" w:hAnsi="Times New Roman"/>
          <w:sz w:val="24"/>
          <w:szCs w:val="24"/>
        </w:rPr>
      </w:pPr>
      <w:r w:rsidRPr="00CA2619">
        <w:rPr>
          <w:rFonts w:ascii="Times New Roman" w:hAnsi="Times New Roman"/>
          <w:sz w:val="24"/>
          <w:szCs w:val="24"/>
        </w:rPr>
        <w:t>Efectueaza analize medicale de biochimie si imunologie</w:t>
      </w:r>
      <w:r w:rsidR="00C13405" w:rsidRPr="00CA2619">
        <w:rPr>
          <w:rFonts w:ascii="Times New Roman" w:hAnsi="Times New Roman"/>
          <w:sz w:val="24"/>
          <w:szCs w:val="24"/>
        </w:rPr>
        <w:t xml:space="preserve"> si microbiologie.</w:t>
      </w:r>
    </w:p>
    <w:p w:rsidR="009A10D4" w:rsidRPr="00CA2619" w:rsidRDefault="009A10D4" w:rsidP="00FE11F3">
      <w:pPr>
        <w:numPr>
          <w:ilvl w:val="0"/>
          <w:numId w:val="38"/>
        </w:numPr>
        <w:tabs>
          <w:tab w:val="left" w:pos="360"/>
        </w:tabs>
        <w:suppressAutoHyphens/>
        <w:spacing w:after="0" w:line="360" w:lineRule="auto"/>
        <w:ind w:left="360"/>
        <w:jc w:val="both"/>
        <w:rPr>
          <w:rFonts w:ascii="Times New Roman" w:hAnsi="Times New Roman"/>
          <w:sz w:val="24"/>
          <w:szCs w:val="24"/>
          <w:lang w:val="it-IT"/>
        </w:rPr>
      </w:pPr>
      <w:r w:rsidRPr="00CA2619">
        <w:rPr>
          <w:rFonts w:ascii="Times New Roman" w:hAnsi="Times New Roman"/>
          <w:sz w:val="24"/>
          <w:szCs w:val="24"/>
          <w:lang w:val="it-IT"/>
        </w:rPr>
        <w:lastRenderedPageBreak/>
        <w:t>Participa la intocmirea documentelor sistemului calitatii: proceduri specifice, proceduri operationale, instructiuni de lucru</w:t>
      </w:r>
    </w:p>
    <w:p w:rsidR="009A10D4" w:rsidRPr="00CA2619" w:rsidRDefault="009A10D4" w:rsidP="00654ECE">
      <w:pPr>
        <w:numPr>
          <w:ilvl w:val="0"/>
          <w:numId w:val="38"/>
        </w:numPr>
        <w:tabs>
          <w:tab w:val="left" w:pos="360"/>
        </w:tabs>
        <w:suppressAutoHyphens/>
        <w:spacing w:after="0" w:line="360" w:lineRule="auto"/>
        <w:ind w:left="360"/>
        <w:jc w:val="both"/>
        <w:rPr>
          <w:rFonts w:ascii="Times New Roman" w:hAnsi="Times New Roman"/>
          <w:sz w:val="24"/>
          <w:szCs w:val="24"/>
          <w:lang w:val="it-IT"/>
        </w:rPr>
      </w:pPr>
      <w:r w:rsidRPr="00CA2619">
        <w:rPr>
          <w:rFonts w:ascii="Times New Roman" w:hAnsi="Times New Roman"/>
          <w:sz w:val="24"/>
          <w:szCs w:val="24"/>
          <w:lang w:val="it-IT"/>
        </w:rPr>
        <w:t>Urmareste implementarea sistemului calitatii</w:t>
      </w:r>
    </w:p>
    <w:p w:rsidR="009A10D4" w:rsidRPr="00CA2619" w:rsidRDefault="009A10D4" w:rsidP="00654ECE">
      <w:pPr>
        <w:numPr>
          <w:ilvl w:val="0"/>
          <w:numId w:val="38"/>
        </w:numPr>
        <w:tabs>
          <w:tab w:val="left" w:pos="360"/>
        </w:tabs>
        <w:suppressAutoHyphens/>
        <w:spacing w:after="0" w:line="360" w:lineRule="auto"/>
        <w:ind w:left="360"/>
        <w:jc w:val="both"/>
        <w:rPr>
          <w:rFonts w:ascii="Times New Roman" w:hAnsi="Times New Roman"/>
          <w:sz w:val="24"/>
          <w:szCs w:val="24"/>
          <w:lang w:val="it-IT"/>
        </w:rPr>
      </w:pPr>
      <w:r w:rsidRPr="00CA2619">
        <w:rPr>
          <w:rFonts w:ascii="Times New Roman" w:hAnsi="Times New Roman"/>
          <w:sz w:val="24"/>
          <w:szCs w:val="24"/>
          <w:lang w:val="it-IT"/>
        </w:rPr>
        <w:t>Participa la elaborarea planului de actiuni preventive si corective alaturi de RMC</w:t>
      </w:r>
    </w:p>
    <w:p w:rsidR="009A10D4" w:rsidRPr="00CA2619" w:rsidRDefault="009A10D4" w:rsidP="00654ECE">
      <w:pPr>
        <w:numPr>
          <w:ilvl w:val="0"/>
          <w:numId w:val="38"/>
        </w:numPr>
        <w:tabs>
          <w:tab w:val="left" w:pos="360"/>
        </w:tabs>
        <w:suppressAutoHyphens/>
        <w:spacing w:after="0" w:line="360" w:lineRule="auto"/>
        <w:ind w:left="360"/>
        <w:jc w:val="both"/>
        <w:rPr>
          <w:rFonts w:ascii="Times New Roman" w:hAnsi="Times New Roman"/>
          <w:sz w:val="24"/>
          <w:szCs w:val="24"/>
        </w:rPr>
      </w:pPr>
      <w:r w:rsidRPr="00CA2619">
        <w:rPr>
          <w:rFonts w:ascii="Times New Roman" w:hAnsi="Times New Roman"/>
          <w:sz w:val="24"/>
          <w:szCs w:val="24"/>
        </w:rPr>
        <w:t xml:space="preserve">Urmareste realizarea actiunilor corective </w:t>
      </w:r>
    </w:p>
    <w:p w:rsidR="009A10D4" w:rsidRPr="00CA2619" w:rsidRDefault="009A10D4" w:rsidP="00654ECE">
      <w:pPr>
        <w:numPr>
          <w:ilvl w:val="0"/>
          <w:numId w:val="38"/>
        </w:numPr>
        <w:tabs>
          <w:tab w:val="left" w:pos="360"/>
        </w:tabs>
        <w:suppressAutoHyphens/>
        <w:spacing w:after="0" w:line="360" w:lineRule="auto"/>
        <w:ind w:left="360"/>
        <w:jc w:val="both"/>
        <w:rPr>
          <w:rFonts w:ascii="Times New Roman" w:hAnsi="Times New Roman"/>
          <w:sz w:val="24"/>
          <w:szCs w:val="24"/>
          <w:lang w:val="it-IT"/>
        </w:rPr>
      </w:pPr>
      <w:r w:rsidRPr="00CA2619">
        <w:rPr>
          <w:rFonts w:ascii="Times New Roman" w:hAnsi="Times New Roman"/>
          <w:sz w:val="24"/>
          <w:szCs w:val="24"/>
          <w:lang w:val="it-IT"/>
        </w:rPr>
        <w:t>Propune MSL</w:t>
      </w:r>
      <w:r w:rsidR="00BF6F9B" w:rsidRPr="00CA2619">
        <w:rPr>
          <w:rFonts w:ascii="Times New Roman" w:hAnsi="Times New Roman"/>
          <w:sz w:val="24"/>
          <w:szCs w:val="24"/>
          <w:lang w:val="it-IT"/>
        </w:rPr>
        <w:t xml:space="preserve"> audituri suplimentare atunci ca</w:t>
      </w:r>
      <w:r w:rsidRPr="00CA2619">
        <w:rPr>
          <w:rFonts w:ascii="Times New Roman" w:hAnsi="Times New Roman"/>
          <w:sz w:val="24"/>
          <w:szCs w:val="24"/>
          <w:lang w:val="it-IT"/>
        </w:rPr>
        <w:t xml:space="preserve">nd este cazul                                            </w:t>
      </w:r>
    </w:p>
    <w:p w:rsidR="009A10D4" w:rsidRPr="00CA2619" w:rsidRDefault="009A10D4" w:rsidP="00654ECE">
      <w:pPr>
        <w:numPr>
          <w:ilvl w:val="0"/>
          <w:numId w:val="38"/>
        </w:numPr>
        <w:tabs>
          <w:tab w:val="left" w:pos="360"/>
        </w:tabs>
        <w:suppressAutoHyphens/>
        <w:spacing w:after="0" w:line="360" w:lineRule="auto"/>
        <w:ind w:left="360"/>
        <w:jc w:val="both"/>
        <w:rPr>
          <w:rFonts w:ascii="Times New Roman" w:hAnsi="Times New Roman"/>
          <w:sz w:val="24"/>
          <w:szCs w:val="24"/>
          <w:lang w:val="fr-FR"/>
        </w:rPr>
      </w:pPr>
      <w:r w:rsidRPr="00CA2619">
        <w:rPr>
          <w:rFonts w:ascii="Times New Roman" w:hAnsi="Times New Roman"/>
          <w:sz w:val="24"/>
          <w:szCs w:val="24"/>
          <w:lang w:val="fr-FR"/>
        </w:rPr>
        <w:t>Participa la analizele efectuate de management si propune actiuni de imbunatatire a sistemului</w:t>
      </w:r>
    </w:p>
    <w:p w:rsidR="00D708B1" w:rsidRPr="00CA2619" w:rsidRDefault="00D708B1" w:rsidP="00654ECE">
      <w:pPr>
        <w:numPr>
          <w:ilvl w:val="0"/>
          <w:numId w:val="38"/>
        </w:numPr>
        <w:tabs>
          <w:tab w:val="clear" w:pos="720"/>
        </w:tabs>
        <w:spacing w:after="0" w:line="360" w:lineRule="auto"/>
        <w:ind w:left="90" w:firstLine="0"/>
        <w:jc w:val="both"/>
        <w:rPr>
          <w:rFonts w:ascii="Times New Roman" w:hAnsi="Times New Roman"/>
          <w:sz w:val="24"/>
          <w:szCs w:val="24"/>
        </w:rPr>
      </w:pPr>
      <w:r w:rsidRPr="00CA2619">
        <w:rPr>
          <w:rFonts w:ascii="Times New Roman" w:hAnsi="Times New Roman"/>
          <w:sz w:val="24"/>
          <w:szCs w:val="24"/>
        </w:rPr>
        <w:t>Efectueaza  analize  bacteriologice, virusologice, serologice, imunologice si parazitologice din produse biologice (patologice) pentru diagnosticul bolilor  transmisibile  si pentru evaluarea potentialului epidemiologic;</w:t>
      </w:r>
    </w:p>
    <w:p w:rsidR="00D708B1" w:rsidRPr="00CA2619" w:rsidRDefault="00D708B1" w:rsidP="00654ECE">
      <w:pPr>
        <w:numPr>
          <w:ilvl w:val="0"/>
          <w:numId w:val="38"/>
        </w:numPr>
        <w:spacing w:after="0" w:line="360" w:lineRule="auto"/>
        <w:jc w:val="both"/>
        <w:rPr>
          <w:rFonts w:ascii="Times New Roman" w:hAnsi="Times New Roman"/>
          <w:sz w:val="24"/>
          <w:szCs w:val="24"/>
        </w:rPr>
      </w:pPr>
      <w:r w:rsidRPr="00CA2619">
        <w:rPr>
          <w:rFonts w:ascii="Times New Roman" w:hAnsi="Times New Roman"/>
          <w:sz w:val="24"/>
          <w:szCs w:val="24"/>
        </w:rPr>
        <w:t>Efectueaza analize pentru evaluarea riscului epidemiologic (suprafete, aeroflora)</w:t>
      </w:r>
    </w:p>
    <w:p w:rsidR="00D708B1" w:rsidRPr="00CA2619" w:rsidRDefault="00D708B1" w:rsidP="00654ECE">
      <w:pPr>
        <w:numPr>
          <w:ilvl w:val="0"/>
          <w:numId w:val="38"/>
        </w:numPr>
        <w:spacing w:after="0" w:line="360" w:lineRule="auto"/>
        <w:jc w:val="both"/>
        <w:rPr>
          <w:rFonts w:ascii="Times New Roman" w:hAnsi="Times New Roman"/>
          <w:sz w:val="24"/>
          <w:szCs w:val="24"/>
        </w:rPr>
      </w:pPr>
      <w:r w:rsidRPr="00CA2619">
        <w:rPr>
          <w:rFonts w:ascii="Times New Roman" w:hAnsi="Times New Roman"/>
          <w:sz w:val="24"/>
          <w:szCs w:val="24"/>
        </w:rPr>
        <w:t>Efectueaza analize microbiologice la cererea unor beneficiari din afara sistemului ;</w:t>
      </w:r>
    </w:p>
    <w:p w:rsidR="00D708B1" w:rsidRPr="00CA2619" w:rsidRDefault="00D708B1" w:rsidP="00654ECE">
      <w:pPr>
        <w:numPr>
          <w:ilvl w:val="0"/>
          <w:numId w:val="38"/>
        </w:numPr>
        <w:spacing w:after="0" w:line="360" w:lineRule="auto"/>
        <w:jc w:val="both"/>
        <w:rPr>
          <w:rFonts w:ascii="Times New Roman" w:hAnsi="Times New Roman"/>
          <w:sz w:val="24"/>
          <w:szCs w:val="24"/>
        </w:rPr>
      </w:pPr>
      <w:r w:rsidRPr="00CA2619">
        <w:rPr>
          <w:rFonts w:ascii="Times New Roman" w:hAnsi="Times New Roman"/>
          <w:sz w:val="24"/>
          <w:szCs w:val="24"/>
        </w:rPr>
        <w:t>Colaboreaza cu Directia de Sanatate Publica  Arges, Casa de Asigurari de Sanatate Arges ;</w:t>
      </w:r>
    </w:p>
    <w:p w:rsidR="00D708B1" w:rsidRPr="00CA2619" w:rsidRDefault="00D708B1" w:rsidP="00654ECE">
      <w:pPr>
        <w:numPr>
          <w:ilvl w:val="0"/>
          <w:numId w:val="38"/>
        </w:numPr>
        <w:spacing w:after="0" w:line="360" w:lineRule="auto"/>
        <w:jc w:val="both"/>
        <w:rPr>
          <w:rFonts w:ascii="Times New Roman" w:hAnsi="Times New Roman"/>
          <w:sz w:val="24"/>
          <w:szCs w:val="24"/>
        </w:rPr>
      </w:pPr>
      <w:r w:rsidRPr="00CA2619">
        <w:rPr>
          <w:rFonts w:ascii="Times New Roman" w:hAnsi="Times New Roman"/>
          <w:sz w:val="24"/>
          <w:szCs w:val="24"/>
        </w:rPr>
        <w:t>Pune la dispozitia compartimentului de statistica toate datele obtinute ;</w:t>
      </w:r>
    </w:p>
    <w:p w:rsidR="00D708B1" w:rsidRPr="00CA2619" w:rsidRDefault="00D708B1" w:rsidP="00654ECE">
      <w:pPr>
        <w:numPr>
          <w:ilvl w:val="0"/>
          <w:numId w:val="38"/>
        </w:numPr>
        <w:spacing w:after="0" w:line="360" w:lineRule="auto"/>
        <w:jc w:val="both"/>
        <w:rPr>
          <w:rFonts w:ascii="Times New Roman" w:hAnsi="Times New Roman"/>
          <w:sz w:val="24"/>
          <w:szCs w:val="24"/>
        </w:rPr>
      </w:pPr>
      <w:r w:rsidRPr="00CA2619">
        <w:rPr>
          <w:rFonts w:ascii="Times New Roman" w:hAnsi="Times New Roman"/>
          <w:sz w:val="24"/>
          <w:szCs w:val="24"/>
        </w:rPr>
        <w:t>Redacteaza si semneaza buletinele de analiza in conformitate cu reglementarile in vigoare  si comunica imediat  asistentului de igiena rezultatele necorespunzatoare ;</w:t>
      </w:r>
    </w:p>
    <w:p w:rsidR="007224FE" w:rsidRPr="00CA2619" w:rsidRDefault="00D708B1" w:rsidP="00654ECE">
      <w:pPr>
        <w:numPr>
          <w:ilvl w:val="0"/>
          <w:numId w:val="38"/>
        </w:numPr>
        <w:spacing w:after="0" w:line="360" w:lineRule="auto"/>
        <w:jc w:val="both"/>
        <w:rPr>
          <w:rFonts w:ascii="Times New Roman" w:hAnsi="Times New Roman"/>
          <w:sz w:val="24"/>
          <w:szCs w:val="24"/>
        </w:rPr>
      </w:pPr>
      <w:r w:rsidRPr="00CA2619">
        <w:rPr>
          <w:rFonts w:ascii="Times New Roman" w:hAnsi="Times New Roman"/>
          <w:sz w:val="24"/>
          <w:szCs w:val="24"/>
        </w:rPr>
        <w:t>Ingrijeste aparatura si supravegheaza buna functionare a acestora ;</w:t>
      </w:r>
    </w:p>
    <w:p w:rsidR="007224FE" w:rsidRPr="00CA2619" w:rsidRDefault="007224FE" w:rsidP="00654ECE">
      <w:pPr>
        <w:tabs>
          <w:tab w:val="left" w:pos="360"/>
        </w:tabs>
        <w:spacing w:after="0" w:line="360" w:lineRule="auto"/>
        <w:jc w:val="both"/>
        <w:rPr>
          <w:rFonts w:ascii="Times New Roman" w:hAnsi="Times New Roman"/>
          <w:sz w:val="24"/>
          <w:szCs w:val="24"/>
          <w:lang w:val="fr-FR"/>
        </w:rPr>
      </w:pPr>
    </w:p>
    <w:p w:rsidR="005642AF" w:rsidRPr="00CA2619" w:rsidRDefault="005642AF" w:rsidP="00654ECE">
      <w:pPr>
        <w:spacing w:after="0" w:line="360" w:lineRule="auto"/>
        <w:jc w:val="both"/>
        <w:rPr>
          <w:rFonts w:ascii="Times New Roman" w:hAnsi="Times New Roman"/>
          <w:sz w:val="24"/>
          <w:szCs w:val="24"/>
        </w:rPr>
      </w:pPr>
      <w:r w:rsidRPr="00CA2619">
        <w:rPr>
          <w:rFonts w:ascii="Times New Roman" w:hAnsi="Times New Roman"/>
          <w:sz w:val="24"/>
          <w:szCs w:val="24"/>
        </w:rPr>
        <w:t>Responsabilul cu managementul calitatii:</w:t>
      </w:r>
    </w:p>
    <w:p w:rsidR="005642AF" w:rsidRPr="00CA2619" w:rsidRDefault="005642AF" w:rsidP="00654ECE">
      <w:pPr>
        <w:numPr>
          <w:ilvl w:val="0"/>
          <w:numId w:val="42"/>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stabileşte structura documentelor sistemului calităţii laboratorului</w:t>
      </w:r>
    </w:p>
    <w:p w:rsidR="005642AF" w:rsidRPr="00CA2619" w:rsidRDefault="005642AF" w:rsidP="00654ECE">
      <w:pPr>
        <w:numPr>
          <w:ilvl w:val="0"/>
          <w:numId w:val="42"/>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întocmeşte, actualizează şi avizează documentele generale ale sistemului calităţii (manual, proceduri, instructiuni, documente, etc.)</w:t>
      </w:r>
    </w:p>
    <w:p w:rsidR="005642AF" w:rsidRPr="00CA2619" w:rsidRDefault="005642AF" w:rsidP="00654ECE">
      <w:pPr>
        <w:numPr>
          <w:ilvl w:val="0"/>
          <w:numId w:val="42"/>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avizează documentele calităţii  întocmite de alte funcţii</w:t>
      </w:r>
    </w:p>
    <w:p w:rsidR="005642AF" w:rsidRPr="00CA2619" w:rsidRDefault="005642AF" w:rsidP="00654ECE">
      <w:pPr>
        <w:numPr>
          <w:ilvl w:val="0"/>
          <w:numId w:val="42"/>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urmăreşte implementarea sistemului calităţii şi dispune acţiuni corective când se impun, la apariţia neconformităţilor</w:t>
      </w:r>
    </w:p>
    <w:p w:rsidR="005642AF" w:rsidRPr="00CA2619" w:rsidRDefault="005642AF" w:rsidP="00654ECE">
      <w:pPr>
        <w:numPr>
          <w:ilvl w:val="0"/>
          <w:numId w:val="42"/>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verifică eficienţa sistemului şi atingerea obiectivelor politicii calităţii</w:t>
      </w:r>
    </w:p>
    <w:p w:rsidR="005642AF" w:rsidRPr="00CA2619" w:rsidRDefault="005642AF" w:rsidP="00654ECE">
      <w:pPr>
        <w:numPr>
          <w:ilvl w:val="0"/>
          <w:numId w:val="42"/>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stabileste programul anual de audituri interne</w:t>
      </w:r>
    </w:p>
    <w:p w:rsidR="005642AF" w:rsidRPr="00CA2619" w:rsidRDefault="005642AF" w:rsidP="00654ECE">
      <w:pPr>
        <w:numPr>
          <w:ilvl w:val="0"/>
          <w:numId w:val="42"/>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participă si efectuează audituri interne planificate şi neplanificate</w:t>
      </w:r>
    </w:p>
    <w:p w:rsidR="005642AF" w:rsidRPr="00CA2619" w:rsidRDefault="005642AF" w:rsidP="00654ECE">
      <w:pPr>
        <w:numPr>
          <w:ilvl w:val="0"/>
          <w:numId w:val="42"/>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 xml:space="preserve">ţine legătura cu organismele de acreditare/ autorizare/ atestare insotind specialistii acestora cu orice ocazie în incinta laboratorului; </w:t>
      </w:r>
    </w:p>
    <w:p w:rsidR="005642AF" w:rsidRPr="00CA2619" w:rsidRDefault="005642AF" w:rsidP="00654ECE">
      <w:pPr>
        <w:numPr>
          <w:ilvl w:val="0"/>
          <w:numId w:val="42"/>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informează conducerea asupra rezultatelor inspectiilor şi evaluării organismului de acreditare / autorizare/ atestare</w:t>
      </w:r>
    </w:p>
    <w:p w:rsidR="005642AF" w:rsidRPr="00CA2619" w:rsidRDefault="005642AF" w:rsidP="00654ECE">
      <w:pPr>
        <w:numPr>
          <w:ilvl w:val="0"/>
          <w:numId w:val="42"/>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participă la analiza periodică a sistemului calităţii</w:t>
      </w:r>
    </w:p>
    <w:p w:rsidR="005642AF" w:rsidRPr="00CA2619" w:rsidRDefault="005642AF" w:rsidP="00654ECE">
      <w:pPr>
        <w:numPr>
          <w:ilvl w:val="0"/>
          <w:numId w:val="42"/>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arhivează si tine sub control procedurile si asigură actualizarea lor</w:t>
      </w:r>
    </w:p>
    <w:p w:rsidR="005642AF" w:rsidRPr="00CA2619" w:rsidRDefault="005642AF" w:rsidP="00654ECE">
      <w:pPr>
        <w:numPr>
          <w:ilvl w:val="0"/>
          <w:numId w:val="42"/>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participă la analiza si prelucrarea comenzilor de laborator</w:t>
      </w:r>
    </w:p>
    <w:p w:rsidR="005642AF" w:rsidRPr="00CA2619" w:rsidRDefault="005642AF" w:rsidP="00654ECE">
      <w:pPr>
        <w:numPr>
          <w:ilvl w:val="0"/>
          <w:numId w:val="42"/>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planifică si participă la instruirea personalului în domeniul calităţii</w:t>
      </w:r>
    </w:p>
    <w:p w:rsidR="005642AF" w:rsidRPr="00CA2619" w:rsidRDefault="005642AF" w:rsidP="00654ECE">
      <w:pPr>
        <w:numPr>
          <w:ilvl w:val="0"/>
          <w:numId w:val="42"/>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lastRenderedPageBreak/>
        <w:t>informează seful laboratorului şi conducerea organizatiei asupra functionării şi eficienţei sistemului calităţii, rezolvarea actiunilor corective, rezultatele auditurilor, desfasurarea programelor de pregatire, solutionarea reclamatiilor pacientilor si a costurilor noncalitatii</w:t>
      </w:r>
    </w:p>
    <w:p w:rsidR="005642AF" w:rsidRPr="00CA2619" w:rsidRDefault="005642AF" w:rsidP="00654ECE">
      <w:pPr>
        <w:numPr>
          <w:ilvl w:val="0"/>
          <w:numId w:val="42"/>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are acces direct la seful de laborator</w:t>
      </w:r>
    </w:p>
    <w:p w:rsidR="005642AF" w:rsidRPr="00CA2619" w:rsidRDefault="005642AF" w:rsidP="00654ECE">
      <w:pPr>
        <w:numPr>
          <w:ilvl w:val="0"/>
          <w:numId w:val="42"/>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asigură evidenta mijloacelor de măsurare si etalonare</w:t>
      </w:r>
    </w:p>
    <w:p w:rsidR="009A10D4" w:rsidRPr="00CA2619" w:rsidRDefault="009A10D4" w:rsidP="00654ECE">
      <w:pPr>
        <w:tabs>
          <w:tab w:val="left" w:pos="360"/>
        </w:tabs>
        <w:spacing w:after="0" w:line="360" w:lineRule="auto"/>
        <w:jc w:val="both"/>
        <w:rPr>
          <w:rFonts w:ascii="Times New Roman" w:hAnsi="Times New Roman"/>
          <w:sz w:val="24"/>
          <w:szCs w:val="24"/>
          <w:lang w:val="fr-FR"/>
        </w:rPr>
      </w:pPr>
    </w:p>
    <w:p w:rsidR="009A10D4" w:rsidRPr="00CA2619" w:rsidRDefault="009A10D4" w:rsidP="00654ECE">
      <w:pPr>
        <w:spacing w:after="0" w:line="360" w:lineRule="auto"/>
        <w:jc w:val="both"/>
        <w:rPr>
          <w:rFonts w:ascii="Times New Roman" w:hAnsi="Times New Roman"/>
          <w:sz w:val="24"/>
          <w:szCs w:val="24"/>
        </w:rPr>
      </w:pPr>
      <w:r w:rsidRPr="00CA2619">
        <w:rPr>
          <w:rFonts w:ascii="Times New Roman" w:hAnsi="Times New Roman"/>
          <w:sz w:val="24"/>
          <w:szCs w:val="24"/>
        </w:rPr>
        <w:t>Responsabilul cu securitatea muncii:</w:t>
      </w:r>
    </w:p>
    <w:p w:rsidR="009A10D4" w:rsidRPr="00CA2619" w:rsidRDefault="009A10D4" w:rsidP="00654ECE">
      <w:pPr>
        <w:numPr>
          <w:ilvl w:val="0"/>
          <w:numId w:val="39"/>
        </w:numPr>
        <w:spacing w:after="0" w:line="360" w:lineRule="auto"/>
        <w:jc w:val="both"/>
        <w:rPr>
          <w:rFonts w:ascii="Times New Roman" w:hAnsi="Times New Roman"/>
          <w:sz w:val="24"/>
          <w:szCs w:val="24"/>
          <w:u w:val="single"/>
        </w:rPr>
      </w:pPr>
      <w:r w:rsidRPr="00CA2619">
        <w:rPr>
          <w:rFonts w:ascii="Times New Roman" w:hAnsi="Times New Roman"/>
          <w:sz w:val="24"/>
          <w:szCs w:val="24"/>
        </w:rPr>
        <w:t>identifică prevederile legale de sănătate si securitate ocupatională relevante şi asigură aplicarea acestora</w:t>
      </w:r>
    </w:p>
    <w:p w:rsidR="009A10D4" w:rsidRPr="00CA2619" w:rsidRDefault="009A10D4" w:rsidP="00654ECE">
      <w:pPr>
        <w:numPr>
          <w:ilvl w:val="0"/>
          <w:numId w:val="39"/>
        </w:numPr>
        <w:spacing w:after="0" w:line="360" w:lineRule="auto"/>
        <w:jc w:val="both"/>
        <w:rPr>
          <w:rFonts w:ascii="Times New Roman" w:hAnsi="Times New Roman"/>
          <w:sz w:val="24"/>
          <w:szCs w:val="24"/>
          <w:u w:val="single"/>
          <w:lang w:val="it-IT"/>
        </w:rPr>
      </w:pPr>
      <w:r w:rsidRPr="00CA2619">
        <w:rPr>
          <w:rFonts w:ascii="Times New Roman" w:hAnsi="Times New Roman"/>
          <w:sz w:val="24"/>
          <w:szCs w:val="24"/>
          <w:lang w:val="it-IT"/>
        </w:rPr>
        <w:t>elaborează instructiuni specifice locurilor de muncă si le afisează la loc vizibil</w:t>
      </w:r>
    </w:p>
    <w:p w:rsidR="009A10D4" w:rsidRPr="00CA2619" w:rsidRDefault="009A10D4" w:rsidP="00654ECE">
      <w:pPr>
        <w:numPr>
          <w:ilvl w:val="0"/>
          <w:numId w:val="39"/>
        </w:numPr>
        <w:spacing w:after="0" w:line="360" w:lineRule="auto"/>
        <w:jc w:val="both"/>
        <w:rPr>
          <w:rFonts w:ascii="Times New Roman" w:hAnsi="Times New Roman"/>
          <w:sz w:val="24"/>
          <w:szCs w:val="24"/>
          <w:u w:val="single"/>
          <w:lang w:val="it-IT"/>
        </w:rPr>
      </w:pPr>
      <w:r w:rsidRPr="00CA2619">
        <w:rPr>
          <w:rFonts w:ascii="Times New Roman" w:hAnsi="Times New Roman"/>
          <w:sz w:val="24"/>
          <w:szCs w:val="24"/>
          <w:lang w:val="it-IT"/>
        </w:rPr>
        <w:t xml:space="preserve">răspunde de organizarea si instruirea întregului personal al laboratorului privind normele de securitate specifice locurilor de muncă, măsurile de prim-ajutor </w:t>
      </w:r>
    </w:p>
    <w:p w:rsidR="009A10D4" w:rsidRPr="00CA2619" w:rsidRDefault="009A10D4" w:rsidP="00654ECE">
      <w:pPr>
        <w:numPr>
          <w:ilvl w:val="0"/>
          <w:numId w:val="39"/>
        </w:numPr>
        <w:spacing w:after="0" w:line="360" w:lineRule="auto"/>
        <w:jc w:val="both"/>
        <w:rPr>
          <w:rFonts w:ascii="Times New Roman" w:hAnsi="Times New Roman"/>
          <w:sz w:val="24"/>
          <w:szCs w:val="24"/>
          <w:u w:val="single"/>
          <w:lang w:val="it-IT"/>
        </w:rPr>
      </w:pPr>
      <w:r w:rsidRPr="00CA2619">
        <w:rPr>
          <w:rFonts w:ascii="Times New Roman" w:hAnsi="Times New Roman"/>
          <w:sz w:val="24"/>
          <w:szCs w:val="24"/>
          <w:lang w:val="it-IT"/>
        </w:rPr>
        <w:t xml:space="preserve">întocmeste şi tine la zi fişele de instruire a personalului privind protecţia muncii </w:t>
      </w:r>
    </w:p>
    <w:p w:rsidR="009A10D4" w:rsidRPr="00CA2619" w:rsidRDefault="009A10D4" w:rsidP="00654ECE">
      <w:pPr>
        <w:numPr>
          <w:ilvl w:val="0"/>
          <w:numId w:val="39"/>
        </w:numPr>
        <w:spacing w:after="0" w:line="360" w:lineRule="auto"/>
        <w:jc w:val="both"/>
        <w:rPr>
          <w:rFonts w:ascii="Times New Roman" w:hAnsi="Times New Roman"/>
          <w:sz w:val="24"/>
          <w:szCs w:val="24"/>
          <w:u w:val="single"/>
          <w:lang w:val="it-IT"/>
        </w:rPr>
      </w:pPr>
      <w:r w:rsidRPr="00CA2619">
        <w:rPr>
          <w:rFonts w:ascii="Times New Roman" w:hAnsi="Times New Roman"/>
          <w:sz w:val="24"/>
          <w:szCs w:val="24"/>
          <w:lang w:val="it-IT"/>
        </w:rPr>
        <w:t>verifică asigurarea condiţiilor de sănătate si securitate la locurile de muncă in conformitate cu normele in vigoare</w:t>
      </w:r>
    </w:p>
    <w:p w:rsidR="009A10D4" w:rsidRPr="00CA2619" w:rsidRDefault="009A10D4" w:rsidP="00654ECE">
      <w:pPr>
        <w:numPr>
          <w:ilvl w:val="0"/>
          <w:numId w:val="39"/>
        </w:numPr>
        <w:spacing w:after="0" w:line="360" w:lineRule="auto"/>
        <w:jc w:val="both"/>
        <w:rPr>
          <w:rFonts w:ascii="Times New Roman" w:hAnsi="Times New Roman"/>
          <w:sz w:val="24"/>
          <w:szCs w:val="24"/>
          <w:u w:val="single"/>
        </w:rPr>
      </w:pPr>
      <w:r w:rsidRPr="00CA2619">
        <w:rPr>
          <w:rFonts w:ascii="Times New Roman" w:hAnsi="Times New Roman"/>
          <w:sz w:val="24"/>
          <w:szCs w:val="24"/>
        </w:rPr>
        <w:t>stabileşte un flux rapid informational privind accidentele de muncă conform prevederilor legale</w:t>
      </w:r>
    </w:p>
    <w:p w:rsidR="009A10D4" w:rsidRPr="00CA2619" w:rsidRDefault="009A10D4" w:rsidP="00654ECE">
      <w:pPr>
        <w:spacing w:after="0" w:line="360" w:lineRule="auto"/>
        <w:jc w:val="both"/>
        <w:rPr>
          <w:rFonts w:ascii="Times New Roman" w:hAnsi="Times New Roman"/>
          <w:sz w:val="24"/>
          <w:szCs w:val="24"/>
          <w:lang w:val="fr-FR"/>
        </w:rPr>
      </w:pPr>
    </w:p>
    <w:p w:rsidR="009A10D4" w:rsidRPr="00CA2619" w:rsidRDefault="009A10D4" w:rsidP="00654ECE">
      <w:p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Responsabilul cu activitatea de aprovizionare:</w:t>
      </w:r>
    </w:p>
    <w:p w:rsidR="009A10D4" w:rsidRPr="00CA2619" w:rsidRDefault="009A10D4" w:rsidP="00654ECE">
      <w:pPr>
        <w:numPr>
          <w:ilvl w:val="0"/>
          <w:numId w:val="40"/>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centralizează documentele privind necesarul de materiale al compartimentelor la propunerea justificată  a responsabililor de activităti şi stabileste necesarul de aprovizionare al Laboratorului şi apoi comanda/contractul</w:t>
      </w:r>
      <w:r w:rsidR="00AC45EF" w:rsidRPr="00CA2619">
        <w:rPr>
          <w:rFonts w:ascii="Times New Roman" w:hAnsi="Times New Roman"/>
          <w:sz w:val="24"/>
          <w:szCs w:val="24"/>
          <w:lang w:val="fr-FR"/>
        </w:rPr>
        <w:t>/referatul</w:t>
      </w:r>
      <w:r w:rsidRPr="00CA2619">
        <w:rPr>
          <w:rFonts w:ascii="Times New Roman" w:hAnsi="Times New Roman"/>
          <w:sz w:val="24"/>
          <w:szCs w:val="24"/>
          <w:lang w:val="fr-FR"/>
        </w:rPr>
        <w:t xml:space="preserve"> pe care îl supune aprobării managerului spitalului.</w:t>
      </w:r>
    </w:p>
    <w:p w:rsidR="009A10D4" w:rsidRPr="00CA2619" w:rsidRDefault="009A10D4" w:rsidP="00654ECE">
      <w:pPr>
        <w:numPr>
          <w:ilvl w:val="0"/>
          <w:numId w:val="40"/>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evaluează furnizorii si întocmeşt</w:t>
      </w:r>
      <w:r w:rsidR="00F83B72" w:rsidRPr="00CA2619">
        <w:rPr>
          <w:rFonts w:ascii="Times New Roman" w:hAnsi="Times New Roman"/>
          <w:sz w:val="24"/>
          <w:szCs w:val="24"/>
          <w:lang w:val="fr-FR"/>
        </w:rPr>
        <w:t>e Lista furnizorilor aprobati pe care</w:t>
      </w:r>
      <w:r w:rsidRPr="00CA2619">
        <w:rPr>
          <w:rFonts w:ascii="Times New Roman" w:hAnsi="Times New Roman"/>
          <w:sz w:val="24"/>
          <w:szCs w:val="24"/>
          <w:lang w:val="fr-FR"/>
        </w:rPr>
        <w:t xml:space="preserve"> o supune spre analiză şi  aprobare managerului spitalului.</w:t>
      </w:r>
    </w:p>
    <w:p w:rsidR="009A10D4" w:rsidRPr="00CA2619" w:rsidRDefault="009A10D4" w:rsidP="00654ECE">
      <w:pPr>
        <w:numPr>
          <w:ilvl w:val="0"/>
          <w:numId w:val="40"/>
        </w:numPr>
        <w:spacing w:after="0" w:line="360" w:lineRule="auto"/>
        <w:jc w:val="both"/>
        <w:rPr>
          <w:rFonts w:ascii="Times New Roman" w:hAnsi="Times New Roman"/>
          <w:sz w:val="24"/>
          <w:szCs w:val="24"/>
          <w:lang w:val="fr-FR"/>
        </w:rPr>
      </w:pPr>
      <w:r w:rsidRPr="00CA2619">
        <w:rPr>
          <w:rFonts w:ascii="Times New Roman" w:hAnsi="Times New Roman"/>
          <w:sz w:val="24"/>
          <w:szCs w:val="24"/>
          <w:lang w:val="pt-BR"/>
        </w:rPr>
        <w:t>urmăreşte respectarea condiţiilor prevăzute în contracte/comenzi în legatură cu modalităţi de plată, termene de livrare a produselor de aprovizionat</w:t>
      </w:r>
    </w:p>
    <w:p w:rsidR="009A10D4" w:rsidRPr="00CA2619" w:rsidRDefault="009A10D4" w:rsidP="00654ECE">
      <w:pPr>
        <w:numPr>
          <w:ilvl w:val="0"/>
          <w:numId w:val="40"/>
        </w:numPr>
        <w:spacing w:after="0" w:line="360" w:lineRule="auto"/>
        <w:jc w:val="both"/>
        <w:rPr>
          <w:rFonts w:ascii="Times New Roman" w:hAnsi="Times New Roman"/>
          <w:sz w:val="24"/>
          <w:szCs w:val="24"/>
        </w:rPr>
      </w:pPr>
      <w:r w:rsidRPr="00CA2619">
        <w:rPr>
          <w:rFonts w:ascii="Times New Roman" w:hAnsi="Times New Roman"/>
          <w:sz w:val="24"/>
          <w:szCs w:val="24"/>
        </w:rPr>
        <w:t>distribuie materialele aprovizionate pe compartimente</w:t>
      </w:r>
    </w:p>
    <w:p w:rsidR="009A10D4" w:rsidRPr="00CA2619" w:rsidRDefault="009A10D4" w:rsidP="00654ECE">
      <w:pPr>
        <w:numPr>
          <w:ilvl w:val="0"/>
          <w:numId w:val="40"/>
        </w:numPr>
        <w:spacing w:after="0" w:line="360" w:lineRule="auto"/>
        <w:jc w:val="both"/>
        <w:rPr>
          <w:rFonts w:ascii="Times New Roman" w:hAnsi="Times New Roman"/>
          <w:sz w:val="24"/>
          <w:szCs w:val="24"/>
        </w:rPr>
      </w:pPr>
      <w:r w:rsidRPr="00CA2619">
        <w:rPr>
          <w:rFonts w:ascii="Times New Roman" w:hAnsi="Times New Roman"/>
          <w:sz w:val="24"/>
          <w:szCs w:val="24"/>
        </w:rPr>
        <w:t>asigură colaborarea cu firme de service (contracte service) pentru  punerea  in funcţiune  a echipamentelor si asigurarea întretinerii acestora</w:t>
      </w:r>
    </w:p>
    <w:p w:rsidR="009A10D4" w:rsidRPr="00CA2619" w:rsidRDefault="009A10D4" w:rsidP="00654ECE">
      <w:pPr>
        <w:numPr>
          <w:ilvl w:val="0"/>
          <w:numId w:val="40"/>
        </w:numPr>
        <w:spacing w:after="0" w:line="360" w:lineRule="auto"/>
        <w:jc w:val="both"/>
        <w:rPr>
          <w:rFonts w:ascii="Times New Roman" w:hAnsi="Times New Roman"/>
          <w:sz w:val="24"/>
          <w:szCs w:val="24"/>
          <w:lang w:val="it-IT"/>
        </w:rPr>
      </w:pPr>
      <w:r w:rsidRPr="00CA2619">
        <w:rPr>
          <w:rFonts w:ascii="Times New Roman" w:hAnsi="Times New Roman"/>
          <w:sz w:val="24"/>
          <w:szCs w:val="24"/>
        </w:rPr>
        <w:t>răspunde de asigurarea utilităţilor necesare desfăşurării activităţii</w:t>
      </w:r>
    </w:p>
    <w:p w:rsidR="009A10D4" w:rsidRPr="00CA2619" w:rsidRDefault="009A10D4" w:rsidP="00654ECE">
      <w:pPr>
        <w:numPr>
          <w:ilvl w:val="0"/>
          <w:numId w:val="40"/>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organizează şi asigură desfăşurarea activităţii de curăţenie, dezinfecţie locală si generală şi de gestionare a deşeurilor medicale</w:t>
      </w:r>
    </w:p>
    <w:p w:rsidR="009A10D4" w:rsidRPr="00CA2619" w:rsidRDefault="009A10D4" w:rsidP="00654ECE">
      <w:pPr>
        <w:numPr>
          <w:ilvl w:val="0"/>
          <w:numId w:val="40"/>
        </w:numPr>
        <w:spacing w:after="0" w:line="360" w:lineRule="auto"/>
        <w:jc w:val="both"/>
        <w:rPr>
          <w:rFonts w:ascii="Times New Roman" w:hAnsi="Times New Roman"/>
          <w:sz w:val="24"/>
          <w:szCs w:val="24"/>
        </w:rPr>
      </w:pPr>
      <w:r w:rsidRPr="00CA2619">
        <w:rPr>
          <w:rFonts w:ascii="Times New Roman" w:hAnsi="Times New Roman"/>
          <w:sz w:val="24"/>
          <w:szCs w:val="24"/>
        </w:rPr>
        <w:t>răspunde de efectuarea înregistrarilor privind aprovizionarea si recepţia materialelor</w:t>
      </w:r>
    </w:p>
    <w:p w:rsidR="009A10D4" w:rsidRPr="00CA2619" w:rsidRDefault="009A10D4" w:rsidP="00654ECE">
      <w:pPr>
        <w:tabs>
          <w:tab w:val="left" w:pos="360"/>
        </w:tabs>
        <w:spacing w:after="0" w:line="360" w:lineRule="auto"/>
        <w:ind w:left="360"/>
        <w:jc w:val="both"/>
        <w:rPr>
          <w:rFonts w:ascii="Times New Roman" w:hAnsi="Times New Roman"/>
          <w:sz w:val="24"/>
          <w:szCs w:val="24"/>
          <w:lang w:val="fr-FR"/>
        </w:rPr>
      </w:pPr>
    </w:p>
    <w:p w:rsidR="009A10D4" w:rsidRPr="00CA2619" w:rsidRDefault="009A10D4" w:rsidP="00654ECE">
      <w:pPr>
        <w:spacing w:after="0" w:line="360" w:lineRule="auto"/>
        <w:rPr>
          <w:rFonts w:ascii="Times New Roman" w:hAnsi="Times New Roman"/>
          <w:sz w:val="24"/>
          <w:szCs w:val="24"/>
        </w:rPr>
      </w:pPr>
      <w:r w:rsidRPr="00CA2619">
        <w:rPr>
          <w:rFonts w:ascii="Times New Roman" w:hAnsi="Times New Roman"/>
          <w:sz w:val="24"/>
          <w:szCs w:val="24"/>
        </w:rPr>
        <w:t xml:space="preserve">Salariatul are </w:t>
      </w:r>
      <w:r w:rsidR="009F59F4" w:rsidRPr="00CA2619">
        <w:rPr>
          <w:rFonts w:ascii="Times New Roman" w:hAnsi="Times New Roman"/>
          <w:sz w:val="24"/>
          <w:szCs w:val="24"/>
        </w:rPr>
        <w:t>printre</w:t>
      </w:r>
      <w:r w:rsidRPr="00CA2619">
        <w:rPr>
          <w:rFonts w:ascii="Times New Roman" w:hAnsi="Times New Roman"/>
          <w:sz w:val="24"/>
          <w:szCs w:val="24"/>
        </w:rPr>
        <w:t xml:space="preserve"> atributii </w:t>
      </w:r>
      <w:r w:rsidR="009F59F4" w:rsidRPr="00CA2619">
        <w:rPr>
          <w:rFonts w:ascii="Times New Roman" w:hAnsi="Times New Roman"/>
          <w:sz w:val="24"/>
          <w:szCs w:val="24"/>
        </w:rPr>
        <w:t xml:space="preserve">pe </w:t>
      </w:r>
      <w:r w:rsidRPr="00CA2619">
        <w:rPr>
          <w:rFonts w:ascii="Times New Roman" w:hAnsi="Times New Roman"/>
          <w:sz w:val="24"/>
          <w:szCs w:val="24"/>
        </w:rPr>
        <w:t xml:space="preserve">aceea de a cunoaste si a respecta cu strictete prevederile Legii securitatii si sanatatii in munca nr. 319/2006, Normelor metodologice de aplicare a prevederilor Legii sanatatii si securitatii in munca (H.G. nr. 1425/2006), precum si a Instructiunilor proprii pentru sanatate si securitate in munca aferente postului ocupat. De asemenea, este obligat sa </w:t>
      </w:r>
      <w:r w:rsidRPr="00CA2619">
        <w:rPr>
          <w:rFonts w:ascii="Times New Roman" w:hAnsi="Times New Roman"/>
          <w:sz w:val="24"/>
          <w:szCs w:val="24"/>
        </w:rPr>
        <w:lastRenderedPageBreak/>
        <w:t xml:space="preserve">cunoasca si sa aplice prevederile Ordinului </w:t>
      </w:r>
      <w:r w:rsidR="000C70EF" w:rsidRPr="00CA2619">
        <w:rPr>
          <w:rFonts w:ascii="Times New Roman" w:hAnsi="Times New Roman"/>
          <w:sz w:val="24"/>
          <w:szCs w:val="24"/>
        </w:rPr>
        <w:t xml:space="preserve">nr. </w:t>
      </w:r>
      <w:r w:rsidRPr="00CA2619">
        <w:rPr>
          <w:rFonts w:ascii="Times New Roman" w:hAnsi="Times New Roman"/>
          <w:sz w:val="24"/>
          <w:szCs w:val="24"/>
        </w:rPr>
        <w:t>712/2005 pentru aprobarea Dispozitiilor generale privind instruirea salariatilor in domeniul prevenirii si stingerii incendiilor si instruirea in domeniul protectiei civile, precum si ale celorlalte acte normative in domeniul</w:t>
      </w:r>
      <w:r w:rsidR="005466C1" w:rsidRPr="00CA2619">
        <w:rPr>
          <w:rFonts w:ascii="Times New Roman" w:hAnsi="Times New Roman"/>
          <w:sz w:val="24"/>
          <w:szCs w:val="24"/>
        </w:rPr>
        <w:t xml:space="preserve"> PSI si situatiilor de urgenta.</w:t>
      </w:r>
      <w:r w:rsidRPr="00CA2619">
        <w:rPr>
          <w:rFonts w:ascii="Times New Roman" w:hAnsi="Times New Roman"/>
          <w:sz w:val="24"/>
          <w:szCs w:val="24"/>
        </w:rPr>
        <w:br/>
        <w:t>(2) Salariatul isi desfasoara activitatea in conformitate cu pregatirea si instruirea sa, precum si cu instructiunile primite din partea angajatorului si a superiorilor directi, astfel incat sa nu expuna la pericol de accidentare sau imbolnavire profesionala atat propria persoana, cat si alte persoane care pot fi afectate de actiunile sau omisiunile sale in timpul procesului de munca.</w:t>
      </w:r>
      <w:r w:rsidRPr="00CA2619">
        <w:rPr>
          <w:rFonts w:ascii="Times New Roman" w:hAnsi="Times New Roman"/>
          <w:sz w:val="24"/>
          <w:szCs w:val="24"/>
        </w:rPr>
        <w:br/>
        <w:t>(3) In mod deosebit, in scopul realizarii obiectivelor prevazute la alineatul precedent, salariatul are urmatoarele obligatii:</w:t>
      </w:r>
      <w:r w:rsidRPr="00CA2619">
        <w:rPr>
          <w:rFonts w:ascii="Times New Roman" w:hAnsi="Times New Roman"/>
          <w:sz w:val="24"/>
          <w:szCs w:val="24"/>
        </w:rPr>
        <w:br/>
        <w:t>a) sa utilizeze corect masinile, aparatura, uneltele, substantele periculoase, echipamentele de transport si alte mijloace de productie;</w:t>
      </w:r>
      <w:r w:rsidRPr="00CA2619">
        <w:rPr>
          <w:rFonts w:ascii="Times New Roman" w:hAnsi="Times New Roman"/>
          <w:sz w:val="24"/>
          <w:szCs w:val="24"/>
        </w:rPr>
        <w:br/>
        <w:t>b) sa utilizeze corect echipamentul individual de protectie acordat si, dupa utilizare, sa il inapoieze sau sa il puna la locul destinat pentru pastrare;</w:t>
      </w:r>
      <w:r w:rsidRPr="00CA2619">
        <w:rPr>
          <w:rFonts w:ascii="Times New Roman" w:hAnsi="Times New Roman"/>
          <w:sz w:val="24"/>
          <w:szCs w:val="24"/>
        </w:rPr>
        <w:br/>
        <w:t>c) sa nu procedeze la scoaterea din functiune, la modificarea, schimbarea sau inlaturarea arbitrara a dispozitivelor de securitate proprii, in special ale masinilor, aparaturii, uneltelor, instalatiilor tehnice si cladirilor, si sa utilizeze corect aceste dispozitive;</w:t>
      </w:r>
      <w:r w:rsidRPr="00CA2619">
        <w:rPr>
          <w:rFonts w:ascii="Times New Roman" w:hAnsi="Times New Roman"/>
          <w:sz w:val="24"/>
          <w:szCs w:val="24"/>
        </w:rPr>
        <w:br/>
        <w:t>d) sa comunice imediat angajatorului si/sau lucratorilor desemnati orice situatie de munca despre care au motive intemeiate sa o considere un pericol pentru securitatea si sanatatea lucratorilor, precum si orice deficienta a sistemelor de protectie;</w:t>
      </w:r>
      <w:r w:rsidRPr="00CA2619">
        <w:rPr>
          <w:rFonts w:ascii="Times New Roman" w:hAnsi="Times New Roman"/>
          <w:sz w:val="24"/>
          <w:szCs w:val="24"/>
        </w:rPr>
        <w:br/>
        <w:t>e) sa aduca la cunostinta conducatorului locului de munca si/sau angajatorului accidentele suferite de propria persoana;</w:t>
      </w:r>
      <w:r w:rsidRPr="00CA2619">
        <w:rPr>
          <w:rFonts w:ascii="Times New Roman" w:hAnsi="Times New Roman"/>
          <w:sz w:val="24"/>
          <w:szCs w:val="24"/>
        </w:rPr>
        <w:br/>
        <w:t>f) sa coopereze cu angajatorul si/sau cu lucratorii desemnati, atat timp cat este necesar, pentru a face posibila realizarea oricaror masuri sau cerinte dispuse de catre inspectorii de munca si inspectorii sanitari, pentru protectia sanatatii si securitatii lucratorilor;</w:t>
      </w:r>
      <w:r w:rsidRPr="00CA2619">
        <w:rPr>
          <w:rFonts w:ascii="Times New Roman" w:hAnsi="Times New Roman"/>
          <w:sz w:val="24"/>
          <w:szCs w:val="24"/>
        </w:rPr>
        <w:br/>
        <w:t>g) sa coopereze, atat timp cat este necesar, cu angajatorul si/sau cu lucratorii desemnati, pentru a permite angajatorului sa se asigure ca mediul de munca si conditiile de lucru sunt sigure si fara riscuri pentru securitate si sanatate, in domeniul sau de activitate;</w:t>
      </w:r>
      <w:r w:rsidRPr="00CA2619">
        <w:rPr>
          <w:rFonts w:ascii="Times New Roman" w:hAnsi="Times New Roman"/>
          <w:sz w:val="24"/>
          <w:szCs w:val="24"/>
        </w:rPr>
        <w:br/>
        <w:t>h) sa isi insuseasca si sa respecte prevederile legislatiei din domeniul securitatii si sanatatii in munca si masurile de aplicare a acestora; sa isi insuseasca si sa respecte prevederile legislatia privind PSI / situatiile de urgenta</w:t>
      </w:r>
      <w:r w:rsidRPr="00CA2619">
        <w:rPr>
          <w:rFonts w:ascii="Times New Roman" w:hAnsi="Times New Roman"/>
          <w:sz w:val="24"/>
          <w:szCs w:val="24"/>
        </w:rPr>
        <w:br/>
        <w:t>i) sa dea relatiile solicitate de catre inspectorii de munca si inspectorii sanitari.</w:t>
      </w:r>
      <w:r w:rsidRPr="00CA2619">
        <w:rPr>
          <w:rFonts w:ascii="Times New Roman" w:hAnsi="Times New Roman"/>
          <w:sz w:val="24"/>
          <w:szCs w:val="24"/>
        </w:rPr>
        <w:br/>
        <w:t>Aplica cerinte</w:t>
      </w:r>
      <w:r w:rsidR="00147589" w:rsidRPr="00CA2619">
        <w:rPr>
          <w:rFonts w:ascii="Times New Roman" w:hAnsi="Times New Roman"/>
          <w:sz w:val="24"/>
          <w:szCs w:val="24"/>
        </w:rPr>
        <w:t>le standardului SR EN ISO 15189 : 2013</w:t>
      </w:r>
      <w:r w:rsidRPr="00CA2619">
        <w:rPr>
          <w:rFonts w:ascii="Times New Roman" w:hAnsi="Times New Roman"/>
          <w:sz w:val="24"/>
          <w:szCs w:val="24"/>
        </w:rPr>
        <w:t xml:space="preserve"> si respecta etica si confidentialitatea in cadrul laboratorului de analize medicale. </w:t>
      </w:r>
    </w:p>
    <w:p w:rsidR="00430DB4" w:rsidRPr="00CA2619" w:rsidRDefault="00430DB4" w:rsidP="00654ECE">
      <w:pPr>
        <w:tabs>
          <w:tab w:val="left" w:pos="540"/>
        </w:tabs>
        <w:spacing w:after="0" w:line="360" w:lineRule="auto"/>
        <w:jc w:val="both"/>
        <w:rPr>
          <w:rFonts w:ascii="Times New Roman" w:hAnsi="Times New Roman"/>
          <w:sz w:val="24"/>
          <w:szCs w:val="24"/>
        </w:rPr>
      </w:pPr>
    </w:p>
    <w:p w:rsidR="00D10C77" w:rsidRPr="00CA2619" w:rsidRDefault="00D10C77" w:rsidP="00FE11F3">
      <w:pPr>
        <w:spacing w:after="0" w:line="360" w:lineRule="auto"/>
        <w:rPr>
          <w:rFonts w:ascii="Times New Roman" w:hAnsi="Times New Roman"/>
          <w:b/>
          <w:sz w:val="24"/>
          <w:szCs w:val="24"/>
        </w:rPr>
      </w:pPr>
      <w:r w:rsidRPr="00CA2619">
        <w:rPr>
          <w:rFonts w:ascii="Times New Roman" w:hAnsi="Times New Roman"/>
          <w:sz w:val="24"/>
          <w:szCs w:val="24"/>
        </w:rPr>
        <w:tab/>
      </w:r>
      <w:r w:rsidRPr="00CA2619">
        <w:rPr>
          <w:rFonts w:ascii="Times New Roman" w:hAnsi="Times New Roman"/>
          <w:b/>
          <w:sz w:val="24"/>
          <w:szCs w:val="24"/>
        </w:rPr>
        <w:t>6.2.2.3.Asistentul medical din laboratorul de analize medicale</w:t>
      </w:r>
    </w:p>
    <w:p w:rsidR="00B745F5" w:rsidRPr="00CA2619" w:rsidRDefault="00B745F5" w:rsidP="00FE11F3">
      <w:pPr>
        <w:numPr>
          <w:ilvl w:val="0"/>
          <w:numId w:val="4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efectueaza recoltarea probelor de analizat</w:t>
      </w:r>
    </w:p>
    <w:p w:rsidR="00B745F5" w:rsidRPr="00CA2619" w:rsidRDefault="00B745F5" w:rsidP="00FE11F3">
      <w:pPr>
        <w:numPr>
          <w:ilvl w:val="0"/>
          <w:numId w:val="4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informeaza asiguratii despre drepturile sau obligatiile ce decurg din aceasta calitate</w:t>
      </w:r>
    </w:p>
    <w:p w:rsidR="00B745F5" w:rsidRPr="00CA2619" w:rsidRDefault="00B745F5" w:rsidP="00654ECE">
      <w:pPr>
        <w:numPr>
          <w:ilvl w:val="0"/>
          <w:numId w:val="43"/>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lastRenderedPageBreak/>
        <w:t>are o atitudine politicoasa si intelegatoare fata de toate categoriile de pacienti</w:t>
      </w:r>
    </w:p>
    <w:p w:rsidR="00B745F5" w:rsidRPr="00CA2619" w:rsidRDefault="00B745F5" w:rsidP="00654ECE">
      <w:pPr>
        <w:numPr>
          <w:ilvl w:val="0"/>
          <w:numId w:val="43"/>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ajuta si pregateste pacientii cu dificultati (mentale, fizice sau informationale) si asigura conditii optime de desfasurare a actului medical (intimidate, iluminare, aerisire, etc.)</w:t>
      </w:r>
    </w:p>
    <w:p w:rsidR="00B745F5" w:rsidRPr="00CA2619" w:rsidRDefault="006A6928" w:rsidP="00754436">
      <w:pPr>
        <w:numPr>
          <w:ilvl w:val="0"/>
          <w:numId w:val="43"/>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consemneaza în registrul unic</w:t>
      </w:r>
      <w:r w:rsidR="00B745F5" w:rsidRPr="00CA2619">
        <w:rPr>
          <w:rFonts w:ascii="Times New Roman" w:hAnsi="Times New Roman"/>
          <w:sz w:val="24"/>
          <w:szCs w:val="24"/>
          <w:lang w:val="it-IT"/>
        </w:rPr>
        <w:t xml:space="preserve">  toate datele </w:t>
      </w:r>
      <w:r w:rsidR="00754436" w:rsidRPr="00CA2619">
        <w:rPr>
          <w:rFonts w:ascii="Times New Roman" w:hAnsi="Times New Roman"/>
          <w:sz w:val="24"/>
          <w:szCs w:val="24"/>
          <w:lang w:val="it-IT"/>
        </w:rPr>
        <w:t xml:space="preserve">de intrare </w:t>
      </w:r>
      <w:r w:rsidR="00B745F5" w:rsidRPr="00CA2619">
        <w:rPr>
          <w:rFonts w:ascii="Times New Roman" w:hAnsi="Times New Roman"/>
          <w:sz w:val="24"/>
          <w:szCs w:val="24"/>
          <w:lang w:val="it-IT"/>
        </w:rPr>
        <w:t>privind pacientul (identitate, sex, varsta, carnet asig</w:t>
      </w:r>
      <w:r w:rsidR="00754436" w:rsidRPr="00CA2619">
        <w:rPr>
          <w:rFonts w:ascii="Times New Roman" w:hAnsi="Times New Roman"/>
          <w:sz w:val="24"/>
          <w:szCs w:val="24"/>
          <w:lang w:val="it-IT"/>
        </w:rPr>
        <w:t>urat, CNP, adresa, etc.), medicu</w:t>
      </w:r>
      <w:r w:rsidR="00B745F5" w:rsidRPr="00CA2619">
        <w:rPr>
          <w:rFonts w:ascii="Times New Roman" w:hAnsi="Times New Roman"/>
          <w:sz w:val="24"/>
          <w:szCs w:val="24"/>
          <w:lang w:val="it-IT"/>
        </w:rPr>
        <w:t>l care trimite (daca este cazul), data consultatiei, diagnostic, serviciile efectuate, raspunzând de corectitudinea datelor consemnate şi raportate</w:t>
      </w:r>
    </w:p>
    <w:p w:rsidR="00B745F5" w:rsidRPr="00CA2619" w:rsidRDefault="00B745F5" w:rsidP="00654ECE">
      <w:pPr>
        <w:numPr>
          <w:ilvl w:val="0"/>
          <w:numId w:val="4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colaborează permanent cu medicul din laborator respectând indicatiile acestuia, pentru o buna desfasurare a actului medical</w:t>
      </w:r>
    </w:p>
    <w:p w:rsidR="00B745F5" w:rsidRPr="00CA2619" w:rsidRDefault="00B745F5" w:rsidP="00654ECE">
      <w:pPr>
        <w:numPr>
          <w:ilvl w:val="0"/>
          <w:numId w:val="4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cunoaste modul de utilizare şi păstrare a aparaturii din dotare informând personalul medical superior despre acest mod sau eventuale probleme ce pot apare</w:t>
      </w:r>
      <w:r w:rsidR="001D4774" w:rsidRPr="00CA2619">
        <w:rPr>
          <w:rFonts w:ascii="Times New Roman" w:hAnsi="Times New Roman"/>
          <w:sz w:val="24"/>
          <w:szCs w:val="24"/>
          <w:lang w:val="fr-FR"/>
        </w:rPr>
        <w:t>a</w:t>
      </w:r>
    </w:p>
    <w:p w:rsidR="00B745F5" w:rsidRPr="00CA2619" w:rsidRDefault="00B745F5" w:rsidP="00654ECE">
      <w:pPr>
        <w:numPr>
          <w:ilvl w:val="0"/>
          <w:numId w:val="4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completează alte documente (buletine de rezultate, fise medicale) sub stricta supraveghere şi îndrumare a medicului </w:t>
      </w:r>
    </w:p>
    <w:p w:rsidR="00B745F5" w:rsidRPr="00CA2619" w:rsidRDefault="00B745F5" w:rsidP="00654ECE">
      <w:pPr>
        <w:numPr>
          <w:ilvl w:val="0"/>
          <w:numId w:val="4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 xml:space="preserve">informeaza permanent medicul de laborator despre aspectele deosebite sau disfunctionalitati ale activitătii desfăşurate </w:t>
      </w:r>
    </w:p>
    <w:p w:rsidR="00B745F5" w:rsidRPr="00CA2619" w:rsidRDefault="00B745F5" w:rsidP="00654ECE">
      <w:pPr>
        <w:numPr>
          <w:ilvl w:val="0"/>
          <w:numId w:val="43"/>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colaborează permanent cu Camera de primiri şi celelalte categorii de personal pentru buna desfăsurare a activităţii medicale</w:t>
      </w:r>
    </w:p>
    <w:p w:rsidR="001F1A52" w:rsidRPr="00CA2619" w:rsidRDefault="00B745F5" w:rsidP="001F1A52">
      <w:pPr>
        <w:numPr>
          <w:ilvl w:val="0"/>
          <w:numId w:val="43"/>
        </w:numPr>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cunoaşte şi respectă regulile de igienă sanitară caracteristice unitătii medicale, în special pe cele care implică soluţii de continuitate</w:t>
      </w:r>
    </w:p>
    <w:p w:rsidR="00B745F5" w:rsidRPr="00CA2619" w:rsidRDefault="00B745F5" w:rsidP="00654ECE">
      <w:pPr>
        <w:numPr>
          <w:ilvl w:val="0"/>
          <w:numId w:val="43"/>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efectueaza si raspunde de sterilizarea instrumentarului medical</w:t>
      </w:r>
    </w:p>
    <w:p w:rsidR="001F1A52" w:rsidRPr="00CA2619" w:rsidRDefault="00B745F5" w:rsidP="00641CAD">
      <w:pPr>
        <w:numPr>
          <w:ilvl w:val="0"/>
          <w:numId w:val="43"/>
        </w:numPr>
        <w:spacing w:after="0" w:line="360" w:lineRule="auto"/>
        <w:jc w:val="both"/>
        <w:rPr>
          <w:rFonts w:ascii="Times New Roman" w:hAnsi="Times New Roman"/>
          <w:sz w:val="24"/>
          <w:szCs w:val="24"/>
        </w:rPr>
      </w:pPr>
      <w:r w:rsidRPr="00CA2619">
        <w:rPr>
          <w:rFonts w:ascii="Times New Roman" w:hAnsi="Times New Roman"/>
          <w:sz w:val="24"/>
          <w:szCs w:val="24"/>
        </w:rPr>
        <w:t>examinează cu atenţie produsul patologic (ser, materii fecale, urina, produse bacteriologice) pentru a stabili corectitudinea recoltarii</w:t>
      </w:r>
    </w:p>
    <w:p w:rsidR="001F1A52" w:rsidRPr="00CA2619" w:rsidRDefault="001F1A52" w:rsidP="00654ECE">
      <w:pPr>
        <w:spacing w:after="0" w:line="360" w:lineRule="auto"/>
        <w:ind w:left="360"/>
        <w:jc w:val="both"/>
        <w:rPr>
          <w:rFonts w:ascii="Times New Roman" w:hAnsi="Times New Roman"/>
          <w:sz w:val="24"/>
          <w:szCs w:val="24"/>
        </w:rPr>
      </w:pPr>
    </w:p>
    <w:p w:rsidR="00B745F5" w:rsidRPr="00CA2619" w:rsidRDefault="00B745F5" w:rsidP="00E77160">
      <w:pPr>
        <w:spacing w:after="0"/>
        <w:jc w:val="both"/>
        <w:rPr>
          <w:rFonts w:ascii="Times New Roman" w:hAnsi="Times New Roman"/>
          <w:sz w:val="24"/>
          <w:szCs w:val="24"/>
        </w:rPr>
      </w:pPr>
      <w:r w:rsidRPr="00CA2619">
        <w:rPr>
          <w:rFonts w:ascii="Times New Roman" w:hAnsi="Times New Roman"/>
          <w:sz w:val="24"/>
          <w:szCs w:val="24"/>
        </w:rPr>
        <w:t>Responsabilitati comune tuturor angajatilor</w:t>
      </w:r>
    </w:p>
    <w:p w:rsidR="00D90E65" w:rsidRPr="00CA2619" w:rsidRDefault="00D90E65" w:rsidP="00E77160">
      <w:pPr>
        <w:spacing w:after="0"/>
        <w:jc w:val="both"/>
        <w:rPr>
          <w:rFonts w:ascii="Times New Roman" w:hAnsi="Times New Roman"/>
          <w:sz w:val="24"/>
          <w:szCs w:val="24"/>
        </w:rPr>
      </w:pPr>
    </w:p>
    <w:p w:rsidR="00B745F5" w:rsidRPr="00CA2619" w:rsidRDefault="00B745F5" w:rsidP="00D90E65">
      <w:pPr>
        <w:numPr>
          <w:ilvl w:val="0"/>
          <w:numId w:val="44"/>
        </w:numPr>
        <w:spacing w:after="0"/>
        <w:jc w:val="both"/>
        <w:rPr>
          <w:rFonts w:ascii="Times New Roman" w:hAnsi="Times New Roman"/>
          <w:iCs/>
          <w:sz w:val="24"/>
          <w:szCs w:val="24"/>
          <w:lang w:val="fr-FR"/>
        </w:rPr>
      </w:pPr>
      <w:r w:rsidRPr="00CA2619">
        <w:rPr>
          <w:rFonts w:ascii="Times New Roman" w:hAnsi="Times New Roman"/>
          <w:iCs/>
          <w:sz w:val="24"/>
          <w:szCs w:val="24"/>
          <w:lang w:val="fr-FR"/>
        </w:rPr>
        <w:t>asigură servicii de laborator la un standard ridicat</w:t>
      </w:r>
    </w:p>
    <w:p w:rsidR="00B745F5" w:rsidRPr="00CA2619" w:rsidRDefault="00B745F5" w:rsidP="00D90E65">
      <w:pPr>
        <w:numPr>
          <w:ilvl w:val="0"/>
          <w:numId w:val="44"/>
        </w:numPr>
        <w:spacing w:after="0"/>
        <w:jc w:val="both"/>
        <w:rPr>
          <w:rFonts w:ascii="Times New Roman" w:hAnsi="Times New Roman"/>
          <w:iCs/>
          <w:sz w:val="24"/>
          <w:szCs w:val="24"/>
          <w:lang w:val="fr-FR"/>
        </w:rPr>
      </w:pPr>
      <w:r w:rsidRPr="00CA2619">
        <w:rPr>
          <w:rFonts w:ascii="Times New Roman" w:hAnsi="Times New Roman"/>
          <w:iCs/>
          <w:sz w:val="24"/>
          <w:szCs w:val="24"/>
          <w:lang w:val="fr-FR"/>
        </w:rPr>
        <w:t>utilizează si pastrează în bune condiţii, echipamentele şi instrumentarul din dotare,</w:t>
      </w:r>
    </w:p>
    <w:p w:rsidR="00B745F5" w:rsidRPr="00CA2619" w:rsidRDefault="00B745F5" w:rsidP="00D90E65">
      <w:pPr>
        <w:numPr>
          <w:ilvl w:val="0"/>
          <w:numId w:val="44"/>
        </w:numPr>
        <w:spacing w:after="0"/>
        <w:jc w:val="both"/>
        <w:rPr>
          <w:rFonts w:ascii="Times New Roman" w:hAnsi="Times New Roman"/>
          <w:iCs/>
          <w:sz w:val="24"/>
          <w:szCs w:val="24"/>
          <w:lang w:val="fr-FR"/>
        </w:rPr>
      </w:pPr>
      <w:r w:rsidRPr="00CA2619">
        <w:rPr>
          <w:rFonts w:ascii="Times New Roman" w:hAnsi="Times New Roman"/>
          <w:iCs/>
          <w:sz w:val="24"/>
          <w:szCs w:val="24"/>
          <w:lang w:val="fr-FR"/>
        </w:rPr>
        <w:t>supraveghează colectarea materialelor si instrumentarului de unică folosintă utilizat si se asigură de depozitarea acestora în vederea distrugerii</w:t>
      </w:r>
    </w:p>
    <w:p w:rsidR="00B745F5" w:rsidRPr="00CA2619" w:rsidRDefault="00B745F5" w:rsidP="00D90E65">
      <w:pPr>
        <w:numPr>
          <w:ilvl w:val="0"/>
          <w:numId w:val="44"/>
        </w:numPr>
        <w:spacing w:after="0"/>
        <w:jc w:val="both"/>
        <w:rPr>
          <w:rFonts w:ascii="Times New Roman" w:hAnsi="Times New Roman"/>
          <w:iCs/>
          <w:sz w:val="24"/>
          <w:szCs w:val="24"/>
          <w:lang w:val="fr-FR"/>
        </w:rPr>
      </w:pPr>
      <w:r w:rsidRPr="00CA2619">
        <w:rPr>
          <w:rFonts w:ascii="Times New Roman" w:hAnsi="Times New Roman"/>
          <w:iCs/>
          <w:sz w:val="24"/>
          <w:szCs w:val="24"/>
          <w:lang w:val="fr-FR"/>
        </w:rPr>
        <w:t xml:space="preserve">respectă instructiunile privitoare la transportul, depozitarea, inactivarea si neutralizarea produselor biologice cu sistem de unică utilizare </w:t>
      </w:r>
    </w:p>
    <w:p w:rsidR="00B745F5" w:rsidRPr="00CA2619" w:rsidRDefault="00B745F5" w:rsidP="00D90E65">
      <w:pPr>
        <w:numPr>
          <w:ilvl w:val="0"/>
          <w:numId w:val="44"/>
        </w:numPr>
        <w:spacing w:after="0"/>
        <w:jc w:val="both"/>
        <w:rPr>
          <w:rFonts w:ascii="Times New Roman" w:hAnsi="Times New Roman"/>
          <w:iCs/>
          <w:sz w:val="24"/>
          <w:szCs w:val="24"/>
          <w:lang w:val="fr-FR"/>
        </w:rPr>
      </w:pPr>
      <w:r w:rsidRPr="00CA2619">
        <w:rPr>
          <w:rFonts w:ascii="Times New Roman" w:hAnsi="Times New Roman"/>
          <w:iCs/>
          <w:sz w:val="24"/>
          <w:szCs w:val="24"/>
          <w:lang w:val="fr-FR"/>
        </w:rPr>
        <w:t>respectă instructiuni</w:t>
      </w:r>
      <w:r w:rsidR="00931B10" w:rsidRPr="00CA2619">
        <w:rPr>
          <w:rFonts w:ascii="Times New Roman" w:hAnsi="Times New Roman"/>
          <w:iCs/>
          <w:sz w:val="24"/>
          <w:szCs w:val="24"/>
          <w:lang w:val="fr-FR"/>
        </w:rPr>
        <w:t>l</w:t>
      </w:r>
      <w:r w:rsidRPr="00CA2619">
        <w:rPr>
          <w:rFonts w:ascii="Times New Roman" w:hAnsi="Times New Roman"/>
          <w:iCs/>
          <w:sz w:val="24"/>
          <w:szCs w:val="24"/>
          <w:lang w:val="fr-FR"/>
        </w:rPr>
        <w:t>e privitoare la manevrele care implică solutii de continuitate</w:t>
      </w:r>
    </w:p>
    <w:p w:rsidR="00B745F5" w:rsidRPr="00CA2619" w:rsidRDefault="00B745F5" w:rsidP="00D90E65">
      <w:pPr>
        <w:numPr>
          <w:ilvl w:val="0"/>
          <w:numId w:val="44"/>
        </w:numPr>
        <w:spacing w:after="0"/>
        <w:jc w:val="both"/>
        <w:rPr>
          <w:rFonts w:ascii="Times New Roman" w:hAnsi="Times New Roman"/>
          <w:iCs/>
          <w:sz w:val="24"/>
          <w:szCs w:val="24"/>
          <w:lang w:val="fr-FR"/>
        </w:rPr>
      </w:pPr>
      <w:r w:rsidRPr="00CA2619">
        <w:rPr>
          <w:rFonts w:ascii="Times New Roman" w:hAnsi="Times New Roman"/>
          <w:iCs/>
          <w:sz w:val="24"/>
          <w:szCs w:val="24"/>
          <w:lang w:val="fr-FR"/>
        </w:rPr>
        <w:t xml:space="preserve">respectă reglementările în vigoare privind prevenirea, controlul si combaterea infectiilor </w:t>
      </w:r>
      <w:r w:rsidR="003B71F4" w:rsidRPr="00CA2619">
        <w:rPr>
          <w:rFonts w:ascii="Times New Roman" w:hAnsi="Times New Roman"/>
          <w:iCs/>
          <w:sz w:val="24"/>
          <w:szCs w:val="24"/>
          <w:lang w:val="fr-FR"/>
        </w:rPr>
        <w:t>asociate asistentei medicale</w:t>
      </w:r>
    </w:p>
    <w:p w:rsidR="00B745F5" w:rsidRPr="00CA2619" w:rsidRDefault="00B745F5" w:rsidP="00D90E65">
      <w:pPr>
        <w:numPr>
          <w:ilvl w:val="0"/>
          <w:numId w:val="44"/>
        </w:numPr>
        <w:spacing w:after="0"/>
        <w:jc w:val="both"/>
        <w:rPr>
          <w:rFonts w:ascii="Times New Roman" w:hAnsi="Times New Roman"/>
          <w:iCs/>
          <w:sz w:val="24"/>
          <w:szCs w:val="24"/>
          <w:lang w:val="fr-FR"/>
        </w:rPr>
      </w:pPr>
      <w:r w:rsidRPr="00CA2619">
        <w:rPr>
          <w:rFonts w:ascii="Times New Roman" w:hAnsi="Times New Roman"/>
          <w:iCs/>
          <w:sz w:val="24"/>
          <w:szCs w:val="24"/>
          <w:lang w:val="fr-FR"/>
        </w:rPr>
        <w:t>poartă echipamentul corespunzător functiei pe care o deţine, în vederea păstrării igienei si a aspectului estetic personal</w:t>
      </w:r>
    </w:p>
    <w:p w:rsidR="00B745F5" w:rsidRPr="00CA2619" w:rsidRDefault="00B745F5" w:rsidP="00D90E65">
      <w:pPr>
        <w:numPr>
          <w:ilvl w:val="0"/>
          <w:numId w:val="44"/>
        </w:numPr>
        <w:spacing w:after="0"/>
        <w:jc w:val="both"/>
        <w:rPr>
          <w:rFonts w:ascii="Times New Roman" w:hAnsi="Times New Roman"/>
          <w:iCs/>
          <w:sz w:val="24"/>
          <w:szCs w:val="24"/>
          <w:lang w:val="it-IT"/>
        </w:rPr>
      </w:pPr>
      <w:r w:rsidRPr="00CA2619">
        <w:rPr>
          <w:rFonts w:ascii="Times New Roman" w:hAnsi="Times New Roman"/>
          <w:iCs/>
          <w:sz w:val="24"/>
          <w:szCs w:val="24"/>
          <w:lang w:val="it-IT"/>
        </w:rPr>
        <w:t>respectă comportamentul etic faţă de pacienti, apartinatori şi celelalte persoane cu care colaborează</w:t>
      </w:r>
    </w:p>
    <w:p w:rsidR="00B745F5" w:rsidRPr="00CA2619" w:rsidRDefault="00B745F5" w:rsidP="00D90E65">
      <w:pPr>
        <w:numPr>
          <w:ilvl w:val="0"/>
          <w:numId w:val="44"/>
        </w:numPr>
        <w:spacing w:after="0"/>
        <w:jc w:val="both"/>
        <w:rPr>
          <w:rFonts w:ascii="Times New Roman" w:hAnsi="Times New Roman"/>
          <w:iCs/>
          <w:sz w:val="24"/>
          <w:szCs w:val="24"/>
          <w:lang w:val="it-IT"/>
        </w:rPr>
      </w:pPr>
      <w:r w:rsidRPr="00CA2619">
        <w:rPr>
          <w:rFonts w:ascii="Times New Roman" w:hAnsi="Times New Roman"/>
          <w:iCs/>
          <w:sz w:val="24"/>
          <w:szCs w:val="24"/>
          <w:lang w:val="it-IT"/>
        </w:rPr>
        <w:t>tratează fiecare pacient în mod egal, fără să fie influentat de: rasă, sex, stare civilă, diagnostic, stare socială, statut economic, religie etc</w:t>
      </w:r>
    </w:p>
    <w:p w:rsidR="00B745F5" w:rsidRPr="00CA2619" w:rsidRDefault="00B745F5" w:rsidP="00D90E65">
      <w:pPr>
        <w:numPr>
          <w:ilvl w:val="0"/>
          <w:numId w:val="44"/>
        </w:numPr>
        <w:spacing w:after="0"/>
        <w:jc w:val="both"/>
        <w:rPr>
          <w:rFonts w:ascii="Times New Roman" w:hAnsi="Times New Roman"/>
          <w:iCs/>
          <w:sz w:val="24"/>
          <w:szCs w:val="24"/>
          <w:lang w:val="fr-FR"/>
        </w:rPr>
      </w:pPr>
      <w:r w:rsidRPr="00CA2619">
        <w:rPr>
          <w:rFonts w:ascii="Times New Roman" w:hAnsi="Times New Roman"/>
          <w:iCs/>
          <w:sz w:val="24"/>
          <w:szCs w:val="24"/>
          <w:lang w:val="fr-FR"/>
        </w:rPr>
        <w:t>respectă secretul profesional</w:t>
      </w:r>
    </w:p>
    <w:p w:rsidR="00B745F5" w:rsidRPr="00CA2619" w:rsidRDefault="00B745F5" w:rsidP="00D90E65">
      <w:pPr>
        <w:numPr>
          <w:ilvl w:val="0"/>
          <w:numId w:val="44"/>
        </w:numPr>
        <w:spacing w:after="0"/>
        <w:jc w:val="both"/>
        <w:rPr>
          <w:rFonts w:ascii="Times New Roman" w:hAnsi="Times New Roman"/>
          <w:iCs/>
          <w:sz w:val="24"/>
          <w:szCs w:val="24"/>
          <w:lang w:val="pt-PT"/>
        </w:rPr>
      </w:pPr>
      <w:r w:rsidRPr="00CA2619">
        <w:rPr>
          <w:rFonts w:ascii="Times New Roman" w:hAnsi="Times New Roman"/>
          <w:iCs/>
          <w:sz w:val="24"/>
          <w:szCs w:val="24"/>
          <w:lang w:val="pt-PT"/>
        </w:rPr>
        <w:t>ia măsuri pentru protecţia informaţiei şi a suportului acesteia</w:t>
      </w:r>
    </w:p>
    <w:p w:rsidR="00B745F5" w:rsidRPr="00CA2619" w:rsidRDefault="00B745F5" w:rsidP="00D90E65">
      <w:pPr>
        <w:numPr>
          <w:ilvl w:val="0"/>
          <w:numId w:val="44"/>
        </w:numPr>
        <w:spacing w:after="0"/>
        <w:jc w:val="both"/>
        <w:rPr>
          <w:rFonts w:ascii="Times New Roman" w:hAnsi="Times New Roman"/>
          <w:iCs/>
          <w:sz w:val="24"/>
          <w:szCs w:val="24"/>
          <w:lang w:val="pt-PT"/>
        </w:rPr>
      </w:pPr>
      <w:r w:rsidRPr="00CA2619">
        <w:rPr>
          <w:rFonts w:ascii="Times New Roman" w:hAnsi="Times New Roman"/>
          <w:iCs/>
          <w:sz w:val="24"/>
          <w:szCs w:val="24"/>
          <w:lang w:val="pt-PT"/>
        </w:rPr>
        <w:lastRenderedPageBreak/>
        <w:t>execută orice alte sarcini de serviciu în vederea asigurării unei bune funcţionări a activitatii laboratorului</w:t>
      </w:r>
    </w:p>
    <w:p w:rsidR="00E77160" w:rsidRPr="00CA2619" w:rsidRDefault="00475657" w:rsidP="006B6CD5">
      <w:pPr>
        <w:pStyle w:val="BodyTextIndent"/>
        <w:numPr>
          <w:ilvl w:val="0"/>
          <w:numId w:val="44"/>
        </w:numPr>
        <w:spacing w:after="0" w:line="276" w:lineRule="auto"/>
        <w:jc w:val="both"/>
      </w:pPr>
      <w:r w:rsidRPr="00CA2619">
        <w:t>i</w:t>
      </w:r>
      <w:r w:rsidR="00E77160" w:rsidRPr="00CA2619">
        <w:t xml:space="preserve">ntreg personalul spitalului are obligatia de a respecta clauzele contractuale cu casa de asigurari de sanatate, aceasta constituind obligatie de serviciu. </w:t>
      </w:r>
    </w:p>
    <w:p w:rsidR="00E77160" w:rsidRPr="00CA2619" w:rsidRDefault="00475657" w:rsidP="00D90E65">
      <w:pPr>
        <w:pStyle w:val="BodyTextIndent"/>
        <w:numPr>
          <w:ilvl w:val="0"/>
          <w:numId w:val="44"/>
        </w:numPr>
        <w:spacing w:line="276" w:lineRule="auto"/>
        <w:jc w:val="both"/>
      </w:pPr>
      <w:r w:rsidRPr="00CA2619">
        <w:t>n</w:t>
      </w:r>
      <w:r w:rsidR="00E77160" w:rsidRPr="00CA2619">
        <w:t xml:space="preserve">erespectarea de catre salariati a </w:t>
      </w:r>
      <w:r w:rsidR="00D90E65" w:rsidRPr="00CA2619">
        <w:t xml:space="preserve">obligatiei </w:t>
      </w:r>
      <w:r w:rsidR="00647174" w:rsidRPr="00CA2619">
        <w:t xml:space="preserve">de a respecta clauzele contractuale cu casa de asigurari de sanatate, aceasta constituind obligatie de serviciu </w:t>
      </w:r>
      <w:r w:rsidR="00E77160" w:rsidRPr="00CA2619">
        <w:t>atrage sanctiuni disciplinare.</w:t>
      </w:r>
    </w:p>
    <w:p w:rsidR="00B745F5" w:rsidRPr="00CA2619" w:rsidRDefault="00B745F5" w:rsidP="00654ECE">
      <w:pPr>
        <w:spacing w:after="0" w:line="360" w:lineRule="auto"/>
        <w:jc w:val="both"/>
        <w:rPr>
          <w:rFonts w:ascii="Times New Roman" w:hAnsi="Times New Roman"/>
          <w:sz w:val="24"/>
          <w:szCs w:val="24"/>
        </w:rPr>
      </w:pPr>
    </w:p>
    <w:p w:rsidR="00411A70" w:rsidRPr="00CA2619" w:rsidRDefault="005D55CD" w:rsidP="00411A70">
      <w:pPr>
        <w:numPr>
          <w:ilvl w:val="0"/>
          <w:numId w:val="45"/>
        </w:numPr>
        <w:suppressAutoHyphens/>
        <w:spacing w:after="0" w:line="360" w:lineRule="auto"/>
        <w:rPr>
          <w:rFonts w:ascii="Times New Roman" w:hAnsi="Times New Roman"/>
          <w:sz w:val="24"/>
          <w:szCs w:val="24"/>
        </w:rPr>
      </w:pPr>
      <w:r w:rsidRPr="00CA2619">
        <w:rPr>
          <w:rFonts w:ascii="Times New Roman" w:hAnsi="Times New Roman"/>
          <w:sz w:val="24"/>
          <w:szCs w:val="24"/>
        </w:rPr>
        <w:t>Salariatul are printre</w:t>
      </w:r>
      <w:r w:rsidR="00B745F5" w:rsidRPr="00CA2619">
        <w:rPr>
          <w:rFonts w:ascii="Times New Roman" w:hAnsi="Times New Roman"/>
          <w:sz w:val="24"/>
          <w:szCs w:val="24"/>
        </w:rPr>
        <w:t xml:space="preserve"> atributii</w:t>
      </w:r>
      <w:r w:rsidRPr="00CA2619">
        <w:rPr>
          <w:rFonts w:ascii="Times New Roman" w:hAnsi="Times New Roman"/>
          <w:sz w:val="24"/>
          <w:szCs w:val="24"/>
        </w:rPr>
        <w:t xml:space="preserve"> pe </w:t>
      </w:r>
      <w:r w:rsidR="00B745F5" w:rsidRPr="00CA2619">
        <w:rPr>
          <w:rFonts w:ascii="Times New Roman" w:hAnsi="Times New Roman"/>
          <w:sz w:val="24"/>
          <w:szCs w:val="24"/>
        </w:rPr>
        <w:t xml:space="preserve"> aceea de a cunoaste si a respecta cu strictete prevederile Legii securitatii si sanatatii in munca nr. 319/2006, Normelor metodologice de aplicare a prevederilor Legii sanatatii si securitatii in munca (H.G. nr. 1425/2006), precum si a Instructiunilor proprii pentru sanatate si securitate in munca aferente postului ocupat. De asemenea, este obligat sa cunoasca si sa aplice prevederile Ordinului</w:t>
      </w:r>
      <w:r w:rsidR="002032D7" w:rsidRPr="00CA2619">
        <w:rPr>
          <w:rFonts w:ascii="Times New Roman" w:hAnsi="Times New Roman"/>
          <w:sz w:val="24"/>
          <w:szCs w:val="24"/>
        </w:rPr>
        <w:t xml:space="preserve"> nr.</w:t>
      </w:r>
      <w:r w:rsidR="00B745F5" w:rsidRPr="00CA2619">
        <w:rPr>
          <w:rFonts w:ascii="Times New Roman" w:hAnsi="Times New Roman"/>
          <w:sz w:val="24"/>
          <w:szCs w:val="24"/>
        </w:rPr>
        <w:t xml:space="preserve"> 712/2005 pentru aprobarea Dispozitiilor generale privind instruirea salariatilor in domeniul prevenirii si stingerii incendiilor si instruirea in domeniul protectiei civile, precum si ale celorlalte acte normative in domeniul PSI si situatiilor de urgenta.</w:t>
      </w:r>
      <w:r w:rsidR="00B745F5" w:rsidRPr="00CA2619">
        <w:rPr>
          <w:rFonts w:ascii="Times New Roman" w:hAnsi="Times New Roman"/>
          <w:sz w:val="24"/>
          <w:szCs w:val="24"/>
        </w:rPr>
        <w:br/>
        <w:t>(2) Salariatul isi desfasoara activitatea in conformitate cu pregatirea si instruirea sa, precum si cu instructiunile primite din</w:t>
      </w:r>
      <w:r w:rsidR="00B745F5" w:rsidRPr="00CA2619">
        <w:rPr>
          <w:rFonts w:ascii="Times New Roman" w:hAnsi="Times New Roman"/>
          <w:sz w:val="24"/>
          <w:szCs w:val="24"/>
          <w:shd w:val="clear" w:color="auto" w:fill="F2F5F8"/>
          <w:lang w:val="it-IT"/>
        </w:rPr>
        <w:t xml:space="preserve"> </w:t>
      </w:r>
      <w:r w:rsidR="00B745F5" w:rsidRPr="00CA2619">
        <w:rPr>
          <w:rFonts w:ascii="Times New Roman" w:hAnsi="Times New Roman"/>
          <w:sz w:val="24"/>
          <w:szCs w:val="24"/>
        </w:rPr>
        <w:t>partea angajatorului si a superiorilor directi, astfel incat sa nu expuna la pericol de accidentare sau imbolnavire profesionala atat propria persoana, cat si alte persoane care pot fi afectate de actiunile sau omisiunile sale in timpul</w:t>
      </w:r>
      <w:r w:rsidR="008A6FA9" w:rsidRPr="00CA2619">
        <w:rPr>
          <w:rFonts w:ascii="Times New Roman" w:hAnsi="Times New Roman"/>
          <w:sz w:val="24"/>
          <w:szCs w:val="24"/>
        </w:rPr>
        <w:t xml:space="preserve"> activitatii</w:t>
      </w:r>
      <w:r w:rsidR="002937C7" w:rsidRPr="00CA2619">
        <w:rPr>
          <w:rFonts w:ascii="Times New Roman" w:hAnsi="Times New Roman"/>
          <w:sz w:val="24"/>
          <w:szCs w:val="24"/>
        </w:rPr>
        <w:t>.</w:t>
      </w:r>
      <w:r w:rsidR="00B745F5" w:rsidRPr="00CA2619">
        <w:rPr>
          <w:rFonts w:ascii="Times New Roman" w:hAnsi="Times New Roman"/>
          <w:sz w:val="24"/>
          <w:szCs w:val="24"/>
          <w:shd w:val="clear" w:color="auto" w:fill="F2F5F8"/>
          <w:lang w:val="it-IT"/>
        </w:rPr>
        <w:br/>
      </w:r>
      <w:r w:rsidR="00B745F5" w:rsidRPr="00CA2619">
        <w:rPr>
          <w:rFonts w:ascii="Times New Roman" w:hAnsi="Times New Roman"/>
          <w:sz w:val="24"/>
          <w:szCs w:val="24"/>
        </w:rPr>
        <w:t>(3) In mod deosebit, in scopul realizarii obiectivelor prevazute la alineatul precedent, salariatul are urmatoarele obligatii:</w:t>
      </w:r>
      <w:r w:rsidR="00B745F5" w:rsidRPr="00CA2619">
        <w:rPr>
          <w:rFonts w:ascii="Times New Roman" w:hAnsi="Times New Roman"/>
          <w:sz w:val="24"/>
          <w:szCs w:val="24"/>
        </w:rPr>
        <w:br/>
        <w:t>a) sa utilizeze corect masinile, aparatura, uneltele, substantele periculoase, echipamentele de transport si alte mijloace de productie;</w:t>
      </w:r>
      <w:r w:rsidR="00B745F5" w:rsidRPr="00CA2619">
        <w:rPr>
          <w:rFonts w:ascii="Times New Roman" w:hAnsi="Times New Roman"/>
          <w:sz w:val="24"/>
          <w:szCs w:val="24"/>
        </w:rPr>
        <w:br/>
        <w:t>b) sa utilizeze corect echipamentul individual de protectie acordat si, dupa utilizare, sa il inapoieze sau sa il puna la locul destinat pentru pastrare;</w:t>
      </w:r>
      <w:r w:rsidR="00B745F5" w:rsidRPr="00CA2619">
        <w:rPr>
          <w:rFonts w:ascii="Times New Roman" w:hAnsi="Times New Roman"/>
          <w:sz w:val="24"/>
          <w:szCs w:val="24"/>
        </w:rPr>
        <w:br/>
        <w:t>c) sa nu procedeze la scoaterea din functiune, la modificarea, schimbarea sau inlaturarea arbitrara a dispozitivelor de securitate proprii, in special ale masinilor, aparaturii, uneltelor, instalatiilor tehnice si cladirilor, si sa utilizeze corect aceste dispozitive;</w:t>
      </w:r>
      <w:r w:rsidR="00B745F5" w:rsidRPr="00CA2619">
        <w:rPr>
          <w:rFonts w:ascii="Times New Roman" w:hAnsi="Times New Roman"/>
          <w:sz w:val="24"/>
          <w:szCs w:val="24"/>
        </w:rPr>
        <w:br/>
        <w:t>d) sa comunice imediat angajatorului si/sau lucratorilor desemnati orice situatie de munca despre care au motive intemeiate sa o considere un pericol pentru securitatea si sanatatea lucratorilor, precum si orice deficienta a sistemelor de protectie;</w:t>
      </w:r>
      <w:r w:rsidR="00B745F5" w:rsidRPr="00CA2619">
        <w:rPr>
          <w:rFonts w:ascii="Times New Roman" w:hAnsi="Times New Roman"/>
          <w:sz w:val="24"/>
          <w:szCs w:val="24"/>
        </w:rPr>
        <w:br/>
        <w:t>e) sa aduca la cunostinta conducatorului locului de munca si/sau angajatorului accidentele suferite de propria persoana;</w:t>
      </w:r>
      <w:r w:rsidR="00B745F5" w:rsidRPr="00CA2619">
        <w:rPr>
          <w:rFonts w:ascii="Times New Roman" w:hAnsi="Times New Roman"/>
          <w:sz w:val="24"/>
          <w:szCs w:val="24"/>
        </w:rPr>
        <w:br/>
        <w:t>f) sa coopereze cu angajatorul si/sau cu lucratorii desemnati, atat timp cat este necesar, pentru a face posibila realizarea oricaror masuri sau cerinte dispuse de catre inspectorii de munca si inspectorii sanitari, pentru protectia sanatatii si securitatii lucratorilor;</w:t>
      </w:r>
      <w:r w:rsidR="00B745F5" w:rsidRPr="00CA2619">
        <w:rPr>
          <w:rFonts w:ascii="Times New Roman" w:hAnsi="Times New Roman"/>
          <w:sz w:val="24"/>
          <w:szCs w:val="24"/>
        </w:rPr>
        <w:br/>
        <w:t xml:space="preserve">g) sa coopereze, atat timp cat este necesar, cu angajatorul si/sau cu lucratorii desemnati, pentru a permite angajatorului sa se asigure ca mediul de munca si conditiile de lucru sunt </w:t>
      </w:r>
      <w:r w:rsidR="00B745F5" w:rsidRPr="00CA2619">
        <w:rPr>
          <w:rFonts w:ascii="Times New Roman" w:hAnsi="Times New Roman"/>
          <w:sz w:val="24"/>
          <w:szCs w:val="24"/>
        </w:rPr>
        <w:lastRenderedPageBreak/>
        <w:t>sigure si fara riscuri pentru securitate si sanatate, in domeniul sau de activitate;</w:t>
      </w:r>
      <w:r w:rsidR="00B745F5" w:rsidRPr="00CA2619">
        <w:rPr>
          <w:rFonts w:ascii="Times New Roman" w:hAnsi="Times New Roman"/>
          <w:sz w:val="24"/>
          <w:szCs w:val="24"/>
        </w:rPr>
        <w:br/>
        <w:t>h) sa isi insuseasca si sa respecte prevederile legislatiei din domeniul securitatii si sanatatii in munca si masurile de aplicare a acestora; sa isi insuseasca si sa respecte prevederile legislatia privind PSI / situatiile de urgenta</w:t>
      </w:r>
      <w:r w:rsidR="00B745F5" w:rsidRPr="00CA2619">
        <w:rPr>
          <w:rFonts w:ascii="Times New Roman" w:hAnsi="Times New Roman"/>
          <w:sz w:val="24"/>
          <w:szCs w:val="24"/>
        </w:rPr>
        <w:br/>
        <w:t>i) sa dea relatiile solicitate de catre inspectorii de munca si inspectorii sanitari.</w:t>
      </w:r>
    </w:p>
    <w:p w:rsidR="00411A70" w:rsidRPr="00CA2619" w:rsidRDefault="00411A70" w:rsidP="00411A70">
      <w:pPr>
        <w:suppressAutoHyphens/>
        <w:spacing w:after="0" w:line="360" w:lineRule="auto"/>
        <w:rPr>
          <w:rFonts w:ascii="Times New Roman" w:hAnsi="Times New Roman"/>
          <w:sz w:val="24"/>
          <w:szCs w:val="24"/>
        </w:rPr>
      </w:pPr>
    </w:p>
    <w:p w:rsidR="00B745F5" w:rsidRPr="00CA2619" w:rsidRDefault="00B745F5" w:rsidP="00654ECE">
      <w:pPr>
        <w:numPr>
          <w:ilvl w:val="0"/>
          <w:numId w:val="46"/>
        </w:numPr>
        <w:suppressAutoHyphens/>
        <w:spacing w:after="0" w:line="360" w:lineRule="auto"/>
        <w:rPr>
          <w:rFonts w:ascii="Times New Roman" w:hAnsi="Times New Roman"/>
          <w:sz w:val="24"/>
          <w:szCs w:val="24"/>
        </w:rPr>
      </w:pPr>
      <w:r w:rsidRPr="00CA2619">
        <w:rPr>
          <w:rFonts w:ascii="Times New Roman" w:hAnsi="Times New Roman"/>
          <w:sz w:val="24"/>
          <w:szCs w:val="24"/>
        </w:rPr>
        <w:t>Aplica cerinte</w:t>
      </w:r>
      <w:r w:rsidR="00E15260" w:rsidRPr="00CA2619">
        <w:rPr>
          <w:rFonts w:ascii="Times New Roman" w:hAnsi="Times New Roman"/>
          <w:sz w:val="24"/>
          <w:szCs w:val="24"/>
        </w:rPr>
        <w:t>le standardului SR EN ISO 15189 : 2013</w:t>
      </w:r>
      <w:r w:rsidRPr="00CA2619">
        <w:rPr>
          <w:rFonts w:ascii="Times New Roman" w:hAnsi="Times New Roman"/>
          <w:sz w:val="24"/>
          <w:szCs w:val="24"/>
        </w:rPr>
        <w:t xml:space="preserve"> si respecta etica si confidentialitatea in cadrul laboratorului de analize medicale. </w:t>
      </w:r>
    </w:p>
    <w:p w:rsidR="00557583" w:rsidRPr="00CA2619" w:rsidRDefault="00557583" w:rsidP="00654ECE">
      <w:pPr>
        <w:numPr>
          <w:ilvl w:val="0"/>
          <w:numId w:val="46"/>
        </w:num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 xml:space="preserve">Respectă secretul profesional </w:t>
      </w:r>
      <w:r w:rsidR="003F2AEB" w:rsidRPr="00CA2619">
        <w:rPr>
          <w:rFonts w:ascii="Times New Roman" w:hAnsi="Times New Roman"/>
          <w:sz w:val="24"/>
          <w:szCs w:val="24"/>
        </w:rPr>
        <w:t xml:space="preserve">si </w:t>
      </w:r>
      <w:r w:rsidRPr="00CA2619">
        <w:rPr>
          <w:rFonts w:ascii="Times New Roman" w:hAnsi="Times New Roman"/>
          <w:sz w:val="24"/>
          <w:szCs w:val="24"/>
        </w:rPr>
        <w:t>confidenţialitatea informaţiei medicale.</w:t>
      </w:r>
    </w:p>
    <w:p w:rsidR="00557583" w:rsidRPr="00CA2619" w:rsidRDefault="00557583" w:rsidP="00654ECE">
      <w:pPr>
        <w:numPr>
          <w:ilvl w:val="0"/>
          <w:numId w:val="46"/>
        </w:numPr>
        <w:spacing w:after="0" w:line="360" w:lineRule="auto"/>
        <w:jc w:val="both"/>
        <w:rPr>
          <w:rFonts w:ascii="Times New Roman" w:hAnsi="Times New Roman"/>
          <w:sz w:val="24"/>
          <w:szCs w:val="24"/>
        </w:rPr>
      </w:pPr>
      <w:r w:rsidRPr="00CA2619">
        <w:rPr>
          <w:rFonts w:ascii="Times New Roman" w:hAnsi="Times New Roman"/>
          <w:sz w:val="24"/>
          <w:szCs w:val="24"/>
        </w:rPr>
        <w:t>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557583" w:rsidRPr="00CA2619" w:rsidRDefault="00557583" w:rsidP="00654ECE">
      <w:pPr>
        <w:widowControl w:val="0"/>
        <w:numPr>
          <w:ilvl w:val="0"/>
          <w:numId w:val="46"/>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Asigura si respecta confidentialitatea si anonimatul  pacientilor</w:t>
      </w:r>
    </w:p>
    <w:p w:rsidR="003919BD" w:rsidRPr="00CA2619" w:rsidRDefault="002C02EF" w:rsidP="00654ECE">
      <w:pPr>
        <w:numPr>
          <w:ilvl w:val="0"/>
          <w:numId w:val="46"/>
        </w:numPr>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rPr>
        <w:t xml:space="preserve">se preocupa de </w:t>
      </w:r>
      <w:r w:rsidR="003919BD" w:rsidRPr="00CA2619">
        <w:rPr>
          <w:rFonts w:ascii="Times New Roman" w:hAnsi="Times New Roman"/>
          <w:sz w:val="24"/>
          <w:szCs w:val="24"/>
        </w:rPr>
        <w:t xml:space="preserve"> imbunatatirea calitatii actului medical.</w:t>
      </w:r>
    </w:p>
    <w:p w:rsidR="00557583" w:rsidRPr="00CA2619" w:rsidRDefault="00557583" w:rsidP="00654ECE">
      <w:pPr>
        <w:autoSpaceDE w:val="0"/>
        <w:autoSpaceDN w:val="0"/>
        <w:adjustRightInd w:val="0"/>
        <w:spacing w:after="0" w:line="360" w:lineRule="auto"/>
        <w:jc w:val="both"/>
        <w:rPr>
          <w:rFonts w:ascii="Times New Roman" w:hAnsi="Times New Roman"/>
          <w:sz w:val="24"/>
          <w:szCs w:val="24"/>
        </w:rPr>
      </w:pPr>
    </w:p>
    <w:p w:rsidR="00C53B8C" w:rsidRPr="00CA2619" w:rsidRDefault="00CE67D7" w:rsidP="00654ECE">
      <w:pPr>
        <w:spacing w:line="360" w:lineRule="auto"/>
        <w:rPr>
          <w:rFonts w:ascii="Times New Roman" w:hAnsi="Times New Roman"/>
          <w:b/>
          <w:sz w:val="24"/>
          <w:szCs w:val="24"/>
        </w:rPr>
      </w:pPr>
      <w:r w:rsidRPr="00CA2619">
        <w:rPr>
          <w:rFonts w:ascii="Times New Roman" w:hAnsi="Times New Roman"/>
          <w:b/>
          <w:sz w:val="24"/>
          <w:szCs w:val="24"/>
        </w:rPr>
        <w:t>6.2.2.4. Ingrijitorul de curatenie</w:t>
      </w:r>
    </w:p>
    <w:p w:rsidR="003C6A01" w:rsidRPr="00CA2619" w:rsidRDefault="003C6A01" w:rsidP="001D1035">
      <w:pPr>
        <w:tabs>
          <w:tab w:val="left" w:pos="540"/>
        </w:tabs>
        <w:spacing w:after="0" w:line="360" w:lineRule="auto"/>
        <w:jc w:val="both"/>
        <w:outlineLvl w:val="0"/>
        <w:rPr>
          <w:rFonts w:ascii="Times New Roman" w:hAnsi="Times New Roman"/>
          <w:sz w:val="24"/>
          <w:szCs w:val="24"/>
        </w:rPr>
      </w:pPr>
      <w:bookmarkStart w:id="268" w:name="_Toc482786110"/>
      <w:r w:rsidRPr="00CA2619">
        <w:rPr>
          <w:rFonts w:ascii="Times New Roman" w:hAnsi="Times New Roman"/>
          <w:sz w:val="24"/>
          <w:szCs w:val="24"/>
        </w:rPr>
        <w:t>-Ingrijitorul de curatenie are urmatoarele atributii:</w:t>
      </w:r>
      <w:bookmarkEnd w:id="268"/>
    </w:p>
    <w:p w:rsidR="00CE67D7" w:rsidRPr="00CA2619" w:rsidRDefault="003C6A01"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w:t>
      </w:r>
      <w:r w:rsidR="00CE67D7" w:rsidRPr="00CA2619">
        <w:rPr>
          <w:rFonts w:ascii="Times New Roman" w:hAnsi="Times New Roman"/>
          <w:sz w:val="24"/>
          <w:szCs w:val="24"/>
        </w:rPr>
        <w:t>va răspunde prompt la solicitările personalului medical în subordinea cărora se află;</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răspunde de îndeplinirea promptă şi corectă a sarcin</w:t>
      </w:r>
      <w:r w:rsidR="00C05FAD" w:rsidRPr="00CA2619">
        <w:rPr>
          <w:rFonts w:ascii="Times New Roman" w:hAnsi="Times New Roman"/>
          <w:sz w:val="24"/>
          <w:szCs w:val="24"/>
        </w:rPr>
        <w:t>ilor de muncă</w:t>
      </w:r>
      <w:r w:rsidRPr="00CA2619">
        <w:rPr>
          <w:rFonts w:ascii="Times New Roman" w:hAnsi="Times New Roman"/>
          <w:sz w:val="24"/>
          <w:szCs w:val="24"/>
        </w:rPr>
        <w:t>;</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îşi desfăşoară activitatea numai sub îndrumarea şi supravegherea asistentului medical;</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poartă echipamentul prevăzut de regulamentul de ordine interioară, care va fi schimbat ori de câte ori este nevoie, pentru păstra</w:t>
      </w:r>
      <w:r w:rsidR="00B41917" w:rsidRPr="00CA2619">
        <w:rPr>
          <w:rFonts w:ascii="Times New Roman" w:hAnsi="Times New Roman"/>
          <w:sz w:val="24"/>
          <w:szCs w:val="24"/>
        </w:rPr>
        <w:t>rea igienei şi a aspectului est</w:t>
      </w:r>
      <w:r w:rsidRPr="00CA2619">
        <w:rPr>
          <w:rFonts w:ascii="Times New Roman" w:hAnsi="Times New Roman"/>
          <w:sz w:val="24"/>
          <w:szCs w:val="24"/>
        </w:rPr>
        <w:t>etic personal;</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va efectua riguros curăţenie în toate spaţiile aferente şi răspunde de starea de igienă a saloanelor, coridoarelor, oficiilor, scărilor, mobilierului, ferestrelor;</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curăţenia va fi efectuată în timpul turei, ori de câte ori este nevoie şi conform planului DDD de pe secţie;</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-asigură curăţenia, dezinfecţia şi păstrarea recipientelor utilizate,</w:t>
      </w:r>
      <w:r w:rsidR="00B41917" w:rsidRPr="00CA2619">
        <w:rPr>
          <w:rFonts w:ascii="Times New Roman" w:hAnsi="Times New Roman"/>
          <w:sz w:val="24"/>
          <w:szCs w:val="24"/>
        </w:rPr>
        <w:t xml:space="preserve"> </w:t>
      </w:r>
      <w:r w:rsidRPr="00CA2619">
        <w:rPr>
          <w:rFonts w:ascii="Times New Roman" w:hAnsi="Times New Roman"/>
          <w:sz w:val="24"/>
          <w:szCs w:val="24"/>
        </w:rPr>
        <w:t xml:space="preserve">a urinarelor, a ploştilor şi scuipătoarelor, în locurile şi condiţiile stabilite, cu respectarea normelor în vigoare; </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-transportă gunoiul şi reziduurile alimentare în locuri special amenajate, în condiţii corespunzătoare, răspunde de depunerea lor corectă în recipiente, curate şi dezinfectează vasele în care se transportă sau păstrează gunoiul;</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pregăteşte ori de câte ori este necesar, la indicaţia asistentului medical, saloanelor pentru dezinfecţie, ocupându-se de paviment, pereţi, uşi, ferestre, chiuvete;</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-efectuează curăţenia şi dezinfecţia cărucioarelor pentru bolnavi, a tărgilor şi a celorlalte obiecte care ajută bolnavul la deplasare şi se ocupă de întreţinerea lor;</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efectuează aerisirea periodică a încăperilor;</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curăţă şi dezinfectează WC-urile cu materiale şi ustensile folosite numai în aceste scopuri şi locuri;</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asigură păstrarea şi folosirea în bune condiţii a inventarului pe care îl are în primire;</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respectă circuitele funcţionale (a deşeurilor, lenjeriei etc.);</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dacă sarcinile de serviciu impun deplasarea în afara secţiei va avea grijă ca măcar una dintre infirmiere/ingrijitoare să rămână pe secţie pentru activităţile specifice;</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-îşi desfăşoară activitatea în mod responsabil sub îndrumarea şi coordonarea asistentului medical;</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cunoaşte soluţiile dezinfectante şi modul lor de folosire;</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participă la instruirile periodice efectuate de asistentul medical, privind normele de igienă şi protecţia muncii;</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va respectă comportamentul etic faţă de bolnavi, aparţinători şi faţă de personalul medico-sanitar;</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respectă drepturile pacienţilor aşa cum rezultă din Legea</w:t>
      </w:r>
      <w:r w:rsidR="00D332A4" w:rsidRPr="00CA2619">
        <w:rPr>
          <w:rFonts w:ascii="Times New Roman" w:hAnsi="Times New Roman"/>
          <w:sz w:val="24"/>
          <w:szCs w:val="24"/>
        </w:rPr>
        <w:t xml:space="preserve"> nr.</w:t>
      </w:r>
      <w:r w:rsidRPr="00CA2619">
        <w:rPr>
          <w:rFonts w:ascii="Times New Roman" w:hAnsi="Times New Roman"/>
          <w:sz w:val="24"/>
          <w:szCs w:val="24"/>
        </w:rPr>
        <w:t xml:space="preserve"> 46/2003</w:t>
      </w:r>
      <w:r w:rsidR="004E0A24" w:rsidRPr="00CA2619">
        <w:rPr>
          <w:rFonts w:ascii="Times New Roman" w:hAnsi="Times New Roman"/>
          <w:sz w:val="24"/>
          <w:szCs w:val="24"/>
        </w:rPr>
        <w:t xml:space="preserve"> precum si </w:t>
      </w:r>
      <w:r w:rsidR="00D332A4" w:rsidRPr="00CA2619">
        <w:rPr>
          <w:rFonts w:ascii="Times New Roman" w:hAnsi="Times New Roman"/>
          <w:sz w:val="24"/>
          <w:szCs w:val="24"/>
        </w:rPr>
        <w:t xml:space="preserve">prevederile </w:t>
      </w:r>
      <w:r w:rsidR="004E0A24" w:rsidRPr="00CA2619">
        <w:rPr>
          <w:rFonts w:ascii="Times New Roman" w:hAnsi="Times New Roman"/>
          <w:sz w:val="24"/>
          <w:szCs w:val="24"/>
        </w:rPr>
        <w:t>Ordinul</w:t>
      </w:r>
      <w:r w:rsidR="00D332A4" w:rsidRPr="00CA2619">
        <w:rPr>
          <w:rFonts w:ascii="Times New Roman" w:hAnsi="Times New Roman"/>
          <w:sz w:val="24"/>
          <w:szCs w:val="24"/>
        </w:rPr>
        <w:t>ui</w:t>
      </w:r>
      <w:r w:rsidR="004E0A24" w:rsidRPr="00CA2619">
        <w:rPr>
          <w:rFonts w:ascii="Times New Roman" w:hAnsi="Times New Roman"/>
          <w:sz w:val="24"/>
          <w:szCs w:val="24"/>
        </w:rPr>
        <w:t xml:space="preserve"> nr. 1410/2016 din 12 decembrie 2016 privind aprobarea Normelor de aplicare a Legii drepturilor pacientului nr. 46/2003</w:t>
      </w:r>
      <w:r w:rsidRPr="00CA2619">
        <w:rPr>
          <w:rFonts w:ascii="Times New Roman" w:hAnsi="Times New Roman"/>
          <w:sz w:val="24"/>
          <w:szCs w:val="24"/>
        </w:rPr>
        <w:t>;</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respectă Regulamentul de Ordine Interioară şi Regulamentul de Organizare şi Funcţionare al Unităţii;</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respectă normele igienico-sanitare conform reglementărilor legale în vigoare; </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sa isi insuseasca  si sa respecte  prevederile legislatiei  din domeiul securitatii  si sanatatii in munca  si masurile de aplicare a acestora   conform Legii </w:t>
      </w:r>
      <w:r w:rsidR="00D332A4" w:rsidRPr="00CA2619">
        <w:rPr>
          <w:rFonts w:ascii="Times New Roman" w:hAnsi="Times New Roman"/>
          <w:sz w:val="24"/>
          <w:szCs w:val="24"/>
        </w:rPr>
        <w:t xml:space="preserve">nr. </w:t>
      </w:r>
      <w:r w:rsidRPr="00CA2619">
        <w:rPr>
          <w:rFonts w:ascii="Times New Roman" w:hAnsi="Times New Roman"/>
          <w:sz w:val="24"/>
          <w:szCs w:val="24"/>
        </w:rPr>
        <w:t>319/2006   privind securitatea si sanatatea in munca ;</w:t>
      </w:r>
    </w:p>
    <w:p w:rsidR="00CE67D7" w:rsidRPr="00CA2619" w:rsidRDefault="00CE67D7" w:rsidP="00654ECE">
      <w:pPr>
        <w:spacing w:after="0" w:line="360" w:lineRule="auto"/>
        <w:jc w:val="both"/>
        <w:rPr>
          <w:rFonts w:ascii="Times New Roman" w:hAnsi="Times New Roman"/>
          <w:sz w:val="24"/>
          <w:szCs w:val="24"/>
        </w:rPr>
      </w:pPr>
      <w:r w:rsidRPr="00CA2619">
        <w:rPr>
          <w:rFonts w:ascii="Times New Roman" w:hAnsi="Times New Roman"/>
          <w:sz w:val="24"/>
          <w:szCs w:val="24"/>
        </w:rPr>
        <w:t>-  sa respecte regulile si masurile de aparare  impotriva  incendiilor,  aduse l</w:t>
      </w:r>
      <w:r w:rsidR="00655A79" w:rsidRPr="00CA2619">
        <w:rPr>
          <w:rFonts w:ascii="Times New Roman" w:hAnsi="Times New Roman"/>
          <w:sz w:val="24"/>
          <w:szCs w:val="24"/>
        </w:rPr>
        <w:t>a cunostiinta , sub orice forma;</w:t>
      </w:r>
      <w:r w:rsidRPr="00CA2619">
        <w:rPr>
          <w:rFonts w:ascii="Times New Roman" w:hAnsi="Times New Roman"/>
          <w:sz w:val="24"/>
          <w:szCs w:val="24"/>
        </w:rPr>
        <w:t xml:space="preserve"> sa actio</w:t>
      </w:r>
      <w:r w:rsidR="00655A79" w:rsidRPr="00CA2619">
        <w:rPr>
          <w:rFonts w:ascii="Times New Roman" w:hAnsi="Times New Roman"/>
          <w:sz w:val="24"/>
          <w:szCs w:val="24"/>
        </w:rPr>
        <w:t>neze</w:t>
      </w:r>
      <w:r w:rsidRPr="00CA2619">
        <w:rPr>
          <w:rFonts w:ascii="Times New Roman" w:hAnsi="Times New Roman"/>
          <w:sz w:val="24"/>
          <w:szCs w:val="24"/>
        </w:rPr>
        <w:t>, in conformitate cu proceduri</w:t>
      </w:r>
      <w:r w:rsidR="00655A79" w:rsidRPr="00CA2619">
        <w:rPr>
          <w:rFonts w:ascii="Times New Roman" w:hAnsi="Times New Roman"/>
          <w:sz w:val="24"/>
          <w:szCs w:val="24"/>
        </w:rPr>
        <w:t>le stabilite  la locul de munca</w:t>
      </w:r>
      <w:r w:rsidRPr="00CA2619">
        <w:rPr>
          <w:rFonts w:ascii="Times New Roman" w:hAnsi="Times New Roman"/>
          <w:sz w:val="24"/>
          <w:szCs w:val="24"/>
        </w:rPr>
        <w:t>, in cazul aparitiei  oricarui pericol im</w:t>
      </w:r>
      <w:r w:rsidR="00655A79"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D332A4" w:rsidRPr="00CA2619">
        <w:rPr>
          <w:rFonts w:ascii="Times New Roman" w:hAnsi="Times New Roman"/>
          <w:sz w:val="24"/>
          <w:szCs w:val="24"/>
        </w:rPr>
        <w:t xml:space="preserve">nr. </w:t>
      </w:r>
      <w:r w:rsidR="00655A79" w:rsidRPr="00CA2619">
        <w:rPr>
          <w:rFonts w:ascii="Times New Roman" w:hAnsi="Times New Roman"/>
          <w:sz w:val="24"/>
          <w:szCs w:val="24"/>
        </w:rPr>
        <w:t xml:space="preserve">307/2006 </w:t>
      </w:r>
      <w:r w:rsidRPr="00CA2619">
        <w:rPr>
          <w:rFonts w:ascii="Times New Roman" w:hAnsi="Times New Roman"/>
          <w:sz w:val="24"/>
          <w:szCs w:val="24"/>
        </w:rPr>
        <w:t>privind apararea impotriva incendiilor.</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Respecta </w:t>
      </w:r>
      <w:r w:rsidR="000D51A5" w:rsidRPr="00CA2619">
        <w:rPr>
          <w:rFonts w:ascii="Times New Roman" w:hAnsi="Times New Roman"/>
          <w:sz w:val="24"/>
          <w:szCs w:val="24"/>
        </w:rPr>
        <w:t xml:space="preserve">Ordinul </w:t>
      </w:r>
      <w:r w:rsidR="00D332A4" w:rsidRPr="00CA2619">
        <w:rPr>
          <w:rFonts w:ascii="Times New Roman" w:hAnsi="Times New Roman"/>
          <w:sz w:val="24"/>
          <w:szCs w:val="24"/>
        </w:rPr>
        <w:t>nr. 1226/</w:t>
      </w:r>
      <w:r w:rsidR="000D51A5" w:rsidRPr="00CA2619">
        <w:rPr>
          <w:rFonts w:ascii="Times New Roman" w:hAnsi="Times New Roman"/>
          <w:sz w:val="24"/>
          <w:szCs w:val="24"/>
        </w:rPr>
        <w:t>2012 pentru aprobarea Normelor tehnice privind gestionarea deşeurilor rezultate din activităţi medicale şi a Metodologiei de culegere a datelor pentru baza naţională de date privind deşeurile rezultate din activităţi medicale</w:t>
      </w:r>
    </w:p>
    <w:p w:rsidR="00CE67D7" w:rsidRPr="00CA2619" w:rsidRDefault="00CE67D7" w:rsidP="005B359E">
      <w:pPr>
        <w:widowControl w:val="0"/>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  Respectarea si aplicarea normelor prevazute in </w:t>
      </w:r>
      <w:r w:rsidR="00265E70" w:rsidRPr="00CA2619">
        <w:rPr>
          <w:rFonts w:ascii="Times New Roman" w:hAnsi="Times New Roman"/>
          <w:bCs/>
          <w:sz w:val="24"/>
          <w:szCs w:val="24"/>
          <w:lang w:val="es-ES"/>
        </w:rPr>
        <w:t>Ordinul MSF nr</w:t>
      </w:r>
      <w:r w:rsidR="00265E70" w:rsidRPr="00CA2619">
        <w:rPr>
          <w:rFonts w:ascii="Times New Roman" w:hAnsi="Times New Roman"/>
          <w:b/>
          <w:bCs/>
          <w:sz w:val="24"/>
          <w:szCs w:val="24"/>
          <w:lang w:val="es-ES"/>
        </w:rPr>
        <w:t xml:space="preserve"> </w:t>
      </w:r>
      <w:r w:rsidR="00265E70" w:rsidRPr="00CA2619">
        <w:rPr>
          <w:rFonts w:ascii="Times New Roman" w:hAnsi="Times New Roman"/>
          <w:sz w:val="24"/>
          <w:szCs w:val="24"/>
        </w:rPr>
        <w:t>961/2016 pentru aprobarea Normelor tehnice privind curăţarea, dezinfecţia şi sterilizarea în unităţile sanitare publice şi private, tehnicii de lucru şi interpretare pentru testele de evaluare a eficienţei procedurii de curăţenie şi dezinfecţie, procedurilor recomandate pentru dezinfecţia mâinilor, în funcţie de nivelul de risc, metodelor de aplicare a dezinfectantelor chimice în funcţie de suportul care urmează să fie tratat şi a metodelor de evaluare a derulării şi eficienţei procesului de sterilizare</w:t>
      </w:r>
      <w:r w:rsidR="00265E70" w:rsidRPr="00CA2619">
        <w:rPr>
          <w:rFonts w:ascii="Times New Roman" w:hAnsi="Times New Roman"/>
          <w:sz w:val="24"/>
          <w:szCs w:val="24"/>
          <w:lang w:val="es-ES"/>
        </w:rPr>
        <w:t xml:space="preserve">, precum si a normelor prevazute in </w:t>
      </w:r>
      <w:r w:rsidR="00265E70" w:rsidRPr="00CA2619">
        <w:rPr>
          <w:rFonts w:ascii="Times New Roman" w:hAnsi="Times New Roman"/>
          <w:bCs/>
          <w:sz w:val="24"/>
          <w:szCs w:val="24"/>
          <w:lang w:val="es-ES"/>
        </w:rPr>
        <w:t>Ordinul MS nr</w:t>
      </w:r>
      <w:r w:rsidR="00265E70" w:rsidRPr="00CA2619">
        <w:rPr>
          <w:rFonts w:ascii="Times New Roman" w:hAnsi="Times New Roman"/>
          <w:b/>
          <w:bCs/>
          <w:sz w:val="24"/>
          <w:szCs w:val="24"/>
          <w:lang w:val="es-ES"/>
        </w:rPr>
        <w:t xml:space="preserve"> </w:t>
      </w:r>
      <w:r w:rsidR="00265E70" w:rsidRPr="00CA2619">
        <w:rPr>
          <w:rFonts w:ascii="Times New Roman" w:hAnsi="Times New Roman"/>
          <w:sz w:val="24"/>
          <w:szCs w:val="24"/>
        </w:rPr>
        <w:t xml:space="preserve">1101/2016 din 30 septembrie 2016 privind aprobarea Normelor de supraveghere, prevenire şi limitare a infecţiilor asociate asistenţei medicale în unităţile sanitare; </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părăsirea locului de muncă se poate face numai cu acordul medicului curant, medicul de gardă, asistenta şefă sau medicul şef, în cazuri deosebite;</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respectă confidenţialitatea tuturor aspectelor</w:t>
      </w:r>
      <w:r w:rsidR="00D332A4" w:rsidRPr="00CA2619">
        <w:rPr>
          <w:rFonts w:ascii="Times New Roman" w:hAnsi="Times New Roman"/>
          <w:sz w:val="24"/>
          <w:szCs w:val="24"/>
        </w:rPr>
        <w:t xml:space="preserve"> legate de locul de muncă indif</w:t>
      </w:r>
      <w:r w:rsidRPr="00CA2619">
        <w:rPr>
          <w:rFonts w:ascii="Times New Roman" w:hAnsi="Times New Roman"/>
          <w:sz w:val="24"/>
          <w:szCs w:val="24"/>
        </w:rPr>
        <w:t>erent de natura acestora, orice declaraţie publică cu referire la locul de muncă este interzisă;</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colaborează cu tot personalul secţiei, nu creează stări conflictuale, foloseşte un limbaj adecvat şi o tonalitate normală pentru a nu crea disconfort în relaţiile de lucru;</w:t>
      </w:r>
    </w:p>
    <w:p w:rsidR="00CE67D7" w:rsidRPr="00CA2619" w:rsidRDefault="00CE67D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execută şi alte sarcini de serviciu la solicitarea asistentului medical sau a medicului, pentru buna desfăşurare a actului medical în funcţie de necesităţi.</w:t>
      </w:r>
    </w:p>
    <w:p w:rsidR="00557583" w:rsidRPr="00CA2619" w:rsidRDefault="00557583" w:rsidP="00654ECE">
      <w:p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-Respectă secretul profesional confidenţialitatea informaţiei medicale.</w:t>
      </w:r>
    </w:p>
    <w:p w:rsidR="00557583" w:rsidRPr="00CA2619" w:rsidRDefault="00557583" w:rsidP="00654ECE">
      <w:pPr>
        <w:spacing w:after="0" w:line="360" w:lineRule="auto"/>
        <w:jc w:val="both"/>
        <w:rPr>
          <w:rFonts w:ascii="Times New Roman" w:hAnsi="Times New Roman"/>
          <w:sz w:val="24"/>
          <w:szCs w:val="24"/>
        </w:rPr>
      </w:pPr>
      <w:r w:rsidRPr="00CA2619">
        <w:rPr>
          <w:rFonts w:ascii="Times New Roman" w:hAnsi="Times New Roman"/>
          <w:sz w:val="24"/>
          <w:szCs w:val="24"/>
        </w:rPr>
        <w:t>- 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557583" w:rsidRPr="00CA2619" w:rsidRDefault="00557583" w:rsidP="00654ECE">
      <w:pPr>
        <w:widowControl w:val="0"/>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Asigura si respecta confidentialitatea si anonimatul  pacientilor</w:t>
      </w:r>
    </w:p>
    <w:p w:rsidR="001F5E2E" w:rsidRPr="00CA2619" w:rsidRDefault="0025758C" w:rsidP="00654ECE">
      <w:pPr>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rPr>
        <w:t xml:space="preserve">- </w:t>
      </w:r>
      <w:r w:rsidR="002C02EF" w:rsidRPr="00CA2619">
        <w:rPr>
          <w:rFonts w:ascii="Times New Roman" w:hAnsi="Times New Roman"/>
          <w:sz w:val="24"/>
          <w:szCs w:val="24"/>
        </w:rPr>
        <w:t xml:space="preserve">se preocupa pentru </w:t>
      </w:r>
      <w:r w:rsidRPr="00CA2619">
        <w:rPr>
          <w:rFonts w:ascii="Times New Roman" w:hAnsi="Times New Roman"/>
          <w:sz w:val="24"/>
          <w:szCs w:val="24"/>
        </w:rPr>
        <w:t xml:space="preserve"> imbunatatirea calitatii conditiilor igiena</w:t>
      </w:r>
      <w:r w:rsidR="006057E9" w:rsidRPr="00CA2619">
        <w:rPr>
          <w:rFonts w:ascii="Times New Roman" w:hAnsi="Times New Roman"/>
          <w:sz w:val="24"/>
          <w:szCs w:val="24"/>
        </w:rPr>
        <w:t>.</w:t>
      </w:r>
    </w:p>
    <w:p w:rsidR="00B946CA" w:rsidRPr="00CA2619" w:rsidRDefault="00B946CA" w:rsidP="00654ECE">
      <w:pPr>
        <w:tabs>
          <w:tab w:val="left" w:pos="540"/>
        </w:tabs>
        <w:spacing w:after="0" w:line="360" w:lineRule="auto"/>
        <w:rPr>
          <w:rFonts w:ascii="Times New Roman" w:hAnsi="Times New Roman"/>
          <w:sz w:val="24"/>
          <w:szCs w:val="24"/>
        </w:rPr>
      </w:pPr>
    </w:p>
    <w:p w:rsidR="00D10C77" w:rsidRPr="00CA2619" w:rsidRDefault="00D10C77" w:rsidP="00654ECE">
      <w:pPr>
        <w:pStyle w:val="Heading2"/>
        <w:numPr>
          <w:ilvl w:val="0"/>
          <w:numId w:val="0"/>
        </w:numPr>
        <w:ind w:left="1440" w:hanging="720"/>
      </w:pPr>
      <w:bookmarkStart w:id="269" w:name="_Toc413930458"/>
      <w:bookmarkStart w:id="270" w:name="_Toc482786111"/>
      <w:r w:rsidRPr="00CA2619">
        <w:t>6.</w:t>
      </w:r>
      <w:r w:rsidR="00AC1481" w:rsidRPr="00CA2619">
        <w:t>2</w:t>
      </w:r>
      <w:r w:rsidRPr="00CA2619">
        <w:t>. Laboratorul de radiologie si imagistica medicala</w:t>
      </w:r>
      <w:bookmarkEnd w:id="269"/>
      <w:bookmarkEnd w:id="270"/>
    </w:p>
    <w:p w:rsidR="00D10C77" w:rsidRPr="00CA2619" w:rsidRDefault="00D10C77" w:rsidP="00FE11F3">
      <w:pPr>
        <w:spacing w:after="0" w:line="360" w:lineRule="auto"/>
        <w:rPr>
          <w:rFonts w:ascii="Times New Roman" w:hAnsi="Times New Roman"/>
          <w:b/>
          <w:sz w:val="24"/>
          <w:szCs w:val="24"/>
        </w:rPr>
      </w:pPr>
      <w:r w:rsidRPr="00CA2619">
        <w:rPr>
          <w:rFonts w:ascii="Times New Roman" w:hAnsi="Times New Roman"/>
          <w:sz w:val="24"/>
          <w:szCs w:val="24"/>
        </w:rPr>
        <w:tab/>
      </w:r>
      <w:bookmarkStart w:id="271" w:name="_Toc413930459"/>
      <w:r w:rsidRPr="00CA2619">
        <w:rPr>
          <w:rFonts w:ascii="Times New Roman" w:hAnsi="Times New Roman"/>
          <w:b/>
          <w:sz w:val="24"/>
          <w:szCs w:val="24"/>
        </w:rPr>
        <w:t>6.</w:t>
      </w:r>
      <w:r w:rsidR="00AC1481" w:rsidRPr="00CA2619">
        <w:rPr>
          <w:rFonts w:ascii="Times New Roman" w:hAnsi="Times New Roman"/>
          <w:b/>
          <w:sz w:val="24"/>
          <w:szCs w:val="24"/>
        </w:rPr>
        <w:t>2</w:t>
      </w:r>
      <w:r w:rsidRPr="00CA2619">
        <w:rPr>
          <w:rFonts w:ascii="Times New Roman" w:hAnsi="Times New Roman"/>
          <w:b/>
          <w:sz w:val="24"/>
          <w:szCs w:val="24"/>
        </w:rPr>
        <w:t>.1 Atributii</w:t>
      </w:r>
      <w:bookmarkEnd w:id="271"/>
    </w:p>
    <w:p w:rsidR="005D5D14" w:rsidRPr="00CA2619" w:rsidRDefault="00B96C05"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G</w:t>
      </w:r>
      <w:r w:rsidR="005D5D14" w:rsidRPr="00CA2619">
        <w:rPr>
          <w:rFonts w:ascii="Times New Roman" w:hAnsi="Times New Roman"/>
          <w:sz w:val="24"/>
          <w:szCs w:val="24"/>
        </w:rPr>
        <w:t>rupează toate investigaţiile bazate pe utilizarea radiaţiei Roentgen şi alte tipuri de radiaţii (gamma) pentru aducerea în domeniul vizibilului a structurilor anatomice interne.</w:t>
      </w:r>
    </w:p>
    <w:p w:rsidR="005D5D14" w:rsidRPr="00CA2619" w:rsidRDefault="005D5D14"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Tehnicile de diagnostic fac parte dintr-un sistem mai amplu de investigaţii, cel al tehnicilor de examinare imagistica. </w:t>
      </w:r>
    </w:p>
    <w:p w:rsidR="005D5D14" w:rsidRPr="00CA2619" w:rsidRDefault="005D5D14"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Modul de utilizare a radiaţiei Roentgen pentru diagnosticul medical, condiţiile ce trebuie să le îndeplinească aparatura, precum şi modul de alcătuire, dimensionare şi ecranare la radiaţii a încăperilor, sunt strict condiţionate de normele de securitate nucleară - regimul de lucru cu surse de radiaţii nucleare.</w:t>
      </w:r>
    </w:p>
    <w:p w:rsidR="005D5D14" w:rsidRPr="00CA2619" w:rsidRDefault="005D5D14"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Atribuţiile sunt următoarele:</w:t>
      </w:r>
    </w:p>
    <w:p w:rsidR="005D5D14" w:rsidRPr="00CA2619" w:rsidRDefault="005D5D1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efectuarea examenelor radiologice în laborator şi la patul bolnavului, în prezenţa medicului curant;</w:t>
      </w:r>
    </w:p>
    <w:p w:rsidR="005D5D14" w:rsidRPr="00CA2619" w:rsidRDefault="005D5D1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stocarea în arhiva proprie a imaginilor rezultate ca urmare a investigaţiilor</w:t>
      </w:r>
      <w:r w:rsidR="00462A0B" w:rsidRPr="00CA2619">
        <w:rPr>
          <w:rFonts w:ascii="Times New Roman" w:hAnsi="Times New Roman"/>
          <w:sz w:val="24"/>
          <w:szCs w:val="24"/>
        </w:rPr>
        <w:t xml:space="preserve"> </w:t>
      </w:r>
      <w:r w:rsidRPr="00CA2619">
        <w:rPr>
          <w:rFonts w:ascii="Times New Roman" w:hAnsi="Times New Roman"/>
          <w:sz w:val="24"/>
          <w:szCs w:val="24"/>
        </w:rPr>
        <w:t>medicale paraclinice de radiologie şi imagistică medicală pentru asiguraţii cărora le-a furnizat aceste servicii.</w:t>
      </w:r>
    </w:p>
    <w:p w:rsidR="005D5D14" w:rsidRPr="00CA2619" w:rsidRDefault="005D5D1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organizarea programării examinărilor radiologice şi de imagistică în timp util;</w:t>
      </w:r>
    </w:p>
    <w:p w:rsidR="005D5D14" w:rsidRPr="00CA2619" w:rsidRDefault="005D5D1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organizează redactarea corectă şi distribuirea la timp a rezultatelor;</w:t>
      </w:r>
    </w:p>
    <w:p w:rsidR="005D5D14" w:rsidRPr="00CA2619" w:rsidRDefault="005D5D1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efectuarea tratamentului cu radiaţii bolnavilor internaţi şi ambulatoriu;</w:t>
      </w:r>
    </w:p>
    <w:p w:rsidR="005D5D14" w:rsidRPr="00CA2619" w:rsidRDefault="005D5D1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colaborarea cu medicii </w:t>
      </w:r>
      <w:r w:rsidR="004611FE" w:rsidRPr="00CA2619">
        <w:rPr>
          <w:rFonts w:ascii="Times New Roman" w:hAnsi="Times New Roman"/>
          <w:sz w:val="24"/>
          <w:szCs w:val="24"/>
        </w:rPr>
        <w:t>specialisti</w:t>
      </w:r>
      <w:r w:rsidRPr="00CA2619">
        <w:rPr>
          <w:rFonts w:ascii="Times New Roman" w:hAnsi="Times New Roman"/>
          <w:sz w:val="24"/>
          <w:szCs w:val="24"/>
        </w:rPr>
        <w:t xml:space="preserve"> în scopul precizării diagnosticului, ori de câte ori este necesar;</w:t>
      </w:r>
    </w:p>
    <w:p w:rsidR="005D5D14" w:rsidRPr="00CA2619" w:rsidRDefault="005D5D1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organizarea şi utilizarea corespunzătoare a filmotecii;</w:t>
      </w:r>
    </w:p>
    <w:p w:rsidR="00E0261F" w:rsidRPr="00CA2619" w:rsidRDefault="005D5D1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aplicarea măsurilor pentru prevenirea iradierii bolnavilor şi personalului din laborator;</w:t>
      </w:r>
    </w:p>
    <w:p w:rsidR="00D50761" w:rsidRPr="00CA2619" w:rsidRDefault="0001171A" w:rsidP="00654ECE">
      <w:pPr>
        <w:spacing w:line="360" w:lineRule="auto"/>
        <w:rPr>
          <w:rFonts w:ascii="Times New Roman" w:hAnsi="Times New Roman"/>
          <w:sz w:val="24"/>
          <w:szCs w:val="24"/>
        </w:rPr>
      </w:pPr>
      <w:r w:rsidRPr="00CA2619">
        <w:rPr>
          <w:rFonts w:ascii="Times New Roman" w:hAnsi="Times New Roman"/>
          <w:sz w:val="24"/>
          <w:szCs w:val="24"/>
        </w:rPr>
        <w:tab/>
      </w:r>
      <w:r w:rsidRPr="00CA2619">
        <w:rPr>
          <w:rFonts w:ascii="Times New Roman" w:hAnsi="Times New Roman"/>
          <w:sz w:val="24"/>
          <w:szCs w:val="24"/>
        </w:rPr>
        <w:tab/>
      </w:r>
      <w:bookmarkStart w:id="272" w:name="_Toc413930460"/>
    </w:p>
    <w:p w:rsidR="00D10C77" w:rsidRPr="00CA2619" w:rsidRDefault="00FE11F3" w:rsidP="00654ECE">
      <w:pPr>
        <w:spacing w:line="360" w:lineRule="auto"/>
        <w:rPr>
          <w:rFonts w:ascii="Times New Roman" w:hAnsi="Times New Roman"/>
          <w:b/>
          <w:sz w:val="24"/>
          <w:szCs w:val="24"/>
        </w:rPr>
      </w:pPr>
      <w:r>
        <w:rPr>
          <w:rFonts w:ascii="Times New Roman" w:hAnsi="Times New Roman"/>
          <w:b/>
          <w:sz w:val="24"/>
          <w:szCs w:val="24"/>
        </w:rPr>
        <w:lastRenderedPageBreak/>
        <w:t xml:space="preserve">          </w:t>
      </w:r>
      <w:r w:rsidR="00D10C77" w:rsidRPr="00CA2619">
        <w:rPr>
          <w:rFonts w:ascii="Times New Roman" w:hAnsi="Times New Roman"/>
          <w:b/>
          <w:sz w:val="24"/>
          <w:szCs w:val="24"/>
        </w:rPr>
        <w:t>6.</w:t>
      </w:r>
      <w:r w:rsidR="00151773" w:rsidRPr="00CA2619">
        <w:rPr>
          <w:rFonts w:ascii="Times New Roman" w:hAnsi="Times New Roman"/>
          <w:b/>
          <w:sz w:val="24"/>
          <w:szCs w:val="24"/>
        </w:rPr>
        <w:t>2</w:t>
      </w:r>
      <w:r w:rsidR="00D10C77" w:rsidRPr="00CA2619">
        <w:rPr>
          <w:rFonts w:ascii="Times New Roman" w:hAnsi="Times New Roman"/>
          <w:b/>
          <w:sz w:val="24"/>
          <w:szCs w:val="24"/>
        </w:rPr>
        <w:t>.2.</w:t>
      </w:r>
      <w:r w:rsidR="00D10C77" w:rsidRPr="00CA2619">
        <w:rPr>
          <w:rFonts w:ascii="Times New Roman" w:hAnsi="Times New Roman"/>
          <w:sz w:val="24"/>
          <w:szCs w:val="24"/>
        </w:rPr>
        <w:t xml:space="preserve"> </w:t>
      </w:r>
      <w:r w:rsidR="00D10C77" w:rsidRPr="00CA2619">
        <w:rPr>
          <w:rFonts w:ascii="Times New Roman" w:hAnsi="Times New Roman"/>
          <w:b/>
          <w:sz w:val="24"/>
          <w:szCs w:val="24"/>
        </w:rPr>
        <w:t>Atributiile personalului</w:t>
      </w:r>
      <w:bookmarkEnd w:id="272"/>
    </w:p>
    <w:p w:rsidR="00D10C77" w:rsidRPr="00CA2619" w:rsidRDefault="0001171A" w:rsidP="00654ECE">
      <w:pPr>
        <w:spacing w:line="360" w:lineRule="auto"/>
        <w:rPr>
          <w:rFonts w:ascii="Times New Roman" w:hAnsi="Times New Roman"/>
          <w:b/>
          <w:sz w:val="24"/>
          <w:szCs w:val="24"/>
        </w:rPr>
      </w:pPr>
      <w:r w:rsidRPr="00CA2619">
        <w:rPr>
          <w:rFonts w:ascii="Times New Roman" w:hAnsi="Times New Roman"/>
          <w:b/>
          <w:sz w:val="24"/>
          <w:szCs w:val="24"/>
        </w:rPr>
        <w:tab/>
      </w:r>
      <w:bookmarkStart w:id="273" w:name="_Toc413930461"/>
      <w:r w:rsidR="00D10C77" w:rsidRPr="00CA2619">
        <w:rPr>
          <w:rFonts w:ascii="Times New Roman" w:hAnsi="Times New Roman"/>
          <w:b/>
          <w:sz w:val="24"/>
          <w:szCs w:val="24"/>
        </w:rPr>
        <w:t>6.</w:t>
      </w:r>
      <w:r w:rsidR="00151773" w:rsidRPr="00CA2619">
        <w:rPr>
          <w:rFonts w:ascii="Times New Roman" w:hAnsi="Times New Roman"/>
          <w:b/>
          <w:sz w:val="24"/>
          <w:szCs w:val="24"/>
        </w:rPr>
        <w:t>2</w:t>
      </w:r>
      <w:r w:rsidR="00D10C77" w:rsidRPr="00CA2619">
        <w:rPr>
          <w:rFonts w:ascii="Times New Roman" w:hAnsi="Times New Roman"/>
          <w:b/>
          <w:sz w:val="24"/>
          <w:szCs w:val="24"/>
        </w:rPr>
        <w:t>.2.1. Medicul de specialitate radiologie si imagistica medicala</w:t>
      </w:r>
      <w:bookmarkEnd w:id="273"/>
    </w:p>
    <w:p w:rsidR="00BB304E" w:rsidRPr="00CA2619" w:rsidRDefault="00BB304E" w:rsidP="00654ECE">
      <w:pPr>
        <w:spacing w:after="0" w:line="360" w:lineRule="auto"/>
        <w:ind w:firstLine="720"/>
        <w:jc w:val="both"/>
        <w:rPr>
          <w:rFonts w:ascii="Times New Roman" w:hAnsi="Times New Roman"/>
          <w:sz w:val="24"/>
          <w:szCs w:val="24"/>
        </w:rPr>
      </w:pPr>
      <w:r w:rsidRPr="00CA2619">
        <w:rPr>
          <w:rFonts w:ascii="Times New Roman" w:hAnsi="Times New Roman"/>
          <w:sz w:val="24"/>
          <w:szCs w:val="24"/>
        </w:rPr>
        <w:t>-     Efectueaza analize ,investigatii sau tratamente de specialitate;</w:t>
      </w:r>
    </w:p>
    <w:p w:rsidR="00BB304E" w:rsidRPr="00CA2619" w:rsidRDefault="00BB304E" w:rsidP="00654ECE">
      <w:pPr>
        <w:numPr>
          <w:ilvl w:val="0"/>
          <w:numId w:val="47"/>
        </w:numPr>
        <w:spacing w:after="0" w:line="360" w:lineRule="auto"/>
        <w:jc w:val="both"/>
        <w:rPr>
          <w:rFonts w:ascii="Times New Roman" w:hAnsi="Times New Roman"/>
          <w:sz w:val="24"/>
          <w:szCs w:val="24"/>
        </w:rPr>
      </w:pPr>
      <w:r w:rsidRPr="00CA2619">
        <w:rPr>
          <w:rFonts w:ascii="Times New Roman" w:hAnsi="Times New Roman"/>
          <w:sz w:val="24"/>
          <w:szCs w:val="24"/>
        </w:rPr>
        <w:t>Intocmeste si semneaza documentele privind investigatiile sau tratamentale efectuate;</w:t>
      </w:r>
    </w:p>
    <w:p w:rsidR="00BB304E" w:rsidRPr="00CA2619" w:rsidRDefault="00BB304E" w:rsidP="00654ECE">
      <w:pPr>
        <w:numPr>
          <w:ilvl w:val="0"/>
          <w:numId w:val="47"/>
        </w:numPr>
        <w:spacing w:after="0" w:line="360" w:lineRule="auto"/>
        <w:jc w:val="both"/>
        <w:rPr>
          <w:rFonts w:ascii="Times New Roman" w:hAnsi="Times New Roman"/>
          <w:sz w:val="24"/>
          <w:szCs w:val="24"/>
        </w:rPr>
      </w:pPr>
      <w:r w:rsidRPr="00CA2619">
        <w:rPr>
          <w:rFonts w:ascii="Times New Roman" w:hAnsi="Times New Roman"/>
          <w:sz w:val="24"/>
          <w:szCs w:val="24"/>
        </w:rPr>
        <w:t xml:space="preserve">Raspunde prompt  la solicitari in caz  de urgente </w:t>
      </w:r>
      <w:r w:rsidR="00D02A44" w:rsidRPr="00CA2619">
        <w:rPr>
          <w:rFonts w:ascii="Times New Roman" w:hAnsi="Times New Roman"/>
          <w:sz w:val="24"/>
          <w:szCs w:val="24"/>
        </w:rPr>
        <w:t>medicale</w:t>
      </w:r>
      <w:r w:rsidRPr="00CA2619">
        <w:rPr>
          <w:rFonts w:ascii="Times New Roman" w:hAnsi="Times New Roman"/>
          <w:sz w:val="24"/>
          <w:szCs w:val="24"/>
        </w:rPr>
        <w:t xml:space="preserve"> sau de consulturi  cu alti medici;</w:t>
      </w:r>
    </w:p>
    <w:p w:rsidR="00BB304E" w:rsidRPr="00CA2619" w:rsidRDefault="00BB304E" w:rsidP="00654ECE">
      <w:pPr>
        <w:numPr>
          <w:ilvl w:val="0"/>
          <w:numId w:val="47"/>
        </w:numPr>
        <w:spacing w:after="0" w:line="360" w:lineRule="auto"/>
        <w:jc w:val="both"/>
        <w:rPr>
          <w:rFonts w:ascii="Times New Roman" w:hAnsi="Times New Roman"/>
          <w:sz w:val="24"/>
          <w:szCs w:val="24"/>
        </w:rPr>
      </w:pPr>
      <w:r w:rsidRPr="00CA2619">
        <w:rPr>
          <w:rFonts w:ascii="Times New Roman" w:hAnsi="Times New Roman"/>
          <w:sz w:val="24"/>
          <w:szCs w:val="24"/>
        </w:rPr>
        <w:t>Controleaza activitatea personalului din subordine;</w:t>
      </w:r>
    </w:p>
    <w:p w:rsidR="00BB304E" w:rsidRPr="00CA2619" w:rsidRDefault="00BB304E" w:rsidP="00654ECE">
      <w:pPr>
        <w:numPr>
          <w:ilvl w:val="0"/>
          <w:numId w:val="47"/>
        </w:numPr>
        <w:spacing w:after="0" w:line="360" w:lineRule="auto"/>
        <w:jc w:val="both"/>
        <w:rPr>
          <w:rFonts w:ascii="Times New Roman" w:hAnsi="Times New Roman"/>
          <w:sz w:val="24"/>
          <w:szCs w:val="24"/>
        </w:rPr>
      </w:pPr>
      <w:r w:rsidRPr="00CA2619">
        <w:rPr>
          <w:rFonts w:ascii="Times New Roman" w:hAnsi="Times New Roman"/>
          <w:sz w:val="24"/>
          <w:szCs w:val="24"/>
        </w:rPr>
        <w:t>Urmareste introducerea in practica  a metodelor si tehnicilor noi;</w:t>
      </w:r>
    </w:p>
    <w:p w:rsidR="00BB304E" w:rsidRPr="00CA2619" w:rsidRDefault="00BB304E" w:rsidP="00654ECE">
      <w:pPr>
        <w:numPr>
          <w:ilvl w:val="0"/>
          <w:numId w:val="47"/>
        </w:numPr>
        <w:spacing w:after="0" w:line="360" w:lineRule="auto"/>
        <w:jc w:val="both"/>
        <w:rPr>
          <w:rFonts w:ascii="Times New Roman" w:hAnsi="Times New Roman"/>
          <w:sz w:val="24"/>
          <w:szCs w:val="24"/>
        </w:rPr>
      </w:pPr>
      <w:r w:rsidRPr="00CA2619">
        <w:rPr>
          <w:rFonts w:ascii="Times New Roman" w:hAnsi="Times New Roman"/>
          <w:sz w:val="24"/>
          <w:szCs w:val="24"/>
        </w:rPr>
        <w:t>Supravegheaza  ca developarea filmelor radiografice  sa se execute corect si in aceeasi zi; raspunde de buna conservare  si depozitare a filmelor  radiografice;</w:t>
      </w:r>
    </w:p>
    <w:p w:rsidR="00BB304E" w:rsidRPr="00CA2619" w:rsidRDefault="00BB304E" w:rsidP="00654ECE">
      <w:pPr>
        <w:numPr>
          <w:ilvl w:val="0"/>
          <w:numId w:val="47"/>
        </w:numPr>
        <w:spacing w:after="0" w:line="360" w:lineRule="auto"/>
        <w:jc w:val="both"/>
        <w:rPr>
          <w:rFonts w:ascii="Times New Roman" w:hAnsi="Times New Roman"/>
          <w:sz w:val="24"/>
          <w:szCs w:val="24"/>
        </w:rPr>
      </w:pPr>
      <w:r w:rsidRPr="00CA2619">
        <w:rPr>
          <w:rFonts w:ascii="Times New Roman" w:hAnsi="Times New Roman"/>
          <w:sz w:val="24"/>
          <w:szCs w:val="24"/>
        </w:rPr>
        <w:t>Urmareste aplicarea masurilor de protectie contra iradierii,  atat pentru personalul  din subordine  cat si pentru bolnavi  care se prezinta pentru examene radiologice si tratamente;</w:t>
      </w:r>
    </w:p>
    <w:p w:rsidR="00BB304E" w:rsidRPr="00CA2619" w:rsidRDefault="00BB304E" w:rsidP="00654ECE">
      <w:pPr>
        <w:numPr>
          <w:ilvl w:val="0"/>
          <w:numId w:val="47"/>
        </w:numPr>
        <w:spacing w:after="0" w:line="360" w:lineRule="auto"/>
        <w:jc w:val="both"/>
        <w:rPr>
          <w:rFonts w:ascii="Times New Roman" w:hAnsi="Times New Roman"/>
          <w:sz w:val="24"/>
          <w:szCs w:val="24"/>
          <w:lang w:val="sv-SE"/>
        </w:rPr>
      </w:pPr>
      <w:r w:rsidRPr="00CA2619">
        <w:rPr>
          <w:rFonts w:ascii="Times New Roman" w:hAnsi="Times New Roman"/>
          <w:sz w:val="24"/>
          <w:szCs w:val="24"/>
          <w:lang w:val="sv-SE"/>
        </w:rPr>
        <w:t>Stabileste precis dozajul  , filtrul , kilovoltajul ,timpul de iradiere , numarul sedintelor si data aplicarii lor etc, si tratamentul radioterapic;</w:t>
      </w:r>
    </w:p>
    <w:p w:rsidR="00BB304E" w:rsidRPr="00CA2619" w:rsidRDefault="00BB304E" w:rsidP="00654ECE">
      <w:pPr>
        <w:numPr>
          <w:ilvl w:val="0"/>
          <w:numId w:val="47"/>
        </w:numPr>
        <w:spacing w:after="0" w:line="360" w:lineRule="auto"/>
        <w:jc w:val="both"/>
        <w:rPr>
          <w:rFonts w:ascii="Times New Roman" w:hAnsi="Times New Roman"/>
          <w:sz w:val="24"/>
          <w:szCs w:val="24"/>
          <w:lang w:val="sv-SE"/>
        </w:rPr>
      </w:pPr>
      <w:r w:rsidRPr="00CA2619">
        <w:rPr>
          <w:rFonts w:ascii="Times New Roman" w:hAnsi="Times New Roman"/>
          <w:sz w:val="24"/>
          <w:szCs w:val="24"/>
          <w:lang w:val="sv-SE"/>
        </w:rPr>
        <w:t>Urmareste evolutia afectiunii la bolnavul iradiat , precum si a zonei tegumentare  iradiate si  consemneaza  in fisa  de tratament  a bolnavului  cele constatate;</w:t>
      </w:r>
    </w:p>
    <w:p w:rsidR="00BB304E" w:rsidRPr="00CA2619" w:rsidRDefault="00BB304E" w:rsidP="00654ECE">
      <w:pPr>
        <w:numPr>
          <w:ilvl w:val="0"/>
          <w:numId w:val="4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Raspunde prompt la toate solicitarile de urgenta si la consulturile din aceeasi sectie si alte sectii si colaboreaza cu toti medicii din sectiile si laboratoarele din spital, in interesul unei cat mai bune ingrijiri medicale a bolnavilor;</w:t>
      </w:r>
    </w:p>
    <w:p w:rsidR="00BB304E" w:rsidRPr="00CA2619" w:rsidRDefault="00BB304E" w:rsidP="00654ECE">
      <w:pPr>
        <w:numPr>
          <w:ilvl w:val="0"/>
          <w:numId w:val="4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Se preocupa in permanenta de ridicarea nivelului profesional propriu si contribuie la ridicarea nivelului profesional al personalului in subordine;</w:t>
      </w:r>
    </w:p>
    <w:p w:rsidR="00BB304E" w:rsidRPr="00CA2619" w:rsidRDefault="00BB304E" w:rsidP="00654ECE">
      <w:pPr>
        <w:numPr>
          <w:ilvl w:val="0"/>
          <w:numId w:val="4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Desfasoara, dupa caz, activitate de cercetare medicala;</w:t>
      </w:r>
    </w:p>
    <w:p w:rsidR="00BB304E" w:rsidRPr="00CA2619" w:rsidRDefault="00BB304E" w:rsidP="00654ECE">
      <w:pPr>
        <w:numPr>
          <w:ilvl w:val="0"/>
          <w:numId w:val="4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Depune o activitate permanenta de educatie sanitara a bolnavilor si apartinatorilor;</w:t>
      </w:r>
    </w:p>
    <w:p w:rsidR="00BB304E" w:rsidRPr="00CA2619" w:rsidRDefault="00BB304E" w:rsidP="00654ECE">
      <w:pPr>
        <w:numPr>
          <w:ilvl w:val="0"/>
          <w:numId w:val="47"/>
        </w:numPr>
        <w:spacing w:after="0" w:line="360" w:lineRule="auto"/>
        <w:jc w:val="both"/>
        <w:rPr>
          <w:rFonts w:ascii="Times New Roman" w:hAnsi="Times New Roman"/>
          <w:sz w:val="24"/>
          <w:szCs w:val="24"/>
        </w:rPr>
      </w:pPr>
      <w:r w:rsidRPr="00CA2619">
        <w:rPr>
          <w:rFonts w:ascii="Times New Roman" w:hAnsi="Times New Roman"/>
          <w:sz w:val="24"/>
          <w:szCs w:val="24"/>
        </w:rPr>
        <w:t xml:space="preserve">Asigura pastrarea si folosirea in bune conditii a tuturor  bunurilor spitalului </w:t>
      </w:r>
    </w:p>
    <w:p w:rsidR="00BB304E" w:rsidRPr="00CA2619" w:rsidRDefault="00BB304E" w:rsidP="00654ECE">
      <w:pPr>
        <w:numPr>
          <w:ilvl w:val="0"/>
          <w:numId w:val="47"/>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 xml:space="preserve">Sa isi insuseasca  si sa respecte  prevederile legislatiei  din domeiul securitatii  si sanatatii in munca  si masurile de aplicare a acestora   conform Legii </w:t>
      </w:r>
      <w:r w:rsidR="008F60A7" w:rsidRPr="00CA2619">
        <w:rPr>
          <w:rFonts w:ascii="Times New Roman" w:hAnsi="Times New Roman"/>
          <w:sz w:val="24"/>
          <w:szCs w:val="24"/>
        </w:rPr>
        <w:t xml:space="preserve">nr. </w:t>
      </w:r>
      <w:r w:rsidRPr="00CA2619">
        <w:rPr>
          <w:rFonts w:ascii="Times New Roman" w:hAnsi="Times New Roman"/>
          <w:sz w:val="24"/>
          <w:szCs w:val="24"/>
        </w:rPr>
        <w:t>319/2006, cap.IV art.23 (b) , privind securitatea si sanatatea in munca ;</w:t>
      </w:r>
    </w:p>
    <w:p w:rsidR="00BB304E" w:rsidRPr="00CA2619" w:rsidRDefault="00BB304E" w:rsidP="00654ECE">
      <w:pPr>
        <w:numPr>
          <w:ilvl w:val="0"/>
          <w:numId w:val="47"/>
        </w:numPr>
        <w:tabs>
          <w:tab w:val="num" w:pos="1230"/>
        </w:tabs>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Sa respecte regulile si masurile de aparare  impotriva  incendiilor,  aduse l</w:t>
      </w:r>
      <w:r w:rsidR="000E17B4" w:rsidRPr="00CA2619">
        <w:rPr>
          <w:rFonts w:ascii="Times New Roman" w:hAnsi="Times New Roman"/>
          <w:sz w:val="24"/>
          <w:szCs w:val="24"/>
          <w:lang w:val="fr-FR"/>
        </w:rPr>
        <w:t>a cunostiinta , sub orice forma; sa actioneze</w:t>
      </w:r>
      <w:r w:rsidRPr="00CA2619">
        <w:rPr>
          <w:rFonts w:ascii="Times New Roman" w:hAnsi="Times New Roman"/>
          <w:sz w:val="24"/>
          <w:szCs w:val="24"/>
          <w:lang w:val="fr-FR"/>
        </w:rPr>
        <w:t>, in conformitate cu procedurile stabilite  la locul de munca, in cazul aparitiei  oricarui pericol im</w:t>
      </w:r>
      <w:r w:rsidR="000E17B4" w:rsidRPr="00CA2619">
        <w:rPr>
          <w:rFonts w:ascii="Times New Roman" w:hAnsi="Times New Roman"/>
          <w:sz w:val="24"/>
          <w:szCs w:val="24"/>
          <w:lang w:val="fr-FR"/>
        </w:rPr>
        <w:t>inent  de incediu  conform Legii</w:t>
      </w:r>
      <w:r w:rsidRPr="00CA2619">
        <w:rPr>
          <w:rFonts w:ascii="Times New Roman" w:hAnsi="Times New Roman"/>
          <w:sz w:val="24"/>
          <w:szCs w:val="24"/>
          <w:lang w:val="fr-FR"/>
        </w:rPr>
        <w:t xml:space="preserve"> </w:t>
      </w:r>
      <w:r w:rsidR="008F60A7" w:rsidRPr="00CA2619">
        <w:rPr>
          <w:rFonts w:ascii="Times New Roman" w:hAnsi="Times New Roman"/>
          <w:sz w:val="24"/>
          <w:szCs w:val="24"/>
          <w:lang w:val="fr-FR"/>
        </w:rPr>
        <w:t xml:space="preserve">nr. </w:t>
      </w:r>
      <w:r w:rsidRPr="00CA2619">
        <w:rPr>
          <w:rFonts w:ascii="Times New Roman" w:hAnsi="Times New Roman"/>
          <w:sz w:val="24"/>
          <w:szCs w:val="24"/>
          <w:lang w:val="fr-FR"/>
        </w:rPr>
        <w:t>307/2006 art.22 , ( a, f ), privind apararea impotriva incendiilor.</w:t>
      </w:r>
    </w:p>
    <w:p w:rsidR="004F7A8E" w:rsidRPr="00CA2619" w:rsidRDefault="008C02C4"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urmăreşte evoluţia afecţiunii la bolnavul iradiat, precum şi a zonei tegumentare iradiate şi consemnează în fişa de tratament a bolnavului cele constatate.</w:t>
      </w:r>
    </w:p>
    <w:p w:rsidR="00557583" w:rsidRPr="00CA2619" w:rsidRDefault="00BB304E" w:rsidP="00654ECE">
      <w:p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ab/>
      </w:r>
      <w:r w:rsidR="00557583" w:rsidRPr="00CA2619">
        <w:rPr>
          <w:rFonts w:ascii="Times New Roman" w:hAnsi="Times New Roman"/>
          <w:sz w:val="24"/>
          <w:szCs w:val="24"/>
        </w:rPr>
        <w:t>-Respectă secretul profesional confidenţialitatea informaţiei medicale.</w:t>
      </w:r>
    </w:p>
    <w:p w:rsidR="00557583" w:rsidRPr="00CA2619" w:rsidRDefault="00557583" w:rsidP="00654ECE">
      <w:pPr>
        <w:spacing w:after="0" w:line="360" w:lineRule="auto"/>
        <w:ind w:firstLine="720"/>
        <w:jc w:val="both"/>
        <w:rPr>
          <w:rFonts w:ascii="Times New Roman" w:hAnsi="Times New Roman"/>
          <w:sz w:val="24"/>
          <w:szCs w:val="24"/>
        </w:rPr>
      </w:pPr>
      <w:r w:rsidRPr="00CA2619">
        <w:rPr>
          <w:rFonts w:ascii="Times New Roman" w:hAnsi="Times New Roman"/>
          <w:sz w:val="24"/>
          <w:szCs w:val="24"/>
        </w:rPr>
        <w:lastRenderedPageBreak/>
        <w:t>- 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557583" w:rsidRPr="00CA2619" w:rsidRDefault="00BB304E" w:rsidP="00654ECE">
      <w:pPr>
        <w:widowControl w:val="0"/>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ab/>
      </w:r>
      <w:r w:rsidRPr="00CA2619">
        <w:rPr>
          <w:rFonts w:ascii="Times New Roman" w:hAnsi="Times New Roman"/>
          <w:sz w:val="24"/>
          <w:szCs w:val="24"/>
          <w:lang w:val="es-ES"/>
        </w:rPr>
        <w:tab/>
      </w:r>
      <w:r w:rsidR="00557583" w:rsidRPr="00CA2619">
        <w:rPr>
          <w:rFonts w:ascii="Times New Roman" w:hAnsi="Times New Roman"/>
          <w:sz w:val="24"/>
          <w:szCs w:val="24"/>
          <w:lang w:val="es-ES"/>
        </w:rPr>
        <w:t>- Asigura si respecta confidentialitatea si anonimatul  pacientilor</w:t>
      </w:r>
      <w:r w:rsidR="007E47CC" w:rsidRPr="00CA2619">
        <w:rPr>
          <w:rFonts w:ascii="Times New Roman" w:hAnsi="Times New Roman"/>
          <w:sz w:val="24"/>
          <w:szCs w:val="24"/>
          <w:lang w:val="es-ES"/>
        </w:rPr>
        <w:t>.</w:t>
      </w:r>
    </w:p>
    <w:p w:rsidR="00557583" w:rsidRPr="00CA2619" w:rsidRDefault="00557583" w:rsidP="00654ECE">
      <w:pPr>
        <w:autoSpaceDE w:val="0"/>
        <w:autoSpaceDN w:val="0"/>
        <w:adjustRightInd w:val="0"/>
        <w:spacing w:after="0" w:line="360" w:lineRule="auto"/>
        <w:jc w:val="both"/>
        <w:rPr>
          <w:rFonts w:ascii="Times New Roman" w:hAnsi="Times New Roman"/>
          <w:b/>
          <w:sz w:val="24"/>
          <w:szCs w:val="24"/>
        </w:rPr>
      </w:pPr>
    </w:p>
    <w:p w:rsidR="00D10C77" w:rsidRPr="00CA2619" w:rsidRDefault="008E3C81" w:rsidP="00654ECE">
      <w:pPr>
        <w:spacing w:line="360" w:lineRule="auto"/>
        <w:rPr>
          <w:rFonts w:ascii="Times New Roman" w:hAnsi="Times New Roman"/>
          <w:sz w:val="24"/>
          <w:szCs w:val="24"/>
        </w:rPr>
      </w:pPr>
      <w:r w:rsidRPr="00CA2619">
        <w:rPr>
          <w:rFonts w:ascii="Times New Roman" w:hAnsi="Times New Roman"/>
          <w:sz w:val="24"/>
          <w:szCs w:val="24"/>
        </w:rPr>
        <w:tab/>
      </w:r>
      <w:r w:rsidR="00D10C77" w:rsidRPr="00CA2619">
        <w:rPr>
          <w:rFonts w:ascii="Times New Roman" w:hAnsi="Times New Roman"/>
          <w:b/>
          <w:sz w:val="24"/>
          <w:szCs w:val="24"/>
        </w:rPr>
        <w:t>6.</w:t>
      </w:r>
      <w:r w:rsidR="009F4027" w:rsidRPr="00CA2619">
        <w:rPr>
          <w:rFonts w:ascii="Times New Roman" w:hAnsi="Times New Roman"/>
          <w:b/>
          <w:sz w:val="24"/>
          <w:szCs w:val="24"/>
        </w:rPr>
        <w:t>2</w:t>
      </w:r>
      <w:r w:rsidR="00D10C77" w:rsidRPr="00CA2619">
        <w:rPr>
          <w:rFonts w:ascii="Times New Roman" w:hAnsi="Times New Roman"/>
          <w:b/>
          <w:sz w:val="24"/>
          <w:szCs w:val="24"/>
        </w:rPr>
        <w:t xml:space="preserve">.2.2. Asistentul medical din laboratorul de radiologie si imagistica </w:t>
      </w:r>
      <w:r w:rsidRPr="00CA2619">
        <w:rPr>
          <w:rFonts w:ascii="Times New Roman" w:hAnsi="Times New Roman"/>
          <w:b/>
          <w:sz w:val="24"/>
          <w:szCs w:val="24"/>
        </w:rPr>
        <w:t>m</w:t>
      </w:r>
      <w:r w:rsidR="00D10C77" w:rsidRPr="00CA2619">
        <w:rPr>
          <w:rFonts w:ascii="Times New Roman" w:hAnsi="Times New Roman"/>
          <w:b/>
          <w:sz w:val="24"/>
          <w:szCs w:val="24"/>
        </w:rPr>
        <w:t>edicala</w:t>
      </w:r>
      <w:r w:rsidR="00944EBE" w:rsidRPr="00CA2619">
        <w:rPr>
          <w:rFonts w:ascii="Times New Roman" w:hAnsi="Times New Roman"/>
          <w:sz w:val="24"/>
          <w:szCs w:val="24"/>
        </w:rPr>
        <w:t xml:space="preserve"> are in principal urmatoarele atributii:</w:t>
      </w:r>
    </w:p>
    <w:p w:rsidR="009D3950" w:rsidRPr="00CA2619" w:rsidRDefault="0083498A" w:rsidP="00654ECE">
      <w:pPr>
        <w:numPr>
          <w:ilvl w:val="0"/>
          <w:numId w:val="48"/>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pregăteşte bolnavul şi materialele necesare examenului radiologic;</w:t>
      </w:r>
    </w:p>
    <w:p w:rsidR="009D3950" w:rsidRPr="00CA2619" w:rsidRDefault="00C96090" w:rsidP="00654ECE">
      <w:pPr>
        <w:numPr>
          <w:ilvl w:val="0"/>
          <w:numId w:val="48"/>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Inregistreaza bolnavii in registrul de consultatii  pentru radioscopii si radiografii cu datele de identificare necesare ;</w:t>
      </w:r>
    </w:p>
    <w:p w:rsidR="009D3950" w:rsidRPr="00CA2619" w:rsidRDefault="00C96090" w:rsidP="00654ECE">
      <w:pPr>
        <w:numPr>
          <w:ilvl w:val="0"/>
          <w:numId w:val="48"/>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Efectueaza radiografiile la indicatiile medicului ;</w:t>
      </w:r>
    </w:p>
    <w:p w:rsidR="00C96090" w:rsidRPr="00CA2619" w:rsidRDefault="00C96090" w:rsidP="00654ECE">
      <w:pPr>
        <w:numPr>
          <w:ilvl w:val="0"/>
          <w:numId w:val="48"/>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Executa developarea filmelor radiografice  si conserva filmele in filmoteca, conform indicatiilor medicului ;</w:t>
      </w:r>
    </w:p>
    <w:p w:rsidR="009D3950" w:rsidRPr="00CA2619" w:rsidRDefault="007E47CC" w:rsidP="00654ECE">
      <w:pPr>
        <w:pStyle w:val="Footer"/>
        <w:numPr>
          <w:ilvl w:val="0"/>
          <w:numId w:val="48"/>
        </w:numPr>
        <w:tabs>
          <w:tab w:val="clear" w:pos="4703"/>
          <w:tab w:val="center" w:pos="810"/>
        </w:tabs>
        <w:spacing w:line="360" w:lineRule="auto"/>
        <w:rPr>
          <w:rFonts w:ascii="Times New Roman" w:hAnsi="Times New Roman"/>
          <w:sz w:val="24"/>
          <w:szCs w:val="24"/>
        </w:rPr>
      </w:pPr>
      <w:r w:rsidRPr="00CA2619">
        <w:rPr>
          <w:rFonts w:ascii="Times New Roman" w:hAnsi="Times New Roman"/>
          <w:sz w:val="24"/>
          <w:szCs w:val="24"/>
        </w:rPr>
        <w:t>Pastreaza filmele radiografice</w:t>
      </w:r>
      <w:r w:rsidR="00C96090" w:rsidRPr="00CA2619">
        <w:rPr>
          <w:rFonts w:ascii="Times New Roman" w:hAnsi="Times New Roman"/>
          <w:sz w:val="24"/>
          <w:szCs w:val="24"/>
        </w:rPr>
        <w:t>, prezentand medicului radiolog toate filmele radiografice pentru interpretare ;</w:t>
      </w:r>
    </w:p>
    <w:p w:rsidR="009D3950" w:rsidRPr="00CA2619" w:rsidRDefault="00C96090" w:rsidP="00654ECE">
      <w:pPr>
        <w:pStyle w:val="Footer"/>
        <w:numPr>
          <w:ilvl w:val="0"/>
          <w:numId w:val="48"/>
        </w:numPr>
        <w:tabs>
          <w:tab w:val="clear" w:pos="4703"/>
          <w:tab w:val="center" w:pos="810"/>
        </w:tabs>
        <w:spacing w:line="360" w:lineRule="auto"/>
        <w:rPr>
          <w:rFonts w:ascii="Times New Roman" w:hAnsi="Times New Roman"/>
          <w:sz w:val="24"/>
          <w:szCs w:val="24"/>
        </w:rPr>
      </w:pPr>
      <w:r w:rsidRPr="00CA2619">
        <w:rPr>
          <w:rFonts w:ascii="Times New Roman" w:hAnsi="Times New Roman"/>
          <w:sz w:val="24"/>
          <w:szCs w:val="24"/>
        </w:rPr>
        <w:t>Inregistreaza filmele in camera obscura  si dupa uscarea  lor inscrie  datele  personale pe cop</w:t>
      </w:r>
      <w:r w:rsidR="008C30C5" w:rsidRPr="00CA2619">
        <w:rPr>
          <w:rFonts w:ascii="Times New Roman" w:hAnsi="Times New Roman"/>
          <w:sz w:val="24"/>
          <w:szCs w:val="24"/>
        </w:rPr>
        <w:t>e</w:t>
      </w:r>
      <w:r w:rsidRPr="00CA2619">
        <w:rPr>
          <w:rFonts w:ascii="Times New Roman" w:hAnsi="Times New Roman"/>
          <w:sz w:val="24"/>
          <w:szCs w:val="24"/>
        </w:rPr>
        <w:t>rtile filmelor ;</w:t>
      </w:r>
    </w:p>
    <w:p w:rsidR="00BE0678" w:rsidRPr="00CA2619" w:rsidRDefault="00C96090" w:rsidP="00654ECE">
      <w:pPr>
        <w:pStyle w:val="Footer"/>
        <w:numPr>
          <w:ilvl w:val="0"/>
          <w:numId w:val="48"/>
        </w:numPr>
        <w:tabs>
          <w:tab w:val="clear" w:pos="4703"/>
          <w:tab w:val="center" w:pos="810"/>
        </w:tabs>
        <w:spacing w:line="360" w:lineRule="auto"/>
        <w:rPr>
          <w:rFonts w:ascii="Times New Roman" w:hAnsi="Times New Roman"/>
          <w:sz w:val="24"/>
          <w:szCs w:val="24"/>
        </w:rPr>
      </w:pPr>
      <w:r w:rsidRPr="00CA2619">
        <w:rPr>
          <w:rFonts w:ascii="Times New Roman" w:hAnsi="Times New Roman"/>
          <w:sz w:val="24"/>
          <w:szCs w:val="24"/>
        </w:rPr>
        <w:t>Pastreza evidenta substantelor si materialelor consumabile ;</w:t>
      </w:r>
    </w:p>
    <w:p w:rsidR="00BE0678" w:rsidRPr="00CA2619" w:rsidRDefault="00C96090" w:rsidP="00654ECE">
      <w:pPr>
        <w:pStyle w:val="Footer"/>
        <w:numPr>
          <w:ilvl w:val="0"/>
          <w:numId w:val="48"/>
        </w:numPr>
        <w:tabs>
          <w:tab w:val="clear" w:pos="4703"/>
          <w:tab w:val="center" w:pos="810"/>
        </w:tabs>
        <w:spacing w:line="360" w:lineRule="auto"/>
        <w:rPr>
          <w:rFonts w:ascii="Times New Roman" w:hAnsi="Times New Roman"/>
          <w:sz w:val="24"/>
          <w:szCs w:val="24"/>
        </w:rPr>
      </w:pPr>
      <w:r w:rsidRPr="00CA2619">
        <w:rPr>
          <w:rFonts w:ascii="Times New Roman" w:hAnsi="Times New Roman"/>
          <w:sz w:val="24"/>
          <w:szCs w:val="24"/>
        </w:rPr>
        <w:t>Inscrie rezultatele interpretarii  filmelor in registrul  de consultatii radiologice ;</w:t>
      </w:r>
    </w:p>
    <w:p w:rsidR="001B6BF8" w:rsidRPr="00CA2619" w:rsidRDefault="00C96090" w:rsidP="00654ECE">
      <w:pPr>
        <w:pStyle w:val="Footer"/>
        <w:numPr>
          <w:ilvl w:val="0"/>
          <w:numId w:val="48"/>
        </w:numPr>
        <w:tabs>
          <w:tab w:val="clear" w:pos="4703"/>
          <w:tab w:val="center" w:pos="810"/>
        </w:tabs>
        <w:spacing w:line="360" w:lineRule="auto"/>
        <w:rPr>
          <w:rFonts w:ascii="Times New Roman" w:hAnsi="Times New Roman"/>
          <w:sz w:val="24"/>
          <w:szCs w:val="24"/>
        </w:rPr>
      </w:pPr>
      <w:r w:rsidRPr="00CA2619">
        <w:rPr>
          <w:rFonts w:ascii="Times New Roman" w:hAnsi="Times New Roman"/>
          <w:sz w:val="24"/>
          <w:szCs w:val="24"/>
        </w:rPr>
        <w:t>Asigura evidenta examenelor radioscopice si radiografice ;</w:t>
      </w:r>
    </w:p>
    <w:p w:rsidR="001B6BF8" w:rsidRPr="00CA2619" w:rsidRDefault="00C96090" w:rsidP="00654ECE">
      <w:pPr>
        <w:pStyle w:val="Footer"/>
        <w:numPr>
          <w:ilvl w:val="0"/>
          <w:numId w:val="48"/>
        </w:numPr>
        <w:tabs>
          <w:tab w:val="clear" w:pos="4703"/>
          <w:tab w:val="center" w:pos="810"/>
        </w:tabs>
        <w:spacing w:line="360" w:lineRule="auto"/>
        <w:rPr>
          <w:rFonts w:ascii="Times New Roman" w:hAnsi="Times New Roman"/>
          <w:sz w:val="24"/>
          <w:szCs w:val="24"/>
        </w:rPr>
      </w:pPr>
      <w:r w:rsidRPr="00CA2619">
        <w:rPr>
          <w:rFonts w:ascii="Times New Roman" w:hAnsi="Times New Roman"/>
          <w:sz w:val="24"/>
          <w:szCs w:val="24"/>
        </w:rPr>
        <w:t>Pastreaza evidenta la zi a filmelor consumate ;</w:t>
      </w:r>
    </w:p>
    <w:p w:rsidR="001B6BF8" w:rsidRPr="00CA2619" w:rsidRDefault="00C96090" w:rsidP="00654ECE">
      <w:pPr>
        <w:pStyle w:val="Footer"/>
        <w:numPr>
          <w:ilvl w:val="0"/>
          <w:numId w:val="48"/>
        </w:numPr>
        <w:tabs>
          <w:tab w:val="clear" w:pos="4703"/>
          <w:tab w:val="center" w:pos="810"/>
        </w:tabs>
        <w:spacing w:line="360" w:lineRule="auto"/>
        <w:rPr>
          <w:rFonts w:ascii="Times New Roman" w:hAnsi="Times New Roman"/>
          <w:sz w:val="24"/>
          <w:szCs w:val="24"/>
        </w:rPr>
      </w:pPr>
      <w:r w:rsidRPr="00CA2619">
        <w:rPr>
          <w:rFonts w:ascii="Times New Roman" w:hAnsi="Times New Roman"/>
          <w:sz w:val="24"/>
          <w:szCs w:val="24"/>
        </w:rPr>
        <w:t>Participa impreuna cu medicul radiolog  la procesul de invatamant  si la activitatea de cercetare stiintifica ;</w:t>
      </w:r>
    </w:p>
    <w:p w:rsidR="001B6BF8" w:rsidRPr="00CA2619" w:rsidRDefault="00C96090" w:rsidP="00654ECE">
      <w:pPr>
        <w:pStyle w:val="Footer"/>
        <w:numPr>
          <w:ilvl w:val="0"/>
          <w:numId w:val="48"/>
        </w:numPr>
        <w:tabs>
          <w:tab w:val="clear" w:pos="4703"/>
          <w:tab w:val="center" w:pos="810"/>
        </w:tabs>
        <w:spacing w:line="360" w:lineRule="auto"/>
        <w:rPr>
          <w:rFonts w:ascii="Times New Roman" w:hAnsi="Times New Roman"/>
          <w:sz w:val="24"/>
          <w:szCs w:val="24"/>
        </w:rPr>
      </w:pPr>
      <w:r w:rsidRPr="00CA2619">
        <w:rPr>
          <w:rFonts w:ascii="Times New Roman" w:hAnsi="Times New Roman"/>
          <w:sz w:val="24"/>
          <w:szCs w:val="24"/>
        </w:rPr>
        <w:t>Asigura utilizarea in conditii optime  a apraturii si sesizeaza  orice defectiune in vederea mentinerii  ei in stare de functionare ;</w:t>
      </w:r>
    </w:p>
    <w:p w:rsidR="001B6BF8" w:rsidRPr="00CA2619" w:rsidRDefault="00C96090" w:rsidP="00654ECE">
      <w:pPr>
        <w:pStyle w:val="Footer"/>
        <w:numPr>
          <w:ilvl w:val="0"/>
          <w:numId w:val="48"/>
        </w:numPr>
        <w:tabs>
          <w:tab w:val="clear" w:pos="4703"/>
          <w:tab w:val="center" w:pos="810"/>
        </w:tabs>
        <w:spacing w:line="360" w:lineRule="auto"/>
        <w:jc w:val="both"/>
        <w:rPr>
          <w:rFonts w:ascii="Times New Roman" w:hAnsi="Times New Roman"/>
          <w:sz w:val="24"/>
          <w:szCs w:val="24"/>
        </w:rPr>
      </w:pPr>
      <w:r w:rsidRPr="00CA2619">
        <w:rPr>
          <w:rFonts w:ascii="Times New Roman" w:hAnsi="Times New Roman"/>
          <w:sz w:val="24"/>
          <w:szCs w:val="24"/>
        </w:rPr>
        <w:t>Utilizeaza si pastreaza in bune conditii  echipamentele si instrumentarul din dotare , supravegheaza colectarea materialelor si instrumentarului  de unica folosinta utilizat  si se asigura de depozitarea  acestora in vederea distrugerii ;</w:t>
      </w:r>
    </w:p>
    <w:p w:rsidR="001B6BF8" w:rsidRPr="00CA2619" w:rsidRDefault="00C96090" w:rsidP="00654ECE">
      <w:pPr>
        <w:pStyle w:val="Footer"/>
        <w:numPr>
          <w:ilvl w:val="0"/>
          <w:numId w:val="48"/>
        </w:numPr>
        <w:tabs>
          <w:tab w:val="clear" w:pos="4703"/>
          <w:tab w:val="center" w:pos="810"/>
        </w:tabs>
        <w:spacing w:line="360" w:lineRule="auto"/>
        <w:jc w:val="both"/>
        <w:rPr>
          <w:rFonts w:ascii="Times New Roman" w:hAnsi="Times New Roman"/>
          <w:sz w:val="24"/>
          <w:szCs w:val="24"/>
        </w:rPr>
      </w:pPr>
      <w:r w:rsidRPr="00CA2619">
        <w:rPr>
          <w:rFonts w:ascii="Times New Roman" w:hAnsi="Times New Roman"/>
          <w:sz w:val="24"/>
          <w:szCs w:val="24"/>
        </w:rPr>
        <w:t>Respecta re</w:t>
      </w:r>
      <w:r w:rsidR="00382EE4" w:rsidRPr="00CA2619">
        <w:rPr>
          <w:rFonts w:ascii="Times New Roman" w:hAnsi="Times New Roman"/>
          <w:sz w:val="24"/>
          <w:szCs w:val="24"/>
        </w:rPr>
        <w:t>gulamentul de ordine interioara</w:t>
      </w:r>
      <w:r w:rsidRPr="00CA2619">
        <w:rPr>
          <w:rFonts w:ascii="Times New Roman" w:hAnsi="Times New Roman"/>
          <w:sz w:val="24"/>
          <w:szCs w:val="24"/>
        </w:rPr>
        <w:t>;</w:t>
      </w:r>
      <w:r w:rsidR="00382EE4" w:rsidRPr="00CA2619">
        <w:rPr>
          <w:rFonts w:ascii="Times New Roman" w:hAnsi="Times New Roman"/>
          <w:sz w:val="24"/>
          <w:szCs w:val="24"/>
        </w:rPr>
        <w:t xml:space="preserve"> </w:t>
      </w:r>
      <w:r w:rsidRPr="00CA2619">
        <w:rPr>
          <w:rFonts w:ascii="Times New Roman" w:hAnsi="Times New Roman"/>
          <w:sz w:val="24"/>
          <w:szCs w:val="24"/>
        </w:rPr>
        <w:t xml:space="preserve">Respecta reglementarile in vigoare privind  prevenirea, controlul si combaterea infectiilor </w:t>
      </w:r>
      <w:r w:rsidR="00DC058E" w:rsidRPr="00CA2619">
        <w:rPr>
          <w:rFonts w:ascii="Times New Roman" w:hAnsi="Times New Roman"/>
          <w:sz w:val="24"/>
          <w:szCs w:val="24"/>
        </w:rPr>
        <w:t>asociate asistentei medicale</w:t>
      </w:r>
      <w:r w:rsidRPr="00CA2619">
        <w:rPr>
          <w:rFonts w:ascii="Times New Roman" w:hAnsi="Times New Roman"/>
          <w:sz w:val="24"/>
          <w:szCs w:val="24"/>
        </w:rPr>
        <w:t xml:space="preserve"> ;</w:t>
      </w:r>
    </w:p>
    <w:p w:rsidR="00C96090" w:rsidRPr="00CA2619" w:rsidRDefault="00C96090" w:rsidP="00654ECE">
      <w:pPr>
        <w:pStyle w:val="Footer"/>
        <w:numPr>
          <w:ilvl w:val="0"/>
          <w:numId w:val="48"/>
        </w:numPr>
        <w:tabs>
          <w:tab w:val="clear" w:pos="4703"/>
          <w:tab w:val="center" w:pos="810"/>
        </w:tabs>
        <w:spacing w:line="360" w:lineRule="auto"/>
        <w:jc w:val="both"/>
        <w:rPr>
          <w:rFonts w:ascii="Times New Roman" w:hAnsi="Times New Roman"/>
          <w:sz w:val="24"/>
          <w:szCs w:val="24"/>
        </w:rPr>
      </w:pPr>
      <w:r w:rsidRPr="00CA2619">
        <w:rPr>
          <w:rFonts w:ascii="Times New Roman" w:hAnsi="Times New Roman"/>
          <w:sz w:val="24"/>
          <w:szCs w:val="24"/>
        </w:rPr>
        <w:t>Supravegheaza ordinea si curatenia la locul de munca ;</w:t>
      </w:r>
    </w:p>
    <w:p w:rsidR="00944EBE" w:rsidRPr="00CA2619" w:rsidRDefault="001B6BF8" w:rsidP="00654ECE">
      <w:pPr>
        <w:numPr>
          <w:ilvl w:val="0"/>
          <w:numId w:val="48"/>
        </w:num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A</w:t>
      </w:r>
      <w:r w:rsidR="00C96090" w:rsidRPr="00CA2619">
        <w:rPr>
          <w:rFonts w:ascii="Times New Roman" w:hAnsi="Times New Roman"/>
          <w:sz w:val="24"/>
          <w:szCs w:val="24"/>
        </w:rPr>
        <w:t xml:space="preserve">sistentul medical  trebuie sa cunoasca si sa respecte prevederile Codului de etica si deontologie  al </w:t>
      </w:r>
      <w:r w:rsidR="00A103E6" w:rsidRPr="00CA2619">
        <w:rPr>
          <w:rFonts w:ascii="Times New Roman" w:hAnsi="Times New Roman"/>
          <w:sz w:val="24"/>
          <w:szCs w:val="24"/>
        </w:rPr>
        <w:t>asistentului medical generalist</w:t>
      </w:r>
      <w:r w:rsidR="00C96090" w:rsidRPr="00CA2619">
        <w:rPr>
          <w:rFonts w:ascii="Times New Roman" w:hAnsi="Times New Roman"/>
          <w:sz w:val="24"/>
          <w:szCs w:val="24"/>
        </w:rPr>
        <w:t>, al moasei si al asistentului medical din Romani</w:t>
      </w:r>
      <w:r w:rsidR="008E4B7E" w:rsidRPr="00CA2619">
        <w:rPr>
          <w:rFonts w:ascii="Times New Roman" w:hAnsi="Times New Roman"/>
          <w:sz w:val="24"/>
          <w:szCs w:val="24"/>
        </w:rPr>
        <w:t>a</w:t>
      </w:r>
    </w:p>
    <w:p w:rsidR="00557583" w:rsidRPr="00CA2619" w:rsidRDefault="00557583" w:rsidP="00654ECE">
      <w:pPr>
        <w:numPr>
          <w:ilvl w:val="0"/>
          <w:numId w:val="48"/>
        </w:num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Respectă secretul profesional confidenţialitatea informaţiei medicale.</w:t>
      </w:r>
    </w:p>
    <w:p w:rsidR="00557583" w:rsidRPr="00CA2619" w:rsidRDefault="00557583" w:rsidP="00654ECE">
      <w:pPr>
        <w:numPr>
          <w:ilvl w:val="0"/>
          <w:numId w:val="48"/>
        </w:numPr>
        <w:spacing w:after="0" w:line="360" w:lineRule="auto"/>
        <w:jc w:val="both"/>
        <w:rPr>
          <w:rFonts w:ascii="Times New Roman" w:hAnsi="Times New Roman"/>
          <w:sz w:val="24"/>
          <w:szCs w:val="24"/>
        </w:rPr>
      </w:pPr>
      <w:r w:rsidRPr="00CA2619">
        <w:rPr>
          <w:rFonts w:ascii="Times New Roman" w:hAnsi="Times New Roman"/>
          <w:sz w:val="24"/>
          <w:szCs w:val="24"/>
        </w:rPr>
        <w:lastRenderedPageBreak/>
        <w:t>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557583" w:rsidRPr="00CA2619" w:rsidRDefault="00557583" w:rsidP="00654ECE">
      <w:pPr>
        <w:widowControl w:val="0"/>
        <w:numPr>
          <w:ilvl w:val="0"/>
          <w:numId w:val="48"/>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Asigura si respecta confidentialitatea si anonimatul  pacientilor</w:t>
      </w:r>
      <w:r w:rsidR="00A103E6" w:rsidRPr="00CA2619">
        <w:rPr>
          <w:rFonts w:ascii="Times New Roman" w:hAnsi="Times New Roman"/>
          <w:sz w:val="24"/>
          <w:szCs w:val="24"/>
          <w:lang w:val="es-ES"/>
        </w:rPr>
        <w:t>.</w:t>
      </w:r>
    </w:p>
    <w:p w:rsidR="001F5E2E" w:rsidRPr="00CA2619" w:rsidRDefault="001F5E2E" w:rsidP="00654ECE">
      <w:pPr>
        <w:pStyle w:val="Heading2"/>
        <w:numPr>
          <w:ilvl w:val="0"/>
          <w:numId w:val="0"/>
        </w:numPr>
        <w:ind w:left="1440" w:hanging="720"/>
      </w:pPr>
      <w:bookmarkStart w:id="274" w:name="_Toc413930462"/>
    </w:p>
    <w:p w:rsidR="00D10C77" w:rsidRPr="00CA2619" w:rsidRDefault="00D10C77" w:rsidP="00654ECE">
      <w:pPr>
        <w:pStyle w:val="Heading2"/>
        <w:numPr>
          <w:ilvl w:val="0"/>
          <w:numId w:val="0"/>
        </w:numPr>
        <w:ind w:left="1440" w:hanging="720"/>
      </w:pPr>
      <w:bookmarkStart w:id="275" w:name="_Toc482786112"/>
      <w:r w:rsidRPr="00CA2619">
        <w:t>6.</w:t>
      </w:r>
      <w:r w:rsidR="0094521A" w:rsidRPr="00CA2619">
        <w:t>3</w:t>
      </w:r>
      <w:r w:rsidRPr="00CA2619">
        <w:t>.Cabinetul de explorari functionale</w:t>
      </w:r>
      <w:bookmarkEnd w:id="274"/>
      <w:bookmarkEnd w:id="275"/>
    </w:p>
    <w:p w:rsidR="00D10C77" w:rsidRPr="00CA2619" w:rsidRDefault="00D10C77" w:rsidP="00654ECE">
      <w:pPr>
        <w:spacing w:line="360" w:lineRule="auto"/>
        <w:rPr>
          <w:rFonts w:ascii="Times New Roman" w:hAnsi="Times New Roman"/>
          <w:b/>
          <w:sz w:val="24"/>
          <w:szCs w:val="24"/>
        </w:rPr>
      </w:pPr>
      <w:r w:rsidRPr="00CA2619">
        <w:rPr>
          <w:rFonts w:ascii="Times New Roman" w:hAnsi="Times New Roman"/>
          <w:sz w:val="24"/>
          <w:szCs w:val="24"/>
        </w:rPr>
        <w:tab/>
      </w:r>
      <w:bookmarkStart w:id="276" w:name="_Toc413930463"/>
      <w:r w:rsidRPr="00CA2619">
        <w:rPr>
          <w:rFonts w:ascii="Times New Roman" w:hAnsi="Times New Roman"/>
          <w:b/>
          <w:sz w:val="24"/>
          <w:szCs w:val="24"/>
        </w:rPr>
        <w:t>6.4.1.Organizare. Atributii</w:t>
      </w:r>
      <w:bookmarkEnd w:id="276"/>
    </w:p>
    <w:p w:rsidR="004234BF" w:rsidRPr="00CA2619" w:rsidRDefault="004234BF" w:rsidP="00654ECE">
      <w:pPr>
        <w:autoSpaceDE w:val="0"/>
        <w:autoSpaceDN w:val="0"/>
        <w:adjustRightInd w:val="0"/>
        <w:spacing w:after="0" w:line="360" w:lineRule="auto"/>
        <w:ind w:firstLine="720"/>
        <w:rPr>
          <w:rFonts w:ascii="Times New Roman" w:hAnsi="Times New Roman"/>
          <w:sz w:val="24"/>
          <w:szCs w:val="24"/>
        </w:rPr>
      </w:pPr>
      <w:r w:rsidRPr="00CA2619">
        <w:rPr>
          <w:rFonts w:ascii="Times New Roman" w:hAnsi="Times New Roman"/>
          <w:sz w:val="24"/>
          <w:szCs w:val="24"/>
        </w:rPr>
        <w:t>Asigură efectuarea investigaţiilor medicale</w:t>
      </w:r>
      <w:r w:rsidR="00DA3304" w:rsidRPr="00CA2619">
        <w:rPr>
          <w:rFonts w:ascii="Times New Roman" w:hAnsi="Times New Roman"/>
          <w:sz w:val="24"/>
          <w:szCs w:val="24"/>
        </w:rPr>
        <w:t xml:space="preserve"> </w:t>
      </w:r>
      <w:r w:rsidRPr="00CA2619">
        <w:rPr>
          <w:rFonts w:ascii="Times New Roman" w:hAnsi="Times New Roman"/>
          <w:sz w:val="24"/>
          <w:szCs w:val="24"/>
        </w:rPr>
        <w:t>conform solicitărilor medicilor de specialitate şi în raport cu dotarea existentă având următoarele atribuţii:</w:t>
      </w:r>
    </w:p>
    <w:p w:rsidR="004234BF" w:rsidRPr="00CA2619" w:rsidRDefault="004234BF" w:rsidP="00654EC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grupează, centralizat pe spital, o mare varietate de tehnici de investigare, bazate pe</w:t>
      </w:r>
      <w:r w:rsidR="00DA3304" w:rsidRPr="00CA2619">
        <w:rPr>
          <w:rFonts w:ascii="Times New Roman" w:hAnsi="Times New Roman"/>
          <w:sz w:val="24"/>
          <w:szCs w:val="24"/>
        </w:rPr>
        <w:t xml:space="preserve"> </w:t>
      </w:r>
      <w:r w:rsidRPr="00CA2619">
        <w:rPr>
          <w:rFonts w:ascii="Times New Roman" w:hAnsi="Times New Roman"/>
          <w:sz w:val="24"/>
          <w:szCs w:val="24"/>
        </w:rPr>
        <w:t>utilizarea aparaturii specializate de înaltă tehnologie care permite obţinerea de date</w:t>
      </w:r>
      <w:r w:rsidR="00DA3304" w:rsidRPr="00CA2619">
        <w:rPr>
          <w:rFonts w:ascii="Times New Roman" w:hAnsi="Times New Roman"/>
          <w:sz w:val="24"/>
          <w:szCs w:val="24"/>
        </w:rPr>
        <w:t xml:space="preserve"> </w:t>
      </w:r>
      <w:r w:rsidRPr="00CA2619">
        <w:rPr>
          <w:rFonts w:ascii="Times New Roman" w:hAnsi="Times New Roman"/>
          <w:sz w:val="24"/>
          <w:szCs w:val="24"/>
        </w:rPr>
        <w:t>referitoare la potenţialul funcţional al diferitelor organe şi sisteme ale corpului uman.</w:t>
      </w:r>
    </w:p>
    <w:p w:rsidR="008A1E40" w:rsidRPr="00CA2619" w:rsidRDefault="004234B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În cadrul </w:t>
      </w:r>
      <w:r w:rsidR="002A3398" w:rsidRPr="00CA2619">
        <w:rPr>
          <w:rFonts w:ascii="Times New Roman" w:hAnsi="Times New Roman"/>
          <w:sz w:val="24"/>
          <w:szCs w:val="24"/>
        </w:rPr>
        <w:t>Cabinetului</w:t>
      </w:r>
      <w:r w:rsidRPr="00CA2619">
        <w:rPr>
          <w:rFonts w:ascii="Times New Roman" w:hAnsi="Times New Roman"/>
          <w:sz w:val="24"/>
          <w:szCs w:val="24"/>
        </w:rPr>
        <w:t xml:space="preserve"> de Explorări Funcţionale </w:t>
      </w:r>
      <w:r w:rsidR="002A3398" w:rsidRPr="00CA2619">
        <w:rPr>
          <w:rFonts w:ascii="Times New Roman" w:hAnsi="Times New Roman"/>
          <w:sz w:val="24"/>
          <w:szCs w:val="24"/>
        </w:rPr>
        <w:t xml:space="preserve">se fectueaza </w:t>
      </w:r>
      <w:r w:rsidRPr="00CA2619">
        <w:rPr>
          <w:rFonts w:ascii="Times New Roman" w:hAnsi="Times New Roman"/>
          <w:sz w:val="24"/>
          <w:szCs w:val="24"/>
        </w:rPr>
        <w:t xml:space="preserve"> următoarele </w:t>
      </w:r>
      <w:r w:rsidR="002A3398" w:rsidRPr="00CA2619">
        <w:rPr>
          <w:rFonts w:ascii="Times New Roman" w:hAnsi="Times New Roman"/>
          <w:sz w:val="24"/>
          <w:szCs w:val="24"/>
        </w:rPr>
        <w:t>investigatii</w:t>
      </w:r>
      <w:r w:rsidRPr="00CA2619">
        <w:rPr>
          <w:rFonts w:ascii="Times New Roman" w:hAnsi="Times New Roman"/>
          <w:sz w:val="24"/>
          <w:szCs w:val="24"/>
        </w:rPr>
        <w:t>:</w:t>
      </w:r>
      <w:r w:rsidR="00F34448" w:rsidRPr="00CA2619">
        <w:rPr>
          <w:rFonts w:ascii="Times New Roman" w:hAnsi="Times New Roman"/>
          <w:sz w:val="24"/>
          <w:szCs w:val="24"/>
        </w:rPr>
        <w:t xml:space="preserve"> </w:t>
      </w:r>
      <w:r w:rsidRPr="00CA2619">
        <w:rPr>
          <w:rFonts w:ascii="Times New Roman" w:hAnsi="Times New Roman"/>
          <w:sz w:val="24"/>
          <w:szCs w:val="24"/>
        </w:rPr>
        <w:t xml:space="preserve">electrocardiogramă (EKG), </w:t>
      </w:r>
      <w:r w:rsidR="008A1E40" w:rsidRPr="00CA2619">
        <w:rPr>
          <w:rFonts w:ascii="Times New Roman" w:hAnsi="Times New Roman"/>
          <w:sz w:val="24"/>
          <w:szCs w:val="24"/>
        </w:rPr>
        <w:t xml:space="preserve"> </w:t>
      </w:r>
      <w:r w:rsidR="00F34448" w:rsidRPr="00CA2619">
        <w:rPr>
          <w:rFonts w:ascii="Times New Roman" w:hAnsi="Times New Roman"/>
          <w:sz w:val="24"/>
          <w:szCs w:val="24"/>
        </w:rPr>
        <w:t xml:space="preserve"> oscilometrie, spirometrie, </w:t>
      </w:r>
      <w:r w:rsidR="002A3398" w:rsidRPr="00CA2619">
        <w:rPr>
          <w:rFonts w:ascii="Times New Roman" w:hAnsi="Times New Roman"/>
          <w:sz w:val="24"/>
          <w:szCs w:val="24"/>
        </w:rPr>
        <w:t xml:space="preserve"> </w:t>
      </w:r>
      <w:r w:rsidRPr="00CA2619">
        <w:rPr>
          <w:rFonts w:ascii="Times New Roman" w:hAnsi="Times New Roman"/>
          <w:sz w:val="24"/>
          <w:szCs w:val="24"/>
        </w:rPr>
        <w:t xml:space="preserve">ecografie </w:t>
      </w:r>
      <w:r w:rsidR="00F34448" w:rsidRPr="00CA2619">
        <w:rPr>
          <w:rFonts w:ascii="Times New Roman" w:hAnsi="Times New Roman"/>
          <w:sz w:val="24"/>
          <w:szCs w:val="24"/>
        </w:rPr>
        <w:t>general</w:t>
      </w:r>
      <w:r w:rsidR="002A7F57" w:rsidRPr="00CA2619">
        <w:rPr>
          <w:rFonts w:ascii="Times New Roman" w:hAnsi="Times New Roman"/>
          <w:sz w:val="24"/>
          <w:szCs w:val="24"/>
        </w:rPr>
        <w:t>a</w:t>
      </w:r>
      <w:r w:rsidR="00F34448" w:rsidRPr="00CA2619">
        <w:rPr>
          <w:rFonts w:ascii="Times New Roman" w:hAnsi="Times New Roman"/>
          <w:sz w:val="24"/>
          <w:szCs w:val="24"/>
        </w:rPr>
        <w:t xml:space="preserve">, </w:t>
      </w:r>
      <w:r w:rsidR="008A1E40" w:rsidRPr="00CA2619">
        <w:rPr>
          <w:rFonts w:ascii="Times New Roman" w:hAnsi="Times New Roman"/>
          <w:sz w:val="24"/>
          <w:szCs w:val="24"/>
        </w:rPr>
        <w:t>aerosoli</w:t>
      </w:r>
      <w:r w:rsidR="00F34448" w:rsidRPr="00CA2619">
        <w:rPr>
          <w:rFonts w:ascii="Times New Roman" w:hAnsi="Times New Roman"/>
          <w:sz w:val="24"/>
          <w:szCs w:val="24"/>
        </w:rPr>
        <w:t>.</w:t>
      </w:r>
    </w:p>
    <w:p w:rsidR="00AD4F6C" w:rsidRPr="00CA2619" w:rsidRDefault="002A3398" w:rsidP="00654ECE">
      <w:pPr>
        <w:tabs>
          <w:tab w:val="left" w:pos="540"/>
        </w:tabs>
        <w:spacing w:after="0" w:line="360" w:lineRule="auto"/>
        <w:rPr>
          <w:rFonts w:ascii="Times New Roman" w:hAnsi="Times New Roman"/>
          <w:sz w:val="24"/>
          <w:szCs w:val="24"/>
        </w:rPr>
      </w:pPr>
      <w:r w:rsidRPr="00CA2619">
        <w:rPr>
          <w:rFonts w:ascii="Times New Roman" w:hAnsi="Times New Roman"/>
          <w:sz w:val="24"/>
          <w:szCs w:val="24"/>
        </w:rPr>
        <w:t xml:space="preserve"> </w:t>
      </w:r>
    </w:p>
    <w:p w:rsidR="00D10C77" w:rsidRPr="00CA2619" w:rsidRDefault="00D10C77" w:rsidP="00867D57">
      <w:pPr>
        <w:spacing w:after="0" w:line="360" w:lineRule="auto"/>
        <w:rPr>
          <w:rFonts w:ascii="Times New Roman" w:hAnsi="Times New Roman"/>
          <w:b/>
          <w:sz w:val="24"/>
          <w:szCs w:val="24"/>
        </w:rPr>
      </w:pPr>
      <w:r w:rsidRPr="00CA2619">
        <w:rPr>
          <w:rFonts w:ascii="Times New Roman" w:hAnsi="Times New Roman"/>
          <w:sz w:val="24"/>
          <w:szCs w:val="24"/>
        </w:rPr>
        <w:tab/>
      </w:r>
      <w:bookmarkStart w:id="277" w:name="_Toc413930464"/>
      <w:r w:rsidRPr="00CA2619">
        <w:rPr>
          <w:rFonts w:ascii="Times New Roman" w:hAnsi="Times New Roman"/>
          <w:b/>
          <w:sz w:val="24"/>
          <w:szCs w:val="24"/>
        </w:rPr>
        <w:t>6.4.2. Atributiile personalului</w:t>
      </w:r>
      <w:bookmarkEnd w:id="277"/>
    </w:p>
    <w:p w:rsidR="001A590D" w:rsidRPr="00CA2619" w:rsidRDefault="00D10C77" w:rsidP="00867D57">
      <w:pPr>
        <w:spacing w:after="0" w:line="360" w:lineRule="auto"/>
        <w:rPr>
          <w:rFonts w:ascii="Times New Roman" w:hAnsi="Times New Roman"/>
          <w:sz w:val="24"/>
          <w:szCs w:val="24"/>
        </w:rPr>
      </w:pPr>
      <w:r w:rsidRPr="00CA2619">
        <w:rPr>
          <w:rFonts w:ascii="Times New Roman" w:hAnsi="Times New Roman"/>
          <w:b/>
          <w:sz w:val="24"/>
          <w:szCs w:val="24"/>
        </w:rPr>
        <w:tab/>
        <w:t>6.4.2.1.Asistentul medical</w:t>
      </w:r>
      <w:r w:rsidRPr="00CA2619">
        <w:rPr>
          <w:rFonts w:ascii="Times New Roman" w:hAnsi="Times New Roman"/>
          <w:sz w:val="24"/>
          <w:szCs w:val="24"/>
        </w:rPr>
        <w:t xml:space="preserve"> din cabinetul de explorari functionale</w:t>
      </w:r>
      <w:r w:rsidR="001A590D" w:rsidRPr="00CA2619">
        <w:rPr>
          <w:rFonts w:ascii="Times New Roman" w:hAnsi="Times New Roman"/>
          <w:sz w:val="24"/>
          <w:szCs w:val="24"/>
        </w:rPr>
        <w:t xml:space="preserve"> are următoarele atribuţii:</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Atribuţiile asistenţilor medicali decurg din competentele certificate de actele de studii obţinute, ca urmare a parcurgerii unei forme de învăţământ de specialitate recunoscută de lege.</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 exercitarea profesiei, asistentul medical are responsabilitatea actelor întreprinse în cadrul activităţilor ce decurg din rolul autonom şi delegat;</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Pregăteşte fizic şi psihic pacientul în vederea examinării, după caz;</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Pregăteşte materialul necesar în vederea explorărilor de efectuat;</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Sterilizează materialele necesare investigaţiilor;</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Prelevează unele produse biologice necesare investigaţiilor de laborator;</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Efectuează tehnicile de explorare conform indicaţiilor medicului;</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Acordă primul ajutor în situaţii de urgenţă;</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Întocmeste documente (buletine de analiză, înregistrează rezultatele investigaţiilor);</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Înmagazinează datele de laborator pe calculator, după caz;</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Răspunde de corectitudinea datelor şi de raportarea acestora lunar şi anual asistentului şef şi Serviciului de Statistică.</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Asigură păstrarea şi utilizarea instrumentarului, şi a aparaturii din dotare şi se preocupă de buna funcţionare a acestuia;</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Supraveghează şi controlează efectuarea curăţeniei şi a dezinfecţiei cabinetului;</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Utilizează şi păstrează, în bune condiţii, echipamentele şi instrumentarul din dotare, supraveghează colectarea materialelor şi instrumentarului de unică folosinţă utilizat şi se asigură de depozitarea acestora în vederea distrugerii, conform prevederilor legale aplicabile;</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Participă la realizarea programelor de educaţie pentru sănătate;</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Informează persoana ierarhic superioară asupra deteriorării şi a aparaturii din dotare;</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Respectă secretul profesional şi codul de etică al asistentului medical;</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Se preocupă de actualizarea cunoştinţelor profesionale, şi de utilizare a echipamentelor, prin studiu individual sau alte forme de educaţie continuă.</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Răspunde de raportările statistice privind situaţia pacienţilor internaţi conform dispoziţiilor şi deciziilor interne;</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Participă la procesul de formare a viitorilor asistenţi medicali;</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Asigură respectarea drepturilor pacienţilor;</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Poartă echipamentul de protecţie care va fi schimbat ori de câte ori este nevoie, pentru păstrarea igienei şi a aspectului estetic personal;</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Respectă programul de lucru;</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Respectă Regulamentul de Ordine Interioară şi Regulamentul de Organizare şi Funcţionare al Unităţii;</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Respectă confidenţialitatea tuturor aspectelor legate de locul de muncă indiferent de natura acestora, orice declaraţie publică cu referire la locul de muncă este interzisă.</w:t>
      </w:r>
    </w:p>
    <w:p w:rsidR="001A590D" w:rsidRPr="00CA2619" w:rsidRDefault="001A59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Îndeplineşte orice alte sarcini stabilite pe cale ierarhic superioară, în conformitate</w:t>
      </w:r>
      <w:r w:rsidR="00575FAF" w:rsidRPr="00CA2619">
        <w:rPr>
          <w:rFonts w:ascii="Times New Roman" w:hAnsi="Times New Roman"/>
          <w:sz w:val="24"/>
          <w:szCs w:val="24"/>
        </w:rPr>
        <w:t xml:space="preserve"> </w:t>
      </w:r>
      <w:r w:rsidRPr="00CA2619">
        <w:rPr>
          <w:rFonts w:ascii="Times New Roman" w:hAnsi="Times New Roman"/>
          <w:sz w:val="24"/>
          <w:szCs w:val="24"/>
        </w:rPr>
        <w:t>cu legislaţia în vigoare.</w:t>
      </w:r>
    </w:p>
    <w:p w:rsidR="00557583" w:rsidRPr="00CA2619" w:rsidRDefault="00557583" w:rsidP="00654ECE">
      <w:p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-Respectă secretul profesional confidenţialitatea informaţiei medicale.</w:t>
      </w:r>
    </w:p>
    <w:p w:rsidR="00557583" w:rsidRPr="00CA2619" w:rsidRDefault="00557583" w:rsidP="00654ECE">
      <w:pPr>
        <w:spacing w:after="0" w:line="360" w:lineRule="auto"/>
        <w:jc w:val="both"/>
        <w:rPr>
          <w:rFonts w:ascii="Times New Roman" w:hAnsi="Times New Roman"/>
          <w:sz w:val="24"/>
          <w:szCs w:val="24"/>
        </w:rPr>
      </w:pPr>
      <w:r w:rsidRPr="00CA2619">
        <w:rPr>
          <w:rFonts w:ascii="Times New Roman" w:hAnsi="Times New Roman"/>
          <w:sz w:val="24"/>
          <w:szCs w:val="24"/>
        </w:rPr>
        <w:t>- 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557583" w:rsidRPr="00CA2619" w:rsidRDefault="00557583" w:rsidP="00654ECE">
      <w:pPr>
        <w:widowControl w:val="0"/>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Asigura si respecta confidentialitatea si anonimatul  pacientilor</w:t>
      </w:r>
    </w:p>
    <w:p w:rsidR="00E56F89" w:rsidRPr="00CA2619" w:rsidRDefault="000A3D9A" w:rsidP="00005EA5">
      <w:pPr>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rPr>
        <w:t>- Se preocupa pentru imbunatatirea calitatii actului medical, a conditiilor de   igiena .</w:t>
      </w:r>
    </w:p>
    <w:p w:rsidR="0045733F" w:rsidRPr="00CA2619" w:rsidRDefault="001A590D"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Restul personalului încadrat în cadrul acestui laborator va respectă sarcinile şi</w:t>
      </w:r>
      <w:r w:rsidR="00575FAF" w:rsidRPr="00CA2619">
        <w:rPr>
          <w:rFonts w:ascii="Times New Roman" w:hAnsi="Times New Roman"/>
          <w:sz w:val="24"/>
          <w:szCs w:val="24"/>
        </w:rPr>
        <w:t xml:space="preserve"> </w:t>
      </w:r>
      <w:r w:rsidRPr="00CA2619">
        <w:rPr>
          <w:rFonts w:ascii="Times New Roman" w:hAnsi="Times New Roman"/>
          <w:sz w:val="24"/>
          <w:szCs w:val="24"/>
        </w:rPr>
        <w:t>atribuţiile generale stabilite pentru fiecare categorie profesionala in parte conform</w:t>
      </w:r>
      <w:r w:rsidR="00575FAF" w:rsidRPr="00CA2619">
        <w:rPr>
          <w:rFonts w:ascii="Times New Roman" w:hAnsi="Times New Roman"/>
          <w:sz w:val="24"/>
          <w:szCs w:val="24"/>
        </w:rPr>
        <w:t xml:space="preserve"> </w:t>
      </w:r>
      <w:r w:rsidRPr="00CA2619">
        <w:rPr>
          <w:rFonts w:ascii="Times New Roman" w:hAnsi="Times New Roman"/>
          <w:sz w:val="24"/>
          <w:szCs w:val="24"/>
        </w:rPr>
        <w:t>prezentului Regulament de Organizare şi Funcţionare.</w:t>
      </w:r>
    </w:p>
    <w:p w:rsidR="00B946CA" w:rsidRPr="00CA2619" w:rsidRDefault="00B946CA" w:rsidP="008F60A7">
      <w:pPr>
        <w:autoSpaceDE w:val="0"/>
        <w:autoSpaceDN w:val="0"/>
        <w:adjustRightInd w:val="0"/>
        <w:spacing w:after="0" w:line="360" w:lineRule="auto"/>
        <w:jc w:val="both"/>
        <w:rPr>
          <w:rFonts w:ascii="Times New Roman" w:hAnsi="Times New Roman"/>
          <w:sz w:val="24"/>
          <w:szCs w:val="24"/>
        </w:rPr>
      </w:pPr>
    </w:p>
    <w:p w:rsidR="00E1444D" w:rsidRPr="00CA2619" w:rsidRDefault="00D10C77" w:rsidP="00E56F89">
      <w:pPr>
        <w:pStyle w:val="Heading1"/>
        <w:spacing w:line="360" w:lineRule="auto"/>
        <w:jc w:val="center"/>
        <w:rPr>
          <w:b/>
        </w:rPr>
      </w:pPr>
      <w:bookmarkStart w:id="278" w:name="_Toc413930465"/>
      <w:bookmarkStart w:id="279" w:name="_Toc482786113"/>
      <w:r w:rsidRPr="00CA2619">
        <w:rPr>
          <w:b/>
        </w:rPr>
        <w:t xml:space="preserve">Cap. VII.  </w:t>
      </w:r>
      <w:bookmarkEnd w:id="278"/>
      <w:r w:rsidR="00696549" w:rsidRPr="00CA2619">
        <w:rPr>
          <w:b/>
        </w:rPr>
        <w:t>Sala de gimnastica medicala</w:t>
      </w:r>
      <w:bookmarkEnd w:id="279"/>
    </w:p>
    <w:p w:rsidR="00D10C77" w:rsidRPr="00832CB8" w:rsidRDefault="00D10C77" w:rsidP="00654ECE">
      <w:pPr>
        <w:tabs>
          <w:tab w:val="left" w:pos="540"/>
        </w:tabs>
        <w:spacing w:after="0" w:line="360" w:lineRule="auto"/>
        <w:outlineLvl w:val="0"/>
        <w:rPr>
          <w:rFonts w:ascii="Times New Roman" w:hAnsi="Times New Roman"/>
          <w:b/>
          <w:sz w:val="24"/>
          <w:szCs w:val="24"/>
        </w:rPr>
      </w:pPr>
      <w:r w:rsidRPr="00832CB8">
        <w:rPr>
          <w:rFonts w:ascii="Times New Roman" w:hAnsi="Times New Roman"/>
          <w:b/>
          <w:sz w:val="24"/>
          <w:szCs w:val="24"/>
        </w:rPr>
        <w:tab/>
      </w:r>
      <w:r w:rsidRPr="00832CB8">
        <w:rPr>
          <w:rStyle w:val="apple-converted-space"/>
          <w:rFonts w:ascii="Times New Roman" w:hAnsi="Times New Roman"/>
          <w:b/>
          <w:sz w:val="24"/>
          <w:szCs w:val="24"/>
        </w:rPr>
        <w:tab/>
      </w:r>
      <w:bookmarkStart w:id="280" w:name="_Toc482786114"/>
      <w:bookmarkStart w:id="281" w:name="_Toc413930466"/>
      <w:r w:rsidRPr="00832CB8">
        <w:rPr>
          <w:rStyle w:val="apple-converted-space"/>
          <w:rFonts w:ascii="Times New Roman" w:hAnsi="Times New Roman"/>
          <w:b/>
          <w:sz w:val="24"/>
          <w:szCs w:val="24"/>
        </w:rPr>
        <w:t>7.1. Atributii</w:t>
      </w:r>
      <w:bookmarkEnd w:id="280"/>
      <w:r w:rsidR="00C24D2F" w:rsidRPr="00832CB8">
        <w:rPr>
          <w:rFonts w:ascii="Times New Roman" w:hAnsi="Times New Roman"/>
          <w:b/>
          <w:sz w:val="24"/>
          <w:szCs w:val="24"/>
        </w:rPr>
        <w:t xml:space="preserve"> </w:t>
      </w:r>
      <w:bookmarkEnd w:id="281"/>
      <w:r w:rsidR="00872CF3" w:rsidRPr="00832CB8">
        <w:rPr>
          <w:rFonts w:ascii="Times New Roman" w:hAnsi="Times New Roman"/>
          <w:b/>
          <w:sz w:val="24"/>
          <w:szCs w:val="24"/>
        </w:rPr>
        <w:t xml:space="preserve"> </w:t>
      </w:r>
    </w:p>
    <w:p w:rsidR="00C24D2F" w:rsidRPr="00CA2619" w:rsidRDefault="00F2508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24D2F" w:rsidRPr="00CA2619">
        <w:rPr>
          <w:rFonts w:ascii="Times New Roman" w:hAnsi="Times New Roman"/>
          <w:sz w:val="24"/>
          <w:szCs w:val="24"/>
        </w:rPr>
        <w:t>- întocmirea planurilor de recuperare medicală a bolnavilor, invalizilor şi deficienţelor, împreună cu personalul de specialitate, cu cabinetele de specialitate din ambulator şi cabinetele medicale;</w:t>
      </w:r>
    </w:p>
    <w:p w:rsidR="00C24D2F" w:rsidRPr="00CA2619" w:rsidRDefault="00C24D2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efectuarea tratamentelor de recuperare medicală a bolna</w:t>
      </w:r>
      <w:r w:rsidR="00CD6AB8" w:rsidRPr="00CA2619">
        <w:rPr>
          <w:rFonts w:ascii="Times New Roman" w:hAnsi="Times New Roman"/>
          <w:sz w:val="24"/>
          <w:szCs w:val="24"/>
        </w:rPr>
        <w:t>vilor, invalizilor şi deficienţe</w:t>
      </w:r>
      <w:r w:rsidRPr="00CA2619">
        <w:rPr>
          <w:rFonts w:ascii="Times New Roman" w:hAnsi="Times New Roman"/>
          <w:sz w:val="24"/>
          <w:szCs w:val="24"/>
        </w:rPr>
        <w:t>lor motorii, precum şi a altor categorii de persoane care necesită tratamente fizioterapeutice recomandate de personalul de specialitate;</w:t>
      </w:r>
    </w:p>
    <w:p w:rsidR="00921CC5" w:rsidRPr="00CA2619" w:rsidRDefault="00C24D2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transmiterea către medicii care au trimis bolnavii pentru tratament medical recuperator, a concluziilor asupra eficienţei tratamentului aplicat.</w:t>
      </w:r>
    </w:p>
    <w:p w:rsidR="00921CC5" w:rsidRPr="00CA2619" w:rsidRDefault="00921CC5" w:rsidP="00654ECE">
      <w:pPr>
        <w:tabs>
          <w:tab w:val="left" w:pos="540"/>
        </w:tabs>
        <w:spacing w:after="0" w:line="360" w:lineRule="auto"/>
        <w:outlineLvl w:val="0"/>
        <w:rPr>
          <w:rFonts w:ascii="Times New Roman" w:hAnsi="Times New Roman"/>
          <w:sz w:val="24"/>
          <w:szCs w:val="24"/>
        </w:rPr>
      </w:pPr>
    </w:p>
    <w:p w:rsidR="00D10C77" w:rsidRPr="00CA2619" w:rsidRDefault="00D10C77" w:rsidP="00654ECE">
      <w:pPr>
        <w:pStyle w:val="Heading2"/>
        <w:numPr>
          <w:ilvl w:val="0"/>
          <w:numId w:val="0"/>
        </w:numPr>
        <w:ind w:left="1440" w:hanging="720"/>
      </w:pPr>
      <w:bookmarkStart w:id="282" w:name="_Toc413930467"/>
      <w:bookmarkStart w:id="283" w:name="_Toc482786115"/>
      <w:r w:rsidRPr="00CA2619">
        <w:t>7.2. Atributii personal</w:t>
      </w:r>
      <w:bookmarkEnd w:id="282"/>
      <w:bookmarkEnd w:id="283"/>
    </w:p>
    <w:p w:rsidR="00D10C77" w:rsidRPr="00CA2619" w:rsidRDefault="00D10C77" w:rsidP="00654ECE">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tab/>
      </w:r>
      <w:bookmarkStart w:id="284" w:name="_Toc413930468"/>
      <w:bookmarkStart w:id="285" w:name="_Toc482786116"/>
      <w:r w:rsidRPr="00CA2619">
        <w:rPr>
          <w:rFonts w:ascii="Times New Roman" w:hAnsi="Times New Roman"/>
          <w:color w:val="auto"/>
          <w:sz w:val="24"/>
          <w:szCs w:val="24"/>
        </w:rPr>
        <w:t>7.2.1 Kinetoterapeutul/fiziokinetoterapeutul</w:t>
      </w:r>
      <w:bookmarkEnd w:id="284"/>
      <w:bookmarkEnd w:id="285"/>
    </w:p>
    <w:p w:rsidR="00254BAE" w:rsidRPr="00CA2619" w:rsidRDefault="00254BAE" w:rsidP="00654ECE">
      <w:pPr>
        <w:numPr>
          <w:ilvl w:val="0"/>
          <w:numId w:val="49"/>
        </w:numPr>
        <w:spacing w:after="0" w:line="360" w:lineRule="auto"/>
        <w:jc w:val="both"/>
        <w:rPr>
          <w:rFonts w:ascii="Times New Roman" w:hAnsi="Times New Roman"/>
          <w:sz w:val="24"/>
          <w:szCs w:val="24"/>
        </w:rPr>
      </w:pPr>
      <w:r w:rsidRPr="00CA2619">
        <w:rPr>
          <w:rFonts w:ascii="Times New Roman" w:hAnsi="Times New Roman"/>
          <w:sz w:val="24"/>
          <w:szCs w:val="24"/>
        </w:rPr>
        <w:t xml:space="preserve">Evalueaza functional  segmentul de aparat locomotor afectat , alcatuind o fisa de evaluare  si evolutie functionala la pacientii ce i-au fost  repartizati de medicul de medicina fizica si recuperare, conform diagnosticului </w:t>
      </w:r>
      <w:r w:rsidR="00927506" w:rsidRPr="00CA2619">
        <w:rPr>
          <w:rFonts w:ascii="Times New Roman" w:hAnsi="Times New Roman"/>
          <w:sz w:val="24"/>
          <w:szCs w:val="24"/>
        </w:rPr>
        <w:t>medical</w:t>
      </w:r>
      <w:r w:rsidRPr="00CA2619">
        <w:rPr>
          <w:rFonts w:ascii="Times New Roman" w:hAnsi="Times New Roman"/>
          <w:sz w:val="24"/>
          <w:szCs w:val="24"/>
        </w:rPr>
        <w:t xml:space="preserve"> si functional si  prescriptiei de tratament  fizical si recuperator elaborate si  parafata de medicul specialist;</w:t>
      </w:r>
    </w:p>
    <w:p w:rsidR="00254BAE" w:rsidRPr="00CA2619" w:rsidRDefault="00254BAE" w:rsidP="00654ECE">
      <w:pPr>
        <w:numPr>
          <w:ilvl w:val="0"/>
          <w:numId w:val="49"/>
        </w:numPr>
        <w:spacing w:after="0" w:line="360" w:lineRule="auto"/>
        <w:jc w:val="both"/>
        <w:rPr>
          <w:rFonts w:ascii="Times New Roman" w:hAnsi="Times New Roman"/>
          <w:sz w:val="24"/>
          <w:szCs w:val="24"/>
        </w:rPr>
      </w:pPr>
      <w:r w:rsidRPr="00CA2619">
        <w:rPr>
          <w:rFonts w:ascii="Times New Roman" w:hAnsi="Times New Roman"/>
          <w:sz w:val="24"/>
          <w:szCs w:val="24"/>
        </w:rPr>
        <w:t>Pe baza diagnosticului  si  a prescriptiei  metodologice  de specialitate elaborate de medicul d</w:t>
      </w:r>
      <w:r w:rsidR="009F6BD2" w:rsidRPr="00CA2619">
        <w:rPr>
          <w:rFonts w:ascii="Times New Roman" w:hAnsi="Times New Roman"/>
          <w:sz w:val="24"/>
          <w:szCs w:val="24"/>
        </w:rPr>
        <w:t>e medicina fizica si recuperare, kinetoterapeutul</w:t>
      </w:r>
      <w:r w:rsidRPr="00CA2619">
        <w:rPr>
          <w:rFonts w:ascii="Times New Roman" w:hAnsi="Times New Roman"/>
          <w:sz w:val="24"/>
          <w:szCs w:val="24"/>
        </w:rPr>
        <w:t xml:space="preserve"> aplica programe de r</w:t>
      </w:r>
      <w:r w:rsidR="009F6BD2" w:rsidRPr="00CA2619">
        <w:rPr>
          <w:rFonts w:ascii="Times New Roman" w:hAnsi="Times New Roman"/>
          <w:sz w:val="24"/>
          <w:szCs w:val="24"/>
        </w:rPr>
        <w:t>ecuperare prin terapie fizica (electroterapie, termoterapie, kinetoterapie</w:t>
      </w:r>
      <w:r w:rsidRPr="00CA2619">
        <w:rPr>
          <w:rFonts w:ascii="Times New Roman" w:hAnsi="Times New Roman"/>
          <w:sz w:val="24"/>
          <w:szCs w:val="24"/>
        </w:rPr>
        <w:t>), precum si programe de kinetopr</w:t>
      </w:r>
      <w:r w:rsidR="009F6BD2" w:rsidRPr="00CA2619">
        <w:rPr>
          <w:rFonts w:ascii="Times New Roman" w:hAnsi="Times New Roman"/>
          <w:sz w:val="24"/>
          <w:szCs w:val="24"/>
        </w:rPr>
        <w:t>ofilaxie  primara si  secundara</w:t>
      </w:r>
      <w:r w:rsidRPr="00CA2619">
        <w:rPr>
          <w:rFonts w:ascii="Times New Roman" w:hAnsi="Times New Roman"/>
          <w:sz w:val="24"/>
          <w:szCs w:val="24"/>
        </w:rPr>
        <w:t>, pe care, dupa ac</w:t>
      </w:r>
      <w:r w:rsidR="009F6BD2" w:rsidRPr="00CA2619">
        <w:rPr>
          <w:rFonts w:ascii="Times New Roman" w:hAnsi="Times New Roman"/>
          <w:sz w:val="24"/>
          <w:szCs w:val="24"/>
        </w:rPr>
        <w:t>ordul medicului de specialitate</w:t>
      </w:r>
      <w:r w:rsidRPr="00CA2619">
        <w:rPr>
          <w:rFonts w:ascii="Times New Roman" w:hAnsi="Times New Roman"/>
          <w:sz w:val="24"/>
          <w:szCs w:val="24"/>
        </w:rPr>
        <w:t>, le poate coordona.</w:t>
      </w:r>
      <w:r w:rsidR="009F6BD2" w:rsidRPr="00CA2619">
        <w:rPr>
          <w:rFonts w:ascii="Times New Roman" w:hAnsi="Times New Roman"/>
          <w:sz w:val="24"/>
          <w:szCs w:val="24"/>
        </w:rPr>
        <w:t xml:space="preserve">  In aplicarea acestor programe</w:t>
      </w:r>
      <w:r w:rsidRPr="00CA2619">
        <w:rPr>
          <w:rFonts w:ascii="Times New Roman" w:hAnsi="Times New Roman"/>
          <w:sz w:val="24"/>
          <w:szCs w:val="24"/>
        </w:rPr>
        <w:t>, colabo</w:t>
      </w:r>
      <w:r w:rsidR="009F6BD2" w:rsidRPr="00CA2619">
        <w:rPr>
          <w:rFonts w:ascii="Times New Roman" w:hAnsi="Times New Roman"/>
          <w:sz w:val="24"/>
          <w:szCs w:val="24"/>
        </w:rPr>
        <w:t>reaza cu fiziokinetoterapeutul</w:t>
      </w:r>
      <w:r w:rsidRPr="00CA2619">
        <w:rPr>
          <w:rFonts w:ascii="Times New Roman" w:hAnsi="Times New Roman"/>
          <w:sz w:val="24"/>
          <w:szCs w:val="24"/>
        </w:rPr>
        <w:t>, a</w:t>
      </w:r>
      <w:r w:rsidR="009F6BD2" w:rsidRPr="00CA2619">
        <w:rPr>
          <w:rFonts w:ascii="Times New Roman" w:hAnsi="Times New Roman"/>
          <w:sz w:val="24"/>
          <w:szCs w:val="24"/>
        </w:rPr>
        <w:t>sistentul de kinetoterapie, asistentul de BFT, maseorul, ergoterapeutul</w:t>
      </w:r>
      <w:r w:rsidRPr="00CA2619">
        <w:rPr>
          <w:rFonts w:ascii="Times New Roman" w:hAnsi="Times New Roman"/>
          <w:sz w:val="24"/>
          <w:szCs w:val="24"/>
        </w:rPr>
        <w:t>, etc;</w:t>
      </w:r>
    </w:p>
    <w:p w:rsidR="00254BAE" w:rsidRPr="00CA2619" w:rsidRDefault="00254BAE" w:rsidP="00654ECE">
      <w:pPr>
        <w:numPr>
          <w:ilvl w:val="0"/>
          <w:numId w:val="49"/>
        </w:numPr>
        <w:spacing w:after="0" w:line="360" w:lineRule="auto"/>
        <w:jc w:val="both"/>
        <w:rPr>
          <w:rFonts w:ascii="Times New Roman" w:hAnsi="Times New Roman"/>
          <w:sz w:val="24"/>
          <w:szCs w:val="24"/>
        </w:rPr>
      </w:pPr>
      <w:r w:rsidRPr="00CA2619">
        <w:rPr>
          <w:rFonts w:ascii="Times New Roman" w:hAnsi="Times New Roman"/>
          <w:sz w:val="24"/>
          <w:szCs w:val="24"/>
        </w:rPr>
        <w:t>Kinetoterapeutul isi poate perfectiona  propriul nivel  profesional  prin forme  specifice de pregatire  postuniversitara ; poate participa la conferinte  si simpozioane de specialitate;</w:t>
      </w:r>
    </w:p>
    <w:p w:rsidR="00254BAE" w:rsidRPr="00CA2619" w:rsidRDefault="00254BAE" w:rsidP="00654ECE">
      <w:pPr>
        <w:numPr>
          <w:ilvl w:val="0"/>
          <w:numId w:val="49"/>
        </w:numPr>
        <w:shd w:val="clear" w:color="auto" w:fill="FFFFFF"/>
        <w:autoSpaceDE w:val="0"/>
        <w:autoSpaceDN w:val="0"/>
        <w:adjustRightInd w:val="0"/>
        <w:spacing w:after="0" w:line="360" w:lineRule="auto"/>
        <w:rPr>
          <w:rFonts w:ascii="Times New Roman" w:hAnsi="Times New Roman"/>
          <w:sz w:val="24"/>
          <w:szCs w:val="24"/>
          <w:lang w:val="fr-FR"/>
        </w:rPr>
      </w:pPr>
      <w:r w:rsidRPr="00CA2619">
        <w:rPr>
          <w:rFonts w:ascii="Times New Roman" w:hAnsi="Times New Roman"/>
          <w:sz w:val="24"/>
          <w:szCs w:val="24"/>
          <w:lang w:val="fr-FR"/>
        </w:rPr>
        <w:t xml:space="preserve">Kinetoterapeutul acorda asistenta kinetica profilactica, terapeutica si de recuperare medicala. El face parte integranta din personalul cu studii superioare specializat in asigurarea starii de sanatate a populatiei. Kinetoterapeutul lucreaza in echipa (direct sau indirect), in primul rand in colaborare cu medicii specialisti, cu psihologii, cu asistentii sociali,  etc. </w:t>
      </w:r>
    </w:p>
    <w:p w:rsidR="00254BAE" w:rsidRPr="00CA2619" w:rsidRDefault="00254BAE" w:rsidP="00654ECE">
      <w:pPr>
        <w:numPr>
          <w:ilvl w:val="0"/>
          <w:numId w:val="49"/>
        </w:num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Kinetoterapeutul acorda asistenta kinetica de natura profilactica, terapeutica si de recuperare medicala ;</w:t>
      </w:r>
    </w:p>
    <w:p w:rsidR="00254BAE" w:rsidRPr="00CA2619" w:rsidRDefault="00254BAE" w:rsidP="00654ECE">
      <w:pPr>
        <w:numPr>
          <w:ilvl w:val="0"/>
          <w:numId w:val="49"/>
        </w:num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Asigura educatia pentru sanatate atat pacientilor si apartinatorilor acestora, cat si altor categorii de personal din sistemul de sanatate;</w:t>
      </w:r>
    </w:p>
    <w:p w:rsidR="00254BAE" w:rsidRPr="00CA2619" w:rsidRDefault="00254BAE" w:rsidP="00654ECE">
      <w:pPr>
        <w:numPr>
          <w:ilvl w:val="0"/>
          <w:numId w:val="49"/>
        </w:num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Participa la programe de educatie organizate conform planurilor elaborate de Ministerul Sanatatii in colaborare cu organizatiile (asociatiile) care reprezinta kinetoterapeutul;</w:t>
      </w:r>
    </w:p>
    <w:p w:rsidR="00254BAE" w:rsidRPr="00CA2619" w:rsidRDefault="00254BAE" w:rsidP="00654ECE">
      <w:pPr>
        <w:numPr>
          <w:ilvl w:val="0"/>
          <w:numId w:val="49"/>
        </w:num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Participa la formarea si perfectionarea kinetoterapeutilor incepatori si a altor categorii de personal din subordine (asistenti, maseuri);</w:t>
      </w:r>
    </w:p>
    <w:p w:rsidR="00254BAE" w:rsidRPr="00CA2619" w:rsidRDefault="00254BAE" w:rsidP="00654ECE">
      <w:pPr>
        <w:numPr>
          <w:ilvl w:val="0"/>
          <w:numId w:val="49"/>
        </w:num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Participa la cercetarea in domeciul medical si al ingrijirii pentru sanatate, in scopul imbunatatirii practicii profesionale si a sistemului de formare  si  perfectionare.</w:t>
      </w:r>
    </w:p>
    <w:p w:rsidR="00254BAE" w:rsidRPr="00CA2619" w:rsidRDefault="00254BAE" w:rsidP="00654ECE">
      <w:pPr>
        <w:numPr>
          <w:ilvl w:val="0"/>
          <w:numId w:val="49"/>
        </w:num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Cu prescriptie medicala, kinetoterapeutul este autorizat de a aplica terapia prin miscare,</w:t>
      </w:r>
    </w:p>
    <w:p w:rsidR="00254BAE" w:rsidRPr="00CA2619" w:rsidRDefault="00254BAE" w:rsidP="00654ECE">
      <w:pPr>
        <w:spacing w:after="0" w:line="360" w:lineRule="auto"/>
        <w:jc w:val="both"/>
        <w:rPr>
          <w:rFonts w:ascii="Times New Roman" w:hAnsi="Times New Roman"/>
          <w:sz w:val="24"/>
          <w:szCs w:val="24"/>
        </w:rPr>
      </w:pPr>
      <w:r w:rsidRPr="00CA2619">
        <w:rPr>
          <w:rFonts w:ascii="Times New Roman" w:hAnsi="Times New Roman"/>
          <w:sz w:val="24"/>
          <w:szCs w:val="24"/>
        </w:rPr>
        <w:lastRenderedPageBreak/>
        <w:t>revenindu-i in acelasi timp responsabilitatea aplicarii e</w:t>
      </w:r>
      <w:r w:rsidR="00A5532A" w:rsidRPr="00CA2619">
        <w:rPr>
          <w:rFonts w:ascii="Times New Roman" w:hAnsi="Times New Roman"/>
          <w:sz w:val="24"/>
          <w:szCs w:val="24"/>
        </w:rPr>
        <w:t>i. Kinetoterapeutul reprezinta o</w:t>
      </w:r>
      <w:r w:rsidRPr="00CA2619">
        <w:rPr>
          <w:rFonts w:ascii="Times New Roman" w:hAnsi="Times New Roman"/>
          <w:sz w:val="24"/>
          <w:szCs w:val="24"/>
        </w:rPr>
        <w:t xml:space="preserve"> profesie interdisciplinara,  succesul ei rezultand din colaborarea dintre medic si kinetoterapeut, primului  revenindu-i sarcina de a stabili diagnosticul </w:t>
      </w:r>
      <w:r w:rsidR="009A2E22" w:rsidRPr="00CA2619">
        <w:rPr>
          <w:rFonts w:ascii="Times New Roman" w:hAnsi="Times New Roman"/>
          <w:sz w:val="24"/>
          <w:szCs w:val="24"/>
        </w:rPr>
        <w:t>medical</w:t>
      </w:r>
      <w:r w:rsidRPr="00CA2619">
        <w:rPr>
          <w:rFonts w:ascii="Times New Roman" w:hAnsi="Times New Roman"/>
          <w:sz w:val="24"/>
          <w:szCs w:val="24"/>
        </w:rPr>
        <w:t xml:space="preserve"> al bolnavului, iar celui de-al doilea evaluarea functionala, stabilirea metodologiei si aplicarea corecta si concreta a mijloac</w:t>
      </w:r>
      <w:r w:rsidR="00AA2E46" w:rsidRPr="00CA2619">
        <w:rPr>
          <w:rFonts w:ascii="Times New Roman" w:hAnsi="Times New Roman"/>
          <w:sz w:val="24"/>
          <w:szCs w:val="24"/>
        </w:rPr>
        <w:t>elor specifice de tratament</w:t>
      </w:r>
      <w:r w:rsidRPr="00CA2619">
        <w:rPr>
          <w:rFonts w:ascii="Times New Roman" w:hAnsi="Times New Roman"/>
          <w:sz w:val="24"/>
          <w:szCs w:val="24"/>
        </w:rPr>
        <w:t xml:space="preserve">, prin miscare in functie de acest diagnostic. </w:t>
      </w:r>
    </w:p>
    <w:p w:rsidR="00254BAE" w:rsidRPr="00CA2619" w:rsidRDefault="00254BAE" w:rsidP="00654ECE">
      <w:pPr>
        <w:numPr>
          <w:ilvl w:val="0"/>
          <w:numId w:val="50"/>
        </w:num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Kinetoterapeutu</w:t>
      </w:r>
      <w:r w:rsidR="004D0E5C" w:rsidRPr="00CA2619">
        <w:rPr>
          <w:rFonts w:ascii="Times New Roman" w:hAnsi="Times New Roman"/>
          <w:sz w:val="24"/>
          <w:szCs w:val="24"/>
        </w:rPr>
        <w:t>l este abilitat sa efectueze tr</w:t>
      </w:r>
      <w:r w:rsidRPr="00CA2619">
        <w:rPr>
          <w:rFonts w:ascii="Times New Roman" w:hAnsi="Times New Roman"/>
          <w:sz w:val="24"/>
          <w:szCs w:val="24"/>
        </w:rPr>
        <w:t>atamente kinetice in:</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Afectiuni ortopedico-traumatice;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Afectiuni neurologice;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Afectiuni reumatismale;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Afectiuni cardio-circulatori</w:t>
      </w:r>
      <w:r w:rsidR="00E34B62" w:rsidRPr="00CA2619">
        <w:rPr>
          <w:rFonts w:ascii="Times New Roman" w:hAnsi="Times New Roman"/>
          <w:sz w:val="24"/>
          <w:szCs w:val="24"/>
        </w:rPr>
        <w:t>i</w:t>
      </w:r>
      <w:r w:rsidRPr="00CA2619">
        <w:rPr>
          <w:rFonts w:ascii="Times New Roman" w:hAnsi="Times New Roman"/>
          <w:sz w:val="24"/>
          <w:szCs w:val="24"/>
        </w:rPr>
        <w:t xml:space="preserve"> si respiratorii;</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lang w:val="sv-SE"/>
        </w:rPr>
      </w:pPr>
      <w:r w:rsidRPr="00CA2619">
        <w:rPr>
          <w:rFonts w:ascii="Times New Roman" w:hAnsi="Times New Roman"/>
          <w:sz w:val="24"/>
          <w:szCs w:val="24"/>
          <w:lang w:val="sv-SE"/>
        </w:rPr>
        <w:t>•     Afectiuni metabolice si de nutritie;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Afectiuni geriatrice si gerontologice;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Afectiuni specifice activitatii sportive;                  </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Afectiuni digestive si abdominale;</w:t>
      </w:r>
    </w:p>
    <w:p w:rsidR="00640A23" w:rsidRPr="00CA2619" w:rsidRDefault="00640A23" w:rsidP="00654ECE">
      <w:pPr>
        <w:shd w:val="clear" w:color="auto" w:fill="FFFFFF"/>
        <w:autoSpaceDE w:val="0"/>
        <w:autoSpaceDN w:val="0"/>
        <w:adjustRightInd w:val="0"/>
        <w:spacing w:after="0" w:line="360" w:lineRule="auto"/>
        <w:rPr>
          <w:rFonts w:ascii="Times New Roman" w:hAnsi="Times New Roman"/>
          <w:sz w:val="24"/>
          <w:szCs w:val="24"/>
        </w:rPr>
      </w:pPr>
    </w:p>
    <w:p w:rsidR="00254BAE" w:rsidRPr="00CA2619" w:rsidRDefault="00254BAE" w:rsidP="00654ECE">
      <w:pPr>
        <w:numPr>
          <w:ilvl w:val="0"/>
          <w:numId w:val="50"/>
        </w:num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Kinetotetopeutul este obligat sa alcatuiasca fisa fiecarui pacient, fisa care va cuprinde: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evaluarea initiala a deficitului functional sub toate aspectele lui;</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programul / planul de recuperare sau asistenta kinetica (incluzand obiective operationale, metode, tehnici);</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planul procedurilor fizicale aplicate;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reevaluarile periodice si evaluarea finala - starea fizica si functionala a pacientului in momentul  terminarii  tratamentului  care reprezinta  descarcarea  de  responsabilitate  a kinetoterapeutului.</w:t>
      </w:r>
    </w:p>
    <w:p w:rsidR="00254BAE" w:rsidRPr="00CA2619" w:rsidRDefault="00254BAE" w:rsidP="00654ECE">
      <w:pPr>
        <w:numPr>
          <w:ilvl w:val="0"/>
          <w:numId w:val="50"/>
        </w:num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In   aplicarea   tratamentelor   kinetice,   kinetoterapeutul   este   autorizat   sa   utilizeze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urmatoarele tehnici:</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masaje terapeutice si tehnici copmplementare;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lang w:val="sv-SE"/>
        </w:rPr>
      </w:pPr>
      <w:r w:rsidRPr="00CA2619">
        <w:rPr>
          <w:rFonts w:ascii="Times New Roman" w:hAnsi="Times New Roman"/>
          <w:sz w:val="24"/>
          <w:szCs w:val="24"/>
          <w:lang w:val="sv-SE"/>
        </w:rPr>
        <w:t>•     manevre de drenaj limfatic, posturi, mobilizari si manipulari articulare;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mecanoterapie;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scripetoterapie;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hidrokinetoterapie;</w:t>
      </w:r>
    </w:p>
    <w:p w:rsidR="00254BAE" w:rsidRPr="00CA2619" w:rsidRDefault="00254BAE" w:rsidP="00654ECE">
      <w:pPr>
        <w:spacing w:after="0" w:line="360" w:lineRule="auto"/>
        <w:jc w:val="both"/>
        <w:rPr>
          <w:rFonts w:ascii="Times New Roman" w:hAnsi="Times New Roman"/>
          <w:sz w:val="24"/>
          <w:szCs w:val="24"/>
        </w:rPr>
      </w:pPr>
      <w:r w:rsidRPr="00CA2619">
        <w:rPr>
          <w:rFonts w:ascii="Times New Roman" w:hAnsi="Times New Roman"/>
          <w:sz w:val="24"/>
          <w:szCs w:val="24"/>
        </w:rPr>
        <w:t>•     confectionare a constructiilor suple si ortezelor simple;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crioterapia, termoterapia;</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relaxarea neuromusculara;</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aplicarea de electroterapie (TENS, PENS);</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aplicarea tehnicilor de fototerapie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masurarea tensiunii arteriale</w:t>
      </w:r>
    </w:p>
    <w:p w:rsidR="00254BAE" w:rsidRPr="00CA2619" w:rsidRDefault="00254BAE" w:rsidP="00654ECE">
      <w:p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sa practice elongatiile prin tractiuni normale 51 mecanice</w:t>
      </w:r>
    </w:p>
    <w:p w:rsidR="00254BAE" w:rsidRPr="00CA2619" w:rsidRDefault="00254BAE" w:rsidP="00654ECE">
      <w:pPr>
        <w:numPr>
          <w:ilvl w:val="0"/>
          <w:numId w:val="50"/>
        </w:num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lastRenderedPageBreak/>
        <w:t>Exercitarea profesiunii de kinetoterapeut se realizeaza conform legii si a reglementarilor cuprinse in statutul  kinetoterapeutului.</w:t>
      </w:r>
    </w:p>
    <w:p w:rsidR="00254BAE" w:rsidRPr="00CA2619" w:rsidRDefault="00254BAE" w:rsidP="00654ECE">
      <w:pPr>
        <w:numPr>
          <w:ilvl w:val="0"/>
          <w:numId w:val="50"/>
        </w:numPr>
        <w:shd w:val="clear" w:color="auto" w:fill="FFFFFF"/>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Kinetoterapeutul are toate drepturile conferite prin legile si regulamentele de organizare si functionare a acestei profesiuni.</w:t>
      </w:r>
    </w:p>
    <w:p w:rsidR="00254BAE" w:rsidRPr="00CA2619" w:rsidRDefault="00254BAE" w:rsidP="00654ECE">
      <w:pPr>
        <w:numPr>
          <w:ilvl w:val="0"/>
          <w:numId w:val="50"/>
        </w:num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Salarizarea kinetoterapeutului se face pe principiul competentei, tinandu-se cont de gradul de pregatire, calitatea prestatiilor, nivelul unitatii sanitare si de importanta sociala a profesiunii sale (similara cu alte profesiuni ca psiholog, chimist, biolog, farmacist).</w:t>
      </w:r>
    </w:p>
    <w:p w:rsidR="00254BAE" w:rsidRPr="00CA2619" w:rsidRDefault="00664FB1" w:rsidP="00654ECE">
      <w:pPr>
        <w:numPr>
          <w:ilvl w:val="0"/>
          <w:numId w:val="50"/>
        </w:numPr>
        <w:shd w:val="clear" w:color="auto" w:fill="FFFFFF"/>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Kinetoterapeutului î</w:t>
      </w:r>
      <w:r w:rsidR="00254BAE" w:rsidRPr="00CA2619">
        <w:rPr>
          <w:rFonts w:ascii="Times New Roman" w:hAnsi="Times New Roman"/>
          <w:sz w:val="24"/>
          <w:szCs w:val="24"/>
        </w:rPr>
        <w:t>i sunt recunoscute toate aceste drepturi indiferent de institutia in care isi desfasoara activitatea.</w:t>
      </w:r>
    </w:p>
    <w:p w:rsidR="00254BAE" w:rsidRPr="00CA2619" w:rsidRDefault="00254BAE" w:rsidP="00654ECE">
      <w:pPr>
        <w:numPr>
          <w:ilvl w:val="0"/>
          <w:numId w:val="49"/>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 xml:space="preserve">Identifica  infectiile </w:t>
      </w:r>
      <w:r w:rsidR="002C6352" w:rsidRPr="00CA2619">
        <w:rPr>
          <w:rFonts w:ascii="Times New Roman" w:hAnsi="Times New Roman"/>
          <w:sz w:val="24"/>
          <w:szCs w:val="24"/>
        </w:rPr>
        <w:t>asociate asistentei medicale conform</w:t>
      </w:r>
      <w:r w:rsidRPr="00CA2619">
        <w:rPr>
          <w:rFonts w:ascii="Times New Roman" w:hAnsi="Times New Roman"/>
          <w:sz w:val="24"/>
          <w:szCs w:val="24"/>
        </w:rPr>
        <w:t xml:space="preserve">  </w:t>
      </w:r>
      <w:r w:rsidR="002C6352" w:rsidRPr="00CA2619">
        <w:rPr>
          <w:rFonts w:ascii="Times New Roman" w:hAnsi="Times New Roman"/>
          <w:bCs/>
          <w:sz w:val="24"/>
          <w:szCs w:val="24"/>
        </w:rPr>
        <w:t>Ordinul</w:t>
      </w:r>
      <w:r w:rsidR="00664FB1" w:rsidRPr="00CA2619">
        <w:rPr>
          <w:rFonts w:ascii="Times New Roman" w:hAnsi="Times New Roman"/>
          <w:bCs/>
          <w:sz w:val="24"/>
          <w:szCs w:val="24"/>
        </w:rPr>
        <w:t>ui</w:t>
      </w:r>
      <w:r w:rsidR="002C6352" w:rsidRPr="00CA2619">
        <w:rPr>
          <w:rFonts w:ascii="Times New Roman" w:hAnsi="Times New Roman"/>
          <w:bCs/>
          <w:sz w:val="24"/>
          <w:szCs w:val="24"/>
        </w:rPr>
        <w:t xml:space="preserve"> nr</w:t>
      </w:r>
      <w:r w:rsidR="00664FB1" w:rsidRPr="00CA2619">
        <w:rPr>
          <w:rFonts w:ascii="Times New Roman" w:hAnsi="Times New Roman"/>
          <w:bCs/>
          <w:sz w:val="24"/>
          <w:szCs w:val="24"/>
        </w:rPr>
        <w:t>.</w:t>
      </w:r>
      <w:r w:rsidR="002C6352" w:rsidRPr="00CA2619">
        <w:rPr>
          <w:rFonts w:ascii="Times New Roman" w:hAnsi="Times New Roman"/>
          <w:b/>
          <w:bCs/>
          <w:sz w:val="24"/>
          <w:szCs w:val="24"/>
        </w:rPr>
        <w:t xml:space="preserve"> </w:t>
      </w:r>
      <w:r w:rsidR="002C6352" w:rsidRPr="00CA2619">
        <w:rPr>
          <w:rFonts w:ascii="Times New Roman" w:hAnsi="Times New Roman"/>
          <w:sz w:val="24"/>
          <w:szCs w:val="24"/>
        </w:rPr>
        <w:t>1101/2016 din 30 septembrie 2016 privind aprobarea Normelor de supraveghere, prevenire şi limitare a infecţiilor asociate asistenţei medicale în unităţile sanitare;</w:t>
      </w:r>
    </w:p>
    <w:p w:rsidR="00254BAE" w:rsidRPr="00CA2619" w:rsidRDefault="00254BAE" w:rsidP="00654ECE">
      <w:pPr>
        <w:numPr>
          <w:ilvl w:val="0"/>
          <w:numId w:val="49"/>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Sa isi insuseasca  si sa respecte  prevederile legislatiei  din domeiul securitatii  si sanatatii in munca  si m</w:t>
      </w:r>
      <w:r w:rsidR="00664FB1" w:rsidRPr="00CA2619">
        <w:rPr>
          <w:rFonts w:ascii="Times New Roman" w:hAnsi="Times New Roman"/>
          <w:sz w:val="24"/>
          <w:szCs w:val="24"/>
        </w:rPr>
        <w:t>asurile de aplicare a acestora,</w:t>
      </w:r>
      <w:r w:rsidRPr="00CA2619">
        <w:rPr>
          <w:rFonts w:ascii="Times New Roman" w:hAnsi="Times New Roman"/>
          <w:sz w:val="24"/>
          <w:szCs w:val="24"/>
        </w:rPr>
        <w:t xml:space="preserve"> conform Legii </w:t>
      </w:r>
      <w:r w:rsidR="00380CD0" w:rsidRPr="00CA2619">
        <w:rPr>
          <w:rFonts w:ascii="Times New Roman" w:hAnsi="Times New Roman"/>
          <w:sz w:val="24"/>
          <w:szCs w:val="24"/>
        </w:rPr>
        <w:t xml:space="preserve">nr. </w:t>
      </w:r>
      <w:r w:rsidRPr="00CA2619">
        <w:rPr>
          <w:rFonts w:ascii="Times New Roman" w:hAnsi="Times New Roman"/>
          <w:sz w:val="24"/>
          <w:szCs w:val="24"/>
        </w:rPr>
        <w:t>319/2006 ,cap.IV art.23 (b) , privind securitatea si sanatatea in munca ;</w:t>
      </w:r>
    </w:p>
    <w:p w:rsidR="00254BAE" w:rsidRPr="00CA2619" w:rsidRDefault="00254BAE" w:rsidP="00654ECE">
      <w:pPr>
        <w:numPr>
          <w:ilvl w:val="0"/>
          <w:numId w:val="49"/>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Sa respecte regulile si masurile de aparare  impotriva  inc</w:t>
      </w:r>
      <w:r w:rsidR="00874CBF" w:rsidRPr="00CA2619">
        <w:rPr>
          <w:rFonts w:ascii="Times New Roman" w:hAnsi="Times New Roman"/>
          <w:sz w:val="24"/>
          <w:szCs w:val="24"/>
        </w:rPr>
        <w:t>endiilor,  aduse la cunostiinta, sub orice forma</w:t>
      </w:r>
      <w:r w:rsidRPr="00CA2619">
        <w:rPr>
          <w:rFonts w:ascii="Times New Roman" w:hAnsi="Times New Roman"/>
          <w:sz w:val="24"/>
          <w:szCs w:val="24"/>
        </w:rPr>
        <w:t xml:space="preserve">; </w:t>
      </w:r>
      <w:r w:rsidR="00874CBF" w:rsidRPr="00CA2619">
        <w:rPr>
          <w:rFonts w:ascii="Times New Roman" w:hAnsi="Times New Roman"/>
          <w:sz w:val="24"/>
          <w:szCs w:val="24"/>
        </w:rPr>
        <w:t>sa actioneze</w:t>
      </w:r>
      <w:r w:rsidRPr="00CA2619">
        <w:rPr>
          <w:rFonts w:ascii="Times New Roman" w:hAnsi="Times New Roman"/>
          <w:sz w:val="24"/>
          <w:szCs w:val="24"/>
        </w:rPr>
        <w:t>, in conformitate cu proceduri</w:t>
      </w:r>
      <w:r w:rsidR="00874CBF" w:rsidRPr="00CA2619">
        <w:rPr>
          <w:rFonts w:ascii="Times New Roman" w:hAnsi="Times New Roman"/>
          <w:sz w:val="24"/>
          <w:szCs w:val="24"/>
        </w:rPr>
        <w:t>le stabilite  la locul de munca</w:t>
      </w:r>
      <w:r w:rsidRPr="00CA2619">
        <w:rPr>
          <w:rFonts w:ascii="Times New Roman" w:hAnsi="Times New Roman"/>
          <w:sz w:val="24"/>
          <w:szCs w:val="24"/>
        </w:rPr>
        <w:t>, in cazul aparitiei  oricarui pericol im</w:t>
      </w:r>
      <w:r w:rsidR="00874CBF"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380CD0" w:rsidRPr="00CA2619">
        <w:rPr>
          <w:rFonts w:ascii="Times New Roman" w:hAnsi="Times New Roman"/>
          <w:sz w:val="24"/>
          <w:szCs w:val="24"/>
        </w:rPr>
        <w:t xml:space="preserve">nr. </w:t>
      </w:r>
      <w:r w:rsidRPr="00CA2619">
        <w:rPr>
          <w:rFonts w:ascii="Times New Roman" w:hAnsi="Times New Roman"/>
          <w:sz w:val="24"/>
          <w:szCs w:val="24"/>
        </w:rPr>
        <w:t>307/2006 art.22 , ( a, f ), privind apararea impotriva incendiilor;</w:t>
      </w:r>
    </w:p>
    <w:p w:rsidR="00254BAE" w:rsidRPr="00CA2619" w:rsidRDefault="00254BAE" w:rsidP="00654ECE">
      <w:pPr>
        <w:numPr>
          <w:ilvl w:val="0"/>
          <w:numId w:val="49"/>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Intocmeste lunar graficul de lucru</w:t>
      </w:r>
      <w:r w:rsidR="00874CBF" w:rsidRPr="00CA2619">
        <w:rPr>
          <w:rFonts w:ascii="Times New Roman" w:hAnsi="Times New Roman"/>
          <w:sz w:val="24"/>
          <w:szCs w:val="24"/>
        </w:rPr>
        <w:t xml:space="preserve"> si foaia colectiva de prezenta</w:t>
      </w:r>
      <w:r w:rsidRPr="00CA2619">
        <w:rPr>
          <w:rFonts w:ascii="Times New Roman" w:hAnsi="Times New Roman"/>
          <w:sz w:val="24"/>
          <w:szCs w:val="24"/>
        </w:rPr>
        <w:t>, si le inainteaza serviciului RUNOS in vederea intocmirii statelor de plata;</w:t>
      </w:r>
    </w:p>
    <w:p w:rsidR="00254BAE" w:rsidRPr="00CA2619" w:rsidRDefault="00254BAE" w:rsidP="00654ECE">
      <w:pPr>
        <w:numPr>
          <w:ilvl w:val="0"/>
          <w:numId w:val="49"/>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Are obligatia sa cunoasca reglementarile si legislatia specifica in vigoare;</w:t>
      </w:r>
    </w:p>
    <w:p w:rsidR="00254BAE" w:rsidRPr="00CA2619" w:rsidRDefault="00254BAE" w:rsidP="00654ECE">
      <w:pPr>
        <w:numPr>
          <w:ilvl w:val="0"/>
          <w:numId w:val="49"/>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Autoritatea necesara indeplinirii responsabilitatilor reglementate prin fisa de post este conferita prin caracterul de sarcina de serviciu obligatorie;</w:t>
      </w:r>
    </w:p>
    <w:p w:rsidR="00254BAE" w:rsidRPr="00CA2619" w:rsidRDefault="00254BAE" w:rsidP="00654ECE">
      <w:pPr>
        <w:numPr>
          <w:ilvl w:val="0"/>
          <w:numId w:val="49"/>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Asigura pastrarea si folosirea in bune conditii a tuturor  bunurilor spitalului;</w:t>
      </w:r>
    </w:p>
    <w:p w:rsidR="00254BAE" w:rsidRPr="00CA2619" w:rsidRDefault="00254BAE" w:rsidP="00654ECE">
      <w:pPr>
        <w:numPr>
          <w:ilvl w:val="0"/>
          <w:numId w:val="49"/>
        </w:numPr>
        <w:tabs>
          <w:tab w:val="num" w:pos="1230"/>
        </w:tabs>
        <w:spacing w:after="0" w:line="360" w:lineRule="auto"/>
        <w:jc w:val="both"/>
        <w:rPr>
          <w:rFonts w:ascii="Times New Roman" w:hAnsi="Times New Roman"/>
          <w:sz w:val="24"/>
          <w:szCs w:val="24"/>
          <w:lang w:val="fr-FR"/>
        </w:rPr>
      </w:pPr>
      <w:r w:rsidRPr="00CA2619">
        <w:rPr>
          <w:rFonts w:ascii="Times New Roman" w:hAnsi="Times New Roman"/>
          <w:sz w:val="24"/>
          <w:szCs w:val="24"/>
        </w:rPr>
        <w:t>Obligativitatea respectarii fisei de post de catre salariat dobindeste relevanta legala odata cu semnarea acesteia;</w:t>
      </w:r>
    </w:p>
    <w:p w:rsidR="00254BAE" w:rsidRPr="00CA2619" w:rsidRDefault="00254BAE" w:rsidP="00654ECE">
      <w:pPr>
        <w:numPr>
          <w:ilvl w:val="0"/>
          <w:numId w:val="49"/>
        </w:numPr>
        <w:tabs>
          <w:tab w:val="num" w:pos="1230"/>
        </w:tabs>
        <w:spacing w:after="0" w:line="360" w:lineRule="auto"/>
        <w:jc w:val="both"/>
        <w:rPr>
          <w:rFonts w:ascii="Times New Roman" w:hAnsi="Times New Roman"/>
          <w:sz w:val="24"/>
          <w:szCs w:val="24"/>
          <w:lang w:val="fr-FR"/>
        </w:rPr>
      </w:pPr>
      <w:r w:rsidRPr="00CA2619">
        <w:rPr>
          <w:rFonts w:ascii="Times New Roman" w:hAnsi="Times New Roman"/>
          <w:sz w:val="24"/>
          <w:szCs w:val="24"/>
          <w:lang w:val="sv-SE"/>
        </w:rPr>
        <w:t>Nerespectarea intocmai a sarcinilor de serviciu atrage intreaga raspundere disciplinara, materiala sau penala, dupa caz.</w:t>
      </w:r>
    </w:p>
    <w:p w:rsidR="00254BAE" w:rsidRPr="00CA2619" w:rsidRDefault="00254BAE" w:rsidP="00654ECE">
      <w:pPr>
        <w:numPr>
          <w:ilvl w:val="0"/>
          <w:numId w:val="49"/>
        </w:num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Respectă secretul profesional confidenţialitatea informaţiei medicale.</w:t>
      </w:r>
    </w:p>
    <w:p w:rsidR="00254BAE" w:rsidRPr="00CA2619" w:rsidRDefault="00254BAE" w:rsidP="00654ECE">
      <w:pPr>
        <w:widowControl w:val="0"/>
        <w:numPr>
          <w:ilvl w:val="0"/>
          <w:numId w:val="49"/>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Asigura si respecta confidentialitatea si anonimatul  pacientilor</w:t>
      </w:r>
    </w:p>
    <w:p w:rsidR="00254BAE" w:rsidRPr="00CA2619" w:rsidRDefault="00254BAE" w:rsidP="00654ECE">
      <w:pPr>
        <w:numPr>
          <w:ilvl w:val="0"/>
          <w:numId w:val="49"/>
        </w:numPr>
        <w:spacing w:after="0" w:line="360" w:lineRule="auto"/>
        <w:jc w:val="both"/>
        <w:rPr>
          <w:rFonts w:ascii="Times New Roman" w:hAnsi="Times New Roman"/>
          <w:sz w:val="24"/>
          <w:szCs w:val="24"/>
        </w:rPr>
      </w:pPr>
      <w:r w:rsidRPr="00CA2619">
        <w:rPr>
          <w:rFonts w:ascii="Times New Roman" w:hAnsi="Times New Roman"/>
          <w:sz w:val="24"/>
          <w:szCs w:val="24"/>
        </w:rPr>
        <w:t>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BD3A34" w:rsidRPr="00CA2619" w:rsidRDefault="00BD3A34" w:rsidP="00654ECE">
      <w:pPr>
        <w:numPr>
          <w:ilvl w:val="0"/>
          <w:numId w:val="49"/>
        </w:numPr>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rPr>
        <w:t>Se preocupa de imbunatatirea calitatii act</w:t>
      </w:r>
      <w:r w:rsidR="00690571" w:rsidRPr="00CA2619">
        <w:rPr>
          <w:rFonts w:ascii="Times New Roman" w:hAnsi="Times New Roman"/>
          <w:sz w:val="24"/>
          <w:szCs w:val="24"/>
        </w:rPr>
        <w:t xml:space="preserve">ului medical, a conditiilor de </w:t>
      </w:r>
      <w:r w:rsidRPr="00CA2619">
        <w:rPr>
          <w:rFonts w:ascii="Times New Roman" w:hAnsi="Times New Roman"/>
          <w:sz w:val="24"/>
          <w:szCs w:val="24"/>
        </w:rPr>
        <w:t>igiena .</w:t>
      </w:r>
    </w:p>
    <w:p w:rsidR="00D10C77" w:rsidRPr="00CA2619" w:rsidRDefault="00D10C77" w:rsidP="00654ECE">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lastRenderedPageBreak/>
        <w:tab/>
      </w:r>
      <w:bookmarkStart w:id="286" w:name="_Toc413930469"/>
      <w:bookmarkStart w:id="287" w:name="_Toc482786117"/>
      <w:r w:rsidRPr="00CA2619">
        <w:rPr>
          <w:rFonts w:ascii="Times New Roman" w:hAnsi="Times New Roman"/>
          <w:color w:val="auto"/>
          <w:sz w:val="24"/>
          <w:szCs w:val="24"/>
        </w:rPr>
        <w:t>7.2.2. Asistentul medical balneofizioterapie si masaj</w:t>
      </w:r>
      <w:bookmarkEnd w:id="286"/>
      <w:bookmarkEnd w:id="287"/>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Supravegheaza starea pacientilor pe perioada aplicarii procedurilor fizioterapeutice.</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Supravegheaza si inregistreaza in permanenta datele despre starea pacientului si informeaza medicul asupra modificarilor intervenite.</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Respecta prescriptiile facute de medic pe fisele de tratament.</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Informeaza si intruieste pacientul asupra tratamentului pe care il efectueaza, asupra efectelor terapeutice si asupra efectelor negative care pot aparea.</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Aplica procedurile de balneo-fizio-kinetoterapie si masaj, cu toti parametrii agentului fizic, in vederea recuperarii medicale, conform prescriptiilor medicului si raspunde de respectarea parametrilor tehnici a fiecarei probe.</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Manifesta permanent o atitudine plina de solicitudine fata de bolnav.</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Consemneaza pe fisele de tratament procedurile efectuate bolnavului.</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Tine evidenta tratamentelor si procedurilor efectuate si transmite datele catre serviciul de statistica.</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Utilizeaza si pastreaza in bune conditii aparatura din dotare .</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Pregateste si verifica functionarea aparaturii din dotare, semnaland defectiunile.</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Se preocupa de aprovizionarea si utilizarea solutiilor medicamentoase necesare la aplicarea procedurilor fizioterapeutice .</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Acorda prim ajutor in situatii de urgenta si cheama medicul .</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Pregateste materialele in vederea sterilizarii.</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Poarta echipamentul de protectie prevazut de regulamentul de ordine interioara, care va fi schimbat ori de cate ori este nevoie,</w:t>
      </w:r>
      <w:r w:rsidR="000C1B6F" w:rsidRPr="00CA2619">
        <w:rPr>
          <w:rFonts w:ascii="Times New Roman" w:hAnsi="Times New Roman"/>
          <w:sz w:val="24"/>
          <w:szCs w:val="24"/>
          <w:lang w:val="it-IT"/>
        </w:rPr>
        <w:t xml:space="preserve"> </w:t>
      </w:r>
      <w:r w:rsidRPr="00CA2619">
        <w:rPr>
          <w:rFonts w:ascii="Times New Roman" w:hAnsi="Times New Roman"/>
          <w:sz w:val="24"/>
          <w:szCs w:val="24"/>
          <w:lang w:val="it-IT"/>
        </w:rPr>
        <w:t>in vederea pastrarii igienei si a aspectului estetic personal .</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 xml:space="preserve">Respecta reglementarile in vigoare privind prevenirea, controlul si combaterea infectiilor </w:t>
      </w:r>
      <w:r w:rsidR="00ED57E0" w:rsidRPr="00CA2619">
        <w:rPr>
          <w:rFonts w:ascii="Times New Roman" w:hAnsi="Times New Roman"/>
          <w:sz w:val="24"/>
          <w:szCs w:val="24"/>
          <w:lang w:val="it-IT"/>
        </w:rPr>
        <w:t>asociate asistentei medicale</w:t>
      </w:r>
      <w:r w:rsidRPr="00CA2619">
        <w:rPr>
          <w:rFonts w:ascii="Times New Roman" w:hAnsi="Times New Roman"/>
          <w:sz w:val="24"/>
          <w:szCs w:val="24"/>
          <w:lang w:val="it-IT"/>
        </w:rPr>
        <w:t xml:space="preserve"> .</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Respecta secretul profesional si codul de etica al asistentului medical .</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Respecta si apara drepturile pacientului .</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 xml:space="preserve">Se preocupa in permanenta de actualizarea cunostintelor profesionale prin studiu individual sau </w:t>
      </w:r>
      <w:r w:rsidR="00B43D25" w:rsidRPr="00CA2619">
        <w:rPr>
          <w:rFonts w:ascii="Times New Roman" w:hAnsi="Times New Roman"/>
          <w:sz w:val="24"/>
          <w:szCs w:val="24"/>
          <w:lang w:val="it-IT"/>
        </w:rPr>
        <w:t>alte forme de educatie continua</w:t>
      </w:r>
      <w:r w:rsidRPr="00CA2619">
        <w:rPr>
          <w:rFonts w:ascii="Times New Roman" w:hAnsi="Times New Roman"/>
          <w:sz w:val="24"/>
          <w:szCs w:val="24"/>
          <w:lang w:val="it-IT"/>
        </w:rPr>
        <w:t>, conform cerintelor postului .</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Participa activ la procesul de formare a viitorilor asistenti medicali .</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Respecta reglementarile normelor de ordine interioara .</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Supravegheaza si coordoneaza activitatile desfasurate de personalul auxiliar.</w:t>
      </w:r>
    </w:p>
    <w:p w:rsidR="003F54F6" w:rsidRPr="00CA2619" w:rsidRDefault="003F54F6" w:rsidP="00654ECE">
      <w:pPr>
        <w:numPr>
          <w:ilvl w:val="0"/>
          <w:numId w:val="51"/>
        </w:numPr>
        <w:spacing w:after="0" w:line="360" w:lineRule="auto"/>
        <w:rPr>
          <w:rFonts w:ascii="Times New Roman" w:hAnsi="Times New Roman"/>
          <w:sz w:val="24"/>
          <w:szCs w:val="24"/>
        </w:rPr>
      </w:pPr>
      <w:r w:rsidRPr="00CA2619">
        <w:rPr>
          <w:rFonts w:ascii="Times New Roman" w:hAnsi="Times New Roman"/>
          <w:sz w:val="24"/>
          <w:szCs w:val="24"/>
          <w:lang w:val="it-IT"/>
        </w:rPr>
        <w:t>Respecta normele de protectie a muncii:</w:t>
      </w:r>
    </w:p>
    <w:p w:rsidR="003F54F6" w:rsidRPr="00CA2619" w:rsidRDefault="003F54F6" w:rsidP="00654ECE">
      <w:pPr>
        <w:spacing w:after="0" w:line="360" w:lineRule="auto"/>
        <w:rPr>
          <w:rFonts w:ascii="Times New Roman" w:hAnsi="Times New Roman"/>
          <w:sz w:val="24"/>
          <w:szCs w:val="24"/>
        </w:rPr>
      </w:pPr>
      <w:r w:rsidRPr="00CA2619">
        <w:rPr>
          <w:rFonts w:ascii="Times New Roman" w:hAnsi="Times New Roman"/>
          <w:b/>
          <w:bCs/>
          <w:sz w:val="24"/>
          <w:szCs w:val="24"/>
          <w:lang w:val="fr-FR"/>
        </w:rPr>
        <w:t> </w:t>
      </w:r>
    </w:p>
    <w:p w:rsidR="00D06CC7" w:rsidRPr="00CA2619" w:rsidRDefault="003F54F6" w:rsidP="00654ECE">
      <w:pPr>
        <w:spacing w:after="0" w:line="360" w:lineRule="auto"/>
        <w:ind w:firstLine="720"/>
        <w:rPr>
          <w:rFonts w:ascii="Times New Roman" w:hAnsi="Times New Roman"/>
          <w:sz w:val="24"/>
          <w:szCs w:val="24"/>
        </w:rPr>
      </w:pPr>
      <w:r w:rsidRPr="00CA2619">
        <w:rPr>
          <w:rFonts w:ascii="Times New Roman" w:hAnsi="Times New Roman"/>
          <w:b/>
          <w:bCs/>
          <w:sz w:val="24"/>
          <w:szCs w:val="24"/>
          <w:lang w:val="fr-FR"/>
        </w:rPr>
        <w:t> </w:t>
      </w:r>
      <w:r w:rsidR="00D06CC7" w:rsidRPr="00CA2619">
        <w:rPr>
          <w:rFonts w:ascii="Times New Roman" w:hAnsi="Times New Roman"/>
          <w:sz w:val="24"/>
          <w:szCs w:val="24"/>
          <w:lang w:val="it-IT"/>
        </w:rPr>
        <w:t>La </w:t>
      </w:r>
      <w:r w:rsidR="00D06CC7" w:rsidRPr="00CA2619">
        <w:rPr>
          <w:rFonts w:ascii="Times New Roman" w:hAnsi="Times New Roman"/>
          <w:b/>
          <w:bCs/>
          <w:i/>
          <w:iCs/>
          <w:sz w:val="24"/>
          <w:szCs w:val="24"/>
          <w:lang w:val="it-IT"/>
        </w:rPr>
        <w:t>bazele terapeutice balneare</w:t>
      </w:r>
      <w:r w:rsidR="00D06CC7" w:rsidRPr="00CA2619">
        <w:rPr>
          <w:rFonts w:ascii="Times New Roman" w:hAnsi="Times New Roman"/>
          <w:sz w:val="24"/>
          <w:szCs w:val="24"/>
          <w:lang w:val="it-IT"/>
        </w:rPr>
        <w:t> se vor respecta urmatoarele masuri:</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-pardoseala cabinetelor va fi prevazuta cu gratare sau presuri de fibra,</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lastRenderedPageBreak/>
        <w:t>            -tevaria exterioara cu aburi sau apa fierbinte si caloriferele din cabina vor fi izolate pentru evitarea arsurilor accidentale,</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-potrivirea temperaturii bailor se va face prin adaugarea apei calde peste apa rece din vana,</w:t>
      </w:r>
      <w:r w:rsidR="000C1B6F" w:rsidRPr="00CA2619">
        <w:rPr>
          <w:rFonts w:ascii="Times New Roman" w:hAnsi="Times New Roman"/>
          <w:sz w:val="24"/>
          <w:szCs w:val="24"/>
          <w:lang w:val="it-IT"/>
        </w:rPr>
        <w:t xml:space="preserve"> </w:t>
      </w:r>
      <w:r w:rsidRPr="00CA2619">
        <w:rPr>
          <w:rFonts w:ascii="Times New Roman" w:hAnsi="Times New Roman"/>
          <w:sz w:val="24"/>
          <w:szCs w:val="24"/>
          <w:lang w:val="it-IT"/>
        </w:rPr>
        <w:t>pentru a se evita arsurile accidentale,</w:t>
      </w:r>
      <w:r w:rsidR="00B43D25" w:rsidRPr="00CA2619">
        <w:rPr>
          <w:rFonts w:ascii="Times New Roman" w:hAnsi="Times New Roman"/>
          <w:sz w:val="24"/>
          <w:szCs w:val="24"/>
          <w:lang w:val="it-IT"/>
        </w:rPr>
        <w:t xml:space="preserve"> </w:t>
      </w:r>
      <w:r w:rsidRPr="00CA2619">
        <w:rPr>
          <w:rFonts w:ascii="Times New Roman" w:hAnsi="Times New Roman"/>
          <w:sz w:val="24"/>
          <w:szCs w:val="24"/>
          <w:lang w:val="it-IT"/>
        </w:rPr>
        <w:t>dozarea temperaturii se va face cu termometru.</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w:t>
      </w:r>
    </w:p>
    <w:p w:rsidR="00D06CC7" w:rsidRPr="00CA2619" w:rsidRDefault="00D06CC7" w:rsidP="00654ECE">
      <w:pPr>
        <w:spacing w:after="0" w:line="360" w:lineRule="auto"/>
        <w:ind w:firstLine="720"/>
        <w:rPr>
          <w:rFonts w:ascii="Times New Roman" w:hAnsi="Times New Roman"/>
          <w:sz w:val="24"/>
          <w:szCs w:val="24"/>
        </w:rPr>
      </w:pPr>
      <w:r w:rsidRPr="00CA2619">
        <w:rPr>
          <w:rFonts w:ascii="Times New Roman" w:hAnsi="Times New Roman"/>
          <w:sz w:val="24"/>
          <w:szCs w:val="24"/>
          <w:lang w:val="it-IT"/>
        </w:rPr>
        <w:t>La </w:t>
      </w:r>
      <w:r w:rsidRPr="00CA2619">
        <w:rPr>
          <w:rFonts w:ascii="Times New Roman" w:hAnsi="Times New Roman"/>
          <w:b/>
          <w:bCs/>
          <w:i/>
          <w:iCs/>
          <w:sz w:val="24"/>
          <w:szCs w:val="24"/>
          <w:lang w:val="it-IT"/>
        </w:rPr>
        <w:t>baile hidroelectrice</w:t>
      </w:r>
      <w:r w:rsidRPr="00CA2619">
        <w:rPr>
          <w:rFonts w:ascii="Times New Roman" w:hAnsi="Times New Roman"/>
          <w:sz w:val="24"/>
          <w:szCs w:val="24"/>
          <w:lang w:val="it-IT"/>
        </w:rPr>
        <w:t> se va avea in vedere ca in timpul functionarii sa nu se atinga electrozii de carbune sau apa din celule.Se vor respecta urmatoarele masuri:</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-personalul va avea totdeauna mainile uscate cand manvreaza tabloul de comanda al aparatelor sau prizele;</w:t>
      </w:r>
      <w:r w:rsidR="000C1B6F" w:rsidRPr="00CA2619">
        <w:rPr>
          <w:rFonts w:ascii="Times New Roman" w:hAnsi="Times New Roman"/>
          <w:sz w:val="24"/>
          <w:szCs w:val="24"/>
          <w:lang w:val="it-IT"/>
        </w:rPr>
        <w:t xml:space="preserve"> </w:t>
      </w:r>
      <w:r w:rsidRPr="00CA2619">
        <w:rPr>
          <w:rFonts w:ascii="Times New Roman" w:hAnsi="Times New Roman"/>
          <w:sz w:val="24"/>
          <w:szCs w:val="24"/>
          <w:lang w:val="it-IT"/>
        </w:rPr>
        <w:t>se va evita stropirea cu apa a aparatelor sau prizelor,</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-se va evita posibilitatea atingerii caloriferelor sau a conductelor de apa,</w:t>
      </w:r>
      <w:r w:rsidR="000C1B6F" w:rsidRPr="00CA2619">
        <w:rPr>
          <w:rFonts w:ascii="Times New Roman" w:hAnsi="Times New Roman"/>
          <w:sz w:val="24"/>
          <w:szCs w:val="24"/>
          <w:lang w:val="it-IT"/>
        </w:rPr>
        <w:t xml:space="preserve"> </w:t>
      </w:r>
      <w:r w:rsidRPr="00CA2619">
        <w:rPr>
          <w:rFonts w:ascii="Times New Roman" w:hAnsi="Times New Roman"/>
          <w:sz w:val="24"/>
          <w:szCs w:val="24"/>
          <w:lang w:val="it-IT"/>
        </w:rPr>
        <w:t>atat de catre personal in timpul manevrei aparatelor,</w:t>
      </w:r>
      <w:r w:rsidR="000C1B6F" w:rsidRPr="00CA2619">
        <w:rPr>
          <w:rFonts w:ascii="Times New Roman" w:hAnsi="Times New Roman"/>
          <w:sz w:val="24"/>
          <w:szCs w:val="24"/>
          <w:lang w:val="it-IT"/>
        </w:rPr>
        <w:t xml:space="preserve"> </w:t>
      </w:r>
      <w:r w:rsidRPr="00CA2619">
        <w:rPr>
          <w:rFonts w:ascii="Times New Roman" w:hAnsi="Times New Roman"/>
          <w:sz w:val="24"/>
          <w:szCs w:val="24"/>
          <w:lang w:val="it-IT"/>
        </w:rPr>
        <w:t>cat si de catre bolnavi,</w:t>
      </w:r>
      <w:r w:rsidR="000C1B6F" w:rsidRPr="00CA2619">
        <w:rPr>
          <w:rFonts w:ascii="Times New Roman" w:hAnsi="Times New Roman"/>
          <w:sz w:val="24"/>
          <w:szCs w:val="24"/>
          <w:lang w:val="it-IT"/>
        </w:rPr>
        <w:t xml:space="preserve"> </w:t>
      </w:r>
      <w:r w:rsidRPr="00CA2619">
        <w:rPr>
          <w:rFonts w:ascii="Times New Roman" w:hAnsi="Times New Roman"/>
          <w:sz w:val="24"/>
          <w:szCs w:val="24"/>
          <w:lang w:val="it-IT"/>
        </w:rPr>
        <w:t>in timpul tratamentelor;</w:t>
      </w:r>
      <w:r w:rsidR="000C1B6F" w:rsidRPr="00CA2619">
        <w:rPr>
          <w:rFonts w:ascii="Times New Roman" w:hAnsi="Times New Roman"/>
          <w:sz w:val="24"/>
          <w:szCs w:val="24"/>
          <w:lang w:val="it-IT"/>
        </w:rPr>
        <w:t xml:space="preserve"> </w:t>
      </w:r>
      <w:r w:rsidRPr="00CA2619">
        <w:rPr>
          <w:rFonts w:ascii="Times New Roman" w:hAnsi="Times New Roman"/>
          <w:sz w:val="24"/>
          <w:szCs w:val="24"/>
          <w:lang w:val="it-IT"/>
        </w:rPr>
        <w:t>acestea vor fi acoperite complet cu paravane sau cutii de lemn.</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La procedura de </w:t>
      </w:r>
      <w:r w:rsidRPr="00CA2619">
        <w:rPr>
          <w:rFonts w:ascii="Times New Roman" w:hAnsi="Times New Roman"/>
          <w:b/>
          <w:bCs/>
          <w:i/>
          <w:iCs/>
          <w:sz w:val="24"/>
          <w:szCs w:val="24"/>
          <w:lang w:val="it-IT"/>
        </w:rPr>
        <w:t>masaj</w:t>
      </w:r>
      <w:r w:rsidRPr="00CA2619">
        <w:rPr>
          <w:rFonts w:ascii="Times New Roman" w:hAnsi="Times New Roman"/>
          <w:sz w:val="24"/>
          <w:szCs w:val="24"/>
          <w:lang w:val="it-IT"/>
        </w:rPr>
        <w:t>,se vor respecta urmatoarele masuri:</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-salile de masaj vor fi despartite printr-o usa de salile in care se aplica proceduri de hidroterapie sau balneoterapie,</w:t>
      </w:r>
      <w:r w:rsidR="008C344C" w:rsidRPr="00CA2619">
        <w:rPr>
          <w:rFonts w:ascii="Times New Roman" w:hAnsi="Times New Roman"/>
          <w:sz w:val="24"/>
          <w:szCs w:val="24"/>
          <w:lang w:val="it-IT"/>
        </w:rPr>
        <w:t xml:space="preserve"> </w:t>
      </w:r>
      <w:r w:rsidRPr="00CA2619">
        <w:rPr>
          <w:rFonts w:ascii="Times New Roman" w:hAnsi="Times New Roman"/>
          <w:sz w:val="24"/>
          <w:szCs w:val="24"/>
          <w:lang w:val="it-IT"/>
        </w:rPr>
        <w:t>pe</w:t>
      </w:r>
      <w:r w:rsidR="00A51E43" w:rsidRPr="00CA2619">
        <w:rPr>
          <w:rFonts w:ascii="Times New Roman" w:hAnsi="Times New Roman"/>
          <w:sz w:val="24"/>
          <w:szCs w:val="24"/>
          <w:lang w:val="it-IT"/>
        </w:rPr>
        <w:t>n</w:t>
      </w:r>
      <w:r w:rsidRPr="00CA2619">
        <w:rPr>
          <w:rFonts w:ascii="Times New Roman" w:hAnsi="Times New Roman"/>
          <w:sz w:val="24"/>
          <w:szCs w:val="24"/>
          <w:lang w:val="it-IT"/>
        </w:rPr>
        <w:t>tru impiedicarea patrunderii aerului viciat,</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-paturile de masaj vor fi dimensionate conform normativului in vigoare (suficient de inalte) pentru a se evita deformatii de postura ale maseurilor in timpul muncii prestate,</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-incaperile destinate aplicatiilor de masoterapie vor fi prevazute cu instalatie de ventilatie corespunzatoare,</w:t>
      </w:r>
      <w:r w:rsidR="008C344C" w:rsidRPr="00CA2619">
        <w:rPr>
          <w:rFonts w:ascii="Times New Roman" w:hAnsi="Times New Roman"/>
          <w:sz w:val="24"/>
          <w:szCs w:val="24"/>
          <w:lang w:val="it-IT"/>
        </w:rPr>
        <w:t xml:space="preserve"> </w:t>
      </w:r>
      <w:r w:rsidRPr="00CA2619">
        <w:rPr>
          <w:rFonts w:ascii="Times New Roman" w:hAnsi="Times New Roman"/>
          <w:sz w:val="24"/>
          <w:szCs w:val="24"/>
          <w:lang w:val="it-IT"/>
        </w:rPr>
        <w:t>pentru asigurarea unei temperaturi optime constante si pentru dispersarea omogena a prafului de talc,</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-se va face analiza compozitiei talcului utilizat in procedura ori de cate ori este necesar,</w:t>
      </w:r>
      <w:r w:rsidR="008C344C" w:rsidRPr="00CA2619">
        <w:rPr>
          <w:rFonts w:ascii="Times New Roman" w:hAnsi="Times New Roman"/>
          <w:sz w:val="24"/>
          <w:szCs w:val="24"/>
          <w:lang w:val="it-IT"/>
        </w:rPr>
        <w:t xml:space="preserve"> </w:t>
      </w:r>
      <w:r w:rsidRPr="00CA2619">
        <w:rPr>
          <w:rFonts w:ascii="Times New Roman" w:hAnsi="Times New Roman"/>
          <w:sz w:val="24"/>
          <w:szCs w:val="24"/>
          <w:lang w:val="it-IT"/>
        </w:rPr>
        <w:t>pentru a vedea daca aceasta corespunde necesitatilor;</w:t>
      </w:r>
      <w:r w:rsidR="008C344C" w:rsidRPr="00CA2619">
        <w:rPr>
          <w:rFonts w:ascii="Times New Roman" w:hAnsi="Times New Roman"/>
          <w:sz w:val="24"/>
          <w:szCs w:val="24"/>
          <w:lang w:val="it-IT"/>
        </w:rPr>
        <w:t xml:space="preserve"> </w:t>
      </w:r>
      <w:r w:rsidRPr="00CA2619">
        <w:rPr>
          <w:rFonts w:ascii="Times New Roman" w:hAnsi="Times New Roman"/>
          <w:sz w:val="24"/>
          <w:szCs w:val="24"/>
          <w:lang w:val="it-IT"/>
        </w:rPr>
        <w:t>concentratia de pulberi in aer nu va depasi valoarea maxima admisa pentru talc prevazuta in normele de igiena a muncii in vigoare;</w:t>
      </w:r>
      <w:r w:rsidR="008C344C" w:rsidRPr="00CA2619">
        <w:rPr>
          <w:rFonts w:ascii="Times New Roman" w:hAnsi="Times New Roman"/>
          <w:sz w:val="24"/>
          <w:szCs w:val="24"/>
          <w:lang w:val="it-IT"/>
        </w:rPr>
        <w:t xml:space="preserve"> </w:t>
      </w:r>
      <w:r w:rsidRPr="00CA2619">
        <w:rPr>
          <w:rFonts w:ascii="Times New Roman" w:hAnsi="Times New Roman"/>
          <w:sz w:val="24"/>
          <w:szCs w:val="24"/>
          <w:lang w:val="it-IT"/>
        </w:rPr>
        <w:t>la procedura de masaj,</w:t>
      </w:r>
      <w:r w:rsidR="008C344C" w:rsidRPr="00CA2619">
        <w:rPr>
          <w:rFonts w:ascii="Times New Roman" w:hAnsi="Times New Roman"/>
          <w:sz w:val="24"/>
          <w:szCs w:val="24"/>
          <w:lang w:val="it-IT"/>
        </w:rPr>
        <w:t xml:space="preserve"> </w:t>
      </w:r>
      <w:r w:rsidRPr="00CA2619">
        <w:rPr>
          <w:rFonts w:ascii="Times New Roman" w:hAnsi="Times New Roman"/>
          <w:sz w:val="24"/>
          <w:szCs w:val="24"/>
          <w:lang w:val="it-IT"/>
        </w:rPr>
        <w:t>masorul va avea pielea mainilor integra si unghiile taiate scurt;</w:t>
      </w:r>
      <w:r w:rsidR="008C344C" w:rsidRPr="00CA2619">
        <w:rPr>
          <w:rFonts w:ascii="Times New Roman" w:hAnsi="Times New Roman"/>
          <w:sz w:val="24"/>
          <w:szCs w:val="24"/>
          <w:lang w:val="it-IT"/>
        </w:rPr>
        <w:t xml:space="preserve"> </w:t>
      </w:r>
      <w:r w:rsidRPr="00CA2619">
        <w:rPr>
          <w:rFonts w:ascii="Times New Roman" w:hAnsi="Times New Roman"/>
          <w:sz w:val="24"/>
          <w:szCs w:val="24"/>
          <w:lang w:val="it-IT"/>
        </w:rPr>
        <w:t>masorul se va spala pe maini cu sapun dupa fiecare bolnav;</w:t>
      </w:r>
      <w:r w:rsidR="008C344C" w:rsidRPr="00CA2619">
        <w:rPr>
          <w:rFonts w:ascii="Times New Roman" w:hAnsi="Times New Roman"/>
          <w:sz w:val="24"/>
          <w:szCs w:val="24"/>
          <w:lang w:val="it-IT"/>
        </w:rPr>
        <w:t xml:space="preserve"> </w:t>
      </w:r>
      <w:r w:rsidRPr="00CA2619">
        <w:rPr>
          <w:rFonts w:ascii="Times New Roman" w:hAnsi="Times New Roman"/>
          <w:sz w:val="24"/>
          <w:szCs w:val="24"/>
          <w:lang w:val="it-IT"/>
        </w:rPr>
        <w:t>bolnavii care prezinta leziuni cutanate vor fi exclusi de la tratament.</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La procedura de </w:t>
      </w:r>
      <w:r w:rsidRPr="00CA2619">
        <w:rPr>
          <w:rFonts w:ascii="Times New Roman" w:hAnsi="Times New Roman"/>
          <w:b/>
          <w:bCs/>
          <w:i/>
          <w:iCs/>
          <w:sz w:val="24"/>
          <w:szCs w:val="24"/>
          <w:lang w:val="it-IT"/>
        </w:rPr>
        <w:t>vertebroterapie</w:t>
      </w:r>
      <w:r w:rsidRPr="00CA2619">
        <w:rPr>
          <w:rFonts w:ascii="Times New Roman" w:hAnsi="Times New Roman"/>
          <w:sz w:val="24"/>
          <w:szCs w:val="24"/>
          <w:lang w:val="it-IT"/>
        </w:rPr>
        <w:t> (masa de elongatii),inainte de aplicarea tratamentului,</w:t>
      </w:r>
      <w:r w:rsidR="00706869" w:rsidRPr="00CA2619">
        <w:rPr>
          <w:rFonts w:ascii="Times New Roman" w:hAnsi="Times New Roman"/>
          <w:sz w:val="24"/>
          <w:szCs w:val="24"/>
          <w:lang w:val="it-IT"/>
        </w:rPr>
        <w:t xml:space="preserve"> </w:t>
      </w:r>
      <w:r w:rsidRPr="00CA2619">
        <w:rPr>
          <w:rFonts w:ascii="Times New Roman" w:hAnsi="Times New Roman"/>
          <w:sz w:val="24"/>
          <w:szCs w:val="24"/>
          <w:lang w:val="it-IT"/>
        </w:rPr>
        <w:t>se va verifica functionabilitatea mesei si integritatea centurilor</w:t>
      </w:r>
      <w:r w:rsidR="00706869" w:rsidRPr="00CA2619">
        <w:rPr>
          <w:rFonts w:ascii="Times New Roman" w:hAnsi="Times New Roman"/>
          <w:sz w:val="24"/>
          <w:szCs w:val="24"/>
          <w:lang w:val="it-IT"/>
        </w:rPr>
        <w:t>.</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La </w:t>
      </w:r>
      <w:r w:rsidRPr="00CA2619">
        <w:rPr>
          <w:rFonts w:ascii="Times New Roman" w:hAnsi="Times New Roman"/>
          <w:b/>
          <w:bCs/>
          <w:i/>
          <w:iCs/>
          <w:sz w:val="24"/>
          <w:szCs w:val="24"/>
          <w:lang w:val="it-IT"/>
        </w:rPr>
        <w:t>impachetarile cu parafina</w:t>
      </w:r>
      <w:r w:rsidRPr="00CA2619">
        <w:rPr>
          <w:rFonts w:ascii="Times New Roman" w:hAnsi="Times New Roman"/>
          <w:sz w:val="24"/>
          <w:szCs w:val="24"/>
          <w:lang w:val="it-IT"/>
        </w:rPr>
        <w:t> se vor respecta urmatoarele masuri:</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-personalul tehnic va urmari prepararea parafinei,</w:t>
      </w:r>
      <w:r w:rsidR="00A23D05" w:rsidRPr="00CA2619">
        <w:rPr>
          <w:rFonts w:ascii="Times New Roman" w:hAnsi="Times New Roman"/>
          <w:sz w:val="24"/>
          <w:szCs w:val="24"/>
          <w:lang w:val="it-IT"/>
        </w:rPr>
        <w:t xml:space="preserve"> </w:t>
      </w:r>
      <w:r w:rsidRPr="00CA2619">
        <w:rPr>
          <w:rFonts w:ascii="Times New Roman" w:hAnsi="Times New Roman"/>
          <w:sz w:val="24"/>
          <w:szCs w:val="24"/>
          <w:lang w:val="it-IT"/>
        </w:rPr>
        <w:t>evitand revarsarea ei din vase in timpul fierberii,</w:t>
      </w:r>
    </w:p>
    <w:p w:rsidR="00D06CC7" w:rsidRPr="00CA2619" w:rsidRDefault="00D06CC7" w:rsidP="00654ECE">
      <w:pPr>
        <w:spacing w:after="0" w:line="360" w:lineRule="auto"/>
        <w:jc w:val="both"/>
        <w:rPr>
          <w:rFonts w:ascii="Times New Roman" w:hAnsi="Times New Roman"/>
          <w:sz w:val="24"/>
          <w:szCs w:val="24"/>
        </w:rPr>
      </w:pPr>
      <w:r w:rsidRPr="00CA2619">
        <w:rPr>
          <w:rFonts w:ascii="Times New Roman" w:hAnsi="Times New Roman"/>
          <w:sz w:val="24"/>
          <w:szCs w:val="24"/>
          <w:lang w:val="it-IT"/>
        </w:rPr>
        <w:t>            -parafina si ozocherita se vor incalzi sub nisa sau sub o cupola amenajata cu un sistem de ventilatie prin absorbtie,</w:t>
      </w:r>
      <w:r w:rsidR="00706869" w:rsidRPr="00CA2619">
        <w:rPr>
          <w:rFonts w:ascii="Times New Roman" w:hAnsi="Times New Roman"/>
          <w:sz w:val="24"/>
          <w:szCs w:val="24"/>
          <w:lang w:val="it-IT"/>
        </w:rPr>
        <w:t xml:space="preserve"> </w:t>
      </w:r>
      <w:r w:rsidRPr="00CA2619">
        <w:rPr>
          <w:rFonts w:ascii="Times New Roman" w:hAnsi="Times New Roman"/>
          <w:sz w:val="24"/>
          <w:szCs w:val="24"/>
          <w:lang w:val="it-IT"/>
        </w:rPr>
        <w:t>in incalzitoare speciale sau pe baie de apa;</w:t>
      </w:r>
      <w:r w:rsidR="00A23D05" w:rsidRPr="00CA2619">
        <w:rPr>
          <w:rFonts w:ascii="Times New Roman" w:hAnsi="Times New Roman"/>
          <w:sz w:val="24"/>
          <w:szCs w:val="24"/>
          <w:lang w:val="it-IT"/>
        </w:rPr>
        <w:t xml:space="preserve"> </w:t>
      </w:r>
      <w:r w:rsidRPr="00CA2619">
        <w:rPr>
          <w:rFonts w:ascii="Times New Roman" w:hAnsi="Times New Roman"/>
          <w:sz w:val="24"/>
          <w:szCs w:val="24"/>
          <w:lang w:val="it-IT"/>
        </w:rPr>
        <w:t>incalzirea directa pe foc este interzisa;</w:t>
      </w:r>
      <w:r w:rsidR="00A23D05" w:rsidRPr="00CA2619">
        <w:rPr>
          <w:rFonts w:ascii="Times New Roman" w:hAnsi="Times New Roman"/>
          <w:sz w:val="24"/>
          <w:szCs w:val="24"/>
          <w:lang w:val="it-IT"/>
        </w:rPr>
        <w:t xml:space="preserve"> </w:t>
      </w:r>
      <w:r w:rsidRPr="00CA2619">
        <w:rPr>
          <w:rFonts w:ascii="Times New Roman" w:hAnsi="Times New Roman"/>
          <w:sz w:val="24"/>
          <w:szCs w:val="24"/>
          <w:lang w:val="it-IT"/>
        </w:rPr>
        <w:t>vasul care contine parafina se va inchide ermetic cu capac;</w:t>
      </w:r>
      <w:r w:rsidR="00A23D05" w:rsidRPr="00CA2619">
        <w:rPr>
          <w:rFonts w:ascii="Times New Roman" w:hAnsi="Times New Roman"/>
          <w:sz w:val="24"/>
          <w:szCs w:val="24"/>
          <w:lang w:val="it-IT"/>
        </w:rPr>
        <w:t xml:space="preserve"> </w:t>
      </w:r>
      <w:r w:rsidRPr="00CA2619">
        <w:rPr>
          <w:rFonts w:ascii="Times New Roman" w:hAnsi="Times New Roman"/>
          <w:sz w:val="24"/>
          <w:szCs w:val="24"/>
          <w:lang w:val="it-IT"/>
        </w:rPr>
        <w:t>acesta se va deschide numai in cazurile cand este necesara masurarea temperaturii,</w:t>
      </w:r>
      <w:r w:rsidR="00706869" w:rsidRPr="00CA2619">
        <w:rPr>
          <w:rFonts w:ascii="Times New Roman" w:hAnsi="Times New Roman"/>
          <w:sz w:val="24"/>
          <w:szCs w:val="24"/>
          <w:lang w:val="it-IT"/>
        </w:rPr>
        <w:t xml:space="preserve"> </w:t>
      </w:r>
      <w:r w:rsidRPr="00CA2619">
        <w:rPr>
          <w:rFonts w:ascii="Times New Roman" w:hAnsi="Times New Roman"/>
          <w:sz w:val="24"/>
          <w:szCs w:val="24"/>
          <w:lang w:val="it-IT"/>
        </w:rPr>
        <w:t xml:space="preserve">amestecarea continutului si scoaterea parafinei </w:t>
      </w:r>
      <w:r w:rsidRPr="00CA2619">
        <w:rPr>
          <w:rFonts w:ascii="Times New Roman" w:hAnsi="Times New Roman"/>
          <w:sz w:val="24"/>
          <w:szCs w:val="24"/>
          <w:lang w:val="it-IT"/>
        </w:rPr>
        <w:lastRenderedPageBreak/>
        <w:t>pentru aplicarea procedurii;</w:t>
      </w:r>
      <w:r w:rsidR="00A23D05" w:rsidRPr="00CA2619">
        <w:rPr>
          <w:rFonts w:ascii="Times New Roman" w:hAnsi="Times New Roman"/>
          <w:sz w:val="24"/>
          <w:szCs w:val="24"/>
          <w:lang w:val="it-IT"/>
        </w:rPr>
        <w:t xml:space="preserve"> </w:t>
      </w:r>
      <w:r w:rsidRPr="00CA2619">
        <w:rPr>
          <w:rFonts w:ascii="Times New Roman" w:hAnsi="Times New Roman"/>
          <w:sz w:val="24"/>
          <w:szCs w:val="24"/>
          <w:lang w:val="it-IT"/>
        </w:rPr>
        <w:t>intrucat parafina si ozocherita sunt usor inflamabile,</w:t>
      </w:r>
      <w:r w:rsidR="00A23D05" w:rsidRPr="00CA2619">
        <w:rPr>
          <w:rFonts w:ascii="Times New Roman" w:hAnsi="Times New Roman"/>
          <w:sz w:val="24"/>
          <w:szCs w:val="24"/>
          <w:lang w:val="it-IT"/>
        </w:rPr>
        <w:t xml:space="preserve"> </w:t>
      </w:r>
      <w:r w:rsidRPr="00CA2619">
        <w:rPr>
          <w:rFonts w:ascii="Times New Roman" w:hAnsi="Times New Roman"/>
          <w:sz w:val="24"/>
          <w:szCs w:val="24"/>
          <w:lang w:val="it-IT"/>
        </w:rPr>
        <w:t>incalzirea lor se va face intr-o incapere speciala,</w:t>
      </w:r>
      <w:r w:rsidR="00A23D05" w:rsidRPr="00CA2619">
        <w:rPr>
          <w:rFonts w:ascii="Times New Roman" w:hAnsi="Times New Roman"/>
          <w:sz w:val="24"/>
          <w:szCs w:val="24"/>
          <w:lang w:val="it-IT"/>
        </w:rPr>
        <w:t xml:space="preserve"> </w:t>
      </w:r>
      <w:r w:rsidRPr="00CA2619">
        <w:rPr>
          <w:rFonts w:ascii="Times New Roman" w:hAnsi="Times New Roman"/>
          <w:sz w:val="24"/>
          <w:szCs w:val="24"/>
          <w:lang w:val="it-IT"/>
        </w:rPr>
        <w:t>separata;</w:t>
      </w:r>
      <w:r w:rsidR="00A23D05" w:rsidRPr="00CA2619">
        <w:rPr>
          <w:rFonts w:ascii="Times New Roman" w:hAnsi="Times New Roman"/>
          <w:sz w:val="24"/>
          <w:szCs w:val="24"/>
          <w:lang w:val="it-IT"/>
        </w:rPr>
        <w:t xml:space="preserve"> </w:t>
      </w:r>
      <w:r w:rsidRPr="00CA2619">
        <w:rPr>
          <w:rFonts w:ascii="Times New Roman" w:hAnsi="Times New Roman"/>
          <w:sz w:val="24"/>
          <w:szCs w:val="24"/>
          <w:lang w:val="it-IT"/>
        </w:rPr>
        <w:t>dusumeaua incaperii si masa pe care se instaleaza incalzitoarea se vor acoperi cu material rezistent la foc;</w:t>
      </w:r>
      <w:r w:rsidR="00133FA0" w:rsidRPr="00CA2619">
        <w:rPr>
          <w:rFonts w:ascii="Times New Roman" w:hAnsi="Times New Roman"/>
          <w:sz w:val="24"/>
          <w:szCs w:val="24"/>
          <w:lang w:val="it-IT"/>
        </w:rPr>
        <w:t xml:space="preserve"> </w:t>
      </w:r>
      <w:r w:rsidRPr="00CA2619">
        <w:rPr>
          <w:rFonts w:ascii="Times New Roman" w:hAnsi="Times New Roman"/>
          <w:sz w:val="24"/>
          <w:szCs w:val="24"/>
          <w:lang w:val="it-IT"/>
        </w:rPr>
        <w:t>sistemul de ventilatie din aceasta incapere va functiona continuu,</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-distribuirea parafinei necesare pentru aplicarea procedurilor se va face pe mese speciale acoperite cu material rezistent la foc,</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-este interzis a se incalzi parafina sau alte substante inflamabile utilizate pentru comprese calde,</w:t>
      </w:r>
      <w:r w:rsidR="00A23D05" w:rsidRPr="00CA2619">
        <w:rPr>
          <w:rFonts w:ascii="Times New Roman" w:hAnsi="Times New Roman"/>
          <w:sz w:val="24"/>
          <w:szCs w:val="24"/>
          <w:lang w:val="it-IT"/>
        </w:rPr>
        <w:t xml:space="preserve"> </w:t>
      </w:r>
      <w:r w:rsidRPr="00CA2619">
        <w:rPr>
          <w:rFonts w:ascii="Times New Roman" w:hAnsi="Times New Roman"/>
          <w:sz w:val="24"/>
          <w:szCs w:val="24"/>
          <w:lang w:val="it-IT"/>
        </w:rPr>
        <w:t>in spatiile de tratamente de fizioterapie,</w:t>
      </w:r>
      <w:r w:rsidR="003B57B2" w:rsidRPr="00CA2619">
        <w:rPr>
          <w:rFonts w:ascii="Times New Roman" w:hAnsi="Times New Roman"/>
          <w:sz w:val="24"/>
          <w:szCs w:val="24"/>
          <w:lang w:val="it-IT"/>
        </w:rPr>
        <w:t xml:space="preserve"> </w:t>
      </w:r>
      <w:r w:rsidRPr="00CA2619">
        <w:rPr>
          <w:rFonts w:ascii="Times New Roman" w:hAnsi="Times New Roman"/>
          <w:sz w:val="24"/>
          <w:szCs w:val="24"/>
          <w:lang w:val="it-IT"/>
        </w:rPr>
        <w:t>termoterapie si aerosoli.</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La folosirea  camerei de </w:t>
      </w:r>
      <w:r w:rsidRPr="00CA2619">
        <w:rPr>
          <w:rFonts w:ascii="Times New Roman" w:hAnsi="Times New Roman"/>
          <w:b/>
          <w:bCs/>
          <w:i/>
          <w:iCs/>
          <w:sz w:val="24"/>
          <w:szCs w:val="24"/>
          <w:lang w:val="it-IT"/>
        </w:rPr>
        <w:t>aerosoli in grup</w:t>
      </w:r>
      <w:r w:rsidRPr="00CA2619">
        <w:rPr>
          <w:rFonts w:ascii="Times New Roman" w:hAnsi="Times New Roman"/>
          <w:sz w:val="24"/>
          <w:szCs w:val="24"/>
          <w:lang w:val="it-IT"/>
        </w:rPr>
        <w:t> (ultrasonoaerosoli) se vor respecta urmatoarele masuri:</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-incaperea colectiva pentru aerosoli ionizati va fi separata si izolata de generatorul de ultrasunete;</w:t>
      </w:r>
      <w:r w:rsidR="008E087C" w:rsidRPr="00CA2619">
        <w:rPr>
          <w:rFonts w:ascii="Times New Roman" w:hAnsi="Times New Roman"/>
          <w:sz w:val="24"/>
          <w:szCs w:val="24"/>
          <w:lang w:val="it-IT"/>
        </w:rPr>
        <w:t xml:space="preserve"> </w:t>
      </w:r>
      <w:r w:rsidRPr="00CA2619">
        <w:rPr>
          <w:rFonts w:ascii="Times New Roman" w:hAnsi="Times New Roman"/>
          <w:sz w:val="24"/>
          <w:szCs w:val="24"/>
          <w:lang w:val="it-IT"/>
        </w:rPr>
        <w:t>generatorul de inalta frecventa va fi amplasat intr-o camera separata,</w:t>
      </w:r>
      <w:r w:rsidR="008E087C" w:rsidRPr="00CA2619">
        <w:rPr>
          <w:rFonts w:ascii="Times New Roman" w:hAnsi="Times New Roman"/>
          <w:sz w:val="24"/>
          <w:szCs w:val="24"/>
          <w:lang w:val="it-IT"/>
        </w:rPr>
        <w:t xml:space="preserve"> </w:t>
      </w:r>
      <w:r w:rsidRPr="00CA2619">
        <w:rPr>
          <w:rFonts w:ascii="Times New Roman" w:hAnsi="Times New Roman"/>
          <w:sz w:val="24"/>
          <w:szCs w:val="24"/>
          <w:lang w:val="it-IT"/>
        </w:rPr>
        <w:t>prevazuta cu geam prin care manipulantul observa permanent desfasurarea procedurilor din camera de aerosolizare</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-personalul care manevreaza aparatul generator de inalta frecventa va avea mainile uscate in timpul conectarii aparatului la retea sau cand manipuleaza reostatele,</w:t>
      </w:r>
    </w:p>
    <w:p w:rsidR="00D06CC7" w:rsidRPr="00CA2619" w:rsidRDefault="00D06CC7" w:rsidP="00654ECE">
      <w:pPr>
        <w:spacing w:after="0" w:line="360" w:lineRule="auto"/>
        <w:rPr>
          <w:rFonts w:ascii="Times New Roman" w:hAnsi="Times New Roman"/>
          <w:sz w:val="24"/>
          <w:szCs w:val="24"/>
        </w:rPr>
      </w:pPr>
      <w:r w:rsidRPr="00CA2619">
        <w:rPr>
          <w:rFonts w:ascii="Times New Roman" w:hAnsi="Times New Roman"/>
          <w:sz w:val="24"/>
          <w:szCs w:val="24"/>
          <w:lang w:val="it-IT"/>
        </w:rPr>
        <w:t>            -in fata generatorului de unde ultrasonore se va instala un postament electroizolant pe care va sta manipulantul.</w:t>
      </w:r>
    </w:p>
    <w:p w:rsidR="00D06CC7" w:rsidRPr="00CA2619" w:rsidRDefault="00D06CC7" w:rsidP="00654ECE">
      <w:pPr>
        <w:spacing w:after="0" w:line="360" w:lineRule="auto"/>
        <w:rPr>
          <w:rFonts w:ascii="Times New Roman" w:hAnsi="Times New Roman"/>
          <w:sz w:val="24"/>
          <w:szCs w:val="24"/>
          <w:lang w:val="it-IT"/>
        </w:rPr>
      </w:pPr>
      <w:r w:rsidRPr="00CA2619">
        <w:rPr>
          <w:rFonts w:ascii="Times New Roman" w:hAnsi="Times New Roman"/>
          <w:sz w:val="24"/>
          <w:szCs w:val="24"/>
          <w:lang w:val="it-IT"/>
        </w:rPr>
        <w:t> </w:t>
      </w:r>
      <w:r w:rsidRPr="00CA2619">
        <w:rPr>
          <w:rFonts w:ascii="Times New Roman" w:hAnsi="Times New Roman"/>
          <w:sz w:val="24"/>
          <w:szCs w:val="24"/>
          <w:lang w:val="it-IT"/>
        </w:rPr>
        <w:tab/>
        <w:t xml:space="preserve">-  Respecta </w:t>
      </w:r>
      <w:r w:rsidRPr="00CA2619">
        <w:rPr>
          <w:rFonts w:ascii="Times New Roman" w:hAnsi="Times New Roman"/>
          <w:bCs/>
          <w:sz w:val="24"/>
          <w:szCs w:val="24"/>
          <w:lang w:val="it-IT"/>
        </w:rPr>
        <w:t>Ordinul MS nr</w:t>
      </w:r>
      <w:r w:rsidR="009F5AE9" w:rsidRPr="00CA2619">
        <w:rPr>
          <w:rFonts w:ascii="Times New Roman" w:hAnsi="Times New Roman"/>
          <w:bCs/>
          <w:sz w:val="24"/>
          <w:szCs w:val="24"/>
          <w:lang w:val="it-IT"/>
        </w:rPr>
        <w:t>.</w:t>
      </w:r>
      <w:r w:rsidRPr="00CA2619">
        <w:rPr>
          <w:rFonts w:ascii="Times New Roman" w:hAnsi="Times New Roman"/>
          <w:bCs/>
          <w:sz w:val="24"/>
          <w:szCs w:val="24"/>
          <w:lang w:val="it-IT"/>
        </w:rPr>
        <w:t xml:space="preserve"> 1226/ 03.12.2012 </w:t>
      </w:r>
      <w:r w:rsidRPr="00CA2619">
        <w:rPr>
          <w:rFonts w:ascii="Times New Roman" w:hAnsi="Times New Roman"/>
          <w:sz w:val="24"/>
          <w:szCs w:val="24"/>
          <w:lang w:val="it-IT"/>
        </w:rPr>
        <w:t xml:space="preserve">referitor la normele tehnice privind gestionarea deseurilor rezultate din activitatile medicale, publicat in </w:t>
      </w:r>
      <w:r w:rsidRPr="00CA2619">
        <w:rPr>
          <w:rFonts w:ascii="Times New Roman" w:hAnsi="Times New Roman"/>
          <w:bCs/>
          <w:sz w:val="24"/>
          <w:szCs w:val="24"/>
          <w:lang w:val="it-IT"/>
        </w:rPr>
        <w:t>MO nr. 855/18.12.2012.</w:t>
      </w:r>
      <w:r w:rsidRPr="00CA2619">
        <w:rPr>
          <w:rFonts w:ascii="Times New Roman" w:hAnsi="Times New Roman"/>
          <w:sz w:val="24"/>
          <w:szCs w:val="24"/>
          <w:lang w:val="it-IT"/>
        </w:rPr>
        <w:t xml:space="preserve"> </w:t>
      </w:r>
      <w:r w:rsidRPr="00CA2619">
        <w:rPr>
          <w:rFonts w:ascii="Times New Roman" w:hAnsi="Times New Roman"/>
          <w:sz w:val="24"/>
          <w:szCs w:val="24"/>
        </w:rPr>
        <w:t>Asistenta din unităţile sanitare are următoarele atribuţii:</w:t>
      </w:r>
    </w:p>
    <w:p w:rsidR="00D06CC7" w:rsidRPr="00CA2619" w:rsidRDefault="00D06CC7" w:rsidP="00654ECE">
      <w:pPr>
        <w:autoSpaceDE w:val="0"/>
        <w:autoSpaceDN w:val="0"/>
        <w:adjustRightInd w:val="0"/>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a) aplică procedurile stipulate de codul de procedură;</w:t>
      </w:r>
    </w:p>
    <w:p w:rsidR="00D06CC7" w:rsidRPr="00CA2619" w:rsidRDefault="00D06CC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b) aplică metodologia de culegere a datelor pentru baza naţională de date privind deşeurile rezultate din activităţi medicale.</w:t>
      </w:r>
    </w:p>
    <w:p w:rsidR="00D06CC7" w:rsidRPr="00CA2619" w:rsidRDefault="00D06CC7" w:rsidP="00654ECE">
      <w:pPr>
        <w:numPr>
          <w:ilvl w:val="0"/>
          <w:numId w:val="52"/>
        </w:numPr>
        <w:tabs>
          <w:tab w:val="left" w:pos="0"/>
          <w:tab w:val="left" w:pos="851"/>
          <w:tab w:val="left" w:pos="6379"/>
          <w:tab w:val="left" w:pos="7230"/>
        </w:tabs>
        <w:spacing w:after="0" w:line="360" w:lineRule="auto"/>
        <w:jc w:val="both"/>
        <w:rPr>
          <w:rFonts w:ascii="Times New Roman" w:hAnsi="Times New Roman"/>
          <w:sz w:val="24"/>
          <w:szCs w:val="24"/>
          <w:lang w:eastAsia="ro-RO"/>
        </w:rPr>
      </w:pPr>
      <w:r w:rsidRPr="00CA2619">
        <w:rPr>
          <w:rFonts w:ascii="Times New Roman" w:hAnsi="Times New Roman"/>
          <w:sz w:val="24"/>
          <w:szCs w:val="24"/>
        </w:rPr>
        <w:t>Respectă secretul profesional confidenţialitatea informaţiei medicale.</w:t>
      </w:r>
    </w:p>
    <w:p w:rsidR="00D06CC7" w:rsidRPr="00CA2619" w:rsidRDefault="00D06CC7" w:rsidP="00654ECE">
      <w:pPr>
        <w:numPr>
          <w:ilvl w:val="0"/>
          <w:numId w:val="52"/>
        </w:numPr>
        <w:spacing w:after="0" w:line="360" w:lineRule="auto"/>
        <w:jc w:val="both"/>
        <w:rPr>
          <w:rFonts w:ascii="Times New Roman" w:hAnsi="Times New Roman"/>
          <w:sz w:val="24"/>
          <w:szCs w:val="24"/>
        </w:rPr>
      </w:pPr>
      <w:r w:rsidRPr="00CA2619">
        <w:rPr>
          <w:rFonts w:ascii="Times New Roman" w:hAnsi="Times New Roman"/>
          <w:sz w:val="24"/>
          <w:szCs w:val="24"/>
        </w:rPr>
        <w:t>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D06CC7" w:rsidRPr="00CA2619" w:rsidRDefault="00D06CC7" w:rsidP="00654ECE">
      <w:pPr>
        <w:numPr>
          <w:ilvl w:val="0"/>
          <w:numId w:val="52"/>
        </w:numPr>
        <w:spacing w:after="0" w:line="360" w:lineRule="auto"/>
        <w:jc w:val="both"/>
        <w:rPr>
          <w:rFonts w:ascii="Times New Roman" w:hAnsi="Times New Roman"/>
          <w:sz w:val="24"/>
          <w:szCs w:val="24"/>
        </w:rPr>
      </w:pPr>
      <w:r w:rsidRPr="00CA2619">
        <w:rPr>
          <w:rFonts w:ascii="Times New Roman" w:hAnsi="Times New Roman"/>
          <w:sz w:val="24"/>
          <w:szCs w:val="24"/>
          <w:lang w:val="es-ES"/>
        </w:rPr>
        <w:t xml:space="preserve">  Asigura si respecta confidentialitatea si anonimatul  pacientilor</w:t>
      </w:r>
    </w:p>
    <w:p w:rsidR="00991AB1" w:rsidRPr="00CA2619" w:rsidRDefault="00991AB1" w:rsidP="00654ECE">
      <w:pPr>
        <w:widowControl w:val="0"/>
        <w:numPr>
          <w:ilvl w:val="0"/>
          <w:numId w:val="52"/>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rPr>
        <w:t>Se preocupa de imbunatatirea calitatii actului medical, a conditiilor de   igiena .</w:t>
      </w:r>
    </w:p>
    <w:p w:rsidR="00B946CA" w:rsidRPr="00CA2619" w:rsidRDefault="00B946CA" w:rsidP="00654ECE">
      <w:pPr>
        <w:autoSpaceDE w:val="0"/>
        <w:autoSpaceDN w:val="0"/>
        <w:adjustRightInd w:val="0"/>
        <w:spacing w:after="0" w:line="360" w:lineRule="auto"/>
        <w:jc w:val="both"/>
        <w:rPr>
          <w:rFonts w:ascii="Times New Roman" w:hAnsi="Times New Roman"/>
          <w:sz w:val="24"/>
          <w:szCs w:val="24"/>
        </w:rPr>
      </w:pPr>
    </w:p>
    <w:p w:rsidR="007C13F9" w:rsidRPr="00CA2619" w:rsidRDefault="007C13F9" w:rsidP="007C13F9">
      <w:pPr>
        <w:pStyle w:val="Heading1"/>
        <w:spacing w:line="360" w:lineRule="auto"/>
        <w:jc w:val="center"/>
        <w:rPr>
          <w:b/>
        </w:rPr>
      </w:pPr>
      <w:bookmarkStart w:id="288" w:name="_Toc413930470"/>
      <w:bookmarkStart w:id="289" w:name="_Toc482786118"/>
      <w:bookmarkStart w:id="290" w:name="_Toc413930475"/>
      <w:r w:rsidRPr="00CA2619">
        <w:rPr>
          <w:b/>
        </w:rPr>
        <w:t>Cap. VIII. Compartimentul de  prevenire a infecţiilor asociate asistenţei medicale</w:t>
      </w:r>
      <w:bookmarkEnd w:id="288"/>
      <w:bookmarkEnd w:id="289"/>
    </w:p>
    <w:p w:rsidR="007C13F9" w:rsidRPr="00CA2619" w:rsidRDefault="007C13F9" w:rsidP="007C13F9">
      <w:pPr>
        <w:pStyle w:val="Heading2"/>
        <w:numPr>
          <w:ilvl w:val="0"/>
          <w:numId w:val="0"/>
        </w:numPr>
        <w:ind w:left="1440" w:hanging="720"/>
      </w:pPr>
      <w:bookmarkStart w:id="291" w:name="_Toc413930471"/>
      <w:bookmarkStart w:id="292" w:name="_Toc482786119"/>
      <w:r w:rsidRPr="00CA2619">
        <w:t>8.1.Organizare.</w:t>
      </w:r>
      <w:bookmarkEnd w:id="291"/>
      <w:bookmarkEnd w:id="292"/>
      <w:r w:rsidRPr="00CA2619">
        <w:t xml:space="preserve"> </w:t>
      </w:r>
    </w:p>
    <w:p w:rsidR="007C13F9" w:rsidRPr="00CA2619" w:rsidRDefault="007C13F9" w:rsidP="007C13F9">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Serviciul de Prevenire </w:t>
      </w:r>
      <w:r w:rsidR="00676DAB" w:rsidRPr="00CA2619">
        <w:rPr>
          <w:rFonts w:ascii="Times New Roman" w:hAnsi="Times New Roman"/>
          <w:sz w:val="24"/>
          <w:szCs w:val="24"/>
        </w:rPr>
        <w:t>a</w:t>
      </w:r>
      <w:r w:rsidRPr="00CA2619">
        <w:rPr>
          <w:rFonts w:ascii="Times New Roman" w:hAnsi="Times New Roman"/>
          <w:sz w:val="24"/>
          <w:szCs w:val="24"/>
        </w:rPr>
        <w:t xml:space="preserve"> Infecţiilor Asociate asistenţei medicale (C.P.I.A.A.M.) este  organizat în conformitate cu prevederile OMS nr.1101/2016;</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C.P.I.A.A.M. este subordonat din punct de vedere administrativ Directorului Medical iar îndrumarea metodologică este realizată prin compartimentul de specialitate din cadrul D.S.P Arges.</w:t>
      </w:r>
    </w:p>
    <w:p w:rsidR="007C13F9" w:rsidRPr="00CA2619" w:rsidRDefault="007C13F9" w:rsidP="007C13F9">
      <w:pPr>
        <w:pStyle w:val="Heading2"/>
        <w:numPr>
          <w:ilvl w:val="0"/>
          <w:numId w:val="0"/>
        </w:numPr>
        <w:ind w:left="1440" w:hanging="720"/>
      </w:pPr>
      <w:bookmarkStart w:id="293" w:name="_Toc413930472"/>
      <w:bookmarkStart w:id="294" w:name="_Toc482786120"/>
      <w:r w:rsidRPr="00CA2619">
        <w:t>8.2. Atributii</w:t>
      </w:r>
      <w:bookmarkEnd w:id="293"/>
      <w:bookmarkEnd w:id="294"/>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Atribuţiile principale ale C.P.I.A.A.M. sunt:</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Asigură supravegherea epidemiologică a infecţiilor asociate asistenţei medicale prin colectarea, înregistrarea, analiza, interpretarea şi diseminarea datelor;</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Colaborează cu conducerile secţiilor / compartimentelor pentru elaborarea metodologiei specifice de prevenire şi ţinere sub control a infecţiilor asociate asistenţei medicale, pe care o supune aprobării Comitetul Director pentru punere în aplicare şi respectare;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Efectuează ancheta epidemiologică în izbucniri epidemice de infecţii asociate asistenţei medicale, stabilind factorii cauzali şi programele specifice de măsuri şi control, urmărind respectarea acestora;</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Verifică respectarea normelor de igienă spitalicească, de igienă a produselor  alimentare, în special a celor dietetice, a normelor de sterilizare şi menţinerea materialelor sanitare şi a soluţiilor injectabile, precum şi respectarea precauţiunilor universale.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Organizează măsurile de remediere a deficienţelor constatate;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Este responsabil pentru organizarea şi realizarea programelor instructiv-educative privind prevenirea infecţiilor asociate asistenţei medicale, colaborând cu personalul calificat din secţii /compartimente;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Coordonează elaborarea şi actualizarea anuală, împreună cu membrii Consiliului Medical a Ghidului de prevenire a infecţiilor asociate asistenţei medicale, care va cuprinde: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legislaţia în vigoare;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definiţii;</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proceduri, precauţii de izolare;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tehnici aseptice;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metode specifice pentru fiecare compartiment;</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protocoale profesionale ale fiecărei specialităţi;</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norme de igienă spitalicească;</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norme de sterilizare;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Evaluează activitatea de prevenire şi control a infecţiilor asociate asistenţei medicale;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Organizează depistarea, raportarea, evidenţa, izolarea, tratarea şi aplicarea măsurilor de control în caz de boală transmisibilă internată sau apărută în spital;</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Efectuează studii epidemiologice privind morbiditatea, severitatea şi costul infecţiilor asociate asistenţei medicale;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Stabileşte un ritm de control pentru depistarea cazurilor nediagnosticate, neînregistrate şi neanunţate ;</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înregistrează şi declară cazurile de infecţie nosocomială descoperite la verificările pe care le face la nivelul secţiilor, după consult cu medicul curant al pacientului;</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are obligaţia întocmirii Dării de seamă statistice trimestriale şi transmiterea ei către D.S.P.;</w:t>
      </w:r>
    </w:p>
    <w:p w:rsidR="008E2F6A" w:rsidRPr="00CA2619" w:rsidRDefault="00905E23"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bCs/>
          <w:sz w:val="24"/>
          <w:szCs w:val="24"/>
        </w:rPr>
        <w:t xml:space="preserve">            </w:t>
      </w:r>
      <w:r w:rsidR="008E2F6A" w:rsidRPr="00CA2619">
        <w:rPr>
          <w:rFonts w:ascii="Times New Roman" w:hAnsi="Times New Roman"/>
          <w:b/>
          <w:bCs/>
          <w:sz w:val="24"/>
          <w:szCs w:val="24"/>
        </w:rPr>
        <w:t xml:space="preserve">Atribuţiile compartimentului pentru supravegherea, prevenirea şi limitarea infecţiilor asociate asistenţei medicale, conform </w:t>
      </w:r>
      <w:r w:rsidRPr="00CA2619">
        <w:rPr>
          <w:rFonts w:ascii="Times New Roman" w:hAnsi="Times New Roman"/>
          <w:b/>
          <w:bCs/>
          <w:sz w:val="24"/>
          <w:szCs w:val="24"/>
        </w:rPr>
        <w:t>Ordinului nr. 1101/2016 sunt:</w:t>
      </w:r>
      <w:r w:rsidR="008E2F6A" w:rsidRPr="00CA2619">
        <w:rPr>
          <w:rFonts w:ascii="Times New Roman" w:hAnsi="Times New Roman"/>
          <w:b/>
          <w:bCs/>
          <w:sz w:val="24"/>
          <w:szCs w:val="24"/>
        </w:rPr>
        <w:t>:</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a) organizează şi participă la întâlnirile Comitetului de prevenire a infecţiilor asociate asistenţei medicale;</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b) propune managerului sancţiuni pentru personalul care nu respectă procedurile şi protocoalele de prevenire şi limitare a infecţiilor asociate asistenţei medicale;</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c) şeful/responsabilul contractat participă în calitate de membru la şedinţele Comitetului director al unităţii sanitare şi, după caz, propune acestuia recomandări pentru implementarea corespunzătoare a planului anual de prevenire a infecţiilor, echipamente şi personal de specialitate;</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d) elaborează şi supune spre aprobare planul anual de supraveghere, prevenire şi limitare a infecţiilor asociate asistenţei medicale din unitatea sanitară;</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e) organizează, în conformitate cu metodologia elaborată de Institutul Naţional de Sănătate Publică, anual, un studiu de prevalenţă de moment a infecţiilor nosocomiale şi a consumului de antibiotice din spital;</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f) organizează şi derulează activităţi de formare a personalului unităţii în domeniul prevenirii infecţiilor asociate asistenţei medicale;</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g) organizează activitatea serviciului/compartimentului de prevenire a infecţiilor asociate asistenţei medicale pentru implementarea şi derularea activităţilor cuprinse în planul anual de supraveghere şi limitare a infecţiilor asociate asistenţei medicale al unităţii;</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h) propune şi iniţiază activităţi complementare de prevenţie sau de limitare cu caracter de urgenţă, în cazul unor situaţii de risc sau al unui focar de infecţie asociată asistenţei medicale;</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i) elaborează ghidul de izolare al unităţii sanitare şi coordonează aplicarea precauţiilor specifice în cazul depistării colonizărilor/infecţiilor cu germeni multiplurezistenţi la pacienţii internaţi;</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j) întocmeşte harta punctelor şi zonelor de risc pentru apariţia infecţiilor asociate asistenţei medicale şi elaborează procedurile şi protocoalele de prevenire şi limitare în conformitate cu aceasta;</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k) implementează metodologiile naţionale privind supravegherea bolilor transmisibile şi studiile de supraveghere a infecţiilor asociate asistenţei medicale;</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l) verifică completarea corectă a registrului de monitorizare a infecţiilor asociate asistenţei medicale de pe secţii şi centralizează datele în registrul de monitorizare a infecţiilor al unităţii;</w:t>
      </w:r>
    </w:p>
    <w:p w:rsidR="008E2F6A" w:rsidRPr="00CA2619" w:rsidRDefault="00C95D3D"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m) raportează la Direcţia de Sănătate P</w:t>
      </w:r>
      <w:r w:rsidR="008E2F6A" w:rsidRPr="00CA2619">
        <w:rPr>
          <w:rFonts w:ascii="Times New Roman" w:hAnsi="Times New Roman"/>
          <w:sz w:val="24"/>
          <w:szCs w:val="24"/>
        </w:rPr>
        <w:t>ublică judeţeană infecţiile asociate asistenţei medicale ale unităţii şi calculează rata de incidenţă a acestora pe unitate şi pe secţii;</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n) organizează şi participă la evaluarea eficienţei procedurilor de curăţenie şi dezinfecţie prin recoltarea testelor de autocontrol;</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o) colaborează cu medicul de laborator pentru cunoaşterea circulaţiei microorganismelor patogene de la nivelul secţiilor şi compartimentelor, cu precădere a celor multirezistente şi/sau cu risc epidemiologic major, pe baza planului de efectuare a testelor de autocontrol;</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p) solicită trimiterea de tulpini de microorganisme izolate la laboratoarele de referinţă, în conformitate cu metodologiile elaborate de Institutul Naţional de Sănătate Publică, în scopul obţinerii unor caracteristici suplimentare;</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q) supraveghează şi controlează buna funcţionare a procedurilor de sterilizare şi menţinere a sterilităţii pentru instrumentarul şi materialele sanitare care sunt supuse sterilizării;</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r) supraveghează şi controlează activitatea de triere, depozitare temporară şi eliminare a deşeurilor periculoase rezultate din activitatea medicală;</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s) organizează, supraveghează şi controlează respectarea circuitelor funcţionale ale unităţii, circulaţia pacienţilor şi vizitatorilor, a personalului şi, după caz, a studenţilor şi elevilor din învăţământul universitar, postuniversitar sau postliceal;</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t) avizează orice propunere a unităţii sanitare de modificare în structura unităţii;</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u) supraveghează şi controlează respectarea în secţiile medicale şi paraclinice a procedurilor de triaj, depistare şi izolare a infecţiilor asociate asistenţei medicale;</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v) răspunde prompt la informaţia primită din secţii şi demarează ancheta epidemiologică pentru toate cazurile suspecte de infecţie asociată asistenţei medicale;</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 dispune, după anunţarea prealabilă a managerului unităţii, măsurile necesare pentru limitarea difuziunii infecţiei, respectiv organizează, după caz, triaje epidemiologice şi investigaţii paraclinice necesare;</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x) întocmeşte şi definitivează ancheta epidemiologică a focarului, difuzează informaţiile necesare privind focarul, în conformitate cu legislaţia, întreprinde măsuri şi activităţi pentru evitarea riscurilor identificate în focar;</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y) solicită colaborările interdisciplinare sau propune solicitarea sprijinului extern de la direcţia de sănătate publică sau Institutul Naţional de Sănătate Publică - centru regional la care este arondat, conform reglementărilor în vigoare;</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z) raportează managerului problemele depistate sau constatate în prevenirea şi limitarea infecţiilor asociate asistenţei medicale;</w:t>
      </w:r>
    </w:p>
    <w:p w:rsidR="008E2F6A" w:rsidRPr="00CA2619" w:rsidRDefault="008E2F6A"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aa) întocmeşte rapoarte cu dovezi la dispoziţia managerului spitalului, în cazurile de investigare a responsabilităţilor pentru infecţii asociate asistenţei medicale.</w:t>
      </w:r>
    </w:p>
    <w:p w:rsidR="00A22B68" w:rsidRPr="00CA2619" w:rsidRDefault="00A22B68"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bCs/>
          <w:sz w:val="24"/>
          <w:szCs w:val="24"/>
        </w:rPr>
        <w:t xml:space="preserve">         Atribuţiile medicului de boli infecţioase sau medicului responsabil de politica de utilizare a antibioticelor din cadrul compartimentului de prevenire a infecţiilor asociate asistenţei medicale:</w:t>
      </w:r>
    </w:p>
    <w:p w:rsidR="00A22B68" w:rsidRPr="00CA2619" w:rsidRDefault="00A22B68"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a) efectuează consulturile de specialitate în spital, în vederea diagnosticării unei patologii infecţioase şi a stabilirii tratamentului etiologic necesar;</w:t>
      </w:r>
    </w:p>
    <w:p w:rsidR="00A22B68" w:rsidRPr="00CA2619" w:rsidRDefault="00A22B68"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b) elaborează politica de utilizare judicioasă a antibioticelor în unitatea sanitară, inclusiv ghidurile de tratament iniţial în principalele sindroame infecţioase şi profilaxie antibiotică;</w:t>
      </w:r>
    </w:p>
    <w:p w:rsidR="00A22B68" w:rsidRPr="00CA2619" w:rsidRDefault="00A22B68"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c) coordonează elaborarea listei de antibiotice esenţiale care să fie disponibile în mod permanent în spital;</w:t>
      </w:r>
    </w:p>
    <w:p w:rsidR="00A22B68" w:rsidRPr="00CA2619" w:rsidRDefault="00A22B68"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d) elaborează lista de antibiotice care se eliberează doar cu avizare din partea sa şi derulează activitatea de avizare a prescrierii acestor antibiotice;</w:t>
      </w:r>
    </w:p>
    <w:p w:rsidR="00A22B68" w:rsidRPr="00CA2619" w:rsidRDefault="00A22B68"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e) colaborează cu farmacistul unităţii în vederea evaluării consumului de antibiotice în unitatea sanitară;</w:t>
      </w:r>
    </w:p>
    <w:p w:rsidR="00A22B68" w:rsidRPr="00CA2619" w:rsidRDefault="00A22B68"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f) efectuează activităţi de pregătire a personalului medical în domeniul utilizării judicioase a antibioticelor;</w:t>
      </w:r>
    </w:p>
    <w:p w:rsidR="00A22B68" w:rsidRPr="00CA2619" w:rsidRDefault="00A22B68"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g) oferă consultanţă de specialitate medicilor de altă specialitate în stabilirea tratamentului antibiotic la cazurile internate, în cooperare cu medicul microbiolog/de laborator (pentru a se utiliza eficient datele de microbiologie disponibile);</w:t>
      </w:r>
    </w:p>
    <w:p w:rsidR="00A22B68" w:rsidRPr="00CA2619" w:rsidRDefault="00A22B68"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h) oferă consultanţă pentru stabilirea profilaxiei antibiotice perioperatorii şi în alte situaţii clinice, pentru pacienţii la care nu este aplicabilă schema standard de profilaxie;</w:t>
      </w:r>
    </w:p>
    <w:p w:rsidR="00A22B68" w:rsidRPr="00CA2619" w:rsidRDefault="00A22B68"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i) cooperează cu medicul microbiolog/de laborator în stabilirea testelor de sensibilitate microbiană la antibioticele utilizate, pentru a creşte relevanţa clinică a acestei activităţi;</w:t>
      </w:r>
    </w:p>
    <w:p w:rsidR="00A22B68" w:rsidRPr="00CA2619" w:rsidRDefault="00A22B68"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j) evaluează periodic cu fiecare secţie clinică în parte modul de utilizare a antibioticelor în cadrul acesteia şi propune modalităţi de îmbunătăţire a acestuia (educarea prescriptorilor);</w:t>
      </w:r>
    </w:p>
    <w:p w:rsidR="008E2F6A" w:rsidRPr="00CA2619" w:rsidRDefault="00A22B68" w:rsidP="009E069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k) elaborează raportul anual de evaluare a gradului de respectare a politicii de utilizare judicioasă a antibioticelor, a consumului de antibiotice (în primul rând, al celor de rezervă) şi propune managerului măsuri de îmbunătăţire.</w:t>
      </w:r>
    </w:p>
    <w:p w:rsidR="008E2F6A" w:rsidRPr="00CA2619" w:rsidRDefault="008E2F6A" w:rsidP="008E2F6A">
      <w:pPr>
        <w:autoSpaceDE w:val="0"/>
        <w:autoSpaceDN w:val="0"/>
        <w:adjustRightInd w:val="0"/>
        <w:spacing w:after="0" w:line="360" w:lineRule="auto"/>
        <w:rPr>
          <w:rFonts w:ascii="Times New Roman" w:hAnsi="Times New Roman"/>
          <w:sz w:val="24"/>
          <w:szCs w:val="24"/>
        </w:rPr>
      </w:pPr>
    </w:p>
    <w:p w:rsidR="007C13F9" w:rsidRPr="00CA2619" w:rsidRDefault="007C13F9" w:rsidP="007C13F9">
      <w:pPr>
        <w:spacing w:line="360" w:lineRule="auto"/>
        <w:rPr>
          <w:rFonts w:ascii="Times New Roman" w:hAnsi="Times New Roman"/>
          <w:sz w:val="24"/>
          <w:szCs w:val="24"/>
        </w:rPr>
      </w:pPr>
      <w:r w:rsidRPr="00CA2619">
        <w:rPr>
          <w:rFonts w:ascii="Times New Roman" w:hAnsi="Times New Roman"/>
          <w:sz w:val="24"/>
          <w:szCs w:val="24"/>
        </w:rPr>
        <w:tab/>
      </w:r>
      <w:bookmarkStart w:id="295" w:name="_Toc482786121"/>
      <w:bookmarkStart w:id="296" w:name="_Toc413930473"/>
      <w:r w:rsidRPr="00CA2619">
        <w:rPr>
          <w:rStyle w:val="Heading3Char"/>
          <w:rFonts w:ascii="Times New Roman" w:hAnsi="Times New Roman"/>
          <w:color w:val="auto"/>
          <w:sz w:val="24"/>
          <w:szCs w:val="24"/>
        </w:rPr>
        <w:t>8.2.1. Medicul de specialitate</w:t>
      </w:r>
      <w:bookmarkEnd w:id="295"/>
      <w:r w:rsidRPr="00CA2619">
        <w:rPr>
          <w:rFonts w:ascii="Times New Roman" w:hAnsi="Times New Roman"/>
          <w:sz w:val="24"/>
          <w:szCs w:val="24"/>
        </w:rPr>
        <w:t xml:space="preserve">  are următoarele responsabilităţi:</w:t>
      </w:r>
      <w:bookmarkEnd w:id="296"/>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 elaborează şi supune spre aprobare planul anual de supraveghere şi control al infecţiilor asociate asistenţei medicale din unitate;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 solicită includerea obiectivelor planului de activitate aprobat pentru supravegherea şi controlul infecţiilor asociate asistenţei medicale, condiţie a autorizării sanitare de funcţionare, respectiv componentă a criteriilor de acreditare;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3. organizează activitatea serviciului de supraveghere şi control al infecţiilor asociate asistenţei medicale pentru implementarea şi derularea activităţilor cuprinse în planul anual de supraveghere şi control al infecţiilor asociate asistenţei medicale al unităţii;</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4. propune şi iniţiază activităţi complementare de prevenţie sau de control cu caracter de urgenţă, în cazul unor situaţii de risc </w:t>
      </w:r>
      <w:r w:rsidR="00951CFE" w:rsidRPr="00CA2619">
        <w:rPr>
          <w:rFonts w:ascii="Times New Roman" w:hAnsi="Times New Roman"/>
          <w:sz w:val="24"/>
          <w:szCs w:val="24"/>
        </w:rPr>
        <w:t>sau focar de infecţie asociata asistentei medicale</w:t>
      </w:r>
      <w:r w:rsidRPr="00CA2619">
        <w:rPr>
          <w:rFonts w:ascii="Times New Roman" w:hAnsi="Times New Roman"/>
          <w:sz w:val="24"/>
          <w:szCs w:val="24"/>
        </w:rPr>
        <w:t>;</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5. răspunde pentru planificarea şi solicitarea aprovizionării tehnico-materiale necesare activităţilor planificate, respectiv pentru situaţii de urgenţă;</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6. răspunde pentru activitatea personalului subordonat direct din cadrul serviciului;</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7. asigură accesibilitatea la perfecţionarea/pregătirea profesională, răspunde pentru instruirea specifică a subordonaţilor direcţi şi efectuează evaluarea performanţei activităţii profesionale a subordonaţilor;</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8. coordonează elaborarea şi actualizarea anuală, împreună cu comitetul director şi cu şefii secţiilor de specialitate, a ghidului de prevenire a infecţiilor asociate asistenţei medicale, care va cuprinde: legislaţia în vigoare, definiţiile de caz pentru infecţiile asociate asistenţei medicale, protocoalele de proceduri, manopere şi tehnici de îngrijire, precauţii de izolare, standarde aseptice şi antiseptice, norme de sterilizare şi menţinere a sterilităţii, norme de dezinfecţie şi curăţenie, metode şi manopere specifice secţiilor şi specialităţilor aflate în structura unităţii, norme de igienă spitalicească, de cazare şi alimentaţie etc. Ghidul utilizează definiţiile de caz care   sunt prevăzute în anexele la O.M.S. nr. 1101/2016;</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9. colaborează cu şefii de secţie pentru implementarea măsurilor de supraveghere şi control al infecţiilor asociate asistenţei medicale în conformitate cu planul de acţiune şi ghidul propriu al unităţii;</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10. verifică respectarea normativelor şi măsurilor de prevenire;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11. organizează şi participă la sistemul de autocontrol privind evaluarea eficienţei activităţilor derulate;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12. participă şi supraveghează - în calitate de consultant - politica de antibioticoterapie  a unităţii şi secţiilor;</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13. supraveghează, din punct de vedere epidemiologic, activitatea laboratorului de diagnostic etiologic pentru infecţiile suspecte sau clinic evidente;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14. colaborează cu medicul laboratorului de microbiologie pentru cunoaşterea circulaţiei microorganismelor patogene de la nivelul secţiilor şi compartimentelor de activitate şi a caracteristicilor izolatelor sub aspectul antibiocinotipiilor;</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15. solicită şi trimite tulpini de microorganisme izolate la laboratoarele de referinţă, atât în scopul obţinerii unor caracteristici suplimentare, cât şi în cadrul auditului extern de calitate;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16. supraveghează şi controlează buna funcţionare a procedurilor de sterilizare şi menţinere a sterilităţii pentru instrumentarul şi materialele sanitare care sunt supuse sterilizării;</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17. supraveghează şi controlează efectuarea decontaminării mediului de spital prin curăţare chimică şi dezinfecţie;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18. supraveghează şi controlează activitatea blocului alimentar în aprovizionarea, depozitarea, prepararea şi distribuirea alimentelor, cu accent pe aspectele activităţii</w:t>
      </w:r>
      <w:r w:rsidR="006865EA" w:rsidRPr="00CA2619">
        <w:rPr>
          <w:rFonts w:ascii="Times New Roman" w:hAnsi="Times New Roman"/>
          <w:sz w:val="24"/>
          <w:szCs w:val="24"/>
        </w:rPr>
        <w:t xml:space="preserve"> la</w:t>
      </w:r>
      <w:r w:rsidRPr="00CA2619">
        <w:rPr>
          <w:rFonts w:ascii="Times New Roman" w:hAnsi="Times New Roman"/>
          <w:sz w:val="24"/>
          <w:szCs w:val="24"/>
        </w:rPr>
        <w:t xml:space="preserve"> bucătăria dietetic</w:t>
      </w:r>
      <w:r w:rsidR="006865EA" w:rsidRPr="00CA2619">
        <w:rPr>
          <w:rFonts w:ascii="Times New Roman" w:hAnsi="Times New Roman"/>
          <w:sz w:val="24"/>
          <w:szCs w:val="24"/>
        </w:rPr>
        <w:t>a</w:t>
      </w:r>
      <w:r w:rsidRPr="00CA2619">
        <w:rPr>
          <w:rFonts w:ascii="Times New Roman" w:hAnsi="Times New Roman"/>
          <w:sz w:val="24"/>
          <w:szCs w:val="24"/>
        </w:rPr>
        <w:t>;</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19. supraveghează şi controlează calitatea prestaţiilor efectuate la spălătorie;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20. supraveghează şi controlează activitatea de îndepărtare şi neutralizare a</w:t>
      </w:r>
      <w:r w:rsidR="006865EA" w:rsidRPr="00CA2619">
        <w:rPr>
          <w:rFonts w:ascii="Times New Roman" w:hAnsi="Times New Roman"/>
          <w:sz w:val="24"/>
          <w:szCs w:val="24"/>
        </w:rPr>
        <w:t xml:space="preserve"> </w:t>
      </w:r>
      <w:r w:rsidRPr="00CA2619">
        <w:rPr>
          <w:rFonts w:ascii="Times New Roman" w:hAnsi="Times New Roman"/>
          <w:sz w:val="24"/>
          <w:szCs w:val="24"/>
        </w:rPr>
        <w:t>reziduurilor, cu accent faţă de reziduurile periculoase rezultate din activitatea medicală;</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21. supraveghează şi controlează respectarea circuitelor funcţionale ale unităţii, circulaţia asistaţilor şi vizitatorilor, a personalului ;</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22. supraveghează şi controlează respectarea în secţiile medicale şi paraclinice a procedurilor profesionale de supraveghere, triaj, depistare, izolare, diagnostic şi tratament pentru infecţiile asociate asistenţei medicale;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23. supraveghează şi controlează corectitudinea înregistrării suspiciunilor de infecţie la asistaţi, derularea investigării etiologice a sindroamelor infecţioase, operativitatea  transmiterii informaţiilor aferente la structura de supraveghere şi control al infecţiilor asociate asistenţei medicale;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24. răspunde prompt la informaţia primită din secţii şi demarează ancheta epidemiologică pentru toate cazurile suspecte de infecţie </w:t>
      </w:r>
      <w:r w:rsidR="00902E16" w:rsidRPr="00CA2619">
        <w:rPr>
          <w:rFonts w:ascii="Times New Roman" w:hAnsi="Times New Roman"/>
          <w:sz w:val="24"/>
          <w:szCs w:val="24"/>
        </w:rPr>
        <w:t>asociata asistentei medicale</w:t>
      </w:r>
      <w:r w:rsidRPr="00CA2619">
        <w:rPr>
          <w:rFonts w:ascii="Times New Roman" w:hAnsi="Times New Roman"/>
          <w:sz w:val="24"/>
          <w:szCs w:val="24"/>
        </w:rPr>
        <w:t>;</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25. dispune, după anunţarea prealabilă a directorului medical al unităţii, măsurile necesare pentru limitarea difuziunii infecţiei, respectiv organizează, după caz, triaje epidemiologice şi investigaţii paraclinice necesare;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26. întocmeşte şi definitivează ancheta epidemiologică a focarului, difuzează informaţiile necesare privind focarul, în conformitate cu legislaţia, întreprinde măsuri şi activităţi pentru evitarea riscurilor identificate în focar;</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27. solicită colaborările interdisciplinare sau propune solicitarea sprijinului extern conform reglementărilor în vigoare;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28. coordonează activitatea colectivului din subordine în toate activităţile asumate de serviciul de supraveghere şi control al infecţiilor asociate asistenţei medicale.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32. întocmeşte, pentru subordonaţi, fişa postului şi programul de activitate;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33. raportează şefilor ierarhici problemele depistate sau constatate în prevenirea şi controlul infecţiilor asociate asistenţei medicale, prelucrează şi difuzează informaţiile legate de focarele de infecţii interioare investigate, prezintă activitatea profesională specifică în faţa comitetului director şi a consiliului medical;</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34. întocmeşte rapoarte cu dovezi la dispoziţia managerului spitalului, în cazurile de investigare a respo</w:t>
      </w:r>
      <w:r w:rsidR="0008670E" w:rsidRPr="00CA2619">
        <w:rPr>
          <w:rFonts w:ascii="Times New Roman" w:hAnsi="Times New Roman"/>
          <w:sz w:val="24"/>
          <w:szCs w:val="24"/>
        </w:rPr>
        <w:t>nsabilităţilor pentru infecţie asociata asistentei medicale</w:t>
      </w:r>
      <w:r w:rsidRPr="00CA2619">
        <w:rPr>
          <w:rFonts w:ascii="Times New Roman" w:hAnsi="Times New Roman"/>
          <w:sz w:val="24"/>
          <w:szCs w:val="24"/>
        </w:rPr>
        <w:t>.</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35. Conform Ordinului </w:t>
      </w:r>
      <w:r w:rsidR="009C1869" w:rsidRPr="00CA2619">
        <w:rPr>
          <w:rFonts w:ascii="Times New Roman" w:hAnsi="Times New Roman"/>
          <w:sz w:val="24"/>
          <w:szCs w:val="24"/>
        </w:rPr>
        <w:t>nr. 1226/</w:t>
      </w:r>
      <w:r w:rsidRPr="00CA2619">
        <w:rPr>
          <w:rFonts w:ascii="Times New Roman" w:hAnsi="Times New Roman"/>
          <w:sz w:val="24"/>
          <w:szCs w:val="24"/>
        </w:rPr>
        <w:t>2012 pentru aprobarea Normelor tehnice privind gestionarea deşeurilor rezultate din activităţi medicale şi a Metodologiei de culegere a datelor pentru baza naţională de date privind deşeurile rezultate din activităţi medicale, are următoarele atribuţii:</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 participă la stabilirea codului de procedură a sistemului de gestionare a deşeurilor periculoase: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b) participă la buna funcţionare a sistemului de gestionare a deşeurilor periculoase, colaborând cu coordonatorul activităţii de protecţie a mediului în scopul derulării  unui sistem de gestionare corect şi eficient a deşeurilor periculoase rezultate din activitatea medicală.</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c) supraveghează activitatea personalului implicat în gestionarea deşeurilor periculoase;</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d) răspunde de educarea şi formarea continuă a personalului;</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 elaborează şi aplică planul de educare şi formare continuă;</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f) participă la coordonarea investigaţiei-sondaj pentru determinarea cantităţilor produse pe tipuri de deşeuri, în vederea completării bazei de date naţionale şi a evidenţei gestiunii deşeurilor.</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Păstrază confidenţialitatea asupra informaţiilor de care ia cunoştinţă în exercitarea atribuţiilor specifice postului,</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36.  Se preocupă în mod continuu de îmbunătăţirea cunoştinţelor profesionale.</w:t>
      </w:r>
    </w:p>
    <w:p w:rsidR="007C13F9" w:rsidRPr="00CA2619" w:rsidRDefault="007C13F9" w:rsidP="007C13F9">
      <w:p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 xml:space="preserve">37. Respectă secretul </w:t>
      </w:r>
      <w:r w:rsidR="00CF408F" w:rsidRPr="00CA2619">
        <w:rPr>
          <w:rFonts w:ascii="Times New Roman" w:hAnsi="Times New Roman"/>
          <w:sz w:val="24"/>
          <w:szCs w:val="24"/>
        </w:rPr>
        <w:t>professional,</w:t>
      </w:r>
      <w:r w:rsidRPr="00CA2619">
        <w:rPr>
          <w:rFonts w:ascii="Times New Roman" w:hAnsi="Times New Roman"/>
          <w:sz w:val="24"/>
          <w:szCs w:val="24"/>
        </w:rPr>
        <w:t xml:space="preserve"> confidenţialitatea informaţiei medicale.</w:t>
      </w:r>
    </w:p>
    <w:p w:rsidR="007C13F9" w:rsidRPr="00CA2619" w:rsidRDefault="007C13F9" w:rsidP="007C13F9">
      <w:pPr>
        <w:spacing w:after="0" w:line="360" w:lineRule="auto"/>
        <w:jc w:val="both"/>
        <w:rPr>
          <w:rFonts w:ascii="Times New Roman" w:hAnsi="Times New Roman"/>
          <w:sz w:val="24"/>
          <w:szCs w:val="24"/>
        </w:rPr>
      </w:pPr>
      <w:r w:rsidRPr="00CA2619">
        <w:rPr>
          <w:rFonts w:ascii="Times New Roman" w:hAnsi="Times New Roman"/>
          <w:sz w:val="24"/>
          <w:szCs w:val="24"/>
        </w:rPr>
        <w:t>38. 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7C13F9" w:rsidRPr="00CA2619" w:rsidRDefault="007C13F9" w:rsidP="007C13F9">
      <w:pPr>
        <w:widowControl w:val="0"/>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39.  Asigura si respecta confidentialitatea si anonimatul  pacientilor</w:t>
      </w:r>
    </w:p>
    <w:p w:rsidR="007C13F9" w:rsidRPr="00CA2619" w:rsidRDefault="007C13F9" w:rsidP="007C13F9">
      <w:pPr>
        <w:widowControl w:val="0"/>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40. </w:t>
      </w:r>
      <w:r w:rsidRPr="00CA2619">
        <w:rPr>
          <w:rFonts w:ascii="Times New Roman" w:hAnsi="Times New Roman"/>
          <w:sz w:val="24"/>
          <w:szCs w:val="24"/>
        </w:rPr>
        <w:t>Se preocu</w:t>
      </w:r>
      <w:r w:rsidR="00CF408F" w:rsidRPr="00CA2619">
        <w:rPr>
          <w:rFonts w:ascii="Times New Roman" w:hAnsi="Times New Roman"/>
          <w:sz w:val="24"/>
          <w:szCs w:val="24"/>
        </w:rPr>
        <w:t xml:space="preserve">pa de imbunatatirea calitatii </w:t>
      </w:r>
      <w:r w:rsidRPr="00CA2619">
        <w:rPr>
          <w:rFonts w:ascii="Times New Roman" w:hAnsi="Times New Roman"/>
          <w:sz w:val="24"/>
          <w:szCs w:val="24"/>
        </w:rPr>
        <w:t>conditiilor de  cazare, igiena .</w:t>
      </w:r>
    </w:p>
    <w:p w:rsidR="007C13F9" w:rsidRPr="00CA2619" w:rsidRDefault="007C13F9" w:rsidP="007C13F9">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tab/>
      </w:r>
      <w:bookmarkStart w:id="297" w:name="_Toc413930474"/>
      <w:bookmarkStart w:id="298" w:name="_Toc482786122"/>
      <w:r w:rsidRPr="00CA2619">
        <w:rPr>
          <w:rFonts w:ascii="Times New Roman" w:hAnsi="Times New Roman"/>
          <w:color w:val="auto"/>
          <w:sz w:val="24"/>
          <w:szCs w:val="24"/>
        </w:rPr>
        <w:t>8.2.2. Asistentul de igiena</w:t>
      </w:r>
      <w:bookmarkEnd w:id="297"/>
      <w:bookmarkEnd w:id="298"/>
    </w:p>
    <w:p w:rsidR="007C13F9" w:rsidRPr="00CA2619" w:rsidRDefault="007C13F9" w:rsidP="007C13F9">
      <w:pPr>
        <w:numPr>
          <w:ilvl w:val="1"/>
          <w:numId w:val="53"/>
        </w:numPr>
        <w:spacing w:after="0" w:line="360" w:lineRule="auto"/>
        <w:rPr>
          <w:rFonts w:ascii="Times New Roman" w:hAnsi="Times New Roman"/>
          <w:sz w:val="24"/>
          <w:szCs w:val="24"/>
        </w:rPr>
      </w:pPr>
      <w:r w:rsidRPr="00CA2619">
        <w:rPr>
          <w:rFonts w:ascii="Times New Roman" w:hAnsi="Times New Roman"/>
          <w:sz w:val="24"/>
          <w:szCs w:val="24"/>
        </w:rPr>
        <w:t xml:space="preserve">in exercitarea profesiei, asistentul medical de igiena isi organizeaza activitatea utilizand eficient timpul </w:t>
      </w:r>
      <w:r w:rsidR="00B35753" w:rsidRPr="00CA2619">
        <w:rPr>
          <w:rFonts w:ascii="Times New Roman" w:hAnsi="Times New Roman"/>
          <w:sz w:val="24"/>
          <w:szCs w:val="24"/>
        </w:rPr>
        <w:t xml:space="preserve">in </w:t>
      </w:r>
      <w:r w:rsidRPr="00CA2619">
        <w:rPr>
          <w:rFonts w:ascii="Times New Roman" w:hAnsi="Times New Roman"/>
          <w:sz w:val="24"/>
          <w:szCs w:val="24"/>
        </w:rPr>
        <w:t>functie de tipul de activitate</w:t>
      </w:r>
    </w:p>
    <w:p w:rsidR="007C13F9" w:rsidRPr="00CA2619" w:rsidRDefault="007C13F9" w:rsidP="007C13F9">
      <w:pPr>
        <w:numPr>
          <w:ilvl w:val="1"/>
          <w:numId w:val="54"/>
        </w:numPr>
        <w:spacing w:after="0" w:line="360" w:lineRule="auto"/>
        <w:rPr>
          <w:rFonts w:ascii="Times New Roman" w:hAnsi="Times New Roman"/>
          <w:sz w:val="24"/>
          <w:szCs w:val="24"/>
        </w:rPr>
      </w:pPr>
      <w:r w:rsidRPr="00CA2619">
        <w:rPr>
          <w:rFonts w:ascii="Times New Roman" w:hAnsi="Times New Roman"/>
          <w:sz w:val="24"/>
          <w:szCs w:val="24"/>
        </w:rPr>
        <w:t>identifica problemele din spital, intocmeste un plan de activitate, stabileste prioritatile si actioneaza specific, in functie de nevoi</w:t>
      </w:r>
    </w:p>
    <w:p w:rsidR="007C13F9" w:rsidRPr="00CA2619" w:rsidRDefault="007C13F9" w:rsidP="007C13F9">
      <w:pPr>
        <w:numPr>
          <w:ilvl w:val="1"/>
          <w:numId w:val="55"/>
        </w:numPr>
        <w:spacing w:after="0" w:line="360" w:lineRule="auto"/>
        <w:jc w:val="both"/>
        <w:rPr>
          <w:rFonts w:ascii="Times New Roman" w:hAnsi="Times New Roman"/>
          <w:sz w:val="24"/>
          <w:szCs w:val="24"/>
        </w:rPr>
      </w:pPr>
      <w:r w:rsidRPr="00CA2619">
        <w:rPr>
          <w:rFonts w:ascii="Times New Roman" w:hAnsi="Times New Roman"/>
          <w:sz w:val="24"/>
          <w:szCs w:val="24"/>
        </w:rPr>
        <w:t>intocmeste, sub semnatura proprie, documente legate de activitatea in profil, din proprie initiativa si la dispozitia persoanelor ierarhice superioare</w:t>
      </w:r>
    </w:p>
    <w:p w:rsidR="007C13F9" w:rsidRPr="00CA2619" w:rsidRDefault="007C13F9" w:rsidP="007C13F9">
      <w:pPr>
        <w:numPr>
          <w:ilvl w:val="1"/>
          <w:numId w:val="55"/>
        </w:numPr>
        <w:spacing w:after="0" w:line="360" w:lineRule="auto"/>
        <w:jc w:val="both"/>
        <w:rPr>
          <w:rFonts w:ascii="Times New Roman" w:hAnsi="Times New Roman"/>
          <w:sz w:val="24"/>
          <w:szCs w:val="24"/>
        </w:rPr>
      </w:pPr>
      <w:r w:rsidRPr="00CA2619">
        <w:rPr>
          <w:rFonts w:ascii="Times New Roman" w:hAnsi="Times New Roman"/>
          <w:sz w:val="24"/>
          <w:szCs w:val="24"/>
        </w:rPr>
        <w:t>expertizeaza si intocmeste referatul de expertiza a obiectivelor, in vederea acordarii vizei anuale, sau pentru obtinerea avizului sanitar sau Autorizatiei Sanitare de Functionare</w:t>
      </w:r>
    </w:p>
    <w:p w:rsidR="007C13F9" w:rsidRPr="00CA2619" w:rsidRDefault="007C13F9" w:rsidP="007C13F9">
      <w:pPr>
        <w:numPr>
          <w:ilvl w:val="1"/>
          <w:numId w:val="56"/>
        </w:numPr>
        <w:spacing w:after="0" w:line="360" w:lineRule="auto"/>
        <w:jc w:val="both"/>
        <w:rPr>
          <w:rFonts w:ascii="Times New Roman" w:hAnsi="Times New Roman"/>
          <w:sz w:val="24"/>
          <w:szCs w:val="24"/>
        </w:rPr>
      </w:pPr>
      <w:r w:rsidRPr="00CA2619">
        <w:rPr>
          <w:rFonts w:ascii="Times New Roman" w:hAnsi="Times New Roman"/>
          <w:sz w:val="24"/>
          <w:szCs w:val="24"/>
        </w:rPr>
        <w:t>pentru grupurile cu risc epidemiogen efectueaza ancheta epidemiologica, stabileste masurile de lupta in focar, le urmareste si le supravegheaza</w:t>
      </w:r>
    </w:p>
    <w:p w:rsidR="007C13F9" w:rsidRPr="00CA2619" w:rsidRDefault="007C13F9" w:rsidP="007C13F9">
      <w:pPr>
        <w:numPr>
          <w:ilvl w:val="1"/>
          <w:numId w:val="57"/>
        </w:numPr>
        <w:spacing w:after="0" w:line="360" w:lineRule="auto"/>
        <w:jc w:val="both"/>
        <w:rPr>
          <w:rFonts w:ascii="Times New Roman" w:hAnsi="Times New Roman"/>
          <w:sz w:val="24"/>
          <w:szCs w:val="24"/>
        </w:rPr>
      </w:pPr>
      <w:r w:rsidRPr="00CA2619">
        <w:rPr>
          <w:rFonts w:ascii="Times New Roman" w:hAnsi="Times New Roman"/>
          <w:sz w:val="24"/>
          <w:szCs w:val="24"/>
        </w:rPr>
        <w:t>recolteaza probe, prin proceduri calificate, pentru examenele de laborator planificate, la suspiciunea sau solicitarea celor in drept, dupa caz: biologice, alimentare, chimice, toxicologice, bacteriologice, virusologice, etc., asigurand transportul la laborator, in conditii optime. Urmareste rezultatele, informeaza seful ierarhic si propune masuri concrete de solutionare</w:t>
      </w:r>
    </w:p>
    <w:p w:rsidR="007C13F9" w:rsidRPr="00CA2619" w:rsidRDefault="007C13F9" w:rsidP="007C13F9">
      <w:pPr>
        <w:numPr>
          <w:ilvl w:val="1"/>
          <w:numId w:val="58"/>
        </w:numPr>
        <w:spacing w:after="0" w:line="360" w:lineRule="auto"/>
        <w:jc w:val="both"/>
        <w:rPr>
          <w:rFonts w:ascii="Times New Roman" w:hAnsi="Times New Roman"/>
          <w:sz w:val="24"/>
          <w:szCs w:val="24"/>
        </w:rPr>
      </w:pPr>
      <w:r w:rsidRPr="00CA2619">
        <w:rPr>
          <w:rFonts w:ascii="Times New Roman" w:hAnsi="Times New Roman"/>
          <w:sz w:val="24"/>
          <w:szCs w:val="24"/>
        </w:rPr>
        <w:t>verifica si constata, calitatea factorilor de mediu, controleaza respectarea protectiei  sanitare a aerului atmosferic, solului, subsolului si apei</w:t>
      </w:r>
    </w:p>
    <w:p w:rsidR="007C13F9" w:rsidRPr="00CA2619" w:rsidRDefault="007C13F9" w:rsidP="007C13F9">
      <w:pPr>
        <w:numPr>
          <w:ilvl w:val="1"/>
          <w:numId w:val="59"/>
        </w:numPr>
        <w:spacing w:after="0" w:line="360" w:lineRule="auto"/>
        <w:jc w:val="both"/>
        <w:rPr>
          <w:rFonts w:ascii="Times New Roman" w:hAnsi="Times New Roman"/>
          <w:sz w:val="24"/>
          <w:szCs w:val="24"/>
        </w:rPr>
      </w:pPr>
      <w:r w:rsidRPr="00CA2619">
        <w:rPr>
          <w:rFonts w:ascii="Times New Roman" w:hAnsi="Times New Roman"/>
          <w:sz w:val="24"/>
          <w:szCs w:val="24"/>
        </w:rPr>
        <w:t>controleaza si verifica, prin inspectie, conditiile igienico-sanitare si antiepidemice, in toate compartimentele spitalului, urmareste respectarea normelor de igiena</w:t>
      </w:r>
    </w:p>
    <w:p w:rsidR="007C13F9" w:rsidRPr="00CA2619" w:rsidRDefault="007C13F9" w:rsidP="007C13F9">
      <w:pPr>
        <w:numPr>
          <w:ilvl w:val="1"/>
          <w:numId w:val="60"/>
        </w:numPr>
        <w:spacing w:after="0" w:line="360" w:lineRule="auto"/>
        <w:jc w:val="both"/>
        <w:rPr>
          <w:rFonts w:ascii="Times New Roman" w:hAnsi="Times New Roman"/>
          <w:sz w:val="24"/>
          <w:szCs w:val="24"/>
        </w:rPr>
      </w:pPr>
      <w:r w:rsidRPr="00CA2619">
        <w:rPr>
          <w:rFonts w:ascii="Times New Roman" w:hAnsi="Times New Roman"/>
          <w:sz w:val="24"/>
          <w:szCs w:val="24"/>
        </w:rPr>
        <w:t>verifica si constata oficial efectuarea la termen a controlului medical la angajare si periodic, a personalului din toate obiectivele precizate de legislatia in vigoare</w:t>
      </w:r>
    </w:p>
    <w:p w:rsidR="007C13F9" w:rsidRPr="00CA2619" w:rsidRDefault="007C13F9" w:rsidP="007C13F9">
      <w:pPr>
        <w:numPr>
          <w:ilvl w:val="1"/>
          <w:numId w:val="61"/>
        </w:numPr>
        <w:spacing w:after="0" w:line="360" w:lineRule="auto"/>
        <w:jc w:val="both"/>
        <w:rPr>
          <w:rFonts w:ascii="Times New Roman" w:hAnsi="Times New Roman"/>
          <w:sz w:val="24"/>
          <w:szCs w:val="24"/>
        </w:rPr>
      </w:pPr>
      <w:r w:rsidRPr="00CA2619">
        <w:rPr>
          <w:rFonts w:ascii="Times New Roman" w:hAnsi="Times New Roman"/>
          <w:sz w:val="24"/>
          <w:szCs w:val="24"/>
        </w:rPr>
        <w:t>controleaza si verifica aprovizionarea ritmica cu materiale specifice activitatii antiepidermice, a echipamentului de lucru si de protectie si modul lor de utilizare, precum si aplicarea corecta a masurilor DDD, conform legislatiei in vigoare</w:t>
      </w:r>
    </w:p>
    <w:p w:rsidR="007C13F9" w:rsidRPr="00CA2619" w:rsidRDefault="007C13F9" w:rsidP="007C13F9">
      <w:pPr>
        <w:numPr>
          <w:ilvl w:val="1"/>
          <w:numId w:val="62"/>
        </w:numPr>
        <w:spacing w:after="0" w:line="360" w:lineRule="auto"/>
        <w:jc w:val="both"/>
        <w:rPr>
          <w:rFonts w:ascii="Times New Roman" w:hAnsi="Times New Roman"/>
          <w:sz w:val="24"/>
          <w:szCs w:val="24"/>
        </w:rPr>
      </w:pPr>
      <w:r w:rsidRPr="00CA2619">
        <w:rPr>
          <w:rFonts w:ascii="Times New Roman" w:hAnsi="Times New Roman"/>
          <w:sz w:val="24"/>
          <w:szCs w:val="24"/>
        </w:rPr>
        <w:lastRenderedPageBreak/>
        <w:t>verifica si urmareste respectarea tuturor normelor igienico-sanitare privind: colectarea, pastrarea, tratarea, neutralizarea deseurilor (solide si lichide), a apelor uzate (incusiv cele fecaloid menajere) si a produselor biologice rezultate din activitatea gospodariilor personale si din alete obiective</w:t>
      </w:r>
    </w:p>
    <w:p w:rsidR="007C13F9" w:rsidRPr="00CA2619" w:rsidRDefault="007C13F9" w:rsidP="007C13F9">
      <w:pPr>
        <w:numPr>
          <w:ilvl w:val="1"/>
          <w:numId w:val="63"/>
        </w:numPr>
        <w:spacing w:after="0" w:line="360" w:lineRule="auto"/>
        <w:jc w:val="both"/>
        <w:rPr>
          <w:rFonts w:ascii="Times New Roman" w:hAnsi="Times New Roman"/>
          <w:sz w:val="24"/>
          <w:szCs w:val="24"/>
        </w:rPr>
      </w:pPr>
      <w:r w:rsidRPr="00CA2619">
        <w:rPr>
          <w:rFonts w:ascii="Times New Roman" w:hAnsi="Times New Roman"/>
          <w:sz w:val="24"/>
          <w:szCs w:val="24"/>
        </w:rPr>
        <w:t>constata prin metode specifice si dispune scoaterea din consum, sau conditioneaza punerea in consum a alimentelor care nu corespund normelor sanitare</w:t>
      </w:r>
    </w:p>
    <w:p w:rsidR="007C13F9" w:rsidRPr="00CA2619" w:rsidRDefault="007C13F9" w:rsidP="007C13F9">
      <w:pPr>
        <w:numPr>
          <w:ilvl w:val="1"/>
          <w:numId w:val="64"/>
        </w:numPr>
        <w:tabs>
          <w:tab w:val="clear" w:pos="502"/>
          <w:tab w:val="num" w:pos="142"/>
        </w:tabs>
        <w:spacing w:after="0" w:line="360" w:lineRule="auto"/>
        <w:jc w:val="both"/>
        <w:rPr>
          <w:rFonts w:ascii="Times New Roman" w:hAnsi="Times New Roman"/>
          <w:sz w:val="24"/>
          <w:szCs w:val="24"/>
        </w:rPr>
      </w:pPr>
      <w:r w:rsidRPr="00CA2619">
        <w:rPr>
          <w:rFonts w:ascii="Times New Roman" w:hAnsi="Times New Roman"/>
          <w:sz w:val="24"/>
          <w:szCs w:val="24"/>
        </w:rPr>
        <w:t>verifica periodic cunostiintele profesionale privind infectiile asociate asistenţei medicale si organizeaza instruirea asistentilor medicali si a personalului auxiliar in acest domeniu</w:t>
      </w:r>
    </w:p>
    <w:p w:rsidR="007C13F9" w:rsidRPr="00CA2619" w:rsidRDefault="007C13F9" w:rsidP="007C13F9">
      <w:pPr>
        <w:numPr>
          <w:ilvl w:val="1"/>
          <w:numId w:val="65"/>
        </w:numPr>
        <w:tabs>
          <w:tab w:val="clear" w:pos="502"/>
          <w:tab w:val="num" w:pos="142"/>
        </w:tabs>
        <w:spacing w:after="0" w:line="360" w:lineRule="auto"/>
        <w:jc w:val="both"/>
        <w:rPr>
          <w:rFonts w:ascii="Times New Roman" w:hAnsi="Times New Roman"/>
          <w:sz w:val="24"/>
          <w:szCs w:val="24"/>
        </w:rPr>
      </w:pPr>
      <w:r w:rsidRPr="00CA2619">
        <w:rPr>
          <w:rFonts w:ascii="Times New Roman" w:hAnsi="Times New Roman"/>
          <w:sz w:val="24"/>
          <w:szCs w:val="24"/>
        </w:rPr>
        <w:t>utilizeaza si pastreaza, in bune conditii echipamentele si instrumentul din dotare, supravegheaza colectarea materialelor si instrumentelor de unica folosinta utilizat si se asigura  depozitarea acestora in vederea distrugerii</w:t>
      </w:r>
    </w:p>
    <w:p w:rsidR="007C13F9" w:rsidRPr="00CA2619" w:rsidRDefault="007C13F9" w:rsidP="007C13F9">
      <w:pPr>
        <w:numPr>
          <w:ilvl w:val="1"/>
          <w:numId w:val="66"/>
        </w:numPr>
        <w:tabs>
          <w:tab w:val="clear" w:pos="502"/>
          <w:tab w:val="num" w:pos="142"/>
        </w:tabs>
        <w:spacing w:after="0" w:line="360" w:lineRule="auto"/>
        <w:jc w:val="both"/>
        <w:rPr>
          <w:rFonts w:ascii="Times New Roman" w:hAnsi="Times New Roman"/>
          <w:sz w:val="24"/>
          <w:szCs w:val="24"/>
          <w:lang w:val="sv-SE"/>
        </w:rPr>
      </w:pPr>
      <w:r w:rsidRPr="00CA2619">
        <w:rPr>
          <w:rFonts w:ascii="Times New Roman" w:hAnsi="Times New Roman"/>
          <w:sz w:val="24"/>
          <w:szCs w:val="24"/>
          <w:lang w:val="sv-SE"/>
        </w:rPr>
        <w:t>participa la procesul de formare a viitorilor asistenti medicali de igiena</w:t>
      </w:r>
    </w:p>
    <w:p w:rsidR="007C13F9" w:rsidRPr="00CA2619" w:rsidRDefault="007C13F9" w:rsidP="007C13F9">
      <w:pPr>
        <w:numPr>
          <w:ilvl w:val="1"/>
          <w:numId w:val="67"/>
        </w:numPr>
        <w:tabs>
          <w:tab w:val="clear" w:pos="502"/>
          <w:tab w:val="num" w:pos="142"/>
        </w:tabs>
        <w:spacing w:after="0" w:line="360" w:lineRule="auto"/>
        <w:jc w:val="both"/>
        <w:rPr>
          <w:rFonts w:ascii="Times New Roman" w:hAnsi="Times New Roman"/>
          <w:sz w:val="24"/>
          <w:szCs w:val="24"/>
        </w:rPr>
      </w:pPr>
      <w:r w:rsidRPr="00CA2619">
        <w:rPr>
          <w:rFonts w:ascii="Times New Roman" w:hAnsi="Times New Roman"/>
          <w:sz w:val="24"/>
          <w:szCs w:val="24"/>
        </w:rPr>
        <w:t>respecta secretul profesional si codul de etica al asistentului medical</w:t>
      </w:r>
    </w:p>
    <w:p w:rsidR="007C13F9" w:rsidRPr="00CA2619" w:rsidRDefault="007C13F9" w:rsidP="007C13F9">
      <w:pPr>
        <w:numPr>
          <w:ilvl w:val="1"/>
          <w:numId w:val="68"/>
        </w:numPr>
        <w:tabs>
          <w:tab w:val="clear" w:pos="502"/>
          <w:tab w:val="num" w:pos="142"/>
        </w:tabs>
        <w:spacing w:after="0" w:line="360" w:lineRule="auto"/>
        <w:jc w:val="both"/>
        <w:rPr>
          <w:rFonts w:ascii="Times New Roman" w:hAnsi="Times New Roman"/>
          <w:sz w:val="24"/>
          <w:szCs w:val="24"/>
        </w:rPr>
      </w:pPr>
      <w:r w:rsidRPr="00CA2619">
        <w:rPr>
          <w:rFonts w:ascii="Times New Roman" w:hAnsi="Times New Roman"/>
          <w:sz w:val="24"/>
          <w:szCs w:val="24"/>
        </w:rPr>
        <w:t>respecta regulamentul de ordine interioara</w:t>
      </w:r>
    </w:p>
    <w:p w:rsidR="007C13F9" w:rsidRPr="00CA2619" w:rsidRDefault="007C13F9" w:rsidP="007C13F9">
      <w:pPr>
        <w:widowControl w:val="0"/>
        <w:numPr>
          <w:ilvl w:val="0"/>
          <w:numId w:val="68"/>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Respecta si aplica </w:t>
      </w:r>
      <w:r w:rsidR="00ED4C0D" w:rsidRPr="00CA2619">
        <w:rPr>
          <w:rFonts w:ascii="Times New Roman" w:hAnsi="Times New Roman"/>
          <w:bCs/>
          <w:sz w:val="24"/>
          <w:szCs w:val="24"/>
        </w:rPr>
        <w:t>O</w:t>
      </w:r>
      <w:r w:rsidR="009C1869" w:rsidRPr="00CA2619">
        <w:rPr>
          <w:rFonts w:ascii="Times New Roman" w:hAnsi="Times New Roman"/>
          <w:bCs/>
          <w:sz w:val="24"/>
          <w:szCs w:val="24"/>
        </w:rPr>
        <w:t>MS nr</w:t>
      </w:r>
      <w:r w:rsidR="00ED4C0D" w:rsidRPr="00CA2619">
        <w:rPr>
          <w:rFonts w:ascii="Times New Roman" w:hAnsi="Times New Roman"/>
          <w:bCs/>
          <w:sz w:val="24"/>
          <w:szCs w:val="24"/>
        </w:rPr>
        <w:t>.</w:t>
      </w:r>
      <w:r w:rsidR="009C1869" w:rsidRPr="00CA2619">
        <w:rPr>
          <w:rFonts w:ascii="Times New Roman" w:hAnsi="Times New Roman"/>
          <w:bCs/>
          <w:sz w:val="24"/>
          <w:szCs w:val="24"/>
        </w:rPr>
        <w:t xml:space="preserve"> 1226/</w:t>
      </w:r>
      <w:r w:rsidRPr="00CA2619">
        <w:rPr>
          <w:rFonts w:ascii="Times New Roman" w:hAnsi="Times New Roman"/>
          <w:bCs/>
          <w:sz w:val="24"/>
          <w:szCs w:val="24"/>
        </w:rPr>
        <w:t xml:space="preserve">03.12.2012 </w:t>
      </w:r>
      <w:r w:rsidRPr="00CA2619">
        <w:rPr>
          <w:rFonts w:ascii="Times New Roman" w:hAnsi="Times New Roman"/>
          <w:sz w:val="24"/>
          <w:szCs w:val="24"/>
        </w:rPr>
        <w:t xml:space="preserve">referitor la normele tehnice privind gestionarea deseurilor rezultate din activitatile medicale, publicat in </w:t>
      </w:r>
      <w:r w:rsidRPr="00CA2619">
        <w:rPr>
          <w:rFonts w:ascii="Times New Roman" w:hAnsi="Times New Roman"/>
          <w:bCs/>
          <w:sz w:val="24"/>
          <w:szCs w:val="24"/>
        </w:rPr>
        <w:t>MO nr. 855/18.12.2012.</w:t>
      </w:r>
      <w:r w:rsidRPr="00CA2619">
        <w:rPr>
          <w:rFonts w:ascii="Times New Roman" w:hAnsi="Times New Roman"/>
          <w:sz w:val="24"/>
          <w:szCs w:val="24"/>
        </w:rPr>
        <w:t xml:space="preserve"> </w:t>
      </w:r>
    </w:p>
    <w:p w:rsidR="007C13F9" w:rsidRPr="00CA2619" w:rsidRDefault="007C13F9" w:rsidP="007C13F9">
      <w:pPr>
        <w:numPr>
          <w:ilvl w:val="0"/>
          <w:numId w:val="74"/>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identifica  infectiile as</w:t>
      </w:r>
      <w:r w:rsidR="00F63F73" w:rsidRPr="00CA2619">
        <w:rPr>
          <w:rFonts w:ascii="Times New Roman" w:hAnsi="Times New Roman"/>
          <w:sz w:val="24"/>
          <w:szCs w:val="24"/>
        </w:rPr>
        <w:t>ociate asistenţei medicale conform</w:t>
      </w:r>
      <w:r w:rsidRPr="00CA2619">
        <w:rPr>
          <w:rFonts w:ascii="Times New Roman" w:hAnsi="Times New Roman"/>
          <w:sz w:val="24"/>
          <w:szCs w:val="24"/>
        </w:rPr>
        <w:t xml:space="preserve"> OMS </w:t>
      </w:r>
      <w:r w:rsidR="00F63F73" w:rsidRPr="00CA2619">
        <w:rPr>
          <w:rFonts w:ascii="Times New Roman" w:hAnsi="Times New Roman"/>
          <w:sz w:val="24"/>
          <w:szCs w:val="24"/>
        </w:rPr>
        <w:t xml:space="preserve">nr. </w:t>
      </w:r>
      <w:r w:rsidRPr="00CA2619">
        <w:rPr>
          <w:rFonts w:ascii="Times New Roman" w:hAnsi="Times New Roman"/>
          <w:sz w:val="24"/>
          <w:szCs w:val="24"/>
        </w:rPr>
        <w:t>1101/2016 , privind normele de supraveghere, prevenire si control  al infectiilor asociate asistenţei medicale  in unitatile sanitare;</w:t>
      </w:r>
    </w:p>
    <w:p w:rsidR="007C13F9" w:rsidRPr="00CA2619" w:rsidRDefault="007C13F9" w:rsidP="007C13F9">
      <w:pPr>
        <w:numPr>
          <w:ilvl w:val="0"/>
          <w:numId w:val="73"/>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 xml:space="preserve">sa isi insuseasca  si sa respecte  prevederile legislatiei  din domeiul securitatii  si sanatatii in munca  si masurile de aplicare a acestora   conform Legii </w:t>
      </w:r>
      <w:r w:rsidR="00F63F73" w:rsidRPr="00CA2619">
        <w:rPr>
          <w:rFonts w:ascii="Times New Roman" w:hAnsi="Times New Roman"/>
          <w:sz w:val="24"/>
          <w:szCs w:val="24"/>
        </w:rPr>
        <w:t xml:space="preserve">nr. </w:t>
      </w:r>
      <w:r w:rsidRPr="00CA2619">
        <w:rPr>
          <w:rFonts w:ascii="Times New Roman" w:hAnsi="Times New Roman"/>
          <w:sz w:val="24"/>
          <w:szCs w:val="24"/>
        </w:rPr>
        <w:t>319/2006,cap.IV art.23 (b) , privind securitatea si sanatatea in munca ;</w:t>
      </w:r>
    </w:p>
    <w:p w:rsidR="007C13F9" w:rsidRPr="00CA2619" w:rsidRDefault="007C13F9" w:rsidP="007C13F9">
      <w:pPr>
        <w:numPr>
          <w:ilvl w:val="0"/>
          <w:numId w:val="73"/>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 xml:space="preserve">sa respecte regulile si masurile de aparare  impotriva  incendiilor,  aduse </w:t>
      </w:r>
      <w:r w:rsidR="00F26347" w:rsidRPr="00CA2619">
        <w:rPr>
          <w:rFonts w:ascii="Times New Roman" w:hAnsi="Times New Roman"/>
          <w:sz w:val="24"/>
          <w:szCs w:val="24"/>
        </w:rPr>
        <w:t>la cunostiinta, sub orice forma; sa actioneze</w:t>
      </w:r>
      <w:r w:rsidRPr="00CA2619">
        <w:rPr>
          <w:rFonts w:ascii="Times New Roman" w:hAnsi="Times New Roman"/>
          <w:sz w:val="24"/>
          <w:szCs w:val="24"/>
        </w:rPr>
        <w:t>, in conformitate cu procedurile stabilite  la locul de munca, in cazul aparitiei  oricarui pericol im</w:t>
      </w:r>
      <w:r w:rsidR="00F26347"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F63F73" w:rsidRPr="00CA2619">
        <w:rPr>
          <w:rFonts w:ascii="Times New Roman" w:hAnsi="Times New Roman"/>
          <w:sz w:val="24"/>
          <w:szCs w:val="24"/>
        </w:rPr>
        <w:t xml:space="preserve">nr. </w:t>
      </w:r>
      <w:r w:rsidRPr="00CA2619">
        <w:rPr>
          <w:rFonts w:ascii="Times New Roman" w:hAnsi="Times New Roman"/>
          <w:sz w:val="24"/>
          <w:szCs w:val="24"/>
        </w:rPr>
        <w:t>307/2006 art.22 , ( a, f), privind apararea impotriva incendiilor.</w:t>
      </w:r>
    </w:p>
    <w:p w:rsidR="007C13F9" w:rsidRPr="00CA2619" w:rsidRDefault="007C13F9" w:rsidP="007C13F9">
      <w:pPr>
        <w:numPr>
          <w:ilvl w:val="0"/>
          <w:numId w:val="73"/>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are obligatia sa cunoasca reglementarile si legislatia specifica in vigoare</w:t>
      </w:r>
    </w:p>
    <w:p w:rsidR="007C13F9" w:rsidRPr="00CA2619" w:rsidRDefault="007C13F9" w:rsidP="007C13F9">
      <w:pPr>
        <w:numPr>
          <w:ilvl w:val="0"/>
          <w:numId w:val="72"/>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asigura pastrarea si folosirea in bune conditii a tuturor  bunurilor spitalului</w:t>
      </w:r>
    </w:p>
    <w:p w:rsidR="007C13F9" w:rsidRPr="00CA2619" w:rsidRDefault="007C13F9" w:rsidP="007C13F9">
      <w:pPr>
        <w:numPr>
          <w:ilvl w:val="0"/>
          <w:numId w:val="70"/>
        </w:numPr>
        <w:tabs>
          <w:tab w:val="num" w:pos="1230"/>
        </w:tabs>
        <w:spacing w:after="0" w:line="360" w:lineRule="auto"/>
        <w:jc w:val="both"/>
        <w:rPr>
          <w:rFonts w:ascii="Times New Roman" w:hAnsi="Times New Roman"/>
          <w:sz w:val="24"/>
          <w:szCs w:val="24"/>
          <w:lang w:val="fr-FR"/>
        </w:rPr>
      </w:pPr>
      <w:r w:rsidRPr="00CA2619">
        <w:rPr>
          <w:rFonts w:ascii="Times New Roman" w:hAnsi="Times New Roman"/>
          <w:sz w:val="24"/>
          <w:szCs w:val="24"/>
        </w:rPr>
        <w:t>nerespectarea intocmai a sarcinilor de serviciu atrage intreaga raspundere disciplinara, materiala sau penala, dupa caz.</w:t>
      </w:r>
    </w:p>
    <w:p w:rsidR="007C13F9" w:rsidRPr="00CA2619" w:rsidRDefault="007C13F9" w:rsidP="007C13F9">
      <w:pPr>
        <w:numPr>
          <w:ilvl w:val="0"/>
          <w:numId w:val="69"/>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asistentul medical  trebuie sa cunoasca si sa respecte prevederile Codului de etica si deontologie  al asistentului medical generalist , al moasei si al asistentului medical din Romania,  adoptat prin Hotararea nr.</w:t>
      </w:r>
      <w:r w:rsidR="00ED4C0D" w:rsidRPr="00CA2619">
        <w:rPr>
          <w:rFonts w:ascii="Times New Roman" w:hAnsi="Times New Roman"/>
          <w:sz w:val="24"/>
          <w:szCs w:val="24"/>
        </w:rPr>
        <w:t xml:space="preserve"> </w:t>
      </w:r>
      <w:r w:rsidRPr="00CA2619">
        <w:rPr>
          <w:rFonts w:ascii="Times New Roman" w:hAnsi="Times New Roman"/>
          <w:sz w:val="24"/>
          <w:szCs w:val="24"/>
        </w:rPr>
        <w:t>2/09.07.2009 emisa de  OAMGMAMR.</w:t>
      </w:r>
    </w:p>
    <w:p w:rsidR="007C13F9" w:rsidRPr="00CA2619" w:rsidRDefault="007C13F9" w:rsidP="007C13F9">
      <w:pPr>
        <w:numPr>
          <w:ilvl w:val="0"/>
          <w:numId w:val="69"/>
        </w:numPr>
        <w:autoSpaceDE w:val="0"/>
        <w:autoSpaceDN w:val="0"/>
        <w:adjustRightInd w:val="0"/>
        <w:spacing w:after="0" w:line="360" w:lineRule="auto"/>
        <w:contextualSpacing/>
        <w:jc w:val="both"/>
        <w:rPr>
          <w:rFonts w:ascii="Times New Roman" w:hAnsi="Times New Roman"/>
          <w:sz w:val="24"/>
          <w:szCs w:val="24"/>
        </w:rPr>
      </w:pPr>
      <w:r w:rsidRPr="00CA2619">
        <w:rPr>
          <w:rFonts w:ascii="Times New Roman" w:hAnsi="Times New Roman"/>
          <w:sz w:val="24"/>
          <w:szCs w:val="24"/>
        </w:rPr>
        <w:t>Sa</w:t>
      </w:r>
      <w:r w:rsidR="00F63F73" w:rsidRPr="00CA2619">
        <w:rPr>
          <w:rFonts w:ascii="Times New Roman" w:hAnsi="Times New Roman"/>
          <w:sz w:val="24"/>
          <w:szCs w:val="24"/>
        </w:rPr>
        <w:t xml:space="preserve"> cunoasca prevederile Ordonantei de Urgenta n</w:t>
      </w:r>
      <w:r w:rsidRPr="00CA2619">
        <w:rPr>
          <w:rFonts w:ascii="Times New Roman" w:hAnsi="Times New Roman"/>
          <w:sz w:val="24"/>
          <w:szCs w:val="24"/>
        </w:rPr>
        <w:t xml:space="preserve">r. 144 din 28 octombrie 2008 privind exercitarea profesiei de asistent medical generalist, a profesiei de moasa si a profesiei de asistent </w:t>
      </w:r>
      <w:r w:rsidRPr="00CA2619">
        <w:rPr>
          <w:rFonts w:ascii="Times New Roman" w:hAnsi="Times New Roman"/>
          <w:sz w:val="24"/>
          <w:szCs w:val="24"/>
        </w:rPr>
        <w:lastRenderedPageBreak/>
        <w:t>medical, precum si organizarea si functionarea Ordinului Asistentilor Medicali Generalisti, Moaselor si Asistentilor Medicali din România;</w:t>
      </w:r>
    </w:p>
    <w:p w:rsidR="007C13F9" w:rsidRPr="00CA2619" w:rsidRDefault="007C13F9" w:rsidP="007C13F9">
      <w:pPr>
        <w:numPr>
          <w:ilvl w:val="0"/>
          <w:numId w:val="69"/>
        </w:numPr>
        <w:tabs>
          <w:tab w:val="left" w:pos="0"/>
          <w:tab w:val="left" w:pos="851"/>
          <w:tab w:val="left" w:pos="6379"/>
          <w:tab w:val="left" w:pos="7230"/>
        </w:tabs>
        <w:spacing w:after="0" w:line="360" w:lineRule="auto"/>
        <w:jc w:val="both"/>
        <w:rPr>
          <w:rFonts w:ascii="Times New Roman" w:hAnsi="Times New Roman"/>
          <w:sz w:val="24"/>
          <w:szCs w:val="24"/>
          <w:lang w:eastAsia="ro-RO"/>
        </w:rPr>
      </w:pPr>
      <w:r w:rsidRPr="00CA2619">
        <w:rPr>
          <w:rFonts w:ascii="Times New Roman" w:hAnsi="Times New Roman"/>
          <w:sz w:val="24"/>
          <w:szCs w:val="24"/>
        </w:rPr>
        <w:t>Respectă secretul profesional confidenţialitatea informaţiei medicale.</w:t>
      </w:r>
    </w:p>
    <w:p w:rsidR="007C13F9" w:rsidRPr="00CA2619" w:rsidRDefault="007C13F9" w:rsidP="007C13F9">
      <w:pPr>
        <w:numPr>
          <w:ilvl w:val="0"/>
          <w:numId w:val="71"/>
        </w:numPr>
        <w:tabs>
          <w:tab w:val="num" w:pos="1230"/>
        </w:tabs>
        <w:spacing w:after="0" w:line="360" w:lineRule="auto"/>
        <w:jc w:val="both"/>
        <w:rPr>
          <w:rFonts w:ascii="Times New Roman" w:hAnsi="Times New Roman"/>
          <w:sz w:val="24"/>
          <w:szCs w:val="24"/>
          <w:lang w:val="fr-FR"/>
        </w:rPr>
      </w:pPr>
      <w:r w:rsidRPr="00CA2619">
        <w:rPr>
          <w:rFonts w:ascii="Times New Roman" w:hAnsi="Times New Roman"/>
          <w:sz w:val="24"/>
          <w:szCs w:val="24"/>
        </w:rPr>
        <w:t xml:space="preserve">  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 </w:t>
      </w:r>
    </w:p>
    <w:p w:rsidR="007C13F9" w:rsidRPr="00CA2619" w:rsidRDefault="007C13F9" w:rsidP="007C13F9">
      <w:pPr>
        <w:widowControl w:val="0"/>
        <w:numPr>
          <w:ilvl w:val="0"/>
          <w:numId w:val="71"/>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rPr>
        <w:t>Se preocupa de imbunatatirea calitatii   conditiilor de  cazare, igiena .</w:t>
      </w:r>
    </w:p>
    <w:p w:rsidR="00572D3C" w:rsidRPr="00CA2619" w:rsidRDefault="00572D3C" w:rsidP="00B5050F">
      <w:pPr>
        <w:widowControl w:val="0"/>
        <w:autoSpaceDE w:val="0"/>
        <w:autoSpaceDN w:val="0"/>
        <w:adjustRightInd w:val="0"/>
        <w:spacing w:after="0" w:line="360" w:lineRule="auto"/>
        <w:ind w:left="360"/>
        <w:jc w:val="both"/>
        <w:rPr>
          <w:rFonts w:ascii="Times New Roman" w:hAnsi="Times New Roman"/>
          <w:sz w:val="24"/>
          <w:szCs w:val="24"/>
          <w:lang w:val="es-ES"/>
        </w:rPr>
      </w:pPr>
    </w:p>
    <w:p w:rsidR="008D57EA" w:rsidRPr="00CA2619" w:rsidRDefault="005A34B2"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bCs/>
          <w:sz w:val="24"/>
          <w:szCs w:val="24"/>
        </w:rPr>
        <w:t xml:space="preserve">8.2.3. </w:t>
      </w:r>
      <w:r w:rsidR="008D57EA" w:rsidRPr="00CA2619">
        <w:rPr>
          <w:rFonts w:ascii="Times New Roman" w:hAnsi="Times New Roman"/>
          <w:b/>
          <w:bCs/>
          <w:sz w:val="24"/>
          <w:szCs w:val="24"/>
        </w:rPr>
        <w:t>Atribuţiile managerului unităţii sanitare in domeniul prevenirii infectiilor asociate asistentei medicale:</w:t>
      </w:r>
    </w:p>
    <w:p w:rsidR="008D57EA" w:rsidRPr="00CA2619" w:rsidRDefault="008D57EA"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a) răspunde de organizarea serviciului/compartimentului de prevenire a infecţiilor asociate asistenţei medicale, în conformitate cu prevederile prezentului ordin;</w:t>
      </w:r>
    </w:p>
    <w:p w:rsidR="008D57EA" w:rsidRPr="00CA2619" w:rsidRDefault="008D57EA"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b) participă la definitivarea propunerilor de activităţi şi achiziţii cuprinse în planul anual al unităţii pentru supravegherea şi limitarea infecţiilor asociate asistenţei medicale;</w:t>
      </w:r>
    </w:p>
    <w:p w:rsidR="008D57EA" w:rsidRPr="00CA2619" w:rsidRDefault="008D57EA"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c) răspunde de asigurarea bugetară şi achiziţia de bunuri şi servicii aferente activităţilor cuprinse în planul anual aprobat pentru supravegherea, prevenirea şi limitarea infecţiilor asociate asistenţei medicale;</w:t>
      </w:r>
    </w:p>
    <w:p w:rsidR="004D7753" w:rsidRPr="00CA2619" w:rsidRDefault="008D57EA"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d) răspunde de înfiinţarea şi funcţionarea registrului de monitorizare a infecţiilor asociate asistenţei medicale al unităţii;</w:t>
      </w:r>
    </w:p>
    <w:p w:rsidR="008D57EA" w:rsidRPr="00CA2619" w:rsidRDefault="004D7753"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e) </w:t>
      </w:r>
      <w:r w:rsidR="008D57EA" w:rsidRPr="00CA2619">
        <w:rPr>
          <w:rFonts w:ascii="Times New Roman" w:hAnsi="Times New Roman"/>
          <w:sz w:val="24"/>
          <w:szCs w:val="24"/>
        </w:rPr>
        <w:t>răspunde de organizarea anuală a unui studiu de prevalenţă de moment a infecţiilor nosocomiale şi a consumului de antibiotice din spital;</w:t>
      </w:r>
    </w:p>
    <w:p w:rsidR="008D57EA" w:rsidRPr="00CA2619" w:rsidRDefault="004D7753"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f</w:t>
      </w:r>
      <w:r w:rsidR="008D57EA" w:rsidRPr="00CA2619">
        <w:rPr>
          <w:rFonts w:ascii="Times New Roman" w:hAnsi="Times New Roman"/>
          <w:sz w:val="24"/>
          <w:szCs w:val="24"/>
        </w:rPr>
        <w:t>) răspunde de afişarea pe site-ul propriu al unităţii a informaţiilor statistice (rata trimestrială şi anuală de incidenţă, rata de prevalenţă, incidenţa trimestrială şi anuală defalcată pe tipuri de infecţii şi pe secţii) privind infecţiile asociate asistenţei medicale, a rezultatelor testelor de evaluare a eficienţei curăţeniei şi dezinfecţiei, a consumului de antibiotice, cu defalcarea consumului antibioticelor de rezervă;</w:t>
      </w:r>
    </w:p>
    <w:p w:rsidR="008D57EA" w:rsidRPr="00CA2619" w:rsidRDefault="004D7753"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g</w:t>
      </w:r>
      <w:r w:rsidR="008D57EA" w:rsidRPr="00CA2619">
        <w:rPr>
          <w:rFonts w:ascii="Times New Roman" w:hAnsi="Times New Roman"/>
          <w:sz w:val="24"/>
          <w:szCs w:val="24"/>
        </w:rPr>
        <w:t>) răspunde de organizarea înregistrării cazurilor de expunere accidentală la produse biologice în registrele înfiinţate pe fiecare secţie/compartiment şi de aplicarea măsurilor de vaccinare a personalului medico-sanitar;</w:t>
      </w:r>
    </w:p>
    <w:p w:rsidR="008D57EA" w:rsidRPr="00CA2619" w:rsidRDefault="003A0B40"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h</w:t>
      </w:r>
      <w:r w:rsidR="008D57EA" w:rsidRPr="00CA2619">
        <w:rPr>
          <w:rFonts w:ascii="Times New Roman" w:hAnsi="Times New Roman"/>
          <w:sz w:val="24"/>
          <w:szCs w:val="24"/>
        </w:rPr>
        <w:t>) răspunde de aplicarea sancţiunilor administrative propuse de şeful serviciului/compartimentului de prevenire a infecţiilor asociate asistenţei medicale al unităţii;</w:t>
      </w:r>
    </w:p>
    <w:p w:rsidR="008D57EA" w:rsidRPr="00CA2619" w:rsidRDefault="003A0B40"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i</w:t>
      </w:r>
      <w:r w:rsidR="008D57EA" w:rsidRPr="00CA2619">
        <w:rPr>
          <w:rFonts w:ascii="Times New Roman" w:hAnsi="Times New Roman"/>
          <w:sz w:val="24"/>
          <w:szCs w:val="24"/>
        </w:rPr>
        <w:t>) controlează şi răspunde pentru organizarea serviciului/compartimentului de prevenire a infecţiilor asociate asistenţei medicale al unităţii sau, după caz, pentru contractarea responsabilului cu prevenirea infecţiilor asociate asistenţei medicale, în directa subordine şi coordonare;</w:t>
      </w:r>
    </w:p>
    <w:p w:rsidR="008D57EA" w:rsidRPr="00CA2619" w:rsidRDefault="003A0B40"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j</w:t>
      </w:r>
      <w:r w:rsidR="008D57EA" w:rsidRPr="00CA2619">
        <w:rPr>
          <w:rFonts w:ascii="Times New Roman" w:hAnsi="Times New Roman"/>
          <w:sz w:val="24"/>
          <w:szCs w:val="24"/>
        </w:rPr>
        <w:t>) analizează şi decide soluţii de rezolvare, după caz, alocare de fonduri ca urmare a sesizărilor serviciului/compartimentului specializat, în situaţii de risc sau focar de infecţie asociate asistenţei medicale;</w:t>
      </w:r>
    </w:p>
    <w:p w:rsidR="008D57EA" w:rsidRPr="00CA2619" w:rsidRDefault="003A0B40"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k</w:t>
      </w:r>
      <w:r w:rsidR="008D57EA" w:rsidRPr="00CA2619">
        <w:rPr>
          <w:rFonts w:ascii="Times New Roman" w:hAnsi="Times New Roman"/>
          <w:sz w:val="24"/>
          <w:szCs w:val="24"/>
        </w:rPr>
        <w:t>) verifică şi aprobă evidenţa informaţiilor transmise eşaloanelor ierarhice, conform legii sau la solicitare legală, aferente activităţii de supraveghere, depistare, diagnostic, investigare epidemiologică, şi măsurile de limitare a focarului de infecţie asociată asistenţei medicale din unitate;</w:t>
      </w:r>
    </w:p>
    <w:p w:rsidR="008D57EA" w:rsidRPr="00CA2619" w:rsidRDefault="003A0B40"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l</w:t>
      </w:r>
      <w:r w:rsidR="008D57EA" w:rsidRPr="00CA2619">
        <w:rPr>
          <w:rFonts w:ascii="Times New Roman" w:hAnsi="Times New Roman"/>
          <w:sz w:val="24"/>
          <w:szCs w:val="24"/>
        </w:rPr>
        <w:t>) solicită, la propunerea coordonatorului compartimentului de prevenire a infecţiilor asociate asistenţei medicale/medicului responsabil sau din proprie iniţiativă, expertize şi investigaţii externe, consiliere profesională de specialitate şi intervenţie în focare;</w:t>
      </w:r>
    </w:p>
    <w:p w:rsidR="008D57EA" w:rsidRPr="00CA2619" w:rsidRDefault="003A0B40"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m</w:t>
      </w:r>
      <w:r w:rsidR="008D57EA" w:rsidRPr="00CA2619">
        <w:rPr>
          <w:rFonts w:ascii="Times New Roman" w:hAnsi="Times New Roman"/>
          <w:sz w:val="24"/>
          <w:szCs w:val="24"/>
        </w:rPr>
        <w:t>) angajează unitatea pentru contractarea unor servicii şi prestaţii de specialitate;</w:t>
      </w:r>
    </w:p>
    <w:p w:rsidR="00663510" w:rsidRPr="00CA2619" w:rsidRDefault="003A0B40"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n</w:t>
      </w:r>
      <w:r w:rsidR="008D57EA" w:rsidRPr="00CA2619">
        <w:rPr>
          <w:rFonts w:ascii="Times New Roman" w:hAnsi="Times New Roman"/>
          <w:sz w:val="24"/>
          <w:szCs w:val="24"/>
        </w:rPr>
        <w:t>) reprezintă unitatea în litigii juridice legate de răspunderea instituţiei în ceea ce priveşte infecţiile asociate asistenţei medicale, inclusiv în cazul acţionării în instanţă a persoanelor fizice, în cazul stabilirii responsabilităţii individuale.</w:t>
      </w:r>
    </w:p>
    <w:p w:rsidR="00832CB8" w:rsidRDefault="00832CB8" w:rsidP="00B5050F">
      <w:pPr>
        <w:autoSpaceDE w:val="0"/>
        <w:autoSpaceDN w:val="0"/>
        <w:adjustRightInd w:val="0"/>
        <w:spacing w:after="0" w:line="360" w:lineRule="auto"/>
        <w:jc w:val="both"/>
        <w:rPr>
          <w:rFonts w:ascii="Times New Roman" w:hAnsi="Times New Roman"/>
          <w:b/>
          <w:bCs/>
          <w:sz w:val="24"/>
          <w:szCs w:val="24"/>
        </w:rPr>
      </w:pPr>
    </w:p>
    <w:p w:rsidR="00663510" w:rsidRPr="00CA2619" w:rsidRDefault="005A34B2"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bCs/>
          <w:sz w:val="24"/>
          <w:szCs w:val="24"/>
        </w:rPr>
        <w:t xml:space="preserve">8.2.4. </w:t>
      </w:r>
      <w:r w:rsidR="00663510" w:rsidRPr="00CA2619">
        <w:rPr>
          <w:rFonts w:ascii="Times New Roman" w:hAnsi="Times New Roman"/>
          <w:b/>
          <w:bCs/>
          <w:sz w:val="24"/>
          <w:szCs w:val="24"/>
        </w:rPr>
        <w:t>Atribuţiile directorului medical:</w:t>
      </w:r>
    </w:p>
    <w:p w:rsidR="00663510" w:rsidRPr="00CA2619" w:rsidRDefault="00663510"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a) se asigură şi răspunde de aplicarea în activitatea curentă a procedurilor şi protocoalelor de prevenire şi limitare a infecţiilor asociate asistenţei medicale, a standardelor de sterilizare şi sterilitate, asepsie şi antisepsie, respectiv a normelor privind cazarea, alimentaţia şi condiţiile de igienă oferite pe perioada îngrijirilor acordate;</w:t>
      </w:r>
    </w:p>
    <w:p w:rsidR="00663510" w:rsidRPr="00CA2619" w:rsidRDefault="00663510"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b) pentru spitalele care nu îndeplinesc condiţiile legale de a avea director de îngrijiri, funcţia acestuia este preluată de directorul medical, care va avea şi responsabilităţile acestuia;</w:t>
      </w:r>
    </w:p>
    <w:p w:rsidR="00663510" w:rsidRPr="00CA2619" w:rsidRDefault="00663510"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c) răspunde de raportarea la timp a infecţiilor asociate asistenţei medicale şi implementarea măsurilor de limitare a acestora;</w:t>
      </w:r>
    </w:p>
    <w:p w:rsidR="00663510" w:rsidRPr="00CA2619" w:rsidRDefault="00663510"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d) răspunde de respectarea politicii de utilizare a antibioticelor în unitatea sanitară;</w:t>
      </w:r>
    </w:p>
    <w:p w:rsidR="00663510" w:rsidRPr="00CA2619" w:rsidRDefault="00663510"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DA60E8" w:rsidRPr="00CA2619">
        <w:rPr>
          <w:rFonts w:ascii="Times New Roman" w:hAnsi="Times New Roman"/>
          <w:sz w:val="24"/>
          <w:szCs w:val="24"/>
        </w:rPr>
        <w:t xml:space="preserve"> e</w:t>
      </w:r>
      <w:r w:rsidRPr="00CA2619">
        <w:rPr>
          <w:rFonts w:ascii="Times New Roman" w:hAnsi="Times New Roman"/>
          <w:sz w:val="24"/>
          <w:szCs w:val="24"/>
        </w:rPr>
        <w:t>) controlează şi răspunde pentru derularea activităţilor proprii ale serviciului/compartimentului de prevenire a infecţiilor asociate asistenţei medicale;</w:t>
      </w:r>
    </w:p>
    <w:p w:rsidR="00663510" w:rsidRPr="00CA2619" w:rsidRDefault="00DA60E8"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f</w:t>
      </w:r>
      <w:r w:rsidR="00663510" w:rsidRPr="00CA2619">
        <w:rPr>
          <w:rFonts w:ascii="Times New Roman" w:hAnsi="Times New Roman"/>
          <w:sz w:val="24"/>
          <w:szCs w:val="24"/>
        </w:rPr>
        <w:t>) controlează respectarea procedurilor şi protocoalelor implementate pentru supravegherea, prevenirea şi limitarea infecţiilor asociate asistenţei medicale de la nivelul secţiilor şi serviciilor din unitate, în colaborare cu medicii şefi de secţie;</w:t>
      </w:r>
    </w:p>
    <w:p w:rsidR="00663510" w:rsidRPr="00CA2619" w:rsidRDefault="00DA60E8"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g</w:t>
      </w:r>
      <w:r w:rsidR="00663510" w:rsidRPr="00CA2619">
        <w:rPr>
          <w:rFonts w:ascii="Times New Roman" w:hAnsi="Times New Roman"/>
          <w:sz w:val="24"/>
          <w:szCs w:val="24"/>
        </w:rPr>
        <w:t>) organizează şi controlează evaluarea imunizării personalului împotriva HBV şi efectuarea vaccinărilor recomandate personalului din unitatea medicală respectivă (gripal, HBV, altele);</w:t>
      </w:r>
    </w:p>
    <w:p w:rsidR="00663510" w:rsidRPr="00CA2619" w:rsidRDefault="00DA60E8"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h</w:t>
      </w:r>
      <w:r w:rsidR="00663510" w:rsidRPr="00CA2619">
        <w:rPr>
          <w:rFonts w:ascii="Times New Roman" w:hAnsi="Times New Roman"/>
          <w:sz w:val="24"/>
          <w:szCs w:val="24"/>
        </w:rPr>
        <w:t>) controlează şi răspunde de organizarea registrelor de expunere accidentală la produse biologice pe secţii/compartimente şi aplicarea corectă a măsurilor</w:t>
      </w:r>
    </w:p>
    <w:p w:rsidR="00832CB8" w:rsidRDefault="00832CB8" w:rsidP="00B5050F">
      <w:pPr>
        <w:autoSpaceDE w:val="0"/>
        <w:autoSpaceDN w:val="0"/>
        <w:adjustRightInd w:val="0"/>
        <w:spacing w:after="0" w:line="360" w:lineRule="auto"/>
        <w:jc w:val="both"/>
        <w:rPr>
          <w:rFonts w:ascii="Times New Roman" w:hAnsi="Times New Roman"/>
          <w:b/>
          <w:bCs/>
          <w:sz w:val="24"/>
          <w:szCs w:val="24"/>
        </w:rPr>
      </w:pPr>
    </w:p>
    <w:p w:rsidR="00832CB8" w:rsidRDefault="00832CB8" w:rsidP="00B5050F">
      <w:pPr>
        <w:autoSpaceDE w:val="0"/>
        <w:autoSpaceDN w:val="0"/>
        <w:adjustRightInd w:val="0"/>
        <w:spacing w:after="0" w:line="360" w:lineRule="auto"/>
        <w:jc w:val="both"/>
        <w:rPr>
          <w:rFonts w:ascii="Times New Roman" w:hAnsi="Times New Roman"/>
          <w:b/>
          <w:bCs/>
          <w:sz w:val="24"/>
          <w:szCs w:val="24"/>
        </w:rPr>
      </w:pPr>
    </w:p>
    <w:p w:rsidR="00832CB8" w:rsidRDefault="00832CB8" w:rsidP="00B5050F">
      <w:pPr>
        <w:autoSpaceDE w:val="0"/>
        <w:autoSpaceDN w:val="0"/>
        <w:adjustRightInd w:val="0"/>
        <w:spacing w:after="0" w:line="360" w:lineRule="auto"/>
        <w:jc w:val="both"/>
        <w:rPr>
          <w:rFonts w:ascii="Times New Roman" w:hAnsi="Times New Roman"/>
          <w:b/>
          <w:bCs/>
          <w:sz w:val="24"/>
          <w:szCs w:val="24"/>
        </w:rPr>
      </w:pPr>
    </w:p>
    <w:p w:rsidR="00464CF2" w:rsidRPr="00CA2619" w:rsidRDefault="00FD6489"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bCs/>
          <w:sz w:val="24"/>
          <w:szCs w:val="24"/>
        </w:rPr>
        <w:lastRenderedPageBreak/>
        <w:t>8.2.5.</w:t>
      </w:r>
      <w:r w:rsidR="00464CF2" w:rsidRPr="00CA2619">
        <w:rPr>
          <w:rFonts w:ascii="Times New Roman" w:hAnsi="Times New Roman"/>
          <w:b/>
          <w:bCs/>
          <w:sz w:val="24"/>
          <w:szCs w:val="24"/>
        </w:rPr>
        <w:t>Atribuţiile directorului economic/financiar-contabil:</w:t>
      </w:r>
    </w:p>
    <w:p w:rsidR="00464CF2" w:rsidRPr="00CA2619" w:rsidRDefault="00464CF2"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a) răspunde de planificarea bugetară în conformitate cu planul de activitate aprobat;</w:t>
      </w:r>
    </w:p>
    <w:p w:rsidR="00464CF2" w:rsidRPr="00CA2619" w:rsidRDefault="00464CF2"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b) răspunde de asigurarea întocmai şi la timp a necesarului de materiale şi consumabile necesare implementării procedurilor şi protocoalelor de limitare a infecţiilor asociate asistenţei medicale.</w:t>
      </w:r>
    </w:p>
    <w:p w:rsidR="00832CB8" w:rsidRDefault="00832CB8" w:rsidP="00B5050F">
      <w:pPr>
        <w:autoSpaceDE w:val="0"/>
        <w:autoSpaceDN w:val="0"/>
        <w:adjustRightInd w:val="0"/>
        <w:spacing w:after="0" w:line="360" w:lineRule="auto"/>
        <w:jc w:val="both"/>
        <w:rPr>
          <w:rFonts w:ascii="Times New Roman" w:hAnsi="Times New Roman"/>
          <w:b/>
          <w:bCs/>
          <w:sz w:val="24"/>
          <w:szCs w:val="24"/>
        </w:rPr>
      </w:pPr>
    </w:p>
    <w:p w:rsidR="00595953" w:rsidRPr="00CA2619" w:rsidRDefault="00FD6489"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bCs/>
          <w:sz w:val="24"/>
          <w:szCs w:val="24"/>
        </w:rPr>
        <w:t xml:space="preserve">8.2.6. </w:t>
      </w:r>
      <w:r w:rsidR="00595953" w:rsidRPr="00CA2619">
        <w:rPr>
          <w:rFonts w:ascii="Times New Roman" w:hAnsi="Times New Roman"/>
          <w:b/>
          <w:bCs/>
          <w:sz w:val="24"/>
          <w:szCs w:val="24"/>
        </w:rPr>
        <w:t>Atribuţiile medicului curant (indiferent de specialitate):</w:t>
      </w:r>
    </w:p>
    <w:p w:rsidR="00595953" w:rsidRPr="00CA2619" w:rsidRDefault="00595953"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a) protejarea propriilor pacienţi de alţi pacienţi infectaţi sau de personalul care poate fi infectat, cu respectarea ghidului de izolare elaborat de serviciul/compartimentul de prevenire a infecţiilor asociate asistenţei medicale;</w:t>
      </w:r>
    </w:p>
    <w:p w:rsidR="00595953" w:rsidRPr="00CA2619" w:rsidRDefault="00595953"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b) aplicarea procedurilor şi protocoalelor implementate de serviciul/compartimentul de prevenire a infecţiilor asociate asistenţei medicale;</w:t>
      </w:r>
    </w:p>
    <w:p w:rsidR="00595953" w:rsidRPr="00CA2619" w:rsidRDefault="00595953"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c) obţinerea specimenelor microbiologice necesare atunci când o infecţie este prezentă sau suspectă, în conformitate cu protocolul de diagnostic şi cu definiţiile de caz şi înainte de iniţierea tratamentului antibiotic;</w:t>
      </w:r>
    </w:p>
    <w:p w:rsidR="00595953" w:rsidRPr="00CA2619" w:rsidRDefault="00595953"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d) răspunde de depistarea şi raportarea la timp a infecţiilor asociate asistenţei medicale;</w:t>
      </w:r>
    </w:p>
    <w:p w:rsidR="00595953" w:rsidRPr="00CA2619" w:rsidRDefault="00595953"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e) consilierea pacienţilor, vizitatorilor şi a personalului în legătură cu procedurile de prevenire a transmiterii infecţiilor;</w:t>
      </w:r>
    </w:p>
    <w:p w:rsidR="00595953" w:rsidRPr="00CA2619" w:rsidRDefault="00595953"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f) instituirea tratamentului adecvat pentru infecţiile pe care le au ei înşişi şi implementarea măsurilor instituite de compartimentul de prevenire a infecţiilor asociate asistenţei medicale pentru a preveni transmiterea acestor infecţii altor persoane, în special pacienţilor;</w:t>
      </w:r>
    </w:p>
    <w:p w:rsidR="00595953" w:rsidRPr="00CA2619" w:rsidRDefault="00595953"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g) solicitarea consultului de boli infecţioase în situaţiile în care consideră necesar şi/sau conform ghidurilor/protocoalelor locale, cu respectarea politicii de utilizare a antibioticelor, implementată în unitatea sanitară;</w:t>
      </w:r>
    </w:p>
    <w:p w:rsidR="00595953" w:rsidRPr="00CA2619" w:rsidRDefault="00595953"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h) respectă procedura de declarare a infecţiilor asociate asistenţei medicale elaborată de serviciul/compartimentul de prevenire a infecţiilor asociate îngrijirilor medicale, în conformitate cu legislaţia în vigoare;</w:t>
      </w:r>
    </w:p>
    <w:p w:rsidR="00595953" w:rsidRPr="00CA2619" w:rsidRDefault="00595953" w:rsidP="00B5050F">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6F4948" w:rsidRPr="00CA2619">
        <w:rPr>
          <w:rFonts w:ascii="Times New Roman" w:hAnsi="Times New Roman"/>
          <w:sz w:val="24"/>
          <w:szCs w:val="24"/>
        </w:rPr>
        <w:t xml:space="preserve">  i</w:t>
      </w:r>
      <w:r w:rsidRPr="00CA2619">
        <w:rPr>
          <w:rFonts w:ascii="Times New Roman" w:hAnsi="Times New Roman"/>
          <w:sz w:val="24"/>
          <w:szCs w:val="24"/>
        </w:rPr>
        <w:t>) comunică infecţia/portajul de germeni importanţi epidemiologic la transferul pacienţilor săi în altă secţie/altă unitate medicală.</w:t>
      </w:r>
    </w:p>
    <w:p w:rsidR="007C13F9" w:rsidRPr="00CA2619" w:rsidRDefault="007C13F9" w:rsidP="007C13F9">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Restul personalului încadrat în cadrul acestui laborator va respectă sarcinile şi atribuţiile generale stabilite pentru fiecare categorie profesionala in parte conform prezentului Regulament de Organizare şi Funcţionare.</w:t>
      </w:r>
    </w:p>
    <w:p w:rsidR="00520CEC" w:rsidRDefault="00520CEC" w:rsidP="00520CEC">
      <w:pPr>
        <w:pStyle w:val="Heading1"/>
        <w:spacing w:line="360" w:lineRule="auto"/>
        <w:rPr>
          <w:b/>
        </w:rPr>
      </w:pPr>
      <w:bookmarkStart w:id="299" w:name="_Toc482786123"/>
    </w:p>
    <w:p w:rsidR="00D10C77" w:rsidRPr="00CA2619" w:rsidRDefault="00D10C77" w:rsidP="00520CEC">
      <w:pPr>
        <w:pStyle w:val="Heading1"/>
        <w:spacing w:line="360" w:lineRule="auto"/>
        <w:ind w:left="3600" w:firstLine="720"/>
        <w:rPr>
          <w:b/>
        </w:rPr>
      </w:pPr>
      <w:r w:rsidRPr="00CA2619">
        <w:rPr>
          <w:b/>
        </w:rPr>
        <w:t>Cap. IX. Farmacia</w:t>
      </w:r>
      <w:bookmarkEnd w:id="290"/>
      <w:bookmarkEnd w:id="299"/>
    </w:p>
    <w:p w:rsidR="00D10C77" w:rsidRPr="00CA2619" w:rsidRDefault="00D10C77" w:rsidP="00654ECE">
      <w:pPr>
        <w:pStyle w:val="Heading2"/>
        <w:numPr>
          <w:ilvl w:val="0"/>
          <w:numId w:val="0"/>
        </w:numPr>
        <w:ind w:left="1440" w:hanging="720"/>
      </w:pPr>
      <w:bookmarkStart w:id="300" w:name="_Toc413930476"/>
      <w:bookmarkStart w:id="301" w:name="_Toc482786124"/>
      <w:r w:rsidRPr="00CA2619">
        <w:t>9.1. Organizare</w:t>
      </w:r>
      <w:bookmarkEnd w:id="300"/>
      <w:bookmarkEnd w:id="301"/>
    </w:p>
    <w:p w:rsidR="0043161D" w:rsidRPr="00CA2619" w:rsidRDefault="00D37D1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Farmacia de circuit închis  </w:t>
      </w:r>
      <w:r w:rsidR="0043161D" w:rsidRPr="00CA2619">
        <w:rPr>
          <w:rFonts w:ascii="Times New Roman" w:hAnsi="Times New Roman"/>
          <w:sz w:val="24"/>
          <w:szCs w:val="24"/>
        </w:rPr>
        <w:t xml:space="preserve">face parte din structura spitalului, şi </w:t>
      </w:r>
      <w:r w:rsidRPr="00CA2619">
        <w:rPr>
          <w:rFonts w:ascii="Times New Roman" w:hAnsi="Times New Roman"/>
          <w:sz w:val="24"/>
          <w:szCs w:val="24"/>
        </w:rPr>
        <w:t xml:space="preserve"> </w:t>
      </w:r>
      <w:r w:rsidR="0043161D" w:rsidRPr="00CA2619">
        <w:rPr>
          <w:rFonts w:ascii="Times New Roman" w:hAnsi="Times New Roman"/>
          <w:sz w:val="24"/>
          <w:szCs w:val="24"/>
        </w:rPr>
        <w:t>are ca obiect de activitate asigurarea asistenţei cu</w:t>
      </w:r>
      <w:r w:rsidRPr="00CA2619">
        <w:rPr>
          <w:rFonts w:ascii="Times New Roman" w:hAnsi="Times New Roman"/>
          <w:sz w:val="24"/>
          <w:szCs w:val="24"/>
        </w:rPr>
        <w:t xml:space="preserve">  </w:t>
      </w:r>
      <w:r w:rsidR="0043161D" w:rsidRPr="00CA2619">
        <w:rPr>
          <w:rFonts w:ascii="Times New Roman" w:hAnsi="Times New Roman"/>
          <w:sz w:val="24"/>
          <w:szCs w:val="24"/>
        </w:rPr>
        <w:t>medicamente de uz uman pentru bolnavii internaţi în secţiile spitalului precum şi pentru</w:t>
      </w:r>
      <w:r w:rsidRPr="00CA2619">
        <w:rPr>
          <w:rFonts w:ascii="Times New Roman" w:hAnsi="Times New Roman"/>
          <w:sz w:val="24"/>
          <w:szCs w:val="24"/>
        </w:rPr>
        <w:t xml:space="preserve"> </w:t>
      </w:r>
      <w:r w:rsidR="00704E3B" w:rsidRPr="00CA2619">
        <w:rPr>
          <w:rFonts w:ascii="Times New Roman" w:hAnsi="Times New Roman"/>
          <w:sz w:val="24"/>
          <w:szCs w:val="24"/>
        </w:rPr>
        <w:t>ambulatoriu</w:t>
      </w:r>
      <w:r w:rsidR="0043161D" w:rsidRPr="00CA2619">
        <w:rPr>
          <w:rFonts w:ascii="Times New Roman" w:hAnsi="Times New Roman"/>
          <w:sz w:val="24"/>
          <w:szCs w:val="24"/>
        </w:rPr>
        <w:t xml:space="preserve">, conform legislaţiei în vigoare </w:t>
      </w:r>
      <w:r w:rsidRPr="00CA2619">
        <w:rPr>
          <w:rFonts w:ascii="Times New Roman" w:hAnsi="Times New Roman"/>
          <w:sz w:val="24"/>
          <w:szCs w:val="24"/>
        </w:rPr>
        <w:t xml:space="preserve">. </w:t>
      </w:r>
    </w:p>
    <w:p w:rsidR="0043161D" w:rsidRPr="00CA2619" w:rsidRDefault="0043161D"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lastRenderedPageBreak/>
        <w:t>Farmacia are program de lucru afişat vizibil şi transmis secţiilor cu paturi spre</w:t>
      </w:r>
      <w:r w:rsidR="00D37D1D" w:rsidRPr="00CA2619">
        <w:rPr>
          <w:rFonts w:ascii="Times New Roman" w:hAnsi="Times New Roman"/>
          <w:sz w:val="24"/>
          <w:szCs w:val="24"/>
        </w:rPr>
        <w:t xml:space="preserve"> </w:t>
      </w:r>
      <w:r w:rsidRPr="00CA2619">
        <w:rPr>
          <w:rFonts w:ascii="Times New Roman" w:hAnsi="Times New Roman"/>
          <w:sz w:val="24"/>
          <w:szCs w:val="24"/>
        </w:rPr>
        <w:t>ştiinţă;</w:t>
      </w:r>
    </w:p>
    <w:p w:rsidR="0043161D" w:rsidRPr="00CA2619" w:rsidRDefault="0043161D"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Atât la intrare cât şi în interiorul farmaciei nu există pericol de accidentare sau</w:t>
      </w:r>
      <w:r w:rsidR="00D37D1D" w:rsidRPr="00CA2619">
        <w:rPr>
          <w:rFonts w:ascii="Times New Roman" w:hAnsi="Times New Roman"/>
          <w:sz w:val="24"/>
          <w:szCs w:val="24"/>
        </w:rPr>
        <w:t xml:space="preserve"> </w:t>
      </w:r>
      <w:r w:rsidRPr="00CA2619">
        <w:rPr>
          <w:rFonts w:ascii="Times New Roman" w:hAnsi="Times New Roman"/>
          <w:sz w:val="24"/>
          <w:szCs w:val="24"/>
        </w:rPr>
        <w:t>vătămare corporală.</w:t>
      </w:r>
    </w:p>
    <w:p w:rsidR="0043161D" w:rsidRPr="00CA2619" w:rsidRDefault="0043161D"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Farmacia cu circuit închis deţine şi eliberează numai produse medicamentoase care</w:t>
      </w:r>
      <w:r w:rsidR="00D37D1D" w:rsidRPr="00CA2619">
        <w:rPr>
          <w:rFonts w:ascii="Times New Roman" w:hAnsi="Times New Roman"/>
          <w:sz w:val="24"/>
          <w:szCs w:val="24"/>
        </w:rPr>
        <w:t xml:space="preserve"> </w:t>
      </w:r>
      <w:r w:rsidRPr="00CA2619">
        <w:rPr>
          <w:rFonts w:ascii="Times New Roman" w:hAnsi="Times New Roman"/>
          <w:sz w:val="24"/>
          <w:szCs w:val="24"/>
        </w:rPr>
        <w:t>au autorizaţie de punere pe piaţă şi termen de valabilitate.</w:t>
      </w:r>
    </w:p>
    <w:p w:rsidR="0043161D" w:rsidRPr="00CA2619" w:rsidRDefault="0043161D"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Farmacia are program informatic necesar pentru a transmite datele solicitate.</w:t>
      </w:r>
    </w:p>
    <w:p w:rsidR="0043161D" w:rsidRPr="00CA2619" w:rsidRDefault="0043161D"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Farmacia trebuie să ia măsuri pentru protecţia informaţiei şi a suportului acestuia</w:t>
      </w:r>
      <w:r w:rsidR="006F0632" w:rsidRPr="00CA2619">
        <w:rPr>
          <w:rFonts w:ascii="Times New Roman" w:hAnsi="Times New Roman"/>
          <w:sz w:val="24"/>
          <w:szCs w:val="24"/>
        </w:rPr>
        <w:t xml:space="preserve"> </w:t>
      </w:r>
      <w:r w:rsidRPr="00CA2619">
        <w:rPr>
          <w:rFonts w:ascii="Times New Roman" w:hAnsi="Times New Roman"/>
          <w:sz w:val="24"/>
          <w:szCs w:val="24"/>
        </w:rPr>
        <w:t>împotriva pierderii sau degradării.</w:t>
      </w:r>
    </w:p>
    <w:p w:rsidR="0043161D" w:rsidRPr="00CA2619" w:rsidRDefault="0043161D"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Farmacia este condusă de un farmacist şef care desemnează un înlocuitor pe</w:t>
      </w:r>
      <w:r w:rsidR="006F0632" w:rsidRPr="00CA2619">
        <w:rPr>
          <w:rFonts w:ascii="Times New Roman" w:hAnsi="Times New Roman"/>
          <w:sz w:val="24"/>
          <w:szCs w:val="24"/>
        </w:rPr>
        <w:t xml:space="preserve"> </w:t>
      </w:r>
      <w:r w:rsidRPr="00CA2619">
        <w:rPr>
          <w:rFonts w:ascii="Times New Roman" w:hAnsi="Times New Roman"/>
          <w:sz w:val="24"/>
          <w:szCs w:val="24"/>
        </w:rPr>
        <w:t>perioadele absenţei sale din farmacie;</w:t>
      </w:r>
    </w:p>
    <w:p w:rsidR="0043161D" w:rsidRPr="00CA2619" w:rsidRDefault="0043161D"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Farmacistul şi asistentul de farmacie au certificat de membru al Colegiului</w:t>
      </w:r>
      <w:r w:rsidR="006F0632" w:rsidRPr="00CA2619">
        <w:rPr>
          <w:rFonts w:ascii="Times New Roman" w:hAnsi="Times New Roman"/>
          <w:sz w:val="24"/>
          <w:szCs w:val="24"/>
        </w:rPr>
        <w:t xml:space="preserve"> </w:t>
      </w:r>
      <w:r w:rsidRPr="00CA2619">
        <w:rPr>
          <w:rFonts w:ascii="Times New Roman" w:hAnsi="Times New Roman"/>
          <w:sz w:val="24"/>
          <w:szCs w:val="24"/>
        </w:rPr>
        <w:t>Farmaciştilor respectiv OAMGMAMR valabile, pe care le prezintă în copie Serviciului</w:t>
      </w:r>
      <w:r w:rsidR="006F0632" w:rsidRPr="00CA2619">
        <w:rPr>
          <w:rFonts w:ascii="Times New Roman" w:hAnsi="Times New Roman"/>
          <w:sz w:val="24"/>
          <w:szCs w:val="24"/>
        </w:rPr>
        <w:t xml:space="preserve"> </w:t>
      </w:r>
      <w:r w:rsidRPr="00CA2619">
        <w:rPr>
          <w:rFonts w:ascii="Times New Roman" w:hAnsi="Times New Roman"/>
          <w:sz w:val="24"/>
          <w:szCs w:val="24"/>
        </w:rPr>
        <w:t>RUNOS.</w:t>
      </w:r>
    </w:p>
    <w:p w:rsidR="0043161D" w:rsidRPr="00CA2619" w:rsidRDefault="0043161D"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Farmacistul şi asistentul de farmacie au asigurare de răspundere civilă (malpraxis)</w:t>
      </w:r>
    </w:p>
    <w:p w:rsidR="0043161D" w:rsidRPr="00CA2619" w:rsidRDefault="0043161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valabilă, pe care o prezintă în copie Serviciului RUNOS.</w:t>
      </w:r>
    </w:p>
    <w:p w:rsidR="00A002D6" w:rsidRPr="00CA2619" w:rsidRDefault="0043161D"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Personalul poartă în permanenţă halate albe şi ecuson pe care sunt înscrise numele</w:t>
      </w:r>
      <w:r w:rsidR="00747A68" w:rsidRPr="00CA2619">
        <w:rPr>
          <w:rFonts w:ascii="Times New Roman" w:hAnsi="Times New Roman"/>
          <w:sz w:val="24"/>
          <w:szCs w:val="24"/>
        </w:rPr>
        <w:t xml:space="preserve"> </w:t>
      </w:r>
      <w:r w:rsidRPr="00CA2619">
        <w:rPr>
          <w:rFonts w:ascii="Times New Roman" w:hAnsi="Times New Roman"/>
          <w:sz w:val="24"/>
          <w:szCs w:val="24"/>
        </w:rPr>
        <w:t>şi c</w:t>
      </w:r>
      <w:r w:rsidR="00747A68" w:rsidRPr="00CA2619">
        <w:rPr>
          <w:rFonts w:ascii="Times New Roman" w:hAnsi="Times New Roman"/>
          <w:sz w:val="24"/>
          <w:szCs w:val="24"/>
        </w:rPr>
        <w:t>alificarea respectivei persoane.</w:t>
      </w:r>
    </w:p>
    <w:p w:rsidR="00DC6EDB" w:rsidRPr="00CA2619" w:rsidRDefault="00DC6EDB" w:rsidP="00654ECE">
      <w:pPr>
        <w:pStyle w:val="Heading2"/>
        <w:numPr>
          <w:ilvl w:val="0"/>
          <w:numId w:val="0"/>
        </w:numPr>
        <w:ind w:left="1440" w:hanging="720"/>
      </w:pPr>
    </w:p>
    <w:p w:rsidR="00D10C77" w:rsidRPr="00CA2619" w:rsidRDefault="00D10C77" w:rsidP="00654ECE">
      <w:pPr>
        <w:pStyle w:val="Heading2"/>
        <w:numPr>
          <w:ilvl w:val="0"/>
          <w:numId w:val="0"/>
        </w:numPr>
        <w:ind w:left="1440" w:hanging="720"/>
      </w:pPr>
      <w:bookmarkStart w:id="302" w:name="_Toc413930477"/>
      <w:bookmarkStart w:id="303" w:name="_Toc482786125"/>
      <w:r w:rsidRPr="00CA2619">
        <w:t>9.2.Atributii</w:t>
      </w:r>
      <w:bookmarkEnd w:id="302"/>
      <w:bookmarkEnd w:id="303"/>
    </w:p>
    <w:p w:rsidR="00C43BBD" w:rsidRPr="00CA2619" w:rsidRDefault="00C43BB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Farmacia are în principal următoarele atribuţii:</w:t>
      </w:r>
    </w:p>
    <w:p w:rsidR="00C43BBD" w:rsidRPr="00CA2619" w:rsidRDefault="00C43BB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păstrează, prepară şi distribuie medicamentele de orice natură şi sub orice formă potrivit prevederilor legale către secţiile din spital;</w:t>
      </w:r>
    </w:p>
    <w:p w:rsidR="00C43BBD" w:rsidRPr="00CA2619" w:rsidRDefault="00C43BB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depozitează produsele conform normelor în vigoare;</w:t>
      </w:r>
    </w:p>
    <w:p w:rsidR="00C43BBD" w:rsidRPr="00CA2619" w:rsidRDefault="00C43BB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organizează şi efectuează controlul calităţii medicamentului prin:</w:t>
      </w:r>
    </w:p>
    <w:p w:rsidR="00C43BBD" w:rsidRPr="00CA2619" w:rsidRDefault="00C43BBD" w:rsidP="00654ECE">
      <w:pPr>
        <w:autoSpaceDE w:val="0"/>
        <w:autoSpaceDN w:val="0"/>
        <w:adjustRightInd w:val="0"/>
        <w:spacing w:after="0" w:line="360" w:lineRule="auto"/>
        <w:ind w:left="1440" w:firstLine="720"/>
        <w:jc w:val="both"/>
        <w:rPr>
          <w:rFonts w:ascii="Times New Roman" w:hAnsi="Times New Roman"/>
          <w:sz w:val="24"/>
          <w:szCs w:val="24"/>
        </w:rPr>
      </w:pPr>
      <w:r w:rsidRPr="00CA2619">
        <w:rPr>
          <w:rFonts w:ascii="Times New Roman" w:hAnsi="Times New Roman"/>
          <w:sz w:val="24"/>
          <w:szCs w:val="24"/>
        </w:rPr>
        <w:t>- control preventiv ;</w:t>
      </w:r>
    </w:p>
    <w:p w:rsidR="00C43BBD" w:rsidRPr="00CA2619" w:rsidRDefault="00C43BB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Pr="00CA2619">
        <w:rPr>
          <w:rFonts w:ascii="Times New Roman" w:hAnsi="Times New Roman"/>
          <w:sz w:val="24"/>
          <w:szCs w:val="24"/>
        </w:rPr>
        <w:tab/>
      </w:r>
      <w:r w:rsidRPr="00CA2619">
        <w:rPr>
          <w:rFonts w:ascii="Times New Roman" w:hAnsi="Times New Roman"/>
          <w:sz w:val="24"/>
          <w:szCs w:val="24"/>
        </w:rPr>
        <w:tab/>
      </w:r>
      <w:r w:rsidRPr="00CA2619">
        <w:rPr>
          <w:rFonts w:ascii="Times New Roman" w:hAnsi="Times New Roman"/>
          <w:sz w:val="24"/>
          <w:szCs w:val="24"/>
        </w:rPr>
        <w:tab/>
        <w:t xml:space="preserve"> - verificarea organoleptică şi fizică ;</w:t>
      </w:r>
    </w:p>
    <w:p w:rsidR="00C43BBD" w:rsidRPr="00CA2619" w:rsidRDefault="00C43BB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Pr="00CA2619">
        <w:rPr>
          <w:rFonts w:ascii="Times New Roman" w:hAnsi="Times New Roman"/>
          <w:sz w:val="24"/>
          <w:szCs w:val="24"/>
        </w:rPr>
        <w:tab/>
      </w:r>
      <w:r w:rsidRPr="00CA2619">
        <w:rPr>
          <w:rFonts w:ascii="Times New Roman" w:hAnsi="Times New Roman"/>
          <w:sz w:val="24"/>
          <w:szCs w:val="24"/>
        </w:rPr>
        <w:tab/>
      </w:r>
      <w:r w:rsidRPr="00CA2619">
        <w:rPr>
          <w:rFonts w:ascii="Times New Roman" w:hAnsi="Times New Roman"/>
          <w:sz w:val="24"/>
          <w:szCs w:val="24"/>
        </w:rPr>
        <w:tab/>
        <w:t>- verificarea operaţiunilor finale;</w:t>
      </w:r>
    </w:p>
    <w:p w:rsidR="00C43BBD" w:rsidRPr="00CA2619" w:rsidRDefault="00C43BB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Pr="00CA2619">
        <w:rPr>
          <w:rFonts w:ascii="Times New Roman" w:hAnsi="Times New Roman"/>
          <w:sz w:val="24"/>
          <w:szCs w:val="24"/>
        </w:rPr>
        <w:tab/>
      </w:r>
      <w:r w:rsidRPr="00CA2619">
        <w:rPr>
          <w:rFonts w:ascii="Times New Roman" w:hAnsi="Times New Roman"/>
          <w:sz w:val="24"/>
          <w:szCs w:val="24"/>
        </w:rPr>
        <w:tab/>
      </w:r>
      <w:r w:rsidRPr="00CA2619">
        <w:rPr>
          <w:rFonts w:ascii="Times New Roman" w:hAnsi="Times New Roman"/>
          <w:sz w:val="24"/>
          <w:szCs w:val="24"/>
        </w:rPr>
        <w:tab/>
        <w:t xml:space="preserve"> -analiza calitativă a medicamentului la masa de analiză ;</w:t>
      </w:r>
    </w:p>
    <w:p w:rsidR="00C43BBD" w:rsidRPr="00CA2619" w:rsidRDefault="00C43BB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asigură i</w:t>
      </w:r>
      <w:r w:rsidR="00346A55" w:rsidRPr="00CA2619">
        <w:rPr>
          <w:rFonts w:ascii="Times New Roman" w:hAnsi="Times New Roman"/>
          <w:sz w:val="24"/>
          <w:szCs w:val="24"/>
        </w:rPr>
        <w:t>nformarea personalului medico-</w:t>
      </w:r>
      <w:r w:rsidRPr="00CA2619">
        <w:rPr>
          <w:rFonts w:ascii="Times New Roman" w:hAnsi="Times New Roman"/>
          <w:sz w:val="24"/>
          <w:szCs w:val="24"/>
        </w:rPr>
        <w:t>sanitar cu privire la medicamentele</w:t>
      </w:r>
      <w:r w:rsidR="00FA4FF8" w:rsidRPr="00CA2619">
        <w:rPr>
          <w:rFonts w:ascii="Times New Roman" w:hAnsi="Times New Roman"/>
          <w:sz w:val="24"/>
          <w:szCs w:val="24"/>
        </w:rPr>
        <w:t xml:space="preserve"> </w:t>
      </w:r>
      <w:r w:rsidRPr="00CA2619">
        <w:rPr>
          <w:rFonts w:ascii="Times New Roman" w:hAnsi="Times New Roman"/>
          <w:sz w:val="24"/>
          <w:szCs w:val="24"/>
        </w:rPr>
        <w:t>existente în farmacie;</w:t>
      </w:r>
    </w:p>
    <w:p w:rsidR="00C43BBD" w:rsidRPr="00CA2619" w:rsidRDefault="00C43BB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asigură evidenţa cantitativ - valorică a medicamentelor existente;</w:t>
      </w:r>
    </w:p>
    <w:p w:rsidR="00C43BBD" w:rsidRPr="00CA2619" w:rsidRDefault="00C43BB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asigură prepararea şi eliberarea medicamentelor conform normelor stabilite de</w:t>
      </w:r>
      <w:r w:rsidR="00FA4FF8" w:rsidRPr="00CA2619">
        <w:rPr>
          <w:rFonts w:ascii="Times New Roman" w:hAnsi="Times New Roman"/>
          <w:sz w:val="24"/>
          <w:szCs w:val="24"/>
        </w:rPr>
        <w:t xml:space="preserve"> </w:t>
      </w:r>
      <w:r w:rsidRPr="00CA2619">
        <w:rPr>
          <w:rFonts w:ascii="Times New Roman" w:hAnsi="Times New Roman"/>
          <w:sz w:val="24"/>
          <w:szCs w:val="24"/>
        </w:rPr>
        <w:t>Ministerul Sănătăţii;</w:t>
      </w:r>
    </w:p>
    <w:p w:rsidR="00C43BBD" w:rsidRPr="00CA2619" w:rsidRDefault="00C43BB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asigură pentru personalul implicat în achiziţiile publice cunoaşterea şi respectarea</w:t>
      </w:r>
      <w:r w:rsidR="00FA4FF8" w:rsidRPr="00CA2619">
        <w:rPr>
          <w:rFonts w:ascii="Times New Roman" w:hAnsi="Times New Roman"/>
          <w:sz w:val="24"/>
          <w:szCs w:val="24"/>
        </w:rPr>
        <w:t xml:space="preserve"> </w:t>
      </w:r>
      <w:r w:rsidRPr="00CA2619">
        <w:rPr>
          <w:rFonts w:ascii="Times New Roman" w:hAnsi="Times New Roman"/>
          <w:sz w:val="24"/>
          <w:szCs w:val="24"/>
        </w:rPr>
        <w:t>legislaţiei specifice;</w:t>
      </w:r>
    </w:p>
    <w:p w:rsidR="00C43BBD" w:rsidRPr="00CA2619" w:rsidRDefault="00C43BB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stabileşte necesarul de produse necesare unei funcţionări normale a farmaciei,</w:t>
      </w:r>
      <w:r w:rsidR="00FA4FF8" w:rsidRPr="00CA2619">
        <w:rPr>
          <w:rFonts w:ascii="Times New Roman" w:hAnsi="Times New Roman"/>
          <w:sz w:val="24"/>
          <w:szCs w:val="24"/>
        </w:rPr>
        <w:t xml:space="preserve"> </w:t>
      </w:r>
      <w:r w:rsidRPr="00CA2619">
        <w:rPr>
          <w:rFonts w:ascii="Times New Roman" w:hAnsi="Times New Roman"/>
          <w:sz w:val="24"/>
          <w:szCs w:val="24"/>
        </w:rPr>
        <w:t>asigurând realizarea părţii corespunzătoare a planului anual de achiziţii;</w:t>
      </w:r>
    </w:p>
    <w:p w:rsidR="007F6EE3" w:rsidRPr="00CA2619" w:rsidRDefault="00C43BB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îndeplineşte conform atribuţiilor ce-i revin, toate demersurile necesare privind</w:t>
      </w:r>
      <w:r w:rsidR="00FA4FF8" w:rsidRPr="00CA2619">
        <w:rPr>
          <w:rFonts w:ascii="Times New Roman" w:hAnsi="Times New Roman"/>
          <w:sz w:val="24"/>
          <w:szCs w:val="24"/>
        </w:rPr>
        <w:t xml:space="preserve"> </w:t>
      </w:r>
      <w:r w:rsidRPr="00CA2619">
        <w:rPr>
          <w:rFonts w:ascii="Times New Roman" w:hAnsi="Times New Roman"/>
          <w:sz w:val="24"/>
          <w:szCs w:val="24"/>
        </w:rPr>
        <w:t>achiziţ</w:t>
      </w:r>
      <w:r w:rsidR="00FA4FF8" w:rsidRPr="00CA2619">
        <w:rPr>
          <w:rFonts w:ascii="Times New Roman" w:hAnsi="Times New Roman"/>
          <w:sz w:val="24"/>
          <w:szCs w:val="24"/>
        </w:rPr>
        <w:t>ia produselor farmaceutice.</w:t>
      </w:r>
    </w:p>
    <w:p w:rsidR="00D10C77" w:rsidRPr="00CA2619" w:rsidRDefault="00D10C77" w:rsidP="00654ECE">
      <w:pPr>
        <w:pStyle w:val="Heading2"/>
        <w:numPr>
          <w:ilvl w:val="0"/>
          <w:numId w:val="0"/>
        </w:numPr>
        <w:ind w:left="1440" w:hanging="720"/>
      </w:pPr>
      <w:bookmarkStart w:id="304" w:name="_Toc413930478"/>
      <w:bookmarkStart w:id="305" w:name="_Toc482786126"/>
      <w:r w:rsidRPr="00CA2619">
        <w:lastRenderedPageBreak/>
        <w:t>9.3.Atributiile personalului</w:t>
      </w:r>
      <w:bookmarkEnd w:id="304"/>
      <w:bookmarkEnd w:id="305"/>
    </w:p>
    <w:p w:rsidR="00162A23" w:rsidRPr="00CA2619" w:rsidRDefault="00A80CA0" w:rsidP="00654ECE">
      <w:pPr>
        <w:tabs>
          <w:tab w:val="left" w:pos="540"/>
        </w:tabs>
        <w:spacing w:after="0" w:line="360" w:lineRule="auto"/>
        <w:rPr>
          <w:rFonts w:ascii="Times New Roman" w:hAnsi="Times New Roman"/>
          <w:sz w:val="24"/>
          <w:szCs w:val="24"/>
        </w:rPr>
      </w:pPr>
      <w:r w:rsidRPr="00CA2619">
        <w:rPr>
          <w:rFonts w:ascii="Times New Roman" w:hAnsi="Times New Roman"/>
          <w:b/>
          <w:sz w:val="24"/>
          <w:szCs w:val="24"/>
        </w:rPr>
        <w:tab/>
      </w:r>
      <w:r w:rsidRPr="00CA2619">
        <w:rPr>
          <w:rFonts w:ascii="Times New Roman" w:hAnsi="Times New Roman"/>
          <w:b/>
          <w:sz w:val="24"/>
          <w:szCs w:val="24"/>
        </w:rPr>
        <w:tab/>
      </w:r>
      <w:r w:rsidRPr="00CA2619">
        <w:rPr>
          <w:rFonts w:ascii="Times New Roman" w:hAnsi="Times New Roman"/>
          <w:b/>
          <w:sz w:val="24"/>
          <w:szCs w:val="24"/>
        </w:rPr>
        <w:tab/>
      </w:r>
      <w:r w:rsidR="00D10C77" w:rsidRPr="00CA2619">
        <w:rPr>
          <w:rFonts w:ascii="Times New Roman" w:hAnsi="Times New Roman"/>
          <w:sz w:val="24"/>
          <w:szCs w:val="24"/>
        </w:rPr>
        <w:t xml:space="preserve">9.3.1. </w:t>
      </w:r>
      <w:r w:rsidR="00D10C77" w:rsidRPr="00CA2619">
        <w:rPr>
          <w:rFonts w:ascii="Times New Roman" w:hAnsi="Times New Roman"/>
          <w:b/>
          <w:sz w:val="24"/>
          <w:szCs w:val="24"/>
        </w:rPr>
        <w:t>Farmacist</w:t>
      </w:r>
      <w:r w:rsidR="00D90F28" w:rsidRPr="00CA2619">
        <w:rPr>
          <w:rFonts w:ascii="Times New Roman" w:hAnsi="Times New Roman"/>
          <w:b/>
          <w:sz w:val="24"/>
          <w:szCs w:val="24"/>
        </w:rPr>
        <w:t>ul</w:t>
      </w:r>
      <w:r w:rsidR="00D10C77" w:rsidRPr="00CA2619">
        <w:rPr>
          <w:rFonts w:ascii="Times New Roman" w:hAnsi="Times New Roman"/>
          <w:b/>
          <w:sz w:val="24"/>
          <w:szCs w:val="24"/>
        </w:rPr>
        <w:t xml:space="preserve"> sef</w:t>
      </w:r>
      <w:r w:rsidR="00162A23" w:rsidRPr="00CA2619">
        <w:rPr>
          <w:rFonts w:ascii="Times New Roman" w:hAnsi="Times New Roman"/>
          <w:sz w:val="24"/>
          <w:szCs w:val="24"/>
        </w:rPr>
        <w:t xml:space="preserve"> are în principal următoarele atribuţii:</w:t>
      </w:r>
    </w:p>
    <w:p w:rsidR="0000234A" w:rsidRPr="00CA2619" w:rsidRDefault="0000234A" w:rsidP="008D7971">
      <w:pPr>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14225F" w:rsidRPr="00CA2619">
        <w:rPr>
          <w:rFonts w:ascii="Times New Roman" w:hAnsi="Times New Roman"/>
          <w:sz w:val="24"/>
          <w:szCs w:val="24"/>
        </w:rPr>
        <w:t>raspunde de toata activi</w:t>
      </w:r>
      <w:r w:rsidR="0059166F" w:rsidRPr="00CA2619">
        <w:rPr>
          <w:rFonts w:ascii="Times New Roman" w:hAnsi="Times New Roman"/>
          <w:sz w:val="24"/>
          <w:szCs w:val="24"/>
        </w:rPr>
        <w:t>tatea farmaciei in ansamblul ei</w:t>
      </w:r>
      <w:r w:rsidR="0014225F" w:rsidRPr="00CA2619">
        <w:rPr>
          <w:rFonts w:ascii="Times New Roman" w:hAnsi="Times New Roman"/>
          <w:sz w:val="24"/>
          <w:szCs w:val="24"/>
        </w:rPr>
        <w:t>, prin autoritatea sa de  specialist, va combate tendinta de automedicatie;</w:t>
      </w:r>
    </w:p>
    <w:p w:rsidR="00162A23" w:rsidRPr="00CA2619" w:rsidRDefault="00162A23" w:rsidP="008D7971">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organizează spaţiul de muncă, dând fiecărei încăperi destinaţia cea mai potrivită pentru realizarea unui flux tehnologic corespunzător desfăşurării activităţii;</w:t>
      </w:r>
    </w:p>
    <w:p w:rsidR="00162A23" w:rsidRPr="00CA2619" w:rsidRDefault="00162A2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întocmeşte necesarul de medicamente;</w:t>
      </w:r>
    </w:p>
    <w:p w:rsidR="00162A23" w:rsidRPr="00CA2619" w:rsidRDefault="00162A2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repartizează sarcinile pe salariaţii din subordine, întocmind fişa postului;</w:t>
      </w:r>
    </w:p>
    <w:p w:rsidR="00162A23" w:rsidRPr="00CA2619" w:rsidRDefault="00162A2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răspunde de obţinerea autorizaţiei de funcţionare emisă de Ministerul Sănătăţii;</w:t>
      </w:r>
    </w:p>
    <w:p w:rsidR="00162A23" w:rsidRPr="00CA2619" w:rsidRDefault="00162A2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organizează recepţia calitativă şi cantitativă a medicamentelor, precum şi depozitarea acestora în condiţii corespunzătoare;</w:t>
      </w:r>
    </w:p>
    <w:p w:rsidR="00162A23" w:rsidRPr="00CA2619" w:rsidRDefault="00162A2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răspunde de organizarea şi efectuarea corectă şi la timp a tuturor lucrărilor de gestiune (cantitativ valoric);</w:t>
      </w:r>
    </w:p>
    <w:p w:rsidR="00162A23" w:rsidRPr="00CA2619" w:rsidRDefault="00162A2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colaborează cu medicii şefi secţie în vederea asigurării necesarului de medicamente şi materiale sanitare;</w:t>
      </w:r>
    </w:p>
    <w:p w:rsidR="00162A23" w:rsidRPr="00CA2619" w:rsidRDefault="00162A2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face parte din nucleul de farmacovigilenţă şi consiliul medical al spitalului;</w:t>
      </w:r>
    </w:p>
    <w:p w:rsidR="00162A23" w:rsidRPr="00CA2619" w:rsidRDefault="008D7971"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162A23" w:rsidRPr="00CA2619">
        <w:rPr>
          <w:rFonts w:ascii="Times New Roman" w:hAnsi="Times New Roman"/>
          <w:sz w:val="24"/>
          <w:szCs w:val="24"/>
        </w:rPr>
        <w:t>participă la raportul de gardă pe secţii în vederea îmbunătăţirii permanente a actului terapeutic;</w:t>
      </w:r>
    </w:p>
    <w:p w:rsidR="00162A23" w:rsidRPr="00CA2619" w:rsidRDefault="00162A2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face parte din comisia de evaluare a ofertelor pentru achiziţionarea medicamentelor şi din comisiile de recepţie a materialelor procurate de spital;</w:t>
      </w:r>
    </w:p>
    <w:p w:rsidR="00A80CA0" w:rsidRPr="00CA2619" w:rsidRDefault="00162A23"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alte atribuţii specifice;</w:t>
      </w:r>
    </w:p>
    <w:p w:rsidR="00E906CB" w:rsidRPr="00CA2619" w:rsidRDefault="00E906CB" w:rsidP="00654ECE">
      <w:p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 xml:space="preserve">-Respectă secretul </w:t>
      </w:r>
      <w:r w:rsidR="00DF035E" w:rsidRPr="00CA2619">
        <w:rPr>
          <w:rFonts w:ascii="Times New Roman" w:hAnsi="Times New Roman"/>
          <w:sz w:val="24"/>
          <w:szCs w:val="24"/>
        </w:rPr>
        <w:t>professional,</w:t>
      </w:r>
      <w:r w:rsidRPr="00CA2619">
        <w:rPr>
          <w:rFonts w:ascii="Times New Roman" w:hAnsi="Times New Roman"/>
          <w:sz w:val="24"/>
          <w:szCs w:val="24"/>
        </w:rPr>
        <w:t xml:space="preserve"> confidenţialitatea informaţiei medicale.</w:t>
      </w:r>
    </w:p>
    <w:p w:rsidR="00E906CB" w:rsidRPr="00CA2619" w:rsidRDefault="00E906CB" w:rsidP="00654ECE">
      <w:pPr>
        <w:spacing w:after="0" w:line="360" w:lineRule="auto"/>
        <w:jc w:val="both"/>
        <w:rPr>
          <w:rFonts w:ascii="Times New Roman" w:hAnsi="Times New Roman"/>
          <w:sz w:val="24"/>
          <w:szCs w:val="24"/>
        </w:rPr>
      </w:pPr>
      <w:r w:rsidRPr="00CA2619">
        <w:rPr>
          <w:rFonts w:ascii="Times New Roman" w:hAnsi="Times New Roman"/>
          <w:sz w:val="24"/>
          <w:szCs w:val="24"/>
        </w:rPr>
        <w:t>- 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E906CB" w:rsidRPr="00CA2619" w:rsidRDefault="00E906CB" w:rsidP="00654ECE">
      <w:pPr>
        <w:widowControl w:val="0"/>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Asigura si respecta confidentialitatea si anonimatul  pacientilor</w:t>
      </w:r>
      <w:r w:rsidR="00DF035E" w:rsidRPr="00CA2619">
        <w:rPr>
          <w:rFonts w:ascii="Times New Roman" w:hAnsi="Times New Roman"/>
          <w:sz w:val="24"/>
          <w:szCs w:val="24"/>
          <w:lang w:val="es-ES"/>
        </w:rPr>
        <w:t>.</w:t>
      </w:r>
    </w:p>
    <w:p w:rsidR="004924A8" w:rsidRPr="00CA2619" w:rsidRDefault="004924A8" w:rsidP="00654ECE">
      <w:pPr>
        <w:tabs>
          <w:tab w:val="left" w:pos="540"/>
        </w:tabs>
        <w:spacing w:after="0" w:line="360" w:lineRule="auto"/>
        <w:jc w:val="both"/>
        <w:rPr>
          <w:rFonts w:ascii="Times New Roman" w:hAnsi="Times New Roman"/>
          <w:sz w:val="24"/>
          <w:szCs w:val="24"/>
        </w:rPr>
      </w:pPr>
    </w:p>
    <w:p w:rsidR="00182C4D" w:rsidRPr="00CA2619" w:rsidRDefault="00D10C77" w:rsidP="00654ECE">
      <w:pPr>
        <w:spacing w:line="360" w:lineRule="auto"/>
        <w:rPr>
          <w:rFonts w:ascii="Times New Roman" w:hAnsi="Times New Roman"/>
          <w:sz w:val="24"/>
          <w:szCs w:val="24"/>
        </w:rPr>
      </w:pPr>
      <w:r w:rsidRPr="00CA2619">
        <w:rPr>
          <w:rFonts w:ascii="Times New Roman" w:hAnsi="Times New Roman"/>
          <w:sz w:val="24"/>
          <w:szCs w:val="24"/>
        </w:rPr>
        <w:tab/>
      </w:r>
      <w:bookmarkStart w:id="306" w:name="_Toc413930479"/>
      <w:r w:rsidRPr="00520CEC">
        <w:rPr>
          <w:rFonts w:ascii="Times New Roman" w:hAnsi="Times New Roman"/>
          <w:b/>
          <w:sz w:val="24"/>
          <w:szCs w:val="24"/>
        </w:rPr>
        <w:t xml:space="preserve">9.3.2. </w:t>
      </w:r>
      <w:r w:rsidR="00182C4D" w:rsidRPr="00520CEC">
        <w:rPr>
          <w:rFonts w:ascii="Times New Roman" w:hAnsi="Times New Roman"/>
          <w:b/>
          <w:sz w:val="24"/>
          <w:szCs w:val="24"/>
        </w:rPr>
        <w:t xml:space="preserve"> </w:t>
      </w:r>
      <w:r w:rsidR="00182C4D" w:rsidRPr="00CA2619">
        <w:rPr>
          <w:rFonts w:ascii="Times New Roman" w:hAnsi="Times New Roman"/>
          <w:sz w:val="24"/>
          <w:szCs w:val="24"/>
        </w:rPr>
        <w:t>Farmacistul din cadrul farmaciei de circuit închis are în principal următoarele atribuţii:</w:t>
      </w:r>
      <w:bookmarkEnd w:id="306"/>
    </w:p>
    <w:p w:rsidR="00182C4D" w:rsidRPr="00CA2619" w:rsidRDefault="00182C4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asigură conservarea şi eliberarea medicamentelor precum şi a celorlalte produse pe care farmacia le poate deţine;</w:t>
      </w:r>
    </w:p>
    <w:p w:rsidR="00182C4D" w:rsidRPr="00CA2619" w:rsidRDefault="00182C4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efectuează recepţia calitativă şi cantitativă a produselor farmaceutice la primirea lor în farmacie;</w:t>
      </w:r>
    </w:p>
    <w:p w:rsidR="00182C4D" w:rsidRPr="00CA2619" w:rsidRDefault="00182C4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efectuează în conformitate cu prevederile Farmacopeei în vigoare, controlul de calitate a apei distilate;</w:t>
      </w:r>
    </w:p>
    <w:p w:rsidR="00182C4D" w:rsidRPr="00CA2619" w:rsidRDefault="00182C4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participă la activitatea de farmacovigilenţă;</w:t>
      </w:r>
    </w:p>
    <w:p w:rsidR="00182C4D" w:rsidRPr="00CA2619" w:rsidRDefault="00182C4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urmăreşte noutăţile terapeutice pe plan naţional şi internaţional şi cooperează cu medicii;</w:t>
      </w:r>
    </w:p>
    <w:p w:rsidR="00182C4D" w:rsidRPr="00CA2619" w:rsidRDefault="00182C4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este obligat să cunoască legislaţia farmaceutică şi pe cea sanitară în vigoare;</w:t>
      </w:r>
    </w:p>
    <w:p w:rsidR="00182C4D" w:rsidRPr="00CA2619" w:rsidRDefault="00182C4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supraveghează activitatea asistentului de farmacie şi cursanţilor şcolilor sanitare postliceale aflaţi în practică;</w:t>
      </w:r>
    </w:p>
    <w:p w:rsidR="00182C4D" w:rsidRPr="00CA2619" w:rsidRDefault="00182C4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asigură şi urmăreşte stagiile practice ale studenţilor facultăţii de Farmacie;</w:t>
      </w:r>
    </w:p>
    <w:p w:rsidR="00182C4D" w:rsidRPr="00CA2619" w:rsidRDefault="00182C4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 întreaga sa activitate, farmacistul va respectă principiile eticii şi deontologiei profesionale;</w:t>
      </w:r>
    </w:p>
    <w:p w:rsidR="00182C4D" w:rsidRPr="00CA2619" w:rsidRDefault="00182C4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urmăreşte valabilitatea medicamentelor aflate pe secţii în dulapurile de urgenţă;</w:t>
      </w:r>
    </w:p>
    <w:p w:rsidR="00E906CB" w:rsidRPr="00CA2619" w:rsidRDefault="00E906CB" w:rsidP="00654ECE">
      <w:p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-Respectă secretul profesional confidenţialitatea informaţiei medicale.</w:t>
      </w:r>
    </w:p>
    <w:p w:rsidR="00E906CB" w:rsidRPr="00CA2619" w:rsidRDefault="00E906CB" w:rsidP="00654ECE">
      <w:pPr>
        <w:spacing w:after="0" w:line="360" w:lineRule="auto"/>
        <w:jc w:val="both"/>
        <w:rPr>
          <w:rFonts w:ascii="Times New Roman" w:hAnsi="Times New Roman"/>
          <w:sz w:val="24"/>
          <w:szCs w:val="24"/>
        </w:rPr>
      </w:pPr>
      <w:r w:rsidRPr="00CA2619">
        <w:rPr>
          <w:rFonts w:ascii="Times New Roman" w:hAnsi="Times New Roman"/>
          <w:sz w:val="24"/>
          <w:szCs w:val="24"/>
        </w:rPr>
        <w:t>- 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E906CB" w:rsidRPr="00CA2619" w:rsidRDefault="00E906CB" w:rsidP="00654ECE">
      <w:pPr>
        <w:widowControl w:val="0"/>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Asigura si respecta confidentialitatea si anonimatul  pacientilor</w:t>
      </w:r>
    </w:p>
    <w:p w:rsidR="0000234A" w:rsidRPr="00CA2619" w:rsidRDefault="0000234A" w:rsidP="00654ECE">
      <w:pPr>
        <w:widowControl w:val="0"/>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w:t>
      </w:r>
      <w:r w:rsidRPr="00CA2619">
        <w:rPr>
          <w:rFonts w:ascii="Times New Roman" w:hAnsi="Times New Roman"/>
          <w:sz w:val="24"/>
          <w:szCs w:val="24"/>
        </w:rPr>
        <w:t xml:space="preserve"> alte atribuţii specifice;</w:t>
      </w:r>
    </w:p>
    <w:p w:rsidR="00904864" w:rsidRPr="00CA2619" w:rsidRDefault="00133F33" w:rsidP="00904864">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bCs/>
          <w:sz w:val="24"/>
          <w:szCs w:val="24"/>
        </w:rPr>
        <w:t xml:space="preserve">             </w:t>
      </w:r>
      <w:r w:rsidR="00904864" w:rsidRPr="00CA2619">
        <w:rPr>
          <w:rFonts w:ascii="Times New Roman" w:hAnsi="Times New Roman"/>
          <w:b/>
          <w:bCs/>
          <w:sz w:val="24"/>
          <w:szCs w:val="24"/>
        </w:rPr>
        <w:t xml:space="preserve">Atribuţiile farmacistului in ceea ce priveste limitarea infectiilor </w:t>
      </w:r>
      <w:r w:rsidRPr="00CA2619">
        <w:rPr>
          <w:rFonts w:ascii="Times New Roman" w:hAnsi="Times New Roman"/>
          <w:b/>
          <w:bCs/>
          <w:sz w:val="24"/>
          <w:szCs w:val="24"/>
        </w:rPr>
        <w:t>a</w:t>
      </w:r>
      <w:r w:rsidR="00904864" w:rsidRPr="00CA2619">
        <w:rPr>
          <w:rFonts w:ascii="Times New Roman" w:hAnsi="Times New Roman"/>
          <w:b/>
          <w:bCs/>
          <w:sz w:val="24"/>
          <w:szCs w:val="24"/>
        </w:rPr>
        <w:t>sociate asistentei medicale, conform Ordinului nr. 1101/2016 sunt urmatoarele::</w:t>
      </w:r>
    </w:p>
    <w:p w:rsidR="00904864" w:rsidRPr="00CA2619" w:rsidRDefault="00904864" w:rsidP="00904864">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a) obţinerea, depozitarea şi distribuirea preparatelor farmaceutice, utilizând practici care limitează posibilitatea transmisiei agentului infecţios către pacienţi;</w:t>
      </w:r>
    </w:p>
    <w:p w:rsidR="00904864" w:rsidRPr="00CA2619" w:rsidRDefault="00904864" w:rsidP="00904864">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b) distribuirea medicamentelor antiinfecţioase cu respectarea reglementărilor privind avizarea acestei prescrieri existente în spital şi ţinerea unei evidenţe adecvate;</w:t>
      </w:r>
    </w:p>
    <w:p w:rsidR="00904864" w:rsidRPr="00CA2619" w:rsidRDefault="00904864" w:rsidP="00904864">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c) obţinerea şi depozitarea vaccinurilor sau imunoglobulinelor specifice/serurilor heterologe şi distribuirea lor în mod adecvat;</w:t>
      </w:r>
    </w:p>
    <w:p w:rsidR="00904864" w:rsidRPr="00CA2619" w:rsidRDefault="00904864" w:rsidP="00904864">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d) păstrarea evidenţei antibioticelor distribuite departamentelor medicale;</w:t>
      </w:r>
    </w:p>
    <w:p w:rsidR="00904864" w:rsidRPr="00CA2619" w:rsidRDefault="00904864" w:rsidP="00904864">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e) raportează către serviciul de prevenire a infecţiilor asociate asistenţei medicale, medicului responsabil de politica utilizării antibioticelor consumul de antibiotice pe clase şi pe secţiile unităţii sanitare şi participă la evaluarea tendinţelor utilizării antibioticelor;</w:t>
      </w:r>
    </w:p>
    <w:p w:rsidR="00904864" w:rsidRPr="00CA2619" w:rsidRDefault="00904864" w:rsidP="00904864">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f) colaborează cu medicul infecţionist/clinician responsabil de elaborarea politicii de utilizare judicioasă a antibioticelor în monitorizarea consumului de antibiotice;</w:t>
      </w:r>
    </w:p>
    <w:p w:rsidR="00904864" w:rsidRPr="00CA2619" w:rsidRDefault="00904864" w:rsidP="00904864">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g) organizează şi realizează baza de date privind consumul de antibiotice din unitate, pe clase de antibiotice şi pe secţii/compartimente, cu calcularea DDD/100 zile spitalizare şi a duratei medii a terapiei cu antibiotice per pacient internat, pe suport electronic.</w:t>
      </w:r>
    </w:p>
    <w:p w:rsidR="00812DEA" w:rsidRPr="00520CEC" w:rsidRDefault="00812DEA" w:rsidP="00654ECE">
      <w:pPr>
        <w:autoSpaceDE w:val="0"/>
        <w:autoSpaceDN w:val="0"/>
        <w:adjustRightInd w:val="0"/>
        <w:spacing w:after="0" w:line="360" w:lineRule="auto"/>
        <w:ind w:firstLine="720"/>
        <w:jc w:val="both"/>
        <w:rPr>
          <w:rFonts w:ascii="Times New Roman" w:hAnsi="Times New Roman"/>
          <w:b/>
          <w:bCs/>
          <w:sz w:val="24"/>
          <w:szCs w:val="24"/>
        </w:rPr>
      </w:pPr>
    </w:p>
    <w:p w:rsidR="00182C4D" w:rsidRPr="00CA2619" w:rsidRDefault="00182C4D" w:rsidP="00654ECE">
      <w:pPr>
        <w:autoSpaceDE w:val="0"/>
        <w:autoSpaceDN w:val="0"/>
        <w:adjustRightInd w:val="0"/>
        <w:spacing w:after="0" w:line="360" w:lineRule="auto"/>
        <w:ind w:firstLine="720"/>
        <w:jc w:val="both"/>
        <w:rPr>
          <w:rFonts w:ascii="Times New Roman" w:hAnsi="Times New Roman"/>
          <w:sz w:val="24"/>
          <w:szCs w:val="24"/>
        </w:rPr>
      </w:pPr>
      <w:r w:rsidRPr="00520CEC">
        <w:rPr>
          <w:rFonts w:ascii="Times New Roman" w:hAnsi="Times New Roman"/>
          <w:b/>
          <w:sz w:val="24"/>
          <w:szCs w:val="24"/>
        </w:rPr>
        <w:t xml:space="preserve">9.3.3. </w:t>
      </w:r>
      <w:r w:rsidRPr="00CA2619">
        <w:rPr>
          <w:rFonts w:ascii="Times New Roman" w:hAnsi="Times New Roman"/>
          <w:b/>
          <w:sz w:val="24"/>
          <w:szCs w:val="24"/>
        </w:rPr>
        <w:t>Asistentul de farmacie</w:t>
      </w:r>
      <w:r w:rsidRPr="00CA2619">
        <w:rPr>
          <w:rFonts w:ascii="Times New Roman" w:hAnsi="Times New Roman"/>
          <w:b/>
          <w:bCs/>
          <w:sz w:val="24"/>
          <w:szCs w:val="24"/>
        </w:rPr>
        <w:t xml:space="preserve"> </w:t>
      </w:r>
      <w:r w:rsidRPr="00CA2619">
        <w:rPr>
          <w:rFonts w:ascii="Times New Roman" w:hAnsi="Times New Roman"/>
          <w:sz w:val="24"/>
          <w:szCs w:val="24"/>
        </w:rPr>
        <w:t>îşi desfăşoară activitatea sub îndrumarea farmacistului, este personal de execuţie şi are în principal următoarele atribuţii:</w:t>
      </w:r>
    </w:p>
    <w:p w:rsidR="00811AE9" w:rsidRPr="00CA2619" w:rsidRDefault="00811AE9" w:rsidP="008D7971">
      <w:pPr>
        <w:spacing w:after="0" w:line="360" w:lineRule="auto"/>
        <w:jc w:val="both"/>
        <w:rPr>
          <w:rFonts w:ascii="Times New Roman" w:hAnsi="Times New Roman"/>
          <w:sz w:val="24"/>
          <w:szCs w:val="24"/>
          <w:lang w:val="sv-SE"/>
        </w:rPr>
      </w:pPr>
      <w:r w:rsidRPr="00CA2619">
        <w:rPr>
          <w:rFonts w:ascii="Times New Roman" w:hAnsi="Times New Roman"/>
          <w:sz w:val="24"/>
          <w:szCs w:val="24"/>
          <w:lang w:val="sv-SE"/>
        </w:rPr>
        <w:t>-     respecta graficul si programul de lucru;</w:t>
      </w:r>
    </w:p>
    <w:p w:rsidR="00811AE9" w:rsidRPr="00CA2619" w:rsidRDefault="00811AE9" w:rsidP="008D7971">
      <w:pPr>
        <w:numPr>
          <w:ilvl w:val="0"/>
          <w:numId w:val="75"/>
        </w:numPr>
        <w:spacing w:after="0" w:line="360" w:lineRule="auto"/>
        <w:jc w:val="both"/>
        <w:rPr>
          <w:rFonts w:ascii="Times New Roman" w:hAnsi="Times New Roman"/>
          <w:sz w:val="24"/>
          <w:szCs w:val="24"/>
        </w:rPr>
      </w:pPr>
      <w:r w:rsidRPr="00CA2619">
        <w:rPr>
          <w:rFonts w:ascii="Times New Roman" w:hAnsi="Times New Roman"/>
          <w:sz w:val="24"/>
          <w:szCs w:val="24"/>
        </w:rPr>
        <w:t>organizeaza  spatiul de munca  si activitatile necesare distribuirii  medicamentelor  si materialelor sanitare;</w:t>
      </w:r>
    </w:p>
    <w:p w:rsidR="00811AE9" w:rsidRPr="00CA2619" w:rsidRDefault="002240FA" w:rsidP="00654ECE">
      <w:pPr>
        <w:numPr>
          <w:ilvl w:val="0"/>
          <w:numId w:val="75"/>
        </w:numPr>
        <w:spacing w:after="0" w:line="360" w:lineRule="auto"/>
        <w:jc w:val="both"/>
        <w:rPr>
          <w:rFonts w:ascii="Times New Roman" w:hAnsi="Times New Roman"/>
          <w:sz w:val="24"/>
          <w:szCs w:val="24"/>
        </w:rPr>
      </w:pPr>
      <w:r w:rsidRPr="00CA2619">
        <w:rPr>
          <w:rFonts w:ascii="Times New Roman" w:hAnsi="Times New Roman"/>
          <w:sz w:val="24"/>
          <w:szCs w:val="24"/>
        </w:rPr>
        <w:t>asigura aprovizionarea, receptia</w:t>
      </w:r>
      <w:r w:rsidR="00811AE9" w:rsidRPr="00CA2619">
        <w:rPr>
          <w:rFonts w:ascii="Times New Roman" w:hAnsi="Times New Roman"/>
          <w:sz w:val="24"/>
          <w:szCs w:val="24"/>
        </w:rPr>
        <w:t>, depozitarea si pastrarea medicamentelor si produselor farmaceutice;</w:t>
      </w:r>
    </w:p>
    <w:p w:rsidR="00811AE9" w:rsidRPr="00CA2619" w:rsidRDefault="00811AE9" w:rsidP="00654ECE">
      <w:pPr>
        <w:numPr>
          <w:ilvl w:val="0"/>
          <w:numId w:val="75"/>
        </w:numPr>
        <w:spacing w:after="0" w:line="360" w:lineRule="auto"/>
        <w:jc w:val="both"/>
        <w:rPr>
          <w:rFonts w:ascii="Times New Roman" w:hAnsi="Times New Roman"/>
          <w:sz w:val="24"/>
          <w:szCs w:val="24"/>
        </w:rPr>
      </w:pPr>
      <w:r w:rsidRPr="00CA2619">
        <w:rPr>
          <w:rFonts w:ascii="Times New Roman" w:hAnsi="Times New Roman"/>
          <w:sz w:val="24"/>
          <w:szCs w:val="24"/>
        </w:rPr>
        <w:t>elibereaza medicamentele  si produsele galenice conform prescriptiei medicului;</w:t>
      </w:r>
    </w:p>
    <w:p w:rsidR="00811AE9" w:rsidRPr="00CA2619" w:rsidRDefault="00811AE9" w:rsidP="00654ECE">
      <w:pPr>
        <w:numPr>
          <w:ilvl w:val="0"/>
          <w:numId w:val="75"/>
        </w:numPr>
        <w:spacing w:after="0" w:line="360" w:lineRule="auto"/>
        <w:jc w:val="both"/>
        <w:rPr>
          <w:rFonts w:ascii="Times New Roman" w:hAnsi="Times New Roman"/>
          <w:sz w:val="24"/>
          <w:szCs w:val="24"/>
        </w:rPr>
      </w:pPr>
      <w:r w:rsidRPr="00CA2619">
        <w:rPr>
          <w:rFonts w:ascii="Times New Roman" w:hAnsi="Times New Roman"/>
          <w:sz w:val="24"/>
          <w:szCs w:val="24"/>
        </w:rPr>
        <w:lastRenderedPageBreak/>
        <w:t>ofera informatii privind efectele  si reactiile adverse  ale medicamentului eliberat;</w:t>
      </w:r>
    </w:p>
    <w:p w:rsidR="00BB6DC0" w:rsidRPr="00CA2619" w:rsidRDefault="00811AE9" w:rsidP="00BB6DC0">
      <w:pPr>
        <w:numPr>
          <w:ilvl w:val="0"/>
          <w:numId w:val="75"/>
        </w:numPr>
        <w:spacing w:after="0" w:line="360" w:lineRule="auto"/>
        <w:jc w:val="both"/>
        <w:rPr>
          <w:rFonts w:ascii="Times New Roman" w:hAnsi="Times New Roman"/>
          <w:sz w:val="24"/>
          <w:szCs w:val="24"/>
        </w:rPr>
      </w:pPr>
      <w:r w:rsidRPr="00CA2619">
        <w:rPr>
          <w:rFonts w:ascii="Times New Roman" w:hAnsi="Times New Roman"/>
          <w:sz w:val="24"/>
          <w:szCs w:val="24"/>
        </w:rPr>
        <w:t xml:space="preserve"> verifica termenele de valabilitate  a medicamentelor  si produselor farmaceutice , si previne degradarea lor;</w:t>
      </w:r>
    </w:p>
    <w:p w:rsidR="004F37B3" w:rsidRPr="00CA2619" w:rsidRDefault="00811AE9" w:rsidP="00BB6DC0">
      <w:pPr>
        <w:numPr>
          <w:ilvl w:val="0"/>
          <w:numId w:val="75"/>
        </w:numPr>
        <w:spacing w:after="0" w:line="360" w:lineRule="auto"/>
        <w:jc w:val="both"/>
        <w:rPr>
          <w:rFonts w:ascii="Times New Roman" w:hAnsi="Times New Roman"/>
          <w:sz w:val="24"/>
          <w:szCs w:val="24"/>
        </w:rPr>
      </w:pPr>
      <w:r w:rsidRPr="00CA2619">
        <w:rPr>
          <w:rFonts w:ascii="Times New Roman" w:hAnsi="Times New Roman"/>
          <w:sz w:val="24"/>
          <w:szCs w:val="24"/>
        </w:rPr>
        <w:t xml:space="preserve">identifica  infectiile </w:t>
      </w:r>
      <w:r w:rsidR="00F029CE" w:rsidRPr="00CA2619">
        <w:rPr>
          <w:rFonts w:ascii="Times New Roman" w:hAnsi="Times New Roman"/>
          <w:sz w:val="24"/>
          <w:szCs w:val="24"/>
        </w:rPr>
        <w:t>a</w:t>
      </w:r>
      <w:r w:rsidR="004F37B3" w:rsidRPr="00CA2619">
        <w:rPr>
          <w:rFonts w:ascii="Times New Roman" w:hAnsi="Times New Roman"/>
          <w:sz w:val="24"/>
          <w:szCs w:val="24"/>
        </w:rPr>
        <w:t>sociate asistentei medicale</w:t>
      </w:r>
      <w:r w:rsidRPr="00CA2619">
        <w:rPr>
          <w:rFonts w:ascii="Times New Roman" w:hAnsi="Times New Roman"/>
          <w:sz w:val="24"/>
          <w:szCs w:val="24"/>
        </w:rPr>
        <w:t xml:space="preserve"> conf</w:t>
      </w:r>
      <w:r w:rsidR="004F37B3" w:rsidRPr="00CA2619">
        <w:rPr>
          <w:rFonts w:ascii="Times New Roman" w:hAnsi="Times New Roman"/>
          <w:sz w:val="24"/>
          <w:szCs w:val="24"/>
        </w:rPr>
        <w:t xml:space="preserve">orm </w:t>
      </w:r>
      <w:r w:rsidR="004F37B3" w:rsidRPr="00CA2619">
        <w:rPr>
          <w:rFonts w:ascii="Times New Roman" w:hAnsi="Times New Roman"/>
          <w:bCs/>
          <w:sz w:val="24"/>
          <w:szCs w:val="24"/>
        </w:rPr>
        <w:t>Ordinul</w:t>
      </w:r>
      <w:r w:rsidR="00F029CE" w:rsidRPr="00CA2619">
        <w:rPr>
          <w:rFonts w:ascii="Times New Roman" w:hAnsi="Times New Roman"/>
          <w:bCs/>
          <w:sz w:val="24"/>
          <w:szCs w:val="24"/>
        </w:rPr>
        <w:t>ui</w:t>
      </w:r>
      <w:r w:rsidR="004F37B3" w:rsidRPr="00CA2619">
        <w:rPr>
          <w:rFonts w:ascii="Times New Roman" w:hAnsi="Times New Roman"/>
          <w:bCs/>
          <w:sz w:val="24"/>
          <w:szCs w:val="24"/>
        </w:rPr>
        <w:t xml:space="preserve"> MS nr</w:t>
      </w:r>
      <w:r w:rsidR="004F37B3" w:rsidRPr="00CA2619">
        <w:rPr>
          <w:rFonts w:ascii="Times New Roman" w:hAnsi="Times New Roman"/>
          <w:b/>
          <w:bCs/>
          <w:sz w:val="24"/>
          <w:szCs w:val="24"/>
        </w:rPr>
        <w:t xml:space="preserve"> </w:t>
      </w:r>
      <w:r w:rsidR="004F37B3" w:rsidRPr="00CA2619">
        <w:rPr>
          <w:rFonts w:ascii="Times New Roman" w:hAnsi="Times New Roman"/>
          <w:sz w:val="24"/>
          <w:szCs w:val="24"/>
        </w:rPr>
        <w:t>1101/2016 din 30 septembrie 2016 privind aprobarea Normelor de supraveghere, prevenire şi limitare a infecţiilor asociate asistenţei medicale în unităţile sanitare;</w:t>
      </w:r>
    </w:p>
    <w:p w:rsidR="00811AE9" w:rsidRPr="00CA2619" w:rsidRDefault="00811AE9" w:rsidP="00654ECE">
      <w:pPr>
        <w:numPr>
          <w:ilvl w:val="0"/>
          <w:numId w:val="75"/>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participa la  realizarea programelor  de educatie si sanatate;</w:t>
      </w:r>
    </w:p>
    <w:p w:rsidR="00811AE9" w:rsidRPr="00CA2619" w:rsidRDefault="00811AE9" w:rsidP="00654ECE">
      <w:pPr>
        <w:numPr>
          <w:ilvl w:val="0"/>
          <w:numId w:val="75"/>
        </w:numPr>
        <w:spacing w:after="0" w:line="360" w:lineRule="auto"/>
        <w:jc w:val="both"/>
        <w:rPr>
          <w:rFonts w:ascii="Times New Roman" w:hAnsi="Times New Roman"/>
          <w:sz w:val="24"/>
          <w:szCs w:val="24"/>
        </w:rPr>
      </w:pPr>
      <w:r w:rsidRPr="00CA2619">
        <w:rPr>
          <w:rFonts w:ascii="Times New Roman" w:hAnsi="Times New Roman"/>
          <w:sz w:val="24"/>
          <w:szCs w:val="24"/>
        </w:rPr>
        <w:t>participa la activi</w:t>
      </w:r>
      <w:r w:rsidR="00E97C75" w:rsidRPr="00CA2619">
        <w:rPr>
          <w:rFonts w:ascii="Times New Roman" w:hAnsi="Times New Roman"/>
          <w:sz w:val="24"/>
          <w:szCs w:val="24"/>
        </w:rPr>
        <w:t>tati de cercetare, respecta secretul profes</w:t>
      </w:r>
      <w:r w:rsidRPr="00CA2619">
        <w:rPr>
          <w:rFonts w:ascii="Times New Roman" w:hAnsi="Times New Roman"/>
          <w:sz w:val="24"/>
          <w:szCs w:val="24"/>
        </w:rPr>
        <w:t>ional si codul de etica al asistentului medical;</w:t>
      </w:r>
    </w:p>
    <w:p w:rsidR="00811AE9" w:rsidRPr="00CA2619" w:rsidRDefault="00811AE9" w:rsidP="00654ECE">
      <w:pPr>
        <w:numPr>
          <w:ilvl w:val="0"/>
          <w:numId w:val="75"/>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isi insuseste si respecte  prevederile legislatiei  din domeiul securitatii  si sanatatii in munca  si ma</w:t>
      </w:r>
      <w:r w:rsidR="00E97C75" w:rsidRPr="00CA2619">
        <w:rPr>
          <w:rFonts w:ascii="Times New Roman" w:hAnsi="Times New Roman"/>
          <w:sz w:val="24"/>
          <w:szCs w:val="24"/>
        </w:rPr>
        <w:t>surile de aplicare a acestora </w:t>
      </w:r>
      <w:r w:rsidRPr="00CA2619">
        <w:rPr>
          <w:rFonts w:ascii="Times New Roman" w:hAnsi="Times New Roman"/>
          <w:sz w:val="24"/>
          <w:szCs w:val="24"/>
        </w:rPr>
        <w:t xml:space="preserve">conform Legii </w:t>
      </w:r>
      <w:r w:rsidR="000436E8" w:rsidRPr="00CA2619">
        <w:rPr>
          <w:rFonts w:ascii="Times New Roman" w:hAnsi="Times New Roman"/>
          <w:sz w:val="24"/>
          <w:szCs w:val="24"/>
        </w:rPr>
        <w:t xml:space="preserve">nr. </w:t>
      </w:r>
      <w:r w:rsidRPr="00CA2619">
        <w:rPr>
          <w:rFonts w:ascii="Times New Roman" w:hAnsi="Times New Roman"/>
          <w:sz w:val="24"/>
          <w:szCs w:val="24"/>
        </w:rPr>
        <w:t>319/2006 ,cap.IV art.23 (b) , privind securitatea si sanatatea in munca ;</w:t>
      </w:r>
    </w:p>
    <w:p w:rsidR="00811AE9" w:rsidRPr="00CA2619" w:rsidRDefault="00811AE9" w:rsidP="00654ECE">
      <w:pPr>
        <w:numPr>
          <w:ilvl w:val="0"/>
          <w:numId w:val="75"/>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 xml:space="preserve">respecta regulile si masurile de aparare  impotriva  incendiilor,  aduse la cunostiinta , sub orice forma ; </w:t>
      </w:r>
    </w:p>
    <w:p w:rsidR="00811AE9" w:rsidRPr="00CA2619" w:rsidRDefault="00811AE9" w:rsidP="00654ECE">
      <w:pPr>
        <w:numPr>
          <w:ilvl w:val="0"/>
          <w:numId w:val="75"/>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actioneze  in conformitate cu procedurile stabilite  la locul de munca , in cazul aparitiei  oricarui pericol im</w:t>
      </w:r>
      <w:r w:rsidR="00E97C75"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0436E8" w:rsidRPr="00CA2619">
        <w:rPr>
          <w:rFonts w:ascii="Times New Roman" w:hAnsi="Times New Roman"/>
          <w:sz w:val="24"/>
          <w:szCs w:val="24"/>
        </w:rPr>
        <w:t xml:space="preserve">nr. </w:t>
      </w:r>
      <w:r w:rsidRPr="00CA2619">
        <w:rPr>
          <w:rFonts w:ascii="Times New Roman" w:hAnsi="Times New Roman"/>
          <w:sz w:val="24"/>
          <w:szCs w:val="24"/>
        </w:rPr>
        <w:t>307/2006 art.22 , ( a, f ), privind apararea impotriva incendiilor;</w:t>
      </w:r>
    </w:p>
    <w:p w:rsidR="00811AE9" w:rsidRPr="00CA2619" w:rsidRDefault="00811AE9" w:rsidP="00654ECE">
      <w:pPr>
        <w:numPr>
          <w:ilvl w:val="0"/>
          <w:numId w:val="75"/>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are obligatia sa cunoasca reglementarile si legislatia specifica in vigoare;</w:t>
      </w:r>
    </w:p>
    <w:p w:rsidR="00811AE9" w:rsidRPr="00CA2619" w:rsidRDefault="00811AE9" w:rsidP="00654ECE">
      <w:pPr>
        <w:numPr>
          <w:ilvl w:val="0"/>
          <w:numId w:val="75"/>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asigura pastrarea si folosirea in bune conditii a tuturor  bunurilor spitalului;</w:t>
      </w:r>
    </w:p>
    <w:p w:rsidR="00811AE9" w:rsidRPr="00CA2619" w:rsidRDefault="00811AE9" w:rsidP="00654ECE">
      <w:pPr>
        <w:numPr>
          <w:ilvl w:val="0"/>
          <w:numId w:val="75"/>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respecta Regulamentul de Ordine Interioara al Spitalului;</w:t>
      </w:r>
    </w:p>
    <w:p w:rsidR="00811AE9" w:rsidRPr="00CA2619" w:rsidRDefault="00811AE9" w:rsidP="00654ECE">
      <w:pPr>
        <w:numPr>
          <w:ilvl w:val="0"/>
          <w:numId w:val="75"/>
        </w:numPr>
        <w:tabs>
          <w:tab w:val="num" w:pos="1230"/>
        </w:tabs>
        <w:spacing w:after="0" w:line="360" w:lineRule="auto"/>
        <w:jc w:val="both"/>
        <w:rPr>
          <w:rFonts w:ascii="Times New Roman" w:hAnsi="Times New Roman"/>
          <w:sz w:val="24"/>
          <w:szCs w:val="24"/>
          <w:lang w:val="fr-FR"/>
        </w:rPr>
      </w:pPr>
      <w:r w:rsidRPr="00CA2619">
        <w:rPr>
          <w:rFonts w:ascii="Times New Roman" w:hAnsi="Times New Roman"/>
          <w:sz w:val="24"/>
          <w:szCs w:val="24"/>
        </w:rPr>
        <w:t>obligativitatea respectarii fisei de post de catre salariat dobindeste relevanta legala odata cu semnarea acesteia;</w:t>
      </w:r>
    </w:p>
    <w:p w:rsidR="00811AE9" w:rsidRPr="00CA2619" w:rsidRDefault="00811AE9" w:rsidP="00654ECE">
      <w:pPr>
        <w:numPr>
          <w:ilvl w:val="0"/>
          <w:numId w:val="75"/>
        </w:numPr>
        <w:tabs>
          <w:tab w:val="num" w:pos="1230"/>
        </w:tabs>
        <w:spacing w:after="0" w:line="360" w:lineRule="auto"/>
        <w:jc w:val="both"/>
        <w:rPr>
          <w:rFonts w:ascii="Times New Roman" w:hAnsi="Times New Roman"/>
          <w:sz w:val="24"/>
          <w:szCs w:val="24"/>
          <w:lang w:val="fr-FR"/>
        </w:rPr>
      </w:pPr>
      <w:r w:rsidRPr="00CA2619">
        <w:rPr>
          <w:rFonts w:ascii="Times New Roman" w:hAnsi="Times New Roman"/>
          <w:sz w:val="24"/>
          <w:szCs w:val="24"/>
        </w:rPr>
        <w:t>nerespectarea intocmai a sarcinilor de serviciu atrage intreaga raspundere disciplinara, materiala sau penala, dupa caz.</w:t>
      </w:r>
    </w:p>
    <w:p w:rsidR="00811AE9" w:rsidRPr="00CA2619" w:rsidRDefault="00811AE9" w:rsidP="00654ECE">
      <w:pPr>
        <w:numPr>
          <w:ilvl w:val="0"/>
          <w:numId w:val="75"/>
        </w:numPr>
        <w:spacing w:after="0" w:line="360" w:lineRule="auto"/>
        <w:jc w:val="both"/>
        <w:rPr>
          <w:rFonts w:ascii="Times New Roman" w:hAnsi="Times New Roman"/>
          <w:sz w:val="24"/>
          <w:szCs w:val="24"/>
        </w:rPr>
      </w:pPr>
      <w:r w:rsidRPr="00CA2619">
        <w:rPr>
          <w:rFonts w:ascii="Times New Roman" w:hAnsi="Times New Roman"/>
          <w:sz w:val="24"/>
          <w:szCs w:val="24"/>
        </w:rPr>
        <w:t xml:space="preserve">asistentul medical  trebuie sa cunoasca si sa respecte prevederile Codului de etica si deontologie  al </w:t>
      </w:r>
      <w:r w:rsidR="00B71148" w:rsidRPr="00CA2619">
        <w:rPr>
          <w:rFonts w:ascii="Times New Roman" w:hAnsi="Times New Roman"/>
          <w:sz w:val="24"/>
          <w:szCs w:val="24"/>
        </w:rPr>
        <w:t>asistentului medical generalist</w:t>
      </w:r>
      <w:r w:rsidRPr="00CA2619">
        <w:rPr>
          <w:rFonts w:ascii="Times New Roman" w:hAnsi="Times New Roman"/>
          <w:sz w:val="24"/>
          <w:szCs w:val="24"/>
        </w:rPr>
        <w:t>, al moasei si al asistentului medical din Romania,  adoptat prin Hotararea nr</w:t>
      </w:r>
      <w:r w:rsidR="0035389C" w:rsidRPr="00CA2619">
        <w:rPr>
          <w:rFonts w:ascii="Times New Roman" w:hAnsi="Times New Roman"/>
          <w:sz w:val="24"/>
          <w:szCs w:val="24"/>
        </w:rPr>
        <w:t xml:space="preserve">. </w:t>
      </w:r>
      <w:r w:rsidRPr="00CA2619">
        <w:rPr>
          <w:rFonts w:ascii="Times New Roman" w:hAnsi="Times New Roman"/>
          <w:sz w:val="24"/>
          <w:szCs w:val="24"/>
        </w:rPr>
        <w:t>2/09.07.2009 emisa de  OAMGMAMR</w:t>
      </w:r>
    </w:p>
    <w:p w:rsidR="00811AE9" w:rsidRPr="00CA2619" w:rsidRDefault="00811AE9" w:rsidP="00654ECE">
      <w:pPr>
        <w:numPr>
          <w:ilvl w:val="0"/>
          <w:numId w:val="75"/>
        </w:num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Respectă secretul profesional confidenţialitatea informaţiei medicale.</w:t>
      </w:r>
    </w:p>
    <w:p w:rsidR="00811AE9" w:rsidRPr="00CA2619" w:rsidRDefault="00811AE9" w:rsidP="00654ECE">
      <w:pPr>
        <w:numPr>
          <w:ilvl w:val="0"/>
          <w:numId w:val="75"/>
        </w:numPr>
        <w:spacing w:after="0" w:line="360" w:lineRule="auto"/>
        <w:jc w:val="both"/>
        <w:rPr>
          <w:rFonts w:ascii="Times New Roman" w:hAnsi="Times New Roman"/>
          <w:sz w:val="24"/>
          <w:szCs w:val="24"/>
        </w:rPr>
      </w:pPr>
      <w:r w:rsidRPr="00CA2619">
        <w:rPr>
          <w:rFonts w:ascii="Times New Roman" w:hAnsi="Times New Roman"/>
          <w:sz w:val="24"/>
          <w:szCs w:val="24"/>
        </w:rPr>
        <w:t>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811AE9" w:rsidRPr="00CA2619" w:rsidRDefault="00811AE9" w:rsidP="00654ECE">
      <w:pPr>
        <w:widowControl w:val="0"/>
        <w:numPr>
          <w:ilvl w:val="0"/>
          <w:numId w:val="75"/>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Asigura si respecta confidentialitatea si anonimatul  pacientilor</w:t>
      </w:r>
    </w:p>
    <w:p w:rsidR="00811AE9" w:rsidRPr="00CA2619" w:rsidRDefault="00811AE9" w:rsidP="00654ECE">
      <w:pPr>
        <w:widowControl w:val="0"/>
        <w:numPr>
          <w:ilvl w:val="0"/>
          <w:numId w:val="75"/>
        </w:numPr>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 Respecta </w:t>
      </w:r>
      <w:r w:rsidRPr="00CA2619">
        <w:rPr>
          <w:rFonts w:ascii="Times New Roman" w:hAnsi="Times New Roman"/>
          <w:bCs/>
          <w:sz w:val="24"/>
          <w:szCs w:val="24"/>
          <w:lang w:val="es-ES"/>
        </w:rPr>
        <w:t xml:space="preserve">Ordinul MS nr 1226/ 03.12.2012 </w:t>
      </w:r>
      <w:r w:rsidRPr="00CA2619">
        <w:rPr>
          <w:rFonts w:ascii="Times New Roman" w:hAnsi="Times New Roman"/>
          <w:sz w:val="24"/>
          <w:szCs w:val="24"/>
          <w:lang w:val="es-ES"/>
        </w:rPr>
        <w:t xml:space="preserve">referitor la normele tehnice privind gestionarea deseurilor rezultate din activitatile medicale, publicat in </w:t>
      </w:r>
      <w:r w:rsidRPr="00CA2619">
        <w:rPr>
          <w:rFonts w:ascii="Times New Roman" w:hAnsi="Times New Roman"/>
          <w:bCs/>
          <w:sz w:val="24"/>
          <w:szCs w:val="24"/>
          <w:lang w:val="es-ES"/>
        </w:rPr>
        <w:t>MO nr. 855/18.12.2012.</w:t>
      </w:r>
      <w:r w:rsidRPr="00CA2619">
        <w:rPr>
          <w:rFonts w:ascii="Times New Roman" w:hAnsi="Times New Roman"/>
          <w:sz w:val="24"/>
          <w:szCs w:val="24"/>
          <w:lang w:val="es-ES"/>
        </w:rPr>
        <w:t xml:space="preserve"> </w:t>
      </w:r>
      <w:r w:rsidRPr="00CA2619">
        <w:rPr>
          <w:rFonts w:ascii="Times New Roman" w:hAnsi="Times New Roman"/>
          <w:sz w:val="24"/>
          <w:szCs w:val="24"/>
        </w:rPr>
        <w:t>Asistenta din unităţile sanitare are următoarele atribuţii:</w:t>
      </w:r>
    </w:p>
    <w:p w:rsidR="00811AE9" w:rsidRPr="00CA2619" w:rsidRDefault="00811AE9" w:rsidP="008D7971">
      <w:pPr>
        <w:autoSpaceDE w:val="0"/>
        <w:autoSpaceDN w:val="0"/>
        <w:adjustRightInd w:val="0"/>
        <w:spacing w:after="0" w:line="360" w:lineRule="auto"/>
        <w:ind w:firstLine="360"/>
        <w:jc w:val="both"/>
        <w:rPr>
          <w:rFonts w:ascii="Times New Roman" w:hAnsi="Times New Roman"/>
          <w:sz w:val="24"/>
          <w:szCs w:val="24"/>
        </w:rPr>
      </w:pPr>
      <w:r w:rsidRPr="00CA2619">
        <w:rPr>
          <w:rFonts w:ascii="Times New Roman" w:hAnsi="Times New Roman"/>
          <w:sz w:val="24"/>
          <w:szCs w:val="24"/>
        </w:rPr>
        <w:t xml:space="preserve">  a) aplică procedurile stipulate de codul de procedură;</w:t>
      </w:r>
    </w:p>
    <w:p w:rsidR="00811AE9" w:rsidRPr="00CA2619" w:rsidRDefault="00811AE9" w:rsidP="008D7971">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w:t>
      </w:r>
      <w:r w:rsidR="008D7971" w:rsidRPr="00CA2619">
        <w:rPr>
          <w:rFonts w:ascii="Times New Roman" w:hAnsi="Times New Roman"/>
          <w:sz w:val="24"/>
          <w:szCs w:val="24"/>
        </w:rPr>
        <w:t xml:space="preserve">  </w:t>
      </w:r>
      <w:r w:rsidRPr="00CA2619">
        <w:rPr>
          <w:rFonts w:ascii="Times New Roman" w:hAnsi="Times New Roman"/>
          <w:sz w:val="24"/>
          <w:szCs w:val="24"/>
        </w:rPr>
        <w:t xml:space="preserve">  b) aplică metodologia de culegere a datelor pentru baza naţională de date privind deşeurile rezultate din activităţi medicale.</w:t>
      </w:r>
    </w:p>
    <w:p w:rsidR="00016570" w:rsidRPr="00CA2619" w:rsidRDefault="00016570" w:rsidP="00654ECE">
      <w:pPr>
        <w:tabs>
          <w:tab w:val="left" w:pos="540"/>
        </w:tabs>
        <w:spacing w:after="0" w:line="360" w:lineRule="auto"/>
        <w:jc w:val="both"/>
        <w:outlineLvl w:val="0"/>
        <w:rPr>
          <w:rFonts w:ascii="Times New Roman" w:hAnsi="Times New Roman"/>
          <w:sz w:val="24"/>
          <w:szCs w:val="24"/>
        </w:rPr>
      </w:pPr>
    </w:p>
    <w:p w:rsidR="00D10C77" w:rsidRPr="00CA2619" w:rsidRDefault="00D10C77" w:rsidP="00654ECE">
      <w:pPr>
        <w:pStyle w:val="Heading1"/>
        <w:spacing w:line="360" w:lineRule="auto"/>
        <w:jc w:val="center"/>
        <w:rPr>
          <w:b/>
        </w:rPr>
      </w:pPr>
      <w:bookmarkStart w:id="307" w:name="_Toc413930480"/>
      <w:bookmarkStart w:id="308" w:name="_Toc482786127"/>
      <w:r w:rsidRPr="00CA2619">
        <w:rPr>
          <w:b/>
        </w:rPr>
        <w:t>Cap. X. Sterilizare</w:t>
      </w:r>
      <w:bookmarkEnd w:id="307"/>
      <w:bookmarkEnd w:id="308"/>
    </w:p>
    <w:p w:rsidR="00D10C77" w:rsidRPr="00CA2619" w:rsidRDefault="00D10C77" w:rsidP="00654ECE">
      <w:pPr>
        <w:pStyle w:val="Heading2"/>
        <w:numPr>
          <w:ilvl w:val="0"/>
          <w:numId w:val="0"/>
        </w:numPr>
        <w:ind w:left="1440" w:hanging="720"/>
      </w:pPr>
      <w:bookmarkStart w:id="309" w:name="_Toc413930481"/>
      <w:bookmarkStart w:id="310" w:name="_Toc482786128"/>
      <w:r w:rsidRPr="00CA2619">
        <w:t>10.1. Organizare</w:t>
      </w:r>
      <w:bookmarkEnd w:id="309"/>
      <w:bookmarkEnd w:id="310"/>
    </w:p>
    <w:p w:rsidR="00D4527F" w:rsidRPr="00CA2619" w:rsidRDefault="00D4527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Modulul de sterilizare este format din mai</w:t>
      </w:r>
      <w:r w:rsidR="008D7971" w:rsidRPr="00CA2619">
        <w:rPr>
          <w:rFonts w:ascii="Times New Roman" w:hAnsi="Times New Roman"/>
          <w:sz w:val="24"/>
          <w:szCs w:val="24"/>
        </w:rPr>
        <w:t xml:space="preserve"> multe echipamente care asigură sterilizare</w:t>
      </w:r>
      <w:r w:rsidRPr="00CA2619">
        <w:rPr>
          <w:rFonts w:ascii="Times New Roman" w:hAnsi="Times New Roman"/>
          <w:sz w:val="24"/>
          <w:szCs w:val="24"/>
        </w:rPr>
        <w:t>, instrument</w:t>
      </w:r>
      <w:r w:rsidR="007B74A7" w:rsidRPr="00CA2619">
        <w:rPr>
          <w:rFonts w:ascii="Times New Roman" w:hAnsi="Times New Roman"/>
          <w:sz w:val="24"/>
          <w:szCs w:val="24"/>
        </w:rPr>
        <w:t>arului</w:t>
      </w:r>
      <w:r w:rsidRPr="00CA2619">
        <w:rPr>
          <w:rFonts w:ascii="Times New Roman" w:hAnsi="Times New Roman"/>
          <w:sz w:val="24"/>
          <w:szCs w:val="24"/>
        </w:rPr>
        <w:t xml:space="preserve"> din spital.</w:t>
      </w:r>
    </w:p>
    <w:p w:rsidR="00D4527F" w:rsidRPr="00CA2619" w:rsidRDefault="00D4527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Compartimentele au fost astfel gândite încât să asigure fluxul „ murdar </w:t>
      </w:r>
      <w:r w:rsidR="007B74A7" w:rsidRPr="00CA2619">
        <w:rPr>
          <w:rFonts w:ascii="Times New Roman" w:hAnsi="Times New Roman"/>
          <w:sz w:val="24"/>
          <w:szCs w:val="24"/>
        </w:rPr>
        <w:t>–</w:t>
      </w:r>
      <w:r w:rsidRPr="00CA2619">
        <w:rPr>
          <w:rFonts w:ascii="Times New Roman" w:hAnsi="Times New Roman"/>
          <w:sz w:val="24"/>
          <w:szCs w:val="24"/>
        </w:rPr>
        <w:t xml:space="preserve"> curat</w:t>
      </w:r>
      <w:r w:rsidR="007B74A7" w:rsidRPr="00CA2619">
        <w:rPr>
          <w:rFonts w:ascii="Times New Roman" w:hAnsi="Times New Roman"/>
          <w:sz w:val="24"/>
          <w:szCs w:val="24"/>
        </w:rPr>
        <w:t>-</w:t>
      </w:r>
      <w:r w:rsidRPr="00CA2619">
        <w:rPr>
          <w:rFonts w:ascii="Times New Roman" w:hAnsi="Times New Roman"/>
          <w:sz w:val="24"/>
          <w:szCs w:val="24"/>
        </w:rPr>
        <w:t>steril",</w:t>
      </w:r>
    </w:p>
    <w:p w:rsidR="00D4527F" w:rsidRPr="00CA2619" w:rsidRDefault="00D4527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În zona de decontaminare se execută următoarele operaţiuni:</w:t>
      </w:r>
    </w:p>
    <w:p w:rsidR="00D4527F" w:rsidRPr="00CA2619" w:rsidRDefault="00D4527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preluarea de la secţii a materialelor contaminate</w:t>
      </w:r>
    </w:p>
    <w:p w:rsidR="00D4527F" w:rsidRPr="00CA2619" w:rsidRDefault="00D4527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sortarea materialelor</w:t>
      </w:r>
    </w:p>
    <w:p w:rsidR="00D4527F" w:rsidRPr="00CA2619" w:rsidRDefault="00D4527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În zona de pregătire şi împachetare se execută următoarele operaţiuni:</w:t>
      </w:r>
    </w:p>
    <w:p w:rsidR="00D4527F" w:rsidRPr="00CA2619" w:rsidRDefault="00D4527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preluarea materialelor curăţate / dezinfectate</w:t>
      </w:r>
    </w:p>
    <w:p w:rsidR="00D4527F" w:rsidRPr="00CA2619" w:rsidRDefault="00D4527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împachetarea materialelor pentru sterilizare În zona sterilă se execută</w:t>
      </w:r>
    </w:p>
    <w:p w:rsidR="00D4527F" w:rsidRPr="00CA2619" w:rsidRDefault="00D4527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următoarele operaţiuni:</w:t>
      </w:r>
    </w:p>
    <w:p w:rsidR="00D4527F" w:rsidRPr="00CA2619" w:rsidRDefault="00D4527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sterilizarea propriu-zisă</w:t>
      </w:r>
    </w:p>
    <w:p w:rsidR="00D34192" w:rsidRPr="00CA2619" w:rsidRDefault="00D4527F"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depozitarea materialelor sterile</w:t>
      </w:r>
      <w:bookmarkStart w:id="311" w:name="_Toc413930482"/>
      <w:bookmarkStart w:id="312" w:name="_Toc413931202"/>
    </w:p>
    <w:p w:rsidR="00D4527F" w:rsidRPr="00CA2619" w:rsidRDefault="00D34192"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w:t>
      </w:r>
      <w:r w:rsidR="00D4527F" w:rsidRPr="00CA2619">
        <w:rPr>
          <w:rFonts w:ascii="Times New Roman" w:hAnsi="Times New Roman"/>
          <w:sz w:val="24"/>
          <w:szCs w:val="24"/>
        </w:rPr>
        <w:t xml:space="preserve"> predarea către secţii</w:t>
      </w:r>
      <w:bookmarkEnd w:id="311"/>
      <w:bookmarkEnd w:id="312"/>
    </w:p>
    <w:p w:rsidR="00F21D60" w:rsidRPr="00CA2619" w:rsidRDefault="00F21D60" w:rsidP="00654ECE">
      <w:pPr>
        <w:tabs>
          <w:tab w:val="left" w:pos="540"/>
        </w:tabs>
        <w:spacing w:after="0" w:line="360" w:lineRule="auto"/>
        <w:jc w:val="both"/>
        <w:outlineLvl w:val="0"/>
        <w:rPr>
          <w:rFonts w:ascii="Times New Roman" w:hAnsi="Times New Roman"/>
          <w:sz w:val="24"/>
          <w:szCs w:val="24"/>
        </w:rPr>
      </w:pPr>
    </w:p>
    <w:p w:rsidR="00D10C77" w:rsidRPr="00CA2619" w:rsidRDefault="00D10C77" w:rsidP="00654ECE">
      <w:pPr>
        <w:pStyle w:val="Heading2"/>
        <w:numPr>
          <w:ilvl w:val="0"/>
          <w:numId w:val="0"/>
        </w:numPr>
        <w:ind w:left="1440" w:hanging="720"/>
      </w:pPr>
      <w:bookmarkStart w:id="313" w:name="_Toc413930483"/>
      <w:bookmarkStart w:id="314" w:name="_Toc482786129"/>
      <w:r w:rsidRPr="00CA2619">
        <w:t>10.2. Atributii personal</w:t>
      </w:r>
      <w:bookmarkEnd w:id="313"/>
      <w:bookmarkEnd w:id="314"/>
    </w:p>
    <w:p w:rsidR="002F0429" w:rsidRPr="00CA2619" w:rsidRDefault="00D10C77" w:rsidP="00654ECE">
      <w:pPr>
        <w:tabs>
          <w:tab w:val="left" w:pos="540"/>
        </w:tabs>
        <w:spacing w:after="0" w:line="360" w:lineRule="auto"/>
        <w:rPr>
          <w:rFonts w:ascii="Times New Roman" w:hAnsi="Times New Roman"/>
          <w:b/>
          <w:sz w:val="24"/>
          <w:szCs w:val="24"/>
        </w:rPr>
      </w:pPr>
      <w:r w:rsidRPr="00CA2619">
        <w:rPr>
          <w:rFonts w:ascii="Times New Roman" w:hAnsi="Times New Roman"/>
          <w:b/>
          <w:sz w:val="24"/>
          <w:szCs w:val="24"/>
        </w:rPr>
        <w:tab/>
      </w:r>
      <w:r w:rsidRPr="00CA2619">
        <w:rPr>
          <w:rFonts w:ascii="Times New Roman" w:hAnsi="Times New Roman"/>
          <w:b/>
          <w:sz w:val="24"/>
          <w:szCs w:val="24"/>
        </w:rPr>
        <w:tab/>
      </w:r>
      <w:r w:rsidRPr="00CA2619">
        <w:rPr>
          <w:rFonts w:ascii="Times New Roman" w:hAnsi="Times New Roman"/>
          <w:sz w:val="24"/>
          <w:szCs w:val="24"/>
        </w:rPr>
        <w:t>10.2.1. Asistent medical generalist</w:t>
      </w:r>
      <w:r w:rsidR="002F0429" w:rsidRPr="00CA2619">
        <w:rPr>
          <w:rFonts w:ascii="Times New Roman" w:hAnsi="Times New Roman"/>
          <w:b/>
          <w:sz w:val="24"/>
          <w:szCs w:val="24"/>
        </w:rPr>
        <w:t>:</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 Îşi desfăşoară activitatea în mod responsabil, conform reglementărilor profesionale şi cerinţelor postului.</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 respectă regulamentul de ordine interioară al unităţii şi secţiei</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3. pregăteşte materialele, instrume</w:t>
      </w:r>
      <w:r w:rsidR="00662A63" w:rsidRPr="00CA2619">
        <w:rPr>
          <w:rFonts w:ascii="Times New Roman" w:hAnsi="Times New Roman"/>
          <w:sz w:val="24"/>
          <w:szCs w:val="24"/>
        </w:rPr>
        <w:t>ntarul, barbotoarele şi dispozit</w:t>
      </w:r>
      <w:r w:rsidRPr="00CA2619">
        <w:rPr>
          <w:rFonts w:ascii="Times New Roman" w:hAnsi="Times New Roman"/>
          <w:sz w:val="24"/>
          <w:szCs w:val="24"/>
        </w:rPr>
        <w:t>ivele în vederea sterilizării acestora.</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4. respectă normele de securitate, manipulare şi descărcare</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5. utilizează şi păstrează, în bune condiţii echipamentele şi instrumentarul din dotare.</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6. poartă echipamentul de protecţie prevăzut de regulamentul de ordine interioară, care va fi schimbat ori de câte ori este nevoie, pentru păstrarea igienei şi a aspectului estetic personal.</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7. respectă reglementările în vigoare privind prevenirea, controlul şi combaterea infecţiilor </w:t>
      </w:r>
      <w:r w:rsidR="00B61A1B" w:rsidRPr="00CA2619">
        <w:rPr>
          <w:rFonts w:ascii="Times New Roman" w:hAnsi="Times New Roman"/>
          <w:sz w:val="24"/>
          <w:szCs w:val="24"/>
        </w:rPr>
        <w:t>asociate asistentei medicale</w:t>
      </w:r>
      <w:r w:rsidRPr="00CA2619">
        <w:rPr>
          <w:rFonts w:ascii="Times New Roman" w:hAnsi="Times New Roman"/>
          <w:sz w:val="24"/>
          <w:szCs w:val="24"/>
        </w:rPr>
        <w:t>.</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8. respectă secretul profesional şi codul de etică al asistentului medical.</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9. respectă şi apără drepturile pacientului.</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10. se preocupă de actualizarea cunoştinţelor profesionale,</w:t>
      </w:r>
      <w:r w:rsidR="003E5A18" w:rsidRPr="00CA2619">
        <w:rPr>
          <w:rFonts w:ascii="Times New Roman" w:hAnsi="Times New Roman"/>
          <w:sz w:val="24"/>
          <w:szCs w:val="24"/>
        </w:rPr>
        <w:t xml:space="preserve"> </w:t>
      </w:r>
      <w:r w:rsidRPr="00CA2619">
        <w:rPr>
          <w:rFonts w:ascii="Times New Roman" w:hAnsi="Times New Roman"/>
          <w:sz w:val="24"/>
          <w:szCs w:val="24"/>
        </w:rPr>
        <w:t>prin studiu individual, sau alte forme de educaţie continuă şi conform cerinţelor postului.</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1</w:t>
      </w:r>
      <w:r w:rsidR="00662A63" w:rsidRPr="00CA2619">
        <w:rPr>
          <w:rFonts w:ascii="Times New Roman" w:hAnsi="Times New Roman"/>
          <w:sz w:val="24"/>
          <w:szCs w:val="24"/>
        </w:rPr>
        <w:t>1</w:t>
      </w:r>
      <w:r w:rsidRPr="00CA2619">
        <w:rPr>
          <w:rFonts w:ascii="Times New Roman" w:hAnsi="Times New Roman"/>
          <w:sz w:val="24"/>
          <w:szCs w:val="24"/>
        </w:rPr>
        <w:t>. participă la instruirile periodice efectuate de asistentul medical şef de secţie, privind normele de igienă şi protecţia muncii;</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w:t>
      </w:r>
      <w:r w:rsidR="00662A63" w:rsidRPr="00CA2619">
        <w:rPr>
          <w:rFonts w:ascii="Times New Roman" w:hAnsi="Times New Roman"/>
          <w:sz w:val="24"/>
          <w:szCs w:val="24"/>
        </w:rPr>
        <w:t>2</w:t>
      </w:r>
      <w:r w:rsidRPr="00CA2619">
        <w:rPr>
          <w:rFonts w:ascii="Times New Roman" w:hAnsi="Times New Roman"/>
          <w:sz w:val="24"/>
          <w:szCs w:val="24"/>
        </w:rPr>
        <w:t>. răspunde direct de starea de igienă a staţiei centrale de sterilizare a instrumentarului şi de starea de funcţionare a aparatelor de sterilizare.</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w:t>
      </w:r>
      <w:r w:rsidR="00662A63" w:rsidRPr="00CA2619">
        <w:rPr>
          <w:rFonts w:ascii="Times New Roman" w:hAnsi="Times New Roman"/>
          <w:sz w:val="24"/>
          <w:szCs w:val="24"/>
        </w:rPr>
        <w:t>3</w:t>
      </w:r>
      <w:r w:rsidRPr="00CA2619">
        <w:rPr>
          <w:rFonts w:ascii="Times New Roman" w:hAnsi="Times New Roman"/>
          <w:sz w:val="24"/>
          <w:szCs w:val="24"/>
        </w:rPr>
        <w:t>. stabileşte, împreună cu specialiştii în igienă spitalicească, medici epidemiologi, asistenţi de igienă, măsurile pentru realizarea exigenţelor de igienă recomandate pentru spaţiile din staţia de sterilizare.</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w:t>
      </w:r>
      <w:r w:rsidR="00662A63" w:rsidRPr="00CA2619">
        <w:rPr>
          <w:rFonts w:ascii="Times New Roman" w:hAnsi="Times New Roman"/>
          <w:sz w:val="24"/>
          <w:szCs w:val="24"/>
        </w:rPr>
        <w:t>4</w:t>
      </w:r>
      <w:r w:rsidRPr="00CA2619">
        <w:rPr>
          <w:rFonts w:ascii="Times New Roman" w:hAnsi="Times New Roman"/>
          <w:sz w:val="24"/>
          <w:szCs w:val="24"/>
        </w:rPr>
        <w:t>. realizează protocolul de igienă al staţiei de sterilizare şi protocolul de utilizare a produselor de întreţinere folosite.</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w:t>
      </w:r>
      <w:r w:rsidR="00662A63" w:rsidRPr="00CA2619">
        <w:rPr>
          <w:rFonts w:ascii="Times New Roman" w:hAnsi="Times New Roman"/>
          <w:sz w:val="24"/>
          <w:szCs w:val="24"/>
        </w:rPr>
        <w:t>5</w:t>
      </w:r>
      <w:r w:rsidRPr="00CA2619">
        <w:rPr>
          <w:rFonts w:ascii="Times New Roman" w:hAnsi="Times New Roman"/>
          <w:sz w:val="24"/>
          <w:szCs w:val="24"/>
        </w:rPr>
        <w:t>. va fi instruită şi acreditată (autorizată) să lucreze cu vase sub presiune.</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w:t>
      </w:r>
      <w:r w:rsidR="00662A63" w:rsidRPr="00CA2619">
        <w:rPr>
          <w:rFonts w:ascii="Times New Roman" w:hAnsi="Times New Roman"/>
          <w:sz w:val="24"/>
          <w:szCs w:val="24"/>
        </w:rPr>
        <w:t>6</w:t>
      </w:r>
      <w:r w:rsidRPr="00CA2619">
        <w:rPr>
          <w:rFonts w:ascii="Times New Roman" w:hAnsi="Times New Roman"/>
          <w:sz w:val="24"/>
          <w:szCs w:val="24"/>
        </w:rPr>
        <w:t xml:space="preserve">. la extragerea materialului sterilizat din sterilizatorul cu abur sub presiune, va verifica: - parametrii fizici - integritatea pachetelor - indicatotii fizico-chimici de eficienţă - controlul umidităţii textilelor - filtrul de la supapa de admisie a </w:t>
      </w:r>
      <w:r w:rsidR="00F6643A" w:rsidRPr="00CA2619">
        <w:rPr>
          <w:rFonts w:ascii="Times New Roman" w:hAnsi="Times New Roman"/>
          <w:sz w:val="24"/>
          <w:szCs w:val="24"/>
        </w:rPr>
        <w:t>aerului atmosf</w:t>
      </w:r>
      <w:r w:rsidRPr="00CA2619">
        <w:rPr>
          <w:rFonts w:ascii="Times New Roman" w:hAnsi="Times New Roman"/>
          <w:sz w:val="24"/>
          <w:szCs w:val="24"/>
        </w:rPr>
        <w:t>eric.</w:t>
      </w:r>
    </w:p>
    <w:p w:rsidR="002F0429" w:rsidRPr="00CA2619" w:rsidRDefault="002F04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w:t>
      </w:r>
      <w:r w:rsidR="00662A63" w:rsidRPr="00CA2619">
        <w:rPr>
          <w:rFonts w:ascii="Times New Roman" w:hAnsi="Times New Roman"/>
          <w:sz w:val="24"/>
          <w:szCs w:val="24"/>
        </w:rPr>
        <w:t>7</w:t>
      </w:r>
      <w:r w:rsidRPr="00CA2619">
        <w:rPr>
          <w:rFonts w:ascii="Times New Roman" w:hAnsi="Times New Roman"/>
          <w:sz w:val="24"/>
          <w:szCs w:val="24"/>
        </w:rPr>
        <w:t>. etichetează cutiile, casoletele, coşurile,etc notându-le data, ora, sterilizate cu abur sub presiune la care s-a efectuat sterilizarea.</w:t>
      </w:r>
    </w:p>
    <w:p w:rsidR="002F0429" w:rsidRPr="00CA2619" w:rsidRDefault="00662A6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18</w:t>
      </w:r>
      <w:r w:rsidR="002F0429" w:rsidRPr="00CA2619">
        <w:rPr>
          <w:rFonts w:ascii="Times New Roman" w:hAnsi="Times New Roman"/>
          <w:sz w:val="24"/>
          <w:szCs w:val="24"/>
        </w:rPr>
        <w:t>. notează în caietul de sterilizare: data, numărul autoclavei, conţinutul pachetelor din şarjă şi numărul lor, numărul şarjei, temperatura şi presiunea la care s-a efectuat sterilizarea, ora de începere şi de încheiere a ciclului (durata), rezultatele indicatorilor fizico-chimici, semnătura persoanei responsabile cu sterilizarea materialului steril.</w:t>
      </w:r>
    </w:p>
    <w:p w:rsidR="00FF2907" w:rsidRPr="00CA2619" w:rsidRDefault="008A57E0" w:rsidP="00FF2907">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bCs/>
          <w:sz w:val="24"/>
          <w:szCs w:val="24"/>
        </w:rPr>
        <w:t xml:space="preserve">          </w:t>
      </w:r>
      <w:r w:rsidR="00FF2907" w:rsidRPr="00CA2619">
        <w:rPr>
          <w:rFonts w:ascii="Times New Roman" w:hAnsi="Times New Roman"/>
          <w:b/>
          <w:bCs/>
          <w:sz w:val="24"/>
          <w:szCs w:val="24"/>
        </w:rPr>
        <w:t>Atribuţiile asistentei de la staţia de sterilizare in ceea ce priveste limitarea infectiilor asociate asistentei medicale, conform Ordinului nr. 1101/2016 sunt::</w:t>
      </w:r>
    </w:p>
    <w:p w:rsidR="00FF2907" w:rsidRPr="00CA2619" w:rsidRDefault="00FF2907" w:rsidP="00FF2907">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a) verifică modul de pregătire şi împachetare a echipamentelor/instrumentarului, altor materiale trimise pentru sterilizare şi respinge trusele necorespunzătoare;</w:t>
      </w:r>
    </w:p>
    <w:p w:rsidR="00FF2907" w:rsidRPr="00CA2619" w:rsidRDefault="00FF2907" w:rsidP="00FF2907">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b) efectuează sterilizarea, respectând normele tehnice de sterilizare şi instrucţiunile de sterilizare ale fiecărui aparat;</w:t>
      </w:r>
    </w:p>
    <w:p w:rsidR="00FF2907" w:rsidRPr="00CA2619" w:rsidRDefault="00FF2907" w:rsidP="00FF2907">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c) anunţă imediat personalul tehnic de întreţinere şi pe directorul de îngrijiri cu privire la apariţia oricărei defecţiuni care survine la aparatele de sterilizare;</w:t>
      </w:r>
    </w:p>
    <w:p w:rsidR="00FF2907" w:rsidRPr="00CA2619" w:rsidRDefault="00FF2907" w:rsidP="00FF2907">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d) răspunde de igiena încăperilor în care se face sterilizarea şi de respectarea circuitelor;</w:t>
      </w:r>
    </w:p>
    <w:p w:rsidR="00FF2907" w:rsidRPr="00CA2619" w:rsidRDefault="00FF2907" w:rsidP="00FF2907">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e) etichetează corespunzător trusele şi pachetele cu materiale sterilizate şi ţine evidenţa activităţilor de sterilizare pe aparate şi şarje, conform prevederilor legale în vigoare;</w:t>
      </w:r>
    </w:p>
    <w:p w:rsidR="00FF2907" w:rsidRPr="00CA2619" w:rsidRDefault="00FF2907" w:rsidP="00FF2907">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f) efectuează teste de control al sterilizării şi ţine evidenţa rezultatelor;</w:t>
      </w:r>
    </w:p>
    <w:p w:rsidR="00FF2907" w:rsidRPr="00CA2619" w:rsidRDefault="00FF2907" w:rsidP="00FF2907">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g) respectă precauţiile standard.</w:t>
      </w:r>
    </w:p>
    <w:p w:rsidR="00271FB9" w:rsidRPr="00CA2619" w:rsidRDefault="00271FB9" w:rsidP="00654ECE">
      <w:pPr>
        <w:tabs>
          <w:tab w:val="left" w:pos="540"/>
        </w:tabs>
        <w:spacing w:after="0" w:line="360" w:lineRule="auto"/>
        <w:outlineLvl w:val="0"/>
        <w:rPr>
          <w:rFonts w:ascii="Times New Roman" w:hAnsi="Times New Roman"/>
          <w:b/>
          <w:sz w:val="24"/>
          <w:szCs w:val="24"/>
        </w:rPr>
      </w:pPr>
    </w:p>
    <w:p w:rsidR="00105D8B" w:rsidRDefault="00105D8B" w:rsidP="00654ECE">
      <w:pPr>
        <w:pStyle w:val="Heading1"/>
        <w:spacing w:line="360" w:lineRule="auto"/>
        <w:jc w:val="center"/>
        <w:rPr>
          <w:b/>
        </w:rPr>
      </w:pPr>
      <w:bookmarkStart w:id="315" w:name="_Toc413930484"/>
      <w:bookmarkStart w:id="316" w:name="_Toc482786130"/>
    </w:p>
    <w:p w:rsidR="00105D8B" w:rsidRDefault="00105D8B" w:rsidP="00654ECE">
      <w:pPr>
        <w:pStyle w:val="Heading1"/>
        <w:spacing w:line="360" w:lineRule="auto"/>
        <w:jc w:val="center"/>
        <w:rPr>
          <w:b/>
        </w:rPr>
      </w:pPr>
    </w:p>
    <w:p w:rsidR="00105D8B" w:rsidRDefault="00105D8B" w:rsidP="00654ECE">
      <w:pPr>
        <w:pStyle w:val="Heading1"/>
        <w:spacing w:line="360" w:lineRule="auto"/>
        <w:jc w:val="center"/>
        <w:rPr>
          <w:b/>
        </w:rPr>
      </w:pPr>
    </w:p>
    <w:p w:rsidR="00D10C77" w:rsidRPr="00CA2619" w:rsidRDefault="00D10C77" w:rsidP="00654ECE">
      <w:pPr>
        <w:pStyle w:val="Heading1"/>
        <w:spacing w:line="360" w:lineRule="auto"/>
        <w:jc w:val="center"/>
        <w:rPr>
          <w:b/>
        </w:rPr>
      </w:pPr>
      <w:r w:rsidRPr="00CA2619">
        <w:rPr>
          <w:b/>
        </w:rPr>
        <w:t>Cap. XI. Ambulatoriul integrat</w:t>
      </w:r>
      <w:bookmarkEnd w:id="315"/>
      <w:bookmarkEnd w:id="316"/>
    </w:p>
    <w:p w:rsidR="00D10C77" w:rsidRPr="00CA2619" w:rsidRDefault="00D10C77" w:rsidP="00654ECE">
      <w:pPr>
        <w:pStyle w:val="Heading2"/>
        <w:numPr>
          <w:ilvl w:val="0"/>
          <w:numId w:val="0"/>
        </w:numPr>
        <w:ind w:left="1440" w:hanging="720"/>
      </w:pPr>
      <w:bookmarkStart w:id="317" w:name="_Toc413930485"/>
      <w:bookmarkStart w:id="318" w:name="_Toc482786131"/>
      <w:r w:rsidRPr="00CA2619">
        <w:t>11.1. Organizare</w:t>
      </w:r>
      <w:bookmarkEnd w:id="317"/>
      <w:bookmarkEnd w:id="318"/>
    </w:p>
    <w:p w:rsidR="003A3D6A" w:rsidRPr="00CA2619" w:rsidRDefault="003A3D6A"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Ambulatoriu Integrat al Spitalului   este organizat conform OMS nr. 39/2008 şi asigură asistenţă medicală ambulatorie având în structură atât cabinete medicale de specialitate care au corespondent în specialităţile secţiilor cu paturi precum şi cabinete medicale de alte specialităţi.</w:t>
      </w:r>
    </w:p>
    <w:p w:rsidR="003A3D6A" w:rsidRPr="00CA2619" w:rsidRDefault="003A3D6A" w:rsidP="00654ECE">
      <w:pPr>
        <w:autoSpaceDE w:val="0"/>
        <w:autoSpaceDN w:val="0"/>
        <w:adjustRightInd w:val="0"/>
        <w:spacing w:after="0" w:line="360" w:lineRule="auto"/>
        <w:ind w:firstLine="720"/>
        <w:rPr>
          <w:rFonts w:ascii="Times New Roman" w:hAnsi="Times New Roman"/>
          <w:sz w:val="24"/>
          <w:szCs w:val="24"/>
        </w:rPr>
      </w:pPr>
    </w:p>
    <w:p w:rsidR="00D10C77" w:rsidRPr="00CA2619" w:rsidRDefault="00D10C77" w:rsidP="00654ECE">
      <w:pPr>
        <w:pStyle w:val="Heading2"/>
        <w:numPr>
          <w:ilvl w:val="0"/>
          <w:numId w:val="0"/>
        </w:numPr>
        <w:ind w:left="1440" w:hanging="720"/>
      </w:pPr>
      <w:bookmarkStart w:id="319" w:name="_Toc413930486"/>
      <w:bookmarkStart w:id="320" w:name="_Toc482786132"/>
      <w:r w:rsidRPr="00CA2619">
        <w:t>11.2.Atributii</w:t>
      </w:r>
      <w:bookmarkEnd w:id="319"/>
      <w:bookmarkEnd w:id="320"/>
    </w:p>
    <w:p w:rsidR="00D35639" w:rsidRPr="00CA2619" w:rsidRDefault="00D3563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 stabilirea diagnosticului şi tratamentul pacienţilor care au venit cu bilet de trimitere de la medicul de familie, de la un alt medic specialist din ambulator aflati în relaţie</w:t>
      </w:r>
      <w:r w:rsidR="003C2120" w:rsidRPr="00CA2619">
        <w:rPr>
          <w:rFonts w:ascii="Times New Roman" w:hAnsi="Times New Roman"/>
          <w:sz w:val="24"/>
          <w:szCs w:val="24"/>
        </w:rPr>
        <w:t xml:space="preserve"> </w:t>
      </w:r>
      <w:r w:rsidRPr="00CA2619">
        <w:rPr>
          <w:rFonts w:ascii="Times New Roman" w:hAnsi="Times New Roman"/>
          <w:sz w:val="24"/>
          <w:szCs w:val="24"/>
        </w:rPr>
        <w:t>contractuală cu Casa Judeţeană de Asigurări de Sănătate sau de la oricare medic cu drept de libera practica şi care nu necesită internarea în regim de spitalizare continua sau spitalizare de zi.</w:t>
      </w:r>
    </w:p>
    <w:p w:rsidR="00D35639" w:rsidRPr="00CA2619" w:rsidRDefault="00D3563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b) monitorizarea şi controlul pacienţilor care au fost internaţi în spital şi care au venit la controalele programate la solicitarea medicului curant sau cu bilet de trimitere de la medicul de familie pentru afecţiunile pentru care au fost internaţi.</w:t>
      </w:r>
    </w:p>
    <w:p w:rsidR="00D35639" w:rsidRPr="00CA2619" w:rsidRDefault="00D3563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c) raportarea serviciilor medicale efectuate în ambulator în vederea decontării de către Casa Judeţeană de Asigurări de Sănătate.</w:t>
      </w:r>
    </w:p>
    <w:p w:rsidR="00D35639" w:rsidRPr="00CA2619" w:rsidRDefault="00D3563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d) respectarea indicatorilor precum şi alte date solicitate, conform reglementărilor legale în vigoare;</w:t>
      </w:r>
    </w:p>
    <w:p w:rsidR="00D35639" w:rsidRPr="00CA2619" w:rsidRDefault="00D3563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 să furnizeze tratament adecvat şi să respecte condiţiile de prescriere a medicamentelor prevăzute în Nomenclatorul de medicamente, conform reglementărilor în  vigoare.</w:t>
      </w:r>
    </w:p>
    <w:p w:rsidR="00D35639" w:rsidRPr="00CA2619" w:rsidRDefault="00D3563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f) să respecte criteriile medicale de calitate privind serviciile acordate.</w:t>
      </w:r>
    </w:p>
    <w:p w:rsidR="00D35639" w:rsidRPr="00CA2619" w:rsidRDefault="00D3563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g) oferă relaţii pacienţilor asiguraţi despre drepturile pe care le au şi care decurg din</w:t>
      </w:r>
      <w:r w:rsidR="00AE2B77" w:rsidRPr="00CA2619">
        <w:rPr>
          <w:rFonts w:ascii="Times New Roman" w:hAnsi="Times New Roman"/>
          <w:sz w:val="24"/>
          <w:szCs w:val="24"/>
        </w:rPr>
        <w:t xml:space="preserve"> </w:t>
      </w:r>
      <w:r w:rsidRPr="00CA2619">
        <w:rPr>
          <w:rFonts w:ascii="Times New Roman" w:hAnsi="Times New Roman"/>
          <w:sz w:val="24"/>
          <w:szCs w:val="24"/>
        </w:rPr>
        <w:t>calitatea de asigurat, despre serviciile oferite şi să-i consilieze în scopul prevenirii</w:t>
      </w:r>
      <w:r w:rsidR="00AE2B77" w:rsidRPr="00CA2619">
        <w:rPr>
          <w:rFonts w:ascii="Times New Roman" w:hAnsi="Times New Roman"/>
          <w:sz w:val="24"/>
          <w:szCs w:val="24"/>
        </w:rPr>
        <w:t xml:space="preserve"> </w:t>
      </w:r>
      <w:r w:rsidRPr="00CA2619">
        <w:rPr>
          <w:rFonts w:ascii="Times New Roman" w:hAnsi="Times New Roman"/>
          <w:sz w:val="24"/>
          <w:szCs w:val="24"/>
        </w:rPr>
        <w:t>îmbolnăvirilor şi al păstrării sănătăţii;</w:t>
      </w:r>
    </w:p>
    <w:p w:rsidR="00D35639" w:rsidRPr="00CA2619" w:rsidRDefault="00D3563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h) acordă servicii medicale în mod nediscriminatoriu;</w:t>
      </w:r>
    </w:p>
    <w:p w:rsidR="00D35639" w:rsidRPr="00CA2619" w:rsidRDefault="00D3563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i) eliberarea certificatelor medicale în cazul incapacităţii temporare de muncă</w:t>
      </w:r>
      <w:r w:rsidR="00AE2B77" w:rsidRPr="00CA2619">
        <w:rPr>
          <w:rFonts w:ascii="Times New Roman" w:hAnsi="Times New Roman"/>
          <w:sz w:val="24"/>
          <w:szCs w:val="24"/>
        </w:rPr>
        <w:t xml:space="preserve"> </w:t>
      </w:r>
      <w:r w:rsidRPr="00CA2619">
        <w:rPr>
          <w:rFonts w:ascii="Times New Roman" w:hAnsi="Times New Roman"/>
          <w:sz w:val="24"/>
          <w:szCs w:val="24"/>
        </w:rPr>
        <w:t>conform reglementărilor legale în vigoare;</w:t>
      </w:r>
    </w:p>
    <w:p w:rsidR="003A3D6A" w:rsidRPr="00CA2619" w:rsidRDefault="00D35639"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j) orice alte atributii prevazute de normele legale in vigoare </w:t>
      </w:r>
      <w:r w:rsidR="00AE2B77" w:rsidRPr="00CA2619">
        <w:rPr>
          <w:rFonts w:ascii="Times New Roman" w:hAnsi="Times New Roman"/>
          <w:sz w:val="24"/>
          <w:szCs w:val="24"/>
        </w:rPr>
        <w:t xml:space="preserve"> </w:t>
      </w:r>
    </w:p>
    <w:p w:rsidR="0083185F" w:rsidRPr="00CA2619" w:rsidRDefault="0083185F" w:rsidP="002908CA">
      <w:pPr>
        <w:tabs>
          <w:tab w:val="left" w:pos="540"/>
        </w:tabs>
        <w:spacing w:after="0" w:line="360" w:lineRule="auto"/>
        <w:jc w:val="both"/>
        <w:rPr>
          <w:rFonts w:ascii="Times New Roman" w:hAnsi="Times New Roman"/>
          <w:sz w:val="24"/>
          <w:szCs w:val="24"/>
        </w:rPr>
      </w:pPr>
    </w:p>
    <w:p w:rsidR="00D10C77" w:rsidRPr="00CA2619" w:rsidRDefault="00D10C77" w:rsidP="002908CA">
      <w:pPr>
        <w:pStyle w:val="Heading2"/>
        <w:numPr>
          <w:ilvl w:val="0"/>
          <w:numId w:val="0"/>
        </w:numPr>
        <w:ind w:left="1440" w:hanging="720"/>
      </w:pPr>
      <w:bookmarkStart w:id="321" w:name="_Toc413930487"/>
      <w:bookmarkStart w:id="322" w:name="_Toc482786133"/>
      <w:r w:rsidRPr="00CA2619">
        <w:t>11.3. Atributii personal</w:t>
      </w:r>
      <w:bookmarkEnd w:id="321"/>
      <w:bookmarkEnd w:id="322"/>
    </w:p>
    <w:p w:rsidR="0047560F" w:rsidRPr="00CA2619" w:rsidRDefault="00D10C77" w:rsidP="002908CA">
      <w:pPr>
        <w:pStyle w:val="Heading3"/>
        <w:spacing w:line="360" w:lineRule="auto"/>
        <w:jc w:val="both"/>
        <w:rPr>
          <w:rFonts w:ascii="Times New Roman" w:hAnsi="Times New Roman"/>
          <w:color w:val="auto"/>
          <w:sz w:val="24"/>
          <w:szCs w:val="24"/>
        </w:rPr>
      </w:pPr>
      <w:r w:rsidRPr="00CA2619">
        <w:rPr>
          <w:rFonts w:ascii="Times New Roman" w:hAnsi="Times New Roman"/>
          <w:color w:val="auto"/>
          <w:sz w:val="24"/>
          <w:szCs w:val="24"/>
        </w:rPr>
        <w:tab/>
      </w:r>
      <w:bookmarkStart w:id="323" w:name="_Toc413930488"/>
      <w:bookmarkStart w:id="324" w:name="_Toc482786134"/>
      <w:r w:rsidRPr="00CA2619">
        <w:rPr>
          <w:rFonts w:ascii="Times New Roman" w:hAnsi="Times New Roman"/>
          <w:color w:val="auto"/>
          <w:sz w:val="24"/>
          <w:szCs w:val="24"/>
        </w:rPr>
        <w:t>11.3.1.Medicul de specialitate</w:t>
      </w:r>
      <w:bookmarkEnd w:id="323"/>
      <w:bookmarkEnd w:id="324"/>
    </w:p>
    <w:p w:rsidR="004452B1" w:rsidRPr="00CA2619" w:rsidRDefault="004452B1" w:rsidP="002908CA">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Principalele atribuţii ale medicului din cabinetul de ambulator:</w:t>
      </w:r>
    </w:p>
    <w:p w:rsidR="004452B1" w:rsidRPr="00CA2619" w:rsidRDefault="005F08F7" w:rsidP="002908CA">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w:t>
      </w:r>
      <w:r w:rsidR="004452B1" w:rsidRPr="00CA2619">
        <w:rPr>
          <w:rFonts w:ascii="Times New Roman" w:hAnsi="Times New Roman"/>
          <w:sz w:val="24"/>
          <w:szCs w:val="24"/>
        </w:rPr>
        <w:t xml:space="preserve"> consultă pacientul, stabileşte diagnosticul, conduita terapeutică (trimitere la investigaţii paraclinice, trimitere spre internare) şi tratamentul;</w:t>
      </w:r>
    </w:p>
    <w:p w:rsidR="004452B1" w:rsidRPr="00CA2619" w:rsidRDefault="005F08F7" w:rsidP="002908CA">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2.</w:t>
      </w:r>
      <w:r w:rsidR="004452B1" w:rsidRPr="00CA2619">
        <w:rPr>
          <w:rFonts w:ascii="Times New Roman" w:hAnsi="Times New Roman"/>
          <w:sz w:val="24"/>
          <w:szCs w:val="24"/>
        </w:rPr>
        <w:t>consemnează diagnosticul, tratamentul, recomandările în registrul de consultaţii;</w:t>
      </w:r>
    </w:p>
    <w:p w:rsidR="004452B1" w:rsidRPr="00CA2619" w:rsidRDefault="005F08F7" w:rsidP="002908CA">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3.</w:t>
      </w:r>
      <w:r w:rsidR="004452B1" w:rsidRPr="00CA2619">
        <w:rPr>
          <w:rFonts w:ascii="Times New Roman" w:hAnsi="Times New Roman"/>
          <w:sz w:val="24"/>
          <w:szCs w:val="24"/>
        </w:rPr>
        <w:t xml:space="preserve"> eliberează reţete parafate şi semnate, conform reglementărilor legale în vigoare;</w:t>
      </w:r>
    </w:p>
    <w:p w:rsidR="004452B1" w:rsidRPr="00CA2619" w:rsidRDefault="005F08F7" w:rsidP="002908CA">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4.</w:t>
      </w:r>
      <w:r w:rsidR="004452B1" w:rsidRPr="00CA2619">
        <w:rPr>
          <w:rFonts w:ascii="Times New Roman" w:hAnsi="Times New Roman"/>
          <w:sz w:val="24"/>
          <w:szCs w:val="24"/>
        </w:rPr>
        <w:t>eliberează scrisoarea medicală medicului de familie care a trimis pacientul;</w:t>
      </w:r>
    </w:p>
    <w:p w:rsidR="004452B1" w:rsidRPr="00CA2619" w:rsidRDefault="005F08F7" w:rsidP="002908CA">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5.</w:t>
      </w:r>
      <w:r w:rsidR="004452B1" w:rsidRPr="00CA2619">
        <w:rPr>
          <w:rFonts w:ascii="Times New Roman" w:hAnsi="Times New Roman"/>
          <w:sz w:val="24"/>
          <w:szCs w:val="24"/>
        </w:rPr>
        <w:t>eliberează bilete de trimitere, concedii medicale în caz de incapacitate temporară de muncă precum şi alte acte medicale, parafate, semnate, conform reglementărilor legale în vigoare;</w:t>
      </w:r>
    </w:p>
    <w:p w:rsidR="004452B1" w:rsidRPr="00CA2619" w:rsidRDefault="005F08F7" w:rsidP="002908CA">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6.</w:t>
      </w:r>
      <w:r w:rsidR="004452B1" w:rsidRPr="00CA2619">
        <w:rPr>
          <w:rFonts w:ascii="Times New Roman" w:hAnsi="Times New Roman"/>
          <w:sz w:val="24"/>
          <w:szCs w:val="24"/>
        </w:rPr>
        <w:t xml:space="preserve"> comportament şi ţinută conform normelor codului de etică şi deontologie profesională;</w:t>
      </w:r>
    </w:p>
    <w:p w:rsidR="004452B1" w:rsidRPr="00CA2619" w:rsidRDefault="005F08F7" w:rsidP="002908CA">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7.</w:t>
      </w:r>
      <w:r w:rsidR="004452B1" w:rsidRPr="00CA2619">
        <w:rPr>
          <w:rFonts w:ascii="Times New Roman" w:hAnsi="Times New Roman"/>
          <w:sz w:val="24"/>
          <w:szCs w:val="24"/>
        </w:rPr>
        <w:t xml:space="preserve"> respectă confidenţialitatea actelor medicale privind datele de identificare şi serviciile furnizate pacienţilor.</w:t>
      </w:r>
    </w:p>
    <w:p w:rsidR="00734601" w:rsidRPr="00CA2619" w:rsidRDefault="005F08F7" w:rsidP="002908CA">
      <w:p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 xml:space="preserve">8. </w:t>
      </w:r>
      <w:r w:rsidR="00734601" w:rsidRPr="00CA2619">
        <w:rPr>
          <w:rFonts w:ascii="Times New Roman" w:hAnsi="Times New Roman"/>
          <w:sz w:val="24"/>
          <w:szCs w:val="24"/>
        </w:rPr>
        <w:t>Respectă secretul profesional confidenţialitatea informaţiei medicale.</w:t>
      </w:r>
    </w:p>
    <w:p w:rsidR="00734601" w:rsidRPr="00CA2619" w:rsidRDefault="005F08F7" w:rsidP="002908CA">
      <w:pPr>
        <w:spacing w:after="0" w:line="360" w:lineRule="auto"/>
        <w:jc w:val="both"/>
        <w:rPr>
          <w:rFonts w:ascii="Times New Roman" w:hAnsi="Times New Roman"/>
          <w:sz w:val="24"/>
          <w:szCs w:val="24"/>
        </w:rPr>
      </w:pPr>
      <w:r w:rsidRPr="00CA2619">
        <w:rPr>
          <w:rFonts w:ascii="Times New Roman" w:hAnsi="Times New Roman"/>
          <w:sz w:val="24"/>
          <w:szCs w:val="24"/>
        </w:rPr>
        <w:t xml:space="preserve">9. </w:t>
      </w:r>
      <w:r w:rsidR="00734601" w:rsidRPr="00CA2619">
        <w:rPr>
          <w:rFonts w:ascii="Times New Roman" w:hAnsi="Times New Roman"/>
          <w:sz w:val="24"/>
          <w:szCs w:val="24"/>
        </w:rPr>
        <w:t>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734601" w:rsidRPr="00CA2619" w:rsidRDefault="005F08F7" w:rsidP="002908CA">
      <w:pPr>
        <w:widowControl w:val="0"/>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10. </w:t>
      </w:r>
      <w:r w:rsidR="00734601" w:rsidRPr="00CA2619">
        <w:rPr>
          <w:rFonts w:ascii="Times New Roman" w:hAnsi="Times New Roman"/>
          <w:sz w:val="24"/>
          <w:szCs w:val="24"/>
          <w:lang w:val="es-ES"/>
        </w:rPr>
        <w:t>Asigura si respecta confidentialitatea si anonimatul  pacientilor</w:t>
      </w:r>
    </w:p>
    <w:p w:rsidR="004A1005" w:rsidRPr="00CA2619" w:rsidRDefault="005F08F7" w:rsidP="002908CA">
      <w:pPr>
        <w:widowControl w:val="0"/>
        <w:tabs>
          <w:tab w:val="left" w:pos="360"/>
        </w:tabs>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11. </w:t>
      </w:r>
      <w:r w:rsidR="004A1005" w:rsidRPr="00CA2619">
        <w:rPr>
          <w:rFonts w:ascii="Times New Roman" w:hAnsi="Times New Roman"/>
          <w:sz w:val="24"/>
          <w:szCs w:val="24"/>
        </w:rPr>
        <w:t xml:space="preserve"> Se preocupa de imbunatatirea calitatii  actului medical, a conditiilor de igiena .</w:t>
      </w:r>
    </w:p>
    <w:p w:rsidR="00734601" w:rsidRPr="00CA2619" w:rsidRDefault="005F08F7" w:rsidP="002908CA">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12. </w:t>
      </w:r>
      <w:r w:rsidR="004452B1" w:rsidRPr="00CA2619">
        <w:rPr>
          <w:rFonts w:ascii="Times New Roman" w:hAnsi="Times New Roman"/>
          <w:sz w:val="24"/>
          <w:szCs w:val="24"/>
        </w:rPr>
        <w:t xml:space="preserve"> alte atributiuni specific</w:t>
      </w:r>
      <w:r w:rsidRPr="00CA2619">
        <w:rPr>
          <w:rFonts w:ascii="Times New Roman" w:hAnsi="Times New Roman"/>
          <w:sz w:val="24"/>
          <w:szCs w:val="24"/>
        </w:rPr>
        <w:t>e</w:t>
      </w:r>
      <w:r w:rsidR="004452B1" w:rsidRPr="00CA2619">
        <w:rPr>
          <w:rFonts w:ascii="Times New Roman" w:hAnsi="Times New Roman"/>
          <w:sz w:val="24"/>
          <w:szCs w:val="24"/>
        </w:rPr>
        <w:t>.</w:t>
      </w:r>
    </w:p>
    <w:p w:rsidR="00D10C77" w:rsidRPr="00CA2619" w:rsidRDefault="00105D8B" w:rsidP="002908CA">
      <w:pPr>
        <w:pStyle w:val="Heading3"/>
        <w:spacing w:line="360" w:lineRule="auto"/>
        <w:jc w:val="both"/>
        <w:rPr>
          <w:rFonts w:ascii="Times New Roman" w:hAnsi="Times New Roman"/>
          <w:color w:val="auto"/>
          <w:sz w:val="24"/>
          <w:szCs w:val="24"/>
        </w:rPr>
      </w:pPr>
      <w:bookmarkStart w:id="325" w:name="_Toc413930489"/>
      <w:bookmarkStart w:id="326" w:name="_Toc482786135"/>
      <w:r>
        <w:rPr>
          <w:rFonts w:ascii="Times New Roman" w:hAnsi="Times New Roman"/>
          <w:color w:val="auto"/>
          <w:sz w:val="24"/>
          <w:szCs w:val="24"/>
        </w:rPr>
        <w:tab/>
        <w:t xml:space="preserve"> </w:t>
      </w:r>
      <w:r w:rsidR="00D10C77" w:rsidRPr="00CA2619">
        <w:rPr>
          <w:rFonts w:ascii="Times New Roman" w:hAnsi="Times New Roman"/>
          <w:color w:val="auto"/>
          <w:sz w:val="24"/>
          <w:szCs w:val="24"/>
        </w:rPr>
        <w:t>11.3.2.Asistentul medical generalist</w:t>
      </w:r>
      <w:bookmarkEnd w:id="325"/>
      <w:bookmarkEnd w:id="326"/>
    </w:p>
    <w:p w:rsidR="00B35D65" w:rsidRPr="00CA2619" w:rsidRDefault="00B35D65" w:rsidP="002908CA">
      <w:pPr>
        <w:numPr>
          <w:ilvl w:val="0"/>
          <w:numId w:val="77"/>
        </w:numPr>
        <w:tabs>
          <w:tab w:val="clear" w:pos="720"/>
          <w:tab w:val="num" w:pos="284"/>
        </w:tabs>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Efectueaza planificarea activitatii proprii prin stabilirea graficului zilnic de lucru in functie de prioritati (identificarea urgentelor,</w:t>
      </w:r>
      <w:r w:rsidR="001F560F" w:rsidRPr="00CA2619">
        <w:rPr>
          <w:rFonts w:ascii="Times New Roman" w:hAnsi="Times New Roman"/>
          <w:sz w:val="24"/>
          <w:szCs w:val="24"/>
          <w:lang w:val="fr-FR"/>
        </w:rPr>
        <w:t xml:space="preserve"> </w:t>
      </w:r>
      <w:r w:rsidRPr="00CA2619">
        <w:rPr>
          <w:rFonts w:ascii="Times New Roman" w:hAnsi="Times New Roman"/>
          <w:sz w:val="24"/>
          <w:szCs w:val="24"/>
          <w:lang w:val="fr-FR"/>
        </w:rPr>
        <w:t>prelevarea probelor biologice,</w:t>
      </w:r>
      <w:r w:rsidR="001F560F" w:rsidRPr="00CA2619">
        <w:rPr>
          <w:rFonts w:ascii="Times New Roman" w:hAnsi="Times New Roman"/>
          <w:sz w:val="24"/>
          <w:szCs w:val="24"/>
          <w:lang w:val="fr-FR"/>
        </w:rPr>
        <w:t xml:space="preserve"> </w:t>
      </w:r>
      <w:r w:rsidRPr="00CA2619">
        <w:rPr>
          <w:rFonts w:ascii="Times New Roman" w:hAnsi="Times New Roman"/>
          <w:sz w:val="24"/>
          <w:szCs w:val="24"/>
          <w:lang w:val="fr-FR"/>
        </w:rPr>
        <w:t>efectuarea explorarilor functionale...) ;</w:t>
      </w:r>
    </w:p>
    <w:p w:rsidR="00B35D65" w:rsidRPr="00CA2619" w:rsidRDefault="00B35D65" w:rsidP="002908CA">
      <w:pPr>
        <w:numPr>
          <w:ilvl w:val="0"/>
          <w:numId w:val="7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Raspunde de organizarea propriei activitati in corelatie cu programul celorlalte servicii de specialitate din cadrul unitatii sanitare si se adapteaza la situatiile neprevazute ce pot interveni pe parcursul zilei ;</w:t>
      </w:r>
    </w:p>
    <w:p w:rsidR="00B35D65" w:rsidRPr="00CA2619" w:rsidRDefault="00B35D65" w:rsidP="002908CA">
      <w:pPr>
        <w:numPr>
          <w:ilvl w:val="0"/>
          <w:numId w:val="7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Comunica cu pacientii si apatinatorii acestuia printr-un limbaj adaptat nivelului lor de intelegere in scop psiho-terapeutic;</w:t>
      </w:r>
    </w:p>
    <w:p w:rsidR="00B35D65" w:rsidRPr="00CA2619" w:rsidRDefault="00B35D65" w:rsidP="002908CA">
      <w:pPr>
        <w:numPr>
          <w:ilvl w:val="0"/>
          <w:numId w:val="7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Participa,</w:t>
      </w:r>
      <w:r w:rsidR="00BE447F" w:rsidRPr="00CA2619">
        <w:rPr>
          <w:rFonts w:ascii="Times New Roman" w:hAnsi="Times New Roman"/>
          <w:sz w:val="24"/>
          <w:szCs w:val="24"/>
          <w:lang w:val="fr-FR"/>
        </w:rPr>
        <w:t xml:space="preserve"> </w:t>
      </w:r>
      <w:r w:rsidRPr="00CA2619">
        <w:rPr>
          <w:rFonts w:ascii="Times New Roman" w:hAnsi="Times New Roman"/>
          <w:sz w:val="24"/>
          <w:szCs w:val="24"/>
          <w:lang w:val="fr-FR"/>
        </w:rPr>
        <w:t>alaturi de medic,</w:t>
      </w:r>
      <w:r w:rsidR="009E65A6" w:rsidRPr="00CA2619">
        <w:rPr>
          <w:rFonts w:ascii="Times New Roman" w:hAnsi="Times New Roman"/>
          <w:sz w:val="24"/>
          <w:szCs w:val="24"/>
          <w:lang w:val="fr-FR"/>
        </w:rPr>
        <w:t xml:space="preserve"> </w:t>
      </w:r>
      <w:r w:rsidRPr="00CA2619">
        <w:rPr>
          <w:rFonts w:ascii="Times New Roman" w:hAnsi="Times New Roman"/>
          <w:sz w:val="24"/>
          <w:szCs w:val="24"/>
          <w:lang w:val="fr-FR"/>
        </w:rPr>
        <w:t>la consultatie (initiala,</w:t>
      </w:r>
      <w:r w:rsidR="009E65A6" w:rsidRPr="00CA2619">
        <w:rPr>
          <w:rFonts w:ascii="Times New Roman" w:hAnsi="Times New Roman"/>
          <w:sz w:val="24"/>
          <w:szCs w:val="24"/>
          <w:lang w:val="fr-FR"/>
        </w:rPr>
        <w:t xml:space="preserve"> </w:t>
      </w:r>
      <w:r w:rsidRPr="00CA2619">
        <w:rPr>
          <w:rFonts w:ascii="Times New Roman" w:hAnsi="Times New Roman"/>
          <w:sz w:val="24"/>
          <w:szCs w:val="24"/>
          <w:lang w:val="fr-FR"/>
        </w:rPr>
        <w:t>de control,</w:t>
      </w:r>
      <w:r w:rsidR="009E65A6" w:rsidRPr="00CA2619">
        <w:rPr>
          <w:rFonts w:ascii="Times New Roman" w:hAnsi="Times New Roman"/>
          <w:sz w:val="24"/>
          <w:szCs w:val="24"/>
          <w:lang w:val="fr-FR"/>
        </w:rPr>
        <w:t xml:space="preserve"> </w:t>
      </w:r>
      <w:r w:rsidRPr="00CA2619">
        <w:rPr>
          <w:rFonts w:ascii="Times New Roman" w:hAnsi="Times New Roman"/>
          <w:sz w:val="24"/>
          <w:szCs w:val="24"/>
          <w:lang w:val="fr-FR"/>
        </w:rPr>
        <w:t>la cerere sau a bolnavilor inclusi in programe de sanatate) ;</w:t>
      </w:r>
    </w:p>
    <w:p w:rsidR="00B35D65" w:rsidRPr="00CA2619" w:rsidRDefault="00B35D65" w:rsidP="002908CA">
      <w:pPr>
        <w:numPr>
          <w:ilvl w:val="0"/>
          <w:numId w:val="77"/>
        </w:numPr>
        <w:spacing w:after="0" w:line="360" w:lineRule="auto"/>
        <w:jc w:val="both"/>
        <w:rPr>
          <w:rFonts w:ascii="Times New Roman" w:hAnsi="Times New Roman"/>
          <w:sz w:val="24"/>
          <w:szCs w:val="24"/>
          <w:lang w:val="fr-FR"/>
        </w:rPr>
      </w:pPr>
      <w:r w:rsidRPr="00CA2619">
        <w:rPr>
          <w:rFonts w:ascii="Times New Roman" w:hAnsi="Times New Roman"/>
          <w:sz w:val="24"/>
          <w:szCs w:val="24"/>
          <w:lang w:val="fr-FR"/>
        </w:rPr>
        <w:t>Se ocupa de programarea pacientilor pentru consultatie si intocmeste liste de prioritate pentru serviciile medicale programabile,</w:t>
      </w:r>
      <w:r w:rsidR="009E65A6" w:rsidRPr="00CA2619">
        <w:rPr>
          <w:rFonts w:ascii="Times New Roman" w:hAnsi="Times New Roman"/>
          <w:sz w:val="24"/>
          <w:szCs w:val="24"/>
          <w:lang w:val="fr-FR"/>
        </w:rPr>
        <w:t xml:space="preserve"> </w:t>
      </w:r>
      <w:r w:rsidRPr="00CA2619">
        <w:rPr>
          <w:rFonts w:ascii="Times New Roman" w:hAnsi="Times New Roman"/>
          <w:sz w:val="24"/>
          <w:szCs w:val="24"/>
          <w:lang w:val="fr-FR"/>
        </w:rPr>
        <w:t>daca este cazul ;</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Solicita documente justificative care atesta calitatea de asigurat, in conditiile prevazute in normele metodologice de aplicare a Contractului-cadru privind conditiile acordarii asistentei medicale in cadrul sistemului de asigurari sociale de sanatate ;</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Preia biletul de trimitere,</w:t>
      </w:r>
      <w:r w:rsidR="00E7526E" w:rsidRPr="00CA2619">
        <w:rPr>
          <w:rFonts w:ascii="Times New Roman" w:hAnsi="Times New Roman"/>
          <w:sz w:val="24"/>
          <w:szCs w:val="24"/>
        </w:rPr>
        <w:t xml:space="preserve"> </w:t>
      </w:r>
      <w:r w:rsidRPr="00CA2619">
        <w:rPr>
          <w:rFonts w:ascii="Times New Roman" w:hAnsi="Times New Roman"/>
          <w:sz w:val="24"/>
          <w:szCs w:val="24"/>
        </w:rPr>
        <w:t>verifica corectitudinea datelor inscrise pe bilet si verifica daca medicul care trimite pacientul se afla pe lista medicilor de familie in relatie contractuala cu CAS sau pe lista medicilor specialisti care isi desfasoara activitatea in sistem ambulator in relatie contractuala cu CAS;</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lastRenderedPageBreak/>
        <w:t>In cazul pacientului care se prezinta la consultatie la cerere, verifica dovada de plata a consultatiei;</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Prezinta biletul de trimitere medicului din ambulator, iar in cazul consultatiei de control pune la dispozitie si fisa de consultatie a pacientului;</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Efectueaza evalua</w:t>
      </w:r>
      <w:r w:rsidR="00FD5FAC" w:rsidRPr="00CA2619">
        <w:rPr>
          <w:rFonts w:ascii="Times New Roman" w:hAnsi="Times New Roman"/>
          <w:sz w:val="24"/>
          <w:szCs w:val="24"/>
        </w:rPr>
        <w:t xml:space="preserve">rea primara a starii bolnavului </w:t>
      </w:r>
      <w:r w:rsidRPr="00CA2619">
        <w:rPr>
          <w:rFonts w:ascii="Times New Roman" w:hAnsi="Times New Roman"/>
          <w:sz w:val="24"/>
          <w:szCs w:val="24"/>
        </w:rPr>
        <w:t>(aspect general,</w:t>
      </w:r>
      <w:r w:rsidR="00E7526E" w:rsidRPr="00CA2619">
        <w:rPr>
          <w:rFonts w:ascii="Times New Roman" w:hAnsi="Times New Roman"/>
          <w:sz w:val="24"/>
          <w:szCs w:val="24"/>
        </w:rPr>
        <w:t xml:space="preserve"> </w:t>
      </w:r>
      <w:r w:rsidRPr="00CA2619">
        <w:rPr>
          <w:rFonts w:ascii="Times New Roman" w:hAnsi="Times New Roman"/>
          <w:sz w:val="24"/>
          <w:szCs w:val="24"/>
        </w:rPr>
        <w:t>culoare,</w:t>
      </w:r>
      <w:r w:rsidR="00E7526E" w:rsidRPr="00CA2619">
        <w:rPr>
          <w:rFonts w:ascii="Times New Roman" w:hAnsi="Times New Roman"/>
          <w:sz w:val="24"/>
          <w:szCs w:val="24"/>
        </w:rPr>
        <w:t xml:space="preserve"> </w:t>
      </w:r>
      <w:r w:rsidRPr="00CA2619">
        <w:rPr>
          <w:rFonts w:ascii="Times New Roman" w:hAnsi="Times New Roman"/>
          <w:sz w:val="24"/>
          <w:szCs w:val="24"/>
        </w:rPr>
        <w:t>edeme,</w:t>
      </w:r>
      <w:r w:rsidR="00E7526E" w:rsidRPr="00CA2619">
        <w:rPr>
          <w:rFonts w:ascii="Times New Roman" w:hAnsi="Times New Roman"/>
          <w:sz w:val="24"/>
          <w:szCs w:val="24"/>
        </w:rPr>
        <w:t xml:space="preserve"> </w:t>
      </w:r>
      <w:r w:rsidRPr="00CA2619">
        <w:rPr>
          <w:rFonts w:ascii="Times New Roman" w:hAnsi="Times New Roman"/>
          <w:sz w:val="24"/>
          <w:szCs w:val="24"/>
        </w:rPr>
        <w:t>postura,</w:t>
      </w:r>
      <w:r w:rsidR="00E7526E" w:rsidRPr="00CA2619">
        <w:rPr>
          <w:rFonts w:ascii="Times New Roman" w:hAnsi="Times New Roman"/>
          <w:sz w:val="24"/>
          <w:szCs w:val="24"/>
        </w:rPr>
        <w:t xml:space="preserve"> </w:t>
      </w:r>
      <w:r w:rsidRPr="00CA2619">
        <w:rPr>
          <w:rFonts w:ascii="Times New Roman" w:hAnsi="Times New Roman"/>
          <w:sz w:val="24"/>
          <w:szCs w:val="24"/>
        </w:rPr>
        <w:t>stare de agitatie) si face masuratori ale constantelor biologice (temperatura,</w:t>
      </w:r>
      <w:r w:rsidR="005C5E80" w:rsidRPr="00CA2619">
        <w:rPr>
          <w:rFonts w:ascii="Times New Roman" w:hAnsi="Times New Roman"/>
          <w:sz w:val="24"/>
          <w:szCs w:val="24"/>
        </w:rPr>
        <w:t xml:space="preserve"> </w:t>
      </w:r>
      <w:r w:rsidRPr="00CA2619">
        <w:rPr>
          <w:rFonts w:ascii="Times New Roman" w:hAnsi="Times New Roman"/>
          <w:sz w:val="24"/>
          <w:szCs w:val="24"/>
        </w:rPr>
        <w:t>TA,</w:t>
      </w:r>
      <w:r w:rsidR="005C5E80" w:rsidRPr="00CA2619">
        <w:rPr>
          <w:rFonts w:ascii="Times New Roman" w:hAnsi="Times New Roman"/>
          <w:sz w:val="24"/>
          <w:szCs w:val="24"/>
        </w:rPr>
        <w:t xml:space="preserve"> </w:t>
      </w:r>
      <w:r w:rsidRPr="00CA2619">
        <w:rPr>
          <w:rFonts w:ascii="Times New Roman" w:hAnsi="Times New Roman"/>
          <w:sz w:val="24"/>
          <w:szCs w:val="24"/>
        </w:rPr>
        <w:t>puls,</w:t>
      </w:r>
      <w:r w:rsidR="005C5E80" w:rsidRPr="00CA2619">
        <w:rPr>
          <w:rFonts w:ascii="Times New Roman" w:hAnsi="Times New Roman"/>
          <w:sz w:val="24"/>
          <w:szCs w:val="24"/>
        </w:rPr>
        <w:t xml:space="preserve"> </w:t>
      </w:r>
      <w:r w:rsidRPr="00CA2619">
        <w:rPr>
          <w:rFonts w:ascii="Times New Roman" w:hAnsi="Times New Roman"/>
          <w:sz w:val="24"/>
          <w:szCs w:val="24"/>
        </w:rPr>
        <w:t>respiratie);</w:t>
      </w:r>
    </w:p>
    <w:p w:rsidR="00B35D65" w:rsidRPr="00CA2619" w:rsidRDefault="00FF5840"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 xml:space="preserve">Pregateste </w:t>
      </w:r>
      <w:r w:rsidR="00B35D65" w:rsidRPr="00CA2619">
        <w:rPr>
          <w:rFonts w:ascii="Times New Roman" w:hAnsi="Times New Roman"/>
          <w:sz w:val="24"/>
          <w:szCs w:val="24"/>
        </w:rPr>
        <w:t>pacientul pentru examinare si asista medicul specialist in realizarea investigatiilor;</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Deserveste medicul cu materiale sanitare in vederea consultatiei si ajuta la manoperele care necesita asistenta;</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Pune la dispozitie documentul de observatie clinica medicala (Fisa de consultatie medicala),</w:t>
      </w:r>
      <w:r w:rsidR="005C5E80" w:rsidRPr="00CA2619">
        <w:rPr>
          <w:rFonts w:ascii="Times New Roman" w:hAnsi="Times New Roman"/>
          <w:sz w:val="24"/>
          <w:szCs w:val="24"/>
        </w:rPr>
        <w:t xml:space="preserve"> </w:t>
      </w:r>
      <w:r w:rsidRPr="00CA2619">
        <w:rPr>
          <w:rFonts w:ascii="Times New Roman" w:hAnsi="Times New Roman"/>
          <w:sz w:val="24"/>
          <w:szCs w:val="24"/>
        </w:rPr>
        <w:t>registrul de consultatii,</w:t>
      </w:r>
      <w:r w:rsidR="005C5E80" w:rsidRPr="00CA2619">
        <w:rPr>
          <w:rFonts w:ascii="Times New Roman" w:hAnsi="Times New Roman"/>
          <w:sz w:val="24"/>
          <w:szCs w:val="24"/>
        </w:rPr>
        <w:t xml:space="preserve"> </w:t>
      </w:r>
      <w:r w:rsidRPr="00CA2619">
        <w:rPr>
          <w:rFonts w:ascii="Times New Roman" w:hAnsi="Times New Roman"/>
          <w:sz w:val="24"/>
          <w:szCs w:val="24"/>
        </w:rPr>
        <w:t>concedierul  medical,</w:t>
      </w:r>
      <w:r w:rsidR="005C5E80" w:rsidRPr="00CA2619">
        <w:rPr>
          <w:rFonts w:ascii="Times New Roman" w:hAnsi="Times New Roman"/>
          <w:sz w:val="24"/>
          <w:szCs w:val="24"/>
        </w:rPr>
        <w:t xml:space="preserve"> </w:t>
      </w:r>
      <w:r w:rsidRPr="00CA2619">
        <w:rPr>
          <w:rFonts w:ascii="Times New Roman" w:hAnsi="Times New Roman"/>
          <w:sz w:val="24"/>
          <w:szCs w:val="24"/>
        </w:rPr>
        <w:t>retetarul,</w:t>
      </w:r>
      <w:r w:rsidR="005C5E80" w:rsidRPr="00CA2619">
        <w:rPr>
          <w:rFonts w:ascii="Times New Roman" w:hAnsi="Times New Roman"/>
          <w:sz w:val="24"/>
          <w:szCs w:val="24"/>
        </w:rPr>
        <w:t xml:space="preserve"> </w:t>
      </w:r>
      <w:r w:rsidRPr="00CA2619">
        <w:rPr>
          <w:rFonts w:ascii="Times New Roman" w:hAnsi="Times New Roman"/>
          <w:sz w:val="24"/>
          <w:szCs w:val="24"/>
        </w:rPr>
        <w:t>formularele de bilete de trimitere speciale si formularele de scrisoare medicala (documente tipizate) in vederea finalizarii actului medical de consultatie si raporteaza lunar consultatiile in dosarul statistic;</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Efectueaza  recoltari la indicatia medicului,</w:t>
      </w:r>
      <w:r w:rsidR="00B03F69" w:rsidRPr="00CA2619">
        <w:rPr>
          <w:rFonts w:ascii="Times New Roman" w:hAnsi="Times New Roman"/>
          <w:sz w:val="24"/>
          <w:szCs w:val="24"/>
        </w:rPr>
        <w:t xml:space="preserve"> </w:t>
      </w:r>
      <w:r w:rsidRPr="00CA2619">
        <w:rPr>
          <w:rFonts w:ascii="Times New Roman" w:hAnsi="Times New Roman"/>
          <w:sz w:val="24"/>
          <w:szCs w:val="24"/>
        </w:rPr>
        <w:t>eticheteaza corect recipientele,</w:t>
      </w:r>
      <w:r w:rsidR="00B03F69" w:rsidRPr="00CA2619">
        <w:rPr>
          <w:rFonts w:ascii="Times New Roman" w:hAnsi="Times New Roman"/>
          <w:sz w:val="24"/>
          <w:szCs w:val="24"/>
        </w:rPr>
        <w:t xml:space="preserve"> </w:t>
      </w:r>
      <w:r w:rsidRPr="00CA2619">
        <w:rPr>
          <w:rFonts w:ascii="Times New Roman" w:hAnsi="Times New Roman"/>
          <w:sz w:val="24"/>
          <w:szCs w:val="24"/>
        </w:rPr>
        <w:t>verifica biletul de trimitere si asigura transportul in siguranta a acestora la laborator;</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Face pregatirea psihologica a pacientului pentru efectuarea explorarilor functionale;</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Pentru a fi supus la metode de preventie,</w:t>
      </w:r>
      <w:r w:rsidR="006A4BD1" w:rsidRPr="00CA2619">
        <w:rPr>
          <w:rFonts w:ascii="Times New Roman" w:hAnsi="Times New Roman"/>
          <w:sz w:val="24"/>
          <w:szCs w:val="24"/>
        </w:rPr>
        <w:t xml:space="preserve"> </w:t>
      </w:r>
      <w:r w:rsidRPr="00CA2619">
        <w:rPr>
          <w:rFonts w:ascii="Times New Roman" w:hAnsi="Times New Roman"/>
          <w:sz w:val="24"/>
          <w:szCs w:val="24"/>
        </w:rPr>
        <w:t>diagnostic si tratament cu potential de risc,</w:t>
      </w:r>
      <w:r w:rsidR="00FF5840" w:rsidRPr="00CA2619">
        <w:rPr>
          <w:rFonts w:ascii="Times New Roman" w:hAnsi="Times New Roman"/>
          <w:sz w:val="24"/>
          <w:szCs w:val="24"/>
        </w:rPr>
        <w:t xml:space="preserve"> </w:t>
      </w:r>
      <w:r w:rsidRPr="00CA2619">
        <w:rPr>
          <w:rFonts w:ascii="Times New Roman" w:hAnsi="Times New Roman"/>
          <w:sz w:val="24"/>
          <w:szCs w:val="24"/>
        </w:rPr>
        <w:t>pacientului i se solicita acordul scris;</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Pentru obtinerea acordului scris,</w:t>
      </w:r>
      <w:r w:rsidR="00FF5840" w:rsidRPr="00CA2619">
        <w:rPr>
          <w:rFonts w:ascii="Times New Roman" w:hAnsi="Times New Roman"/>
          <w:sz w:val="24"/>
          <w:szCs w:val="24"/>
        </w:rPr>
        <w:t xml:space="preserve"> </w:t>
      </w:r>
      <w:r w:rsidRPr="00CA2619">
        <w:rPr>
          <w:rFonts w:ascii="Times New Roman" w:hAnsi="Times New Roman"/>
          <w:sz w:val="24"/>
          <w:szCs w:val="24"/>
        </w:rPr>
        <w:t>asistenta medicala este datoare sa prezinte pacientului informatii la un nivel stiintific rezonabil pentru puterea de intelegere a acestuia;</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Efectueaza diverse explorari functionale in functie de specificul cabinetului;</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Completeaza cu rigurozitate documentul de observatie clinica medicala cu rezultatele investigatiilor paraclinice si parametrilor biologici;</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Efectueaza tratamente (per os,</w:t>
      </w:r>
      <w:r w:rsidR="005C5E80" w:rsidRPr="00CA2619">
        <w:rPr>
          <w:rFonts w:ascii="Times New Roman" w:hAnsi="Times New Roman"/>
          <w:sz w:val="24"/>
          <w:szCs w:val="24"/>
        </w:rPr>
        <w:t xml:space="preserve"> </w:t>
      </w:r>
      <w:r w:rsidRPr="00CA2619">
        <w:rPr>
          <w:rFonts w:ascii="Times New Roman" w:hAnsi="Times New Roman"/>
          <w:sz w:val="24"/>
          <w:szCs w:val="24"/>
        </w:rPr>
        <w:t>injectabil,</w:t>
      </w:r>
      <w:r w:rsidR="005C5E80" w:rsidRPr="00CA2619">
        <w:rPr>
          <w:rFonts w:ascii="Times New Roman" w:hAnsi="Times New Roman"/>
          <w:sz w:val="24"/>
          <w:szCs w:val="24"/>
        </w:rPr>
        <w:t xml:space="preserve"> </w:t>
      </w:r>
      <w:r w:rsidRPr="00CA2619">
        <w:rPr>
          <w:rFonts w:ascii="Times New Roman" w:hAnsi="Times New Roman"/>
          <w:sz w:val="24"/>
          <w:szCs w:val="24"/>
        </w:rPr>
        <w:t>percutanat,</w:t>
      </w:r>
      <w:r w:rsidR="005C5E80" w:rsidRPr="00CA2619">
        <w:rPr>
          <w:rFonts w:ascii="Times New Roman" w:hAnsi="Times New Roman"/>
          <w:sz w:val="24"/>
          <w:szCs w:val="24"/>
        </w:rPr>
        <w:t xml:space="preserve"> </w:t>
      </w:r>
      <w:r w:rsidRPr="00CA2619">
        <w:rPr>
          <w:rFonts w:ascii="Times New Roman" w:hAnsi="Times New Roman"/>
          <w:sz w:val="24"/>
          <w:szCs w:val="24"/>
        </w:rPr>
        <w:t>etc),</w:t>
      </w:r>
      <w:r w:rsidR="007C1454" w:rsidRPr="00CA2619">
        <w:rPr>
          <w:rFonts w:ascii="Times New Roman" w:hAnsi="Times New Roman"/>
          <w:sz w:val="24"/>
          <w:szCs w:val="24"/>
        </w:rPr>
        <w:t xml:space="preserve"> </w:t>
      </w:r>
      <w:r w:rsidRPr="00CA2619">
        <w:rPr>
          <w:rFonts w:ascii="Times New Roman" w:hAnsi="Times New Roman"/>
          <w:sz w:val="24"/>
          <w:szCs w:val="24"/>
        </w:rPr>
        <w:t>la recomandarea medicului specialist si in limita competentei si le consemneaza in registrul de tratamente sau in registrul de pansamente,</w:t>
      </w:r>
      <w:r w:rsidR="006A4BD1" w:rsidRPr="00CA2619">
        <w:rPr>
          <w:rFonts w:ascii="Times New Roman" w:hAnsi="Times New Roman"/>
          <w:sz w:val="24"/>
          <w:szCs w:val="24"/>
        </w:rPr>
        <w:t xml:space="preserve"> </w:t>
      </w:r>
      <w:r w:rsidRPr="00CA2619">
        <w:rPr>
          <w:rFonts w:ascii="Times New Roman" w:hAnsi="Times New Roman"/>
          <w:sz w:val="24"/>
          <w:szCs w:val="24"/>
        </w:rPr>
        <w:t>dupa caz si raporteaza lunar numarul de tratamente in dosarul statistic;</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Promoveaza masuri de preventie efectuand educatia pentru sanatate a pacientilor (dieta, regim de viata, automedicatia, importanta respectatii graficului de control);</w:t>
      </w:r>
    </w:p>
    <w:p w:rsidR="0059791E" w:rsidRPr="00CA2619" w:rsidRDefault="0064139B"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rPr>
        <w:t xml:space="preserve"> </w:t>
      </w:r>
      <w:r w:rsidR="00B35D65" w:rsidRPr="00CA2619">
        <w:rPr>
          <w:rFonts w:ascii="Times New Roman" w:hAnsi="Times New Roman"/>
          <w:sz w:val="24"/>
          <w:szCs w:val="24"/>
        </w:rPr>
        <w:t>Identifica procedurile de sterilizare in functie de obiectul sterilizarii,</w:t>
      </w:r>
      <w:r w:rsidR="00904B56" w:rsidRPr="00CA2619">
        <w:rPr>
          <w:rFonts w:ascii="Times New Roman" w:hAnsi="Times New Roman"/>
          <w:sz w:val="24"/>
          <w:szCs w:val="24"/>
        </w:rPr>
        <w:t xml:space="preserve"> </w:t>
      </w:r>
      <w:r w:rsidR="00B35D65" w:rsidRPr="00CA2619">
        <w:rPr>
          <w:rFonts w:ascii="Times New Roman" w:hAnsi="Times New Roman"/>
          <w:sz w:val="24"/>
          <w:szCs w:val="24"/>
        </w:rPr>
        <w:t>respectand normele igienico-sanitare in vigoare si caracteristicile obiectului de sterilizat;</w:t>
      </w:r>
      <w:bookmarkStart w:id="327" w:name="_Toc413930490"/>
      <w:bookmarkStart w:id="328" w:name="_Toc413931210"/>
    </w:p>
    <w:p w:rsidR="00B35D65" w:rsidRPr="00CA2619" w:rsidRDefault="0064139B"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 </w:t>
      </w:r>
      <w:r w:rsidR="00B35D65" w:rsidRPr="00CA2619">
        <w:rPr>
          <w:rFonts w:ascii="Times New Roman" w:hAnsi="Times New Roman"/>
          <w:sz w:val="24"/>
          <w:szCs w:val="24"/>
          <w:lang w:val="es-ES"/>
        </w:rPr>
        <w:t>Confectioneaza materialul moale (tampoane, comprese, ata...) si il pregateste pentru sterilizare;</w:t>
      </w:r>
      <w:bookmarkEnd w:id="327"/>
      <w:bookmarkEnd w:id="328"/>
    </w:p>
    <w:p w:rsidR="00B35D65" w:rsidRPr="00CA2619" w:rsidRDefault="0064139B"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lang w:val="es-ES"/>
        </w:rPr>
        <w:t xml:space="preserve"> </w:t>
      </w:r>
      <w:r w:rsidR="00B35D65" w:rsidRPr="00CA2619">
        <w:rPr>
          <w:rFonts w:ascii="Times New Roman" w:hAnsi="Times New Roman"/>
          <w:sz w:val="24"/>
          <w:szCs w:val="24"/>
          <w:lang w:val="es-ES"/>
        </w:rPr>
        <w:t>Pregateste materialele si instrumentarul in vederea sterilizarii;</w:t>
      </w:r>
    </w:p>
    <w:p w:rsidR="00B35D65" w:rsidRPr="00CA2619" w:rsidRDefault="0064139B" w:rsidP="002908CA">
      <w:pPr>
        <w:numPr>
          <w:ilvl w:val="0"/>
          <w:numId w:val="77"/>
        </w:numPr>
        <w:spacing w:after="0" w:line="360" w:lineRule="auto"/>
        <w:jc w:val="both"/>
        <w:rPr>
          <w:rFonts w:ascii="Times New Roman" w:hAnsi="Times New Roman"/>
          <w:sz w:val="24"/>
          <w:szCs w:val="24"/>
          <w:lang w:val="es-ES"/>
        </w:rPr>
      </w:pPr>
      <w:bookmarkStart w:id="329" w:name="_Toc413930491"/>
      <w:bookmarkStart w:id="330" w:name="_Toc413931211"/>
      <w:r w:rsidRPr="00CA2619">
        <w:rPr>
          <w:rFonts w:ascii="Times New Roman" w:hAnsi="Times New Roman"/>
          <w:sz w:val="24"/>
          <w:szCs w:val="24"/>
          <w:lang w:val="es-ES"/>
        </w:rPr>
        <w:t xml:space="preserve"> </w:t>
      </w:r>
      <w:r w:rsidR="00B35D65" w:rsidRPr="00CA2619">
        <w:rPr>
          <w:rFonts w:ascii="Times New Roman" w:hAnsi="Times New Roman"/>
          <w:sz w:val="24"/>
          <w:szCs w:val="24"/>
          <w:lang w:val="es-ES"/>
        </w:rPr>
        <w:t>Pregateste echipamentul, instrumentarul si materialul steril necesar interventiilor;</w:t>
      </w:r>
      <w:bookmarkEnd w:id="329"/>
      <w:bookmarkEnd w:id="330"/>
    </w:p>
    <w:p w:rsidR="00B35D65" w:rsidRPr="00CA2619" w:rsidRDefault="0064139B"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lastRenderedPageBreak/>
        <w:t xml:space="preserve"> </w:t>
      </w:r>
      <w:r w:rsidR="00B35D65" w:rsidRPr="00CA2619">
        <w:rPr>
          <w:rFonts w:ascii="Times New Roman" w:hAnsi="Times New Roman"/>
          <w:sz w:val="24"/>
          <w:szCs w:val="24"/>
          <w:lang w:val="es-ES"/>
        </w:rPr>
        <w:t>Aprovizioneaza cabinetul medical cu materiale consumabile si instrumentar in concordanta cu necesarul din punct de vedere cantitativ,</w:t>
      </w:r>
      <w:r w:rsidR="00AA1EB8" w:rsidRPr="00CA2619">
        <w:rPr>
          <w:rFonts w:ascii="Times New Roman" w:hAnsi="Times New Roman"/>
          <w:sz w:val="24"/>
          <w:szCs w:val="24"/>
          <w:lang w:val="es-ES"/>
        </w:rPr>
        <w:t xml:space="preserve"> </w:t>
      </w:r>
      <w:r w:rsidR="00B35D65" w:rsidRPr="00CA2619">
        <w:rPr>
          <w:rFonts w:ascii="Times New Roman" w:hAnsi="Times New Roman"/>
          <w:sz w:val="24"/>
          <w:szCs w:val="24"/>
          <w:lang w:val="es-ES"/>
        </w:rPr>
        <w:t>calitativ si sortimental;</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Depoziteaza materialele consumabile si instrumentarul cu respectarea conditiilor specifice necesitate pentru fiecare produs in parte;</w:t>
      </w:r>
    </w:p>
    <w:p w:rsidR="00B35D65" w:rsidRPr="00CA2619" w:rsidRDefault="0064139B"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 </w:t>
      </w:r>
      <w:r w:rsidR="00B35D65" w:rsidRPr="00CA2619">
        <w:rPr>
          <w:rFonts w:ascii="Times New Roman" w:hAnsi="Times New Roman"/>
          <w:sz w:val="24"/>
          <w:szCs w:val="24"/>
          <w:lang w:val="es-ES"/>
        </w:rPr>
        <w:t>Efectueaza stocul cantitativ la materialele sanitare pe care le foloseste in ambulator;</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Planifica pacientii in vederea consultatiilor interclinice in functie de natura afectiunii,starea bolnavilor si gradul de urgenta;</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Preia foaia de observatie a pacientului,</w:t>
      </w:r>
      <w:r w:rsidR="00D4734E" w:rsidRPr="00CA2619">
        <w:rPr>
          <w:rFonts w:ascii="Times New Roman" w:hAnsi="Times New Roman"/>
          <w:sz w:val="24"/>
          <w:szCs w:val="24"/>
        </w:rPr>
        <w:t xml:space="preserve"> </w:t>
      </w:r>
      <w:r w:rsidRPr="00CA2619">
        <w:rPr>
          <w:rFonts w:ascii="Times New Roman" w:hAnsi="Times New Roman"/>
          <w:sz w:val="24"/>
          <w:szCs w:val="24"/>
        </w:rPr>
        <w:t>o preda medicului,</w:t>
      </w:r>
      <w:r w:rsidR="00D4734E" w:rsidRPr="00CA2619">
        <w:rPr>
          <w:rFonts w:ascii="Times New Roman" w:hAnsi="Times New Roman"/>
          <w:sz w:val="24"/>
          <w:szCs w:val="24"/>
        </w:rPr>
        <w:t xml:space="preserve"> </w:t>
      </w:r>
      <w:r w:rsidRPr="00CA2619">
        <w:rPr>
          <w:rFonts w:ascii="Times New Roman" w:hAnsi="Times New Roman"/>
          <w:sz w:val="24"/>
          <w:szCs w:val="24"/>
        </w:rPr>
        <w:t>participa alaturi de acesta la consultatia interclinica,</w:t>
      </w:r>
      <w:r w:rsidR="00D4734E" w:rsidRPr="00CA2619">
        <w:rPr>
          <w:rFonts w:ascii="Times New Roman" w:hAnsi="Times New Roman"/>
          <w:sz w:val="24"/>
          <w:szCs w:val="24"/>
        </w:rPr>
        <w:t xml:space="preserve"> </w:t>
      </w:r>
      <w:r w:rsidRPr="00CA2619">
        <w:rPr>
          <w:rFonts w:ascii="Times New Roman" w:hAnsi="Times New Roman"/>
          <w:sz w:val="24"/>
          <w:szCs w:val="24"/>
        </w:rPr>
        <w:t>pune la dispozitie registrul de consultatii interclinice,</w:t>
      </w:r>
      <w:r w:rsidR="003271B4" w:rsidRPr="00CA2619">
        <w:rPr>
          <w:rFonts w:ascii="Times New Roman" w:hAnsi="Times New Roman"/>
          <w:sz w:val="24"/>
          <w:szCs w:val="24"/>
        </w:rPr>
        <w:t xml:space="preserve"> </w:t>
      </w:r>
      <w:r w:rsidRPr="00CA2619">
        <w:rPr>
          <w:rFonts w:ascii="Times New Roman" w:hAnsi="Times New Roman"/>
          <w:sz w:val="24"/>
          <w:szCs w:val="24"/>
        </w:rPr>
        <w:t>iar la sfarsitul lunii le raporteaza la serviciul statistic;</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Acorda asistenta medicala in caz de urgenta medico-chirurgicala,</w:t>
      </w:r>
      <w:r w:rsidR="003271B4" w:rsidRPr="00CA2619">
        <w:rPr>
          <w:rFonts w:ascii="Times New Roman" w:hAnsi="Times New Roman"/>
          <w:sz w:val="24"/>
          <w:szCs w:val="24"/>
        </w:rPr>
        <w:t xml:space="preserve"> </w:t>
      </w:r>
      <w:r w:rsidRPr="00CA2619">
        <w:rPr>
          <w:rFonts w:ascii="Times New Roman" w:hAnsi="Times New Roman"/>
          <w:sz w:val="24"/>
          <w:szCs w:val="24"/>
        </w:rPr>
        <w:t>ori de cate ori se solicita;</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Se obliga sa indeplineasca,conform competentelor si responsabilitatilor sale si deciziilor medicului,</w:t>
      </w:r>
      <w:r w:rsidR="003271B4" w:rsidRPr="00CA2619">
        <w:rPr>
          <w:rFonts w:ascii="Times New Roman" w:hAnsi="Times New Roman"/>
          <w:sz w:val="24"/>
          <w:szCs w:val="24"/>
        </w:rPr>
        <w:t xml:space="preserve"> </w:t>
      </w:r>
      <w:r w:rsidRPr="00CA2619">
        <w:rPr>
          <w:rFonts w:ascii="Times New Roman" w:hAnsi="Times New Roman"/>
          <w:sz w:val="24"/>
          <w:szCs w:val="24"/>
        </w:rPr>
        <w:t>orice activitate pentru a evita punerea in pericol a vietii pacientului;</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Acorda servicii medicale asiguratilor fara nici o discriminare,</w:t>
      </w:r>
      <w:r w:rsidR="003271B4" w:rsidRPr="00CA2619">
        <w:rPr>
          <w:rFonts w:ascii="Times New Roman" w:hAnsi="Times New Roman"/>
          <w:sz w:val="24"/>
          <w:szCs w:val="24"/>
        </w:rPr>
        <w:t xml:space="preserve"> </w:t>
      </w:r>
      <w:r w:rsidRPr="00CA2619">
        <w:rPr>
          <w:rFonts w:ascii="Times New Roman" w:hAnsi="Times New Roman"/>
          <w:sz w:val="24"/>
          <w:szCs w:val="24"/>
        </w:rPr>
        <w:t>folosind formele cele mai eficiente de tratament,</w:t>
      </w:r>
      <w:r w:rsidR="003271B4" w:rsidRPr="00CA2619">
        <w:rPr>
          <w:rFonts w:ascii="Times New Roman" w:hAnsi="Times New Roman"/>
          <w:sz w:val="24"/>
          <w:szCs w:val="24"/>
        </w:rPr>
        <w:t xml:space="preserve"> </w:t>
      </w:r>
      <w:r w:rsidRPr="00CA2619">
        <w:rPr>
          <w:rFonts w:ascii="Times New Roman" w:hAnsi="Times New Roman"/>
          <w:sz w:val="24"/>
          <w:szCs w:val="24"/>
        </w:rPr>
        <w:t>indiferent de casa de asigurari de sanatate la care este luat in evidenta asiguratul;</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 xml:space="preserve">Acorda cu prioritate asistenta medicala femeii gravide; </w:t>
      </w:r>
    </w:p>
    <w:p w:rsidR="00B35D65" w:rsidRPr="00CA2619" w:rsidRDefault="00B35D65" w:rsidP="002908CA">
      <w:pPr>
        <w:spacing w:after="0" w:line="360" w:lineRule="auto"/>
        <w:jc w:val="both"/>
        <w:rPr>
          <w:rFonts w:ascii="Times New Roman" w:hAnsi="Times New Roman"/>
          <w:sz w:val="24"/>
          <w:szCs w:val="24"/>
        </w:rPr>
      </w:pPr>
      <w:r w:rsidRPr="00CA2619">
        <w:rPr>
          <w:rFonts w:ascii="Times New Roman" w:hAnsi="Times New Roman"/>
          <w:sz w:val="24"/>
          <w:szCs w:val="24"/>
        </w:rPr>
        <w:t>Afiseaza la loc vizibil programul medicilor din ambulator si a consultatiilor interclinice si il actualizeaza ori de cate ori este nevoie;</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lang w:val="es-ES"/>
        </w:rPr>
        <w:t>Asistentul medical din ambulator :</w:t>
      </w:r>
    </w:p>
    <w:p w:rsidR="00B35D65" w:rsidRPr="00CA2619" w:rsidRDefault="00B35D65" w:rsidP="002908CA">
      <w:pPr>
        <w:numPr>
          <w:ilvl w:val="0"/>
          <w:numId w:val="76"/>
        </w:numPr>
        <w:spacing w:after="0" w:line="360" w:lineRule="auto"/>
        <w:jc w:val="both"/>
        <w:rPr>
          <w:rFonts w:ascii="Times New Roman" w:hAnsi="Times New Roman"/>
          <w:sz w:val="24"/>
          <w:szCs w:val="24"/>
        </w:rPr>
      </w:pPr>
      <w:r w:rsidRPr="00CA2619">
        <w:rPr>
          <w:rFonts w:ascii="Times New Roman" w:hAnsi="Times New Roman"/>
          <w:sz w:val="24"/>
          <w:szCs w:val="24"/>
        </w:rPr>
        <w:t>Asigura necesarul de medicamente in corelatie cu stocul de urgenta aprobat</w:t>
      </w:r>
    </w:p>
    <w:p w:rsidR="00B35D65" w:rsidRPr="00CA2619" w:rsidRDefault="00B35D65" w:rsidP="002908CA">
      <w:pPr>
        <w:numPr>
          <w:ilvl w:val="0"/>
          <w:numId w:val="116"/>
        </w:numPr>
        <w:spacing w:after="0" w:line="360" w:lineRule="auto"/>
        <w:jc w:val="both"/>
        <w:rPr>
          <w:rFonts w:ascii="Times New Roman" w:hAnsi="Times New Roman"/>
          <w:sz w:val="24"/>
          <w:szCs w:val="24"/>
          <w:lang w:val="es-ES"/>
        </w:rPr>
      </w:pPr>
      <w:bookmarkStart w:id="331" w:name="_Toc413930492"/>
      <w:bookmarkStart w:id="332" w:name="_Toc413931212"/>
      <w:r w:rsidRPr="00CA2619">
        <w:rPr>
          <w:rFonts w:ascii="Times New Roman" w:hAnsi="Times New Roman"/>
          <w:sz w:val="24"/>
          <w:szCs w:val="24"/>
          <w:lang w:val="es-ES"/>
        </w:rPr>
        <w:t>Intocmeste documentele de evidenta a circulatiei medicamentelor cu:data,</w:t>
      </w:r>
      <w:r w:rsidR="0064249D" w:rsidRPr="00CA2619">
        <w:rPr>
          <w:rFonts w:ascii="Times New Roman" w:hAnsi="Times New Roman"/>
          <w:sz w:val="24"/>
          <w:szCs w:val="24"/>
          <w:lang w:val="es-ES"/>
        </w:rPr>
        <w:t xml:space="preserve"> </w:t>
      </w:r>
      <w:r w:rsidRPr="00CA2619">
        <w:rPr>
          <w:rFonts w:ascii="Times New Roman" w:hAnsi="Times New Roman"/>
          <w:sz w:val="24"/>
          <w:szCs w:val="24"/>
          <w:lang w:val="es-ES"/>
        </w:rPr>
        <w:t>nume/prenume,</w:t>
      </w:r>
      <w:r w:rsidR="003271B4" w:rsidRPr="00CA2619">
        <w:rPr>
          <w:rFonts w:ascii="Times New Roman" w:hAnsi="Times New Roman"/>
          <w:sz w:val="24"/>
          <w:szCs w:val="24"/>
          <w:lang w:val="es-ES"/>
        </w:rPr>
        <w:t xml:space="preserve"> </w:t>
      </w:r>
      <w:r w:rsidRPr="00CA2619">
        <w:rPr>
          <w:rFonts w:ascii="Times New Roman" w:hAnsi="Times New Roman"/>
          <w:sz w:val="24"/>
          <w:szCs w:val="24"/>
          <w:lang w:val="es-ES"/>
        </w:rPr>
        <w:t>nr.registru de consultatii,</w:t>
      </w:r>
      <w:r w:rsidR="003271B4" w:rsidRPr="00CA2619">
        <w:rPr>
          <w:rFonts w:ascii="Times New Roman" w:hAnsi="Times New Roman"/>
          <w:sz w:val="24"/>
          <w:szCs w:val="24"/>
          <w:lang w:val="es-ES"/>
        </w:rPr>
        <w:t xml:space="preserve"> </w:t>
      </w:r>
      <w:r w:rsidRPr="00CA2619">
        <w:rPr>
          <w:rFonts w:ascii="Times New Roman" w:hAnsi="Times New Roman"/>
          <w:sz w:val="24"/>
          <w:szCs w:val="24"/>
          <w:lang w:val="es-ES"/>
        </w:rPr>
        <w:t>dg,</w:t>
      </w:r>
      <w:r w:rsidR="003271B4" w:rsidRPr="00CA2619">
        <w:rPr>
          <w:rFonts w:ascii="Times New Roman" w:hAnsi="Times New Roman"/>
          <w:sz w:val="24"/>
          <w:szCs w:val="24"/>
          <w:lang w:val="es-ES"/>
        </w:rPr>
        <w:t xml:space="preserve"> </w:t>
      </w:r>
      <w:r w:rsidRPr="00CA2619">
        <w:rPr>
          <w:rFonts w:ascii="Times New Roman" w:hAnsi="Times New Roman"/>
          <w:sz w:val="24"/>
          <w:szCs w:val="24"/>
          <w:lang w:val="es-ES"/>
        </w:rPr>
        <w:t>denumire produs,</w:t>
      </w:r>
      <w:r w:rsidR="003271B4" w:rsidRPr="00CA2619">
        <w:rPr>
          <w:rFonts w:ascii="Times New Roman" w:hAnsi="Times New Roman"/>
          <w:sz w:val="24"/>
          <w:szCs w:val="24"/>
          <w:lang w:val="es-ES"/>
        </w:rPr>
        <w:t xml:space="preserve"> </w:t>
      </w:r>
      <w:r w:rsidRPr="00CA2619">
        <w:rPr>
          <w:rFonts w:ascii="Times New Roman" w:hAnsi="Times New Roman"/>
          <w:sz w:val="24"/>
          <w:szCs w:val="24"/>
          <w:lang w:val="es-ES"/>
        </w:rPr>
        <w:t>UM,</w:t>
      </w:r>
      <w:r w:rsidR="003271B4" w:rsidRPr="00CA2619">
        <w:rPr>
          <w:rFonts w:ascii="Times New Roman" w:hAnsi="Times New Roman"/>
          <w:sz w:val="24"/>
          <w:szCs w:val="24"/>
          <w:lang w:val="es-ES"/>
        </w:rPr>
        <w:t xml:space="preserve"> </w:t>
      </w:r>
      <w:r w:rsidRPr="00CA2619">
        <w:rPr>
          <w:rFonts w:ascii="Times New Roman" w:hAnsi="Times New Roman"/>
          <w:sz w:val="24"/>
          <w:szCs w:val="24"/>
          <w:lang w:val="es-ES"/>
        </w:rPr>
        <w:t>cantitatea,</w:t>
      </w:r>
      <w:r w:rsidR="003271B4" w:rsidRPr="00CA2619">
        <w:rPr>
          <w:rFonts w:ascii="Times New Roman" w:hAnsi="Times New Roman"/>
          <w:sz w:val="24"/>
          <w:szCs w:val="24"/>
          <w:lang w:val="es-ES"/>
        </w:rPr>
        <w:t xml:space="preserve"> </w:t>
      </w:r>
      <w:r w:rsidRPr="00CA2619">
        <w:rPr>
          <w:rFonts w:ascii="Times New Roman" w:hAnsi="Times New Roman"/>
          <w:sz w:val="24"/>
          <w:szCs w:val="24"/>
          <w:lang w:val="es-ES"/>
        </w:rPr>
        <w:t>semnatura si parafa medicului specialist,</w:t>
      </w:r>
      <w:r w:rsidR="0057365F" w:rsidRPr="00CA2619">
        <w:rPr>
          <w:rFonts w:ascii="Times New Roman" w:hAnsi="Times New Roman"/>
          <w:sz w:val="24"/>
          <w:szCs w:val="24"/>
          <w:lang w:val="es-ES"/>
        </w:rPr>
        <w:t xml:space="preserve"> </w:t>
      </w:r>
      <w:r w:rsidRPr="00CA2619">
        <w:rPr>
          <w:rFonts w:ascii="Times New Roman" w:hAnsi="Times New Roman"/>
          <w:sz w:val="24"/>
          <w:szCs w:val="24"/>
          <w:lang w:val="es-ES"/>
        </w:rPr>
        <w:t>semnatura asistentei</w:t>
      </w:r>
      <w:bookmarkEnd w:id="331"/>
      <w:bookmarkEnd w:id="332"/>
    </w:p>
    <w:p w:rsidR="00B35D65" w:rsidRPr="00CA2619" w:rsidRDefault="00B35D65" w:rsidP="002908CA">
      <w:pPr>
        <w:numPr>
          <w:ilvl w:val="0"/>
          <w:numId w:val="116"/>
        </w:numPr>
        <w:spacing w:after="0" w:line="360" w:lineRule="auto"/>
        <w:jc w:val="both"/>
        <w:rPr>
          <w:rFonts w:ascii="Times New Roman" w:hAnsi="Times New Roman"/>
          <w:sz w:val="24"/>
          <w:szCs w:val="24"/>
          <w:lang w:val="en-US"/>
        </w:rPr>
      </w:pPr>
      <w:bookmarkStart w:id="333" w:name="_Toc413930493"/>
      <w:bookmarkStart w:id="334" w:name="_Toc413931213"/>
      <w:r w:rsidRPr="00CA2619">
        <w:rPr>
          <w:rFonts w:ascii="Times New Roman" w:hAnsi="Times New Roman"/>
          <w:sz w:val="24"/>
          <w:szCs w:val="24"/>
          <w:lang w:val="en-US"/>
        </w:rPr>
        <w:t>Tine evidenta stocurilor pe produse zilnic</w:t>
      </w:r>
      <w:bookmarkEnd w:id="333"/>
      <w:bookmarkEnd w:id="334"/>
    </w:p>
    <w:p w:rsidR="00B35D65" w:rsidRPr="00CA2619" w:rsidRDefault="00B35D65" w:rsidP="002908CA">
      <w:pPr>
        <w:numPr>
          <w:ilvl w:val="0"/>
          <w:numId w:val="116"/>
        </w:numPr>
        <w:spacing w:after="0" w:line="360" w:lineRule="auto"/>
        <w:jc w:val="both"/>
        <w:rPr>
          <w:rFonts w:ascii="Times New Roman" w:hAnsi="Times New Roman"/>
          <w:sz w:val="24"/>
          <w:szCs w:val="24"/>
          <w:lang w:val="es-ES"/>
        </w:rPr>
      </w:pPr>
      <w:bookmarkStart w:id="335" w:name="_Toc413930494"/>
      <w:bookmarkStart w:id="336" w:name="_Toc413931214"/>
      <w:r w:rsidRPr="00CA2619">
        <w:rPr>
          <w:rFonts w:ascii="Times New Roman" w:hAnsi="Times New Roman"/>
          <w:sz w:val="24"/>
          <w:szCs w:val="24"/>
          <w:lang w:val="es-ES"/>
        </w:rPr>
        <w:t>Raspunde de gestiunea aparatului de urgenta.</w:t>
      </w:r>
      <w:bookmarkEnd w:id="335"/>
      <w:bookmarkEnd w:id="336"/>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bookmarkStart w:id="337" w:name="_Toc413930495"/>
      <w:bookmarkStart w:id="338" w:name="_Toc413931215"/>
      <w:r w:rsidRPr="00CA2619">
        <w:rPr>
          <w:rFonts w:ascii="Times New Roman" w:hAnsi="Times New Roman"/>
          <w:sz w:val="24"/>
          <w:szCs w:val="24"/>
          <w:lang w:val="es-ES"/>
        </w:rPr>
        <w:t>Respecta circuitele functionale in cadrul spitalului (personal sanitar/bolnavi/apartinatori/lenjerie/materiale sanitare/deseuri);</w:t>
      </w:r>
      <w:bookmarkEnd w:id="337"/>
      <w:bookmarkEnd w:id="338"/>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bookmarkStart w:id="339" w:name="_Toc413930496"/>
      <w:bookmarkStart w:id="340" w:name="_Toc413931216"/>
      <w:r w:rsidRPr="00CA2619">
        <w:rPr>
          <w:rFonts w:ascii="Times New Roman" w:hAnsi="Times New Roman"/>
          <w:sz w:val="24"/>
          <w:szCs w:val="24"/>
          <w:lang w:val="es-ES"/>
        </w:rPr>
        <w:t>Identifica,</w:t>
      </w:r>
      <w:r w:rsidR="00053BD3" w:rsidRPr="00CA2619">
        <w:rPr>
          <w:rFonts w:ascii="Times New Roman" w:hAnsi="Times New Roman"/>
          <w:sz w:val="24"/>
          <w:szCs w:val="24"/>
          <w:lang w:val="es-ES"/>
        </w:rPr>
        <w:t xml:space="preserve"> </w:t>
      </w:r>
      <w:r w:rsidRPr="00CA2619">
        <w:rPr>
          <w:rFonts w:ascii="Times New Roman" w:hAnsi="Times New Roman"/>
          <w:sz w:val="24"/>
          <w:szCs w:val="24"/>
          <w:lang w:val="es-ES"/>
        </w:rPr>
        <w:t>declara si aplica masuri de izolare a  surselor de infectie pentru evitarea raspandirii bolilor si epidemiilor;</w:t>
      </w:r>
      <w:bookmarkEnd w:id="339"/>
      <w:bookmarkEnd w:id="340"/>
    </w:p>
    <w:p w:rsidR="007B572A" w:rsidRPr="00CA2619" w:rsidRDefault="00B35D65" w:rsidP="002908CA">
      <w:pPr>
        <w:numPr>
          <w:ilvl w:val="0"/>
          <w:numId w:val="77"/>
        </w:numPr>
        <w:spacing w:after="0" w:line="360" w:lineRule="auto"/>
        <w:jc w:val="both"/>
        <w:rPr>
          <w:rFonts w:ascii="Times New Roman" w:hAnsi="Times New Roman"/>
          <w:sz w:val="24"/>
          <w:szCs w:val="24"/>
          <w:lang w:val="es-ES"/>
        </w:rPr>
      </w:pPr>
      <w:bookmarkStart w:id="341" w:name="_Toc413930497"/>
      <w:bookmarkStart w:id="342" w:name="_Toc413931217"/>
      <w:r w:rsidRPr="00CA2619">
        <w:rPr>
          <w:rFonts w:ascii="Times New Roman" w:hAnsi="Times New Roman"/>
          <w:sz w:val="24"/>
          <w:szCs w:val="24"/>
          <w:lang w:val="es-ES"/>
        </w:rPr>
        <w:t>Raspunde de aplicarea regulilor generale de curatenie si dezinfectie,</w:t>
      </w:r>
      <w:r w:rsidR="00053BD3" w:rsidRPr="00CA2619">
        <w:rPr>
          <w:rFonts w:ascii="Times New Roman" w:hAnsi="Times New Roman"/>
          <w:sz w:val="24"/>
          <w:szCs w:val="24"/>
          <w:lang w:val="es-ES"/>
        </w:rPr>
        <w:t xml:space="preserve"> </w:t>
      </w:r>
      <w:r w:rsidRPr="00CA2619">
        <w:rPr>
          <w:rFonts w:ascii="Times New Roman" w:hAnsi="Times New Roman"/>
          <w:sz w:val="24"/>
          <w:szCs w:val="24"/>
          <w:lang w:val="es-ES"/>
        </w:rPr>
        <w:t>urmareste realizarea igienizarii in spatiul de lucru si verifica respectarea planului de curatenie al personalului abilitat;</w:t>
      </w:r>
      <w:bookmarkStart w:id="343" w:name="_Toc413930498"/>
      <w:bookmarkStart w:id="344" w:name="_Toc413931218"/>
      <w:bookmarkEnd w:id="341"/>
      <w:bookmarkEnd w:id="342"/>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Respecta si aplica normele prevazute in </w:t>
      </w:r>
      <w:r w:rsidR="007B572A" w:rsidRPr="00CA2619">
        <w:rPr>
          <w:rFonts w:ascii="Times New Roman" w:hAnsi="Times New Roman"/>
          <w:sz w:val="24"/>
          <w:szCs w:val="24"/>
        </w:rPr>
        <w:t xml:space="preserve">Ordinul  nr. 961/2016 din 19 august 2016 pentru aprobarea Normelor tehnice privind curăţarea, dezinfecţia şi sterilizarea în unităţile sanitare publice şi private, tehnicii de lucru şi interpretare pentru testele de evaluare a eficienţei </w:t>
      </w:r>
      <w:r w:rsidR="007B572A" w:rsidRPr="00CA2619">
        <w:rPr>
          <w:rFonts w:ascii="Times New Roman" w:hAnsi="Times New Roman"/>
          <w:sz w:val="24"/>
          <w:szCs w:val="24"/>
        </w:rPr>
        <w:lastRenderedPageBreak/>
        <w:t>procedurii de curăţenie şi dezinfecţie, procedurilor recomandate pentru dezinfecţia mâinilor, în funcţie de nivelul de risc, metodelor de aplicare a dezinfectantelor chimice în funcţie de suportul care urmează să fie tratat şi a metodelor de evaluare a derulării şi eficienţei procesului de sterilizare</w:t>
      </w:r>
      <w:bookmarkEnd w:id="343"/>
      <w:bookmarkEnd w:id="344"/>
      <w:r w:rsidR="007B572A" w:rsidRPr="00CA2619">
        <w:rPr>
          <w:rFonts w:ascii="Times New Roman" w:hAnsi="Times New Roman"/>
          <w:sz w:val="24"/>
          <w:szCs w:val="24"/>
        </w:rPr>
        <w:t>.</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bookmarkStart w:id="345" w:name="_Toc413930500"/>
      <w:bookmarkStart w:id="346" w:name="_Toc413931220"/>
      <w:r w:rsidRPr="00CA2619">
        <w:rPr>
          <w:rFonts w:ascii="Times New Roman" w:hAnsi="Times New Roman"/>
          <w:sz w:val="24"/>
          <w:szCs w:val="24"/>
          <w:lang w:val="es-ES"/>
        </w:rPr>
        <w:t xml:space="preserve">Raspunde de curatenia si dezinfectia cabinetului respectand </w:t>
      </w:r>
      <w:r w:rsidR="007C764A" w:rsidRPr="00CA2619">
        <w:rPr>
          <w:rFonts w:ascii="Times New Roman" w:hAnsi="Times New Roman"/>
          <w:sz w:val="24"/>
          <w:szCs w:val="24"/>
        </w:rPr>
        <w:t>Ordinul  nr. 961/2016 din 19 august 2016 pentru aprobarea Normelor tehnice privind curăţarea, dezinfecţia şi sterilizarea în unităţile sanitare publice şi private, tehnicii de lucru şi interpretare pentru testele de evaluare a eficienţei procedurii de curăţenie şi dezinfecţie, procedurilor recomandate pentru dezinfecţia mâinilor, în funcţie de nivelul de risc, metodelor de aplicare a dezinfectantelor chimice în funcţie de suportul care urmează să fie tratat şi a metodelor de evaluare a derulării şi eficienţei procesului de sterilizare.</w:t>
      </w:r>
      <w:r w:rsidRPr="00CA2619">
        <w:rPr>
          <w:rFonts w:ascii="Times New Roman" w:hAnsi="Times New Roman"/>
          <w:sz w:val="24"/>
          <w:szCs w:val="24"/>
          <w:lang w:val="es-ES"/>
        </w:rPr>
        <w:t>;</w:t>
      </w:r>
      <w:bookmarkEnd w:id="345"/>
      <w:bookmarkEnd w:id="346"/>
    </w:p>
    <w:p w:rsidR="00C02866"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Respecta confidentialitatea tuturor datelor si informatiilor privitoare la asigurati, precum si intimitatea si demnitatea acestora;</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lang w:val="fr-FR"/>
        </w:rPr>
        <w:t xml:space="preserve">Respecta « Drepturile pacientului » conform Legii </w:t>
      </w:r>
      <w:r w:rsidR="00B646E0" w:rsidRPr="00CA2619">
        <w:rPr>
          <w:rFonts w:ascii="Times New Roman" w:hAnsi="Times New Roman"/>
          <w:sz w:val="24"/>
          <w:szCs w:val="24"/>
          <w:lang w:val="fr-FR"/>
        </w:rPr>
        <w:t xml:space="preserve">nr. </w:t>
      </w:r>
      <w:r w:rsidRPr="00CA2619">
        <w:rPr>
          <w:rFonts w:ascii="Times New Roman" w:hAnsi="Times New Roman"/>
          <w:sz w:val="24"/>
          <w:szCs w:val="24"/>
          <w:lang w:val="fr-FR"/>
        </w:rPr>
        <w:t>46/21.01.2003 </w:t>
      </w:r>
      <w:r w:rsidR="00217348" w:rsidRPr="00CA2619">
        <w:rPr>
          <w:rFonts w:ascii="Times New Roman" w:hAnsi="Times New Roman"/>
          <w:sz w:val="24"/>
          <w:szCs w:val="24"/>
          <w:lang w:val="fr-FR"/>
        </w:rPr>
        <w:t xml:space="preserve">precum si </w:t>
      </w:r>
      <w:r w:rsidR="00B646E0" w:rsidRPr="00CA2619">
        <w:rPr>
          <w:rFonts w:ascii="Times New Roman" w:hAnsi="Times New Roman"/>
          <w:sz w:val="24"/>
          <w:szCs w:val="24"/>
          <w:lang w:val="fr-FR"/>
        </w:rPr>
        <w:t xml:space="preserve">prevederile </w:t>
      </w:r>
      <w:r w:rsidR="00217348" w:rsidRPr="00CA2619">
        <w:rPr>
          <w:rFonts w:ascii="Times New Roman" w:hAnsi="Times New Roman"/>
          <w:sz w:val="24"/>
          <w:szCs w:val="24"/>
        </w:rPr>
        <w:t>Ordinul</w:t>
      </w:r>
      <w:r w:rsidR="00B646E0" w:rsidRPr="00CA2619">
        <w:rPr>
          <w:rFonts w:ascii="Times New Roman" w:hAnsi="Times New Roman"/>
          <w:sz w:val="24"/>
          <w:szCs w:val="24"/>
        </w:rPr>
        <w:t>ui</w:t>
      </w:r>
      <w:r w:rsidR="00217348" w:rsidRPr="00CA2619">
        <w:rPr>
          <w:rFonts w:ascii="Times New Roman" w:hAnsi="Times New Roman"/>
          <w:sz w:val="24"/>
          <w:szCs w:val="24"/>
        </w:rPr>
        <w:t xml:space="preserve"> n</w:t>
      </w:r>
      <w:r w:rsidR="007C764A" w:rsidRPr="00CA2619">
        <w:rPr>
          <w:rFonts w:ascii="Times New Roman" w:hAnsi="Times New Roman"/>
          <w:sz w:val="24"/>
          <w:szCs w:val="24"/>
        </w:rPr>
        <w:t>r. 1410/2016 din 12 decembrie 2016 privind aprobarea Normelor de aplicare a Legii drepturilor pacientului nr. 46/2003</w:t>
      </w:r>
      <w:r w:rsidRPr="00CA2619">
        <w:rPr>
          <w:rFonts w:ascii="Times New Roman" w:hAnsi="Times New Roman"/>
          <w:sz w:val="24"/>
          <w:szCs w:val="24"/>
          <w:lang w:val="fr-FR"/>
        </w:rPr>
        <w:t>;</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Organizeaza,</w:t>
      </w:r>
      <w:r w:rsidR="00217348" w:rsidRPr="00CA2619">
        <w:rPr>
          <w:rFonts w:ascii="Times New Roman" w:hAnsi="Times New Roman"/>
          <w:sz w:val="24"/>
          <w:szCs w:val="24"/>
        </w:rPr>
        <w:t xml:space="preserve"> </w:t>
      </w:r>
      <w:r w:rsidRPr="00CA2619">
        <w:rPr>
          <w:rFonts w:ascii="Times New Roman" w:hAnsi="Times New Roman"/>
          <w:sz w:val="24"/>
          <w:szCs w:val="24"/>
        </w:rPr>
        <w:t>gestioneaza si arhiveaza fisele de consultatie in fisierul ambulatorului;</w:t>
      </w:r>
    </w:p>
    <w:p w:rsidR="00B35D65" w:rsidRPr="00CA2619" w:rsidRDefault="001070DD"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 xml:space="preserve">Completeaza un repertoar cu: </w:t>
      </w:r>
      <w:r w:rsidR="00B35D65" w:rsidRPr="00CA2619">
        <w:rPr>
          <w:rFonts w:ascii="Times New Roman" w:hAnsi="Times New Roman"/>
          <w:sz w:val="24"/>
          <w:szCs w:val="24"/>
        </w:rPr>
        <w:t>nume/prenume pacient,</w:t>
      </w:r>
      <w:r w:rsidRPr="00CA2619">
        <w:rPr>
          <w:rFonts w:ascii="Times New Roman" w:hAnsi="Times New Roman"/>
          <w:sz w:val="24"/>
          <w:szCs w:val="24"/>
        </w:rPr>
        <w:t xml:space="preserve"> </w:t>
      </w:r>
      <w:r w:rsidR="00B35D65" w:rsidRPr="00CA2619">
        <w:rPr>
          <w:rFonts w:ascii="Times New Roman" w:hAnsi="Times New Roman"/>
          <w:sz w:val="24"/>
          <w:szCs w:val="24"/>
        </w:rPr>
        <w:t>numar fisa,</w:t>
      </w:r>
      <w:r w:rsidRPr="00CA2619">
        <w:rPr>
          <w:rFonts w:ascii="Times New Roman" w:hAnsi="Times New Roman"/>
          <w:sz w:val="24"/>
          <w:szCs w:val="24"/>
        </w:rPr>
        <w:t xml:space="preserve"> </w:t>
      </w:r>
      <w:r w:rsidR="00B35D65" w:rsidRPr="00CA2619">
        <w:rPr>
          <w:rFonts w:ascii="Times New Roman" w:hAnsi="Times New Roman"/>
          <w:sz w:val="24"/>
          <w:szCs w:val="24"/>
        </w:rPr>
        <w:t>data intocmirii fisei;</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Conduce un registru de evidenta a fiselor in care completeaza: numar de ordine, nume/prenume, CNP, diagnostic;</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Tine evidenta lunara,</w:t>
      </w:r>
      <w:r w:rsidR="00EF1B51" w:rsidRPr="00CA2619">
        <w:rPr>
          <w:rFonts w:ascii="Times New Roman" w:hAnsi="Times New Roman"/>
          <w:sz w:val="24"/>
          <w:szCs w:val="24"/>
        </w:rPr>
        <w:t xml:space="preserve"> </w:t>
      </w:r>
      <w:r w:rsidRPr="00CA2619">
        <w:rPr>
          <w:rFonts w:ascii="Times New Roman" w:hAnsi="Times New Roman"/>
          <w:sz w:val="24"/>
          <w:szCs w:val="24"/>
        </w:rPr>
        <w:t>pe medic,</w:t>
      </w:r>
      <w:r w:rsidR="00EF1B51" w:rsidRPr="00CA2619">
        <w:rPr>
          <w:rFonts w:ascii="Times New Roman" w:hAnsi="Times New Roman"/>
          <w:sz w:val="24"/>
          <w:szCs w:val="24"/>
        </w:rPr>
        <w:t xml:space="preserve"> </w:t>
      </w:r>
      <w:r w:rsidRPr="00CA2619">
        <w:rPr>
          <w:rFonts w:ascii="Times New Roman" w:hAnsi="Times New Roman"/>
          <w:sz w:val="24"/>
          <w:szCs w:val="24"/>
        </w:rPr>
        <w:t>a biletelor de trimitere si le arhiveaza la sfarsitul fiecarei luni;</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Raspunde de modul de gestionare,</w:t>
      </w:r>
      <w:r w:rsidR="00EF1B51" w:rsidRPr="00CA2619">
        <w:rPr>
          <w:rFonts w:ascii="Times New Roman" w:hAnsi="Times New Roman"/>
          <w:sz w:val="24"/>
          <w:szCs w:val="24"/>
        </w:rPr>
        <w:t xml:space="preserve"> </w:t>
      </w:r>
      <w:r w:rsidRPr="00CA2619">
        <w:rPr>
          <w:rFonts w:ascii="Times New Roman" w:hAnsi="Times New Roman"/>
          <w:sz w:val="24"/>
          <w:szCs w:val="24"/>
        </w:rPr>
        <w:t>evidenta si pastrare a formularelor tipizate (concediere medicale, retetare, bilete de trimitere speciale…);</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Utilizeaza sistemul informatic instalat in cabinetul de ambulator,</w:t>
      </w:r>
      <w:r w:rsidR="00C02866" w:rsidRPr="00CA2619">
        <w:rPr>
          <w:rFonts w:ascii="Times New Roman" w:hAnsi="Times New Roman"/>
          <w:sz w:val="24"/>
          <w:szCs w:val="24"/>
        </w:rPr>
        <w:t xml:space="preserve"> </w:t>
      </w:r>
      <w:r w:rsidRPr="00CA2619">
        <w:rPr>
          <w:rFonts w:ascii="Times New Roman" w:hAnsi="Times New Roman"/>
          <w:sz w:val="24"/>
          <w:szCs w:val="24"/>
        </w:rPr>
        <w:t>introducand datele culese din registrul de consultatie in aplicatiile informatice utilizate in spital;</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Raporteaza caselor de asigurari de sanatate datele necesare pentru urmarirea desfasurarii activitatii in asistenta medicala,</w:t>
      </w:r>
      <w:r w:rsidR="00C02866" w:rsidRPr="00CA2619">
        <w:rPr>
          <w:rFonts w:ascii="Times New Roman" w:hAnsi="Times New Roman"/>
          <w:sz w:val="24"/>
          <w:szCs w:val="24"/>
        </w:rPr>
        <w:t xml:space="preserve"> </w:t>
      </w:r>
      <w:r w:rsidRPr="00CA2619">
        <w:rPr>
          <w:rFonts w:ascii="Times New Roman" w:hAnsi="Times New Roman"/>
          <w:sz w:val="24"/>
          <w:szCs w:val="24"/>
        </w:rPr>
        <w:t>prin serviciul de statistica si RU;</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Raportarile catre CAS se vor face potrivit formularelor de raportare stabilite conform reglementarilor legale in vigoare ;</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Efectueaza raportarea statistica a indicatorilor de morbiditate si a altor date statistice solicitate de ASP,</w:t>
      </w:r>
      <w:r w:rsidR="0063045E" w:rsidRPr="00CA2619">
        <w:rPr>
          <w:rFonts w:ascii="Times New Roman" w:hAnsi="Times New Roman"/>
          <w:sz w:val="24"/>
          <w:szCs w:val="24"/>
        </w:rPr>
        <w:t xml:space="preserve"> </w:t>
      </w:r>
      <w:r w:rsidRPr="00CA2619">
        <w:rPr>
          <w:rFonts w:ascii="Times New Roman" w:hAnsi="Times New Roman"/>
          <w:sz w:val="24"/>
          <w:szCs w:val="24"/>
        </w:rPr>
        <w:t>CAS,</w:t>
      </w:r>
      <w:r w:rsidR="0063045E" w:rsidRPr="00CA2619">
        <w:rPr>
          <w:rFonts w:ascii="Times New Roman" w:hAnsi="Times New Roman"/>
          <w:sz w:val="24"/>
          <w:szCs w:val="24"/>
        </w:rPr>
        <w:t xml:space="preserve"> </w:t>
      </w:r>
      <w:r w:rsidRPr="00CA2619">
        <w:rPr>
          <w:rFonts w:ascii="Times New Roman" w:hAnsi="Times New Roman"/>
          <w:sz w:val="24"/>
          <w:szCs w:val="24"/>
        </w:rPr>
        <w:t>oficiul de calcul sau serviciul statistic (raportare consultatii ambulator,</w:t>
      </w:r>
      <w:r w:rsidR="0063045E" w:rsidRPr="00CA2619">
        <w:rPr>
          <w:rFonts w:ascii="Times New Roman" w:hAnsi="Times New Roman"/>
          <w:sz w:val="24"/>
          <w:szCs w:val="24"/>
        </w:rPr>
        <w:t xml:space="preserve"> </w:t>
      </w:r>
      <w:r w:rsidRPr="00CA2619">
        <w:rPr>
          <w:rFonts w:ascii="Times New Roman" w:hAnsi="Times New Roman"/>
          <w:sz w:val="24"/>
          <w:szCs w:val="24"/>
        </w:rPr>
        <w:t>consultatii interclinice, tratamente);</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bookmarkStart w:id="347" w:name="_Toc413930501"/>
      <w:bookmarkStart w:id="348" w:name="_Toc413931221"/>
      <w:r w:rsidRPr="00CA2619">
        <w:rPr>
          <w:rFonts w:ascii="Times New Roman" w:hAnsi="Times New Roman"/>
          <w:sz w:val="24"/>
          <w:szCs w:val="24"/>
        </w:rPr>
        <w:t>Raspunde de gestionarea obiectelor de inventar si a mijloacelor fixe (de specificat) existente in cabinetul de ambulator,</w:t>
      </w:r>
      <w:r w:rsidR="00613064" w:rsidRPr="00CA2619">
        <w:rPr>
          <w:rFonts w:ascii="Times New Roman" w:hAnsi="Times New Roman"/>
          <w:sz w:val="24"/>
          <w:szCs w:val="24"/>
        </w:rPr>
        <w:t xml:space="preserve"> </w:t>
      </w:r>
      <w:r w:rsidRPr="00CA2619">
        <w:rPr>
          <w:rFonts w:ascii="Times New Roman" w:hAnsi="Times New Roman"/>
          <w:sz w:val="24"/>
          <w:szCs w:val="24"/>
        </w:rPr>
        <w:t>conform normelor in vigoare  ;</w:t>
      </w:r>
      <w:bookmarkEnd w:id="347"/>
      <w:bookmarkEnd w:id="348"/>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Respecta programul de lucru de 8 ore si programarea concediului de odihna;</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lastRenderedPageBreak/>
        <w:t>Se prezinta la serviciu cu deplina capacitate de munca pentru a efectua servicii la parametrii de calitate impusi de sectie;</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La inceputul si sfarsitul programului de lucru semneaza condica de prezenta;</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Respecta ordinea si disciplina la locul de munca, foloseste integral si cu maxima eficienta timpul de munca;</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Respecta codul de etica al Ordinului Asistentilor Medicali si Moaselor din Romania;</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Respecta legislatia in vigoare privind raspunderea civila a personalului medical;</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Asistentul medical are obligatia sa-si reinoiasca Autorizatia de Libera Practica in momentul expirarii acesteia,</w:t>
      </w:r>
      <w:r w:rsidR="00D35194" w:rsidRPr="00CA2619">
        <w:rPr>
          <w:rFonts w:ascii="Times New Roman" w:hAnsi="Times New Roman"/>
          <w:sz w:val="24"/>
          <w:szCs w:val="24"/>
          <w:lang w:val="es-ES"/>
        </w:rPr>
        <w:t xml:space="preserve"> </w:t>
      </w:r>
      <w:r w:rsidRPr="00CA2619">
        <w:rPr>
          <w:rFonts w:ascii="Times New Roman" w:hAnsi="Times New Roman"/>
          <w:sz w:val="24"/>
          <w:szCs w:val="24"/>
          <w:lang w:val="es-ES"/>
        </w:rPr>
        <w:t>astfel incat sa nu existe discontinuitate intre data expirarii si data eliberarii noii autorizatii;</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Asistentul medical care acorda asistenta medicala in sistemul public este obligat sa incheie o asigurare de malpraxis pentru cazurile de raspundere civila profesionala pentru prejudicii cauzate prin actul medical;</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bookmarkStart w:id="349" w:name="_Toc413930502"/>
      <w:bookmarkStart w:id="350" w:name="_Toc413931222"/>
      <w:r w:rsidRPr="00CA2619">
        <w:rPr>
          <w:rFonts w:ascii="Times New Roman" w:hAnsi="Times New Roman"/>
          <w:sz w:val="24"/>
          <w:szCs w:val="24"/>
          <w:lang w:val="es-ES"/>
        </w:rPr>
        <w:t>Respecta regulamentul intern al spitalului;</w:t>
      </w:r>
      <w:bookmarkEnd w:id="349"/>
      <w:bookmarkEnd w:id="350"/>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Comunicarea interactiva la locul de munca:</w:t>
      </w:r>
    </w:p>
    <w:p w:rsidR="00B35D65" w:rsidRPr="00CA2619" w:rsidRDefault="00B35D65" w:rsidP="00105D8B">
      <w:pPr>
        <w:numPr>
          <w:ilvl w:val="0"/>
          <w:numId w:val="32"/>
        </w:numPr>
        <w:tabs>
          <w:tab w:val="clear" w:pos="2340"/>
          <w:tab w:val="num" w:pos="1134"/>
        </w:tabs>
        <w:spacing w:after="0" w:line="360" w:lineRule="auto"/>
        <w:ind w:left="1134" w:firstLine="0"/>
        <w:jc w:val="both"/>
        <w:rPr>
          <w:rFonts w:ascii="Times New Roman" w:hAnsi="Times New Roman"/>
          <w:sz w:val="24"/>
          <w:szCs w:val="24"/>
          <w:lang w:val="es-ES"/>
        </w:rPr>
      </w:pPr>
      <w:r w:rsidRPr="00CA2619">
        <w:rPr>
          <w:rFonts w:ascii="Times New Roman" w:hAnsi="Times New Roman"/>
          <w:sz w:val="24"/>
          <w:szCs w:val="24"/>
          <w:lang w:val="es-ES"/>
        </w:rPr>
        <w:t>Mentine permanent dialogul cu personalul din cadrul unitatii sanitare pentru</w:t>
      </w:r>
      <w:r w:rsidR="00D35194" w:rsidRPr="00CA2619">
        <w:rPr>
          <w:rFonts w:ascii="Times New Roman" w:hAnsi="Times New Roman"/>
          <w:sz w:val="24"/>
          <w:szCs w:val="24"/>
          <w:lang w:val="es-ES"/>
        </w:rPr>
        <w:t xml:space="preserve"> </w:t>
      </w:r>
      <w:r w:rsidRPr="00CA2619">
        <w:rPr>
          <w:rFonts w:ascii="Times New Roman" w:hAnsi="Times New Roman"/>
          <w:sz w:val="24"/>
          <w:szCs w:val="24"/>
          <w:lang w:val="es-ES"/>
        </w:rPr>
        <w:t>rezolvarea problemelor conexe actului medical (repararea instalatiilor sanitare,</w:t>
      </w:r>
      <w:r w:rsidR="00D35194" w:rsidRPr="00CA2619">
        <w:rPr>
          <w:rFonts w:ascii="Times New Roman" w:hAnsi="Times New Roman"/>
          <w:sz w:val="24"/>
          <w:szCs w:val="24"/>
          <w:lang w:val="es-ES"/>
        </w:rPr>
        <w:t xml:space="preserve"> </w:t>
      </w:r>
      <w:r w:rsidRPr="00CA2619">
        <w:rPr>
          <w:rFonts w:ascii="Times New Roman" w:hAnsi="Times New Roman"/>
          <w:sz w:val="24"/>
          <w:szCs w:val="24"/>
          <w:lang w:val="es-ES"/>
        </w:rPr>
        <w:t>de apa si curent,</w:t>
      </w:r>
      <w:r w:rsidR="00D35194" w:rsidRPr="00CA2619">
        <w:rPr>
          <w:rFonts w:ascii="Times New Roman" w:hAnsi="Times New Roman"/>
          <w:sz w:val="24"/>
          <w:szCs w:val="24"/>
          <w:lang w:val="es-ES"/>
        </w:rPr>
        <w:t xml:space="preserve"> </w:t>
      </w:r>
      <w:r w:rsidRPr="00CA2619">
        <w:rPr>
          <w:rFonts w:ascii="Times New Roman" w:hAnsi="Times New Roman"/>
          <w:sz w:val="24"/>
          <w:szCs w:val="24"/>
          <w:lang w:val="es-ES"/>
        </w:rPr>
        <w:t>aprovizionarea cu materiale si consumabile diverse,</w:t>
      </w:r>
      <w:r w:rsidR="00D35194" w:rsidRPr="00CA2619">
        <w:rPr>
          <w:rFonts w:ascii="Times New Roman" w:hAnsi="Times New Roman"/>
          <w:sz w:val="24"/>
          <w:szCs w:val="24"/>
          <w:lang w:val="es-ES"/>
        </w:rPr>
        <w:t xml:space="preserve"> </w:t>
      </w:r>
      <w:r w:rsidRPr="00CA2619">
        <w:rPr>
          <w:rFonts w:ascii="Times New Roman" w:hAnsi="Times New Roman"/>
          <w:sz w:val="24"/>
          <w:szCs w:val="24"/>
          <w:lang w:val="es-ES"/>
        </w:rPr>
        <w:t>statistica medicala si contabilitate)</w:t>
      </w:r>
    </w:p>
    <w:p w:rsidR="00B35D65" w:rsidRPr="00CA2619" w:rsidRDefault="00B35D65" w:rsidP="00105D8B">
      <w:pPr>
        <w:numPr>
          <w:ilvl w:val="2"/>
          <w:numId w:val="77"/>
        </w:numPr>
        <w:tabs>
          <w:tab w:val="clear" w:pos="2340"/>
          <w:tab w:val="num" w:pos="1134"/>
        </w:tabs>
        <w:spacing w:after="0" w:line="360" w:lineRule="auto"/>
        <w:ind w:left="1134" w:firstLine="0"/>
        <w:jc w:val="both"/>
        <w:rPr>
          <w:rFonts w:ascii="Times New Roman" w:hAnsi="Times New Roman"/>
          <w:sz w:val="24"/>
          <w:szCs w:val="24"/>
          <w:lang w:val="es-ES"/>
        </w:rPr>
      </w:pPr>
      <w:r w:rsidRPr="00CA2619">
        <w:rPr>
          <w:rFonts w:ascii="Times New Roman" w:hAnsi="Times New Roman"/>
          <w:sz w:val="24"/>
          <w:szCs w:val="24"/>
          <w:lang w:val="es-ES"/>
        </w:rPr>
        <w:t>Participa la discutii pe teme profesionale</w:t>
      </w:r>
    </w:p>
    <w:p w:rsidR="00B35D65" w:rsidRPr="00CA2619" w:rsidRDefault="00B35D65" w:rsidP="00105D8B">
      <w:pPr>
        <w:numPr>
          <w:ilvl w:val="2"/>
          <w:numId w:val="77"/>
        </w:numPr>
        <w:tabs>
          <w:tab w:val="clear" w:pos="2340"/>
          <w:tab w:val="num" w:pos="1134"/>
        </w:tabs>
        <w:spacing w:after="0" w:line="360" w:lineRule="auto"/>
        <w:ind w:left="1134" w:firstLine="0"/>
        <w:jc w:val="both"/>
        <w:rPr>
          <w:rFonts w:ascii="Times New Roman" w:hAnsi="Times New Roman"/>
          <w:sz w:val="24"/>
          <w:szCs w:val="24"/>
          <w:lang w:val="es-ES"/>
        </w:rPr>
      </w:pPr>
      <w:r w:rsidRPr="00CA2619">
        <w:rPr>
          <w:rFonts w:ascii="Times New Roman" w:hAnsi="Times New Roman"/>
          <w:sz w:val="24"/>
          <w:szCs w:val="24"/>
          <w:lang w:val="es-ES"/>
        </w:rPr>
        <w:t>Comunicarea se realizeaza intr-o maniera politicoasa,</w:t>
      </w:r>
      <w:r w:rsidR="00E32415" w:rsidRPr="00CA2619">
        <w:rPr>
          <w:rFonts w:ascii="Times New Roman" w:hAnsi="Times New Roman"/>
          <w:sz w:val="24"/>
          <w:szCs w:val="24"/>
          <w:lang w:val="es-ES"/>
        </w:rPr>
        <w:t xml:space="preserve"> </w:t>
      </w:r>
      <w:r w:rsidRPr="00CA2619">
        <w:rPr>
          <w:rFonts w:ascii="Times New Roman" w:hAnsi="Times New Roman"/>
          <w:sz w:val="24"/>
          <w:szCs w:val="24"/>
          <w:lang w:val="es-ES"/>
        </w:rPr>
        <w:t>directa,</w:t>
      </w:r>
      <w:r w:rsidR="00E32415" w:rsidRPr="00CA2619">
        <w:rPr>
          <w:rFonts w:ascii="Times New Roman" w:hAnsi="Times New Roman"/>
          <w:sz w:val="24"/>
          <w:szCs w:val="24"/>
          <w:lang w:val="es-ES"/>
        </w:rPr>
        <w:t xml:space="preserve"> </w:t>
      </w:r>
      <w:r w:rsidRPr="00CA2619">
        <w:rPr>
          <w:rFonts w:ascii="Times New Roman" w:hAnsi="Times New Roman"/>
          <w:sz w:val="24"/>
          <w:szCs w:val="24"/>
          <w:lang w:val="es-ES"/>
        </w:rPr>
        <w:t>cu evitarea conflictelor</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bookmarkStart w:id="351" w:name="_Toc413930503"/>
      <w:bookmarkStart w:id="352" w:name="_Toc413931223"/>
      <w:r w:rsidRPr="00CA2619">
        <w:rPr>
          <w:rFonts w:ascii="Times New Roman" w:hAnsi="Times New Roman"/>
          <w:sz w:val="24"/>
          <w:szCs w:val="24"/>
          <w:lang w:val="es-ES"/>
        </w:rPr>
        <w:t>Poarta echipamentul de protectie prevazut de regulamentul de ordine interioara, care va fi schimbat ori de cate ori este nevoie, pentru pastrarea igienei si a aspectului estetic personal;</w:t>
      </w:r>
      <w:bookmarkEnd w:id="351"/>
      <w:bookmarkEnd w:id="352"/>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bookmarkStart w:id="353" w:name="_Toc413930504"/>
      <w:bookmarkStart w:id="354" w:name="_Toc413931224"/>
      <w:r w:rsidRPr="00CA2619">
        <w:rPr>
          <w:rFonts w:ascii="Times New Roman" w:hAnsi="Times New Roman"/>
          <w:sz w:val="24"/>
          <w:szCs w:val="24"/>
          <w:lang w:val="es-ES"/>
        </w:rPr>
        <w:t>Dezvoltarea profesionala in corelatie cu exigentele postului:</w:t>
      </w:r>
      <w:bookmarkEnd w:id="353"/>
      <w:bookmarkEnd w:id="354"/>
      <w:r w:rsidRPr="00CA2619">
        <w:rPr>
          <w:rFonts w:ascii="Times New Roman" w:hAnsi="Times New Roman"/>
          <w:sz w:val="24"/>
          <w:szCs w:val="24"/>
          <w:lang w:val="es-ES"/>
        </w:rPr>
        <w:t xml:space="preserve">                                                                                                         </w:t>
      </w:r>
    </w:p>
    <w:p w:rsidR="00B35D65" w:rsidRPr="00CA2619" w:rsidRDefault="00B35D65" w:rsidP="002908CA">
      <w:pPr>
        <w:numPr>
          <w:ilvl w:val="2"/>
          <w:numId w:val="77"/>
        </w:numPr>
        <w:spacing w:after="0" w:line="360" w:lineRule="auto"/>
        <w:ind w:left="2347"/>
        <w:jc w:val="both"/>
        <w:rPr>
          <w:rFonts w:ascii="Times New Roman" w:hAnsi="Times New Roman"/>
          <w:sz w:val="24"/>
          <w:szCs w:val="24"/>
          <w:lang w:val="es-ES"/>
        </w:rPr>
      </w:pPr>
      <w:r w:rsidRPr="00CA2619">
        <w:rPr>
          <w:rFonts w:ascii="Times New Roman" w:hAnsi="Times New Roman"/>
          <w:sz w:val="24"/>
          <w:szCs w:val="24"/>
          <w:lang w:val="es-ES"/>
        </w:rPr>
        <w:t>autoevaluare</w:t>
      </w:r>
    </w:p>
    <w:p w:rsidR="00B35D65" w:rsidRPr="00CA2619" w:rsidRDefault="00B35D65" w:rsidP="002908CA">
      <w:pPr>
        <w:numPr>
          <w:ilvl w:val="0"/>
          <w:numId w:val="23"/>
        </w:numPr>
        <w:spacing w:after="0" w:line="360" w:lineRule="auto"/>
        <w:ind w:left="2347"/>
        <w:jc w:val="both"/>
        <w:rPr>
          <w:rFonts w:ascii="Times New Roman" w:hAnsi="Times New Roman"/>
          <w:sz w:val="24"/>
          <w:szCs w:val="24"/>
          <w:lang w:val="es-ES"/>
        </w:rPr>
      </w:pPr>
      <w:r w:rsidRPr="00CA2619">
        <w:rPr>
          <w:rFonts w:ascii="Times New Roman" w:hAnsi="Times New Roman"/>
          <w:sz w:val="24"/>
          <w:szCs w:val="24"/>
          <w:lang w:val="es-ES"/>
        </w:rPr>
        <w:t>studiu individual</w:t>
      </w:r>
    </w:p>
    <w:p w:rsidR="00B35D65" w:rsidRPr="00CA2619" w:rsidRDefault="00B35D65" w:rsidP="002908CA">
      <w:pPr>
        <w:numPr>
          <w:ilvl w:val="0"/>
          <w:numId w:val="23"/>
        </w:numPr>
        <w:spacing w:after="0" w:line="360" w:lineRule="auto"/>
        <w:ind w:left="2347"/>
        <w:jc w:val="both"/>
        <w:rPr>
          <w:rFonts w:ascii="Times New Roman" w:hAnsi="Times New Roman"/>
          <w:sz w:val="24"/>
          <w:szCs w:val="24"/>
          <w:lang w:val="es-ES"/>
        </w:rPr>
      </w:pPr>
      <w:r w:rsidRPr="00CA2619">
        <w:rPr>
          <w:rFonts w:ascii="Times New Roman" w:hAnsi="Times New Roman"/>
          <w:sz w:val="24"/>
          <w:szCs w:val="24"/>
          <w:lang w:val="es-ES"/>
        </w:rPr>
        <w:t xml:space="preserve">cursuri de pregatire/perfectionare                                                                                  </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Declara imediat asistentei sefe orice imbolnavire acuta pe care o prezinta precum si bolile transmisibile aparute la membrii familiei sale;</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Are obligatia sa isi insuseasca si sa aplice normele de protectie a muncii conform specificului locului de munca si in corelatie cu aparatura si instalatiile folosite;</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Asistenta medicala isi desfasoara activitatea in echipa respectand raporturile ierarhice si functionale;</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rPr>
        <w:t xml:space="preserve">In situatia in care la unele cabinete din ambulatorul integrat al spitalului adresabilitatea este redusa sau medicul lipseste pentru o anumita perioada, personalul sanitar mediu poate completa schema de personal pe sectii si compartimente, cu respectarea profilului medical, </w:t>
      </w:r>
      <w:r w:rsidRPr="00CA2619">
        <w:rPr>
          <w:rFonts w:ascii="Times New Roman" w:hAnsi="Times New Roman"/>
          <w:sz w:val="24"/>
          <w:szCs w:val="24"/>
        </w:rPr>
        <w:lastRenderedPageBreak/>
        <w:t>in vederea cresterii calitatii actului medical,</w:t>
      </w:r>
      <w:r w:rsidR="006F185E" w:rsidRPr="00CA2619">
        <w:rPr>
          <w:rFonts w:ascii="Times New Roman" w:hAnsi="Times New Roman"/>
          <w:sz w:val="24"/>
          <w:szCs w:val="24"/>
        </w:rPr>
        <w:t xml:space="preserve"> </w:t>
      </w:r>
      <w:r w:rsidRPr="00CA2619">
        <w:rPr>
          <w:rFonts w:ascii="Times New Roman" w:hAnsi="Times New Roman"/>
          <w:sz w:val="24"/>
          <w:szCs w:val="24"/>
        </w:rPr>
        <w:t>cu respectarea fisei postului de asistent medical de pe sectia cu paturi;</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 xml:space="preserve">Sa isi insuseasca  si sa respecte  prevederile legislatiei  din domeiul securitatii  si sanatatii in munca  si masurile de aplicare a acestora   conform Legii </w:t>
      </w:r>
      <w:r w:rsidR="001C4C3F" w:rsidRPr="00CA2619">
        <w:rPr>
          <w:rFonts w:ascii="Times New Roman" w:hAnsi="Times New Roman"/>
          <w:sz w:val="24"/>
          <w:szCs w:val="24"/>
        </w:rPr>
        <w:t xml:space="preserve">nr. </w:t>
      </w:r>
      <w:r w:rsidRPr="00CA2619">
        <w:rPr>
          <w:rFonts w:ascii="Times New Roman" w:hAnsi="Times New Roman"/>
          <w:sz w:val="24"/>
          <w:szCs w:val="24"/>
        </w:rPr>
        <w:t>319/2006   privind securitatea si sanatatea in munca ;</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Sa respecte regulile si masurile de aparare  impotriva  incendiilor,  aduse l</w:t>
      </w:r>
      <w:r w:rsidR="00AB7CEA" w:rsidRPr="00CA2619">
        <w:rPr>
          <w:rFonts w:ascii="Times New Roman" w:hAnsi="Times New Roman"/>
          <w:sz w:val="24"/>
          <w:szCs w:val="24"/>
        </w:rPr>
        <w:t>a cunostiinta , sub orice forma; sa actioneze</w:t>
      </w:r>
      <w:r w:rsidRPr="00CA2619">
        <w:rPr>
          <w:rFonts w:ascii="Times New Roman" w:hAnsi="Times New Roman"/>
          <w:sz w:val="24"/>
          <w:szCs w:val="24"/>
        </w:rPr>
        <w:t>, in conformitate cu proceduri</w:t>
      </w:r>
      <w:r w:rsidR="00AB7CEA" w:rsidRPr="00CA2619">
        <w:rPr>
          <w:rFonts w:ascii="Times New Roman" w:hAnsi="Times New Roman"/>
          <w:sz w:val="24"/>
          <w:szCs w:val="24"/>
        </w:rPr>
        <w:t>le stabilite  la locul de munca</w:t>
      </w:r>
      <w:r w:rsidRPr="00CA2619">
        <w:rPr>
          <w:rFonts w:ascii="Times New Roman" w:hAnsi="Times New Roman"/>
          <w:sz w:val="24"/>
          <w:szCs w:val="24"/>
        </w:rPr>
        <w:t>, in cazul aparitiei  oricarui pericol im</w:t>
      </w:r>
      <w:r w:rsidR="00AB7CEA" w:rsidRPr="00CA2619">
        <w:rPr>
          <w:rFonts w:ascii="Times New Roman" w:hAnsi="Times New Roman"/>
          <w:sz w:val="24"/>
          <w:szCs w:val="24"/>
        </w:rPr>
        <w:t>inent  de incediu  conform Legii</w:t>
      </w:r>
      <w:r w:rsidR="001C4C3F" w:rsidRPr="00CA2619">
        <w:rPr>
          <w:rFonts w:ascii="Times New Roman" w:hAnsi="Times New Roman"/>
          <w:sz w:val="24"/>
          <w:szCs w:val="24"/>
        </w:rPr>
        <w:t xml:space="preserve"> nr.</w:t>
      </w:r>
      <w:r w:rsidRPr="00CA2619">
        <w:rPr>
          <w:rFonts w:ascii="Times New Roman" w:hAnsi="Times New Roman"/>
          <w:sz w:val="24"/>
          <w:szCs w:val="24"/>
        </w:rPr>
        <w:t xml:space="preserve"> 307/2006   privind apararea impotriva incendiilor.</w:t>
      </w:r>
    </w:p>
    <w:p w:rsidR="00B54CFE" w:rsidRPr="00CA2619" w:rsidRDefault="00B35D65" w:rsidP="002908CA">
      <w:pPr>
        <w:numPr>
          <w:ilvl w:val="0"/>
          <w:numId w:val="77"/>
        </w:numPr>
        <w:spacing w:after="0" w:line="360" w:lineRule="auto"/>
        <w:jc w:val="both"/>
        <w:rPr>
          <w:rFonts w:ascii="Times New Roman" w:hAnsi="Times New Roman"/>
          <w:sz w:val="24"/>
          <w:szCs w:val="24"/>
          <w:lang w:val="es-ES"/>
        </w:rPr>
      </w:pPr>
      <w:bookmarkStart w:id="355" w:name="_Toc413930505"/>
      <w:bookmarkStart w:id="356" w:name="_Toc413931225"/>
      <w:r w:rsidRPr="00CA2619">
        <w:rPr>
          <w:rFonts w:ascii="Times New Roman" w:hAnsi="Times New Roman"/>
          <w:sz w:val="24"/>
          <w:szCs w:val="24"/>
          <w:lang w:val="es-ES"/>
        </w:rPr>
        <w:t>Se va supune masurilor administrative in ceea ce priveste neindeplinirea la timp si intocmai a sarcinilor prevazute in fisa postului.</w:t>
      </w:r>
      <w:bookmarkEnd w:id="355"/>
      <w:bookmarkEnd w:id="356"/>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Respecta </w:t>
      </w:r>
      <w:r w:rsidRPr="00CA2619">
        <w:rPr>
          <w:rFonts w:ascii="Times New Roman" w:hAnsi="Times New Roman"/>
          <w:bCs/>
          <w:sz w:val="24"/>
          <w:szCs w:val="24"/>
          <w:lang w:val="es-ES"/>
        </w:rPr>
        <w:t>Ordinul MS nr</w:t>
      </w:r>
      <w:r w:rsidR="000B230E" w:rsidRPr="00CA2619">
        <w:rPr>
          <w:rFonts w:ascii="Times New Roman" w:hAnsi="Times New Roman"/>
          <w:bCs/>
          <w:sz w:val="24"/>
          <w:szCs w:val="24"/>
          <w:lang w:val="es-ES"/>
        </w:rPr>
        <w:t>.</w:t>
      </w:r>
      <w:r w:rsidRPr="00CA2619">
        <w:rPr>
          <w:rFonts w:ascii="Times New Roman" w:hAnsi="Times New Roman"/>
          <w:bCs/>
          <w:sz w:val="24"/>
          <w:szCs w:val="24"/>
          <w:lang w:val="es-ES"/>
        </w:rPr>
        <w:t xml:space="preserve"> 1226/ 03.12.2012</w:t>
      </w:r>
      <w:r w:rsidR="00B54CFE" w:rsidRPr="00CA2619">
        <w:rPr>
          <w:rFonts w:ascii="Times New Roman" w:hAnsi="Times New Roman"/>
          <w:sz w:val="24"/>
          <w:szCs w:val="24"/>
        </w:rPr>
        <w:t xml:space="preserve"> pentru aprobarea Normelor tehnice privind gestionarea deşeurilor rezultate din activităţi medicale şi a Metodologiei de culegere a datelor pentru baza naţională de date privind deşeurile rezultate din activităţi medicale</w:t>
      </w:r>
      <w:r w:rsidR="00B54CFE" w:rsidRPr="00CA2619">
        <w:rPr>
          <w:rFonts w:ascii="Times New Roman" w:hAnsi="Times New Roman"/>
          <w:bCs/>
          <w:sz w:val="24"/>
          <w:szCs w:val="24"/>
          <w:lang w:val="es-ES"/>
        </w:rPr>
        <w:t xml:space="preserve"> </w:t>
      </w:r>
      <w:r w:rsidRPr="00CA2619">
        <w:rPr>
          <w:rFonts w:ascii="Times New Roman" w:hAnsi="Times New Roman"/>
          <w:sz w:val="24"/>
          <w:szCs w:val="24"/>
          <w:lang w:val="es-ES"/>
        </w:rPr>
        <w:t xml:space="preserve">referitor la normele tehnice privind gestionarea deseurilor rezultate din activitatile medicale, publicat in </w:t>
      </w:r>
      <w:r w:rsidRPr="00CA2619">
        <w:rPr>
          <w:rFonts w:ascii="Times New Roman" w:hAnsi="Times New Roman"/>
          <w:bCs/>
          <w:sz w:val="24"/>
          <w:szCs w:val="24"/>
          <w:lang w:val="es-ES"/>
        </w:rPr>
        <w:t>MO nr. 855/18.12.2012.</w:t>
      </w:r>
      <w:r w:rsidRPr="00CA2619">
        <w:rPr>
          <w:rFonts w:ascii="Times New Roman" w:hAnsi="Times New Roman"/>
          <w:sz w:val="24"/>
          <w:szCs w:val="24"/>
          <w:lang w:val="es-ES"/>
        </w:rPr>
        <w:t xml:space="preserve"> </w:t>
      </w:r>
      <w:r w:rsidRPr="00CA2619">
        <w:rPr>
          <w:rFonts w:ascii="Times New Roman" w:hAnsi="Times New Roman"/>
          <w:sz w:val="24"/>
          <w:szCs w:val="24"/>
        </w:rPr>
        <w:t>Asistenta din unităţile sanitare are următoarele atribuţii:</w:t>
      </w:r>
    </w:p>
    <w:p w:rsidR="00B35D65" w:rsidRPr="00CA2619" w:rsidRDefault="00B35D65" w:rsidP="002908CA">
      <w:pPr>
        <w:numPr>
          <w:ilvl w:val="1"/>
          <w:numId w:val="77"/>
        </w:numPr>
        <w:spacing w:after="0" w:line="360" w:lineRule="auto"/>
        <w:jc w:val="both"/>
        <w:rPr>
          <w:rFonts w:ascii="Times New Roman" w:hAnsi="Times New Roman"/>
          <w:sz w:val="24"/>
          <w:szCs w:val="24"/>
        </w:rPr>
      </w:pPr>
      <w:r w:rsidRPr="00CA2619">
        <w:rPr>
          <w:rFonts w:ascii="Times New Roman" w:hAnsi="Times New Roman"/>
          <w:sz w:val="24"/>
          <w:szCs w:val="24"/>
        </w:rPr>
        <w:t>aplică procedurile stipulate de codul de procedură;</w:t>
      </w:r>
    </w:p>
    <w:p w:rsidR="00B35D65" w:rsidRPr="00CA2619" w:rsidRDefault="00B35D65" w:rsidP="002908CA">
      <w:pPr>
        <w:numPr>
          <w:ilvl w:val="1"/>
          <w:numId w:val="77"/>
        </w:numPr>
        <w:spacing w:after="0" w:line="360" w:lineRule="auto"/>
        <w:jc w:val="both"/>
        <w:rPr>
          <w:rFonts w:ascii="Times New Roman" w:hAnsi="Times New Roman"/>
          <w:sz w:val="24"/>
          <w:szCs w:val="24"/>
        </w:rPr>
      </w:pPr>
      <w:r w:rsidRPr="00CA2619">
        <w:rPr>
          <w:rFonts w:ascii="Times New Roman" w:hAnsi="Times New Roman"/>
          <w:sz w:val="24"/>
          <w:szCs w:val="24"/>
        </w:rPr>
        <w:t>aplică metodologia de culegere a datelor pentru baza naţională de date privind deşeurile rezultate din activităţi medicale.</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 xml:space="preserve">Respectă secretul </w:t>
      </w:r>
      <w:r w:rsidR="002908CA" w:rsidRPr="00CA2619">
        <w:rPr>
          <w:rFonts w:ascii="Times New Roman" w:hAnsi="Times New Roman"/>
          <w:sz w:val="24"/>
          <w:szCs w:val="24"/>
        </w:rPr>
        <w:t>professional,</w:t>
      </w:r>
      <w:r w:rsidRPr="00CA2619">
        <w:rPr>
          <w:rFonts w:ascii="Times New Roman" w:hAnsi="Times New Roman"/>
          <w:sz w:val="24"/>
          <w:szCs w:val="24"/>
        </w:rPr>
        <w:t xml:space="preserve"> confidenţialitatea informaţiei medicale.</w:t>
      </w:r>
    </w:p>
    <w:p w:rsidR="00B35D65" w:rsidRPr="00CA2619" w:rsidRDefault="00B35D65" w:rsidP="002908CA">
      <w:pPr>
        <w:numPr>
          <w:ilvl w:val="0"/>
          <w:numId w:val="77"/>
        </w:numPr>
        <w:spacing w:after="0" w:line="360" w:lineRule="auto"/>
        <w:jc w:val="both"/>
        <w:rPr>
          <w:rFonts w:ascii="Times New Roman" w:hAnsi="Times New Roman"/>
          <w:sz w:val="24"/>
          <w:szCs w:val="24"/>
        </w:rPr>
      </w:pPr>
      <w:r w:rsidRPr="00CA2619">
        <w:rPr>
          <w:rFonts w:ascii="Times New Roman" w:hAnsi="Times New Roman"/>
          <w:sz w:val="24"/>
          <w:szCs w:val="24"/>
        </w:rPr>
        <w:t>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B35D65" w:rsidRPr="00CA2619" w:rsidRDefault="00B35D65" w:rsidP="002908CA">
      <w:pPr>
        <w:numPr>
          <w:ilvl w:val="0"/>
          <w:numId w:val="77"/>
        </w:numPr>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Asigura si respecta confidentialitatea si anonimatul  pacientilor</w:t>
      </w:r>
      <w:r w:rsidR="002908CA" w:rsidRPr="00CA2619">
        <w:rPr>
          <w:rFonts w:ascii="Times New Roman" w:hAnsi="Times New Roman"/>
          <w:sz w:val="24"/>
          <w:szCs w:val="24"/>
          <w:lang w:val="es-ES"/>
        </w:rPr>
        <w:t>.</w:t>
      </w:r>
    </w:p>
    <w:p w:rsidR="00105D8B" w:rsidRDefault="00105D8B" w:rsidP="00654ECE">
      <w:pPr>
        <w:pStyle w:val="Heading1"/>
        <w:spacing w:line="360" w:lineRule="auto"/>
        <w:jc w:val="center"/>
        <w:rPr>
          <w:b/>
        </w:rPr>
      </w:pPr>
      <w:bookmarkStart w:id="357" w:name="_Toc482786136"/>
    </w:p>
    <w:p w:rsidR="00D10C77" w:rsidRPr="00CA2619" w:rsidRDefault="00D10C77" w:rsidP="00654ECE">
      <w:pPr>
        <w:pStyle w:val="Heading1"/>
        <w:spacing w:line="360" w:lineRule="auto"/>
        <w:jc w:val="center"/>
        <w:rPr>
          <w:b/>
        </w:rPr>
      </w:pPr>
      <w:r w:rsidRPr="00CA2619">
        <w:rPr>
          <w:b/>
        </w:rPr>
        <w:t>Cap. XII. Registratura medicala</w:t>
      </w:r>
      <w:bookmarkEnd w:id="357"/>
    </w:p>
    <w:p w:rsidR="00A56BB6" w:rsidRPr="00CA2619" w:rsidRDefault="00D10C77" w:rsidP="00654ECE">
      <w:pPr>
        <w:tabs>
          <w:tab w:val="left" w:pos="540"/>
        </w:tabs>
        <w:spacing w:after="0" w:line="360" w:lineRule="auto"/>
        <w:rPr>
          <w:rFonts w:ascii="Times New Roman" w:hAnsi="Times New Roman"/>
          <w:b/>
          <w:color w:val="FFFFFF" w:themeColor="background1"/>
          <w:sz w:val="24"/>
          <w:szCs w:val="24"/>
        </w:rPr>
      </w:pPr>
      <w:r w:rsidRPr="00CA2619">
        <w:rPr>
          <w:rFonts w:ascii="Times New Roman" w:hAnsi="Times New Roman"/>
          <w:b/>
          <w:sz w:val="24"/>
          <w:szCs w:val="24"/>
        </w:rPr>
        <w:tab/>
      </w:r>
    </w:p>
    <w:p w:rsidR="00D10C77" w:rsidRPr="00CA2619" w:rsidRDefault="00D10C77" w:rsidP="00105D8B">
      <w:pPr>
        <w:pStyle w:val="Heading2"/>
        <w:numPr>
          <w:ilvl w:val="0"/>
          <w:numId w:val="0"/>
        </w:numPr>
        <w:spacing w:line="276" w:lineRule="auto"/>
        <w:ind w:left="1440" w:hanging="720"/>
      </w:pPr>
      <w:bookmarkStart w:id="358" w:name="_Toc482786137"/>
      <w:r w:rsidRPr="00CA2619">
        <w:t>12.1.</w:t>
      </w:r>
      <w:r w:rsidR="0064091E" w:rsidRPr="00CA2619">
        <w:t xml:space="preserve"> </w:t>
      </w:r>
      <w:r w:rsidRPr="00CA2619">
        <w:t xml:space="preserve"> Atributii personal</w:t>
      </w:r>
      <w:bookmarkEnd w:id="358"/>
    </w:p>
    <w:p w:rsidR="00D10C77" w:rsidRPr="00CA2619" w:rsidRDefault="00D10C77" w:rsidP="00105D8B">
      <w:pPr>
        <w:pStyle w:val="Heading3"/>
        <w:rPr>
          <w:rFonts w:ascii="Times New Roman" w:hAnsi="Times New Roman"/>
          <w:color w:val="auto"/>
          <w:sz w:val="24"/>
          <w:szCs w:val="24"/>
        </w:rPr>
      </w:pPr>
      <w:r w:rsidRPr="00CA2619">
        <w:rPr>
          <w:rFonts w:ascii="Times New Roman" w:hAnsi="Times New Roman"/>
          <w:color w:val="auto"/>
          <w:sz w:val="24"/>
          <w:szCs w:val="24"/>
        </w:rPr>
        <w:tab/>
      </w:r>
      <w:bookmarkStart w:id="359" w:name="_Toc482786138"/>
      <w:r w:rsidRPr="00CA2619">
        <w:rPr>
          <w:rFonts w:ascii="Times New Roman" w:hAnsi="Times New Roman"/>
          <w:color w:val="auto"/>
          <w:sz w:val="24"/>
          <w:szCs w:val="24"/>
        </w:rPr>
        <w:t>12.</w:t>
      </w:r>
      <w:r w:rsidR="0064091E" w:rsidRPr="00CA2619">
        <w:rPr>
          <w:rFonts w:ascii="Times New Roman" w:hAnsi="Times New Roman"/>
          <w:color w:val="auto"/>
          <w:sz w:val="24"/>
          <w:szCs w:val="24"/>
        </w:rPr>
        <w:t>1</w:t>
      </w:r>
      <w:r w:rsidRPr="00CA2619">
        <w:rPr>
          <w:rFonts w:ascii="Times New Roman" w:hAnsi="Times New Roman"/>
          <w:color w:val="auto"/>
          <w:sz w:val="24"/>
          <w:szCs w:val="24"/>
        </w:rPr>
        <w:t>.1. Registratorul medical</w:t>
      </w:r>
      <w:bookmarkEnd w:id="359"/>
      <w:r w:rsidR="00721755" w:rsidRPr="00CA2619">
        <w:rPr>
          <w:rFonts w:ascii="Times New Roman" w:hAnsi="Times New Roman"/>
          <w:color w:val="auto"/>
          <w:sz w:val="24"/>
          <w:szCs w:val="24"/>
        </w:rPr>
        <w:tab/>
      </w:r>
    </w:p>
    <w:p w:rsidR="007752EE" w:rsidRPr="00CA2619" w:rsidRDefault="00320B97" w:rsidP="00654ECE">
      <w:pPr>
        <w:pStyle w:val="PlainText"/>
        <w:numPr>
          <w:ilvl w:val="0"/>
          <w:numId w:val="80"/>
        </w:numPr>
        <w:spacing w:line="360" w:lineRule="auto"/>
        <w:rPr>
          <w:rFonts w:ascii="Times New Roman" w:hAnsi="Times New Roman"/>
          <w:sz w:val="24"/>
          <w:szCs w:val="24"/>
          <w:lang w:val="fr-FR"/>
        </w:rPr>
      </w:pPr>
      <w:r w:rsidRPr="00CA2619">
        <w:rPr>
          <w:rFonts w:ascii="Times New Roman" w:hAnsi="Times New Roman"/>
          <w:sz w:val="24"/>
          <w:szCs w:val="24"/>
          <w:shd w:val="clear" w:color="auto" w:fill="F8F8F8"/>
        </w:rPr>
        <w:t>C</w:t>
      </w:r>
      <w:r w:rsidR="007752EE" w:rsidRPr="00CA2619">
        <w:rPr>
          <w:rFonts w:ascii="Times New Roman" w:hAnsi="Times New Roman"/>
          <w:sz w:val="24"/>
          <w:szCs w:val="24"/>
          <w:shd w:val="clear" w:color="auto" w:fill="F8F8F8"/>
        </w:rPr>
        <w:t>ompletează baza de date cu pacienţii la zi, in timp real cu sosirea pacienţilor ;</w:t>
      </w:r>
    </w:p>
    <w:p w:rsidR="007752EE" w:rsidRPr="00CA2619" w:rsidRDefault="00320B97" w:rsidP="00654ECE">
      <w:pPr>
        <w:pStyle w:val="PlainText"/>
        <w:numPr>
          <w:ilvl w:val="0"/>
          <w:numId w:val="80"/>
        </w:numPr>
        <w:spacing w:line="360" w:lineRule="auto"/>
        <w:rPr>
          <w:rFonts w:ascii="Times New Roman" w:hAnsi="Times New Roman"/>
          <w:sz w:val="24"/>
          <w:szCs w:val="24"/>
          <w:lang w:val="fr-FR"/>
        </w:rPr>
      </w:pPr>
      <w:r w:rsidRPr="00CA2619">
        <w:rPr>
          <w:rFonts w:ascii="Times New Roman" w:hAnsi="Times New Roman"/>
          <w:sz w:val="24"/>
          <w:szCs w:val="24"/>
          <w:lang w:val="fr-FR"/>
        </w:rPr>
        <w:t>P</w:t>
      </w:r>
      <w:r w:rsidR="007752EE" w:rsidRPr="00CA2619">
        <w:rPr>
          <w:rFonts w:ascii="Times New Roman" w:hAnsi="Times New Roman"/>
          <w:sz w:val="24"/>
          <w:szCs w:val="24"/>
          <w:lang w:val="fr-FR"/>
        </w:rPr>
        <w:t xml:space="preserve">rimeste bolnavii la internare si intocmeste foile de internare </w:t>
      </w:r>
    </w:p>
    <w:p w:rsidR="007752EE" w:rsidRPr="00CA2619" w:rsidRDefault="007752EE" w:rsidP="00654ECE">
      <w:pPr>
        <w:pStyle w:val="PlainText"/>
        <w:numPr>
          <w:ilvl w:val="0"/>
          <w:numId w:val="80"/>
        </w:numPr>
        <w:spacing w:line="360" w:lineRule="auto"/>
        <w:rPr>
          <w:rFonts w:ascii="Times New Roman" w:hAnsi="Times New Roman"/>
          <w:sz w:val="24"/>
          <w:szCs w:val="24"/>
          <w:lang w:val="fr-FR"/>
        </w:rPr>
      </w:pPr>
      <w:r w:rsidRPr="00CA2619">
        <w:rPr>
          <w:rFonts w:ascii="Times New Roman" w:hAnsi="Times New Roman"/>
          <w:sz w:val="24"/>
          <w:szCs w:val="24"/>
          <w:shd w:val="clear" w:color="auto" w:fill="F8F8F8"/>
        </w:rPr>
        <w:t> </w:t>
      </w:r>
      <w:r w:rsidR="00320B97" w:rsidRPr="00CA2619">
        <w:rPr>
          <w:rFonts w:ascii="Times New Roman" w:hAnsi="Times New Roman"/>
          <w:sz w:val="24"/>
          <w:szCs w:val="24"/>
          <w:shd w:val="clear" w:color="auto" w:fill="F8F8F8"/>
        </w:rPr>
        <w:t>O</w:t>
      </w:r>
      <w:r w:rsidRPr="00CA2619">
        <w:rPr>
          <w:rFonts w:ascii="Times New Roman" w:hAnsi="Times New Roman"/>
          <w:sz w:val="24"/>
          <w:szCs w:val="24"/>
          <w:shd w:val="clear" w:color="auto" w:fill="F8F8F8"/>
        </w:rPr>
        <w:t xml:space="preserve">feră informaţii tuturor celor care solicita, direcţionându-le  la persoanele responsabile  </w:t>
      </w:r>
    </w:p>
    <w:p w:rsidR="007752EE" w:rsidRPr="00CA2619" w:rsidRDefault="00320B97" w:rsidP="00654ECE">
      <w:pPr>
        <w:pStyle w:val="PlainText"/>
        <w:numPr>
          <w:ilvl w:val="0"/>
          <w:numId w:val="80"/>
        </w:numPr>
        <w:spacing w:line="360" w:lineRule="auto"/>
        <w:jc w:val="both"/>
        <w:rPr>
          <w:rFonts w:ascii="Times New Roman" w:hAnsi="Times New Roman"/>
          <w:sz w:val="24"/>
          <w:szCs w:val="24"/>
        </w:rPr>
      </w:pPr>
      <w:r w:rsidRPr="00CA2619">
        <w:rPr>
          <w:rFonts w:ascii="Times New Roman" w:hAnsi="Times New Roman"/>
          <w:sz w:val="24"/>
          <w:szCs w:val="24"/>
        </w:rPr>
        <w:t>Î</w:t>
      </w:r>
      <w:r w:rsidR="007752EE" w:rsidRPr="00CA2619">
        <w:rPr>
          <w:rFonts w:ascii="Times New Roman" w:hAnsi="Times New Roman"/>
          <w:sz w:val="24"/>
          <w:szCs w:val="24"/>
        </w:rPr>
        <w:t>nregistreaza intrarea si iesirea bolnavilor din spital tinand legatura  cu compartimentul Financiar – Contabil , pentru indeplinirea  formelor legale</w:t>
      </w:r>
    </w:p>
    <w:p w:rsidR="007752EE" w:rsidRPr="00CA2619" w:rsidRDefault="00320B97" w:rsidP="00654ECE">
      <w:pPr>
        <w:pStyle w:val="PlainText"/>
        <w:numPr>
          <w:ilvl w:val="0"/>
          <w:numId w:val="80"/>
        </w:numPr>
        <w:spacing w:line="360" w:lineRule="auto"/>
        <w:rPr>
          <w:rFonts w:ascii="Times New Roman" w:hAnsi="Times New Roman"/>
          <w:sz w:val="24"/>
          <w:szCs w:val="24"/>
        </w:rPr>
      </w:pPr>
      <w:r w:rsidRPr="00CA2619">
        <w:rPr>
          <w:rFonts w:ascii="Times New Roman" w:hAnsi="Times New Roman"/>
          <w:sz w:val="24"/>
          <w:szCs w:val="24"/>
        </w:rPr>
        <w:lastRenderedPageBreak/>
        <w:t>Î</w:t>
      </w:r>
      <w:r w:rsidR="007752EE" w:rsidRPr="00CA2619">
        <w:rPr>
          <w:rFonts w:ascii="Times New Roman" w:hAnsi="Times New Roman"/>
          <w:sz w:val="24"/>
          <w:szCs w:val="24"/>
        </w:rPr>
        <w:t>ntocmeste decontul de cheltuieli privind spitalizarea bolna</w:t>
      </w:r>
      <w:r w:rsidR="000913F5" w:rsidRPr="00CA2619">
        <w:rPr>
          <w:rFonts w:ascii="Times New Roman" w:hAnsi="Times New Roman"/>
          <w:sz w:val="24"/>
          <w:szCs w:val="24"/>
        </w:rPr>
        <w:t>vilor cand sistemtul informatic</w:t>
      </w:r>
      <w:r w:rsidR="007752EE" w:rsidRPr="00CA2619">
        <w:rPr>
          <w:rFonts w:ascii="Times New Roman" w:hAnsi="Times New Roman"/>
          <w:sz w:val="24"/>
          <w:szCs w:val="24"/>
        </w:rPr>
        <w:t xml:space="preserve"> nu functioneaza</w:t>
      </w:r>
    </w:p>
    <w:p w:rsidR="007752EE" w:rsidRPr="00CA2619" w:rsidRDefault="00320B97" w:rsidP="00654ECE">
      <w:pPr>
        <w:pStyle w:val="PlainText"/>
        <w:numPr>
          <w:ilvl w:val="0"/>
          <w:numId w:val="80"/>
        </w:numPr>
        <w:spacing w:line="360" w:lineRule="auto"/>
        <w:rPr>
          <w:rFonts w:ascii="Times New Roman" w:hAnsi="Times New Roman"/>
          <w:sz w:val="24"/>
          <w:szCs w:val="24"/>
          <w:lang w:val="fr-FR"/>
        </w:rPr>
      </w:pPr>
      <w:r w:rsidRPr="00CA2619">
        <w:rPr>
          <w:rFonts w:ascii="Times New Roman" w:hAnsi="Times New Roman"/>
          <w:sz w:val="24"/>
          <w:szCs w:val="24"/>
        </w:rPr>
        <w:t>P</w:t>
      </w:r>
      <w:r w:rsidR="007752EE" w:rsidRPr="00CA2619">
        <w:rPr>
          <w:rFonts w:ascii="Times New Roman" w:hAnsi="Times New Roman"/>
          <w:sz w:val="24"/>
          <w:szCs w:val="24"/>
        </w:rPr>
        <w:t xml:space="preserve">rimeste din sectii numarul paturilor libere ; </w:t>
      </w:r>
      <w:r w:rsidR="007752EE" w:rsidRPr="00CA2619">
        <w:rPr>
          <w:rFonts w:ascii="Times New Roman" w:hAnsi="Times New Roman"/>
          <w:sz w:val="24"/>
          <w:szCs w:val="24"/>
          <w:lang w:val="fr-FR"/>
        </w:rPr>
        <w:t xml:space="preserve">completeaza si tine la zi evidentele corespunzatoare </w:t>
      </w:r>
    </w:p>
    <w:p w:rsidR="007752EE" w:rsidRPr="00CA2619" w:rsidRDefault="00320B97" w:rsidP="00654ECE">
      <w:pPr>
        <w:pStyle w:val="PlainText"/>
        <w:numPr>
          <w:ilvl w:val="0"/>
          <w:numId w:val="80"/>
        </w:numPr>
        <w:spacing w:line="360" w:lineRule="auto"/>
        <w:jc w:val="both"/>
        <w:rPr>
          <w:rFonts w:ascii="Times New Roman" w:hAnsi="Times New Roman"/>
          <w:sz w:val="24"/>
          <w:szCs w:val="24"/>
          <w:lang w:val="fr-FR"/>
        </w:rPr>
      </w:pPr>
      <w:r w:rsidRPr="00CA2619">
        <w:rPr>
          <w:rFonts w:ascii="Times New Roman" w:hAnsi="Times New Roman"/>
          <w:sz w:val="24"/>
          <w:szCs w:val="24"/>
          <w:lang w:val="fr-FR"/>
        </w:rPr>
        <w:t>Î</w:t>
      </w:r>
      <w:r w:rsidR="007752EE" w:rsidRPr="00CA2619">
        <w:rPr>
          <w:rFonts w:ascii="Times New Roman" w:hAnsi="Times New Roman"/>
          <w:sz w:val="24"/>
          <w:szCs w:val="24"/>
          <w:lang w:val="fr-FR"/>
        </w:rPr>
        <w:t>ntocmeste si depune la Casa de Asigurari de Sanatate Arges declaratia privind concediile medicale eliberate de catre medicii din unitate</w:t>
      </w:r>
    </w:p>
    <w:p w:rsidR="00CA232F" w:rsidRPr="00CA2619" w:rsidRDefault="007752EE" w:rsidP="00CA232F">
      <w:pPr>
        <w:pStyle w:val="PlainText"/>
        <w:numPr>
          <w:ilvl w:val="0"/>
          <w:numId w:val="80"/>
        </w:numPr>
        <w:spacing w:line="360" w:lineRule="auto"/>
        <w:jc w:val="both"/>
        <w:rPr>
          <w:rFonts w:ascii="Times New Roman" w:hAnsi="Times New Roman"/>
          <w:sz w:val="24"/>
          <w:szCs w:val="24"/>
          <w:lang w:val="fr-FR"/>
        </w:rPr>
      </w:pPr>
      <w:r w:rsidRPr="00CA2619">
        <w:rPr>
          <w:rFonts w:ascii="Times New Roman" w:hAnsi="Times New Roman"/>
          <w:sz w:val="24"/>
          <w:szCs w:val="24"/>
          <w:lang w:val="fr-FR"/>
        </w:rPr>
        <w:t>Intocmeste si depune orice alte situatii cerute de Casa de Asigurari de Sanatate Arges , Autoritatea de Sanatate Publica Arges, conducerea spitalului sau orice alt for superior ;</w:t>
      </w:r>
    </w:p>
    <w:p w:rsidR="007752EE" w:rsidRPr="00CA2619" w:rsidRDefault="007752EE" w:rsidP="00CA232F">
      <w:pPr>
        <w:pStyle w:val="PlainText"/>
        <w:numPr>
          <w:ilvl w:val="0"/>
          <w:numId w:val="80"/>
        </w:numPr>
        <w:spacing w:line="360" w:lineRule="auto"/>
        <w:jc w:val="both"/>
        <w:rPr>
          <w:rFonts w:ascii="Times New Roman" w:hAnsi="Times New Roman"/>
          <w:sz w:val="24"/>
          <w:szCs w:val="24"/>
          <w:lang w:val="fr-FR"/>
        </w:rPr>
      </w:pPr>
      <w:r w:rsidRPr="00CA2619">
        <w:rPr>
          <w:rFonts w:ascii="Times New Roman" w:hAnsi="Times New Roman"/>
          <w:sz w:val="24"/>
          <w:szCs w:val="24"/>
          <w:lang w:val="es-ES"/>
        </w:rPr>
        <w:t xml:space="preserve">Respecta drepturile pacientilor conform Legii </w:t>
      </w:r>
      <w:r w:rsidR="001C4C3F" w:rsidRPr="00CA2619">
        <w:rPr>
          <w:rFonts w:ascii="Times New Roman" w:hAnsi="Times New Roman"/>
          <w:sz w:val="24"/>
          <w:szCs w:val="24"/>
          <w:lang w:val="es-ES"/>
        </w:rPr>
        <w:t xml:space="preserve">nr. </w:t>
      </w:r>
      <w:r w:rsidRPr="00CA2619">
        <w:rPr>
          <w:rFonts w:ascii="Times New Roman" w:hAnsi="Times New Roman"/>
          <w:sz w:val="24"/>
          <w:szCs w:val="24"/>
          <w:lang w:val="es-ES"/>
        </w:rPr>
        <w:t>46/21.01.2003- legea drepturilor pacientului</w:t>
      </w:r>
      <w:r w:rsidR="00CA232F" w:rsidRPr="00CA2619">
        <w:rPr>
          <w:rFonts w:ascii="Times New Roman" w:hAnsi="Times New Roman"/>
          <w:sz w:val="24"/>
          <w:szCs w:val="24"/>
          <w:lang w:val="es-ES"/>
        </w:rPr>
        <w:t xml:space="preserve"> </w:t>
      </w:r>
      <w:r w:rsidR="00CA232F" w:rsidRPr="00CA2619">
        <w:rPr>
          <w:rFonts w:ascii="Times New Roman" w:hAnsi="Times New Roman"/>
          <w:sz w:val="24"/>
          <w:szCs w:val="24"/>
          <w:lang w:val="fr-FR"/>
        </w:rPr>
        <w:t xml:space="preserve">precum si </w:t>
      </w:r>
      <w:r w:rsidR="001C4C3F" w:rsidRPr="00CA2619">
        <w:rPr>
          <w:rFonts w:ascii="Times New Roman" w:hAnsi="Times New Roman"/>
          <w:sz w:val="24"/>
          <w:szCs w:val="24"/>
          <w:lang w:val="fr-FR"/>
        </w:rPr>
        <w:t xml:space="preserve">prevederile </w:t>
      </w:r>
      <w:r w:rsidR="00CA232F" w:rsidRPr="00CA2619">
        <w:rPr>
          <w:rFonts w:ascii="Times New Roman" w:hAnsi="Times New Roman"/>
          <w:sz w:val="24"/>
          <w:szCs w:val="24"/>
        </w:rPr>
        <w:t>Ordinul</w:t>
      </w:r>
      <w:r w:rsidR="001C4C3F" w:rsidRPr="00CA2619">
        <w:rPr>
          <w:rFonts w:ascii="Times New Roman" w:hAnsi="Times New Roman"/>
          <w:sz w:val="24"/>
          <w:szCs w:val="24"/>
        </w:rPr>
        <w:t>ui</w:t>
      </w:r>
      <w:r w:rsidR="00CA232F" w:rsidRPr="00CA2619">
        <w:rPr>
          <w:rFonts w:ascii="Times New Roman" w:hAnsi="Times New Roman"/>
          <w:sz w:val="24"/>
          <w:szCs w:val="24"/>
        </w:rPr>
        <w:t xml:space="preserve"> nr. 1410/2016 din 12 decembrie 2016 privind aprobarea Normelor de aplicare a Legii drepturilor pacientului nr. 46/2003</w:t>
      </w:r>
      <w:r w:rsidR="00CA232F" w:rsidRPr="00CA2619">
        <w:rPr>
          <w:rFonts w:ascii="Times New Roman" w:hAnsi="Times New Roman"/>
          <w:sz w:val="24"/>
          <w:szCs w:val="24"/>
          <w:lang w:val="fr-FR"/>
        </w:rPr>
        <w:t>;</w:t>
      </w:r>
    </w:p>
    <w:p w:rsidR="007752EE" w:rsidRPr="00CA2619" w:rsidRDefault="007752EE" w:rsidP="00654ECE">
      <w:pPr>
        <w:numPr>
          <w:ilvl w:val="0"/>
          <w:numId w:val="79"/>
        </w:numPr>
        <w:tabs>
          <w:tab w:val="left" w:pos="0"/>
          <w:tab w:val="left" w:pos="851"/>
          <w:tab w:val="left" w:pos="6379"/>
          <w:tab w:val="left" w:pos="7230"/>
        </w:tabs>
        <w:spacing w:after="0" w:line="360" w:lineRule="auto"/>
        <w:ind w:hanging="450"/>
        <w:jc w:val="both"/>
        <w:rPr>
          <w:rFonts w:ascii="Times New Roman" w:hAnsi="Times New Roman"/>
          <w:sz w:val="24"/>
          <w:szCs w:val="24"/>
        </w:rPr>
      </w:pPr>
      <w:r w:rsidRPr="00CA2619">
        <w:rPr>
          <w:rFonts w:ascii="Times New Roman" w:hAnsi="Times New Roman"/>
          <w:sz w:val="24"/>
          <w:szCs w:val="24"/>
        </w:rPr>
        <w:t xml:space="preserve">Respectă secretul </w:t>
      </w:r>
      <w:r w:rsidR="00A062D9" w:rsidRPr="00CA2619">
        <w:rPr>
          <w:rFonts w:ascii="Times New Roman" w:hAnsi="Times New Roman"/>
          <w:sz w:val="24"/>
          <w:szCs w:val="24"/>
        </w:rPr>
        <w:t>professional,</w:t>
      </w:r>
      <w:r w:rsidRPr="00CA2619">
        <w:rPr>
          <w:rFonts w:ascii="Times New Roman" w:hAnsi="Times New Roman"/>
          <w:sz w:val="24"/>
          <w:szCs w:val="24"/>
        </w:rPr>
        <w:t xml:space="preserve"> confidenţialitatea informaţiei medicale.</w:t>
      </w:r>
    </w:p>
    <w:p w:rsidR="007752EE" w:rsidRPr="00CA2619" w:rsidRDefault="007752EE" w:rsidP="00654ECE">
      <w:pPr>
        <w:widowControl w:val="0"/>
        <w:numPr>
          <w:ilvl w:val="0"/>
          <w:numId w:val="79"/>
        </w:numPr>
        <w:tabs>
          <w:tab w:val="left" w:pos="360"/>
        </w:tabs>
        <w:autoSpaceDE w:val="0"/>
        <w:autoSpaceDN w:val="0"/>
        <w:adjustRightInd w:val="0"/>
        <w:spacing w:after="0" w:line="360" w:lineRule="auto"/>
        <w:ind w:hanging="450"/>
        <w:jc w:val="both"/>
        <w:rPr>
          <w:rFonts w:ascii="Times New Roman" w:hAnsi="Times New Roman"/>
          <w:sz w:val="24"/>
          <w:szCs w:val="24"/>
          <w:lang w:val="es-ES"/>
        </w:rPr>
      </w:pPr>
      <w:r w:rsidRPr="00CA2619">
        <w:rPr>
          <w:rFonts w:ascii="Times New Roman" w:hAnsi="Times New Roman"/>
          <w:sz w:val="24"/>
          <w:szCs w:val="24"/>
          <w:lang w:val="es-ES"/>
        </w:rPr>
        <w:t>Asigura si respecta confidentialitatea si anonimatul  pacientilor</w:t>
      </w:r>
    </w:p>
    <w:p w:rsidR="007752EE" w:rsidRPr="00CA2619" w:rsidRDefault="007752EE" w:rsidP="00654ECE">
      <w:pPr>
        <w:numPr>
          <w:ilvl w:val="0"/>
          <w:numId w:val="79"/>
        </w:numPr>
        <w:spacing w:after="0" w:line="360" w:lineRule="auto"/>
        <w:ind w:hanging="450"/>
        <w:jc w:val="both"/>
        <w:rPr>
          <w:rFonts w:ascii="Times New Roman" w:hAnsi="Times New Roman"/>
          <w:sz w:val="24"/>
          <w:szCs w:val="24"/>
        </w:rPr>
      </w:pPr>
      <w:r w:rsidRPr="00CA2619">
        <w:rPr>
          <w:rFonts w:ascii="Times New Roman" w:hAnsi="Times New Roman"/>
          <w:sz w:val="24"/>
          <w:szCs w:val="24"/>
        </w:rPr>
        <w:t>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7752EE" w:rsidRPr="00CA2619" w:rsidRDefault="007752EE" w:rsidP="00654ECE">
      <w:pPr>
        <w:numPr>
          <w:ilvl w:val="0"/>
          <w:numId w:val="79"/>
        </w:numPr>
        <w:spacing w:after="0" w:line="360" w:lineRule="auto"/>
        <w:ind w:hanging="450"/>
        <w:jc w:val="both"/>
        <w:rPr>
          <w:rFonts w:ascii="Times New Roman" w:hAnsi="Times New Roman"/>
          <w:sz w:val="24"/>
          <w:szCs w:val="24"/>
        </w:rPr>
      </w:pPr>
      <w:r w:rsidRPr="00CA2619">
        <w:rPr>
          <w:rFonts w:ascii="Times New Roman" w:hAnsi="Times New Roman"/>
          <w:sz w:val="24"/>
          <w:szCs w:val="24"/>
          <w:shd w:val="clear" w:color="auto" w:fill="F8F8F8"/>
        </w:rPr>
        <w:t xml:space="preserve">Respectă reglementările privind prevenirea, controlul şi combaterea Infecţiilor </w:t>
      </w:r>
      <w:r w:rsidR="007B2EB4" w:rsidRPr="00CA2619">
        <w:rPr>
          <w:rFonts w:ascii="Times New Roman" w:hAnsi="Times New Roman"/>
          <w:sz w:val="24"/>
          <w:szCs w:val="24"/>
          <w:shd w:val="clear" w:color="auto" w:fill="F8F8F8"/>
        </w:rPr>
        <w:t>asociate asistentei medicale,</w:t>
      </w:r>
      <w:r w:rsidRPr="00CA2619">
        <w:rPr>
          <w:rFonts w:ascii="Times New Roman" w:hAnsi="Times New Roman"/>
          <w:sz w:val="24"/>
          <w:szCs w:val="24"/>
          <w:shd w:val="clear" w:color="auto" w:fill="F8F8F8"/>
        </w:rPr>
        <w:t xml:space="preserve"> conform prevederilor în vigoare;</w:t>
      </w:r>
    </w:p>
    <w:p w:rsidR="007752EE" w:rsidRPr="00CA2619" w:rsidRDefault="007752EE" w:rsidP="00654ECE">
      <w:pPr>
        <w:numPr>
          <w:ilvl w:val="0"/>
          <w:numId w:val="79"/>
        </w:numPr>
        <w:spacing w:after="0" w:line="360" w:lineRule="auto"/>
        <w:ind w:hanging="450"/>
        <w:jc w:val="both"/>
        <w:rPr>
          <w:rFonts w:ascii="Times New Roman" w:hAnsi="Times New Roman"/>
          <w:sz w:val="24"/>
          <w:szCs w:val="24"/>
        </w:rPr>
      </w:pPr>
      <w:r w:rsidRPr="00CA2619">
        <w:rPr>
          <w:rFonts w:ascii="Times New Roman" w:hAnsi="Times New Roman"/>
          <w:sz w:val="24"/>
          <w:szCs w:val="24"/>
          <w:shd w:val="clear" w:color="auto" w:fill="F8F8F8"/>
        </w:rPr>
        <w:t>Răspunde de întocmirea corectă şi în termen a tuturor atribuţiilor cuprinse în prezenta fişă</w:t>
      </w:r>
    </w:p>
    <w:p w:rsidR="007752EE" w:rsidRPr="00CA2619" w:rsidRDefault="007752EE" w:rsidP="00654ECE">
      <w:pPr>
        <w:numPr>
          <w:ilvl w:val="0"/>
          <w:numId w:val="79"/>
        </w:numPr>
        <w:spacing w:after="0" w:line="360" w:lineRule="auto"/>
        <w:ind w:hanging="450"/>
        <w:jc w:val="both"/>
        <w:rPr>
          <w:rFonts w:ascii="Times New Roman" w:hAnsi="Times New Roman"/>
          <w:sz w:val="24"/>
          <w:szCs w:val="24"/>
        </w:rPr>
      </w:pPr>
      <w:r w:rsidRPr="00CA2619">
        <w:rPr>
          <w:rFonts w:ascii="Times New Roman" w:hAnsi="Times New Roman"/>
          <w:sz w:val="24"/>
          <w:szCs w:val="24"/>
          <w:shd w:val="clear" w:color="auto" w:fill="F8F8F8"/>
        </w:rPr>
        <w:t>Participa la instruirile periodice organizate de unitate si la alte cursuri de formare profesionala;</w:t>
      </w:r>
    </w:p>
    <w:p w:rsidR="007752EE" w:rsidRPr="00CA2619" w:rsidRDefault="007752EE" w:rsidP="00654ECE">
      <w:pPr>
        <w:numPr>
          <w:ilvl w:val="0"/>
          <w:numId w:val="79"/>
        </w:numPr>
        <w:spacing w:after="0" w:line="360" w:lineRule="auto"/>
        <w:ind w:hanging="450"/>
        <w:jc w:val="both"/>
        <w:rPr>
          <w:rFonts w:ascii="Times New Roman" w:hAnsi="Times New Roman"/>
          <w:sz w:val="24"/>
          <w:szCs w:val="24"/>
        </w:rPr>
      </w:pPr>
      <w:r w:rsidRPr="00CA2619">
        <w:rPr>
          <w:rFonts w:ascii="Times New Roman" w:hAnsi="Times New Roman"/>
          <w:sz w:val="24"/>
          <w:szCs w:val="24"/>
          <w:shd w:val="clear" w:color="auto" w:fill="F8F8F8"/>
        </w:rPr>
        <w:t>Asigura funcţionalitatea echipamentului IT</w:t>
      </w:r>
    </w:p>
    <w:p w:rsidR="007752EE" w:rsidRPr="00CA2619" w:rsidRDefault="007752EE" w:rsidP="00654ECE">
      <w:pPr>
        <w:numPr>
          <w:ilvl w:val="0"/>
          <w:numId w:val="78"/>
        </w:numPr>
        <w:shd w:val="clear" w:color="auto" w:fill="FFFFFF"/>
        <w:spacing w:after="0" w:line="360" w:lineRule="auto"/>
        <w:jc w:val="both"/>
        <w:rPr>
          <w:rFonts w:ascii="Times New Roman" w:hAnsi="Times New Roman"/>
          <w:sz w:val="24"/>
          <w:szCs w:val="24"/>
          <w:lang w:val="fr-FR"/>
        </w:rPr>
      </w:pPr>
      <w:r w:rsidRPr="00CA2619">
        <w:rPr>
          <w:rFonts w:ascii="Times New Roman" w:hAnsi="Times New Roman"/>
          <w:sz w:val="24"/>
          <w:szCs w:val="24"/>
        </w:rPr>
        <w:t xml:space="preserve">sa isi insuseasca  si sa respecte  prevederile legislatiei  din domeiul securitatii  si sanatatii in munca  si masurile de aplicare a acestora   conform Legii </w:t>
      </w:r>
      <w:r w:rsidR="00BA0671" w:rsidRPr="00CA2619">
        <w:rPr>
          <w:rFonts w:ascii="Times New Roman" w:hAnsi="Times New Roman"/>
          <w:sz w:val="24"/>
          <w:szCs w:val="24"/>
        </w:rPr>
        <w:t xml:space="preserve">nr. </w:t>
      </w:r>
      <w:r w:rsidRPr="00CA2619">
        <w:rPr>
          <w:rFonts w:ascii="Times New Roman" w:hAnsi="Times New Roman"/>
          <w:sz w:val="24"/>
          <w:szCs w:val="24"/>
        </w:rPr>
        <w:t>319/2006,</w:t>
      </w:r>
      <w:r w:rsidR="007B2EB4" w:rsidRPr="00CA2619">
        <w:rPr>
          <w:rFonts w:ascii="Times New Roman" w:hAnsi="Times New Roman"/>
          <w:sz w:val="24"/>
          <w:szCs w:val="24"/>
        </w:rPr>
        <w:t xml:space="preserve"> </w:t>
      </w:r>
      <w:r w:rsidRPr="00CA2619">
        <w:rPr>
          <w:rFonts w:ascii="Times New Roman" w:hAnsi="Times New Roman"/>
          <w:sz w:val="24"/>
          <w:szCs w:val="24"/>
        </w:rPr>
        <w:t>cap.IV art.23 (b) , privind securitatea si sanatatea in munca ;</w:t>
      </w:r>
    </w:p>
    <w:p w:rsidR="007752EE" w:rsidRPr="00CA2619" w:rsidRDefault="007752EE" w:rsidP="00654ECE">
      <w:pPr>
        <w:numPr>
          <w:ilvl w:val="0"/>
          <w:numId w:val="78"/>
        </w:numPr>
        <w:shd w:val="clear" w:color="auto" w:fill="FFFFFF"/>
        <w:spacing w:after="0" w:line="360" w:lineRule="auto"/>
        <w:jc w:val="both"/>
        <w:rPr>
          <w:rFonts w:ascii="Times New Roman" w:hAnsi="Times New Roman"/>
          <w:sz w:val="24"/>
          <w:szCs w:val="24"/>
          <w:lang w:val="fr-FR"/>
        </w:rPr>
      </w:pPr>
      <w:r w:rsidRPr="00CA2619">
        <w:rPr>
          <w:rFonts w:ascii="Times New Roman" w:hAnsi="Times New Roman"/>
          <w:sz w:val="24"/>
          <w:szCs w:val="24"/>
        </w:rPr>
        <w:t>Sa respecte regulile si masurile de aparare  impotriva  incendiilor,  aduse la cunostiinta ,</w:t>
      </w:r>
      <w:r w:rsidR="00A43734" w:rsidRPr="00CA2619">
        <w:rPr>
          <w:rFonts w:ascii="Times New Roman" w:hAnsi="Times New Roman"/>
          <w:sz w:val="24"/>
          <w:szCs w:val="24"/>
        </w:rPr>
        <w:t xml:space="preserve"> sub orice forma</w:t>
      </w:r>
      <w:r w:rsidR="007B2EB4" w:rsidRPr="00CA2619">
        <w:rPr>
          <w:rFonts w:ascii="Times New Roman" w:hAnsi="Times New Roman"/>
          <w:sz w:val="24"/>
          <w:szCs w:val="24"/>
        </w:rPr>
        <w:t>; sa actioneze</w:t>
      </w:r>
      <w:r w:rsidRPr="00CA2619">
        <w:rPr>
          <w:rFonts w:ascii="Times New Roman" w:hAnsi="Times New Roman"/>
          <w:sz w:val="24"/>
          <w:szCs w:val="24"/>
        </w:rPr>
        <w:t>, in conformitate cu proceduri</w:t>
      </w:r>
      <w:r w:rsidR="00A43734" w:rsidRPr="00CA2619">
        <w:rPr>
          <w:rFonts w:ascii="Times New Roman" w:hAnsi="Times New Roman"/>
          <w:sz w:val="24"/>
          <w:szCs w:val="24"/>
        </w:rPr>
        <w:t>le stabilite  la locul de munca</w:t>
      </w:r>
      <w:r w:rsidRPr="00CA2619">
        <w:rPr>
          <w:rFonts w:ascii="Times New Roman" w:hAnsi="Times New Roman"/>
          <w:sz w:val="24"/>
          <w:szCs w:val="24"/>
        </w:rPr>
        <w:t>, in cazul aparitiei  oricarui pericol im</w:t>
      </w:r>
      <w:r w:rsidR="00A43734"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BA0671" w:rsidRPr="00CA2619">
        <w:rPr>
          <w:rFonts w:ascii="Times New Roman" w:hAnsi="Times New Roman"/>
          <w:sz w:val="24"/>
          <w:szCs w:val="24"/>
        </w:rPr>
        <w:t xml:space="preserve">nr. </w:t>
      </w:r>
      <w:r w:rsidRPr="00CA2619">
        <w:rPr>
          <w:rFonts w:ascii="Times New Roman" w:hAnsi="Times New Roman"/>
          <w:sz w:val="24"/>
          <w:szCs w:val="24"/>
        </w:rPr>
        <w:t xml:space="preserve">307/2006   privind apararea impotriva incendiilor. </w:t>
      </w:r>
    </w:p>
    <w:p w:rsidR="007752EE" w:rsidRPr="00CA2619" w:rsidRDefault="007752EE" w:rsidP="00654ECE">
      <w:pPr>
        <w:numPr>
          <w:ilvl w:val="0"/>
          <w:numId w:val="78"/>
        </w:numPr>
        <w:shd w:val="clear" w:color="auto" w:fill="FFFFFF"/>
        <w:spacing w:after="0" w:line="360" w:lineRule="auto"/>
        <w:jc w:val="both"/>
        <w:rPr>
          <w:rFonts w:ascii="Times New Roman" w:hAnsi="Times New Roman"/>
          <w:sz w:val="24"/>
          <w:szCs w:val="24"/>
          <w:lang w:val="fr-FR"/>
        </w:rPr>
      </w:pPr>
      <w:r w:rsidRPr="00CA2619">
        <w:rPr>
          <w:rFonts w:ascii="Times New Roman" w:hAnsi="Times New Roman"/>
          <w:sz w:val="24"/>
          <w:szCs w:val="24"/>
        </w:rPr>
        <w:t>asigura pastrarea si folosirea in bune conditii a tuturor  bunurilor spitalului</w:t>
      </w:r>
    </w:p>
    <w:p w:rsidR="007752EE" w:rsidRPr="00CA2619" w:rsidRDefault="007752EE" w:rsidP="00654ECE">
      <w:pPr>
        <w:numPr>
          <w:ilvl w:val="0"/>
          <w:numId w:val="78"/>
        </w:numPr>
        <w:shd w:val="clear" w:color="auto" w:fill="FFFFFF"/>
        <w:spacing w:after="0" w:line="360" w:lineRule="auto"/>
        <w:jc w:val="both"/>
        <w:rPr>
          <w:rFonts w:ascii="Times New Roman" w:hAnsi="Times New Roman"/>
          <w:sz w:val="24"/>
          <w:szCs w:val="24"/>
          <w:lang w:val="fr-FR"/>
        </w:rPr>
      </w:pPr>
      <w:r w:rsidRPr="00CA2619">
        <w:rPr>
          <w:rFonts w:ascii="Times New Roman" w:hAnsi="Times New Roman"/>
          <w:sz w:val="24"/>
          <w:szCs w:val="24"/>
        </w:rPr>
        <w:t>respecta regulamentul de ordine interioara al spitalului.</w:t>
      </w:r>
    </w:p>
    <w:p w:rsidR="007752EE" w:rsidRPr="00CA2619" w:rsidRDefault="007752EE" w:rsidP="00654ECE">
      <w:pPr>
        <w:numPr>
          <w:ilvl w:val="0"/>
          <w:numId w:val="78"/>
        </w:numPr>
        <w:shd w:val="clear" w:color="auto" w:fill="FFFFFF"/>
        <w:spacing w:after="0" w:line="360" w:lineRule="auto"/>
        <w:jc w:val="both"/>
        <w:rPr>
          <w:rFonts w:ascii="Times New Roman" w:hAnsi="Times New Roman"/>
          <w:sz w:val="24"/>
          <w:szCs w:val="24"/>
          <w:lang w:val="fr-FR"/>
        </w:rPr>
      </w:pPr>
      <w:r w:rsidRPr="00CA2619">
        <w:rPr>
          <w:rFonts w:ascii="Times New Roman" w:hAnsi="Times New Roman"/>
          <w:sz w:val="24"/>
          <w:szCs w:val="24"/>
        </w:rPr>
        <w:t>are obligatia sa cunoasca reglementarile si legislatia specifica in vigoare</w:t>
      </w:r>
    </w:p>
    <w:p w:rsidR="007752EE" w:rsidRPr="00CA2619" w:rsidRDefault="007752EE" w:rsidP="00654ECE">
      <w:pPr>
        <w:numPr>
          <w:ilvl w:val="0"/>
          <w:numId w:val="78"/>
        </w:numPr>
        <w:tabs>
          <w:tab w:val="num" w:pos="1230"/>
        </w:tabs>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autoritatea necesara indeplinirii responsabilitatilor reglementate prin fisa de post este conferita prin caracterul de sarcina de serviciu obligatorie</w:t>
      </w:r>
    </w:p>
    <w:p w:rsidR="00A71C57" w:rsidRDefault="007752EE" w:rsidP="00372034">
      <w:pPr>
        <w:numPr>
          <w:ilvl w:val="0"/>
          <w:numId w:val="78"/>
        </w:numPr>
        <w:tabs>
          <w:tab w:val="num" w:pos="1230"/>
        </w:tabs>
        <w:spacing w:after="0" w:line="360" w:lineRule="auto"/>
        <w:jc w:val="both"/>
        <w:rPr>
          <w:rFonts w:ascii="Times New Roman" w:hAnsi="Times New Roman"/>
          <w:sz w:val="24"/>
          <w:szCs w:val="24"/>
          <w:lang w:val="it-IT"/>
        </w:rPr>
      </w:pPr>
      <w:r w:rsidRPr="00CA2619">
        <w:rPr>
          <w:rFonts w:ascii="Times New Roman" w:hAnsi="Times New Roman"/>
          <w:sz w:val="24"/>
          <w:szCs w:val="24"/>
          <w:lang w:val="it-IT"/>
        </w:rPr>
        <w:t>obligativitatea respectarii fisei de post de catre salariat dobindeste relevanta legala odata cu semnarea acesteia</w:t>
      </w:r>
      <w:r w:rsidR="00372034" w:rsidRPr="00CA2619">
        <w:rPr>
          <w:rFonts w:ascii="Times New Roman" w:hAnsi="Times New Roman"/>
          <w:sz w:val="24"/>
          <w:szCs w:val="24"/>
          <w:lang w:val="it-IT"/>
        </w:rPr>
        <w:t>.</w:t>
      </w:r>
    </w:p>
    <w:p w:rsidR="00105D8B" w:rsidRPr="00CA2619" w:rsidRDefault="00105D8B" w:rsidP="00105D8B">
      <w:pPr>
        <w:tabs>
          <w:tab w:val="num" w:pos="1230"/>
        </w:tabs>
        <w:spacing w:after="0" w:line="360" w:lineRule="auto"/>
        <w:ind w:left="450"/>
        <w:jc w:val="both"/>
        <w:rPr>
          <w:rFonts w:ascii="Times New Roman" w:hAnsi="Times New Roman"/>
          <w:sz w:val="24"/>
          <w:szCs w:val="24"/>
          <w:lang w:val="it-IT"/>
        </w:rPr>
      </w:pPr>
    </w:p>
    <w:p w:rsidR="00D10C77" w:rsidRPr="00CA2619" w:rsidRDefault="00D10C77" w:rsidP="00654ECE">
      <w:pPr>
        <w:pStyle w:val="Heading1"/>
        <w:spacing w:line="360" w:lineRule="auto"/>
        <w:jc w:val="center"/>
        <w:rPr>
          <w:b/>
        </w:rPr>
      </w:pPr>
      <w:bookmarkStart w:id="360" w:name="_Toc482786139"/>
      <w:r w:rsidRPr="00CA2619">
        <w:rPr>
          <w:b/>
        </w:rPr>
        <w:lastRenderedPageBreak/>
        <w:t>Cap. XIII.  Activitatea blocului alimentar</w:t>
      </w:r>
      <w:bookmarkEnd w:id="360"/>
    </w:p>
    <w:p w:rsidR="00074D22" w:rsidRPr="00CA2619" w:rsidRDefault="00D10C77" w:rsidP="00654ECE">
      <w:pPr>
        <w:tabs>
          <w:tab w:val="left" w:pos="540"/>
        </w:tabs>
        <w:spacing w:after="0" w:line="360" w:lineRule="auto"/>
        <w:rPr>
          <w:rFonts w:ascii="Times New Roman" w:hAnsi="Times New Roman"/>
          <w:b/>
          <w:sz w:val="24"/>
          <w:szCs w:val="24"/>
        </w:rPr>
      </w:pPr>
      <w:r w:rsidRPr="00CA2619">
        <w:rPr>
          <w:rFonts w:ascii="Times New Roman" w:hAnsi="Times New Roman"/>
          <w:b/>
          <w:sz w:val="24"/>
          <w:szCs w:val="24"/>
        </w:rPr>
        <w:tab/>
      </w:r>
    </w:p>
    <w:p w:rsidR="00D10C77" w:rsidRPr="00CA2619" w:rsidRDefault="00D10C77" w:rsidP="00654ECE">
      <w:pPr>
        <w:pStyle w:val="Heading2"/>
        <w:numPr>
          <w:ilvl w:val="0"/>
          <w:numId w:val="0"/>
        </w:numPr>
        <w:ind w:left="1440" w:hanging="720"/>
      </w:pPr>
      <w:bookmarkStart w:id="361" w:name="_Toc482786140"/>
      <w:r w:rsidRPr="00CA2619">
        <w:t>13.1.Organizare</w:t>
      </w:r>
      <w:bookmarkEnd w:id="361"/>
    </w:p>
    <w:p w:rsidR="007023B5" w:rsidRPr="00CA2619" w:rsidRDefault="007023B5"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Activitatea de pregătire a alimentaţie se desfăşoară în cadrul blocului alimentar, dimensionat, amenajat şi structurat în raport cu mărimea unităţii şi cu cerinţele specifice acestuia:</w:t>
      </w:r>
    </w:p>
    <w:p w:rsidR="007023B5" w:rsidRPr="00CA2619" w:rsidRDefault="007023B5"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Blocul alimentar cuprinde în mod obligatoriu:</w:t>
      </w:r>
    </w:p>
    <w:p w:rsidR="007023B5" w:rsidRPr="00CA2619" w:rsidRDefault="007023B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bucătăria propriu-zisă;</w:t>
      </w:r>
    </w:p>
    <w:p w:rsidR="007023B5" w:rsidRPr="00CA2619" w:rsidRDefault="007023B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spaţiu pentru tranşat carne şi separat pentru peşte;</w:t>
      </w:r>
    </w:p>
    <w:p w:rsidR="007023B5" w:rsidRPr="00CA2619" w:rsidRDefault="007023B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cameră pentru curăţat, spălat şi prelucrat zarzavatul;</w:t>
      </w:r>
    </w:p>
    <w:p w:rsidR="007023B5" w:rsidRPr="00CA2619" w:rsidRDefault="007023B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cameră pentru păstrarea alimentelor pentru o zi;</w:t>
      </w:r>
    </w:p>
    <w:p w:rsidR="007023B5" w:rsidRPr="00CA2619" w:rsidRDefault="007023B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spaţiu pentru spălarea vaselor din bucătărie;</w:t>
      </w:r>
    </w:p>
    <w:p w:rsidR="007023B5" w:rsidRPr="00CA2619" w:rsidRDefault="007023B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spaţiu pentru depozitarea veselei din bucătărie;</w:t>
      </w:r>
    </w:p>
    <w:p w:rsidR="007023B5" w:rsidRPr="00CA2619" w:rsidRDefault="007023B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oficiu pentru distribuire hranei de la bucătărie în secţii;</w:t>
      </w:r>
    </w:p>
    <w:p w:rsidR="007023B5" w:rsidRPr="00CA2619" w:rsidRDefault="007023B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vestiar pentru personalul blocului alimentar;</w:t>
      </w:r>
    </w:p>
    <w:p w:rsidR="007023B5" w:rsidRPr="00CA2619" w:rsidRDefault="007023B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grupul sanitar</w:t>
      </w:r>
    </w:p>
    <w:p w:rsidR="007023B5" w:rsidRPr="00CA2619" w:rsidRDefault="007023B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camere frigorifice</w:t>
      </w:r>
    </w:p>
    <w:p w:rsidR="007023B5" w:rsidRPr="00CA2619" w:rsidRDefault="007023B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magazii de alimente;</w:t>
      </w:r>
    </w:p>
    <w:p w:rsidR="007023B5" w:rsidRPr="00CA2619" w:rsidRDefault="007023B5"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Spaţiile vor fi utilate, luminate şi ventilate corespunzător. În blocul alimentar se stabilesc şi respectă circuite distincte pentru alimentele neprelucrate şi pentru mâncarea pregătită, respectându-se procesul tehnologic şi orientarea fluxului într-un singur sens,  evitand încrucişările între fazele salubre şi cele insalubre.</w:t>
      </w:r>
    </w:p>
    <w:p w:rsidR="00BA0671" w:rsidRPr="00CA2619" w:rsidRDefault="00BA0671" w:rsidP="00654ECE">
      <w:pPr>
        <w:tabs>
          <w:tab w:val="left" w:pos="540"/>
        </w:tabs>
        <w:spacing w:after="0" w:line="360" w:lineRule="auto"/>
        <w:rPr>
          <w:rFonts w:ascii="Times New Roman" w:hAnsi="Times New Roman"/>
          <w:sz w:val="24"/>
          <w:szCs w:val="24"/>
        </w:rPr>
      </w:pPr>
    </w:p>
    <w:p w:rsidR="00D10C77" w:rsidRPr="00CA2619" w:rsidRDefault="00D10C77" w:rsidP="00654ECE">
      <w:pPr>
        <w:pStyle w:val="Heading2"/>
        <w:numPr>
          <w:ilvl w:val="0"/>
          <w:numId w:val="0"/>
        </w:numPr>
        <w:ind w:left="1440" w:hanging="720"/>
      </w:pPr>
      <w:bookmarkStart w:id="362" w:name="_Toc482786141"/>
      <w:r w:rsidRPr="00CA2619">
        <w:t>13.2.Atributiile blocului alimentar</w:t>
      </w:r>
      <w:bookmarkEnd w:id="362"/>
    </w:p>
    <w:p w:rsidR="00E11C44" w:rsidRPr="00CA2619" w:rsidRDefault="00E11C44" w:rsidP="00654EC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Serviciul Dietetică are următoarele atribuţii:</w:t>
      </w:r>
    </w:p>
    <w:p w:rsidR="00E11C44" w:rsidRPr="00CA2619" w:rsidRDefault="00E11C44" w:rsidP="00654EC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supraveghează şi participă la prepararea regimurilor speciale;</w:t>
      </w:r>
    </w:p>
    <w:p w:rsidR="00E11C44" w:rsidRPr="00CA2619" w:rsidRDefault="00E11C44" w:rsidP="00654EC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realizează periodic planuri de diete şi meniuri;</w:t>
      </w:r>
    </w:p>
    <w:p w:rsidR="00E11C44" w:rsidRPr="00CA2619" w:rsidRDefault="00E11C4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controlează modul de respectare a normelor de igienă privind transportul şi circuitele pentru </w:t>
      </w:r>
      <w:r w:rsidR="00283189" w:rsidRPr="00CA2619">
        <w:rPr>
          <w:rFonts w:ascii="Times New Roman" w:hAnsi="Times New Roman"/>
          <w:sz w:val="24"/>
          <w:szCs w:val="24"/>
        </w:rPr>
        <w:t xml:space="preserve"> </w:t>
      </w:r>
      <w:r w:rsidRPr="00CA2619">
        <w:rPr>
          <w:rFonts w:ascii="Times New Roman" w:hAnsi="Times New Roman"/>
          <w:sz w:val="24"/>
          <w:szCs w:val="24"/>
        </w:rPr>
        <w:t>alimente, conform reglementărilor în vigoare;</w:t>
      </w:r>
    </w:p>
    <w:p w:rsidR="00E11C44" w:rsidRPr="00CA2619" w:rsidRDefault="00E11C4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controlează distribuirea alimentaţiei pe secţii şi la bolnavi, culege aprecierile bolnavilor despre </w:t>
      </w:r>
      <w:r w:rsidR="00283189" w:rsidRPr="00CA2619">
        <w:rPr>
          <w:rFonts w:ascii="Times New Roman" w:hAnsi="Times New Roman"/>
          <w:sz w:val="24"/>
          <w:szCs w:val="24"/>
        </w:rPr>
        <w:t xml:space="preserve">  a</w:t>
      </w:r>
      <w:r w:rsidRPr="00CA2619">
        <w:rPr>
          <w:rFonts w:ascii="Times New Roman" w:hAnsi="Times New Roman"/>
          <w:sz w:val="24"/>
          <w:szCs w:val="24"/>
        </w:rPr>
        <w:t>limentaţie, urmărind ca sugestiile utile să fie avute în vedere;</w:t>
      </w:r>
    </w:p>
    <w:p w:rsidR="00E11C44" w:rsidRPr="00CA2619" w:rsidRDefault="00E11C44" w:rsidP="00654EC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c</w:t>
      </w:r>
      <w:r w:rsidR="005A54B4" w:rsidRPr="00CA2619">
        <w:rPr>
          <w:rFonts w:ascii="Times New Roman" w:hAnsi="Times New Roman"/>
          <w:sz w:val="24"/>
          <w:szCs w:val="24"/>
        </w:rPr>
        <w:t>alculează regimurile alimentare</w:t>
      </w:r>
      <w:r w:rsidRPr="00CA2619">
        <w:rPr>
          <w:rFonts w:ascii="Times New Roman" w:hAnsi="Times New Roman"/>
          <w:sz w:val="24"/>
          <w:szCs w:val="24"/>
        </w:rPr>
        <w:t xml:space="preserve"> şi verifică respectarea principiilor alimentare;</w:t>
      </w:r>
    </w:p>
    <w:p w:rsidR="00E11C44" w:rsidRPr="00CA2619" w:rsidRDefault="00E11C4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întocmeşte zilnic lista cu alimentele şi cantităţile necesare;</w:t>
      </w:r>
    </w:p>
    <w:p w:rsidR="00E11C44" w:rsidRPr="00CA2619" w:rsidRDefault="00E11C4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verifică prin sondaj corectitudinea distribuirii mesei la bolnavi;</w:t>
      </w:r>
    </w:p>
    <w:p w:rsidR="00E11C44" w:rsidRPr="00CA2619" w:rsidRDefault="00E11C4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totalizează regimurile aduse din secţiile de spital pe grupe de regimuri şi alcătuieşte foaia de observaţie centralizată pe spital, folosind reţetele din cartea în care sunt înscrise alimentele şi cantităţile necesare pentru fiecare dietă;</w:t>
      </w:r>
    </w:p>
    <w:p w:rsidR="00E11C44" w:rsidRPr="00CA2619" w:rsidRDefault="00E11C4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răspunde pentru luarea şi păstrarea probelor de alimente;</w:t>
      </w:r>
    </w:p>
    <w:p w:rsidR="00E11C44" w:rsidRPr="00CA2619" w:rsidRDefault="00E11C4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controlează starea de funcţionare a instalaţiilor frigorifice pentru conservarea</w:t>
      </w:r>
      <w:r w:rsidR="006E1BB4" w:rsidRPr="00CA2619">
        <w:rPr>
          <w:rFonts w:ascii="Times New Roman" w:hAnsi="Times New Roman"/>
          <w:sz w:val="24"/>
          <w:szCs w:val="24"/>
        </w:rPr>
        <w:t xml:space="preserve"> </w:t>
      </w:r>
      <w:r w:rsidRPr="00CA2619">
        <w:rPr>
          <w:rFonts w:ascii="Times New Roman" w:hAnsi="Times New Roman"/>
          <w:sz w:val="24"/>
          <w:szCs w:val="24"/>
        </w:rPr>
        <w:t>alimentelor;</w:t>
      </w:r>
    </w:p>
    <w:p w:rsidR="00E11C44" w:rsidRPr="00CA2619" w:rsidRDefault="00E11C4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organizează activităţi de educaţie pentru sănătate privind o alimentaţie sănătoasă;</w:t>
      </w:r>
    </w:p>
    <w:p w:rsidR="007023B5" w:rsidRPr="00CA2619" w:rsidRDefault="00E11C44"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alte atributii </w:t>
      </w:r>
      <w:r w:rsidR="006E1BB4" w:rsidRPr="00CA2619">
        <w:rPr>
          <w:rFonts w:ascii="Times New Roman" w:hAnsi="Times New Roman"/>
          <w:sz w:val="24"/>
          <w:szCs w:val="24"/>
        </w:rPr>
        <w:t>specific</w:t>
      </w:r>
      <w:r w:rsidR="00283189" w:rsidRPr="00CA2619">
        <w:rPr>
          <w:rFonts w:ascii="Times New Roman" w:hAnsi="Times New Roman"/>
          <w:sz w:val="24"/>
          <w:szCs w:val="24"/>
        </w:rPr>
        <w:t>e</w:t>
      </w:r>
      <w:r w:rsidR="006E1BB4" w:rsidRPr="00CA2619">
        <w:rPr>
          <w:rFonts w:ascii="Times New Roman" w:hAnsi="Times New Roman"/>
          <w:sz w:val="24"/>
          <w:szCs w:val="24"/>
        </w:rPr>
        <w:t>.</w:t>
      </w:r>
    </w:p>
    <w:p w:rsidR="00D10C77" w:rsidRPr="00CA2619" w:rsidRDefault="00D10C77" w:rsidP="00654ECE">
      <w:pPr>
        <w:pStyle w:val="Heading2"/>
        <w:numPr>
          <w:ilvl w:val="0"/>
          <w:numId w:val="0"/>
        </w:numPr>
        <w:ind w:left="1440" w:hanging="720"/>
      </w:pPr>
      <w:r w:rsidRPr="00CA2619">
        <w:tab/>
      </w:r>
      <w:bookmarkStart w:id="363" w:name="_Toc482786142"/>
      <w:r w:rsidRPr="00CA2619">
        <w:t>13.3.Atributiile personalului</w:t>
      </w:r>
      <w:bookmarkEnd w:id="363"/>
    </w:p>
    <w:p w:rsidR="00D10C77" w:rsidRPr="00CA2619" w:rsidRDefault="00D10C77" w:rsidP="00654ECE">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tab/>
      </w:r>
      <w:r w:rsidRPr="00CA2619">
        <w:rPr>
          <w:rFonts w:ascii="Times New Roman" w:hAnsi="Times New Roman"/>
          <w:color w:val="auto"/>
          <w:sz w:val="24"/>
          <w:szCs w:val="24"/>
        </w:rPr>
        <w:tab/>
      </w:r>
      <w:bookmarkStart w:id="364" w:name="_Toc482786143"/>
      <w:r w:rsidRPr="00CA2619">
        <w:rPr>
          <w:rFonts w:ascii="Times New Roman" w:hAnsi="Times New Roman"/>
          <w:color w:val="auto"/>
          <w:sz w:val="24"/>
          <w:szCs w:val="24"/>
        </w:rPr>
        <w:t>13.3.1.Atributii generale</w:t>
      </w:r>
      <w:bookmarkEnd w:id="364"/>
    </w:p>
    <w:p w:rsidR="00E32810" w:rsidRPr="00CA2619" w:rsidRDefault="00E32810"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Personalul din blocul alimentar va avea carnet de sănătate cu examenul clinic, investigaţii de laborator conform controlului medical periodic anual şi legilor în vigoare.</w:t>
      </w:r>
      <w:r w:rsidR="00EE55B1" w:rsidRPr="00CA2619">
        <w:rPr>
          <w:rFonts w:ascii="Times New Roman" w:hAnsi="Times New Roman"/>
          <w:sz w:val="24"/>
          <w:szCs w:val="24"/>
        </w:rPr>
        <w:t xml:space="preserve"> </w:t>
      </w:r>
      <w:r w:rsidRPr="00CA2619">
        <w:rPr>
          <w:rFonts w:ascii="Times New Roman" w:hAnsi="Times New Roman"/>
          <w:sz w:val="24"/>
          <w:szCs w:val="24"/>
        </w:rPr>
        <w:t>Personalul are obligaţia de să-şi însuşească întrucţiunile privitoare la igiena de la</w:t>
      </w:r>
      <w:r w:rsidR="00EE55B1" w:rsidRPr="00CA2619">
        <w:rPr>
          <w:rFonts w:ascii="Times New Roman" w:hAnsi="Times New Roman"/>
          <w:sz w:val="24"/>
          <w:szCs w:val="24"/>
        </w:rPr>
        <w:t xml:space="preserve"> </w:t>
      </w:r>
      <w:r w:rsidRPr="00CA2619">
        <w:rPr>
          <w:rFonts w:ascii="Times New Roman" w:hAnsi="Times New Roman"/>
          <w:sz w:val="24"/>
          <w:szCs w:val="24"/>
        </w:rPr>
        <w:t>locul de muncă.</w:t>
      </w:r>
    </w:p>
    <w:p w:rsidR="00E32810" w:rsidRPr="00CA2619" w:rsidRDefault="00E32810" w:rsidP="00654ECE">
      <w:pPr>
        <w:autoSpaceDE w:val="0"/>
        <w:autoSpaceDN w:val="0"/>
        <w:adjustRightInd w:val="0"/>
        <w:spacing w:after="0" w:line="360" w:lineRule="auto"/>
        <w:ind w:firstLine="720"/>
        <w:jc w:val="both"/>
        <w:rPr>
          <w:rFonts w:ascii="Times New Roman" w:hAnsi="Times New Roman"/>
          <w:i/>
          <w:iCs/>
          <w:sz w:val="24"/>
          <w:szCs w:val="24"/>
        </w:rPr>
      </w:pPr>
      <w:r w:rsidRPr="00CA2619">
        <w:rPr>
          <w:rFonts w:ascii="Times New Roman" w:hAnsi="Times New Roman"/>
          <w:i/>
          <w:iCs/>
          <w:sz w:val="24"/>
          <w:szCs w:val="24"/>
        </w:rPr>
        <w:t>Personalul din blocul alimentar va respect</w:t>
      </w:r>
      <w:r w:rsidRPr="00CA2619">
        <w:rPr>
          <w:rFonts w:ascii="Times New Roman" w:hAnsi="Times New Roman"/>
          <w:sz w:val="24"/>
          <w:szCs w:val="24"/>
        </w:rPr>
        <w:t xml:space="preserve">ă </w:t>
      </w:r>
      <w:r w:rsidRPr="00CA2619">
        <w:rPr>
          <w:rFonts w:ascii="Times New Roman" w:hAnsi="Times New Roman"/>
          <w:i/>
          <w:iCs/>
          <w:sz w:val="24"/>
          <w:szCs w:val="24"/>
        </w:rPr>
        <w:t>normele de protec</w:t>
      </w:r>
      <w:r w:rsidRPr="00CA2619">
        <w:rPr>
          <w:rFonts w:ascii="Times New Roman" w:hAnsi="Times New Roman"/>
          <w:sz w:val="24"/>
          <w:szCs w:val="24"/>
        </w:rPr>
        <w:t>ţ</w:t>
      </w:r>
      <w:r w:rsidRPr="00CA2619">
        <w:rPr>
          <w:rFonts w:ascii="Times New Roman" w:hAnsi="Times New Roman"/>
          <w:i/>
          <w:iCs/>
          <w:sz w:val="24"/>
          <w:szCs w:val="24"/>
        </w:rPr>
        <w:t>ia muncii:</w:t>
      </w:r>
    </w:p>
    <w:p w:rsidR="00E32810" w:rsidRPr="00CA2619" w:rsidRDefault="00E3281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va purta obligatoriu echipament de protecţie corespunzător operaţiunilor pe care le execută, pe toată perioada serviciului. Halatul de protecţie va fi schimbat ori de câte ori este nevoie. Se interzice personalului de la camera de curăţat zarzavat, să între în camera unde se distribuie alimentele preparate către secţii.</w:t>
      </w:r>
    </w:p>
    <w:p w:rsidR="00E32810" w:rsidRPr="00CA2619" w:rsidRDefault="00E3281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se interzice folosirea persoanelor care iau parte la procesul de prelucrare al alimentelor, pentru întreţinerea curăţeniei vestiarelor, grupuri sanitare, etc. Acest personal poate ajuta la curăţenia utilajelor şi sculelor cu care se lucrează (maşini de tocat, de gătit, cuţite, polonice, etc.).</w:t>
      </w:r>
    </w:p>
    <w:p w:rsidR="00E32810" w:rsidRPr="00CA2619" w:rsidRDefault="00E32810" w:rsidP="00654ECE">
      <w:pPr>
        <w:autoSpaceDE w:val="0"/>
        <w:autoSpaceDN w:val="0"/>
        <w:adjustRightInd w:val="0"/>
        <w:spacing w:after="0" w:line="360" w:lineRule="auto"/>
        <w:jc w:val="both"/>
        <w:rPr>
          <w:rFonts w:ascii="Times New Roman" w:hAnsi="Times New Roman"/>
          <w:i/>
          <w:iCs/>
          <w:sz w:val="24"/>
          <w:szCs w:val="24"/>
        </w:rPr>
      </w:pPr>
      <w:r w:rsidRPr="00CA2619">
        <w:rPr>
          <w:rFonts w:ascii="Times New Roman" w:hAnsi="Times New Roman"/>
          <w:sz w:val="24"/>
          <w:szCs w:val="24"/>
        </w:rPr>
        <w:t xml:space="preserve">- </w:t>
      </w:r>
      <w:r w:rsidRPr="00CA2619">
        <w:rPr>
          <w:rFonts w:ascii="Times New Roman" w:hAnsi="Times New Roman"/>
          <w:i/>
          <w:iCs/>
          <w:sz w:val="24"/>
          <w:szCs w:val="24"/>
        </w:rPr>
        <w:t xml:space="preserve">se interzice fumatul în blocul alimentar </w:t>
      </w:r>
      <w:r w:rsidRPr="00CA2619">
        <w:rPr>
          <w:rFonts w:ascii="Times New Roman" w:hAnsi="Times New Roman"/>
          <w:sz w:val="24"/>
          <w:szCs w:val="24"/>
        </w:rPr>
        <w:t>ş</w:t>
      </w:r>
      <w:r w:rsidRPr="00CA2619">
        <w:rPr>
          <w:rFonts w:ascii="Times New Roman" w:hAnsi="Times New Roman"/>
          <w:i/>
          <w:iCs/>
          <w:sz w:val="24"/>
          <w:szCs w:val="24"/>
        </w:rPr>
        <w:t>i anexe.</w:t>
      </w:r>
    </w:p>
    <w:p w:rsidR="00E32810" w:rsidRPr="00CA2619" w:rsidRDefault="00E3281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se interzice utilizarea focului de la maşinile de gătit în alt scop decât cel de preparare al alimentelor.( NU se va utiliza la încălzirea bucătăriei).</w:t>
      </w:r>
    </w:p>
    <w:p w:rsidR="00E32810" w:rsidRPr="00CA2619" w:rsidRDefault="00E32810" w:rsidP="00654ECE">
      <w:pPr>
        <w:autoSpaceDE w:val="0"/>
        <w:autoSpaceDN w:val="0"/>
        <w:adjustRightInd w:val="0"/>
        <w:spacing w:after="0" w:line="360" w:lineRule="auto"/>
        <w:jc w:val="both"/>
        <w:rPr>
          <w:rFonts w:ascii="Times New Roman" w:hAnsi="Times New Roman"/>
          <w:i/>
          <w:iCs/>
          <w:sz w:val="24"/>
          <w:szCs w:val="24"/>
        </w:rPr>
      </w:pPr>
      <w:r w:rsidRPr="00CA2619">
        <w:rPr>
          <w:rFonts w:ascii="Times New Roman" w:hAnsi="Times New Roman"/>
          <w:sz w:val="24"/>
          <w:szCs w:val="24"/>
        </w:rPr>
        <w:t xml:space="preserve">- </w:t>
      </w:r>
      <w:r w:rsidRPr="00CA2619">
        <w:rPr>
          <w:rFonts w:ascii="Times New Roman" w:hAnsi="Times New Roman"/>
          <w:i/>
          <w:iCs/>
          <w:sz w:val="24"/>
          <w:szCs w:val="24"/>
        </w:rPr>
        <w:t>NU se va l</w:t>
      </w:r>
      <w:r w:rsidRPr="00CA2619">
        <w:rPr>
          <w:rFonts w:ascii="Times New Roman" w:hAnsi="Times New Roman"/>
          <w:sz w:val="24"/>
          <w:szCs w:val="24"/>
        </w:rPr>
        <w:t>ă</w:t>
      </w:r>
      <w:r w:rsidRPr="00CA2619">
        <w:rPr>
          <w:rFonts w:ascii="Times New Roman" w:hAnsi="Times New Roman"/>
          <w:i/>
          <w:iCs/>
          <w:sz w:val="24"/>
          <w:szCs w:val="24"/>
        </w:rPr>
        <w:t>sa focul aprins nesupravegheat.</w:t>
      </w:r>
    </w:p>
    <w:p w:rsidR="00E32810" w:rsidRPr="00CA2619" w:rsidRDefault="00E3281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 Se va purta echipament de protecţie astfel încât acesta să nu prezinte pericol de prindere a persoanei la maşina de tocat carne, robotul de bucatarie, maşina de curăţat cartofi, sau să fie inflamabil. Se recomandă îndepărtarea bijuteriilor în timpul procesului de preparare a alimentelor.</w:t>
      </w:r>
    </w:p>
    <w:p w:rsidR="00E32810" w:rsidRPr="00CA2619" w:rsidRDefault="00E3281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Asistenta dieteticiană are obligaţia de a controla starea de sănătate a personalului din bucătărie la intrarea în serviciu (leziuni cutanate, tulburări digestive, febră, etc).</w:t>
      </w:r>
    </w:p>
    <w:p w:rsidR="00E32810" w:rsidRPr="00CA2619" w:rsidRDefault="00E3281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Este interzisă manipularea alimentelor de către orice personal din afara blocului alimentar.</w:t>
      </w:r>
    </w:p>
    <w:p w:rsidR="00E32810" w:rsidRPr="00CA2619" w:rsidRDefault="00E3281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Se interzice intrarea în sălile de prelucrare a alimentelor cu hainele proprii.</w:t>
      </w:r>
    </w:p>
    <w:p w:rsidR="00E32810" w:rsidRPr="00CA2619" w:rsidRDefault="00E3281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Se interzice prepararea mâncărurilor pentru ziua următoare.</w:t>
      </w:r>
    </w:p>
    <w:p w:rsidR="00E32810" w:rsidRPr="00CA2619" w:rsidRDefault="00E3281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Este interzi</w:t>
      </w:r>
      <w:r w:rsidR="00784C19" w:rsidRPr="00CA2619">
        <w:rPr>
          <w:rFonts w:ascii="Times New Roman" w:hAnsi="Times New Roman"/>
          <w:sz w:val="24"/>
          <w:szCs w:val="24"/>
        </w:rPr>
        <w:t>să păstrarea alimentelor prepar</w:t>
      </w:r>
      <w:r w:rsidRPr="00CA2619">
        <w:rPr>
          <w:rFonts w:ascii="Times New Roman" w:hAnsi="Times New Roman"/>
          <w:sz w:val="24"/>
          <w:szCs w:val="24"/>
        </w:rPr>
        <w:t>ate în vase descoperite, precum şi amestecarea celor rămase cu cele proaspăt pregătite.</w:t>
      </w:r>
    </w:p>
    <w:p w:rsidR="00985055" w:rsidRPr="00CA2619" w:rsidRDefault="00E3281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Este obligatoriu recoltarea probelor de la fiecare fel de mâncare, etichetate cu data, ora şi felul alimentelor. Probele se vor ţine la frigider timp de 48 de ore.</w:t>
      </w:r>
    </w:p>
    <w:p w:rsidR="00D10C77" w:rsidRPr="00CA2619" w:rsidRDefault="00D10C77" w:rsidP="00654ECE">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tab/>
      </w:r>
      <w:bookmarkStart w:id="365" w:name="_Toc482786144"/>
      <w:r w:rsidRPr="00CA2619">
        <w:rPr>
          <w:rFonts w:ascii="Times New Roman" w:hAnsi="Times New Roman"/>
          <w:color w:val="auto"/>
          <w:sz w:val="24"/>
          <w:szCs w:val="24"/>
        </w:rPr>
        <w:t xml:space="preserve">13.3.2. Asistentul de </w:t>
      </w:r>
      <w:r w:rsidR="003E14EA" w:rsidRPr="00CA2619">
        <w:rPr>
          <w:rFonts w:ascii="Times New Roman" w:hAnsi="Times New Roman"/>
          <w:color w:val="auto"/>
          <w:sz w:val="24"/>
          <w:szCs w:val="24"/>
        </w:rPr>
        <w:t>dietetic</w:t>
      </w:r>
      <w:r w:rsidR="00761E8D" w:rsidRPr="00CA2619">
        <w:rPr>
          <w:rFonts w:ascii="Times New Roman" w:hAnsi="Times New Roman"/>
          <w:color w:val="auto"/>
          <w:sz w:val="24"/>
          <w:szCs w:val="24"/>
        </w:rPr>
        <w:t>a</w:t>
      </w:r>
      <w:bookmarkEnd w:id="365"/>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coordoneaza  activitatea  blocului alimentar ;</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raspunde de aplicarea regulilor sanitare si antiepidemice;</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lastRenderedPageBreak/>
        <w:t>face parte de drept din comisia  de receptie a alimentelor , calculand valoarea calorica si compozitia in principii alimentare pentru fiecare meniu in parte;</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centralizeaza zilnic regimurile dietetice recomandate de sectii si intocmeste zilnic lista cu cantitatea si tratamentele de alimente necesare;</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intocmeste documentul cumulative cu gramajele  ce au stat la baza intocmirii listei de alimente si a listei de comenzi  pentru aprovizionare;</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viziteaza la ora de distribuire a mesei sectiile de bolnavi , urmarind modul cum sunt respectate regimurile;</w:t>
      </w:r>
    </w:p>
    <w:p w:rsidR="00E441E6" w:rsidRPr="00CA2619" w:rsidRDefault="00E441E6" w:rsidP="00654ECE">
      <w:pPr>
        <w:numPr>
          <w:ilvl w:val="0"/>
          <w:numId w:val="81"/>
        </w:numPr>
        <w:spacing w:after="0" w:line="360" w:lineRule="auto"/>
        <w:jc w:val="both"/>
        <w:rPr>
          <w:rFonts w:ascii="Times New Roman" w:hAnsi="Times New Roman"/>
          <w:sz w:val="24"/>
          <w:szCs w:val="24"/>
          <w:lang w:val="sv-SE"/>
        </w:rPr>
      </w:pPr>
      <w:r w:rsidRPr="00CA2619">
        <w:rPr>
          <w:rFonts w:ascii="Times New Roman" w:hAnsi="Times New Roman"/>
          <w:sz w:val="24"/>
          <w:szCs w:val="24"/>
          <w:lang w:val="sv-SE"/>
        </w:rPr>
        <w:t>raspunde   de luarea si pastrarea probelor de alimente;</w:t>
      </w:r>
    </w:p>
    <w:p w:rsidR="00E441E6" w:rsidRPr="00CA2619" w:rsidRDefault="00E441E6" w:rsidP="00654ECE">
      <w:pPr>
        <w:numPr>
          <w:ilvl w:val="0"/>
          <w:numId w:val="81"/>
        </w:numPr>
        <w:spacing w:after="0" w:line="360" w:lineRule="auto"/>
        <w:jc w:val="both"/>
        <w:rPr>
          <w:rFonts w:ascii="Times New Roman" w:hAnsi="Times New Roman"/>
          <w:sz w:val="24"/>
          <w:szCs w:val="24"/>
          <w:lang w:val="sv-SE"/>
        </w:rPr>
      </w:pPr>
      <w:r w:rsidRPr="00CA2619">
        <w:rPr>
          <w:rFonts w:ascii="Times New Roman" w:hAnsi="Times New Roman"/>
          <w:sz w:val="24"/>
          <w:szCs w:val="24"/>
          <w:lang w:val="sv-SE"/>
        </w:rPr>
        <w:t>cu ocazia servirii mesei asistenta dietetician , asistenta sefa si celelalte asistente  vor culege aprecierile bolnavilor despre alimentatie , urmand ca sugestiile utile sa fie avute in vedere si sa fie comunicate  directorului medical;</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lang w:val="sv-SE"/>
        </w:rPr>
        <w:t xml:space="preserve">pentru a se evita aglomerarea  personalului din sectii la bucatatrie , va intocmi graficul de distribuire a mesei pe sectii precum si orarul de distribuire pe care  le vor afisa la loc vizibil; </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face parte din comisia de alimentatie  care coordoneaza activitatile sectoarelor care participa la asigurarea alimentatiei;</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 xml:space="preserve">impreuna cu conducerea spitalului  si cu comisia de alimentatie trebuie sa stabileasca  in raport cu specificul bolilor  care sunt ingrijite un numar minim de regimuri alimentare (diete)   definite cu un numar distinctive ; la fiecare dieta in parte se vor stabili indicatiile de aplicare , meniurile precum si  felurile de mancare (retete) care pot fi recomandate  in cadrul fiecarei diete , va calcula caloriile si va inscrie   totul intr-un caiet de regimuri  alimentare, cartoteca  care va fi aprobat de conducerea spitalului, de comisia </w:t>
      </w:r>
      <w:r w:rsidR="005E17E0" w:rsidRPr="00CA2619">
        <w:rPr>
          <w:rFonts w:ascii="Times New Roman" w:hAnsi="Times New Roman"/>
          <w:sz w:val="24"/>
          <w:szCs w:val="24"/>
        </w:rPr>
        <w:t>de ali</w:t>
      </w:r>
      <w:r w:rsidRPr="00CA2619">
        <w:rPr>
          <w:rFonts w:ascii="Times New Roman" w:hAnsi="Times New Roman"/>
          <w:sz w:val="24"/>
          <w:szCs w:val="24"/>
        </w:rPr>
        <w:t>mentatie  si care  va include  si continutul  in calorii al alimentatiei  servite precum si incadrarea  in alocatia bugetara;</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supravegheaza prelucrarea  culinara corecta a alimentatiei potrivit indicatiilor dietetice;</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raspunde de aplicarea  si respectarea normelor de igiena la receptia, depozitarea, prelucrarea si distribuirea alimentelor, la intretinerea igienei blocului alimentar si a utilajelor , la efectuarea de catre personalul  de la blocul alimentar a examenelor medicale periodice;</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in cazul in</w:t>
      </w:r>
      <w:r w:rsidR="005E17E0" w:rsidRPr="00CA2619">
        <w:rPr>
          <w:rFonts w:ascii="Times New Roman" w:hAnsi="Times New Roman"/>
          <w:sz w:val="24"/>
          <w:szCs w:val="24"/>
        </w:rPr>
        <w:t xml:space="preserve"> care pe parcurs</w:t>
      </w:r>
      <w:r w:rsidRPr="00CA2619">
        <w:rPr>
          <w:rFonts w:ascii="Times New Roman" w:hAnsi="Times New Roman"/>
          <w:sz w:val="24"/>
          <w:szCs w:val="24"/>
        </w:rPr>
        <w:t>, apare necesitatea  completarii dietelor, aceasta se va hotari de conducerea spitalul</w:t>
      </w:r>
      <w:r w:rsidR="005E17E0" w:rsidRPr="00CA2619">
        <w:rPr>
          <w:rFonts w:ascii="Times New Roman" w:hAnsi="Times New Roman"/>
          <w:sz w:val="24"/>
          <w:szCs w:val="24"/>
        </w:rPr>
        <w:t>ui dupa o temeinica justificare</w:t>
      </w:r>
      <w:r w:rsidRPr="00CA2619">
        <w:rPr>
          <w:rFonts w:ascii="Times New Roman" w:hAnsi="Times New Roman"/>
          <w:sz w:val="24"/>
          <w:szCs w:val="24"/>
        </w:rPr>
        <w:t>, in cadrul comitetului director;</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meniurile vor fi stabilite  in raport cu regimurile  aprobate  si cu retetele dietetice existente , urmarindu-se varietatea corespunzatoare a meniurilor si evitarea monotoniei;</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schimbarea meniurilor stabilita de comisia de alimentatie este interzisa.In cazuri cu totul deosebite  se va putea schimba meniul cu aprobarea directorului medical al spitalului;</w:t>
      </w:r>
    </w:p>
    <w:p w:rsidR="00E441E6" w:rsidRPr="00CA2619" w:rsidRDefault="00C05A77"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regimurile, denumirea lor</w:t>
      </w:r>
      <w:r w:rsidR="00E441E6" w:rsidRPr="00CA2619">
        <w:rPr>
          <w:rFonts w:ascii="Times New Roman" w:hAnsi="Times New Roman"/>
          <w:sz w:val="24"/>
          <w:szCs w:val="24"/>
        </w:rPr>
        <w:t>, continutul  si indicatiile vor fi afisate si cunoscute de medici, asistente , infirmiere si de personalul blocului alimentar;</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 xml:space="preserve">asistenta dietetician pe spital insumeaza totalul regimurilor  centralizate de asistenta sefa pe fiecare sectie  in parte conform foii zilnice de observatie , pe  grupe de regimuri, apoi alcatuieste </w:t>
      </w:r>
      <w:r w:rsidRPr="00CA2619">
        <w:rPr>
          <w:rFonts w:ascii="Times New Roman" w:hAnsi="Times New Roman"/>
          <w:sz w:val="24"/>
          <w:szCs w:val="24"/>
        </w:rPr>
        <w:lastRenderedPageBreak/>
        <w:t>foaia  de ali</w:t>
      </w:r>
      <w:r w:rsidR="00C05A77" w:rsidRPr="00CA2619">
        <w:rPr>
          <w:rFonts w:ascii="Times New Roman" w:hAnsi="Times New Roman"/>
          <w:sz w:val="24"/>
          <w:szCs w:val="24"/>
        </w:rPr>
        <w:t>mentatie centralizata pe spital</w:t>
      </w:r>
      <w:r w:rsidRPr="00CA2619">
        <w:rPr>
          <w:rFonts w:ascii="Times New Roman" w:hAnsi="Times New Roman"/>
          <w:sz w:val="24"/>
          <w:szCs w:val="24"/>
        </w:rPr>
        <w:t xml:space="preserve"> folosind retetele de cartoteca in care sunt inscrise alimentele si cantitatile  necesare pentru fiecare dieta in parte;</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in calculul alimentatiei  se va avea in vedere  necesitatea consumarii alocatiei de hrana printr-o echilibrare a meniurilor.</w:t>
      </w:r>
      <w:r w:rsidR="00F83C37" w:rsidRPr="00CA2619">
        <w:rPr>
          <w:rFonts w:ascii="Times New Roman" w:hAnsi="Times New Roman"/>
          <w:sz w:val="24"/>
          <w:szCs w:val="24"/>
        </w:rPr>
        <w:t xml:space="preserve"> Nu este  permisa nici economia</w:t>
      </w:r>
      <w:r w:rsidRPr="00CA2619">
        <w:rPr>
          <w:rFonts w:ascii="Times New Roman" w:hAnsi="Times New Roman"/>
          <w:sz w:val="24"/>
          <w:szCs w:val="24"/>
        </w:rPr>
        <w:t>, nici depasirea alocatiei</w:t>
      </w:r>
      <w:r w:rsidR="00F83C37" w:rsidRPr="00CA2619">
        <w:rPr>
          <w:rFonts w:ascii="Times New Roman" w:hAnsi="Times New Roman"/>
          <w:sz w:val="24"/>
          <w:szCs w:val="24"/>
        </w:rPr>
        <w:t xml:space="preserve"> si  nici cheltuiala in salturi</w:t>
      </w:r>
      <w:r w:rsidRPr="00CA2619">
        <w:rPr>
          <w:rFonts w:ascii="Times New Roman" w:hAnsi="Times New Roman"/>
          <w:sz w:val="24"/>
          <w:szCs w:val="24"/>
        </w:rPr>
        <w:t>, alocatia  de hrana trebuie cheltuita zilnic;</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foaia de alimentatie va fi intocmita  in doua exemplare cu cu o zi inainte pentru ziua urmatoare , un exemplar va fi depus la magazia  spitalului dupa primirea  semnaturii  de control  financiar preventiv  a directorului financiar contabil.</w:t>
      </w:r>
      <w:r w:rsidR="00F83C37" w:rsidRPr="00CA2619">
        <w:rPr>
          <w:rFonts w:ascii="Times New Roman" w:hAnsi="Times New Roman"/>
          <w:sz w:val="24"/>
          <w:szCs w:val="24"/>
        </w:rPr>
        <w:t xml:space="preserve"> </w:t>
      </w:r>
      <w:r w:rsidRPr="00CA2619">
        <w:rPr>
          <w:rFonts w:ascii="Times New Roman" w:hAnsi="Times New Roman"/>
          <w:sz w:val="24"/>
          <w:szCs w:val="24"/>
        </w:rPr>
        <w:t>Din aceasta foaie reies cantitatile  de alimente  care vor intra  in meniurile  pentru toate mesele zilei;</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predarea si primirea alimentelor  de la magazia unitatii  catre bucatarie se face pe baz</w:t>
      </w:r>
      <w:r w:rsidR="00F83C37" w:rsidRPr="00CA2619">
        <w:rPr>
          <w:rFonts w:ascii="Times New Roman" w:hAnsi="Times New Roman"/>
          <w:sz w:val="24"/>
          <w:szCs w:val="24"/>
        </w:rPr>
        <w:t>a listei  zilnice de alimente (</w:t>
      </w:r>
      <w:r w:rsidRPr="00CA2619">
        <w:rPr>
          <w:rFonts w:ascii="Times New Roman" w:hAnsi="Times New Roman"/>
          <w:sz w:val="24"/>
          <w:szCs w:val="24"/>
        </w:rPr>
        <w:t xml:space="preserve">intocmita in doua exemplare) </w:t>
      </w:r>
      <w:r w:rsidR="00F83C37" w:rsidRPr="00CA2619">
        <w:rPr>
          <w:rFonts w:ascii="Times New Roman" w:hAnsi="Times New Roman"/>
          <w:sz w:val="24"/>
          <w:szCs w:val="24"/>
        </w:rPr>
        <w:t xml:space="preserve"> in prezenta medicului de garda</w:t>
      </w:r>
      <w:r w:rsidRPr="00CA2619">
        <w:rPr>
          <w:rFonts w:ascii="Times New Roman" w:hAnsi="Times New Roman"/>
          <w:sz w:val="24"/>
          <w:szCs w:val="24"/>
        </w:rPr>
        <w:t xml:space="preserve"> si a bucatarului sef care vor controla  calitatea alimentelor eliberate;</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toate alimentele care intra in bucatarie  trebuie verificate calita</w:t>
      </w:r>
      <w:r w:rsidR="00C12051" w:rsidRPr="00CA2619">
        <w:rPr>
          <w:rFonts w:ascii="Times New Roman" w:hAnsi="Times New Roman"/>
          <w:sz w:val="24"/>
          <w:szCs w:val="24"/>
        </w:rPr>
        <w:t>tiv si de asistenta dietetician</w:t>
      </w:r>
      <w:r w:rsidRPr="00CA2619">
        <w:rPr>
          <w:rFonts w:ascii="Times New Roman" w:hAnsi="Times New Roman"/>
          <w:sz w:val="24"/>
          <w:szCs w:val="24"/>
        </w:rPr>
        <w:t xml:space="preserve"> sau in lipsa ei de o asistenta special instruita;</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in procesul de predare-primire  a alimentelor , articolelor care nu se regasesc in magazie  sau in cantitatile mentionate  in lista zilnica de alimente  vor fi sterse de pe lista  sau rectificate in prezenta medicului de garda. Nu se admite ramanerea   in lista a alimentelor ce nu se regasesc  in magazine sub motive ca acestea vor fi aprovizionate mai tarziu;</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dupa incheierea operatiunii de predare-primire a alimentelor, medicul de garda si bucatarul sef semneaza cele doua exemplare  ale listei zilnice de alimentatie , iar asistenta dieteticiana  are datoria  de a verifica existenta  semnaturilor . Totodata merge pentru a obtine  si viza</w:t>
      </w:r>
      <w:r w:rsidR="000913F5" w:rsidRPr="00CA2619">
        <w:rPr>
          <w:rFonts w:ascii="Times New Roman" w:hAnsi="Times New Roman"/>
          <w:sz w:val="24"/>
          <w:szCs w:val="24"/>
        </w:rPr>
        <w:t xml:space="preserve"> de control financiar preventiv</w:t>
      </w:r>
      <w:r w:rsidRPr="00CA2619">
        <w:rPr>
          <w:rFonts w:ascii="Times New Roman" w:hAnsi="Times New Roman"/>
          <w:sz w:val="24"/>
          <w:szCs w:val="24"/>
        </w:rPr>
        <w:t xml:space="preserve"> propriu  si  pe aceasta lista zilnica de alimente.Un exemplar va ramane  la compartimentul contabilitate, iar ce</w:t>
      </w:r>
      <w:r w:rsidR="00D805B9" w:rsidRPr="00CA2619">
        <w:rPr>
          <w:rFonts w:ascii="Times New Roman" w:hAnsi="Times New Roman"/>
          <w:sz w:val="24"/>
          <w:szCs w:val="24"/>
        </w:rPr>
        <w:t>lalalt la asistenta dietetician</w:t>
      </w:r>
      <w:r w:rsidRPr="00CA2619">
        <w:rPr>
          <w:rFonts w:ascii="Times New Roman" w:hAnsi="Times New Roman"/>
          <w:sz w:val="24"/>
          <w:szCs w:val="24"/>
        </w:rPr>
        <w:t>;</w:t>
      </w:r>
    </w:p>
    <w:p w:rsidR="00E441E6" w:rsidRPr="00CA2619" w:rsidRDefault="00E441E6" w:rsidP="00654ECE">
      <w:pPr>
        <w:numPr>
          <w:ilvl w:val="0"/>
          <w:numId w:val="81"/>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 xml:space="preserve">identifica  </w:t>
      </w:r>
      <w:r w:rsidR="00DC161C" w:rsidRPr="00CA2619">
        <w:rPr>
          <w:rFonts w:ascii="Times New Roman" w:hAnsi="Times New Roman"/>
          <w:sz w:val="24"/>
          <w:szCs w:val="24"/>
        </w:rPr>
        <w:t>si respecta normele de curatenie</w:t>
      </w:r>
      <w:r w:rsidR="001A3DCB" w:rsidRPr="00CA2619">
        <w:rPr>
          <w:rFonts w:ascii="Times New Roman" w:hAnsi="Times New Roman"/>
          <w:sz w:val="24"/>
          <w:szCs w:val="24"/>
        </w:rPr>
        <w:t xml:space="preserve"> conform</w:t>
      </w:r>
      <w:r w:rsidRPr="00CA2619">
        <w:rPr>
          <w:rFonts w:ascii="Times New Roman" w:hAnsi="Times New Roman"/>
          <w:sz w:val="24"/>
          <w:szCs w:val="24"/>
        </w:rPr>
        <w:t xml:space="preserve">  </w:t>
      </w:r>
      <w:r w:rsidR="004C45AC" w:rsidRPr="00CA2619">
        <w:rPr>
          <w:rFonts w:ascii="Times New Roman" w:hAnsi="Times New Roman"/>
          <w:sz w:val="24"/>
          <w:szCs w:val="24"/>
        </w:rPr>
        <w:t>Ordinului  nr. 961/2016 din 19 august 2016 pentru aprobarea Normelor tehnice privind curăţarea, dezinfecţia şi sterilizarea în unităţile sanitare publice şi private, tehnicii de lucru şi interpretare pentru testele de evaluare a eficienţei procedurii de curăţenie şi dezinfecţie, procedurilor recomandate pentru dezinfecţia mâinilor, în funcţie de nivelul de risc, metodelor de aplicare a dezinfectantelor chimice în funcţie de suportul care urmează să fie tratat şi a metodelor de evaluare a derulării şi eficienţei procesului de sterilizare</w:t>
      </w:r>
      <w:r w:rsidRPr="00CA2619">
        <w:rPr>
          <w:rFonts w:ascii="Times New Roman" w:hAnsi="Times New Roman"/>
          <w:sz w:val="24"/>
          <w:szCs w:val="24"/>
        </w:rPr>
        <w:t>;</w:t>
      </w:r>
    </w:p>
    <w:p w:rsidR="00E441E6" w:rsidRPr="00CA2619" w:rsidRDefault="00E441E6" w:rsidP="00654ECE">
      <w:pPr>
        <w:numPr>
          <w:ilvl w:val="0"/>
          <w:numId w:val="81"/>
        </w:numPr>
        <w:spacing w:after="0" w:line="360" w:lineRule="auto"/>
        <w:jc w:val="both"/>
        <w:rPr>
          <w:rFonts w:ascii="Times New Roman" w:hAnsi="Times New Roman"/>
          <w:sz w:val="24"/>
          <w:szCs w:val="24"/>
        </w:rPr>
      </w:pPr>
      <w:r w:rsidRPr="00CA2619">
        <w:rPr>
          <w:rFonts w:ascii="Times New Roman" w:hAnsi="Times New Roman"/>
          <w:sz w:val="24"/>
          <w:szCs w:val="24"/>
        </w:rPr>
        <w:t>sa isi insuseasca  si sa respecte  prevederile legislatiei  din domeiul sec</w:t>
      </w:r>
      <w:r w:rsidR="00F83C37" w:rsidRPr="00CA2619">
        <w:rPr>
          <w:rFonts w:ascii="Times New Roman" w:hAnsi="Times New Roman"/>
          <w:sz w:val="24"/>
          <w:szCs w:val="24"/>
        </w:rPr>
        <w:t>uritatii  si sanatatii in munca</w:t>
      </w:r>
      <w:r w:rsidRPr="00CA2619">
        <w:rPr>
          <w:rFonts w:ascii="Times New Roman" w:hAnsi="Times New Roman"/>
          <w:sz w:val="24"/>
          <w:szCs w:val="24"/>
        </w:rPr>
        <w:t xml:space="preserve"> si masurile de aplicare a ac</w:t>
      </w:r>
      <w:r w:rsidR="00F83C37" w:rsidRPr="00CA2619">
        <w:rPr>
          <w:rFonts w:ascii="Times New Roman" w:hAnsi="Times New Roman"/>
          <w:sz w:val="24"/>
          <w:szCs w:val="24"/>
        </w:rPr>
        <w:t xml:space="preserve">estora conform Legii </w:t>
      </w:r>
      <w:r w:rsidR="00BA0671" w:rsidRPr="00CA2619">
        <w:rPr>
          <w:rFonts w:ascii="Times New Roman" w:hAnsi="Times New Roman"/>
          <w:sz w:val="24"/>
          <w:szCs w:val="24"/>
        </w:rPr>
        <w:t xml:space="preserve">nr. </w:t>
      </w:r>
      <w:r w:rsidR="00F83C37" w:rsidRPr="00CA2619">
        <w:rPr>
          <w:rFonts w:ascii="Times New Roman" w:hAnsi="Times New Roman"/>
          <w:sz w:val="24"/>
          <w:szCs w:val="24"/>
        </w:rPr>
        <w:t>319/2006</w:t>
      </w:r>
      <w:r w:rsidRPr="00CA2619">
        <w:rPr>
          <w:rFonts w:ascii="Times New Roman" w:hAnsi="Times New Roman"/>
          <w:sz w:val="24"/>
          <w:szCs w:val="24"/>
        </w:rPr>
        <w:t>, sect 3. art10. privind securitatea si sanatatea in munca , si anume :</w:t>
      </w:r>
    </w:p>
    <w:p w:rsidR="00E441E6" w:rsidRPr="00CA2619" w:rsidRDefault="00E441E6" w:rsidP="00654ECE">
      <w:pPr>
        <w:numPr>
          <w:ilvl w:val="0"/>
          <w:numId w:val="82"/>
        </w:numPr>
        <w:autoSpaceDE w:val="0"/>
        <w:autoSpaceDN w:val="0"/>
        <w:adjustRightInd w:val="0"/>
        <w:spacing w:after="0" w:line="360" w:lineRule="auto"/>
        <w:ind w:firstLine="360"/>
        <w:rPr>
          <w:rFonts w:ascii="Times New Roman" w:hAnsi="Times New Roman"/>
          <w:sz w:val="24"/>
          <w:szCs w:val="24"/>
        </w:rPr>
      </w:pPr>
      <w:r w:rsidRPr="00CA2619">
        <w:rPr>
          <w:rFonts w:ascii="Times New Roman" w:hAnsi="Times New Roman"/>
          <w:sz w:val="24"/>
          <w:szCs w:val="24"/>
        </w:rPr>
        <w:t>să ia măsurile necesare pentru acordarea primului ajutor, stingerea incendiilor şi evacuarea lucrătorilor, ţinând seama de alte persoane prezente;</w:t>
      </w:r>
    </w:p>
    <w:p w:rsidR="00E441E6" w:rsidRPr="00CA2619" w:rsidRDefault="00E441E6" w:rsidP="00654ECE">
      <w:pPr>
        <w:numPr>
          <w:ilvl w:val="0"/>
          <w:numId w:val="82"/>
        </w:numPr>
        <w:autoSpaceDE w:val="0"/>
        <w:autoSpaceDN w:val="0"/>
        <w:adjustRightInd w:val="0"/>
        <w:spacing w:after="0" w:line="360" w:lineRule="auto"/>
        <w:ind w:firstLine="360"/>
        <w:rPr>
          <w:rFonts w:ascii="Times New Roman" w:hAnsi="Times New Roman"/>
          <w:sz w:val="24"/>
          <w:szCs w:val="24"/>
        </w:rPr>
      </w:pPr>
      <w:r w:rsidRPr="00CA2619">
        <w:rPr>
          <w:rFonts w:ascii="Times New Roman" w:hAnsi="Times New Roman"/>
          <w:sz w:val="24"/>
          <w:szCs w:val="24"/>
        </w:rPr>
        <w:t xml:space="preserve">  să utilizeze corect maşinile, aparatura, uneltele, substanţele periculoase, echipamentele de transport şi alte mijloace de producţie;</w:t>
      </w:r>
    </w:p>
    <w:p w:rsidR="00E441E6" w:rsidRPr="00CA2619" w:rsidRDefault="00E441E6" w:rsidP="00654ECE">
      <w:pPr>
        <w:numPr>
          <w:ilvl w:val="0"/>
          <w:numId w:val="82"/>
        </w:numPr>
        <w:autoSpaceDE w:val="0"/>
        <w:autoSpaceDN w:val="0"/>
        <w:adjustRightInd w:val="0"/>
        <w:spacing w:after="0" w:line="360" w:lineRule="auto"/>
        <w:ind w:firstLine="360"/>
        <w:rPr>
          <w:rFonts w:ascii="Times New Roman" w:hAnsi="Times New Roman"/>
          <w:sz w:val="24"/>
          <w:szCs w:val="24"/>
        </w:rPr>
      </w:pPr>
      <w:r w:rsidRPr="00CA2619">
        <w:rPr>
          <w:rFonts w:ascii="Times New Roman" w:hAnsi="Times New Roman"/>
          <w:sz w:val="24"/>
          <w:szCs w:val="24"/>
        </w:rPr>
        <w:lastRenderedPageBreak/>
        <w:t xml:space="preserve">  să utilizeze corect echipamentul individual de protecţie acordat şi, după utilizare, să îl înapoieze sau să îl pună la locul destinat pentru păstrare;</w:t>
      </w:r>
    </w:p>
    <w:p w:rsidR="00E441E6" w:rsidRPr="00CA2619" w:rsidRDefault="00E441E6" w:rsidP="00654ECE">
      <w:pPr>
        <w:numPr>
          <w:ilvl w:val="0"/>
          <w:numId w:val="82"/>
        </w:numPr>
        <w:autoSpaceDE w:val="0"/>
        <w:autoSpaceDN w:val="0"/>
        <w:adjustRightInd w:val="0"/>
        <w:spacing w:after="0" w:line="360" w:lineRule="auto"/>
        <w:ind w:firstLine="360"/>
        <w:rPr>
          <w:rFonts w:ascii="Times New Roman" w:hAnsi="Times New Roman"/>
          <w:sz w:val="24"/>
          <w:szCs w:val="24"/>
        </w:rPr>
      </w:pPr>
      <w:r w:rsidRPr="00CA2619">
        <w:rPr>
          <w:rFonts w:ascii="Times New Roman" w:hAnsi="Times New Roman"/>
          <w:sz w:val="24"/>
          <w:szCs w:val="24"/>
        </w:rPr>
        <w:t xml:space="preserve">  să nu procedeze la scoaterea din funcţiune, la modificarea, schimbarea sau înlăturarea arbitrară a dispozitivelor de securitate proprii, în special ale maşinilor, aparaturii, uneltelor, instalaţiilor tehnice şi clădirilor, şi să utilizeze corect aceste dispozitive;</w:t>
      </w:r>
    </w:p>
    <w:p w:rsidR="00E441E6" w:rsidRPr="00CA2619" w:rsidRDefault="00E441E6" w:rsidP="00654ECE">
      <w:pPr>
        <w:numPr>
          <w:ilvl w:val="0"/>
          <w:numId w:val="82"/>
        </w:numPr>
        <w:autoSpaceDE w:val="0"/>
        <w:autoSpaceDN w:val="0"/>
        <w:adjustRightInd w:val="0"/>
        <w:spacing w:after="0" w:line="360" w:lineRule="auto"/>
        <w:ind w:firstLine="360"/>
        <w:rPr>
          <w:rFonts w:ascii="Times New Roman" w:hAnsi="Times New Roman"/>
          <w:sz w:val="24"/>
          <w:szCs w:val="24"/>
        </w:rPr>
      </w:pPr>
      <w:r w:rsidRPr="00CA2619">
        <w:rPr>
          <w:rFonts w:ascii="Times New Roman" w:hAnsi="Times New Roman"/>
          <w:sz w:val="24"/>
          <w:szCs w:val="24"/>
        </w:rPr>
        <w:t xml:space="preserve">  să comunice imediat angajatorului şi/sau lucrătorilor desemnaţi orice situaţie de muncă despre care au motive întemeiate să o considere un pericol pentru securitatea şi sănătatea lucrătorilor, precum şi orice deficienţă a sistemelor de protecţie;</w:t>
      </w:r>
    </w:p>
    <w:p w:rsidR="00E441E6" w:rsidRPr="00CA2619" w:rsidRDefault="00E441E6" w:rsidP="00654ECE">
      <w:pPr>
        <w:numPr>
          <w:ilvl w:val="0"/>
          <w:numId w:val="82"/>
        </w:numPr>
        <w:autoSpaceDE w:val="0"/>
        <w:autoSpaceDN w:val="0"/>
        <w:adjustRightInd w:val="0"/>
        <w:spacing w:after="0" w:line="360" w:lineRule="auto"/>
        <w:ind w:firstLine="360"/>
        <w:rPr>
          <w:rFonts w:ascii="Times New Roman" w:hAnsi="Times New Roman"/>
          <w:sz w:val="24"/>
          <w:szCs w:val="24"/>
        </w:rPr>
      </w:pPr>
      <w:r w:rsidRPr="00CA2619">
        <w:rPr>
          <w:rFonts w:ascii="Times New Roman" w:hAnsi="Times New Roman"/>
          <w:sz w:val="24"/>
          <w:szCs w:val="24"/>
        </w:rPr>
        <w:t xml:space="preserve">  să aducă la cunoştinţă conducătorului locului de muncă şi/sau angajatorului accidentele suferite de propria persoană;</w:t>
      </w:r>
    </w:p>
    <w:p w:rsidR="00E441E6" w:rsidRPr="00CA2619" w:rsidRDefault="00E441E6" w:rsidP="00654ECE">
      <w:pPr>
        <w:numPr>
          <w:ilvl w:val="0"/>
          <w:numId w:val="82"/>
        </w:numPr>
        <w:autoSpaceDE w:val="0"/>
        <w:autoSpaceDN w:val="0"/>
        <w:adjustRightInd w:val="0"/>
        <w:spacing w:after="0" w:line="360" w:lineRule="auto"/>
        <w:ind w:firstLine="360"/>
        <w:rPr>
          <w:rFonts w:ascii="Times New Roman" w:hAnsi="Times New Roman"/>
          <w:sz w:val="24"/>
          <w:szCs w:val="24"/>
        </w:rPr>
      </w:pPr>
      <w:r w:rsidRPr="00CA2619">
        <w:rPr>
          <w:rFonts w:ascii="Times New Roman" w:hAnsi="Times New Roman"/>
          <w:sz w:val="24"/>
          <w:szCs w:val="24"/>
        </w:rPr>
        <w:t xml:space="preserve">  să coopereze cu angajatorul şi/sau cu lucrătorii desemnaţi, atât timp cât este necesar, pentru a face posibilă realizarea oricăror măsuri sau cerinţe dispuse de către inspectorii de muncă şi inspectorii sanitari, pentru protecţia sănătăţii şi securităţii lucrătorilor;</w:t>
      </w:r>
    </w:p>
    <w:p w:rsidR="00E441E6" w:rsidRPr="00CA2619" w:rsidRDefault="00E441E6" w:rsidP="00654ECE">
      <w:pPr>
        <w:numPr>
          <w:ilvl w:val="0"/>
          <w:numId w:val="82"/>
        </w:numPr>
        <w:autoSpaceDE w:val="0"/>
        <w:autoSpaceDN w:val="0"/>
        <w:adjustRightInd w:val="0"/>
        <w:spacing w:after="0" w:line="360" w:lineRule="auto"/>
        <w:ind w:firstLine="360"/>
        <w:rPr>
          <w:rFonts w:ascii="Times New Roman" w:hAnsi="Times New Roman"/>
          <w:sz w:val="24"/>
          <w:szCs w:val="24"/>
        </w:rPr>
      </w:pPr>
      <w:r w:rsidRPr="00CA2619">
        <w:rPr>
          <w:rFonts w:ascii="Times New Roman" w:hAnsi="Times New Roman"/>
          <w:sz w:val="24"/>
          <w:szCs w:val="24"/>
        </w:rPr>
        <w:t xml:space="preserve">  să coopereze, atât timp cât este necesar, cu angajatorul şi/sau cu lucrătorii desemnaţi, pentru a permite angajatorului să se asigure că mediul de muncă şi condiţiile de lucru sunt sigure şi fără riscuri pentru securitate şi sănătate, în domeniul său de activitate;</w:t>
      </w:r>
    </w:p>
    <w:p w:rsidR="00E441E6" w:rsidRPr="00CA2619" w:rsidRDefault="00E441E6" w:rsidP="00654ECE">
      <w:pPr>
        <w:numPr>
          <w:ilvl w:val="0"/>
          <w:numId w:val="82"/>
        </w:numPr>
        <w:autoSpaceDE w:val="0"/>
        <w:autoSpaceDN w:val="0"/>
        <w:adjustRightInd w:val="0"/>
        <w:spacing w:after="0" w:line="360" w:lineRule="auto"/>
        <w:ind w:firstLine="360"/>
        <w:rPr>
          <w:rFonts w:ascii="Times New Roman" w:hAnsi="Times New Roman"/>
          <w:sz w:val="24"/>
          <w:szCs w:val="24"/>
        </w:rPr>
      </w:pPr>
      <w:r w:rsidRPr="00CA2619">
        <w:rPr>
          <w:rFonts w:ascii="Times New Roman" w:hAnsi="Times New Roman"/>
          <w:sz w:val="24"/>
          <w:szCs w:val="24"/>
        </w:rPr>
        <w:t xml:space="preserve">  să îşi însuşească şi să respecte prevederile legislaţiei din domeniul securităţii şi sănătăţii în muncă şi măsurile de aplicare a acestora;</w:t>
      </w:r>
    </w:p>
    <w:p w:rsidR="00E441E6" w:rsidRPr="00CA2619" w:rsidRDefault="00E441E6" w:rsidP="00654ECE">
      <w:pPr>
        <w:numPr>
          <w:ilvl w:val="0"/>
          <w:numId w:val="81"/>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Sa respecte regulile si masurile de aparare  impotriva  incendiilor,  aduse la cunostiinta , sub orice forma ; sa actioneze  , in conformitate cu procedurile stabilite  la locul de munca, in cazul aparitiei  oricarui pericol iminent  de incediu</w:t>
      </w:r>
      <w:r w:rsidR="005B05D0" w:rsidRPr="00CA2619">
        <w:rPr>
          <w:rFonts w:ascii="Times New Roman" w:hAnsi="Times New Roman"/>
          <w:sz w:val="24"/>
          <w:szCs w:val="24"/>
        </w:rPr>
        <w:t xml:space="preserve">  conform Legii</w:t>
      </w:r>
      <w:r w:rsidR="00F83C37" w:rsidRPr="00CA2619">
        <w:rPr>
          <w:rFonts w:ascii="Times New Roman" w:hAnsi="Times New Roman"/>
          <w:sz w:val="24"/>
          <w:szCs w:val="24"/>
        </w:rPr>
        <w:t xml:space="preserve"> </w:t>
      </w:r>
      <w:r w:rsidR="00215741" w:rsidRPr="00CA2619">
        <w:rPr>
          <w:rFonts w:ascii="Times New Roman" w:hAnsi="Times New Roman"/>
          <w:sz w:val="24"/>
          <w:szCs w:val="24"/>
        </w:rPr>
        <w:t xml:space="preserve">nr. </w:t>
      </w:r>
      <w:r w:rsidR="00F83C37" w:rsidRPr="00CA2619">
        <w:rPr>
          <w:rFonts w:ascii="Times New Roman" w:hAnsi="Times New Roman"/>
          <w:sz w:val="24"/>
          <w:szCs w:val="24"/>
        </w:rPr>
        <w:t>307/2006 art.22, (</w:t>
      </w:r>
      <w:r w:rsidRPr="00CA2619">
        <w:rPr>
          <w:rFonts w:ascii="Times New Roman" w:hAnsi="Times New Roman"/>
          <w:sz w:val="24"/>
          <w:szCs w:val="24"/>
        </w:rPr>
        <w:t>a, g), privind apararea impotriva incendiilor, si anume:</w:t>
      </w:r>
    </w:p>
    <w:p w:rsidR="00E441E6" w:rsidRPr="00CA2619" w:rsidRDefault="00E441E6" w:rsidP="00654ECE">
      <w:pPr>
        <w:numPr>
          <w:ilvl w:val="0"/>
          <w:numId w:val="82"/>
        </w:numPr>
        <w:autoSpaceDE w:val="0"/>
        <w:autoSpaceDN w:val="0"/>
        <w:adjustRightInd w:val="0"/>
        <w:spacing w:after="0" w:line="360" w:lineRule="auto"/>
        <w:ind w:firstLine="990"/>
        <w:rPr>
          <w:rFonts w:ascii="Times New Roman" w:hAnsi="Times New Roman"/>
          <w:sz w:val="24"/>
          <w:szCs w:val="24"/>
        </w:rPr>
      </w:pPr>
      <w:r w:rsidRPr="00CA2619">
        <w:rPr>
          <w:rFonts w:ascii="Times New Roman" w:hAnsi="Times New Roman"/>
          <w:sz w:val="24"/>
          <w:szCs w:val="24"/>
        </w:rPr>
        <w:t xml:space="preserve">  să respecte regulile şi măsurile de apărare împotriva incendiilor, aduse la cunoştinţă, sub orice formă, de administrator sau de conducătorul instituţiei, după caz;</w:t>
      </w:r>
    </w:p>
    <w:p w:rsidR="00E441E6" w:rsidRPr="00CA2619" w:rsidRDefault="00E441E6" w:rsidP="00654ECE">
      <w:pPr>
        <w:numPr>
          <w:ilvl w:val="0"/>
          <w:numId w:val="82"/>
        </w:numPr>
        <w:autoSpaceDE w:val="0"/>
        <w:autoSpaceDN w:val="0"/>
        <w:adjustRightInd w:val="0"/>
        <w:spacing w:after="0" w:line="360" w:lineRule="auto"/>
        <w:ind w:firstLine="990"/>
        <w:rPr>
          <w:rFonts w:ascii="Times New Roman" w:hAnsi="Times New Roman"/>
          <w:sz w:val="24"/>
          <w:szCs w:val="24"/>
        </w:rPr>
      </w:pPr>
      <w:r w:rsidRPr="00CA2619">
        <w:rPr>
          <w:rFonts w:ascii="Times New Roman" w:hAnsi="Times New Roman"/>
          <w:sz w:val="24"/>
          <w:szCs w:val="24"/>
        </w:rPr>
        <w:t xml:space="preserve">  să utilizeze substanţele periculoase, instalaţiile, utilajele, maşinile, aparatura şi echipamentele, potrivit instrucţiunilor tehnice, precum şi celor date de administrator sau de conducătorul instituţiei, după caz;</w:t>
      </w:r>
    </w:p>
    <w:p w:rsidR="00E441E6" w:rsidRPr="00CA2619" w:rsidRDefault="00E441E6" w:rsidP="00654ECE">
      <w:pPr>
        <w:numPr>
          <w:ilvl w:val="0"/>
          <w:numId w:val="82"/>
        </w:numPr>
        <w:autoSpaceDE w:val="0"/>
        <w:autoSpaceDN w:val="0"/>
        <w:adjustRightInd w:val="0"/>
        <w:spacing w:after="0" w:line="360" w:lineRule="auto"/>
        <w:ind w:firstLine="990"/>
        <w:rPr>
          <w:rFonts w:ascii="Times New Roman" w:hAnsi="Times New Roman"/>
          <w:sz w:val="24"/>
          <w:szCs w:val="24"/>
        </w:rPr>
      </w:pPr>
      <w:r w:rsidRPr="00CA2619">
        <w:rPr>
          <w:rFonts w:ascii="Times New Roman" w:hAnsi="Times New Roman"/>
          <w:sz w:val="24"/>
          <w:szCs w:val="24"/>
        </w:rPr>
        <w:t xml:space="preserve">  să nu efectueze manevre nepermise sau modificări neautorizate ale sistemelor şi instalaţiilor de apărare împotriva incendiilor;</w:t>
      </w:r>
    </w:p>
    <w:p w:rsidR="00E441E6" w:rsidRPr="00CA2619" w:rsidRDefault="00E441E6" w:rsidP="00654ECE">
      <w:pPr>
        <w:numPr>
          <w:ilvl w:val="0"/>
          <w:numId w:val="82"/>
        </w:numPr>
        <w:autoSpaceDE w:val="0"/>
        <w:autoSpaceDN w:val="0"/>
        <w:adjustRightInd w:val="0"/>
        <w:spacing w:after="0" w:line="360" w:lineRule="auto"/>
        <w:ind w:firstLine="990"/>
        <w:rPr>
          <w:rFonts w:ascii="Times New Roman" w:hAnsi="Times New Roman"/>
          <w:sz w:val="24"/>
          <w:szCs w:val="24"/>
        </w:rPr>
      </w:pPr>
      <w:r w:rsidRPr="00CA2619">
        <w:rPr>
          <w:rFonts w:ascii="Times New Roman" w:hAnsi="Times New Roman"/>
          <w:sz w:val="24"/>
          <w:szCs w:val="24"/>
        </w:rPr>
        <w:t xml:space="preserve">  să comunice, imediat după constatare, conducătorului locului de muncă orice încălcare a normelor de apărare împotriva incendiilor sau a oricărei situaţii stabilite de acesta ca fiind un pericol de incendiu, precum şi orice defecţiune sesizată la sistemele şi instalaţiile de apărare împotriva incendiilor;</w:t>
      </w:r>
    </w:p>
    <w:p w:rsidR="00E441E6" w:rsidRPr="00CA2619" w:rsidRDefault="00E441E6" w:rsidP="00654ECE">
      <w:pPr>
        <w:numPr>
          <w:ilvl w:val="0"/>
          <w:numId w:val="82"/>
        </w:numPr>
        <w:autoSpaceDE w:val="0"/>
        <w:autoSpaceDN w:val="0"/>
        <w:adjustRightInd w:val="0"/>
        <w:spacing w:after="0" w:line="360" w:lineRule="auto"/>
        <w:ind w:firstLine="990"/>
        <w:rPr>
          <w:rFonts w:ascii="Times New Roman" w:hAnsi="Times New Roman"/>
          <w:sz w:val="24"/>
          <w:szCs w:val="24"/>
        </w:rPr>
      </w:pPr>
      <w:r w:rsidRPr="00CA2619">
        <w:rPr>
          <w:rFonts w:ascii="Times New Roman" w:hAnsi="Times New Roman"/>
          <w:sz w:val="24"/>
          <w:szCs w:val="24"/>
        </w:rPr>
        <w:lastRenderedPageBreak/>
        <w:t xml:space="preserve">  să coopereze cu salariaţii desemnaţi de administrator, după caz, respectiv cu cadrul tehnic specializat, care are atribuţii în domeniul apărării împotriva incendiilor, în vederea realizării măsurilor de apărare împotriva incendiilor;</w:t>
      </w:r>
    </w:p>
    <w:p w:rsidR="00E441E6" w:rsidRPr="00CA2619" w:rsidRDefault="00E441E6" w:rsidP="00654ECE">
      <w:pPr>
        <w:numPr>
          <w:ilvl w:val="0"/>
          <w:numId w:val="82"/>
        </w:numPr>
        <w:autoSpaceDE w:val="0"/>
        <w:autoSpaceDN w:val="0"/>
        <w:adjustRightInd w:val="0"/>
        <w:spacing w:after="0" w:line="360" w:lineRule="auto"/>
        <w:ind w:firstLine="990"/>
        <w:rPr>
          <w:rFonts w:ascii="Times New Roman" w:hAnsi="Times New Roman"/>
          <w:sz w:val="24"/>
          <w:szCs w:val="24"/>
          <w:lang w:val="it-IT"/>
        </w:rPr>
      </w:pPr>
      <w:r w:rsidRPr="00CA2619">
        <w:rPr>
          <w:rFonts w:ascii="Times New Roman" w:hAnsi="Times New Roman"/>
          <w:sz w:val="24"/>
          <w:szCs w:val="24"/>
        </w:rPr>
        <w:t xml:space="preserve"> </w:t>
      </w:r>
      <w:r w:rsidRPr="00CA2619">
        <w:rPr>
          <w:rFonts w:ascii="Times New Roman" w:hAnsi="Times New Roman"/>
          <w:sz w:val="24"/>
          <w:szCs w:val="24"/>
          <w:lang w:val="it-IT"/>
        </w:rPr>
        <w:t xml:space="preserve"> să acţioneze, în conformitate cu procedurile stabilite la locul de muncă, în cazul apariţiei oricărui pericol iminent de incendiu;</w:t>
      </w:r>
    </w:p>
    <w:p w:rsidR="00E441E6" w:rsidRPr="00CA2619" w:rsidRDefault="00E441E6" w:rsidP="00654ECE">
      <w:pPr>
        <w:numPr>
          <w:ilvl w:val="0"/>
          <w:numId w:val="82"/>
        </w:numPr>
        <w:autoSpaceDE w:val="0"/>
        <w:autoSpaceDN w:val="0"/>
        <w:adjustRightInd w:val="0"/>
        <w:spacing w:after="0" w:line="360" w:lineRule="auto"/>
        <w:ind w:firstLine="990"/>
        <w:rPr>
          <w:rFonts w:ascii="Times New Roman" w:hAnsi="Times New Roman"/>
          <w:sz w:val="24"/>
          <w:szCs w:val="24"/>
          <w:lang w:val="it-IT"/>
        </w:rPr>
      </w:pPr>
      <w:r w:rsidRPr="00CA2619">
        <w:rPr>
          <w:rFonts w:ascii="Times New Roman" w:hAnsi="Times New Roman"/>
          <w:sz w:val="24"/>
          <w:szCs w:val="24"/>
          <w:lang w:val="it-IT"/>
        </w:rPr>
        <w:t xml:space="preserve">  să furnizeze persoanelor abilitate toate datele şi informaţiile de care are cunoştinţă, referitoare la producerea incendiilor. </w:t>
      </w:r>
    </w:p>
    <w:p w:rsidR="00E441E6" w:rsidRPr="00CA2619" w:rsidRDefault="00E441E6" w:rsidP="00654ECE">
      <w:pPr>
        <w:numPr>
          <w:ilvl w:val="0"/>
          <w:numId w:val="81"/>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lang w:val="it-IT"/>
        </w:rPr>
        <w:t>In timpul eventualelor inceputuri de incendiu izbucnite in cadrul spitalului are obligatia  de a folosi stingatoarele si de a ajuta la evacuarea bolnavilor si a bunurilor</w:t>
      </w:r>
      <w:r w:rsidRPr="00CA2619">
        <w:rPr>
          <w:rFonts w:ascii="Times New Roman" w:hAnsi="Times New Roman"/>
          <w:sz w:val="24"/>
          <w:szCs w:val="24"/>
        </w:rPr>
        <w:t xml:space="preserve">, </w:t>
      </w:r>
    </w:p>
    <w:p w:rsidR="00E441E6" w:rsidRPr="00CA2619" w:rsidRDefault="00E441E6" w:rsidP="00654ECE">
      <w:pPr>
        <w:numPr>
          <w:ilvl w:val="0"/>
          <w:numId w:val="81"/>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are obligatia sa cunoasca reglementarile si legislatia specifica in vigoare</w:t>
      </w:r>
    </w:p>
    <w:p w:rsidR="00E441E6" w:rsidRPr="00CA2619" w:rsidRDefault="00E441E6" w:rsidP="00654ECE">
      <w:pPr>
        <w:numPr>
          <w:ilvl w:val="0"/>
          <w:numId w:val="81"/>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autoritatea necesara indeplinirii responsabilitatilor reglementate prin fisa de post este conferita prin caracterul de sarcina de serviciu obligatorie</w:t>
      </w:r>
    </w:p>
    <w:p w:rsidR="00E441E6" w:rsidRPr="00CA2619" w:rsidRDefault="00E441E6" w:rsidP="00654ECE">
      <w:pPr>
        <w:numPr>
          <w:ilvl w:val="0"/>
          <w:numId w:val="81"/>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asigura pastrarea si folosirea in bune conditii a tuturor  bunurilor spitalului</w:t>
      </w:r>
    </w:p>
    <w:p w:rsidR="00E441E6" w:rsidRPr="00CA2619" w:rsidRDefault="00E441E6" w:rsidP="00654ECE">
      <w:pPr>
        <w:numPr>
          <w:ilvl w:val="0"/>
          <w:numId w:val="81"/>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strange si  arhiveaza  documentele medicale de pe sectiile si compartimentele din spital, precum si condicile de prezenta , si le preda in arhiva unitatii pe baza de proces-verbal;</w:t>
      </w:r>
    </w:p>
    <w:p w:rsidR="00E441E6" w:rsidRPr="00CA2619" w:rsidRDefault="00E441E6" w:rsidP="00654ECE">
      <w:pPr>
        <w:pStyle w:val="Footer"/>
        <w:spacing w:line="360" w:lineRule="auto"/>
        <w:jc w:val="both"/>
        <w:rPr>
          <w:rFonts w:ascii="Times New Roman" w:hAnsi="Times New Roman"/>
          <w:sz w:val="24"/>
          <w:szCs w:val="24"/>
        </w:rPr>
      </w:pPr>
      <w:r w:rsidRPr="00CA2619">
        <w:rPr>
          <w:rFonts w:ascii="Times New Roman" w:hAnsi="Times New Roman"/>
          <w:sz w:val="24"/>
          <w:szCs w:val="24"/>
        </w:rPr>
        <w:t xml:space="preserve">-  asistentul medical  trebuie sa cunoasca si sa respecte prevederile Codului de etica si deontologie  al asistentului medical generalist , al moasei si al asistentului medical din Romania </w:t>
      </w:r>
    </w:p>
    <w:p w:rsidR="00E441E6" w:rsidRPr="00CA2619" w:rsidRDefault="00E441E6" w:rsidP="00654ECE">
      <w:pPr>
        <w:numPr>
          <w:ilvl w:val="0"/>
          <w:numId w:val="81"/>
        </w:numPr>
        <w:tabs>
          <w:tab w:val="num" w:pos="1230"/>
        </w:tabs>
        <w:spacing w:after="0" w:line="360" w:lineRule="auto"/>
        <w:jc w:val="both"/>
        <w:rPr>
          <w:rFonts w:ascii="Times New Roman" w:hAnsi="Times New Roman"/>
          <w:sz w:val="24"/>
          <w:szCs w:val="24"/>
          <w:lang w:val="fr-FR"/>
        </w:rPr>
      </w:pPr>
      <w:r w:rsidRPr="00CA2619">
        <w:rPr>
          <w:rFonts w:ascii="Times New Roman" w:hAnsi="Times New Roman"/>
          <w:sz w:val="24"/>
          <w:szCs w:val="24"/>
        </w:rPr>
        <w:t>obligativitatea respectarii fisei de post de catre salariat dobindeste relevanta legala odata cu semnarea acesteia.</w:t>
      </w:r>
      <w:r w:rsidRPr="00CA2619">
        <w:rPr>
          <w:rFonts w:ascii="Times New Roman" w:hAnsi="Times New Roman"/>
          <w:sz w:val="24"/>
          <w:szCs w:val="24"/>
          <w:lang w:val="fr-FR"/>
        </w:rPr>
        <w:t xml:space="preserve"> </w:t>
      </w:r>
    </w:p>
    <w:p w:rsidR="00E441E6" w:rsidRPr="00CA2619" w:rsidRDefault="00E441E6" w:rsidP="00654ECE">
      <w:pPr>
        <w:numPr>
          <w:ilvl w:val="0"/>
          <w:numId w:val="81"/>
        </w:numPr>
        <w:tabs>
          <w:tab w:val="num" w:pos="1230"/>
        </w:tabs>
        <w:spacing w:after="0" w:line="360" w:lineRule="auto"/>
        <w:jc w:val="both"/>
        <w:rPr>
          <w:rFonts w:ascii="Times New Roman" w:hAnsi="Times New Roman"/>
          <w:sz w:val="24"/>
          <w:szCs w:val="24"/>
          <w:lang w:val="fr-FR"/>
        </w:rPr>
      </w:pPr>
      <w:r w:rsidRPr="00CA2619">
        <w:rPr>
          <w:rFonts w:ascii="Times New Roman" w:hAnsi="Times New Roman"/>
          <w:sz w:val="24"/>
          <w:szCs w:val="24"/>
        </w:rPr>
        <w:t>nerespectarea intocmai a sarcinilor de serviciu atrage intreaga raspundere disciplinara, materiala sau penala, dupa caz.</w:t>
      </w:r>
    </w:p>
    <w:p w:rsidR="00E441E6" w:rsidRPr="00CA2619" w:rsidRDefault="00E441E6" w:rsidP="00654ECE">
      <w:pPr>
        <w:widowControl w:val="0"/>
        <w:numPr>
          <w:ilvl w:val="0"/>
          <w:numId w:val="81"/>
        </w:numPr>
        <w:autoSpaceDE w:val="0"/>
        <w:autoSpaceDN w:val="0"/>
        <w:adjustRightInd w:val="0"/>
        <w:spacing w:after="0" w:line="360" w:lineRule="auto"/>
        <w:jc w:val="both"/>
        <w:rPr>
          <w:rFonts w:ascii="Times New Roman" w:hAnsi="Times New Roman"/>
          <w:sz w:val="24"/>
          <w:szCs w:val="24"/>
          <w:lang w:val="es-ES"/>
        </w:rPr>
      </w:pPr>
      <w:r w:rsidRPr="00CA2619">
        <w:rPr>
          <w:rFonts w:ascii="Times New Roman" w:hAnsi="Times New Roman"/>
          <w:sz w:val="24"/>
          <w:szCs w:val="24"/>
          <w:lang w:val="es-ES"/>
        </w:rPr>
        <w:t xml:space="preserve">Respecta </w:t>
      </w:r>
      <w:r w:rsidRPr="00CA2619">
        <w:rPr>
          <w:rFonts w:ascii="Times New Roman" w:hAnsi="Times New Roman"/>
          <w:bCs/>
          <w:sz w:val="24"/>
          <w:szCs w:val="24"/>
          <w:lang w:val="es-ES"/>
        </w:rPr>
        <w:t>Ordinul MS nr</w:t>
      </w:r>
      <w:r w:rsidR="002316D9" w:rsidRPr="00CA2619">
        <w:rPr>
          <w:rFonts w:ascii="Times New Roman" w:hAnsi="Times New Roman"/>
          <w:bCs/>
          <w:sz w:val="24"/>
          <w:szCs w:val="24"/>
          <w:lang w:val="es-ES"/>
        </w:rPr>
        <w:t>.</w:t>
      </w:r>
      <w:r w:rsidRPr="00CA2619">
        <w:rPr>
          <w:rFonts w:ascii="Times New Roman" w:hAnsi="Times New Roman"/>
          <w:bCs/>
          <w:sz w:val="24"/>
          <w:szCs w:val="24"/>
          <w:lang w:val="es-ES"/>
        </w:rPr>
        <w:t xml:space="preserve"> 1226/ 03.12.2012 </w:t>
      </w:r>
      <w:r w:rsidRPr="00CA2619">
        <w:rPr>
          <w:rFonts w:ascii="Times New Roman" w:hAnsi="Times New Roman"/>
          <w:sz w:val="24"/>
          <w:szCs w:val="24"/>
          <w:lang w:val="es-ES"/>
        </w:rPr>
        <w:t xml:space="preserve">referitor la normele tehnice privind gestionarea deseurilor rezultate din activitatile medicale, publicat in </w:t>
      </w:r>
      <w:r w:rsidRPr="00CA2619">
        <w:rPr>
          <w:rFonts w:ascii="Times New Roman" w:hAnsi="Times New Roman"/>
          <w:bCs/>
          <w:sz w:val="24"/>
          <w:szCs w:val="24"/>
          <w:lang w:val="es-ES"/>
        </w:rPr>
        <w:t>MO nr. 855/18.12.2012.</w:t>
      </w:r>
      <w:r w:rsidRPr="00CA2619">
        <w:rPr>
          <w:rFonts w:ascii="Times New Roman" w:hAnsi="Times New Roman"/>
          <w:sz w:val="24"/>
          <w:szCs w:val="24"/>
          <w:lang w:val="es-ES"/>
        </w:rPr>
        <w:t xml:space="preserve"> </w:t>
      </w:r>
    </w:p>
    <w:p w:rsidR="00F83C37" w:rsidRPr="00CA2619" w:rsidRDefault="00E441E6" w:rsidP="00F83C37">
      <w:pPr>
        <w:numPr>
          <w:ilvl w:val="0"/>
          <w:numId w:val="81"/>
        </w:num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Respectă secretul profesional confidenţialitatea informaţiei medicale.</w:t>
      </w:r>
    </w:p>
    <w:p w:rsidR="00E441E6" w:rsidRPr="00CA2619" w:rsidRDefault="00E441E6" w:rsidP="00F83C37">
      <w:pPr>
        <w:numPr>
          <w:ilvl w:val="0"/>
          <w:numId w:val="81"/>
        </w:numPr>
        <w:tabs>
          <w:tab w:val="left" w:pos="0"/>
          <w:tab w:val="left" w:pos="851"/>
          <w:tab w:val="left" w:pos="6379"/>
          <w:tab w:val="left" w:pos="7230"/>
        </w:tabs>
        <w:spacing w:after="0" w:line="360" w:lineRule="auto"/>
        <w:jc w:val="both"/>
        <w:rPr>
          <w:rFonts w:ascii="Times New Roman" w:hAnsi="Times New Roman"/>
          <w:sz w:val="24"/>
          <w:szCs w:val="24"/>
        </w:rPr>
      </w:pPr>
      <w:r w:rsidRPr="00CA2619">
        <w:rPr>
          <w:rFonts w:ascii="Times New Roman" w:hAnsi="Times New Roman"/>
          <w:sz w:val="24"/>
          <w:szCs w:val="24"/>
        </w:rPr>
        <w:t>Respectă confidentialitatea tuturor aspectelor legate de locul de munca, indiferent de natura acestora, iar în cazul parasirii serviciului prin desfacerea contractului de munca, transfer, detasare sau demisie, orice declaraţie publica cu referire la fostul loc de munca este atacabila.</w:t>
      </w:r>
    </w:p>
    <w:p w:rsidR="00105D8B" w:rsidRDefault="00C12380" w:rsidP="00105D8B">
      <w:pPr>
        <w:widowControl w:val="0"/>
        <w:tabs>
          <w:tab w:val="left" w:pos="360"/>
        </w:tabs>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lang w:val="es-ES"/>
        </w:rPr>
        <w:t>-</w:t>
      </w:r>
      <w:r w:rsidRPr="00CA2619">
        <w:rPr>
          <w:rFonts w:ascii="Times New Roman" w:hAnsi="Times New Roman"/>
          <w:sz w:val="24"/>
          <w:szCs w:val="24"/>
        </w:rPr>
        <w:t xml:space="preserve"> Se preocupa de imbunatatirea alimentatiei pacientilor.</w:t>
      </w:r>
      <w:bookmarkStart w:id="366" w:name="_Toc482786145"/>
    </w:p>
    <w:p w:rsidR="00105D8B" w:rsidRDefault="00105D8B" w:rsidP="00105D8B">
      <w:pPr>
        <w:widowControl w:val="0"/>
        <w:tabs>
          <w:tab w:val="left" w:pos="360"/>
        </w:tabs>
        <w:autoSpaceDE w:val="0"/>
        <w:autoSpaceDN w:val="0"/>
        <w:adjustRightInd w:val="0"/>
        <w:spacing w:after="0" w:line="360" w:lineRule="auto"/>
        <w:jc w:val="both"/>
        <w:rPr>
          <w:rFonts w:ascii="Times New Roman" w:hAnsi="Times New Roman"/>
          <w:sz w:val="24"/>
          <w:szCs w:val="24"/>
        </w:rPr>
      </w:pPr>
    </w:p>
    <w:p w:rsidR="00D10C77" w:rsidRPr="00105D8B" w:rsidRDefault="00F6471B" w:rsidP="00105D8B">
      <w:pPr>
        <w:widowControl w:val="0"/>
        <w:tabs>
          <w:tab w:val="left" w:pos="360"/>
        </w:tabs>
        <w:autoSpaceDE w:val="0"/>
        <w:autoSpaceDN w:val="0"/>
        <w:adjustRightInd w:val="0"/>
        <w:spacing w:after="0" w:line="360" w:lineRule="auto"/>
        <w:jc w:val="both"/>
        <w:rPr>
          <w:rFonts w:ascii="Times New Roman" w:hAnsi="Times New Roman"/>
          <w:b/>
          <w:sz w:val="24"/>
          <w:szCs w:val="24"/>
        </w:rPr>
      </w:pPr>
      <w:r w:rsidRPr="00CA2619">
        <w:rPr>
          <w:rFonts w:ascii="Times New Roman" w:hAnsi="Times New Roman"/>
          <w:sz w:val="24"/>
          <w:szCs w:val="24"/>
        </w:rPr>
        <w:t xml:space="preserve">            </w:t>
      </w:r>
      <w:r w:rsidR="00D10C77" w:rsidRPr="00105D8B">
        <w:rPr>
          <w:rFonts w:ascii="Times New Roman" w:hAnsi="Times New Roman"/>
          <w:b/>
          <w:sz w:val="24"/>
          <w:szCs w:val="24"/>
        </w:rPr>
        <w:t>13.3.3. Bucatar</w:t>
      </w:r>
      <w:bookmarkEnd w:id="366"/>
    </w:p>
    <w:p w:rsidR="00190F9D" w:rsidRPr="00CA2619" w:rsidRDefault="00190F9D" w:rsidP="00F83C37">
      <w:pPr>
        <w:keepNext/>
        <w:widowControl w:val="0"/>
        <w:numPr>
          <w:ilvl w:val="0"/>
          <w:numId w:val="83"/>
        </w:numPr>
        <w:tabs>
          <w:tab w:val="clear" w:pos="630"/>
          <w:tab w:val="num" w:pos="0"/>
        </w:tabs>
        <w:autoSpaceDE w:val="0"/>
        <w:autoSpaceDN w:val="0"/>
        <w:adjustRightInd w:val="0"/>
        <w:spacing w:after="0" w:line="360" w:lineRule="auto"/>
        <w:ind w:left="0" w:firstLine="274"/>
        <w:jc w:val="both"/>
        <w:rPr>
          <w:rFonts w:ascii="Times New Roman" w:hAnsi="Times New Roman"/>
          <w:b/>
          <w:bCs/>
          <w:sz w:val="24"/>
          <w:szCs w:val="24"/>
          <w:u w:val="single"/>
        </w:rPr>
      </w:pPr>
      <w:r w:rsidRPr="00CA2619">
        <w:rPr>
          <w:rFonts w:ascii="Times New Roman" w:hAnsi="Times New Roman"/>
          <w:sz w:val="24"/>
          <w:szCs w:val="24"/>
        </w:rPr>
        <w:t>Prepara alimentatia bolnavilor si dietele indicate de asistentul dietetician, con</w:t>
      </w:r>
      <w:r w:rsidR="00D20C3B" w:rsidRPr="00CA2619">
        <w:rPr>
          <w:rFonts w:ascii="Times New Roman" w:hAnsi="Times New Roman"/>
          <w:sz w:val="24"/>
          <w:szCs w:val="24"/>
        </w:rPr>
        <w:t>form referat</w:t>
      </w:r>
      <w:r w:rsidRPr="00CA2619">
        <w:rPr>
          <w:rFonts w:ascii="Times New Roman" w:hAnsi="Times New Roman"/>
          <w:sz w:val="24"/>
          <w:szCs w:val="24"/>
        </w:rPr>
        <w:t>ului aprobat</w:t>
      </w:r>
    </w:p>
    <w:p w:rsidR="00190F9D" w:rsidRPr="00CA2619" w:rsidRDefault="00190F9D" w:rsidP="00654ECE">
      <w:pPr>
        <w:keepNext/>
        <w:widowControl w:val="0"/>
        <w:numPr>
          <w:ilvl w:val="0"/>
          <w:numId w:val="83"/>
        </w:numPr>
        <w:autoSpaceDE w:val="0"/>
        <w:autoSpaceDN w:val="0"/>
        <w:adjustRightInd w:val="0"/>
        <w:spacing w:after="0" w:line="360" w:lineRule="auto"/>
        <w:ind w:left="634"/>
        <w:jc w:val="both"/>
        <w:rPr>
          <w:rFonts w:ascii="Times New Roman" w:hAnsi="Times New Roman"/>
          <w:b/>
          <w:bCs/>
          <w:sz w:val="24"/>
          <w:szCs w:val="24"/>
          <w:u w:val="single"/>
        </w:rPr>
      </w:pPr>
      <w:r w:rsidRPr="00CA2619">
        <w:rPr>
          <w:rFonts w:ascii="Times New Roman" w:hAnsi="Times New Roman"/>
          <w:sz w:val="24"/>
          <w:szCs w:val="24"/>
        </w:rPr>
        <w:t>Distribuie si portioneaza hrana la sectiile de bolnavi, potrivit graficului de distributie</w:t>
      </w:r>
    </w:p>
    <w:p w:rsidR="00190F9D" w:rsidRPr="00CA2619" w:rsidRDefault="00190F9D" w:rsidP="00654ECE">
      <w:pPr>
        <w:keepNext/>
        <w:widowControl w:val="0"/>
        <w:numPr>
          <w:ilvl w:val="0"/>
          <w:numId w:val="83"/>
        </w:numPr>
        <w:autoSpaceDE w:val="0"/>
        <w:autoSpaceDN w:val="0"/>
        <w:adjustRightInd w:val="0"/>
        <w:spacing w:after="0" w:line="360" w:lineRule="auto"/>
        <w:ind w:left="634"/>
        <w:jc w:val="both"/>
        <w:rPr>
          <w:rFonts w:ascii="Times New Roman" w:hAnsi="Times New Roman"/>
          <w:b/>
          <w:bCs/>
          <w:sz w:val="24"/>
          <w:szCs w:val="24"/>
          <w:u w:val="single"/>
        </w:rPr>
      </w:pPr>
      <w:r w:rsidRPr="00CA2619">
        <w:rPr>
          <w:rFonts w:ascii="Times New Roman" w:hAnsi="Times New Roman"/>
          <w:sz w:val="24"/>
          <w:szCs w:val="24"/>
        </w:rPr>
        <w:t>Apreciaza starea si calitatea alimentelor si produselor in procesul de preparare</w:t>
      </w:r>
    </w:p>
    <w:p w:rsidR="00190F9D" w:rsidRPr="00CA2619" w:rsidRDefault="00190F9D" w:rsidP="00654ECE">
      <w:pPr>
        <w:keepNext/>
        <w:widowControl w:val="0"/>
        <w:numPr>
          <w:ilvl w:val="0"/>
          <w:numId w:val="83"/>
        </w:numPr>
        <w:autoSpaceDE w:val="0"/>
        <w:autoSpaceDN w:val="0"/>
        <w:adjustRightInd w:val="0"/>
        <w:spacing w:after="0" w:line="360" w:lineRule="auto"/>
        <w:ind w:left="634"/>
        <w:rPr>
          <w:rFonts w:ascii="Times New Roman" w:hAnsi="Times New Roman"/>
          <w:b/>
          <w:bCs/>
          <w:sz w:val="24"/>
          <w:szCs w:val="24"/>
          <w:u w:val="single"/>
        </w:rPr>
      </w:pPr>
      <w:r w:rsidRPr="00CA2619">
        <w:rPr>
          <w:rFonts w:ascii="Times New Roman" w:hAnsi="Times New Roman"/>
          <w:sz w:val="24"/>
          <w:szCs w:val="24"/>
        </w:rPr>
        <w:t xml:space="preserve"> Participa la distribuirea mesei de pranz si seara </w:t>
      </w:r>
    </w:p>
    <w:p w:rsidR="00190F9D" w:rsidRPr="00CA2619" w:rsidRDefault="00190F9D" w:rsidP="008F173C">
      <w:pPr>
        <w:keepNext/>
        <w:widowControl w:val="0"/>
        <w:numPr>
          <w:ilvl w:val="0"/>
          <w:numId w:val="83"/>
        </w:numPr>
        <w:tabs>
          <w:tab w:val="clear" w:pos="630"/>
          <w:tab w:val="num" w:pos="0"/>
        </w:tabs>
        <w:autoSpaceDE w:val="0"/>
        <w:autoSpaceDN w:val="0"/>
        <w:adjustRightInd w:val="0"/>
        <w:spacing w:after="0" w:line="360" w:lineRule="auto"/>
        <w:ind w:left="0" w:firstLine="274"/>
        <w:rPr>
          <w:rFonts w:ascii="Times New Roman" w:hAnsi="Times New Roman"/>
          <w:b/>
          <w:bCs/>
          <w:sz w:val="24"/>
          <w:szCs w:val="24"/>
          <w:u w:val="single"/>
        </w:rPr>
      </w:pPr>
      <w:r w:rsidRPr="00CA2619">
        <w:rPr>
          <w:rFonts w:ascii="Times New Roman" w:hAnsi="Times New Roman"/>
          <w:sz w:val="24"/>
          <w:szCs w:val="24"/>
        </w:rPr>
        <w:t xml:space="preserve">Bucatarul portioneaza mancarea pe care o are in primire conform listei zilnice de alimentatie </w:t>
      </w:r>
      <w:r w:rsidRPr="00CA2619">
        <w:rPr>
          <w:rFonts w:ascii="Times New Roman" w:hAnsi="Times New Roman"/>
          <w:sz w:val="24"/>
          <w:szCs w:val="24"/>
        </w:rPr>
        <w:lastRenderedPageBreak/>
        <w:t>aflata in sectorul de bucatarie</w:t>
      </w:r>
    </w:p>
    <w:p w:rsidR="00190F9D" w:rsidRPr="00CA2619" w:rsidRDefault="00190F9D" w:rsidP="008F173C">
      <w:pPr>
        <w:keepNext/>
        <w:widowControl w:val="0"/>
        <w:numPr>
          <w:ilvl w:val="0"/>
          <w:numId w:val="83"/>
        </w:numPr>
        <w:tabs>
          <w:tab w:val="clear" w:pos="630"/>
          <w:tab w:val="num" w:pos="0"/>
        </w:tabs>
        <w:autoSpaceDE w:val="0"/>
        <w:autoSpaceDN w:val="0"/>
        <w:adjustRightInd w:val="0"/>
        <w:spacing w:after="0" w:line="360" w:lineRule="auto"/>
        <w:ind w:left="0" w:firstLine="270"/>
        <w:rPr>
          <w:rFonts w:ascii="Times New Roman" w:hAnsi="Times New Roman"/>
          <w:bCs/>
          <w:sz w:val="24"/>
          <w:szCs w:val="24"/>
        </w:rPr>
      </w:pPr>
      <w:r w:rsidRPr="00CA2619">
        <w:rPr>
          <w:rFonts w:ascii="Times New Roman" w:hAnsi="Times New Roman"/>
          <w:bCs/>
          <w:sz w:val="24"/>
          <w:szCs w:val="24"/>
        </w:rPr>
        <w:t>Verifica calitatea prepartelor pregatite, testeaza prospetimea materiilor prime, verifica termenul de valabilitate al alimentelor</w:t>
      </w:r>
    </w:p>
    <w:p w:rsidR="00190F9D" w:rsidRPr="00CA2619" w:rsidRDefault="00190F9D" w:rsidP="008F173C">
      <w:pPr>
        <w:keepNext/>
        <w:widowControl w:val="0"/>
        <w:numPr>
          <w:ilvl w:val="0"/>
          <w:numId w:val="83"/>
        </w:numPr>
        <w:tabs>
          <w:tab w:val="clear" w:pos="630"/>
          <w:tab w:val="num" w:pos="0"/>
        </w:tabs>
        <w:autoSpaceDE w:val="0"/>
        <w:autoSpaceDN w:val="0"/>
        <w:adjustRightInd w:val="0"/>
        <w:spacing w:after="0" w:line="360" w:lineRule="auto"/>
        <w:ind w:left="0" w:firstLine="270"/>
        <w:rPr>
          <w:rFonts w:ascii="Times New Roman" w:hAnsi="Times New Roman"/>
          <w:sz w:val="24"/>
          <w:szCs w:val="24"/>
        </w:rPr>
      </w:pPr>
      <w:r w:rsidRPr="00CA2619">
        <w:rPr>
          <w:rFonts w:ascii="Times New Roman" w:hAnsi="Times New Roman"/>
          <w:sz w:val="24"/>
          <w:szCs w:val="24"/>
          <w:shd w:val="clear" w:color="auto" w:fill="FFFFFF"/>
        </w:rPr>
        <w:t xml:space="preserve"> </w:t>
      </w:r>
      <w:r w:rsidRPr="00CA2619">
        <w:rPr>
          <w:rFonts w:ascii="Times New Roman" w:hAnsi="Times New Roman"/>
          <w:sz w:val="24"/>
          <w:szCs w:val="24"/>
        </w:rPr>
        <w:t>Raspunde  de luarea si pastrarea de probelor de alimente 48  de ore, cite o proba din fiecare mancare gatita,cu data ora si semnatura</w:t>
      </w:r>
    </w:p>
    <w:p w:rsidR="00190F9D" w:rsidRPr="00CA2619" w:rsidRDefault="00190F9D" w:rsidP="008F173C">
      <w:pPr>
        <w:numPr>
          <w:ilvl w:val="0"/>
          <w:numId w:val="83"/>
        </w:numPr>
        <w:tabs>
          <w:tab w:val="clear" w:pos="630"/>
          <w:tab w:val="num" w:pos="0"/>
        </w:tabs>
        <w:spacing w:after="0" w:line="360" w:lineRule="auto"/>
        <w:ind w:left="0" w:firstLine="270"/>
        <w:rPr>
          <w:rFonts w:ascii="Times New Roman" w:hAnsi="Times New Roman"/>
          <w:sz w:val="24"/>
          <w:szCs w:val="24"/>
        </w:rPr>
      </w:pPr>
      <w:r w:rsidRPr="00CA2619">
        <w:rPr>
          <w:rFonts w:ascii="Times New Roman" w:hAnsi="Times New Roman"/>
          <w:sz w:val="24"/>
          <w:szCs w:val="24"/>
        </w:rPr>
        <w:t xml:space="preserve"> Probele se vor pastra in recipiente perfect curatate, avand inscrise la exterior continutul si data prepararii, depozitarea facandu-se intr-un spatiu frigorific</w:t>
      </w:r>
    </w:p>
    <w:p w:rsidR="00190F9D" w:rsidRPr="00CA2619" w:rsidRDefault="00190F9D" w:rsidP="008F173C">
      <w:pPr>
        <w:numPr>
          <w:ilvl w:val="0"/>
          <w:numId w:val="83"/>
        </w:numPr>
        <w:tabs>
          <w:tab w:val="clear" w:pos="630"/>
          <w:tab w:val="num" w:pos="0"/>
        </w:tabs>
        <w:spacing w:after="0" w:line="360" w:lineRule="auto"/>
        <w:ind w:left="0" w:firstLine="270"/>
        <w:rPr>
          <w:rFonts w:ascii="Times New Roman" w:hAnsi="Times New Roman"/>
          <w:sz w:val="24"/>
          <w:szCs w:val="24"/>
        </w:rPr>
      </w:pPr>
      <w:r w:rsidRPr="00CA2619">
        <w:rPr>
          <w:rFonts w:ascii="Times New Roman" w:hAnsi="Times New Roman"/>
          <w:sz w:val="24"/>
          <w:szCs w:val="24"/>
        </w:rPr>
        <w:t xml:space="preserve">Programul de distribuire a mesei </w:t>
      </w:r>
      <w:r w:rsidR="00C57907" w:rsidRPr="00CA2619">
        <w:rPr>
          <w:rFonts w:ascii="Times New Roman" w:hAnsi="Times New Roman"/>
          <w:sz w:val="24"/>
          <w:szCs w:val="24"/>
        </w:rPr>
        <w:t>pentru pacienti  si medicu</w:t>
      </w:r>
      <w:r w:rsidR="00C1432B" w:rsidRPr="00CA2619">
        <w:rPr>
          <w:rFonts w:ascii="Times New Roman" w:hAnsi="Times New Roman"/>
          <w:sz w:val="24"/>
          <w:szCs w:val="24"/>
        </w:rPr>
        <w:t xml:space="preserve">l de garda , </w:t>
      </w:r>
      <w:r w:rsidRPr="00CA2619">
        <w:rPr>
          <w:rFonts w:ascii="Times New Roman" w:hAnsi="Times New Roman"/>
          <w:sz w:val="24"/>
          <w:szCs w:val="24"/>
        </w:rPr>
        <w:t>se respecta intocmai, dupa cum urmeaza:</w:t>
      </w:r>
    </w:p>
    <w:p w:rsidR="00190F9D" w:rsidRPr="00CA2619" w:rsidRDefault="00190F9D" w:rsidP="00654ECE">
      <w:pPr>
        <w:numPr>
          <w:ilvl w:val="0"/>
          <w:numId w:val="136"/>
        </w:numPr>
        <w:spacing w:after="0" w:line="360" w:lineRule="auto"/>
        <w:rPr>
          <w:rFonts w:ascii="Times New Roman" w:hAnsi="Times New Roman"/>
          <w:sz w:val="24"/>
          <w:szCs w:val="24"/>
        </w:rPr>
      </w:pPr>
      <w:r w:rsidRPr="00CA2619">
        <w:rPr>
          <w:rFonts w:ascii="Times New Roman" w:hAnsi="Times New Roman"/>
          <w:sz w:val="24"/>
          <w:szCs w:val="24"/>
        </w:rPr>
        <w:t>Micul dejun          7.30</w:t>
      </w:r>
      <w:r w:rsidR="00A55D24" w:rsidRPr="00CA2619">
        <w:rPr>
          <w:rFonts w:ascii="Times New Roman" w:hAnsi="Times New Roman"/>
          <w:sz w:val="24"/>
          <w:szCs w:val="24"/>
        </w:rPr>
        <w:t xml:space="preserve"> </w:t>
      </w:r>
      <w:r w:rsidRPr="00CA2619">
        <w:rPr>
          <w:rFonts w:ascii="Times New Roman" w:hAnsi="Times New Roman"/>
          <w:sz w:val="24"/>
          <w:szCs w:val="24"/>
        </w:rPr>
        <w:t>-</w:t>
      </w:r>
      <w:r w:rsidR="00A55D24" w:rsidRPr="00CA2619">
        <w:rPr>
          <w:rFonts w:ascii="Times New Roman" w:hAnsi="Times New Roman"/>
          <w:sz w:val="24"/>
          <w:szCs w:val="24"/>
        </w:rPr>
        <w:t xml:space="preserve"> </w:t>
      </w:r>
      <w:r w:rsidRPr="00CA2619">
        <w:rPr>
          <w:rFonts w:ascii="Times New Roman" w:hAnsi="Times New Roman"/>
          <w:sz w:val="24"/>
          <w:szCs w:val="24"/>
        </w:rPr>
        <w:t>8.30</w:t>
      </w:r>
    </w:p>
    <w:p w:rsidR="00190F9D" w:rsidRPr="00CA2619" w:rsidRDefault="00190F9D" w:rsidP="00654ECE">
      <w:pPr>
        <w:numPr>
          <w:ilvl w:val="0"/>
          <w:numId w:val="136"/>
        </w:numPr>
        <w:spacing w:after="0" w:line="360" w:lineRule="auto"/>
        <w:rPr>
          <w:rFonts w:ascii="Times New Roman" w:hAnsi="Times New Roman"/>
          <w:sz w:val="24"/>
          <w:szCs w:val="24"/>
        </w:rPr>
      </w:pPr>
      <w:r w:rsidRPr="00CA2619">
        <w:rPr>
          <w:rFonts w:ascii="Times New Roman" w:hAnsi="Times New Roman"/>
          <w:sz w:val="24"/>
          <w:szCs w:val="24"/>
        </w:rPr>
        <w:t xml:space="preserve">Masa de pranz   </w:t>
      </w:r>
      <w:r w:rsidR="00A55D24" w:rsidRPr="00CA2619">
        <w:rPr>
          <w:rFonts w:ascii="Times New Roman" w:hAnsi="Times New Roman"/>
          <w:sz w:val="24"/>
          <w:szCs w:val="24"/>
        </w:rPr>
        <w:t xml:space="preserve"> </w:t>
      </w:r>
      <w:r w:rsidRPr="00CA2619">
        <w:rPr>
          <w:rFonts w:ascii="Times New Roman" w:hAnsi="Times New Roman"/>
          <w:sz w:val="24"/>
          <w:szCs w:val="24"/>
        </w:rPr>
        <w:t>13.00</w:t>
      </w:r>
      <w:r w:rsidR="00A55D24" w:rsidRPr="00CA2619">
        <w:rPr>
          <w:rFonts w:ascii="Times New Roman" w:hAnsi="Times New Roman"/>
          <w:sz w:val="24"/>
          <w:szCs w:val="24"/>
        </w:rPr>
        <w:t xml:space="preserve"> </w:t>
      </w:r>
      <w:r w:rsidRPr="00CA2619">
        <w:rPr>
          <w:rFonts w:ascii="Times New Roman" w:hAnsi="Times New Roman"/>
          <w:sz w:val="24"/>
          <w:szCs w:val="24"/>
        </w:rPr>
        <w:t>-</w:t>
      </w:r>
      <w:r w:rsidR="00A55D24" w:rsidRPr="00CA2619">
        <w:rPr>
          <w:rFonts w:ascii="Times New Roman" w:hAnsi="Times New Roman"/>
          <w:sz w:val="24"/>
          <w:szCs w:val="24"/>
        </w:rPr>
        <w:t xml:space="preserve"> </w:t>
      </w:r>
      <w:r w:rsidRPr="00CA2619">
        <w:rPr>
          <w:rFonts w:ascii="Times New Roman" w:hAnsi="Times New Roman"/>
          <w:sz w:val="24"/>
          <w:szCs w:val="24"/>
        </w:rPr>
        <w:t>14.00</w:t>
      </w:r>
    </w:p>
    <w:p w:rsidR="00190F9D" w:rsidRPr="00CA2619" w:rsidRDefault="00A55D24" w:rsidP="00654ECE">
      <w:pPr>
        <w:numPr>
          <w:ilvl w:val="0"/>
          <w:numId w:val="136"/>
        </w:numPr>
        <w:spacing w:after="0" w:line="360" w:lineRule="auto"/>
        <w:rPr>
          <w:rFonts w:ascii="Times New Roman" w:hAnsi="Times New Roman"/>
          <w:sz w:val="24"/>
          <w:szCs w:val="24"/>
        </w:rPr>
      </w:pPr>
      <w:r w:rsidRPr="00CA2619">
        <w:rPr>
          <w:rFonts w:ascii="Times New Roman" w:hAnsi="Times New Roman"/>
          <w:sz w:val="24"/>
          <w:szCs w:val="24"/>
        </w:rPr>
        <w:t xml:space="preserve">Cina </w:t>
      </w:r>
      <w:r w:rsidR="00190F9D" w:rsidRPr="00CA2619">
        <w:rPr>
          <w:rFonts w:ascii="Times New Roman" w:hAnsi="Times New Roman"/>
          <w:sz w:val="24"/>
          <w:szCs w:val="24"/>
        </w:rPr>
        <w:t xml:space="preserve">                  </w:t>
      </w:r>
      <w:r w:rsidRPr="00CA2619">
        <w:rPr>
          <w:rFonts w:ascii="Times New Roman" w:hAnsi="Times New Roman"/>
          <w:sz w:val="24"/>
          <w:szCs w:val="24"/>
        </w:rPr>
        <w:t xml:space="preserve"> </w:t>
      </w:r>
      <w:r w:rsidR="00190F9D" w:rsidRPr="00CA2619">
        <w:rPr>
          <w:rFonts w:ascii="Times New Roman" w:hAnsi="Times New Roman"/>
          <w:sz w:val="24"/>
          <w:szCs w:val="24"/>
        </w:rPr>
        <w:t>18.00</w:t>
      </w:r>
      <w:r w:rsidRPr="00CA2619">
        <w:rPr>
          <w:rFonts w:ascii="Times New Roman" w:hAnsi="Times New Roman"/>
          <w:sz w:val="24"/>
          <w:szCs w:val="24"/>
        </w:rPr>
        <w:t xml:space="preserve"> </w:t>
      </w:r>
      <w:r w:rsidR="00190F9D" w:rsidRPr="00CA2619">
        <w:rPr>
          <w:rFonts w:ascii="Times New Roman" w:hAnsi="Times New Roman"/>
          <w:sz w:val="24"/>
          <w:szCs w:val="24"/>
        </w:rPr>
        <w:t>-</w:t>
      </w:r>
      <w:r w:rsidRPr="00CA2619">
        <w:rPr>
          <w:rFonts w:ascii="Times New Roman" w:hAnsi="Times New Roman"/>
          <w:sz w:val="24"/>
          <w:szCs w:val="24"/>
        </w:rPr>
        <w:t xml:space="preserve"> </w:t>
      </w:r>
      <w:r w:rsidR="00190F9D" w:rsidRPr="00CA2619">
        <w:rPr>
          <w:rFonts w:ascii="Times New Roman" w:hAnsi="Times New Roman"/>
          <w:sz w:val="24"/>
          <w:szCs w:val="24"/>
        </w:rPr>
        <w:t>19.00</w:t>
      </w:r>
    </w:p>
    <w:p w:rsidR="00190F9D" w:rsidRPr="00CA2619" w:rsidRDefault="008F173C" w:rsidP="00654ECE">
      <w:pPr>
        <w:numPr>
          <w:ilvl w:val="0"/>
          <w:numId w:val="83"/>
        </w:numPr>
        <w:spacing w:after="0" w:line="360" w:lineRule="auto"/>
        <w:rPr>
          <w:rFonts w:ascii="Times New Roman" w:hAnsi="Times New Roman"/>
          <w:sz w:val="24"/>
          <w:szCs w:val="24"/>
        </w:rPr>
      </w:pPr>
      <w:r w:rsidRPr="00CA2619">
        <w:rPr>
          <w:rFonts w:ascii="Times New Roman" w:hAnsi="Times New Roman"/>
          <w:sz w:val="24"/>
          <w:szCs w:val="24"/>
        </w:rPr>
        <w:t>Respecta normele de pastrare</w:t>
      </w:r>
      <w:r w:rsidR="00190F9D" w:rsidRPr="00CA2619">
        <w:rPr>
          <w:rFonts w:ascii="Times New Roman" w:hAnsi="Times New Roman"/>
          <w:sz w:val="24"/>
          <w:szCs w:val="24"/>
        </w:rPr>
        <w:t>, preperare si distributie a alimentelor</w:t>
      </w:r>
    </w:p>
    <w:p w:rsidR="00190F9D" w:rsidRPr="00CA2619" w:rsidRDefault="00190F9D" w:rsidP="00654ECE">
      <w:pPr>
        <w:numPr>
          <w:ilvl w:val="0"/>
          <w:numId w:val="83"/>
        </w:numPr>
        <w:spacing w:after="0" w:line="360" w:lineRule="auto"/>
        <w:rPr>
          <w:rFonts w:ascii="Times New Roman" w:hAnsi="Times New Roman"/>
          <w:sz w:val="24"/>
          <w:szCs w:val="24"/>
        </w:rPr>
      </w:pPr>
      <w:r w:rsidRPr="00CA2619">
        <w:rPr>
          <w:rFonts w:ascii="Times New Roman" w:hAnsi="Times New Roman"/>
          <w:sz w:val="24"/>
          <w:szCs w:val="24"/>
        </w:rPr>
        <w:t>Respecta regulile de igiena sanitara</w:t>
      </w:r>
    </w:p>
    <w:p w:rsidR="00190F9D" w:rsidRPr="00CA2619" w:rsidRDefault="00190F9D" w:rsidP="00E53796">
      <w:pPr>
        <w:numPr>
          <w:ilvl w:val="0"/>
          <w:numId w:val="83"/>
        </w:numPr>
        <w:tabs>
          <w:tab w:val="clear" w:pos="630"/>
          <w:tab w:val="num" w:pos="0"/>
        </w:tabs>
        <w:spacing w:after="0" w:line="360" w:lineRule="auto"/>
        <w:ind w:left="0" w:firstLine="270"/>
        <w:jc w:val="both"/>
        <w:rPr>
          <w:rFonts w:ascii="Times New Roman" w:hAnsi="Times New Roman"/>
          <w:sz w:val="24"/>
          <w:szCs w:val="24"/>
        </w:rPr>
      </w:pPr>
      <w:r w:rsidRPr="00CA2619">
        <w:rPr>
          <w:rFonts w:ascii="Times New Roman" w:hAnsi="Times New Roman"/>
          <w:sz w:val="24"/>
          <w:szCs w:val="24"/>
        </w:rPr>
        <w:t xml:space="preserve">La sfarsitul zilei, dupa servirea cinei, intreg personalul bucatariei va efectua curatenia blocului alimentar </w:t>
      </w:r>
    </w:p>
    <w:p w:rsidR="00190F9D" w:rsidRPr="00CA2619" w:rsidRDefault="00190F9D" w:rsidP="00E53796">
      <w:pPr>
        <w:numPr>
          <w:ilvl w:val="0"/>
          <w:numId w:val="83"/>
        </w:numPr>
        <w:tabs>
          <w:tab w:val="clear" w:pos="630"/>
          <w:tab w:val="num" w:pos="0"/>
        </w:tabs>
        <w:spacing w:after="0" w:line="360" w:lineRule="auto"/>
        <w:ind w:left="0" w:firstLine="270"/>
        <w:jc w:val="both"/>
        <w:rPr>
          <w:rFonts w:ascii="Times New Roman" w:hAnsi="Times New Roman"/>
          <w:sz w:val="24"/>
          <w:szCs w:val="24"/>
        </w:rPr>
      </w:pPr>
      <w:r w:rsidRPr="00CA2619">
        <w:rPr>
          <w:rFonts w:ascii="Times New Roman" w:hAnsi="Times New Roman"/>
          <w:sz w:val="24"/>
          <w:szCs w:val="24"/>
        </w:rPr>
        <w:t>Bucatarul isi va efectua controlul medical periodic si va fi supus examinarii medicale ori de cate ori se imbolnaveste, efectuand toate vaccinarile prevazute de normele Ministerului Sanatatii ;</w:t>
      </w:r>
    </w:p>
    <w:p w:rsidR="00190F9D" w:rsidRPr="00CA2619" w:rsidRDefault="00190F9D" w:rsidP="00E53796">
      <w:pPr>
        <w:numPr>
          <w:ilvl w:val="0"/>
          <w:numId w:val="83"/>
        </w:numPr>
        <w:spacing w:after="0" w:line="360" w:lineRule="auto"/>
        <w:jc w:val="both"/>
        <w:rPr>
          <w:rFonts w:ascii="Times New Roman" w:hAnsi="Times New Roman"/>
          <w:sz w:val="24"/>
          <w:szCs w:val="24"/>
          <w:lang w:val="sv-SE"/>
        </w:rPr>
      </w:pPr>
      <w:r w:rsidRPr="00CA2619">
        <w:rPr>
          <w:rFonts w:ascii="Times New Roman" w:hAnsi="Times New Roman"/>
          <w:sz w:val="24"/>
          <w:szCs w:val="24"/>
          <w:lang w:val="sv-SE"/>
        </w:rPr>
        <w:t>Tinuta obligatorie trebuie sa cuprinda echipamentul de protectie(halat ,boneta,incaltaminte)</w:t>
      </w:r>
    </w:p>
    <w:p w:rsidR="00190F9D" w:rsidRPr="00CA2619" w:rsidRDefault="00190F9D" w:rsidP="00E53796">
      <w:pPr>
        <w:numPr>
          <w:ilvl w:val="0"/>
          <w:numId w:val="83"/>
        </w:numPr>
        <w:spacing w:after="0" w:line="360" w:lineRule="auto"/>
        <w:jc w:val="both"/>
        <w:rPr>
          <w:rFonts w:ascii="Times New Roman" w:hAnsi="Times New Roman"/>
          <w:sz w:val="24"/>
          <w:szCs w:val="24"/>
        </w:rPr>
      </w:pPr>
      <w:r w:rsidRPr="00CA2619">
        <w:rPr>
          <w:rFonts w:ascii="Times New Roman" w:hAnsi="Times New Roman"/>
          <w:sz w:val="24"/>
          <w:szCs w:val="24"/>
        </w:rPr>
        <w:t>Orice aliment suspect va fi pus deoparte, sezizandu-se asistenta die</w:t>
      </w:r>
      <w:r w:rsidR="0046323E" w:rsidRPr="00CA2619">
        <w:rPr>
          <w:rFonts w:ascii="Times New Roman" w:hAnsi="Times New Roman"/>
          <w:sz w:val="24"/>
          <w:szCs w:val="24"/>
        </w:rPr>
        <w:t>tician</w:t>
      </w:r>
    </w:p>
    <w:p w:rsidR="00190F9D" w:rsidRPr="00CA2619" w:rsidRDefault="00190F9D" w:rsidP="00E53796">
      <w:pPr>
        <w:numPr>
          <w:ilvl w:val="0"/>
          <w:numId w:val="83"/>
        </w:numPr>
        <w:spacing w:after="0" w:line="360" w:lineRule="auto"/>
        <w:jc w:val="both"/>
        <w:rPr>
          <w:rFonts w:ascii="Times New Roman" w:hAnsi="Times New Roman"/>
          <w:sz w:val="24"/>
          <w:szCs w:val="24"/>
        </w:rPr>
      </w:pPr>
      <w:r w:rsidRPr="00CA2619">
        <w:rPr>
          <w:rFonts w:ascii="Times New Roman" w:hAnsi="Times New Roman"/>
          <w:sz w:val="24"/>
          <w:szCs w:val="24"/>
        </w:rPr>
        <w:t>Eliberarea alimentelor din bucatarie se face numai cu avizul asistentului dietician</w:t>
      </w:r>
    </w:p>
    <w:p w:rsidR="00190F9D" w:rsidRPr="00CA2619" w:rsidRDefault="00190F9D" w:rsidP="00E53796">
      <w:pPr>
        <w:numPr>
          <w:ilvl w:val="0"/>
          <w:numId w:val="83"/>
        </w:numPr>
        <w:tabs>
          <w:tab w:val="clear" w:pos="630"/>
          <w:tab w:val="num" w:pos="0"/>
        </w:tabs>
        <w:spacing w:after="0" w:line="360" w:lineRule="auto"/>
        <w:ind w:left="0" w:firstLine="270"/>
        <w:jc w:val="both"/>
        <w:rPr>
          <w:rFonts w:ascii="Times New Roman" w:hAnsi="Times New Roman"/>
          <w:sz w:val="24"/>
          <w:szCs w:val="24"/>
        </w:rPr>
      </w:pPr>
      <w:r w:rsidRPr="00CA2619">
        <w:rPr>
          <w:rFonts w:ascii="Times New Roman" w:hAnsi="Times New Roman"/>
          <w:sz w:val="24"/>
          <w:szCs w:val="24"/>
        </w:rPr>
        <w:t>Predarea-primirea alimentelor de la magazia unitatii se</w:t>
      </w:r>
      <w:r w:rsidR="008F173C" w:rsidRPr="00CA2619">
        <w:rPr>
          <w:rFonts w:ascii="Times New Roman" w:hAnsi="Times New Roman"/>
          <w:sz w:val="24"/>
          <w:szCs w:val="24"/>
        </w:rPr>
        <w:t xml:space="preserve"> face pe baza listei zilnice de </w:t>
      </w:r>
      <w:r w:rsidRPr="00CA2619">
        <w:rPr>
          <w:rFonts w:ascii="Times New Roman" w:hAnsi="Times New Roman"/>
          <w:sz w:val="24"/>
          <w:szCs w:val="24"/>
        </w:rPr>
        <w:t>alimentatie in prezenta medicului de garda si a bucatarului care vor verifica calitatea alimentelor</w:t>
      </w:r>
    </w:p>
    <w:p w:rsidR="00190F9D" w:rsidRPr="00CA2619" w:rsidRDefault="00190F9D" w:rsidP="00E53796">
      <w:pPr>
        <w:numPr>
          <w:ilvl w:val="0"/>
          <w:numId w:val="83"/>
        </w:numPr>
        <w:spacing w:after="0" w:line="360" w:lineRule="auto"/>
        <w:jc w:val="both"/>
        <w:rPr>
          <w:rFonts w:ascii="Times New Roman" w:hAnsi="Times New Roman"/>
          <w:sz w:val="24"/>
          <w:szCs w:val="24"/>
        </w:rPr>
      </w:pPr>
      <w:r w:rsidRPr="00CA2619">
        <w:rPr>
          <w:rFonts w:ascii="Times New Roman" w:hAnsi="Times New Roman"/>
          <w:sz w:val="24"/>
          <w:szCs w:val="24"/>
        </w:rPr>
        <w:t>Respecta tinuta corespunzatoare, obligatorie in tot timpul serviciului</w:t>
      </w:r>
    </w:p>
    <w:p w:rsidR="00190F9D" w:rsidRPr="00CA2619" w:rsidRDefault="00190F9D" w:rsidP="00654ECE">
      <w:pPr>
        <w:numPr>
          <w:ilvl w:val="0"/>
          <w:numId w:val="83"/>
        </w:numPr>
        <w:spacing w:after="0" w:line="360" w:lineRule="auto"/>
        <w:rPr>
          <w:rFonts w:ascii="Times New Roman" w:hAnsi="Times New Roman"/>
          <w:sz w:val="24"/>
          <w:szCs w:val="24"/>
        </w:rPr>
      </w:pPr>
      <w:r w:rsidRPr="00CA2619">
        <w:rPr>
          <w:rFonts w:ascii="Times New Roman" w:hAnsi="Times New Roman"/>
          <w:sz w:val="24"/>
          <w:szCs w:val="24"/>
        </w:rPr>
        <w:t xml:space="preserve">Favorizeaza un climat de disciplina si intelegere in timpul programului cu intreg personalul </w:t>
      </w:r>
    </w:p>
    <w:p w:rsidR="00190F9D" w:rsidRPr="00CA2619" w:rsidRDefault="00190F9D" w:rsidP="008F173C">
      <w:pPr>
        <w:numPr>
          <w:ilvl w:val="0"/>
          <w:numId w:val="83"/>
        </w:numPr>
        <w:tabs>
          <w:tab w:val="clear" w:pos="630"/>
        </w:tabs>
        <w:spacing w:after="0" w:line="360" w:lineRule="auto"/>
        <w:ind w:left="0" w:firstLine="360"/>
        <w:jc w:val="both"/>
        <w:rPr>
          <w:rFonts w:ascii="Times New Roman" w:hAnsi="Times New Roman"/>
          <w:sz w:val="24"/>
          <w:szCs w:val="24"/>
        </w:rPr>
      </w:pPr>
      <w:r w:rsidRPr="00CA2619">
        <w:rPr>
          <w:rFonts w:ascii="Times New Roman" w:hAnsi="Times New Roman"/>
          <w:sz w:val="24"/>
          <w:szCs w:val="24"/>
        </w:rPr>
        <w:t>Transporta gunoiul si reziduril</w:t>
      </w:r>
      <w:r w:rsidR="00F116EB" w:rsidRPr="00CA2619">
        <w:rPr>
          <w:rFonts w:ascii="Times New Roman" w:hAnsi="Times New Roman"/>
          <w:sz w:val="24"/>
          <w:szCs w:val="24"/>
        </w:rPr>
        <w:t>e alimentare la tancul de gunoi</w:t>
      </w:r>
      <w:r w:rsidRPr="00CA2619">
        <w:rPr>
          <w:rFonts w:ascii="Times New Roman" w:hAnsi="Times New Roman"/>
          <w:sz w:val="24"/>
          <w:szCs w:val="24"/>
        </w:rPr>
        <w:t>, in</w:t>
      </w:r>
      <w:r w:rsidR="00F116EB" w:rsidRPr="00CA2619">
        <w:rPr>
          <w:rFonts w:ascii="Times New Roman" w:hAnsi="Times New Roman"/>
          <w:sz w:val="24"/>
          <w:szCs w:val="24"/>
        </w:rPr>
        <w:t xml:space="preserve"> conditii       corespunzatoare</w:t>
      </w:r>
      <w:r w:rsidRPr="00CA2619">
        <w:rPr>
          <w:rFonts w:ascii="Times New Roman" w:hAnsi="Times New Roman"/>
          <w:sz w:val="24"/>
          <w:szCs w:val="24"/>
        </w:rPr>
        <w:t>, raspunde de depunerea lor corecta in recipiente , curata si dezinfecteaza vasele in care se pastreaza sau transporta gunoiul ;</w:t>
      </w:r>
    </w:p>
    <w:p w:rsidR="00190F9D" w:rsidRPr="00CA2619" w:rsidRDefault="00190F9D" w:rsidP="008F173C">
      <w:pPr>
        <w:spacing w:after="0" w:line="360" w:lineRule="auto"/>
        <w:ind w:firstLine="360"/>
        <w:jc w:val="both"/>
        <w:rPr>
          <w:rFonts w:ascii="Times New Roman" w:hAnsi="Times New Roman"/>
          <w:sz w:val="24"/>
          <w:szCs w:val="24"/>
        </w:rPr>
      </w:pPr>
      <w:r w:rsidRPr="00CA2619">
        <w:rPr>
          <w:rFonts w:ascii="Times New Roman" w:hAnsi="Times New Roman"/>
          <w:sz w:val="24"/>
          <w:szCs w:val="24"/>
        </w:rPr>
        <w:t>-   Raspunde de pastrarea in bune conditii  a materialelor de curaten</w:t>
      </w:r>
      <w:r w:rsidR="008F173C" w:rsidRPr="00CA2619">
        <w:rPr>
          <w:rFonts w:ascii="Times New Roman" w:hAnsi="Times New Roman"/>
          <w:sz w:val="24"/>
          <w:szCs w:val="24"/>
        </w:rPr>
        <w:t>ie ce le are personal in grija</w:t>
      </w:r>
      <w:r w:rsidRPr="00CA2619">
        <w:rPr>
          <w:rFonts w:ascii="Times New Roman" w:hAnsi="Times New Roman"/>
          <w:sz w:val="24"/>
          <w:szCs w:val="24"/>
        </w:rPr>
        <w:t>, precum si a celor care se folosesc in comun ;</w:t>
      </w:r>
    </w:p>
    <w:p w:rsidR="00190F9D" w:rsidRPr="00CA2619" w:rsidRDefault="00190F9D" w:rsidP="008F173C">
      <w:pPr>
        <w:spacing w:after="0" w:line="360" w:lineRule="auto"/>
        <w:ind w:left="709" w:hanging="349"/>
        <w:jc w:val="both"/>
        <w:rPr>
          <w:rFonts w:ascii="Times New Roman" w:hAnsi="Times New Roman"/>
          <w:sz w:val="24"/>
          <w:szCs w:val="24"/>
        </w:rPr>
      </w:pPr>
      <w:r w:rsidRPr="00CA2619">
        <w:rPr>
          <w:rFonts w:ascii="Times New Roman" w:hAnsi="Times New Roman"/>
          <w:sz w:val="24"/>
          <w:szCs w:val="24"/>
        </w:rPr>
        <w:t>-    Asigura pastrarea si folosirea in bune conditii a inventarului pe care il are in primire ;</w:t>
      </w:r>
    </w:p>
    <w:p w:rsidR="00190F9D" w:rsidRPr="00CA2619" w:rsidRDefault="00190F9D" w:rsidP="008F173C">
      <w:pPr>
        <w:numPr>
          <w:ilvl w:val="0"/>
          <w:numId w:val="84"/>
        </w:numPr>
        <w:tabs>
          <w:tab w:val="clear" w:pos="630"/>
          <w:tab w:val="num" w:pos="0"/>
        </w:tabs>
        <w:autoSpaceDE w:val="0"/>
        <w:autoSpaceDN w:val="0"/>
        <w:adjustRightInd w:val="0"/>
        <w:spacing w:after="0" w:line="360" w:lineRule="auto"/>
        <w:ind w:left="0" w:firstLine="270"/>
        <w:rPr>
          <w:rFonts w:ascii="Times New Roman" w:hAnsi="Times New Roman"/>
          <w:sz w:val="24"/>
          <w:szCs w:val="24"/>
        </w:rPr>
      </w:pPr>
      <w:r w:rsidRPr="00CA2619">
        <w:rPr>
          <w:rFonts w:ascii="Times New Roman" w:hAnsi="Times New Roman"/>
          <w:sz w:val="24"/>
          <w:szCs w:val="24"/>
        </w:rPr>
        <w:t>Sa respecte  prevederile legislatiei  din domeiul securitatii  si sanatatii in munca si masurile de aplicare a acestora   conform Leg</w:t>
      </w:r>
      <w:r w:rsidR="008F173C" w:rsidRPr="00CA2619">
        <w:rPr>
          <w:rFonts w:ascii="Times New Roman" w:hAnsi="Times New Roman"/>
          <w:sz w:val="24"/>
          <w:szCs w:val="24"/>
        </w:rPr>
        <w:t xml:space="preserve">ii </w:t>
      </w:r>
      <w:r w:rsidR="00215741" w:rsidRPr="00CA2619">
        <w:rPr>
          <w:rFonts w:ascii="Times New Roman" w:hAnsi="Times New Roman"/>
          <w:sz w:val="24"/>
          <w:szCs w:val="24"/>
        </w:rPr>
        <w:t xml:space="preserve">nr. </w:t>
      </w:r>
      <w:r w:rsidR="008F173C" w:rsidRPr="00CA2619">
        <w:rPr>
          <w:rFonts w:ascii="Times New Roman" w:hAnsi="Times New Roman"/>
          <w:sz w:val="24"/>
          <w:szCs w:val="24"/>
        </w:rPr>
        <w:t xml:space="preserve">319/2006, cap.IV art.22 – 23 </w:t>
      </w:r>
      <w:r w:rsidRPr="00CA2619">
        <w:rPr>
          <w:rFonts w:ascii="Times New Roman" w:hAnsi="Times New Roman"/>
          <w:sz w:val="24"/>
          <w:szCs w:val="24"/>
        </w:rPr>
        <w:t xml:space="preserve">si anume: </w:t>
      </w:r>
    </w:p>
    <w:p w:rsidR="00190F9D" w:rsidRPr="00CA2619" w:rsidRDefault="00190F9D" w:rsidP="00D06ED1">
      <w:pPr>
        <w:numPr>
          <w:ilvl w:val="0"/>
          <w:numId w:val="82"/>
        </w:numPr>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 xml:space="preserve">  să utilizeze corect maşinile, aparatura, uneltele, substanţele periculoase, echipamentele de transport şi alte mijloace de producţie;</w:t>
      </w:r>
    </w:p>
    <w:p w:rsidR="00190F9D" w:rsidRPr="00CA2619" w:rsidRDefault="00190F9D" w:rsidP="00D06ED1">
      <w:pPr>
        <w:numPr>
          <w:ilvl w:val="0"/>
          <w:numId w:val="82"/>
        </w:numPr>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lastRenderedPageBreak/>
        <w:t xml:space="preserve">  să utilizeze corect echipamentul individual de protecţie acordat şi, după utilizare, să îl înapoieze sau să îl pună la locul destinat pentru păstrare;</w:t>
      </w:r>
    </w:p>
    <w:p w:rsidR="00190F9D" w:rsidRPr="00CA2619" w:rsidRDefault="00190F9D" w:rsidP="00D06ED1">
      <w:pPr>
        <w:numPr>
          <w:ilvl w:val="0"/>
          <w:numId w:val="82"/>
        </w:numPr>
        <w:tabs>
          <w:tab w:val="num" w:pos="0"/>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 xml:space="preserve">  să nu procedeze la scoaterea din funcţiune, la modificarea, schimbarea sau înlăturarea arbitrară a dispozitivelor de securitate proprii, în special ale maşinilor, aparaturii, uneltelor, inst</w:t>
      </w:r>
      <w:r w:rsidR="00D06ED1" w:rsidRPr="00CA2619">
        <w:rPr>
          <w:rFonts w:ascii="Times New Roman" w:hAnsi="Times New Roman"/>
          <w:sz w:val="24"/>
          <w:szCs w:val="24"/>
        </w:rPr>
        <w:t>alaţiilor tehnice şi clădirilor</w:t>
      </w:r>
      <w:r w:rsidRPr="00CA2619">
        <w:rPr>
          <w:rFonts w:ascii="Times New Roman" w:hAnsi="Times New Roman"/>
          <w:sz w:val="24"/>
          <w:szCs w:val="24"/>
        </w:rPr>
        <w:t xml:space="preserve"> şi să utilizeze corect aceste dispozitive;</w:t>
      </w:r>
    </w:p>
    <w:p w:rsidR="00190F9D" w:rsidRPr="00CA2619" w:rsidRDefault="00190F9D" w:rsidP="00D06ED1">
      <w:pPr>
        <w:numPr>
          <w:ilvl w:val="0"/>
          <w:numId w:val="82"/>
        </w:numPr>
        <w:tabs>
          <w:tab w:val="num" w:pos="0"/>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 xml:space="preserve">  </w:t>
      </w:r>
      <w:r w:rsidR="00D06ED1" w:rsidRPr="00CA2619">
        <w:rPr>
          <w:rFonts w:ascii="Times New Roman" w:hAnsi="Times New Roman"/>
          <w:sz w:val="24"/>
          <w:szCs w:val="24"/>
        </w:rPr>
        <w:t xml:space="preserve">    </w:t>
      </w:r>
      <w:r w:rsidRPr="00CA2619">
        <w:rPr>
          <w:rFonts w:ascii="Times New Roman" w:hAnsi="Times New Roman"/>
          <w:sz w:val="24"/>
          <w:szCs w:val="24"/>
        </w:rPr>
        <w:t>să comunice imediat angajatorului şi/sau lucrătorilor desemnaţi orice situaţie de muncă despre care au motive întemeiate să o considere un pericol pentru securitatea şi sănătatea lucrătorilor, precum şi orice deficienţă a sistemelor de protecţie;</w:t>
      </w:r>
    </w:p>
    <w:p w:rsidR="00190F9D" w:rsidRPr="00CA2619" w:rsidRDefault="00190F9D" w:rsidP="00D06ED1">
      <w:pPr>
        <w:numPr>
          <w:ilvl w:val="0"/>
          <w:numId w:val="82"/>
        </w:numPr>
        <w:tabs>
          <w:tab w:val="num" w:pos="0"/>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 xml:space="preserve">  să aducă la cunoştinţă conducătorului locului de muncă şi/sau angajatorului accidentele suferite de propria persoană;</w:t>
      </w:r>
    </w:p>
    <w:p w:rsidR="00190F9D" w:rsidRPr="00CA2619" w:rsidRDefault="00190F9D" w:rsidP="00654ECE">
      <w:pPr>
        <w:numPr>
          <w:ilvl w:val="0"/>
          <w:numId w:val="82"/>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să coopereze cu angajatorul şi/sau cu lucrătorii desemnaţi, atât timp cât este necesar, pentru a face posibilă realizarea oricăror măsuri sau cerinţe dispuse de către inspectorii de muncă şi inspectorii sanitari, pentru protecţia sănătăţii şi securităţii lucrătorilor;</w:t>
      </w:r>
    </w:p>
    <w:p w:rsidR="00190F9D" w:rsidRPr="00CA2619" w:rsidRDefault="00190F9D" w:rsidP="00654ECE">
      <w:pPr>
        <w:numPr>
          <w:ilvl w:val="0"/>
          <w:numId w:val="82"/>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să coopereze, atât timp cât este necesar, cu angajatorul şi/sau cu lucrătorii desemnaţi, pentru a permite angajatorului să se asigure că mediul de muncă şi condiţiile de lucru sunt sigure şi fără riscuri pentru securitate şi sănătate, în domeniul său de activitate;</w:t>
      </w:r>
    </w:p>
    <w:p w:rsidR="00190F9D" w:rsidRPr="00CA2619" w:rsidRDefault="00190F9D" w:rsidP="00654ECE">
      <w:pPr>
        <w:numPr>
          <w:ilvl w:val="0"/>
          <w:numId w:val="82"/>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să îşi însuşească şi să respecte prevederile legislaţiei din domeniul securităţii şi sănătăţii în muncă şi măsurile de aplicare a acestora;</w:t>
      </w:r>
    </w:p>
    <w:p w:rsidR="00190F9D" w:rsidRPr="00CA2619" w:rsidRDefault="00190F9D" w:rsidP="00654ECE">
      <w:pPr>
        <w:numPr>
          <w:ilvl w:val="0"/>
          <w:numId w:val="84"/>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Sa respecte regulile si masurile de aparare  impotriva  incendiilor,  aduse la cunostiinta , sub orice forma ; sa actioneze  , in conformitate cu procedurile stabilite  la locul de munca, in cazul aparitiei  oricarui pericol im</w:t>
      </w:r>
      <w:r w:rsidR="00BC77A9"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215741" w:rsidRPr="00CA2619">
        <w:rPr>
          <w:rFonts w:ascii="Times New Roman" w:hAnsi="Times New Roman"/>
          <w:sz w:val="24"/>
          <w:szCs w:val="24"/>
        </w:rPr>
        <w:t xml:space="preserve">nr. </w:t>
      </w:r>
      <w:r w:rsidRPr="00CA2619">
        <w:rPr>
          <w:rFonts w:ascii="Times New Roman" w:hAnsi="Times New Roman"/>
          <w:sz w:val="24"/>
          <w:szCs w:val="24"/>
        </w:rPr>
        <w:t>307/2006 art.22 , ( a, g), privind apararea impotriva incendiilor, si anume:</w:t>
      </w:r>
    </w:p>
    <w:p w:rsidR="00190F9D" w:rsidRPr="00CA2619" w:rsidRDefault="00190F9D" w:rsidP="00654ECE">
      <w:pPr>
        <w:numPr>
          <w:ilvl w:val="0"/>
          <w:numId w:val="82"/>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să respecte regulile şi măsurile de apărare împotriva incendiilor, aduse la cunoştinţă, sub orice formă, de administrator sau de conducătorul instituţiei, după caz; </w:t>
      </w:r>
    </w:p>
    <w:p w:rsidR="00190F9D" w:rsidRPr="00CA2619" w:rsidRDefault="00190F9D" w:rsidP="00654ECE">
      <w:pPr>
        <w:numPr>
          <w:ilvl w:val="0"/>
          <w:numId w:val="82"/>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să utilizeze substanţele periculoase, instalaţiile, utilajele, maşinile, aparatura şi echipamentele, potrivit instrucţiunilor tehnice, precum şi celor date de administrator sau de conducătorul instituţiei, după caz;</w:t>
      </w:r>
    </w:p>
    <w:p w:rsidR="00190F9D" w:rsidRPr="00CA2619" w:rsidRDefault="00190F9D" w:rsidP="00654ECE">
      <w:pPr>
        <w:numPr>
          <w:ilvl w:val="0"/>
          <w:numId w:val="82"/>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să nu efectueze manevre nepermise sau modificări neautorizate ale sistemelor şi instalaţiilor de apărare împotriva incendiilor;</w:t>
      </w:r>
    </w:p>
    <w:p w:rsidR="00190F9D" w:rsidRPr="00CA2619" w:rsidRDefault="00190F9D" w:rsidP="00654ECE">
      <w:pPr>
        <w:numPr>
          <w:ilvl w:val="0"/>
          <w:numId w:val="82"/>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să comunice, imediat după constatare, conducătorului locului de muncă orice încălcare a normelor de apărare împotriva incendiilor sau a oricărei situaţii stabilite de acesta ca fiind un pericol de incendiu, precum şi orice defecţiune sesizată la sistemele şi instalaţiile de apărare împotriva incendiilor;</w:t>
      </w:r>
    </w:p>
    <w:p w:rsidR="00190F9D" w:rsidRPr="00CA2619" w:rsidRDefault="00190F9D" w:rsidP="00654ECE">
      <w:pPr>
        <w:numPr>
          <w:ilvl w:val="0"/>
          <w:numId w:val="82"/>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să coopereze cu salariaţii desemnaţi de administrator, după caz, respectiv cu cadrul tehnic specializat, care are atribuţii în domeniul apărării împotriva incendiilor, în vederea realizării măsurilor de apărare împotriva incendiilor;</w:t>
      </w:r>
    </w:p>
    <w:p w:rsidR="00190F9D" w:rsidRPr="00CA2619" w:rsidRDefault="00190F9D" w:rsidP="00654ECE">
      <w:pPr>
        <w:numPr>
          <w:ilvl w:val="0"/>
          <w:numId w:val="82"/>
        </w:numPr>
        <w:autoSpaceDE w:val="0"/>
        <w:autoSpaceDN w:val="0"/>
        <w:adjustRightInd w:val="0"/>
        <w:spacing w:after="0" w:line="360" w:lineRule="auto"/>
        <w:rPr>
          <w:rFonts w:ascii="Times New Roman" w:hAnsi="Times New Roman"/>
          <w:sz w:val="24"/>
          <w:szCs w:val="24"/>
          <w:lang w:val="it-IT"/>
        </w:rPr>
      </w:pPr>
      <w:r w:rsidRPr="00CA2619">
        <w:rPr>
          <w:rFonts w:ascii="Times New Roman" w:hAnsi="Times New Roman"/>
          <w:sz w:val="24"/>
          <w:szCs w:val="24"/>
        </w:rPr>
        <w:lastRenderedPageBreak/>
        <w:t xml:space="preserve"> </w:t>
      </w:r>
      <w:r w:rsidRPr="00CA2619">
        <w:rPr>
          <w:rFonts w:ascii="Times New Roman" w:hAnsi="Times New Roman"/>
          <w:sz w:val="24"/>
          <w:szCs w:val="24"/>
          <w:lang w:val="it-IT"/>
        </w:rPr>
        <w:t xml:space="preserve"> să acţioneze, în conformitate cu procedurile stabilite la locul de muncă, în cazul apariţiei oricărui pericol iminent de incendiu;</w:t>
      </w:r>
    </w:p>
    <w:p w:rsidR="00190F9D" w:rsidRPr="00CA2619" w:rsidRDefault="00190F9D" w:rsidP="00654ECE">
      <w:pPr>
        <w:numPr>
          <w:ilvl w:val="0"/>
          <w:numId w:val="82"/>
        </w:numPr>
        <w:autoSpaceDE w:val="0"/>
        <w:autoSpaceDN w:val="0"/>
        <w:adjustRightInd w:val="0"/>
        <w:spacing w:after="0" w:line="360" w:lineRule="auto"/>
        <w:rPr>
          <w:rFonts w:ascii="Times New Roman" w:hAnsi="Times New Roman"/>
          <w:sz w:val="24"/>
          <w:szCs w:val="24"/>
          <w:lang w:val="it-IT"/>
        </w:rPr>
      </w:pPr>
      <w:r w:rsidRPr="00CA2619">
        <w:rPr>
          <w:rFonts w:ascii="Times New Roman" w:hAnsi="Times New Roman"/>
          <w:sz w:val="24"/>
          <w:szCs w:val="24"/>
          <w:lang w:val="it-IT"/>
        </w:rPr>
        <w:t xml:space="preserve">  să furnizeze persoanelor abilitate toate datele şi informaţiile de care are cunoştinţă, referitoare la producerea incendiilor. </w:t>
      </w:r>
    </w:p>
    <w:p w:rsidR="00190F9D" w:rsidRPr="00CA2619" w:rsidRDefault="00190F9D" w:rsidP="00BC77A9">
      <w:pPr>
        <w:numPr>
          <w:ilvl w:val="0"/>
          <w:numId w:val="82"/>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lang w:val="it-IT"/>
        </w:rPr>
        <w:t>In timpul eventualelor inceputuri de incendiu izbucnite in cadrul spitalului are obligatia  de a folosi stingatoarele si de a ajuta la evacuarea bolnavilor si a bunurilor</w:t>
      </w:r>
      <w:r w:rsidR="00BC77A9" w:rsidRPr="00CA2619">
        <w:rPr>
          <w:rFonts w:ascii="Times New Roman" w:hAnsi="Times New Roman"/>
          <w:sz w:val="24"/>
          <w:szCs w:val="24"/>
        </w:rPr>
        <w:t>.</w:t>
      </w:r>
      <w:r w:rsidRPr="00CA2619">
        <w:rPr>
          <w:rFonts w:ascii="Times New Roman" w:hAnsi="Times New Roman"/>
          <w:sz w:val="24"/>
          <w:szCs w:val="24"/>
        </w:rPr>
        <w:t xml:space="preserve"> </w:t>
      </w:r>
    </w:p>
    <w:p w:rsidR="00D10C77" w:rsidRPr="00105D8B" w:rsidRDefault="00105D8B" w:rsidP="00105D8B">
      <w:pPr>
        <w:pStyle w:val="Heading3"/>
        <w:spacing w:line="360" w:lineRule="auto"/>
        <w:rPr>
          <w:rFonts w:ascii="Times New Roman" w:hAnsi="Times New Roman"/>
          <w:color w:val="auto"/>
          <w:sz w:val="24"/>
          <w:szCs w:val="24"/>
        </w:rPr>
      </w:pPr>
      <w:bookmarkStart w:id="367" w:name="_Toc482786146"/>
      <w:r w:rsidRPr="00105D8B">
        <w:rPr>
          <w:rFonts w:ascii="Times New Roman" w:hAnsi="Times New Roman"/>
          <w:color w:val="auto"/>
          <w:sz w:val="24"/>
          <w:szCs w:val="24"/>
        </w:rPr>
        <w:t xml:space="preserve">   </w:t>
      </w:r>
      <w:r w:rsidR="00D10C77" w:rsidRPr="00105D8B">
        <w:rPr>
          <w:rFonts w:ascii="Times New Roman" w:hAnsi="Times New Roman"/>
          <w:color w:val="auto"/>
          <w:sz w:val="24"/>
          <w:szCs w:val="24"/>
        </w:rPr>
        <w:t>13.3.4 Ingrijitorul de curatenie</w:t>
      </w:r>
      <w:bookmarkEnd w:id="367"/>
    </w:p>
    <w:p w:rsidR="00294D7C" w:rsidRPr="00CA2619" w:rsidRDefault="00EE35AE" w:rsidP="00142EC7">
      <w:pPr>
        <w:numPr>
          <w:ilvl w:val="0"/>
          <w:numId w:val="83"/>
        </w:numPr>
        <w:tabs>
          <w:tab w:val="clear" w:pos="630"/>
          <w:tab w:val="num" w:pos="0"/>
          <w:tab w:val="left" w:pos="284"/>
        </w:tabs>
        <w:spacing w:after="0" w:line="360" w:lineRule="auto"/>
        <w:ind w:left="0" w:firstLine="0"/>
        <w:rPr>
          <w:rFonts w:ascii="Times New Roman" w:hAnsi="Times New Roman"/>
          <w:sz w:val="24"/>
          <w:szCs w:val="24"/>
          <w:lang w:val="fr-FR"/>
        </w:rPr>
      </w:pPr>
      <w:r w:rsidRPr="00CA2619">
        <w:rPr>
          <w:rFonts w:ascii="Times New Roman" w:hAnsi="Times New Roman"/>
          <w:sz w:val="24"/>
          <w:szCs w:val="24"/>
          <w:lang w:val="fr-FR"/>
        </w:rPr>
        <w:t xml:space="preserve">Efectueaza curatenia zilnica a blocului alimentar, grup sanitar si vestiar asigurand o stare de curatenie optima in toate spatiile </w:t>
      </w:r>
    </w:p>
    <w:p w:rsidR="00EE35AE" w:rsidRPr="00CA2619" w:rsidRDefault="00EE35AE" w:rsidP="00142EC7">
      <w:pPr>
        <w:numPr>
          <w:ilvl w:val="0"/>
          <w:numId w:val="83"/>
        </w:numPr>
        <w:tabs>
          <w:tab w:val="clear" w:pos="630"/>
          <w:tab w:val="num" w:pos="0"/>
          <w:tab w:val="left" w:pos="284"/>
        </w:tabs>
        <w:spacing w:after="0" w:line="360" w:lineRule="auto"/>
        <w:ind w:left="0" w:firstLine="0"/>
        <w:rPr>
          <w:rFonts w:ascii="Times New Roman" w:hAnsi="Times New Roman"/>
          <w:sz w:val="24"/>
          <w:szCs w:val="24"/>
          <w:lang w:val="fr-FR"/>
        </w:rPr>
      </w:pPr>
      <w:r w:rsidRPr="00CA2619">
        <w:rPr>
          <w:rFonts w:ascii="Times New Roman" w:hAnsi="Times New Roman"/>
          <w:sz w:val="24"/>
          <w:szCs w:val="24"/>
          <w:lang w:val="es-ES"/>
        </w:rPr>
        <w:t xml:space="preserve">Raspunde de curatenia si dezinfectia sectorului repartizat respectand Ordinul </w:t>
      </w:r>
      <w:r w:rsidR="00294D7C" w:rsidRPr="00CA2619">
        <w:rPr>
          <w:rFonts w:ascii="Times New Roman" w:hAnsi="Times New Roman"/>
          <w:sz w:val="24"/>
          <w:szCs w:val="24"/>
        </w:rPr>
        <w:t>nr.</w:t>
      </w:r>
      <w:r w:rsidR="00215741" w:rsidRPr="00CA2619">
        <w:rPr>
          <w:rFonts w:ascii="Times New Roman" w:hAnsi="Times New Roman"/>
          <w:sz w:val="24"/>
          <w:szCs w:val="24"/>
        </w:rPr>
        <w:t xml:space="preserve"> </w:t>
      </w:r>
      <w:r w:rsidR="00294D7C" w:rsidRPr="00CA2619">
        <w:rPr>
          <w:rFonts w:ascii="Times New Roman" w:hAnsi="Times New Roman"/>
          <w:sz w:val="24"/>
          <w:szCs w:val="24"/>
        </w:rPr>
        <w:t>961/2016 din 19 august 2016</w:t>
      </w:r>
      <w:r w:rsidR="00294D7C" w:rsidRPr="00CA2619">
        <w:rPr>
          <w:rFonts w:ascii="Times New Roman" w:hAnsi="Times New Roman"/>
          <w:sz w:val="24"/>
          <w:szCs w:val="24"/>
          <w:lang w:val="fr-FR"/>
        </w:rPr>
        <w:t xml:space="preserve"> </w:t>
      </w:r>
      <w:r w:rsidR="00294D7C" w:rsidRPr="00CA2619">
        <w:rPr>
          <w:rFonts w:ascii="Times New Roman" w:hAnsi="Times New Roman"/>
          <w:sz w:val="24"/>
          <w:szCs w:val="24"/>
        </w:rPr>
        <w:t>pentru aprobarea Normelor tehnice privind curăţarea, dezinfecţia şi sterilizarea în unităţile sanitare publice şi private, tehnicii de lucru şi interpretare pentru testele de evaluare a eficienţei procedurii de curăţenie şi dezinfecţie, procedurilor recomandate pentru dezinfecţia mâinilor, în funcţie de nivelul de risc, metodelor de aplicare a dezinfectantelor chimice în funcţie de suportul care urmează să fie tratat şi a metodelor de evaluare a derulării şi eficienţei procesului de sterilizare</w:t>
      </w:r>
      <w:r w:rsidRPr="00CA2619">
        <w:rPr>
          <w:rFonts w:ascii="Times New Roman" w:hAnsi="Times New Roman"/>
          <w:sz w:val="24"/>
          <w:szCs w:val="24"/>
          <w:lang w:val="es-ES"/>
        </w:rPr>
        <w:t>;</w:t>
      </w:r>
    </w:p>
    <w:p w:rsidR="00EE35AE" w:rsidRPr="00CA2619" w:rsidRDefault="007A3F64" w:rsidP="00142EC7">
      <w:pPr>
        <w:numPr>
          <w:ilvl w:val="0"/>
          <w:numId w:val="83"/>
        </w:numPr>
        <w:tabs>
          <w:tab w:val="clear" w:pos="630"/>
          <w:tab w:val="num" w:pos="0"/>
          <w:tab w:val="left" w:pos="284"/>
        </w:tabs>
        <w:spacing w:after="0" w:line="360" w:lineRule="auto"/>
        <w:ind w:left="0" w:firstLine="0"/>
        <w:rPr>
          <w:rFonts w:ascii="Times New Roman" w:hAnsi="Times New Roman"/>
          <w:sz w:val="24"/>
          <w:szCs w:val="24"/>
          <w:lang w:val="es-ES"/>
        </w:rPr>
      </w:pPr>
      <w:bookmarkStart w:id="368" w:name="_Toc413931237"/>
      <w:r w:rsidRPr="00CA2619">
        <w:rPr>
          <w:rFonts w:ascii="Times New Roman" w:hAnsi="Times New Roman"/>
          <w:sz w:val="24"/>
          <w:szCs w:val="24"/>
          <w:lang w:val="es-ES"/>
        </w:rPr>
        <w:t xml:space="preserve">  </w:t>
      </w:r>
      <w:r w:rsidR="00EE35AE" w:rsidRPr="00CA2619">
        <w:rPr>
          <w:rFonts w:ascii="Times New Roman" w:hAnsi="Times New Roman"/>
          <w:sz w:val="24"/>
          <w:szCs w:val="24"/>
          <w:lang w:val="es-ES"/>
        </w:rPr>
        <w:t>Efectueaza igienizarea generala si  curatenia in spatiile de lucru,</w:t>
      </w:r>
      <w:r w:rsidR="00861AD9" w:rsidRPr="00CA2619">
        <w:rPr>
          <w:rFonts w:ascii="Times New Roman" w:hAnsi="Times New Roman"/>
          <w:sz w:val="24"/>
          <w:szCs w:val="24"/>
          <w:lang w:val="es-ES"/>
        </w:rPr>
        <w:t xml:space="preserve"> </w:t>
      </w:r>
      <w:r w:rsidR="00EE35AE" w:rsidRPr="00CA2619">
        <w:rPr>
          <w:rFonts w:ascii="Times New Roman" w:hAnsi="Times New Roman"/>
          <w:sz w:val="24"/>
          <w:szCs w:val="24"/>
          <w:lang w:val="es-ES"/>
        </w:rPr>
        <w:t>folosind ustensile potrivite si substante adecvate locului de dezinfectat si scopului urmarit;</w:t>
      </w:r>
      <w:bookmarkEnd w:id="368"/>
    </w:p>
    <w:p w:rsidR="00EE35AE" w:rsidRPr="00CA2619" w:rsidRDefault="00EE35AE" w:rsidP="00142EC7">
      <w:pPr>
        <w:numPr>
          <w:ilvl w:val="0"/>
          <w:numId w:val="83"/>
        </w:numPr>
        <w:tabs>
          <w:tab w:val="clear" w:pos="630"/>
          <w:tab w:val="num" w:pos="0"/>
          <w:tab w:val="left" w:pos="284"/>
        </w:tabs>
        <w:spacing w:after="0" w:line="360" w:lineRule="auto"/>
        <w:ind w:left="0" w:firstLine="0"/>
        <w:rPr>
          <w:rFonts w:ascii="Times New Roman" w:hAnsi="Times New Roman"/>
          <w:sz w:val="24"/>
          <w:szCs w:val="24"/>
          <w:lang w:val="fr-FR"/>
        </w:rPr>
      </w:pPr>
      <w:r w:rsidRPr="00CA2619">
        <w:rPr>
          <w:rFonts w:ascii="Times New Roman" w:hAnsi="Times New Roman"/>
          <w:sz w:val="24"/>
          <w:szCs w:val="24"/>
          <w:lang w:val="fr-FR"/>
        </w:rPr>
        <w:t>Respecta regulile de igiena sanitara</w:t>
      </w:r>
    </w:p>
    <w:p w:rsidR="00EE35AE" w:rsidRPr="00CA2619" w:rsidRDefault="00EE35AE" w:rsidP="00142EC7">
      <w:pPr>
        <w:numPr>
          <w:ilvl w:val="0"/>
          <w:numId w:val="83"/>
        </w:numPr>
        <w:tabs>
          <w:tab w:val="clear" w:pos="630"/>
          <w:tab w:val="num" w:pos="0"/>
          <w:tab w:val="left" w:pos="284"/>
        </w:tabs>
        <w:spacing w:after="0" w:line="360" w:lineRule="auto"/>
        <w:ind w:left="0" w:firstLine="0"/>
        <w:rPr>
          <w:rFonts w:ascii="Times New Roman" w:hAnsi="Times New Roman"/>
          <w:sz w:val="24"/>
          <w:szCs w:val="24"/>
          <w:lang w:val="fr-FR"/>
        </w:rPr>
      </w:pPr>
      <w:r w:rsidRPr="00CA2619">
        <w:rPr>
          <w:rFonts w:ascii="Times New Roman" w:hAnsi="Times New Roman"/>
          <w:sz w:val="24"/>
          <w:szCs w:val="24"/>
          <w:lang w:val="fr-FR"/>
        </w:rPr>
        <w:t>Participa activ la intretinerea ustensilelor   si echipamentului  din dotare folosite in activitatea de curatenie si igienizare</w:t>
      </w:r>
    </w:p>
    <w:p w:rsidR="00EE35AE" w:rsidRPr="00CA2619" w:rsidRDefault="00EE35AE" w:rsidP="00142EC7">
      <w:pPr>
        <w:numPr>
          <w:ilvl w:val="0"/>
          <w:numId w:val="83"/>
        </w:numPr>
        <w:tabs>
          <w:tab w:val="clear" w:pos="630"/>
          <w:tab w:val="num" w:pos="0"/>
          <w:tab w:val="left" w:pos="284"/>
        </w:tabs>
        <w:spacing w:after="0" w:line="360" w:lineRule="auto"/>
        <w:ind w:left="0" w:firstLine="0"/>
        <w:rPr>
          <w:rFonts w:ascii="Times New Roman" w:hAnsi="Times New Roman"/>
          <w:sz w:val="24"/>
          <w:szCs w:val="24"/>
          <w:lang w:val="fr-FR"/>
        </w:rPr>
      </w:pPr>
      <w:r w:rsidRPr="00CA2619">
        <w:rPr>
          <w:rFonts w:ascii="Times New Roman" w:hAnsi="Times New Roman"/>
          <w:sz w:val="24"/>
          <w:szCs w:val="24"/>
          <w:lang w:val="fr-FR"/>
        </w:rPr>
        <w:t>Ajuta la transportul alimentelor de la magazia de alimente  in bucatarie</w:t>
      </w:r>
    </w:p>
    <w:p w:rsidR="00EE35AE" w:rsidRPr="00CA2619" w:rsidRDefault="00EE35AE" w:rsidP="00142EC7">
      <w:pPr>
        <w:numPr>
          <w:ilvl w:val="0"/>
          <w:numId w:val="83"/>
        </w:numPr>
        <w:tabs>
          <w:tab w:val="clear" w:pos="630"/>
          <w:tab w:val="num" w:pos="0"/>
          <w:tab w:val="left" w:pos="284"/>
        </w:tabs>
        <w:spacing w:after="0" w:line="360" w:lineRule="auto"/>
        <w:ind w:left="0" w:firstLine="0"/>
        <w:jc w:val="both"/>
        <w:rPr>
          <w:rFonts w:ascii="Times New Roman" w:hAnsi="Times New Roman"/>
          <w:sz w:val="24"/>
          <w:szCs w:val="24"/>
        </w:rPr>
      </w:pPr>
      <w:r w:rsidRPr="00CA2619">
        <w:rPr>
          <w:rFonts w:ascii="Times New Roman" w:hAnsi="Times New Roman"/>
          <w:sz w:val="24"/>
          <w:szCs w:val="24"/>
        </w:rPr>
        <w:t xml:space="preserve">Respecta </w:t>
      </w:r>
      <w:r w:rsidR="0044108D" w:rsidRPr="00CA2619">
        <w:rPr>
          <w:rFonts w:ascii="Times New Roman" w:hAnsi="Times New Roman"/>
          <w:sz w:val="24"/>
          <w:szCs w:val="24"/>
        </w:rPr>
        <w:t xml:space="preserve">prevedrile OMS </w:t>
      </w:r>
      <w:r w:rsidR="00C874AD" w:rsidRPr="00CA2619">
        <w:rPr>
          <w:rFonts w:ascii="Times New Roman" w:hAnsi="Times New Roman"/>
          <w:sz w:val="24"/>
          <w:szCs w:val="24"/>
        </w:rPr>
        <w:t xml:space="preserve">nr. </w:t>
      </w:r>
      <w:r w:rsidR="0044108D" w:rsidRPr="00CA2619">
        <w:rPr>
          <w:rFonts w:ascii="Times New Roman" w:hAnsi="Times New Roman"/>
          <w:sz w:val="24"/>
          <w:szCs w:val="24"/>
        </w:rPr>
        <w:t>1226/2012 pentru aprobarea Normelor tehnice privind gestionarea deşeurilor rezultate din activităţi medicale şi a Metodologiei de culegere a datelor pentru baza naţională de date privind deşeurile rezultate din activităţi medical</w:t>
      </w:r>
      <w:r w:rsidR="007A3F64" w:rsidRPr="00CA2619">
        <w:rPr>
          <w:rFonts w:ascii="Times New Roman" w:hAnsi="Times New Roman"/>
          <w:sz w:val="24"/>
          <w:szCs w:val="24"/>
        </w:rPr>
        <w:t>e</w:t>
      </w:r>
    </w:p>
    <w:p w:rsidR="00EE35AE" w:rsidRPr="00CA2619" w:rsidRDefault="00EE35AE" w:rsidP="00142EC7">
      <w:pPr>
        <w:numPr>
          <w:ilvl w:val="0"/>
          <w:numId w:val="85"/>
        </w:numPr>
        <w:tabs>
          <w:tab w:val="num" w:pos="0"/>
          <w:tab w:val="left" w:pos="284"/>
        </w:tabs>
        <w:spacing w:after="0" w:line="360" w:lineRule="auto"/>
        <w:ind w:left="0" w:firstLine="0"/>
        <w:jc w:val="both"/>
        <w:rPr>
          <w:rFonts w:ascii="Times New Roman" w:hAnsi="Times New Roman"/>
          <w:sz w:val="24"/>
          <w:szCs w:val="24"/>
        </w:rPr>
      </w:pPr>
      <w:r w:rsidRPr="00CA2619">
        <w:rPr>
          <w:rFonts w:ascii="Times New Roman" w:hAnsi="Times New Roman"/>
          <w:sz w:val="24"/>
          <w:szCs w:val="24"/>
        </w:rPr>
        <w:t xml:space="preserve"> aplica procedurile stipulate de codul de procedura,</w:t>
      </w:r>
    </w:p>
    <w:p w:rsidR="00EE35AE" w:rsidRPr="00CA2619" w:rsidRDefault="00EE35AE" w:rsidP="00142EC7">
      <w:pPr>
        <w:numPr>
          <w:ilvl w:val="0"/>
          <w:numId w:val="85"/>
        </w:numPr>
        <w:tabs>
          <w:tab w:val="num" w:pos="0"/>
          <w:tab w:val="left" w:pos="284"/>
        </w:tabs>
        <w:spacing w:after="0" w:line="360" w:lineRule="auto"/>
        <w:ind w:left="0" w:firstLine="0"/>
        <w:jc w:val="both"/>
        <w:rPr>
          <w:rFonts w:ascii="Times New Roman" w:hAnsi="Times New Roman"/>
          <w:sz w:val="24"/>
          <w:szCs w:val="24"/>
        </w:rPr>
      </w:pPr>
      <w:r w:rsidRPr="00CA2619">
        <w:rPr>
          <w:rFonts w:ascii="Times New Roman" w:hAnsi="Times New Roman"/>
          <w:sz w:val="24"/>
          <w:szCs w:val="24"/>
        </w:rPr>
        <w:t xml:space="preserve"> asigura transportul deseurilor pe circuitul stabilit de codul de procedura,</w:t>
      </w:r>
    </w:p>
    <w:p w:rsidR="00EE35AE" w:rsidRPr="00CA2619" w:rsidRDefault="00EE35AE" w:rsidP="00142EC7">
      <w:pPr>
        <w:numPr>
          <w:ilvl w:val="0"/>
          <w:numId w:val="85"/>
        </w:numPr>
        <w:tabs>
          <w:tab w:val="num" w:pos="0"/>
          <w:tab w:val="left" w:pos="284"/>
        </w:tabs>
        <w:spacing w:after="0" w:line="360" w:lineRule="auto"/>
        <w:ind w:left="0" w:firstLine="0"/>
        <w:jc w:val="both"/>
        <w:rPr>
          <w:rFonts w:ascii="Times New Roman" w:hAnsi="Times New Roman"/>
          <w:sz w:val="24"/>
          <w:szCs w:val="24"/>
        </w:rPr>
      </w:pPr>
      <w:r w:rsidRPr="00CA2619">
        <w:rPr>
          <w:rFonts w:ascii="Times New Roman" w:hAnsi="Times New Roman"/>
          <w:sz w:val="24"/>
          <w:szCs w:val="24"/>
        </w:rPr>
        <w:t xml:space="preserve"> transporta pe circuitul stabilit gunoiul si rezidu</w:t>
      </w:r>
      <w:r w:rsidR="00861AD9" w:rsidRPr="00CA2619">
        <w:rPr>
          <w:rFonts w:ascii="Times New Roman" w:hAnsi="Times New Roman"/>
          <w:sz w:val="24"/>
          <w:szCs w:val="24"/>
        </w:rPr>
        <w:t>u</w:t>
      </w:r>
      <w:r w:rsidRPr="00CA2619">
        <w:rPr>
          <w:rFonts w:ascii="Times New Roman" w:hAnsi="Times New Roman"/>
          <w:sz w:val="24"/>
          <w:szCs w:val="24"/>
        </w:rPr>
        <w:t>rile alimentare in conditii                      corespunzatoare, raspunde de depunerea lor core</w:t>
      </w:r>
      <w:r w:rsidR="007A3F64" w:rsidRPr="00CA2619">
        <w:rPr>
          <w:rFonts w:ascii="Times New Roman" w:hAnsi="Times New Roman"/>
          <w:sz w:val="24"/>
          <w:szCs w:val="24"/>
        </w:rPr>
        <w:t>c</w:t>
      </w:r>
      <w:r w:rsidRPr="00CA2619">
        <w:rPr>
          <w:rFonts w:ascii="Times New Roman" w:hAnsi="Times New Roman"/>
          <w:sz w:val="24"/>
          <w:szCs w:val="24"/>
        </w:rPr>
        <w:t>ta in recipiente,</w:t>
      </w:r>
      <w:r w:rsidR="007A3F64" w:rsidRPr="00CA2619">
        <w:rPr>
          <w:rFonts w:ascii="Times New Roman" w:hAnsi="Times New Roman"/>
          <w:sz w:val="24"/>
          <w:szCs w:val="24"/>
        </w:rPr>
        <w:t xml:space="preserve"> </w:t>
      </w:r>
      <w:r w:rsidRPr="00CA2619">
        <w:rPr>
          <w:rFonts w:ascii="Times New Roman" w:hAnsi="Times New Roman"/>
          <w:sz w:val="24"/>
          <w:szCs w:val="24"/>
        </w:rPr>
        <w:t>curata s</w:t>
      </w:r>
      <w:r w:rsidR="007A3F64" w:rsidRPr="00CA2619">
        <w:rPr>
          <w:rFonts w:ascii="Times New Roman" w:hAnsi="Times New Roman"/>
          <w:sz w:val="24"/>
          <w:szCs w:val="24"/>
        </w:rPr>
        <w:t xml:space="preserve">i dezinfecteaza </w:t>
      </w:r>
      <w:r w:rsidRPr="00CA2619">
        <w:rPr>
          <w:rFonts w:ascii="Times New Roman" w:hAnsi="Times New Roman"/>
          <w:sz w:val="24"/>
          <w:szCs w:val="24"/>
        </w:rPr>
        <w:t xml:space="preserve"> pubelele in care se pastreaza si se transporta acestea;</w:t>
      </w:r>
    </w:p>
    <w:p w:rsidR="00EE35AE" w:rsidRPr="00CA2619" w:rsidRDefault="007A3F64" w:rsidP="00142EC7">
      <w:pPr>
        <w:numPr>
          <w:ilvl w:val="0"/>
          <w:numId w:val="83"/>
        </w:numPr>
        <w:tabs>
          <w:tab w:val="clear" w:pos="630"/>
          <w:tab w:val="num" w:pos="0"/>
          <w:tab w:val="left" w:pos="284"/>
        </w:tabs>
        <w:spacing w:after="0" w:line="360" w:lineRule="auto"/>
        <w:ind w:left="0" w:firstLine="0"/>
        <w:jc w:val="both"/>
        <w:rPr>
          <w:rFonts w:ascii="Times New Roman" w:hAnsi="Times New Roman"/>
          <w:sz w:val="24"/>
          <w:szCs w:val="24"/>
          <w:lang w:val="fr-FR"/>
        </w:rPr>
      </w:pPr>
      <w:r w:rsidRPr="00CA2619">
        <w:rPr>
          <w:rFonts w:ascii="Times New Roman" w:hAnsi="Times New Roman"/>
          <w:sz w:val="24"/>
          <w:szCs w:val="24"/>
          <w:lang w:val="fr-FR"/>
        </w:rPr>
        <w:t xml:space="preserve">Raspunde </w:t>
      </w:r>
      <w:r w:rsidR="00EE35AE" w:rsidRPr="00CA2619">
        <w:rPr>
          <w:rFonts w:ascii="Times New Roman" w:hAnsi="Times New Roman"/>
          <w:sz w:val="24"/>
          <w:szCs w:val="24"/>
          <w:lang w:val="fr-FR"/>
        </w:rPr>
        <w:t>de pastrarea in bune conditii a materialelor de curatenie ce le are personal in grija, precum si de acelea care se folosesc in comun</w:t>
      </w:r>
    </w:p>
    <w:p w:rsidR="00EE35AE" w:rsidRPr="00CA2619" w:rsidRDefault="00EE35AE" w:rsidP="00142EC7">
      <w:pPr>
        <w:numPr>
          <w:ilvl w:val="0"/>
          <w:numId w:val="83"/>
        </w:numPr>
        <w:tabs>
          <w:tab w:val="clear" w:pos="630"/>
          <w:tab w:val="num" w:pos="0"/>
          <w:tab w:val="left" w:pos="284"/>
        </w:tabs>
        <w:spacing w:after="0" w:line="360" w:lineRule="auto"/>
        <w:ind w:left="0" w:firstLine="0"/>
        <w:jc w:val="both"/>
        <w:rPr>
          <w:rFonts w:ascii="Times New Roman" w:hAnsi="Times New Roman"/>
          <w:sz w:val="24"/>
          <w:szCs w:val="24"/>
        </w:rPr>
      </w:pPr>
      <w:r w:rsidRPr="00CA2619">
        <w:rPr>
          <w:rFonts w:ascii="Times New Roman" w:hAnsi="Times New Roman"/>
          <w:sz w:val="24"/>
          <w:szCs w:val="24"/>
        </w:rPr>
        <w:t>Respecta  regulamentul de ordine interioara (ROI)</w:t>
      </w:r>
    </w:p>
    <w:p w:rsidR="00EE35AE" w:rsidRPr="00CA2619" w:rsidRDefault="00EE35AE" w:rsidP="00142EC7">
      <w:pPr>
        <w:numPr>
          <w:ilvl w:val="0"/>
          <w:numId w:val="83"/>
        </w:numPr>
        <w:tabs>
          <w:tab w:val="clear" w:pos="630"/>
          <w:tab w:val="num" w:pos="0"/>
          <w:tab w:val="left" w:pos="284"/>
        </w:tabs>
        <w:spacing w:after="0" w:line="360" w:lineRule="auto"/>
        <w:ind w:left="0" w:firstLine="0"/>
        <w:jc w:val="both"/>
        <w:rPr>
          <w:rFonts w:ascii="Times New Roman" w:hAnsi="Times New Roman"/>
          <w:sz w:val="24"/>
          <w:szCs w:val="24"/>
          <w:lang w:val="fr-FR"/>
        </w:rPr>
      </w:pPr>
      <w:r w:rsidRPr="00CA2619">
        <w:rPr>
          <w:rFonts w:ascii="Times New Roman" w:hAnsi="Times New Roman"/>
          <w:sz w:val="24"/>
          <w:szCs w:val="24"/>
          <w:lang w:val="fr-FR"/>
        </w:rPr>
        <w:t>Supravegheaza  iluminatul electric avand sarcina de  a evita consumul nejustificat de curent electric</w:t>
      </w:r>
    </w:p>
    <w:p w:rsidR="00EE35AE" w:rsidRPr="00CA2619" w:rsidRDefault="00EE35AE" w:rsidP="00142EC7">
      <w:pPr>
        <w:numPr>
          <w:ilvl w:val="0"/>
          <w:numId w:val="83"/>
        </w:numPr>
        <w:tabs>
          <w:tab w:val="clear" w:pos="630"/>
          <w:tab w:val="num" w:pos="0"/>
          <w:tab w:val="left" w:pos="284"/>
        </w:tabs>
        <w:spacing w:after="0" w:line="360" w:lineRule="auto"/>
        <w:ind w:left="0" w:firstLine="0"/>
        <w:jc w:val="both"/>
        <w:rPr>
          <w:rFonts w:ascii="Times New Roman" w:hAnsi="Times New Roman"/>
          <w:sz w:val="24"/>
          <w:szCs w:val="24"/>
          <w:lang w:val="fr-FR"/>
        </w:rPr>
      </w:pPr>
      <w:r w:rsidRPr="00CA2619">
        <w:rPr>
          <w:rFonts w:ascii="Times New Roman" w:hAnsi="Times New Roman"/>
          <w:sz w:val="24"/>
          <w:szCs w:val="24"/>
          <w:lang w:val="fr-FR"/>
        </w:rPr>
        <w:t>Raspunde  de pastrarea secretului profesional</w:t>
      </w:r>
    </w:p>
    <w:p w:rsidR="00EE35AE" w:rsidRPr="00CA2619" w:rsidRDefault="00EE35AE" w:rsidP="00142EC7">
      <w:pPr>
        <w:numPr>
          <w:ilvl w:val="0"/>
          <w:numId w:val="83"/>
        </w:numPr>
        <w:tabs>
          <w:tab w:val="clear" w:pos="630"/>
          <w:tab w:val="num" w:pos="0"/>
          <w:tab w:val="left" w:pos="284"/>
        </w:tabs>
        <w:spacing w:after="0" w:line="360" w:lineRule="auto"/>
        <w:ind w:left="0" w:firstLine="0"/>
        <w:jc w:val="both"/>
        <w:rPr>
          <w:rFonts w:ascii="Times New Roman" w:hAnsi="Times New Roman"/>
          <w:sz w:val="24"/>
          <w:szCs w:val="24"/>
          <w:lang w:val="fr-FR"/>
        </w:rPr>
      </w:pPr>
      <w:r w:rsidRPr="00CA2619">
        <w:rPr>
          <w:rFonts w:ascii="Times New Roman" w:hAnsi="Times New Roman"/>
          <w:sz w:val="24"/>
          <w:szCs w:val="24"/>
          <w:lang w:val="fr-FR"/>
        </w:rPr>
        <w:lastRenderedPageBreak/>
        <w:t>Poarta  echipamentul de protectie prevazut de ROI, care va fi schimbat si modificat ori de cate ori este nevoie, pentru pastrarea igenei si a aspectului estetic personal</w:t>
      </w:r>
    </w:p>
    <w:p w:rsidR="00EE35AE" w:rsidRPr="00CA2619" w:rsidRDefault="00EE35AE" w:rsidP="00142EC7">
      <w:pPr>
        <w:numPr>
          <w:ilvl w:val="0"/>
          <w:numId w:val="83"/>
        </w:numPr>
        <w:tabs>
          <w:tab w:val="clear" w:pos="630"/>
          <w:tab w:val="num" w:pos="0"/>
          <w:tab w:val="left" w:pos="284"/>
        </w:tabs>
        <w:spacing w:after="0" w:line="360" w:lineRule="auto"/>
        <w:ind w:left="0" w:firstLine="0"/>
        <w:jc w:val="both"/>
        <w:rPr>
          <w:rFonts w:ascii="Times New Roman" w:hAnsi="Times New Roman"/>
          <w:sz w:val="24"/>
          <w:szCs w:val="24"/>
          <w:lang w:val="fr-FR"/>
        </w:rPr>
      </w:pPr>
      <w:r w:rsidRPr="00CA2619">
        <w:rPr>
          <w:rFonts w:ascii="Times New Roman" w:hAnsi="Times New Roman"/>
          <w:sz w:val="24"/>
          <w:szCs w:val="24"/>
          <w:lang w:val="fr-FR"/>
        </w:rPr>
        <w:t xml:space="preserve">Favorizeaza  un climat de disciplina si intelegere in timpul programului cu intreg personalul </w:t>
      </w:r>
    </w:p>
    <w:p w:rsidR="00EE35AE" w:rsidRPr="00CA2619" w:rsidRDefault="00EE35AE" w:rsidP="00142EC7">
      <w:pPr>
        <w:numPr>
          <w:ilvl w:val="0"/>
          <w:numId w:val="83"/>
        </w:numPr>
        <w:tabs>
          <w:tab w:val="clear" w:pos="630"/>
          <w:tab w:val="num" w:pos="0"/>
          <w:tab w:val="left" w:pos="284"/>
        </w:tabs>
        <w:spacing w:after="0" w:line="360" w:lineRule="auto"/>
        <w:ind w:left="0" w:firstLine="0"/>
        <w:jc w:val="both"/>
        <w:rPr>
          <w:rFonts w:ascii="Times New Roman" w:hAnsi="Times New Roman"/>
          <w:sz w:val="24"/>
          <w:szCs w:val="24"/>
        </w:rPr>
      </w:pPr>
      <w:r w:rsidRPr="00CA2619">
        <w:rPr>
          <w:rFonts w:ascii="Times New Roman" w:hAnsi="Times New Roman"/>
          <w:sz w:val="24"/>
          <w:szCs w:val="24"/>
        </w:rPr>
        <w:t>Sa  isi insuseasca  si sa respecte  prevederile legislatiei  din domeiul securitatii  si sanatatii in munca  si m</w:t>
      </w:r>
      <w:r w:rsidR="007A3F64" w:rsidRPr="00CA2619">
        <w:rPr>
          <w:rFonts w:ascii="Times New Roman" w:hAnsi="Times New Roman"/>
          <w:sz w:val="24"/>
          <w:szCs w:val="24"/>
        </w:rPr>
        <w:t>asurile de aplicare a acestora,</w:t>
      </w:r>
      <w:r w:rsidRPr="00CA2619">
        <w:rPr>
          <w:rFonts w:ascii="Times New Roman" w:hAnsi="Times New Roman"/>
          <w:sz w:val="24"/>
          <w:szCs w:val="24"/>
        </w:rPr>
        <w:t xml:space="preserve"> conform Legii </w:t>
      </w:r>
      <w:r w:rsidR="00C874AD" w:rsidRPr="00CA2619">
        <w:rPr>
          <w:rFonts w:ascii="Times New Roman" w:hAnsi="Times New Roman"/>
          <w:sz w:val="24"/>
          <w:szCs w:val="24"/>
        </w:rPr>
        <w:t xml:space="preserve">nr. </w:t>
      </w:r>
      <w:r w:rsidRPr="00CA2619">
        <w:rPr>
          <w:rFonts w:ascii="Times New Roman" w:hAnsi="Times New Roman"/>
          <w:sz w:val="24"/>
          <w:szCs w:val="24"/>
        </w:rPr>
        <w:t>319/2006, sect 3. art10. privind sec</w:t>
      </w:r>
      <w:r w:rsidR="007A3F64" w:rsidRPr="00CA2619">
        <w:rPr>
          <w:rFonts w:ascii="Times New Roman" w:hAnsi="Times New Roman"/>
          <w:sz w:val="24"/>
          <w:szCs w:val="24"/>
        </w:rPr>
        <w:t>uritatea si sanatatea in munca</w:t>
      </w:r>
      <w:r w:rsidRPr="00CA2619">
        <w:rPr>
          <w:rFonts w:ascii="Times New Roman" w:hAnsi="Times New Roman"/>
          <w:sz w:val="24"/>
          <w:szCs w:val="24"/>
        </w:rPr>
        <w:t xml:space="preserve"> si anume :</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să ia măsurile necesare pentru acordarea primului ajutor, stingerea incendiilor şi evacuarea lucrătorilor, ţinând seama de alte persoane prezente;</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să utilizeze corect maşinile, aparatura, uneltele, substanţele periculoase, echipamentele de transport şi alte mijloace de producţie;</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 xml:space="preserve">  să utilizeze corect echipamentul individual de protecţie acordat şi, după utilizare, să îl înapoieze sau să îl pună la locul destinat pentru păstrare;</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 xml:space="preserve">  să nu procedeze la scoaterea din funcţiune, la modificarea, schimbarea sau înlăturarea arbitrară a dispozitivelor de securitate proprii, în special ale maşinilor, aparaturii, uneltelor, instalaţiilor tehnice şi clădirilor, şi să utilizeze corect aceste dispozitive;</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 xml:space="preserve">   să comunice imediat angajatorului şi/sau lucrătorilor desemnaţi orice situaţie de muncă despre care au motive întemeiate să o considere un pericol pentru securitatea şi sănătatea lucrătorilor, precum şi orice deficienţă a sistemelor de protecţie;</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 xml:space="preserve"> să aducă la cunoştinţă conducătorului locului de muncă şi/sau angajatorului accidentele suferite de propria persoană;</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 xml:space="preserve"> să coopereze cu angajatorul şi/sau cu lucrătorii desemnaţi, atât timp cât este necesar, pentru a face posibilă realizarea oricăror măsuri sau cerinţe dispuse de către inspectorii de muncă şi inspectorii sanitari, pentru protecţia sănătăţii şi securităţii lucrătorilor;</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să coopereze, atât timp cât este necesar, cu angajatorul şi/sau cu lucrătorii desemnaţi, pentru a permite angajatorului să se asigure că mediul de muncă şi condiţiile de lucru sunt sigure şi fără riscuri pentru securitate şi sănătate, în domeniul său de activitate;</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să îşi însuşească şi să respecte prevederile legislaţiei din domeniul securităţii şi sănătăţii în muncă şi măsurile de aplicare a acestora;</w:t>
      </w:r>
    </w:p>
    <w:p w:rsidR="00EE35AE" w:rsidRPr="00CA2619" w:rsidRDefault="00EE35AE" w:rsidP="00142EC7">
      <w:pPr>
        <w:numPr>
          <w:ilvl w:val="0"/>
          <w:numId w:val="83"/>
        </w:numPr>
        <w:tabs>
          <w:tab w:val="clear" w:pos="630"/>
          <w:tab w:val="num" w:pos="0"/>
          <w:tab w:val="left" w:pos="284"/>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Sa respecte regulile si masurile de aparare  impotriva  inc</w:t>
      </w:r>
      <w:r w:rsidR="00115EFF" w:rsidRPr="00CA2619">
        <w:rPr>
          <w:rFonts w:ascii="Times New Roman" w:hAnsi="Times New Roman"/>
          <w:sz w:val="24"/>
          <w:szCs w:val="24"/>
        </w:rPr>
        <w:t>endiilor,  aduse la cunostiinta, sub orice forma; sa actioneze</w:t>
      </w:r>
      <w:r w:rsidRPr="00CA2619">
        <w:rPr>
          <w:rFonts w:ascii="Times New Roman" w:hAnsi="Times New Roman"/>
          <w:sz w:val="24"/>
          <w:szCs w:val="24"/>
        </w:rPr>
        <w:t xml:space="preserve">, in conformitate cu procedurile stabilite  la locul de munca, in cazul aparitiei  oricarui pericol iminent  </w:t>
      </w:r>
      <w:r w:rsidR="00115EFF" w:rsidRPr="00CA2619">
        <w:rPr>
          <w:rFonts w:ascii="Times New Roman" w:hAnsi="Times New Roman"/>
          <w:sz w:val="24"/>
          <w:szCs w:val="24"/>
        </w:rPr>
        <w:t>de incediu  conform Legii</w:t>
      </w:r>
      <w:r w:rsidRPr="00CA2619">
        <w:rPr>
          <w:rFonts w:ascii="Times New Roman" w:hAnsi="Times New Roman"/>
          <w:sz w:val="24"/>
          <w:szCs w:val="24"/>
        </w:rPr>
        <w:t xml:space="preserve"> </w:t>
      </w:r>
      <w:r w:rsidR="00C874AD" w:rsidRPr="00CA2619">
        <w:rPr>
          <w:rFonts w:ascii="Times New Roman" w:hAnsi="Times New Roman"/>
          <w:sz w:val="24"/>
          <w:szCs w:val="24"/>
        </w:rPr>
        <w:t xml:space="preserve">nr. </w:t>
      </w:r>
      <w:r w:rsidRPr="00CA2619">
        <w:rPr>
          <w:rFonts w:ascii="Times New Roman" w:hAnsi="Times New Roman"/>
          <w:sz w:val="24"/>
          <w:szCs w:val="24"/>
        </w:rPr>
        <w:t>307/2006 art.22 , ( a, g), privind apararea impotriva incendiilor, si anume:</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 xml:space="preserve">  să respecte regulile şi măsurile de apărare împotriva incendiilor, aduse la cunoştinţă, sub orice formă, de administrator sau de conducătorul instituţiei, după caz;</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lastRenderedPageBreak/>
        <w:t xml:space="preserve">  să utilizeze substanţele periculoase, instalaţiile, utilajele, maşinile, aparatura şi echipamentele, potrivit instrucţiunilor tehnice, precum şi celor date de administrator sau de conducătorul instituţiei, după caz;</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 xml:space="preserve"> să nu efectueze manevre nepermise sau modificări neautorizate ale sistemelor şi instalaţiilor de apărare împotriva incendiilor;</w:t>
      </w:r>
    </w:p>
    <w:p w:rsidR="00EE35AE" w:rsidRPr="00CA2619" w:rsidRDefault="00EE35AE" w:rsidP="00142EC7">
      <w:pPr>
        <w:numPr>
          <w:ilvl w:val="0"/>
          <w:numId w:val="6"/>
        </w:numPr>
        <w:tabs>
          <w:tab w:val="num" w:pos="0"/>
          <w:tab w:val="left" w:pos="284"/>
          <w:tab w:val="left" w:pos="1440"/>
        </w:tabs>
        <w:autoSpaceDE w:val="0"/>
        <w:autoSpaceDN w:val="0"/>
        <w:adjustRightInd w:val="0"/>
        <w:spacing w:after="0" w:line="360" w:lineRule="auto"/>
        <w:ind w:left="0" w:firstLine="0"/>
        <w:rPr>
          <w:rFonts w:ascii="Times New Roman" w:hAnsi="Times New Roman"/>
          <w:sz w:val="24"/>
          <w:szCs w:val="24"/>
        </w:rPr>
      </w:pPr>
      <w:r w:rsidRPr="00CA2619">
        <w:rPr>
          <w:rFonts w:ascii="Times New Roman" w:hAnsi="Times New Roman"/>
          <w:sz w:val="24"/>
          <w:szCs w:val="24"/>
        </w:rPr>
        <w:t xml:space="preserve"> să comunice, imediat după constatare, conducătorului locului de muncă orice încălcare a normelor de apărare împotriva incendiilor sau a oricărei situaţii stabilite de acesta ca fiind un pericol de incendiu, precum şi orice defecţiune sesizată la sistemele şi instalaţiile de apărare împotriva incendiilor;</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lang w:val="it-IT"/>
        </w:rPr>
      </w:pPr>
      <w:r w:rsidRPr="00CA2619">
        <w:rPr>
          <w:rFonts w:ascii="Times New Roman" w:hAnsi="Times New Roman"/>
          <w:sz w:val="24"/>
          <w:szCs w:val="24"/>
        </w:rPr>
        <w:t xml:space="preserve"> să coopereze cu salariaţii desemnaţi de administrator, după caz, respectiv cu cadrul tehnic specializat, care are atribuţii în domeniul apărării împotriva incendiilor, în vederea realizării măsurilor de apărare împotriva incendiilor;</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lang w:val="it-IT"/>
        </w:rPr>
      </w:pPr>
      <w:r w:rsidRPr="00CA2619">
        <w:rPr>
          <w:rFonts w:ascii="Times New Roman" w:hAnsi="Times New Roman"/>
          <w:sz w:val="24"/>
          <w:szCs w:val="24"/>
          <w:lang w:val="it-IT"/>
        </w:rPr>
        <w:t>să acţioneze, în conformitate cu procedurile stabilite la locul de muncă, în cazul apariţiei oricărui pericol iminent de incendiu;</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lang w:val="it-IT"/>
        </w:rPr>
      </w:pPr>
      <w:r w:rsidRPr="00CA2619">
        <w:rPr>
          <w:rFonts w:ascii="Times New Roman" w:hAnsi="Times New Roman"/>
          <w:sz w:val="24"/>
          <w:szCs w:val="24"/>
          <w:lang w:val="it-IT"/>
        </w:rPr>
        <w:t>să furnizeze persoanelor abilitate toate datele şi informaţiile de care are cunoştinţă, referitoare la producerea incendiilor.</w:t>
      </w:r>
      <w:r w:rsidRPr="00CA2619">
        <w:rPr>
          <w:rFonts w:ascii="Times New Roman" w:hAnsi="Times New Roman"/>
          <w:sz w:val="24"/>
          <w:szCs w:val="24"/>
        </w:rPr>
        <w:t xml:space="preserve"> </w:t>
      </w:r>
    </w:p>
    <w:p w:rsidR="00EE35AE" w:rsidRPr="00CA2619" w:rsidRDefault="00EE35AE" w:rsidP="00142EC7">
      <w:pPr>
        <w:numPr>
          <w:ilvl w:val="0"/>
          <w:numId w:val="6"/>
        </w:numPr>
        <w:tabs>
          <w:tab w:val="num" w:pos="0"/>
          <w:tab w:val="left" w:pos="284"/>
        </w:tabs>
        <w:autoSpaceDE w:val="0"/>
        <w:autoSpaceDN w:val="0"/>
        <w:adjustRightInd w:val="0"/>
        <w:spacing w:after="0" w:line="360" w:lineRule="auto"/>
        <w:ind w:left="0" w:firstLine="0"/>
        <w:rPr>
          <w:rFonts w:ascii="Times New Roman" w:hAnsi="Times New Roman"/>
          <w:sz w:val="24"/>
          <w:szCs w:val="24"/>
          <w:lang w:val="it-IT"/>
        </w:rPr>
      </w:pPr>
      <w:r w:rsidRPr="00CA2619">
        <w:rPr>
          <w:rFonts w:ascii="Times New Roman" w:hAnsi="Times New Roman"/>
          <w:sz w:val="24"/>
          <w:szCs w:val="24"/>
          <w:lang w:val="it-IT"/>
        </w:rPr>
        <w:t>In timpul eventualelor inceputuri de incendiu izbucnite in cadrul spitalului are obligatia  de a folosi stingatoarele si de a ajuta la evacuarea bolnavilor si a bunurilor</w:t>
      </w:r>
      <w:r w:rsidRPr="00CA2619">
        <w:rPr>
          <w:rFonts w:ascii="Times New Roman" w:hAnsi="Times New Roman"/>
          <w:sz w:val="24"/>
          <w:szCs w:val="24"/>
        </w:rPr>
        <w:t xml:space="preserve">, </w:t>
      </w:r>
    </w:p>
    <w:p w:rsidR="00EE35AE" w:rsidRPr="00CA2619" w:rsidRDefault="00EE35AE" w:rsidP="00142EC7">
      <w:pPr>
        <w:numPr>
          <w:ilvl w:val="0"/>
          <w:numId w:val="6"/>
        </w:numPr>
        <w:tabs>
          <w:tab w:val="num" w:pos="0"/>
          <w:tab w:val="left" w:pos="284"/>
          <w:tab w:val="num" w:pos="1230"/>
        </w:tabs>
        <w:spacing w:after="0" w:line="360" w:lineRule="auto"/>
        <w:ind w:left="0" w:firstLine="0"/>
        <w:jc w:val="both"/>
        <w:rPr>
          <w:rFonts w:ascii="Times New Roman" w:hAnsi="Times New Roman"/>
          <w:sz w:val="24"/>
          <w:szCs w:val="24"/>
        </w:rPr>
      </w:pPr>
      <w:r w:rsidRPr="00CA2619">
        <w:rPr>
          <w:rFonts w:ascii="Times New Roman" w:hAnsi="Times New Roman"/>
          <w:sz w:val="24"/>
          <w:szCs w:val="24"/>
        </w:rPr>
        <w:t xml:space="preserve"> are obligatia sa cunoasca reglementarile si legislatia specifica in vigoare</w:t>
      </w:r>
    </w:p>
    <w:p w:rsidR="00EE35AE" w:rsidRPr="00CA2619" w:rsidRDefault="00EE35AE" w:rsidP="00142EC7">
      <w:pPr>
        <w:numPr>
          <w:ilvl w:val="0"/>
          <w:numId w:val="83"/>
        </w:numPr>
        <w:tabs>
          <w:tab w:val="clear" w:pos="630"/>
          <w:tab w:val="num" w:pos="0"/>
          <w:tab w:val="left" w:pos="284"/>
          <w:tab w:val="num" w:pos="1230"/>
        </w:tabs>
        <w:spacing w:after="0" w:line="360" w:lineRule="auto"/>
        <w:ind w:left="0" w:firstLine="0"/>
        <w:jc w:val="both"/>
        <w:rPr>
          <w:rFonts w:ascii="Times New Roman" w:hAnsi="Times New Roman"/>
          <w:sz w:val="24"/>
          <w:szCs w:val="24"/>
        </w:rPr>
      </w:pPr>
      <w:r w:rsidRPr="00CA2619">
        <w:rPr>
          <w:rFonts w:ascii="Times New Roman" w:hAnsi="Times New Roman"/>
          <w:sz w:val="24"/>
          <w:szCs w:val="24"/>
        </w:rPr>
        <w:t>autoritatea necesara indeplinirii responsabilitatilor reglementate prin fisa de post este conferita prin caracterul de sarcina de serviciu obligatorie</w:t>
      </w:r>
    </w:p>
    <w:p w:rsidR="00EE35AE" w:rsidRPr="00CA2619" w:rsidRDefault="00EE35AE" w:rsidP="00142EC7">
      <w:pPr>
        <w:numPr>
          <w:ilvl w:val="0"/>
          <w:numId w:val="83"/>
        </w:numPr>
        <w:tabs>
          <w:tab w:val="clear" w:pos="630"/>
          <w:tab w:val="num" w:pos="0"/>
          <w:tab w:val="left" w:pos="284"/>
          <w:tab w:val="num" w:pos="1230"/>
        </w:tabs>
        <w:spacing w:after="0" w:line="360" w:lineRule="auto"/>
        <w:ind w:left="0" w:firstLine="0"/>
        <w:jc w:val="both"/>
        <w:rPr>
          <w:rFonts w:ascii="Times New Roman" w:hAnsi="Times New Roman"/>
          <w:sz w:val="24"/>
          <w:szCs w:val="24"/>
        </w:rPr>
      </w:pPr>
      <w:r w:rsidRPr="00CA2619">
        <w:rPr>
          <w:rFonts w:ascii="Times New Roman" w:hAnsi="Times New Roman"/>
          <w:sz w:val="24"/>
          <w:szCs w:val="24"/>
        </w:rPr>
        <w:t>asigura pastrarea si folosirea in bune conditii a tuturor  bunurilor spitalului</w:t>
      </w:r>
      <w:r w:rsidR="00D8535C" w:rsidRPr="00CA2619">
        <w:rPr>
          <w:rFonts w:ascii="Times New Roman" w:hAnsi="Times New Roman"/>
          <w:sz w:val="24"/>
          <w:szCs w:val="24"/>
        </w:rPr>
        <w:t>.</w:t>
      </w:r>
    </w:p>
    <w:p w:rsidR="00B946CA" w:rsidRPr="00CA2619" w:rsidRDefault="00B946CA" w:rsidP="007B61BD">
      <w:pPr>
        <w:rPr>
          <w:rFonts w:ascii="Times New Roman" w:hAnsi="Times New Roman"/>
          <w:sz w:val="24"/>
          <w:szCs w:val="24"/>
          <w:lang w:eastAsia="ro-RO"/>
        </w:rPr>
      </w:pPr>
    </w:p>
    <w:p w:rsidR="00D10C77" w:rsidRPr="00CA2619" w:rsidRDefault="00142EC7" w:rsidP="00142EC7">
      <w:pPr>
        <w:pStyle w:val="Heading1"/>
        <w:spacing w:line="360" w:lineRule="auto"/>
        <w:rPr>
          <w:b/>
        </w:rPr>
      </w:pPr>
      <w:bookmarkStart w:id="369" w:name="_Toc482786147"/>
      <w:r>
        <w:rPr>
          <w:b/>
        </w:rPr>
        <w:t xml:space="preserve">    </w:t>
      </w:r>
      <w:r w:rsidR="00D10C77" w:rsidRPr="00CA2619">
        <w:rPr>
          <w:b/>
        </w:rPr>
        <w:t>Cap. XIV. Serviciul tehnic, economic,</w:t>
      </w:r>
      <w:r>
        <w:rPr>
          <w:b/>
        </w:rPr>
        <w:t xml:space="preserve"> </w:t>
      </w:r>
      <w:r w:rsidR="007542B0" w:rsidRPr="00CA2619">
        <w:rPr>
          <w:b/>
        </w:rPr>
        <w:t>administrativ</w:t>
      </w:r>
      <w:bookmarkEnd w:id="369"/>
    </w:p>
    <w:p w:rsidR="00D10C77" w:rsidRPr="00CA2619" w:rsidRDefault="00D10C77" w:rsidP="00142EC7">
      <w:pPr>
        <w:pStyle w:val="Heading2"/>
        <w:numPr>
          <w:ilvl w:val="0"/>
          <w:numId w:val="0"/>
        </w:numPr>
        <w:ind w:left="1440" w:hanging="720"/>
      </w:pPr>
      <w:bookmarkStart w:id="370" w:name="_Toc482786148"/>
      <w:r w:rsidRPr="00CA2619">
        <w:t>14.1. Organizare</w:t>
      </w:r>
      <w:bookmarkEnd w:id="370"/>
      <w:r w:rsidRPr="00CA2619">
        <w:tab/>
      </w:r>
    </w:p>
    <w:p w:rsidR="00290225" w:rsidRPr="00CA2619" w:rsidRDefault="00290225"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Pentru îndeplinirea atribuţiilor ce revin cu privire la activitatea economică, financiară  şi administrativă, spitalul  are în structură servicii şi compartimente funcţionale: financiar-contabilitate, achizitii, aprovizionare-transport, resurse umane, tehnic,  administrativ, informatică şi statistică medicală, juridic .</w:t>
      </w:r>
    </w:p>
    <w:p w:rsidR="004E232F" w:rsidRPr="00CA2619" w:rsidRDefault="0029022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Compartimentele funcţionale pot fi sevicii, birouri sau compartimente, în funcţie de volumul de  muncă, complexitatea, importanţa activităţii precum şi de capacitatea unităţii.</w:t>
      </w:r>
    </w:p>
    <w:p w:rsidR="00112943" w:rsidRPr="00CA2619" w:rsidRDefault="00112943" w:rsidP="00166C01">
      <w:pPr>
        <w:pStyle w:val="Heading2"/>
        <w:numPr>
          <w:ilvl w:val="0"/>
          <w:numId w:val="0"/>
        </w:numPr>
        <w:jc w:val="center"/>
      </w:pPr>
    </w:p>
    <w:p w:rsidR="00D10C77" w:rsidRPr="00CA2619" w:rsidRDefault="00142EC7" w:rsidP="00142EC7">
      <w:pPr>
        <w:pStyle w:val="Heading2"/>
        <w:numPr>
          <w:ilvl w:val="0"/>
          <w:numId w:val="0"/>
        </w:numPr>
        <w:spacing w:line="276" w:lineRule="auto"/>
      </w:pPr>
      <w:bookmarkStart w:id="371" w:name="_Toc482786149"/>
      <w:r>
        <w:t xml:space="preserve">            </w:t>
      </w:r>
      <w:r w:rsidR="00D10C77" w:rsidRPr="00CA2619">
        <w:t>14.2. Compartimentul  Resurse Umane</w:t>
      </w:r>
      <w:bookmarkEnd w:id="371"/>
    </w:p>
    <w:p w:rsidR="00D10C77" w:rsidRPr="00CA2619" w:rsidRDefault="00B34CFA" w:rsidP="00142EC7">
      <w:pPr>
        <w:pStyle w:val="Heading3"/>
        <w:rPr>
          <w:rFonts w:ascii="Times New Roman" w:hAnsi="Times New Roman"/>
          <w:color w:val="auto"/>
          <w:sz w:val="24"/>
          <w:szCs w:val="24"/>
        </w:rPr>
      </w:pPr>
      <w:r w:rsidRPr="00CA2619">
        <w:rPr>
          <w:rFonts w:ascii="Times New Roman" w:hAnsi="Times New Roman"/>
          <w:color w:val="auto"/>
          <w:sz w:val="24"/>
          <w:szCs w:val="24"/>
        </w:rPr>
        <w:tab/>
      </w:r>
      <w:bookmarkStart w:id="372" w:name="_Toc482786150"/>
      <w:r w:rsidR="00D10C77" w:rsidRPr="00CA2619">
        <w:rPr>
          <w:rFonts w:ascii="Times New Roman" w:hAnsi="Times New Roman"/>
          <w:color w:val="auto"/>
          <w:sz w:val="24"/>
          <w:szCs w:val="24"/>
        </w:rPr>
        <w:t>14.2.1.</w:t>
      </w:r>
      <w:r w:rsidR="00A23038" w:rsidRPr="00CA2619">
        <w:rPr>
          <w:rFonts w:ascii="Times New Roman" w:hAnsi="Times New Roman"/>
          <w:color w:val="auto"/>
          <w:sz w:val="24"/>
          <w:szCs w:val="24"/>
        </w:rPr>
        <w:t xml:space="preserve"> </w:t>
      </w:r>
      <w:r w:rsidR="00D10C77" w:rsidRPr="00CA2619">
        <w:rPr>
          <w:rFonts w:ascii="Times New Roman" w:hAnsi="Times New Roman"/>
          <w:color w:val="auto"/>
          <w:sz w:val="24"/>
          <w:szCs w:val="24"/>
        </w:rPr>
        <w:t>Organizare</w:t>
      </w:r>
      <w:bookmarkEnd w:id="372"/>
    </w:p>
    <w:p w:rsidR="00645F65" w:rsidRPr="00CA2619" w:rsidRDefault="007E14B7"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Acest  compartiment este organizat in structura unitatii in subordinea directa a managerului unitatii</w:t>
      </w:r>
      <w:r w:rsidR="00E807B6" w:rsidRPr="00CA2619">
        <w:rPr>
          <w:rFonts w:ascii="Times New Roman" w:hAnsi="Times New Roman"/>
          <w:sz w:val="24"/>
          <w:szCs w:val="24"/>
        </w:rPr>
        <w:t>.</w:t>
      </w:r>
    </w:p>
    <w:p w:rsidR="00E807B6" w:rsidRPr="00CA2619" w:rsidRDefault="00E807B6"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lastRenderedPageBreak/>
        <w:t>Compartimentul  resurse umane asigura cadrul legal pentru strategia de personal a managerului unităţii, în vederea realizarii obiectivelor privind asigurarea unei structuri de personal funcţionala, motivata şi eficienta, asociata atat cu resursele financiare prevazute în bugetul de venituri şi cheltuieli, precum şi cu obligaţiile contractuale asumate în domeniul sănătăţii .</w:t>
      </w:r>
    </w:p>
    <w:p w:rsidR="00E807B6" w:rsidRPr="00CA2619" w:rsidRDefault="00E807B6"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Serviciul resurse umane are ca obiect de activitate recrutarea, selectarea,  angajarea, raporturile de munca şi salarizarea personalului, în concordanata cu structura organizatorica şi complexitatea atribuţiilor unităţii, pe domeniul de activitate pe care îl reprezinta, în vederea realizării cu eficienţă maximă a obiectivelor unitatii sanitare şi a satisfacerii nevoilor angajaţilor.</w:t>
      </w:r>
    </w:p>
    <w:p w:rsidR="00E807B6" w:rsidRPr="00CA2619" w:rsidRDefault="00E807B6" w:rsidP="00654ECE">
      <w:pPr>
        <w:autoSpaceDE w:val="0"/>
        <w:autoSpaceDN w:val="0"/>
        <w:adjustRightInd w:val="0"/>
        <w:spacing w:after="0" w:line="360" w:lineRule="auto"/>
        <w:ind w:firstLine="720"/>
        <w:jc w:val="both"/>
        <w:rPr>
          <w:rFonts w:ascii="Times New Roman" w:hAnsi="Times New Roman"/>
          <w:sz w:val="24"/>
          <w:szCs w:val="24"/>
        </w:rPr>
      </w:pPr>
    </w:p>
    <w:p w:rsidR="005634AE" w:rsidRPr="00CA2619" w:rsidRDefault="00D10C77" w:rsidP="00654ECE">
      <w:pPr>
        <w:pStyle w:val="Heading2"/>
        <w:numPr>
          <w:ilvl w:val="0"/>
          <w:numId w:val="0"/>
        </w:numPr>
        <w:ind w:left="1440" w:hanging="720"/>
        <w:rPr>
          <w:bCs/>
        </w:rPr>
      </w:pPr>
      <w:bookmarkStart w:id="373" w:name="_Toc482786151"/>
      <w:r w:rsidRPr="00CA2619">
        <w:t>14.2.2. Atributiile compartimentului</w:t>
      </w:r>
      <w:r w:rsidR="00E807B6" w:rsidRPr="00CA2619">
        <w:t>:</w:t>
      </w:r>
      <w:bookmarkEnd w:id="373"/>
    </w:p>
    <w:p w:rsidR="005634AE" w:rsidRPr="00CA2619" w:rsidRDefault="00E807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634AE" w:rsidRPr="00CA2619">
        <w:rPr>
          <w:rFonts w:ascii="Times New Roman" w:hAnsi="Times New Roman"/>
          <w:sz w:val="24"/>
          <w:szCs w:val="24"/>
        </w:rPr>
        <w:t xml:space="preserve"> Asigură întocmirea documentaţiilor privind modificarea/actualizarea</w:t>
      </w:r>
      <w:r w:rsidRPr="00CA2619">
        <w:rPr>
          <w:rFonts w:ascii="Times New Roman" w:hAnsi="Times New Roman"/>
          <w:sz w:val="24"/>
          <w:szCs w:val="24"/>
        </w:rPr>
        <w:t xml:space="preserve"> </w:t>
      </w:r>
      <w:r w:rsidR="005634AE" w:rsidRPr="00CA2619">
        <w:rPr>
          <w:rFonts w:ascii="Times New Roman" w:hAnsi="Times New Roman"/>
          <w:sz w:val="24"/>
          <w:szCs w:val="24"/>
        </w:rPr>
        <w:t>organigramei spitalului, a numărului de posturi, a regulamentului de</w:t>
      </w:r>
      <w:r w:rsidRPr="00CA2619">
        <w:rPr>
          <w:rFonts w:ascii="Times New Roman" w:hAnsi="Times New Roman"/>
          <w:sz w:val="24"/>
          <w:szCs w:val="24"/>
        </w:rPr>
        <w:t xml:space="preserve"> </w:t>
      </w:r>
      <w:r w:rsidR="005634AE" w:rsidRPr="00CA2619">
        <w:rPr>
          <w:rFonts w:ascii="Times New Roman" w:hAnsi="Times New Roman"/>
          <w:sz w:val="24"/>
          <w:szCs w:val="24"/>
        </w:rPr>
        <w:t>organizare şi funcţionare, a statului de funcţiuni;</w:t>
      </w:r>
    </w:p>
    <w:p w:rsidR="005634AE" w:rsidRPr="00CA2619" w:rsidRDefault="00E807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634AE" w:rsidRPr="00CA2619">
        <w:rPr>
          <w:rFonts w:ascii="Times New Roman" w:hAnsi="Times New Roman"/>
          <w:sz w:val="24"/>
          <w:szCs w:val="24"/>
        </w:rPr>
        <w:t xml:space="preserve"> Efectuează lucrări privind încheierea, modificarea, suspendarea şi</w:t>
      </w:r>
      <w:r w:rsidRPr="00CA2619">
        <w:rPr>
          <w:rFonts w:ascii="Times New Roman" w:hAnsi="Times New Roman"/>
          <w:sz w:val="24"/>
          <w:szCs w:val="24"/>
        </w:rPr>
        <w:t xml:space="preserve"> </w:t>
      </w:r>
      <w:r w:rsidR="005634AE" w:rsidRPr="00CA2619">
        <w:rPr>
          <w:rFonts w:ascii="Times New Roman" w:hAnsi="Times New Roman"/>
          <w:sz w:val="24"/>
          <w:szCs w:val="24"/>
        </w:rPr>
        <w:t>încetarea contractului individual de muncă precum şi acordarea tuturor</w:t>
      </w:r>
      <w:r w:rsidRPr="00CA2619">
        <w:rPr>
          <w:rFonts w:ascii="Times New Roman" w:hAnsi="Times New Roman"/>
          <w:sz w:val="24"/>
          <w:szCs w:val="24"/>
        </w:rPr>
        <w:t xml:space="preserve"> </w:t>
      </w:r>
      <w:r w:rsidR="005634AE" w:rsidRPr="00CA2619">
        <w:rPr>
          <w:rFonts w:ascii="Times New Roman" w:hAnsi="Times New Roman"/>
          <w:sz w:val="24"/>
          <w:szCs w:val="24"/>
        </w:rPr>
        <w:t>drepturilor prevăzute de legislaţia muncii;</w:t>
      </w:r>
    </w:p>
    <w:p w:rsidR="005634AE" w:rsidRPr="00CA2619" w:rsidRDefault="00E807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634AE" w:rsidRPr="00CA2619">
        <w:rPr>
          <w:rFonts w:ascii="Times New Roman" w:hAnsi="Times New Roman"/>
          <w:sz w:val="24"/>
          <w:szCs w:val="24"/>
        </w:rPr>
        <w:t>Urmăreşte întocmirea şi actualizarea de către conducătorii de</w:t>
      </w:r>
      <w:r w:rsidR="009328F3" w:rsidRPr="00CA2619">
        <w:rPr>
          <w:rFonts w:ascii="Times New Roman" w:hAnsi="Times New Roman"/>
          <w:sz w:val="24"/>
          <w:szCs w:val="24"/>
        </w:rPr>
        <w:t xml:space="preserve"> </w:t>
      </w:r>
      <w:r w:rsidR="005634AE" w:rsidRPr="00CA2619">
        <w:rPr>
          <w:rFonts w:ascii="Times New Roman" w:hAnsi="Times New Roman"/>
          <w:sz w:val="24"/>
          <w:szCs w:val="24"/>
        </w:rPr>
        <w:t>compartimente a fişelor de post şi asigură gestionarea lor conform</w:t>
      </w:r>
      <w:r w:rsidR="002B4D86" w:rsidRPr="00CA2619">
        <w:rPr>
          <w:rFonts w:ascii="Times New Roman" w:hAnsi="Times New Roman"/>
          <w:sz w:val="24"/>
          <w:szCs w:val="24"/>
        </w:rPr>
        <w:t xml:space="preserve"> </w:t>
      </w:r>
      <w:r w:rsidR="005634AE" w:rsidRPr="00CA2619">
        <w:rPr>
          <w:rFonts w:ascii="Times New Roman" w:hAnsi="Times New Roman"/>
          <w:sz w:val="24"/>
          <w:szCs w:val="24"/>
        </w:rPr>
        <w:t>prevederilor legale;</w:t>
      </w:r>
      <w:r w:rsidR="002B4D86" w:rsidRPr="00CA2619">
        <w:rPr>
          <w:rFonts w:ascii="Times New Roman" w:hAnsi="Times New Roman"/>
          <w:sz w:val="24"/>
          <w:szCs w:val="24"/>
        </w:rPr>
        <w:t xml:space="preserve"> </w:t>
      </w:r>
    </w:p>
    <w:p w:rsidR="005634AE" w:rsidRPr="00CA2619" w:rsidRDefault="00F878E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634AE" w:rsidRPr="00CA2619">
        <w:rPr>
          <w:rFonts w:ascii="Times New Roman" w:hAnsi="Times New Roman"/>
          <w:sz w:val="24"/>
          <w:szCs w:val="24"/>
        </w:rPr>
        <w:t>Gestionează procesul de realizare a evaluării şi întocmirea</w:t>
      </w:r>
      <w:r w:rsidR="002B4D86" w:rsidRPr="00CA2619">
        <w:rPr>
          <w:rFonts w:ascii="Times New Roman" w:hAnsi="Times New Roman"/>
          <w:sz w:val="24"/>
          <w:szCs w:val="24"/>
        </w:rPr>
        <w:t xml:space="preserve"> </w:t>
      </w:r>
      <w:r w:rsidR="005634AE" w:rsidRPr="00CA2619">
        <w:rPr>
          <w:rFonts w:ascii="Times New Roman" w:hAnsi="Times New Roman"/>
          <w:sz w:val="24"/>
          <w:szCs w:val="24"/>
        </w:rPr>
        <w:t>rapoartelor/fişelor de evaluare a performanţelor profesionale individuale;</w:t>
      </w:r>
    </w:p>
    <w:p w:rsidR="005634AE" w:rsidRPr="00CA2619" w:rsidRDefault="00CF2BC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634AE" w:rsidRPr="00CA2619">
        <w:rPr>
          <w:rFonts w:ascii="Times New Roman" w:hAnsi="Times New Roman"/>
          <w:sz w:val="24"/>
          <w:szCs w:val="24"/>
        </w:rPr>
        <w:t>Stabileşte şi actualizează conform reglementărilor legale, salariile de</w:t>
      </w:r>
      <w:r w:rsidR="0038336A" w:rsidRPr="00CA2619">
        <w:rPr>
          <w:rFonts w:ascii="Times New Roman" w:hAnsi="Times New Roman"/>
          <w:sz w:val="24"/>
          <w:szCs w:val="24"/>
        </w:rPr>
        <w:t xml:space="preserve"> </w:t>
      </w:r>
      <w:r w:rsidR="005634AE" w:rsidRPr="00CA2619">
        <w:rPr>
          <w:rFonts w:ascii="Times New Roman" w:hAnsi="Times New Roman"/>
          <w:sz w:val="24"/>
          <w:szCs w:val="24"/>
        </w:rPr>
        <w:t>încadrare şi celelalte drepturi salariale pentru personalul din cadrul unităţii;</w:t>
      </w:r>
    </w:p>
    <w:p w:rsidR="005634AE" w:rsidRPr="00CA2619" w:rsidRDefault="00852E3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w:t>
      </w:r>
      <w:r w:rsidR="005634AE" w:rsidRPr="00CA2619">
        <w:rPr>
          <w:rFonts w:ascii="Times New Roman" w:hAnsi="Times New Roman"/>
          <w:sz w:val="24"/>
          <w:szCs w:val="24"/>
        </w:rPr>
        <w:t xml:space="preserve"> Întocmeşte şi actualizează Registrul de evidenţă a salariaţilor si asigură</w:t>
      </w:r>
      <w:r w:rsidR="0038336A" w:rsidRPr="00CA2619">
        <w:rPr>
          <w:rFonts w:ascii="Times New Roman" w:hAnsi="Times New Roman"/>
          <w:sz w:val="24"/>
          <w:szCs w:val="24"/>
        </w:rPr>
        <w:t xml:space="preserve"> </w:t>
      </w:r>
      <w:r w:rsidR="005634AE" w:rsidRPr="00CA2619">
        <w:rPr>
          <w:rFonts w:ascii="Times New Roman" w:hAnsi="Times New Roman"/>
          <w:sz w:val="24"/>
          <w:szCs w:val="24"/>
        </w:rPr>
        <w:t>introducerea în baza de date – REVISAL a informaţiilor referitoare la</w:t>
      </w:r>
      <w:r w:rsidR="0038336A" w:rsidRPr="00CA2619">
        <w:rPr>
          <w:rFonts w:ascii="Times New Roman" w:hAnsi="Times New Roman"/>
          <w:sz w:val="24"/>
          <w:szCs w:val="24"/>
        </w:rPr>
        <w:t xml:space="preserve"> </w:t>
      </w:r>
      <w:r w:rsidR="005634AE" w:rsidRPr="00CA2619">
        <w:rPr>
          <w:rFonts w:ascii="Times New Roman" w:hAnsi="Times New Roman"/>
          <w:sz w:val="24"/>
          <w:szCs w:val="24"/>
        </w:rPr>
        <w:t>personal potrivit reglementarilor legale in vigoare;</w:t>
      </w:r>
    </w:p>
    <w:p w:rsidR="005634AE" w:rsidRPr="00CA2619" w:rsidRDefault="0038336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634AE" w:rsidRPr="00CA2619">
        <w:rPr>
          <w:rFonts w:ascii="Times New Roman" w:hAnsi="Times New Roman"/>
          <w:sz w:val="24"/>
          <w:szCs w:val="24"/>
        </w:rPr>
        <w:t xml:space="preserve"> Întocmeşte documentaţia privind pensionarea pentru limită de vârstă,</w:t>
      </w:r>
      <w:r w:rsidRPr="00CA2619">
        <w:rPr>
          <w:rFonts w:ascii="Times New Roman" w:hAnsi="Times New Roman"/>
          <w:sz w:val="24"/>
          <w:szCs w:val="24"/>
        </w:rPr>
        <w:t xml:space="preserve"> </w:t>
      </w:r>
      <w:r w:rsidR="005634AE" w:rsidRPr="00CA2619">
        <w:rPr>
          <w:rFonts w:ascii="Times New Roman" w:hAnsi="Times New Roman"/>
          <w:sz w:val="24"/>
          <w:szCs w:val="24"/>
        </w:rPr>
        <w:t>anticipata sau invaliditate pentru personalul din unitate;</w:t>
      </w:r>
    </w:p>
    <w:p w:rsidR="005634AE" w:rsidRPr="00CA2619" w:rsidRDefault="0038336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w:t>
      </w:r>
      <w:r w:rsidR="005634AE" w:rsidRPr="00CA2619">
        <w:rPr>
          <w:rFonts w:ascii="Times New Roman" w:hAnsi="Times New Roman"/>
          <w:sz w:val="24"/>
          <w:szCs w:val="24"/>
        </w:rPr>
        <w:t xml:space="preserve"> Asigură secretariatul comisiilor de concurs pentru ocuparea posturilor</w:t>
      </w:r>
      <w:r w:rsidRPr="00CA2619">
        <w:rPr>
          <w:rFonts w:ascii="Times New Roman" w:hAnsi="Times New Roman"/>
          <w:sz w:val="24"/>
          <w:szCs w:val="24"/>
        </w:rPr>
        <w:t xml:space="preserve"> </w:t>
      </w:r>
      <w:r w:rsidR="005634AE" w:rsidRPr="00CA2619">
        <w:rPr>
          <w:rFonts w:ascii="Times New Roman" w:hAnsi="Times New Roman"/>
          <w:sz w:val="24"/>
          <w:szCs w:val="24"/>
        </w:rPr>
        <w:t>vacante şi întocmeşte lucrările privind încadrarea în muncă a candidaţilor</w:t>
      </w:r>
      <w:r w:rsidRPr="00CA2619">
        <w:rPr>
          <w:rFonts w:ascii="Times New Roman" w:hAnsi="Times New Roman"/>
          <w:sz w:val="24"/>
          <w:szCs w:val="24"/>
        </w:rPr>
        <w:t xml:space="preserve"> </w:t>
      </w:r>
      <w:r w:rsidR="005634AE" w:rsidRPr="00CA2619">
        <w:rPr>
          <w:rFonts w:ascii="Times New Roman" w:hAnsi="Times New Roman"/>
          <w:sz w:val="24"/>
          <w:szCs w:val="24"/>
        </w:rPr>
        <w:t>declaraţi admişi pe baza proceselor verbale ale comisiilor, în conformitate</w:t>
      </w:r>
      <w:r w:rsidRPr="00CA2619">
        <w:rPr>
          <w:rFonts w:ascii="Times New Roman" w:hAnsi="Times New Roman"/>
          <w:sz w:val="24"/>
          <w:szCs w:val="24"/>
        </w:rPr>
        <w:t xml:space="preserve"> </w:t>
      </w:r>
      <w:r w:rsidR="005634AE" w:rsidRPr="00CA2619">
        <w:rPr>
          <w:rFonts w:ascii="Times New Roman" w:hAnsi="Times New Roman"/>
          <w:sz w:val="24"/>
          <w:szCs w:val="24"/>
        </w:rPr>
        <w:t>cu prevederile legale;</w:t>
      </w:r>
    </w:p>
    <w:p w:rsidR="005634AE" w:rsidRPr="00CA2619" w:rsidRDefault="0038336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w:t>
      </w:r>
      <w:r w:rsidR="005634AE" w:rsidRPr="00CA2619">
        <w:rPr>
          <w:rFonts w:ascii="Times New Roman" w:hAnsi="Times New Roman"/>
          <w:sz w:val="24"/>
          <w:szCs w:val="24"/>
        </w:rPr>
        <w:t xml:space="preserve"> Calculează vechimea în specialitate şi vechimea în muncă la încadrare;</w:t>
      </w:r>
    </w:p>
    <w:p w:rsidR="005634AE" w:rsidRPr="00CA2619" w:rsidRDefault="003A0AC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634AE" w:rsidRPr="00CA2619">
        <w:rPr>
          <w:rFonts w:ascii="Times New Roman" w:hAnsi="Times New Roman"/>
          <w:sz w:val="24"/>
          <w:szCs w:val="24"/>
        </w:rPr>
        <w:t>Execută lucrările de normare a personalului aplicând criteriile de normare</w:t>
      </w:r>
      <w:r w:rsidR="0038336A" w:rsidRPr="00CA2619">
        <w:rPr>
          <w:rFonts w:ascii="Times New Roman" w:hAnsi="Times New Roman"/>
          <w:sz w:val="24"/>
          <w:szCs w:val="24"/>
        </w:rPr>
        <w:t xml:space="preserve"> </w:t>
      </w:r>
      <w:r w:rsidR="005634AE" w:rsidRPr="00CA2619">
        <w:rPr>
          <w:rFonts w:ascii="Times New Roman" w:hAnsi="Times New Roman"/>
          <w:sz w:val="24"/>
          <w:szCs w:val="24"/>
        </w:rPr>
        <w:t>din normativele în vigoare;</w:t>
      </w:r>
    </w:p>
    <w:p w:rsidR="005634AE" w:rsidRPr="00CA2619" w:rsidRDefault="0038336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w:t>
      </w:r>
      <w:r w:rsidR="005634AE" w:rsidRPr="00CA2619">
        <w:rPr>
          <w:rFonts w:ascii="Times New Roman" w:hAnsi="Times New Roman"/>
          <w:sz w:val="24"/>
          <w:szCs w:val="24"/>
        </w:rPr>
        <w:t xml:space="preserve"> Fundamentează fondul de salarii necesar personalului din unitate în</w:t>
      </w:r>
      <w:r w:rsidR="00DB6A86" w:rsidRPr="00CA2619">
        <w:rPr>
          <w:rFonts w:ascii="Times New Roman" w:hAnsi="Times New Roman"/>
          <w:sz w:val="24"/>
          <w:szCs w:val="24"/>
        </w:rPr>
        <w:t xml:space="preserve"> </w:t>
      </w:r>
      <w:r w:rsidR="005634AE" w:rsidRPr="00CA2619">
        <w:rPr>
          <w:rFonts w:ascii="Times New Roman" w:hAnsi="Times New Roman"/>
          <w:sz w:val="24"/>
          <w:szCs w:val="24"/>
        </w:rPr>
        <w:t>vederea întocmirii proiectului de Buget de Venituri şi Cheltuieli;</w:t>
      </w:r>
    </w:p>
    <w:p w:rsidR="005634AE" w:rsidRPr="00CA2619" w:rsidRDefault="00370311"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634AE" w:rsidRPr="00CA2619">
        <w:rPr>
          <w:rFonts w:ascii="Times New Roman" w:hAnsi="Times New Roman"/>
          <w:sz w:val="24"/>
          <w:szCs w:val="24"/>
        </w:rPr>
        <w:t>Întocmeşte lucrările de salarizare lunar, lucrarile de promovare;</w:t>
      </w:r>
    </w:p>
    <w:p w:rsidR="005634AE" w:rsidRPr="00CA2619" w:rsidRDefault="00DB6A8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CE20B9" w:rsidRPr="00CA2619">
        <w:rPr>
          <w:rFonts w:ascii="Times New Roman" w:hAnsi="Times New Roman"/>
          <w:sz w:val="24"/>
          <w:szCs w:val="24"/>
        </w:rPr>
        <w:t xml:space="preserve">- </w:t>
      </w:r>
      <w:r w:rsidR="005634AE" w:rsidRPr="00CA2619">
        <w:rPr>
          <w:rFonts w:ascii="Times New Roman" w:hAnsi="Times New Roman"/>
          <w:sz w:val="24"/>
          <w:szCs w:val="24"/>
        </w:rPr>
        <w:t>Stabileşte salariile de bază ale personalului contractual ca urmare a</w:t>
      </w:r>
      <w:r w:rsidR="00CE20B9" w:rsidRPr="00CA2619">
        <w:rPr>
          <w:rFonts w:ascii="Times New Roman" w:hAnsi="Times New Roman"/>
          <w:sz w:val="24"/>
          <w:szCs w:val="24"/>
        </w:rPr>
        <w:t xml:space="preserve"> </w:t>
      </w:r>
      <w:r w:rsidR="005634AE" w:rsidRPr="00CA2619">
        <w:rPr>
          <w:rFonts w:ascii="Times New Roman" w:hAnsi="Times New Roman"/>
          <w:sz w:val="24"/>
          <w:szCs w:val="24"/>
        </w:rPr>
        <w:t>evaluării anuale;</w:t>
      </w:r>
    </w:p>
    <w:p w:rsidR="005634AE" w:rsidRPr="00CA2619" w:rsidRDefault="00820C12"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634AE" w:rsidRPr="00CA2619">
        <w:rPr>
          <w:rFonts w:ascii="Times New Roman" w:hAnsi="Times New Roman"/>
          <w:sz w:val="24"/>
          <w:szCs w:val="24"/>
        </w:rPr>
        <w:t xml:space="preserve"> Întocmeşte şi transmite situaţiile periodice solicitate de CJA, MS</w:t>
      </w:r>
      <w:r w:rsidRPr="00CA2619">
        <w:rPr>
          <w:rFonts w:ascii="Times New Roman" w:hAnsi="Times New Roman"/>
          <w:sz w:val="24"/>
          <w:szCs w:val="24"/>
        </w:rPr>
        <w:t>,</w:t>
      </w:r>
      <w:r w:rsidR="005634AE" w:rsidRPr="00CA2619">
        <w:rPr>
          <w:rFonts w:ascii="Times New Roman" w:hAnsi="Times New Roman"/>
          <w:sz w:val="24"/>
          <w:szCs w:val="24"/>
        </w:rPr>
        <w:t xml:space="preserve"> DSP,</w:t>
      </w:r>
      <w:r w:rsidRPr="00CA2619">
        <w:rPr>
          <w:rFonts w:ascii="Times New Roman" w:hAnsi="Times New Roman"/>
          <w:sz w:val="24"/>
          <w:szCs w:val="24"/>
        </w:rPr>
        <w:t xml:space="preserve"> </w:t>
      </w:r>
      <w:r w:rsidR="005634AE" w:rsidRPr="00CA2619">
        <w:rPr>
          <w:rFonts w:ascii="Times New Roman" w:hAnsi="Times New Roman"/>
          <w:sz w:val="24"/>
          <w:szCs w:val="24"/>
        </w:rPr>
        <w:t>CJAS, Direcţia Judeţeană de Finanţe, Direcţia judeţeană de Statistică;</w:t>
      </w:r>
    </w:p>
    <w:p w:rsidR="005634AE" w:rsidRPr="00CA2619" w:rsidRDefault="00820C12"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634AE" w:rsidRPr="00CA2619">
        <w:rPr>
          <w:rFonts w:ascii="Times New Roman" w:hAnsi="Times New Roman"/>
          <w:sz w:val="24"/>
          <w:szCs w:val="24"/>
        </w:rPr>
        <w:t>Asigură operarea programărilor şi efectuării concediilor de odihnă ale</w:t>
      </w:r>
      <w:r w:rsidRPr="00CA2619">
        <w:rPr>
          <w:rFonts w:ascii="Times New Roman" w:hAnsi="Times New Roman"/>
          <w:sz w:val="24"/>
          <w:szCs w:val="24"/>
        </w:rPr>
        <w:t xml:space="preserve"> </w:t>
      </w:r>
      <w:r w:rsidR="005634AE" w:rsidRPr="00CA2619">
        <w:rPr>
          <w:rFonts w:ascii="Times New Roman" w:hAnsi="Times New Roman"/>
          <w:sz w:val="24"/>
          <w:szCs w:val="24"/>
        </w:rPr>
        <w:t>angajaţilor;</w:t>
      </w:r>
    </w:p>
    <w:p w:rsidR="005634AE" w:rsidRPr="00CA2619" w:rsidRDefault="0096332C"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w:t>
      </w:r>
      <w:r w:rsidR="005634AE" w:rsidRPr="00CA2619">
        <w:rPr>
          <w:rFonts w:ascii="Times New Roman" w:hAnsi="Times New Roman"/>
          <w:sz w:val="24"/>
          <w:szCs w:val="24"/>
        </w:rPr>
        <w:t xml:space="preserve"> Întocmeşte formalităţile în vederea acordării de concedii cu/fără plată şi</w:t>
      </w:r>
      <w:r w:rsidRPr="00CA2619">
        <w:rPr>
          <w:rFonts w:ascii="Times New Roman" w:hAnsi="Times New Roman"/>
          <w:sz w:val="24"/>
          <w:szCs w:val="24"/>
        </w:rPr>
        <w:t xml:space="preserve"> </w:t>
      </w:r>
      <w:r w:rsidR="005634AE" w:rsidRPr="00CA2619">
        <w:rPr>
          <w:rFonts w:ascii="Times New Roman" w:hAnsi="Times New Roman"/>
          <w:sz w:val="24"/>
          <w:szCs w:val="24"/>
        </w:rPr>
        <w:t>tine evidenţa acestora;</w:t>
      </w:r>
    </w:p>
    <w:p w:rsidR="005634AE" w:rsidRPr="00CA2619" w:rsidRDefault="0096332C"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w:t>
      </w:r>
      <w:r w:rsidR="005634AE" w:rsidRPr="00CA2619">
        <w:rPr>
          <w:rFonts w:ascii="Times New Roman" w:hAnsi="Times New Roman"/>
          <w:sz w:val="24"/>
          <w:szCs w:val="24"/>
        </w:rPr>
        <w:t xml:space="preserve"> Eliberează la cerere adeverinţe privind calitatea de salariat care atestă</w:t>
      </w:r>
      <w:r w:rsidRPr="00CA2619">
        <w:rPr>
          <w:rFonts w:ascii="Times New Roman" w:hAnsi="Times New Roman"/>
          <w:sz w:val="24"/>
          <w:szCs w:val="24"/>
        </w:rPr>
        <w:t xml:space="preserve"> </w:t>
      </w:r>
      <w:r w:rsidR="005634AE" w:rsidRPr="00CA2619">
        <w:rPr>
          <w:rFonts w:ascii="Times New Roman" w:hAnsi="Times New Roman"/>
          <w:sz w:val="24"/>
          <w:szCs w:val="24"/>
        </w:rPr>
        <w:t>vechimea în muncă sau drepturile salariale;</w:t>
      </w:r>
    </w:p>
    <w:p w:rsidR="005634AE" w:rsidRPr="00CA2619" w:rsidRDefault="0096332C"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w:t>
      </w:r>
      <w:r w:rsidR="005634AE" w:rsidRPr="00CA2619">
        <w:rPr>
          <w:rFonts w:ascii="Times New Roman" w:hAnsi="Times New Roman"/>
          <w:sz w:val="24"/>
          <w:szCs w:val="24"/>
        </w:rPr>
        <w:t xml:space="preserve"> Întocmeşte documentaţia privind sancţionarea personalului unităţii în baza</w:t>
      </w:r>
      <w:r w:rsidRPr="00CA2619">
        <w:rPr>
          <w:rFonts w:ascii="Times New Roman" w:hAnsi="Times New Roman"/>
          <w:sz w:val="24"/>
          <w:szCs w:val="24"/>
        </w:rPr>
        <w:t xml:space="preserve"> </w:t>
      </w:r>
      <w:r w:rsidR="005634AE" w:rsidRPr="00CA2619">
        <w:rPr>
          <w:rFonts w:ascii="Times New Roman" w:hAnsi="Times New Roman"/>
          <w:sz w:val="24"/>
          <w:szCs w:val="24"/>
        </w:rPr>
        <w:t>raportului Comisiei de Disciplină;</w:t>
      </w:r>
    </w:p>
    <w:p w:rsidR="005634AE" w:rsidRPr="00CA2619" w:rsidRDefault="00E34FF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634AE" w:rsidRPr="00CA2619">
        <w:rPr>
          <w:rFonts w:ascii="Times New Roman" w:hAnsi="Times New Roman"/>
          <w:sz w:val="24"/>
          <w:szCs w:val="24"/>
        </w:rPr>
        <w:t>Întocmeşte orice alte lucrări prevăzute de Codul Muncii;</w:t>
      </w:r>
    </w:p>
    <w:p w:rsidR="00DB22B0" w:rsidRPr="00CA2619" w:rsidRDefault="003A0AC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E34FF6" w:rsidRPr="00CA2619">
        <w:rPr>
          <w:rFonts w:ascii="Times New Roman" w:hAnsi="Times New Roman"/>
          <w:sz w:val="24"/>
          <w:szCs w:val="24"/>
        </w:rPr>
        <w:t xml:space="preserve"> </w:t>
      </w:r>
      <w:r w:rsidR="005634AE" w:rsidRPr="00CA2619">
        <w:rPr>
          <w:rFonts w:ascii="Times New Roman" w:hAnsi="Times New Roman"/>
          <w:sz w:val="24"/>
          <w:szCs w:val="24"/>
        </w:rPr>
        <w:t>Execută la termenul precizat, orice altă lucrare repartizată de către</w:t>
      </w:r>
      <w:r w:rsidR="00E34FF6" w:rsidRPr="00CA2619">
        <w:rPr>
          <w:rFonts w:ascii="Times New Roman" w:hAnsi="Times New Roman"/>
          <w:sz w:val="24"/>
          <w:szCs w:val="24"/>
        </w:rPr>
        <w:t xml:space="preserve"> </w:t>
      </w:r>
      <w:r w:rsidR="005634AE" w:rsidRPr="00CA2619">
        <w:rPr>
          <w:rFonts w:ascii="Times New Roman" w:hAnsi="Times New Roman"/>
          <w:sz w:val="24"/>
          <w:szCs w:val="24"/>
        </w:rPr>
        <w:t>conducerea unităţii privind problemele specifice serviciului resurse umane;</w:t>
      </w:r>
    </w:p>
    <w:p w:rsidR="00C874AD" w:rsidRPr="00CA2619" w:rsidRDefault="003A0AC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in cadrul serviciului se efectuează toate lucrările impuse de legislaţia în vigoare cu referire la personal şi cheltuielile de personal aferente. </w:t>
      </w:r>
      <w:r w:rsidRPr="00CA2619">
        <w:rPr>
          <w:rFonts w:ascii="Times New Roman" w:hAnsi="Times New Roman"/>
          <w:sz w:val="24"/>
          <w:szCs w:val="24"/>
        </w:rPr>
        <w:cr/>
      </w:r>
    </w:p>
    <w:p w:rsidR="00D10C77" w:rsidRPr="00CA2619" w:rsidRDefault="00D10C77" w:rsidP="00654ECE">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tab/>
      </w:r>
      <w:bookmarkStart w:id="374" w:name="_Toc482786152"/>
      <w:r w:rsidRPr="00CA2619">
        <w:rPr>
          <w:rFonts w:ascii="Times New Roman" w:hAnsi="Times New Roman"/>
          <w:color w:val="auto"/>
          <w:sz w:val="24"/>
          <w:szCs w:val="24"/>
        </w:rPr>
        <w:t>14.2.3. Atributiile  personalului</w:t>
      </w:r>
      <w:bookmarkEnd w:id="374"/>
    </w:p>
    <w:p w:rsidR="00D10C77" w:rsidRPr="00CA2619" w:rsidRDefault="00D10C77" w:rsidP="00654ECE">
      <w:pPr>
        <w:tabs>
          <w:tab w:val="left" w:pos="540"/>
        </w:tabs>
        <w:spacing w:after="0" w:line="360" w:lineRule="auto"/>
        <w:rPr>
          <w:rFonts w:ascii="Times New Roman" w:hAnsi="Times New Roman"/>
          <w:b/>
          <w:sz w:val="24"/>
          <w:szCs w:val="24"/>
        </w:rPr>
      </w:pPr>
      <w:r w:rsidRPr="00CA2619">
        <w:rPr>
          <w:rFonts w:ascii="Times New Roman" w:hAnsi="Times New Roman"/>
          <w:b/>
          <w:sz w:val="24"/>
          <w:szCs w:val="24"/>
        </w:rPr>
        <w:tab/>
      </w:r>
      <w:r w:rsidRPr="00CA2619">
        <w:rPr>
          <w:rFonts w:ascii="Times New Roman" w:hAnsi="Times New Roman"/>
          <w:b/>
          <w:sz w:val="24"/>
          <w:szCs w:val="24"/>
        </w:rPr>
        <w:tab/>
        <w:t>14.2.3.1.Economist</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îşi însuşeşte dispoziţiile legale cu privire la organizarea muncii, normarea şi salarizarea personalului;</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întocmeşte şi ţine la zi ştatele de plata ale angajaţilor conform ştatului de funcţii,</w:t>
      </w:r>
      <w:r w:rsidR="00BB48EE" w:rsidRPr="00CA2619">
        <w:rPr>
          <w:rFonts w:ascii="Times New Roman" w:hAnsi="Times New Roman"/>
          <w:sz w:val="24"/>
          <w:szCs w:val="24"/>
        </w:rPr>
        <w:t xml:space="preserve"> </w:t>
      </w:r>
      <w:r w:rsidRPr="00CA2619">
        <w:rPr>
          <w:rFonts w:ascii="Times New Roman" w:hAnsi="Times New Roman"/>
          <w:sz w:val="24"/>
          <w:szCs w:val="24"/>
        </w:rPr>
        <w:t>pentru toate secţiile şi compartimentele, conform structurii unităţii, repartizate de şeful</w:t>
      </w:r>
      <w:r w:rsidR="00BB48EE" w:rsidRPr="00CA2619">
        <w:rPr>
          <w:rFonts w:ascii="Times New Roman" w:hAnsi="Times New Roman"/>
          <w:sz w:val="24"/>
          <w:szCs w:val="24"/>
        </w:rPr>
        <w:t xml:space="preserve"> </w:t>
      </w:r>
      <w:r w:rsidRPr="00CA2619">
        <w:rPr>
          <w:rFonts w:ascii="Times New Roman" w:hAnsi="Times New Roman"/>
          <w:sz w:val="24"/>
          <w:szCs w:val="24"/>
        </w:rPr>
        <w:t>serviciului;</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primeşte foile colective de prezenţă, certificatele medicale şi cererile pentru</w:t>
      </w:r>
      <w:r w:rsidR="00BB48EE" w:rsidRPr="00CA2619">
        <w:rPr>
          <w:rFonts w:ascii="Times New Roman" w:hAnsi="Times New Roman"/>
          <w:sz w:val="24"/>
          <w:szCs w:val="24"/>
        </w:rPr>
        <w:t xml:space="preserve"> </w:t>
      </w:r>
      <w:r w:rsidRPr="00CA2619">
        <w:rPr>
          <w:rFonts w:ascii="Times New Roman" w:hAnsi="Times New Roman"/>
          <w:sz w:val="24"/>
          <w:szCs w:val="24"/>
        </w:rPr>
        <w:t>concediul de odihnă, aprobate de conducerea secţiei şi după caz de conducerea unităţii, şi</w:t>
      </w:r>
      <w:r w:rsidR="00BB48EE" w:rsidRPr="00CA2619">
        <w:rPr>
          <w:rFonts w:ascii="Times New Roman" w:hAnsi="Times New Roman"/>
          <w:sz w:val="24"/>
          <w:szCs w:val="24"/>
        </w:rPr>
        <w:t xml:space="preserve"> </w:t>
      </w:r>
      <w:r w:rsidRPr="00CA2619">
        <w:rPr>
          <w:rFonts w:ascii="Times New Roman" w:hAnsi="Times New Roman"/>
          <w:sz w:val="24"/>
          <w:szCs w:val="24"/>
        </w:rPr>
        <w:t xml:space="preserve">pe baza acestora întocmeşte </w:t>
      </w:r>
      <w:r w:rsidR="00E12F31" w:rsidRPr="00CA2619">
        <w:rPr>
          <w:rFonts w:ascii="Times New Roman" w:hAnsi="Times New Roman"/>
          <w:sz w:val="24"/>
          <w:szCs w:val="24"/>
        </w:rPr>
        <w:t>s</w:t>
      </w:r>
      <w:r w:rsidRPr="00CA2619">
        <w:rPr>
          <w:rFonts w:ascii="Times New Roman" w:hAnsi="Times New Roman"/>
          <w:sz w:val="24"/>
          <w:szCs w:val="24"/>
        </w:rPr>
        <w:t>tatele de plată pe care le prezintă Serviciului Financiar-</w:t>
      </w:r>
      <w:r w:rsidR="00CC42E6" w:rsidRPr="00CA2619">
        <w:rPr>
          <w:rFonts w:ascii="Times New Roman" w:hAnsi="Times New Roman"/>
          <w:sz w:val="24"/>
          <w:szCs w:val="24"/>
        </w:rPr>
        <w:t xml:space="preserve"> </w:t>
      </w:r>
      <w:r w:rsidRPr="00CA2619">
        <w:rPr>
          <w:rFonts w:ascii="Times New Roman" w:hAnsi="Times New Roman"/>
          <w:sz w:val="24"/>
          <w:szCs w:val="24"/>
        </w:rPr>
        <w:t>Contabil pentru efectuarea plăţilor;</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calculează orele de gardă ale medicilor din unitate, precum şi a celor din afara</w:t>
      </w:r>
      <w:r w:rsidR="00414308" w:rsidRPr="00CA2619">
        <w:rPr>
          <w:rFonts w:ascii="Times New Roman" w:hAnsi="Times New Roman"/>
          <w:sz w:val="24"/>
          <w:szCs w:val="24"/>
        </w:rPr>
        <w:t xml:space="preserve"> </w:t>
      </w:r>
      <w:r w:rsidRPr="00CA2619">
        <w:rPr>
          <w:rFonts w:ascii="Times New Roman" w:hAnsi="Times New Roman"/>
          <w:sz w:val="24"/>
          <w:szCs w:val="24"/>
        </w:rPr>
        <w:t>unitati, verificand asigurarea obligaţiei lunare de gardă;</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controlează asigurarea respectării graficelor de lucru, atat pentru zilele lucrătoare</w:t>
      </w:r>
      <w:r w:rsidR="00FF3B2C" w:rsidRPr="00CA2619">
        <w:rPr>
          <w:rFonts w:ascii="Times New Roman" w:hAnsi="Times New Roman"/>
          <w:sz w:val="24"/>
          <w:szCs w:val="24"/>
        </w:rPr>
        <w:t>,</w:t>
      </w:r>
      <w:r w:rsidR="00414308" w:rsidRPr="00CA2619">
        <w:rPr>
          <w:rFonts w:ascii="Times New Roman" w:hAnsi="Times New Roman"/>
          <w:sz w:val="24"/>
          <w:szCs w:val="24"/>
        </w:rPr>
        <w:t xml:space="preserve"> </w:t>
      </w:r>
      <w:r w:rsidRPr="00CA2619">
        <w:rPr>
          <w:rFonts w:ascii="Times New Roman" w:hAnsi="Times New Roman"/>
          <w:sz w:val="24"/>
          <w:szCs w:val="24"/>
        </w:rPr>
        <w:t>cât şi pentru zilele de sarbatori legale, calculează drepturile băneşti pentru munca prestată</w:t>
      </w:r>
      <w:r w:rsidR="00414308" w:rsidRPr="00CA2619">
        <w:rPr>
          <w:rFonts w:ascii="Times New Roman" w:hAnsi="Times New Roman"/>
          <w:sz w:val="24"/>
          <w:szCs w:val="24"/>
        </w:rPr>
        <w:t xml:space="preserve"> </w:t>
      </w:r>
      <w:r w:rsidRPr="00CA2619">
        <w:rPr>
          <w:rFonts w:ascii="Times New Roman" w:hAnsi="Times New Roman"/>
          <w:sz w:val="24"/>
          <w:szCs w:val="24"/>
        </w:rPr>
        <w:t>în zilele de sâmbătă şi duminică, sărbători legale, ore de noapte, ore suplimentare, plata cu</w:t>
      </w:r>
      <w:r w:rsidR="00414308" w:rsidRPr="00CA2619">
        <w:rPr>
          <w:rFonts w:ascii="Times New Roman" w:hAnsi="Times New Roman"/>
          <w:sz w:val="24"/>
          <w:szCs w:val="24"/>
        </w:rPr>
        <w:t xml:space="preserve"> </w:t>
      </w:r>
      <w:r w:rsidRPr="00CA2619">
        <w:rPr>
          <w:rFonts w:ascii="Times New Roman" w:hAnsi="Times New Roman"/>
          <w:sz w:val="24"/>
          <w:szCs w:val="24"/>
        </w:rPr>
        <w:t>ora, etc;</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asigură acordarea concediilor de odihna şi azilelor suplimentare conform vechimii</w:t>
      </w:r>
      <w:r w:rsidR="00414308" w:rsidRPr="00CA2619">
        <w:rPr>
          <w:rFonts w:ascii="Times New Roman" w:hAnsi="Times New Roman"/>
          <w:sz w:val="24"/>
          <w:szCs w:val="24"/>
        </w:rPr>
        <w:t xml:space="preserve"> </w:t>
      </w:r>
      <w:r w:rsidRPr="00CA2619">
        <w:rPr>
          <w:rFonts w:ascii="Times New Roman" w:hAnsi="Times New Roman"/>
          <w:sz w:val="24"/>
          <w:szCs w:val="24"/>
        </w:rPr>
        <w:t>şi planificărilor anuale;</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ţine evidenţa fiselor fiscale anuale şi a documentelor în baza carora se intocmesc</w:t>
      </w:r>
      <w:r w:rsidR="00414308" w:rsidRPr="00CA2619">
        <w:rPr>
          <w:rFonts w:ascii="Times New Roman" w:hAnsi="Times New Roman"/>
          <w:sz w:val="24"/>
          <w:szCs w:val="24"/>
        </w:rPr>
        <w:t xml:space="preserve"> </w:t>
      </w:r>
      <w:r w:rsidRPr="00CA2619">
        <w:rPr>
          <w:rFonts w:ascii="Times New Roman" w:hAnsi="Times New Roman"/>
          <w:sz w:val="24"/>
          <w:szCs w:val="24"/>
        </w:rPr>
        <w:t>acestea;</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tine evidenta documentelor în baza carora se stabilesc scutirile de impozit, plata</w:t>
      </w:r>
      <w:r w:rsidR="00414308" w:rsidRPr="00CA2619">
        <w:rPr>
          <w:rFonts w:ascii="Times New Roman" w:hAnsi="Times New Roman"/>
          <w:sz w:val="24"/>
          <w:szCs w:val="24"/>
        </w:rPr>
        <w:t xml:space="preserve"> </w:t>
      </w:r>
      <w:r w:rsidRPr="00CA2619">
        <w:rPr>
          <w:rFonts w:ascii="Times New Roman" w:hAnsi="Times New Roman"/>
          <w:sz w:val="24"/>
          <w:szCs w:val="24"/>
        </w:rPr>
        <w:t>concediului pentru cresterea şi ingrijirea copilului pana la implinirea varstei de 2 ani;</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nu primeste declaraţii pe proprie raspundere, fara acte doveditoare, referitoare la</w:t>
      </w:r>
      <w:r w:rsidR="00414308" w:rsidRPr="00CA2619">
        <w:rPr>
          <w:rFonts w:ascii="Times New Roman" w:hAnsi="Times New Roman"/>
          <w:sz w:val="24"/>
          <w:szCs w:val="24"/>
        </w:rPr>
        <w:t xml:space="preserve"> </w:t>
      </w:r>
      <w:r w:rsidRPr="00CA2619">
        <w:rPr>
          <w:rFonts w:ascii="Times New Roman" w:hAnsi="Times New Roman"/>
          <w:sz w:val="24"/>
          <w:szCs w:val="24"/>
        </w:rPr>
        <w:t>p</w:t>
      </w:r>
      <w:r w:rsidR="00FF3B2C" w:rsidRPr="00CA2619">
        <w:rPr>
          <w:rFonts w:ascii="Times New Roman" w:hAnsi="Times New Roman"/>
          <w:sz w:val="24"/>
          <w:szCs w:val="24"/>
        </w:rPr>
        <w:t>ersoanele aflate în întretinere</w:t>
      </w:r>
      <w:r w:rsidRPr="00CA2619">
        <w:rPr>
          <w:rFonts w:ascii="Times New Roman" w:hAnsi="Times New Roman"/>
          <w:sz w:val="24"/>
          <w:szCs w:val="24"/>
        </w:rPr>
        <w:t xml:space="preserve"> sau în vederea stabilirii dreptului de indemnizatie platita</w:t>
      </w:r>
      <w:r w:rsidR="00414308" w:rsidRPr="00CA2619">
        <w:rPr>
          <w:rFonts w:ascii="Times New Roman" w:hAnsi="Times New Roman"/>
          <w:sz w:val="24"/>
          <w:szCs w:val="24"/>
        </w:rPr>
        <w:t xml:space="preserve"> </w:t>
      </w:r>
      <w:r w:rsidRPr="00CA2619">
        <w:rPr>
          <w:rFonts w:ascii="Times New Roman" w:hAnsi="Times New Roman"/>
          <w:sz w:val="24"/>
          <w:szCs w:val="24"/>
        </w:rPr>
        <w:t>pentru cresterea copilului</w:t>
      </w:r>
      <w:r w:rsidR="00FF3B2C" w:rsidRPr="00CA2619">
        <w:rPr>
          <w:rFonts w:ascii="Times New Roman" w:hAnsi="Times New Roman"/>
          <w:sz w:val="24"/>
          <w:szCs w:val="24"/>
        </w:rPr>
        <w:t>,</w:t>
      </w:r>
      <w:r w:rsidRPr="00CA2619">
        <w:rPr>
          <w:rFonts w:ascii="Times New Roman" w:hAnsi="Times New Roman"/>
          <w:sz w:val="24"/>
          <w:szCs w:val="24"/>
        </w:rPr>
        <w:t xml:space="preserve"> pana la implinirea varstei de 2 ani, ajutor de deces, etc;</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ţine evidenţa concediilor medicale pentru incapacitate de muncă şi a concediului</w:t>
      </w:r>
      <w:r w:rsidR="00414308" w:rsidRPr="00CA2619">
        <w:rPr>
          <w:rFonts w:ascii="Times New Roman" w:hAnsi="Times New Roman"/>
          <w:sz w:val="24"/>
          <w:szCs w:val="24"/>
        </w:rPr>
        <w:t xml:space="preserve"> </w:t>
      </w:r>
      <w:r w:rsidRPr="00CA2619">
        <w:rPr>
          <w:rFonts w:ascii="Times New Roman" w:hAnsi="Times New Roman"/>
          <w:sz w:val="24"/>
          <w:szCs w:val="24"/>
        </w:rPr>
        <w:t>medical pentru sarcină şi lehuzie, creşterea şi îngrijirea copilului;</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ţine evidenţa plăţilor necuvenite şi asigură recuperarea lor;</w:t>
      </w:r>
      <w:r w:rsidR="00414308" w:rsidRPr="00CA2619">
        <w:rPr>
          <w:rFonts w:ascii="Times New Roman" w:hAnsi="Times New Roman"/>
          <w:sz w:val="24"/>
          <w:szCs w:val="24"/>
        </w:rPr>
        <w:t xml:space="preserve"> </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calculează drepturile salariale brute, în baza normelor de evaluare a</w:t>
      </w:r>
      <w:r w:rsidR="00414308" w:rsidRPr="00CA2619">
        <w:rPr>
          <w:rFonts w:ascii="Times New Roman" w:hAnsi="Times New Roman"/>
          <w:sz w:val="24"/>
          <w:szCs w:val="24"/>
        </w:rPr>
        <w:t xml:space="preserve"> </w:t>
      </w:r>
      <w:r w:rsidRPr="00CA2619">
        <w:rPr>
          <w:rFonts w:ascii="Times New Roman" w:hAnsi="Times New Roman"/>
          <w:sz w:val="24"/>
          <w:szCs w:val="24"/>
        </w:rPr>
        <w:t>performanţelor profesionale, individuale: retribuţii tarifare, indemnizaţii de conducere, salarii</w:t>
      </w:r>
      <w:r w:rsidR="00414308" w:rsidRPr="00CA2619">
        <w:rPr>
          <w:rFonts w:ascii="Times New Roman" w:hAnsi="Times New Roman"/>
          <w:sz w:val="24"/>
          <w:szCs w:val="24"/>
        </w:rPr>
        <w:t xml:space="preserve"> </w:t>
      </w:r>
      <w:r w:rsidRPr="00CA2619">
        <w:rPr>
          <w:rFonts w:ascii="Times New Roman" w:hAnsi="Times New Roman"/>
          <w:sz w:val="24"/>
          <w:szCs w:val="24"/>
        </w:rPr>
        <w:t>de merit, sporuri vechime, sporuri pentru condiţii periculoase sau vătămătoare, ore</w:t>
      </w:r>
      <w:r w:rsidR="00414308" w:rsidRPr="00CA2619">
        <w:rPr>
          <w:rFonts w:ascii="Times New Roman" w:hAnsi="Times New Roman"/>
          <w:sz w:val="24"/>
          <w:szCs w:val="24"/>
        </w:rPr>
        <w:t xml:space="preserve"> </w:t>
      </w:r>
      <w:r w:rsidRPr="00CA2619">
        <w:rPr>
          <w:rFonts w:ascii="Times New Roman" w:hAnsi="Times New Roman"/>
          <w:sz w:val="24"/>
          <w:szCs w:val="24"/>
        </w:rPr>
        <w:t>suplimentare, gărzi, premii trimestriale şi anuale, indemnizaţii concedii odihnă, concedii</w:t>
      </w:r>
      <w:r w:rsidR="00414308" w:rsidRPr="00CA2619">
        <w:rPr>
          <w:rFonts w:ascii="Times New Roman" w:hAnsi="Times New Roman"/>
          <w:sz w:val="24"/>
          <w:szCs w:val="24"/>
        </w:rPr>
        <w:t xml:space="preserve"> </w:t>
      </w:r>
      <w:r w:rsidRPr="00CA2619">
        <w:rPr>
          <w:rFonts w:ascii="Times New Roman" w:hAnsi="Times New Roman"/>
          <w:sz w:val="24"/>
          <w:szCs w:val="24"/>
        </w:rPr>
        <w:t>medicale etc.;</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asigură efectuarea reţinerilor din salariu pentru: impozit, contul de asigurări sociale</w:t>
      </w:r>
      <w:r w:rsidR="00414308" w:rsidRPr="00CA2619">
        <w:rPr>
          <w:rFonts w:ascii="Times New Roman" w:hAnsi="Times New Roman"/>
          <w:sz w:val="24"/>
          <w:szCs w:val="24"/>
        </w:rPr>
        <w:t xml:space="preserve"> </w:t>
      </w:r>
      <w:r w:rsidRPr="00CA2619">
        <w:rPr>
          <w:rFonts w:ascii="Times New Roman" w:hAnsi="Times New Roman"/>
          <w:sz w:val="24"/>
          <w:szCs w:val="24"/>
        </w:rPr>
        <w:t>şi de sănătate, şomaj, cotizaţia pentru colegiul medicilor, pensii alimentare, precum şi alte</w:t>
      </w:r>
      <w:r w:rsidR="00414308" w:rsidRPr="00CA2619">
        <w:rPr>
          <w:rFonts w:ascii="Times New Roman" w:hAnsi="Times New Roman"/>
          <w:sz w:val="24"/>
          <w:szCs w:val="24"/>
        </w:rPr>
        <w:t xml:space="preserve"> </w:t>
      </w:r>
      <w:r w:rsidRPr="00CA2619">
        <w:rPr>
          <w:rFonts w:ascii="Times New Roman" w:hAnsi="Times New Roman"/>
          <w:sz w:val="24"/>
          <w:szCs w:val="24"/>
        </w:rPr>
        <w:t>retineri în conformitate cu prevderile legale;</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întocmeşte lunar centralizatorul pentru incapacitate de muncă, pe categorii de</w:t>
      </w:r>
      <w:r w:rsidR="00414308" w:rsidRPr="00CA2619">
        <w:rPr>
          <w:rFonts w:ascii="Times New Roman" w:hAnsi="Times New Roman"/>
          <w:sz w:val="24"/>
          <w:szCs w:val="24"/>
        </w:rPr>
        <w:t xml:space="preserve"> </w:t>
      </w:r>
      <w:r w:rsidRPr="00CA2619">
        <w:rPr>
          <w:rFonts w:ascii="Times New Roman" w:hAnsi="Times New Roman"/>
          <w:sz w:val="24"/>
          <w:szCs w:val="24"/>
        </w:rPr>
        <w:t>afecţiuni şi numărul de zile lucrătoare şi calendaristice;</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determină reţinerile efectuate prin fondul de asigurări sociale şi face corelaţiile în</w:t>
      </w:r>
      <w:r w:rsidR="00FD06E7" w:rsidRPr="00CA2619">
        <w:rPr>
          <w:rFonts w:ascii="Times New Roman" w:hAnsi="Times New Roman"/>
          <w:sz w:val="24"/>
          <w:szCs w:val="24"/>
        </w:rPr>
        <w:t xml:space="preserve"> </w:t>
      </w:r>
      <w:r w:rsidRPr="00CA2619">
        <w:rPr>
          <w:rFonts w:ascii="Times New Roman" w:hAnsi="Times New Roman"/>
          <w:sz w:val="24"/>
          <w:szCs w:val="24"/>
        </w:rPr>
        <w:t>vederea determinării fondului lunar de salarii utilizat pe tipuri de bugete;</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colaborează cu şeful de serviciu la întocmirea situaţiilor statistice;</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eliberează adeverinţe privind veniturile realizate, zile de concediu medical,</w:t>
      </w:r>
      <w:r w:rsidR="00FD06E7" w:rsidRPr="00CA2619">
        <w:rPr>
          <w:rFonts w:ascii="Times New Roman" w:hAnsi="Times New Roman"/>
          <w:sz w:val="24"/>
          <w:szCs w:val="24"/>
        </w:rPr>
        <w:t xml:space="preserve"> </w:t>
      </w:r>
      <w:r w:rsidRPr="00CA2619">
        <w:rPr>
          <w:rFonts w:ascii="Times New Roman" w:hAnsi="Times New Roman"/>
          <w:sz w:val="24"/>
          <w:szCs w:val="24"/>
        </w:rPr>
        <w:t>concediu de odihnă solicitate de către salariaţi pentru diverse unităţi de stat sau juridice;</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dă relaţii privind veniturile realizate numai personal, fiecarui salariat, fara a discuta</w:t>
      </w:r>
      <w:r w:rsidR="00FD06E7" w:rsidRPr="00CA2619">
        <w:rPr>
          <w:rFonts w:ascii="Times New Roman" w:hAnsi="Times New Roman"/>
          <w:sz w:val="24"/>
          <w:szCs w:val="24"/>
        </w:rPr>
        <w:t xml:space="preserve"> </w:t>
      </w:r>
      <w:r w:rsidRPr="00CA2619">
        <w:rPr>
          <w:rFonts w:ascii="Times New Roman" w:hAnsi="Times New Roman"/>
          <w:sz w:val="24"/>
          <w:szCs w:val="24"/>
        </w:rPr>
        <w:t>cu persoane terte, neaccreditate, atat din unitate cât şi din afara ei, despre situatia</w:t>
      </w:r>
      <w:r w:rsidR="00FD06E7" w:rsidRPr="00CA2619">
        <w:rPr>
          <w:rFonts w:ascii="Times New Roman" w:hAnsi="Times New Roman"/>
          <w:sz w:val="24"/>
          <w:szCs w:val="24"/>
        </w:rPr>
        <w:t xml:space="preserve"> </w:t>
      </w:r>
      <w:r w:rsidRPr="00CA2619">
        <w:rPr>
          <w:rFonts w:ascii="Times New Roman" w:hAnsi="Times New Roman"/>
          <w:sz w:val="24"/>
          <w:szCs w:val="24"/>
        </w:rPr>
        <w:t>drepturilor salariale sau de personal a angajaţilor;</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îşi însuşeşte tehnica implementării pe calculator a evidenţei salariale, prezintădatele primare pentru determinarea retribuţie şi verifică ştatele de plată scoase pe</w:t>
      </w:r>
      <w:r w:rsidR="00241AEB" w:rsidRPr="00CA2619">
        <w:rPr>
          <w:rFonts w:ascii="Times New Roman" w:hAnsi="Times New Roman"/>
          <w:sz w:val="24"/>
          <w:szCs w:val="24"/>
        </w:rPr>
        <w:t xml:space="preserve"> </w:t>
      </w:r>
      <w:r w:rsidRPr="00CA2619">
        <w:rPr>
          <w:rFonts w:ascii="Times New Roman" w:hAnsi="Times New Roman"/>
          <w:sz w:val="24"/>
          <w:szCs w:val="24"/>
        </w:rPr>
        <w:t>calculator şi situaţia reală din fişele de calcul a retribuţiei pentru fiecare angajat pe secţii şi</w:t>
      </w:r>
      <w:r w:rsidR="00241AEB" w:rsidRPr="00CA2619">
        <w:rPr>
          <w:rFonts w:ascii="Times New Roman" w:hAnsi="Times New Roman"/>
          <w:sz w:val="24"/>
          <w:szCs w:val="24"/>
        </w:rPr>
        <w:t xml:space="preserve"> </w:t>
      </w:r>
      <w:r w:rsidRPr="00CA2619">
        <w:rPr>
          <w:rFonts w:ascii="Times New Roman" w:hAnsi="Times New Roman"/>
          <w:sz w:val="24"/>
          <w:szCs w:val="24"/>
        </w:rPr>
        <w:t>compartimente;</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verifică extrasele cu drepturile băneşti cuvenite angajaţilor;</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verifică datele din centralizatorul lunar de salarii, întocmeşte tabelele nominale de</w:t>
      </w:r>
      <w:r w:rsidR="00241AEB" w:rsidRPr="00CA2619">
        <w:rPr>
          <w:rFonts w:ascii="Times New Roman" w:hAnsi="Times New Roman"/>
          <w:sz w:val="24"/>
          <w:szCs w:val="24"/>
        </w:rPr>
        <w:t xml:space="preserve"> </w:t>
      </w:r>
      <w:r w:rsidRPr="00CA2619">
        <w:rPr>
          <w:rFonts w:ascii="Times New Roman" w:hAnsi="Times New Roman"/>
          <w:sz w:val="24"/>
          <w:szCs w:val="24"/>
        </w:rPr>
        <w:t>reţineri pe categorii de debite şi unităţi beneficiare şi colaboreaza cu Serviciul Financiar-</w:t>
      </w:r>
      <w:r w:rsidR="00241AEB" w:rsidRPr="00CA2619">
        <w:rPr>
          <w:rFonts w:ascii="Times New Roman" w:hAnsi="Times New Roman"/>
          <w:sz w:val="24"/>
          <w:szCs w:val="24"/>
        </w:rPr>
        <w:t xml:space="preserve"> </w:t>
      </w:r>
      <w:r w:rsidRPr="00CA2619">
        <w:rPr>
          <w:rFonts w:ascii="Times New Roman" w:hAnsi="Times New Roman"/>
          <w:sz w:val="24"/>
          <w:szCs w:val="24"/>
        </w:rPr>
        <w:t>Contabilitate în vederea efectuarii corecte a situatiilor finale de plata;</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isi insuseste dispozitiile legale privind lucrarile specifice postului pe linie de</w:t>
      </w:r>
      <w:r w:rsidR="00241AEB" w:rsidRPr="00CA2619">
        <w:rPr>
          <w:rFonts w:ascii="Times New Roman" w:hAnsi="Times New Roman"/>
          <w:sz w:val="24"/>
          <w:szCs w:val="24"/>
        </w:rPr>
        <w:t xml:space="preserve"> </w:t>
      </w:r>
      <w:r w:rsidRPr="00CA2619">
        <w:rPr>
          <w:rFonts w:ascii="Times New Roman" w:hAnsi="Times New Roman"/>
          <w:sz w:val="24"/>
          <w:szCs w:val="24"/>
        </w:rPr>
        <w:t>salarizare şi evidenta de personal;</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elibereaza adeverinte privind vechimea în muncă, grupa de munca solicitata</w:t>
      </w:r>
      <w:r w:rsidR="00241AEB" w:rsidRPr="00CA2619">
        <w:rPr>
          <w:rFonts w:ascii="Times New Roman" w:hAnsi="Times New Roman"/>
          <w:sz w:val="24"/>
          <w:szCs w:val="24"/>
        </w:rPr>
        <w:t xml:space="preserve">  </w:t>
      </w:r>
      <w:r w:rsidRPr="00CA2619">
        <w:rPr>
          <w:rFonts w:ascii="Times New Roman" w:hAnsi="Times New Roman"/>
          <w:sz w:val="24"/>
          <w:szCs w:val="24"/>
        </w:rPr>
        <w:t>personal de salariaţi;</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colaboreaza cu seful de serviciu la intocmirea situatiilor statistice;</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intocmirea lucrarilor de evidenta de personal privind intocmirea dosarelor</w:t>
      </w:r>
      <w:r w:rsidR="00241AEB" w:rsidRPr="00CA2619">
        <w:rPr>
          <w:rFonts w:ascii="Times New Roman" w:hAnsi="Times New Roman"/>
          <w:sz w:val="24"/>
          <w:szCs w:val="24"/>
        </w:rPr>
        <w:t xml:space="preserve"> </w:t>
      </w:r>
      <w:r w:rsidRPr="00CA2619">
        <w:rPr>
          <w:rFonts w:ascii="Times New Roman" w:hAnsi="Times New Roman"/>
          <w:sz w:val="24"/>
          <w:szCs w:val="24"/>
        </w:rPr>
        <w:t>personale ale angajaţilor, pastrarea şi inregistrarea în carnetul de munca a actelor şi</w:t>
      </w:r>
      <w:r w:rsidR="00CC41E9" w:rsidRPr="00CA2619">
        <w:rPr>
          <w:rFonts w:ascii="Times New Roman" w:hAnsi="Times New Roman"/>
          <w:sz w:val="24"/>
          <w:szCs w:val="24"/>
        </w:rPr>
        <w:t xml:space="preserve"> </w:t>
      </w:r>
      <w:r w:rsidRPr="00CA2619">
        <w:rPr>
          <w:rFonts w:ascii="Times New Roman" w:hAnsi="Times New Roman"/>
          <w:sz w:val="24"/>
          <w:szCs w:val="24"/>
        </w:rPr>
        <w:t>documentelor personale în carnetul de munca;</w:t>
      </w:r>
    </w:p>
    <w:p w:rsidR="00386FA5" w:rsidRPr="00CA2619" w:rsidRDefault="00241AEB"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386FA5" w:rsidRPr="00CA2619">
        <w:rPr>
          <w:rFonts w:ascii="Times New Roman" w:hAnsi="Times New Roman"/>
          <w:sz w:val="24"/>
          <w:szCs w:val="24"/>
        </w:rPr>
        <w:t>- asigura intocmirea evidentei cu domiciliul salariaţilor;</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întocmeşte state de functii şi actualizeaza lunar datele;</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intocmirea lucrarilor de statistica privind angajaţii care sunt solicitate de</w:t>
      </w:r>
      <w:r w:rsidR="00241AEB" w:rsidRPr="00CA2619">
        <w:rPr>
          <w:rFonts w:ascii="Times New Roman" w:hAnsi="Times New Roman"/>
          <w:sz w:val="24"/>
          <w:szCs w:val="24"/>
        </w:rPr>
        <w:t xml:space="preserve"> </w:t>
      </w:r>
      <w:r w:rsidRPr="00CA2619">
        <w:rPr>
          <w:rFonts w:ascii="Times New Roman" w:hAnsi="Times New Roman"/>
          <w:sz w:val="24"/>
          <w:szCs w:val="24"/>
        </w:rPr>
        <w:t>diverse unitati din sistem;</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întocmeşte diverse situatii în vederea promovarii tuturor categoriilor de salariaţi;</w:t>
      </w:r>
    </w:p>
    <w:p w:rsidR="00386FA5" w:rsidRPr="00CA2619" w:rsidRDefault="00386FA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isi insuseste tehnica implementarii pe calculator a evidentei salariale;</w:t>
      </w:r>
    </w:p>
    <w:p w:rsidR="00386FA5" w:rsidRPr="00CA2619" w:rsidRDefault="00F8646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w:t>
      </w:r>
      <w:r w:rsidR="00386FA5" w:rsidRPr="00CA2619">
        <w:rPr>
          <w:rFonts w:ascii="Times New Roman" w:hAnsi="Times New Roman"/>
          <w:sz w:val="24"/>
          <w:szCs w:val="24"/>
        </w:rPr>
        <w:t>- tine evidenta registrului general de evidenta a salariaţilor;</w:t>
      </w:r>
    </w:p>
    <w:p w:rsidR="00386FA5" w:rsidRPr="00CA2619" w:rsidRDefault="00F8646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386FA5" w:rsidRPr="00CA2619">
        <w:rPr>
          <w:rFonts w:ascii="Times New Roman" w:hAnsi="Times New Roman"/>
          <w:sz w:val="24"/>
          <w:szCs w:val="24"/>
        </w:rPr>
        <w:t>- întocmeşte şi păstrează toate situatiile referitoare la acordarea tichetelor lunare de</w:t>
      </w:r>
      <w:r w:rsidRPr="00CA2619">
        <w:rPr>
          <w:rFonts w:ascii="Times New Roman" w:hAnsi="Times New Roman"/>
          <w:sz w:val="24"/>
          <w:szCs w:val="24"/>
        </w:rPr>
        <w:t xml:space="preserve"> </w:t>
      </w:r>
      <w:r w:rsidR="00386FA5" w:rsidRPr="00CA2619">
        <w:rPr>
          <w:rFonts w:ascii="Times New Roman" w:hAnsi="Times New Roman"/>
          <w:sz w:val="24"/>
          <w:szCs w:val="24"/>
        </w:rPr>
        <w:t>masa;</w:t>
      </w:r>
    </w:p>
    <w:p w:rsidR="00386FA5" w:rsidRPr="00CA2619" w:rsidRDefault="00F8646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386FA5" w:rsidRPr="00CA2619">
        <w:rPr>
          <w:rFonts w:ascii="Times New Roman" w:hAnsi="Times New Roman"/>
          <w:sz w:val="24"/>
          <w:szCs w:val="24"/>
        </w:rPr>
        <w:t xml:space="preserve">- prezinta spre verificare documentele intocmite, atat sefului </w:t>
      </w:r>
      <w:r w:rsidRPr="00CA2619">
        <w:rPr>
          <w:rFonts w:ascii="Times New Roman" w:hAnsi="Times New Roman"/>
          <w:sz w:val="24"/>
          <w:szCs w:val="24"/>
        </w:rPr>
        <w:t>ierahic</w:t>
      </w:r>
      <w:r w:rsidR="00386FA5" w:rsidRPr="00CA2619">
        <w:rPr>
          <w:rFonts w:ascii="Times New Roman" w:hAnsi="Times New Roman"/>
          <w:sz w:val="24"/>
          <w:szCs w:val="24"/>
        </w:rPr>
        <w:t>, cât şi</w:t>
      </w:r>
      <w:r w:rsidRPr="00CA2619">
        <w:rPr>
          <w:rFonts w:ascii="Times New Roman" w:hAnsi="Times New Roman"/>
          <w:sz w:val="24"/>
          <w:szCs w:val="24"/>
        </w:rPr>
        <w:t xml:space="preserve"> </w:t>
      </w:r>
      <w:r w:rsidR="00386FA5" w:rsidRPr="00CA2619">
        <w:rPr>
          <w:rFonts w:ascii="Times New Roman" w:hAnsi="Times New Roman"/>
          <w:sz w:val="24"/>
          <w:szCs w:val="24"/>
        </w:rPr>
        <w:t>structurilor competente din interiorul cât şi din afara unităţii, după caz.</w:t>
      </w:r>
    </w:p>
    <w:p w:rsidR="00EE60AC" w:rsidRPr="00CA2619" w:rsidRDefault="00EE60AC" w:rsidP="00654ECE">
      <w:pPr>
        <w:tabs>
          <w:tab w:val="left" w:pos="540"/>
        </w:tabs>
        <w:spacing w:after="0" w:line="360" w:lineRule="auto"/>
        <w:jc w:val="both"/>
        <w:rPr>
          <w:rFonts w:ascii="Times New Roman" w:hAnsi="Times New Roman"/>
          <w:sz w:val="24"/>
          <w:szCs w:val="24"/>
        </w:rPr>
      </w:pPr>
    </w:p>
    <w:p w:rsidR="00D10C77" w:rsidRPr="00CA2619" w:rsidRDefault="00142EC7" w:rsidP="00142EC7">
      <w:pPr>
        <w:pStyle w:val="Heading2"/>
        <w:numPr>
          <w:ilvl w:val="0"/>
          <w:numId w:val="0"/>
        </w:numPr>
      </w:pPr>
      <w:bookmarkStart w:id="375" w:name="_Toc482786153"/>
      <w:r>
        <w:t xml:space="preserve">     </w:t>
      </w:r>
      <w:r w:rsidR="00D10C77" w:rsidRPr="00CA2619">
        <w:t>14.3. Seviciul financiar-contabil</w:t>
      </w:r>
      <w:bookmarkEnd w:id="375"/>
    </w:p>
    <w:p w:rsidR="00D10C77" w:rsidRPr="00CA2619" w:rsidRDefault="00142EC7" w:rsidP="00142EC7">
      <w:pPr>
        <w:pStyle w:val="Heading3"/>
        <w:spacing w:line="360" w:lineRule="auto"/>
        <w:rPr>
          <w:rFonts w:ascii="Times New Roman" w:hAnsi="Times New Roman"/>
          <w:color w:val="auto"/>
          <w:sz w:val="24"/>
          <w:szCs w:val="24"/>
        </w:rPr>
      </w:pPr>
      <w:bookmarkStart w:id="376" w:name="_Toc482786154"/>
      <w:r>
        <w:rPr>
          <w:rFonts w:ascii="Times New Roman" w:hAnsi="Times New Roman"/>
          <w:color w:val="auto"/>
          <w:sz w:val="24"/>
          <w:szCs w:val="24"/>
        </w:rPr>
        <w:t xml:space="preserve">     </w:t>
      </w:r>
      <w:r w:rsidR="00D10C77" w:rsidRPr="00CA2619">
        <w:rPr>
          <w:rFonts w:ascii="Times New Roman" w:hAnsi="Times New Roman"/>
          <w:color w:val="auto"/>
          <w:sz w:val="24"/>
          <w:szCs w:val="24"/>
        </w:rPr>
        <w:t>14.3.1. Organizare</w:t>
      </w:r>
      <w:bookmarkEnd w:id="376"/>
    </w:p>
    <w:p w:rsidR="00717205" w:rsidRPr="00CA2619" w:rsidRDefault="00717205"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ab/>
        <w:t>Acest compartiment este organizat in subordinea directorului financiar-contabil.</w:t>
      </w:r>
    </w:p>
    <w:p w:rsidR="00D10C77" w:rsidRPr="00CA2619" w:rsidRDefault="00D10C77" w:rsidP="00654ECE">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tab/>
      </w:r>
      <w:bookmarkStart w:id="377" w:name="_Toc482786155"/>
      <w:r w:rsidRPr="00CA2619">
        <w:rPr>
          <w:rFonts w:ascii="Times New Roman" w:hAnsi="Times New Roman"/>
          <w:color w:val="auto"/>
          <w:sz w:val="24"/>
          <w:szCs w:val="24"/>
        </w:rPr>
        <w:t>14.3.2. Atributiile serviciului</w:t>
      </w:r>
      <w:bookmarkEnd w:id="377"/>
    </w:p>
    <w:p w:rsidR="00717205" w:rsidRPr="00CA2619" w:rsidRDefault="00AD68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b/>
      </w:r>
      <w:r w:rsidR="002326B1" w:rsidRPr="00CA2619">
        <w:rPr>
          <w:rFonts w:ascii="Times New Roman" w:hAnsi="Times New Roman"/>
          <w:sz w:val="24"/>
          <w:szCs w:val="24"/>
        </w:rPr>
        <w:t>Compartimentul Financiar-Contabilitate asigura evidenta contabila a tuturor</w:t>
      </w:r>
      <w:r w:rsidR="00C03547" w:rsidRPr="00CA2619">
        <w:rPr>
          <w:rFonts w:ascii="Times New Roman" w:hAnsi="Times New Roman"/>
          <w:sz w:val="24"/>
          <w:szCs w:val="24"/>
        </w:rPr>
        <w:t xml:space="preserve"> </w:t>
      </w:r>
      <w:r w:rsidR="002326B1" w:rsidRPr="00CA2619">
        <w:rPr>
          <w:rFonts w:ascii="Times New Roman" w:hAnsi="Times New Roman"/>
          <w:sz w:val="24"/>
          <w:szCs w:val="24"/>
        </w:rPr>
        <w:t>operatiunilor financiar contabile şi de patrimoniu din unitate, precum şi a resurselor</w:t>
      </w:r>
      <w:r w:rsidR="00C03547" w:rsidRPr="00CA2619">
        <w:rPr>
          <w:rFonts w:ascii="Times New Roman" w:hAnsi="Times New Roman"/>
          <w:sz w:val="24"/>
          <w:szCs w:val="24"/>
        </w:rPr>
        <w:t xml:space="preserve"> </w:t>
      </w:r>
      <w:r w:rsidR="002326B1" w:rsidRPr="00CA2619">
        <w:rPr>
          <w:rFonts w:ascii="Times New Roman" w:hAnsi="Times New Roman"/>
          <w:sz w:val="24"/>
          <w:szCs w:val="24"/>
        </w:rPr>
        <w:t>financiare alocate, pe surse de finantare.</w:t>
      </w:r>
    </w:p>
    <w:p w:rsidR="00D10C77" w:rsidRPr="00CA2619" w:rsidRDefault="00142EC7" w:rsidP="00654ECE">
      <w:pPr>
        <w:pStyle w:val="Heading3"/>
        <w:spacing w:line="360" w:lineRule="auto"/>
        <w:rPr>
          <w:rFonts w:ascii="Times New Roman" w:hAnsi="Times New Roman"/>
          <w:color w:val="auto"/>
          <w:sz w:val="24"/>
          <w:szCs w:val="24"/>
        </w:rPr>
      </w:pPr>
      <w:bookmarkStart w:id="378" w:name="_Toc482786156"/>
      <w:r>
        <w:rPr>
          <w:rFonts w:ascii="Times New Roman" w:hAnsi="Times New Roman"/>
          <w:color w:val="auto"/>
          <w:sz w:val="24"/>
          <w:szCs w:val="24"/>
        </w:rPr>
        <w:tab/>
      </w:r>
      <w:r w:rsidR="00D10C77" w:rsidRPr="00CA2619">
        <w:rPr>
          <w:rFonts w:ascii="Times New Roman" w:hAnsi="Times New Roman"/>
          <w:color w:val="auto"/>
          <w:sz w:val="24"/>
          <w:szCs w:val="24"/>
        </w:rPr>
        <w:t>14.3.3.Atributiile personalului</w:t>
      </w:r>
      <w:bookmarkEnd w:id="378"/>
    </w:p>
    <w:p w:rsidR="006C67DA" w:rsidRPr="00CA2619" w:rsidRDefault="00142EC7" w:rsidP="00654ECE">
      <w:pPr>
        <w:autoSpaceDE w:val="0"/>
        <w:autoSpaceDN w:val="0"/>
        <w:adjustRightInd w:val="0"/>
        <w:spacing w:after="0" w:line="360" w:lineRule="auto"/>
        <w:jc w:val="both"/>
        <w:rPr>
          <w:rFonts w:ascii="Times New Roman" w:hAnsi="Times New Roman"/>
          <w:sz w:val="24"/>
          <w:szCs w:val="24"/>
        </w:rPr>
      </w:pPr>
      <w:r>
        <w:rPr>
          <w:rFonts w:ascii="Times New Roman" w:hAnsi="Times New Roman"/>
          <w:b/>
          <w:sz w:val="24"/>
          <w:szCs w:val="24"/>
        </w:rPr>
        <w:tab/>
      </w:r>
      <w:r w:rsidR="006C67DA" w:rsidRPr="00CA2619">
        <w:rPr>
          <w:rFonts w:ascii="Times New Roman" w:hAnsi="Times New Roman"/>
          <w:b/>
          <w:sz w:val="24"/>
          <w:szCs w:val="24"/>
        </w:rPr>
        <w:t>14.3.3.1.</w:t>
      </w:r>
      <w:r w:rsidR="006C67DA" w:rsidRPr="00CA2619">
        <w:rPr>
          <w:rFonts w:ascii="Times New Roman" w:hAnsi="Times New Roman"/>
          <w:b/>
          <w:bCs/>
          <w:sz w:val="24"/>
          <w:szCs w:val="24"/>
        </w:rPr>
        <w:t xml:space="preserve"> Coordonator compartiment</w:t>
      </w:r>
      <w:r w:rsidR="006C67DA" w:rsidRPr="00CA2619">
        <w:rPr>
          <w:rFonts w:ascii="Times New Roman" w:hAnsi="Times New Roman"/>
          <w:bCs/>
          <w:sz w:val="24"/>
          <w:szCs w:val="24"/>
        </w:rPr>
        <w:t xml:space="preserve"> </w:t>
      </w:r>
      <w:r w:rsidR="006C67DA" w:rsidRPr="00CA2619">
        <w:rPr>
          <w:rFonts w:ascii="Times New Roman" w:hAnsi="Times New Roman"/>
          <w:sz w:val="24"/>
          <w:szCs w:val="24"/>
        </w:rPr>
        <w:t xml:space="preserve">- </w:t>
      </w:r>
      <w:r w:rsidR="0079073B" w:rsidRPr="00CA2619">
        <w:rPr>
          <w:rFonts w:ascii="Times New Roman" w:hAnsi="Times New Roman"/>
          <w:sz w:val="24"/>
          <w:szCs w:val="24"/>
        </w:rPr>
        <w:t xml:space="preserve"> </w:t>
      </w:r>
      <w:r w:rsidR="006C67DA" w:rsidRPr="00CA2619">
        <w:rPr>
          <w:rFonts w:ascii="Times New Roman" w:hAnsi="Times New Roman"/>
          <w:sz w:val="24"/>
          <w:szCs w:val="24"/>
        </w:rPr>
        <w:t xml:space="preserve"> are următoarele atribuţiuni:</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organizarea compartimentului financiar-contabilitate conform prevederilor legale</w:t>
      </w:r>
      <w:r w:rsidR="0079073B" w:rsidRPr="00CA2619">
        <w:rPr>
          <w:rFonts w:ascii="Times New Roman" w:hAnsi="Times New Roman"/>
          <w:sz w:val="24"/>
          <w:szCs w:val="24"/>
        </w:rPr>
        <w:t xml:space="preserve"> </w:t>
      </w:r>
      <w:r w:rsidRPr="00CA2619">
        <w:rPr>
          <w:rFonts w:ascii="Times New Roman" w:hAnsi="Times New Roman"/>
          <w:sz w:val="24"/>
          <w:szCs w:val="24"/>
        </w:rPr>
        <w:t>şi asigurarea efectuării corecte şi la timp a înregistrărilor;</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asigurarea întocmirii la timp şi în conformitate cu dispoziţiile legale a documentelor</w:t>
      </w:r>
      <w:r w:rsidR="0079073B" w:rsidRPr="00CA2619">
        <w:rPr>
          <w:rFonts w:ascii="Times New Roman" w:hAnsi="Times New Roman"/>
          <w:sz w:val="24"/>
          <w:szCs w:val="24"/>
        </w:rPr>
        <w:t xml:space="preserve"> </w:t>
      </w:r>
      <w:r w:rsidRPr="00CA2619">
        <w:rPr>
          <w:rFonts w:ascii="Times New Roman" w:hAnsi="Times New Roman"/>
          <w:sz w:val="24"/>
          <w:szCs w:val="24"/>
        </w:rPr>
        <w:t>financiare referitoare la relaţiile cu furnizorii şi clienţii;</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exercitarea controlului financiar intern în conformitate cu dispoziţiile legale şi</w:t>
      </w:r>
      <w:r w:rsidR="0079073B" w:rsidRPr="00CA2619">
        <w:rPr>
          <w:rFonts w:ascii="Times New Roman" w:hAnsi="Times New Roman"/>
          <w:sz w:val="24"/>
          <w:szCs w:val="24"/>
        </w:rPr>
        <w:t xml:space="preserve"> </w:t>
      </w:r>
      <w:r w:rsidRPr="00CA2619">
        <w:rPr>
          <w:rFonts w:ascii="Times New Roman" w:hAnsi="Times New Roman"/>
          <w:sz w:val="24"/>
          <w:szCs w:val="24"/>
        </w:rPr>
        <w:t>limitele de autoritate;</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participarea la organizarea sistemului informaţional al unităţii urmărind folosirea</w:t>
      </w:r>
      <w:r w:rsidR="0079073B" w:rsidRPr="00CA2619">
        <w:rPr>
          <w:rFonts w:ascii="Times New Roman" w:hAnsi="Times New Roman"/>
          <w:sz w:val="24"/>
          <w:szCs w:val="24"/>
        </w:rPr>
        <w:t xml:space="preserve"> </w:t>
      </w:r>
      <w:r w:rsidRPr="00CA2619">
        <w:rPr>
          <w:rFonts w:ascii="Times New Roman" w:hAnsi="Times New Roman"/>
          <w:sz w:val="24"/>
          <w:szCs w:val="24"/>
        </w:rPr>
        <w:t>cât mai eficientă a datelor contabilităţii;</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respectarea circulaţiei şi păstrării documentelor justificative care stau la baza</w:t>
      </w:r>
      <w:r w:rsidR="0079073B" w:rsidRPr="00CA2619">
        <w:rPr>
          <w:rFonts w:ascii="Times New Roman" w:hAnsi="Times New Roman"/>
          <w:sz w:val="24"/>
          <w:szCs w:val="24"/>
        </w:rPr>
        <w:t xml:space="preserve"> </w:t>
      </w:r>
      <w:r w:rsidRPr="00CA2619">
        <w:rPr>
          <w:rFonts w:ascii="Times New Roman" w:hAnsi="Times New Roman"/>
          <w:sz w:val="24"/>
          <w:szCs w:val="24"/>
        </w:rPr>
        <w:t>înregistrărilor în contabilitate;</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exercitarea controlului operativ curent în conformitate cu dispoziţiile în vigoare;</w:t>
      </w:r>
      <w:r w:rsidR="0079073B" w:rsidRPr="00CA2619">
        <w:rPr>
          <w:rFonts w:ascii="Times New Roman" w:hAnsi="Times New Roman"/>
          <w:sz w:val="24"/>
          <w:szCs w:val="24"/>
        </w:rPr>
        <w:t xml:space="preserve"> </w:t>
      </w:r>
      <w:r w:rsidRPr="00CA2619">
        <w:rPr>
          <w:rFonts w:ascii="Times New Roman" w:hAnsi="Times New Roman"/>
          <w:sz w:val="24"/>
          <w:szCs w:val="24"/>
        </w:rPr>
        <w:t>- întocmirea proiectelor planurilor de venituri şi de cheltuieli bugetare şi</w:t>
      </w:r>
      <w:r w:rsidR="0079073B" w:rsidRPr="00CA2619">
        <w:rPr>
          <w:rFonts w:ascii="Times New Roman" w:hAnsi="Times New Roman"/>
          <w:sz w:val="24"/>
          <w:szCs w:val="24"/>
        </w:rPr>
        <w:t xml:space="preserve"> </w:t>
      </w:r>
      <w:r w:rsidRPr="00CA2619">
        <w:rPr>
          <w:rFonts w:ascii="Times New Roman" w:hAnsi="Times New Roman"/>
          <w:sz w:val="24"/>
          <w:szCs w:val="24"/>
        </w:rPr>
        <w:t>extrabugetare;</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asigurarea efectuării corecte şi în conformitate cu dispoziţiile legale a operaţiunilor</w:t>
      </w:r>
      <w:r w:rsidR="0079073B" w:rsidRPr="00CA2619">
        <w:rPr>
          <w:rFonts w:ascii="Times New Roman" w:hAnsi="Times New Roman"/>
          <w:sz w:val="24"/>
          <w:szCs w:val="24"/>
        </w:rPr>
        <w:t xml:space="preserve"> </w:t>
      </w:r>
      <w:r w:rsidRPr="00CA2619">
        <w:rPr>
          <w:rFonts w:ascii="Times New Roman" w:hAnsi="Times New Roman"/>
          <w:sz w:val="24"/>
          <w:szCs w:val="24"/>
        </w:rPr>
        <w:t>de încasări şi plăţi numerar;</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asigurarea creditelor necesare, corespunzător comenzilor şi contractelor emise, în</w:t>
      </w:r>
      <w:r w:rsidR="001F54FD" w:rsidRPr="00CA2619">
        <w:rPr>
          <w:rFonts w:ascii="Times New Roman" w:hAnsi="Times New Roman"/>
          <w:sz w:val="24"/>
          <w:szCs w:val="24"/>
        </w:rPr>
        <w:t xml:space="preserve"> </w:t>
      </w:r>
      <w:r w:rsidRPr="00CA2619">
        <w:rPr>
          <w:rFonts w:ascii="Times New Roman" w:hAnsi="Times New Roman"/>
          <w:sz w:val="24"/>
          <w:szCs w:val="24"/>
        </w:rPr>
        <w:t>limita creditelor aprobate;</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întocmirea instrumentelor de protocol şi a documentelor de acceptare sau refuz la</w:t>
      </w:r>
      <w:r w:rsidR="001F54FD" w:rsidRPr="00CA2619">
        <w:rPr>
          <w:rFonts w:ascii="Times New Roman" w:hAnsi="Times New Roman"/>
          <w:sz w:val="24"/>
          <w:szCs w:val="24"/>
        </w:rPr>
        <w:t xml:space="preserve"> </w:t>
      </w:r>
      <w:r w:rsidRPr="00CA2619">
        <w:rPr>
          <w:rFonts w:ascii="Times New Roman" w:hAnsi="Times New Roman"/>
          <w:sz w:val="24"/>
          <w:szCs w:val="24"/>
        </w:rPr>
        <w:t>plata;</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verificarea documentelor justificative de cheltuieli sub aspectul formei, conţinutului</w:t>
      </w:r>
      <w:r w:rsidR="001F54FD" w:rsidRPr="00CA2619">
        <w:rPr>
          <w:rFonts w:ascii="Times New Roman" w:hAnsi="Times New Roman"/>
          <w:sz w:val="24"/>
          <w:szCs w:val="24"/>
        </w:rPr>
        <w:t xml:space="preserve"> </w:t>
      </w:r>
      <w:r w:rsidRPr="00CA2619">
        <w:rPr>
          <w:rFonts w:ascii="Times New Roman" w:hAnsi="Times New Roman"/>
          <w:sz w:val="24"/>
          <w:szCs w:val="24"/>
        </w:rPr>
        <w:t>şi legalităţii operaţiunii;</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întocmirea propunerilor de plan casă pentru plăţi în numerar;</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stabilirea procedurilor de lucru pentru realizarea calculaţiilor de cost -</w:t>
      </w:r>
      <w:r w:rsidR="001F54FD" w:rsidRPr="00CA2619">
        <w:rPr>
          <w:rFonts w:ascii="Times New Roman" w:hAnsi="Times New Roman"/>
          <w:sz w:val="24"/>
          <w:szCs w:val="24"/>
        </w:rPr>
        <w:t xml:space="preserve"> </w:t>
      </w:r>
      <w:r w:rsidRPr="00CA2619">
        <w:rPr>
          <w:rFonts w:ascii="Times New Roman" w:hAnsi="Times New Roman"/>
          <w:sz w:val="24"/>
          <w:szCs w:val="24"/>
        </w:rPr>
        <w:t>supervizarea personalului care elaboreaza calculaţii interne (eficienta costurilor, liste de</w:t>
      </w:r>
      <w:r w:rsidR="001F54FD" w:rsidRPr="00CA2619">
        <w:rPr>
          <w:rFonts w:ascii="Times New Roman" w:hAnsi="Times New Roman"/>
          <w:sz w:val="24"/>
          <w:szCs w:val="24"/>
        </w:rPr>
        <w:t xml:space="preserve"> </w:t>
      </w:r>
      <w:r w:rsidRPr="00CA2619">
        <w:rPr>
          <w:rFonts w:ascii="Times New Roman" w:hAnsi="Times New Roman"/>
          <w:sz w:val="24"/>
          <w:szCs w:val="24"/>
        </w:rPr>
        <w:t>tarife, etc.)</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organizarea analizei periodice a utilizării bunurilor materiale şi luarea măsurilor</w:t>
      </w:r>
      <w:r w:rsidR="001F54FD" w:rsidRPr="00CA2619">
        <w:rPr>
          <w:rFonts w:ascii="Times New Roman" w:hAnsi="Times New Roman"/>
          <w:sz w:val="24"/>
          <w:szCs w:val="24"/>
        </w:rPr>
        <w:t xml:space="preserve"> </w:t>
      </w:r>
      <w:r w:rsidRPr="00CA2619">
        <w:rPr>
          <w:rFonts w:ascii="Times New Roman" w:hAnsi="Times New Roman"/>
          <w:sz w:val="24"/>
          <w:szCs w:val="24"/>
        </w:rPr>
        <w:t>necesare împreună cu celelalte birouri şi servicii din unitate, în ceea ce priveşte stocurile</w:t>
      </w:r>
      <w:r w:rsidR="001F54FD" w:rsidRPr="00CA2619">
        <w:rPr>
          <w:rFonts w:ascii="Times New Roman" w:hAnsi="Times New Roman"/>
          <w:sz w:val="24"/>
          <w:szCs w:val="24"/>
        </w:rPr>
        <w:t xml:space="preserve"> </w:t>
      </w:r>
      <w:r w:rsidRPr="00CA2619">
        <w:rPr>
          <w:rFonts w:ascii="Times New Roman" w:hAnsi="Times New Roman"/>
          <w:sz w:val="24"/>
          <w:szCs w:val="24"/>
        </w:rPr>
        <w:t>disponibile, supranormative, fără mişcare sau cu mişcare lentă, sau pentru prevenirea</w:t>
      </w:r>
      <w:r w:rsidR="001F54FD" w:rsidRPr="00CA2619">
        <w:rPr>
          <w:rFonts w:ascii="Times New Roman" w:hAnsi="Times New Roman"/>
          <w:sz w:val="24"/>
          <w:szCs w:val="24"/>
        </w:rPr>
        <w:t xml:space="preserve"> </w:t>
      </w:r>
      <w:r w:rsidRPr="00CA2619">
        <w:rPr>
          <w:rFonts w:ascii="Times New Roman" w:hAnsi="Times New Roman"/>
          <w:sz w:val="24"/>
          <w:szCs w:val="24"/>
        </w:rPr>
        <w:t>oricăror altor imobilizări de fonduri;</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asigurarea întocmirii la timp şi în conformitate cu dispoziţiile legale a documentelor</w:t>
      </w:r>
      <w:r w:rsidR="00CB1B4D" w:rsidRPr="00CA2619">
        <w:rPr>
          <w:rFonts w:ascii="Times New Roman" w:hAnsi="Times New Roman"/>
          <w:sz w:val="24"/>
          <w:szCs w:val="24"/>
        </w:rPr>
        <w:t xml:space="preserve"> </w:t>
      </w:r>
      <w:r w:rsidRPr="00CA2619">
        <w:rPr>
          <w:rFonts w:ascii="Times New Roman" w:hAnsi="Times New Roman"/>
          <w:sz w:val="24"/>
          <w:szCs w:val="24"/>
        </w:rPr>
        <w:t>financiar-contabile necesare întocmirii dărilor de seama contabile trimestriale, semestriale</w:t>
      </w:r>
      <w:r w:rsidR="00CB1B4D" w:rsidRPr="00CA2619">
        <w:rPr>
          <w:rFonts w:ascii="Times New Roman" w:hAnsi="Times New Roman"/>
          <w:sz w:val="24"/>
          <w:szCs w:val="24"/>
        </w:rPr>
        <w:t xml:space="preserve"> </w:t>
      </w:r>
      <w:r w:rsidRPr="00CA2619">
        <w:rPr>
          <w:rFonts w:ascii="Times New Roman" w:hAnsi="Times New Roman"/>
          <w:sz w:val="24"/>
          <w:szCs w:val="24"/>
        </w:rPr>
        <w:t>şi anuale;</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exercitarea controlului financiar intern în conformitate cu dispoziţiile legale;</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urmăreşte corelarea programului anual de achizitii publice cu creditele bugetare</w:t>
      </w:r>
      <w:r w:rsidR="00516474" w:rsidRPr="00CA2619">
        <w:rPr>
          <w:rFonts w:ascii="Times New Roman" w:hAnsi="Times New Roman"/>
          <w:sz w:val="24"/>
          <w:szCs w:val="24"/>
        </w:rPr>
        <w:t xml:space="preserve"> </w:t>
      </w:r>
      <w:r w:rsidRPr="00CA2619">
        <w:rPr>
          <w:rFonts w:ascii="Times New Roman" w:hAnsi="Times New Roman"/>
          <w:sz w:val="24"/>
          <w:szCs w:val="24"/>
        </w:rPr>
        <w:t>acordate unităţii;</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participarea la organizarea sistemului informaţional al unităţii urmărind folosirea</w:t>
      </w:r>
      <w:r w:rsidR="00516474" w:rsidRPr="00CA2619">
        <w:rPr>
          <w:rFonts w:ascii="Times New Roman" w:hAnsi="Times New Roman"/>
          <w:sz w:val="24"/>
          <w:szCs w:val="24"/>
        </w:rPr>
        <w:t xml:space="preserve"> </w:t>
      </w:r>
      <w:r w:rsidRPr="00CA2619">
        <w:rPr>
          <w:rFonts w:ascii="Times New Roman" w:hAnsi="Times New Roman"/>
          <w:sz w:val="24"/>
          <w:szCs w:val="24"/>
        </w:rPr>
        <w:t>cât mai eficientă a datelor contabilităţii;</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asigurarea întocmirii şi supravegherea circulaţiei şi păstrării documentelor</w:t>
      </w:r>
      <w:r w:rsidR="000821B6" w:rsidRPr="00CA2619">
        <w:rPr>
          <w:rFonts w:ascii="Times New Roman" w:hAnsi="Times New Roman"/>
          <w:sz w:val="24"/>
          <w:szCs w:val="24"/>
        </w:rPr>
        <w:t xml:space="preserve"> </w:t>
      </w:r>
      <w:r w:rsidRPr="00CA2619">
        <w:rPr>
          <w:rFonts w:ascii="Times New Roman" w:hAnsi="Times New Roman"/>
          <w:sz w:val="24"/>
          <w:szCs w:val="24"/>
        </w:rPr>
        <w:t>justificative care stau la baza înregistrărilor în contabilitate;</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organizarea evidenţei tehnico-operative de gestiune, asigurarea ţinerii evidentelor</w:t>
      </w:r>
      <w:r w:rsidR="000821B6" w:rsidRPr="00CA2619">
        <w:rPr>
          <w:rFonts w:ascii="Times New Roman" w:hAnsi="Times New Roman"/>
          <w:sz w:val="24"/>
          <w:szCs w:val="24"/>
        </w:rPr>
        <w:t xml:space="preserve"> </w:t>
      </w:r>
      <w:r w:rsidRPr="00CA2619">
        <w:rPr>
          <w:rFonts w:ascii="Times New Roman" w:hAnsi="Times New Roman"/>
          <w:sz w:val="24"/>
          <w:szCs w:val="24"/>
        </w:rPr>
        <w:t>corecte şi la zi;</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organizarea inventarierii periodice a mijloacelor materiale şi regularizarea</w:t>
      </w:r>
      <w:r w:rsidR="000821B6" w:rsidRPr="00CA2619">
        <w:rPr>
          <w:rFonts w:ascii="Times New Roman" w:hAnsi="Times New Roman"/>
          <w:sz w:val="24"/>
          <w:szCs w:val="24"/>
        </w:rPr>
        <w:t xml:space="preserve"> </w:t>
      </w:r>
      <w:r w:rsidRPr="00CA2619">
        <w:rPr>
          <w:rFonts w:ascii="Times New Roman" w:hAnsi="Times New Roman"/>
          <w:sz w:val="24"/>
          <w:szCs w:val="24"/>
        </w:rPr>
        <w:t>diferenţelor constatate;</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asigurarea îndeplinirii condiţiilor legale privind angajarea gestionarilor, constituirea</w:t>
      </w:r>
      <w:r w:rsidR="00C9743D" w:rsidRPr="00CA2619">
        <w:rPr>
          <w:rFonts w:ascii="Times New Roman" w:hAnsi="Times New Roman"/>
          <w:sz w:val="24"/>
          <w:szCs w:val="24"/>
        </w:rPr>
        <w:t xml:space="preserve"> </w:t>
      </w:r>
      <w:r w:rsidRPr="00CA2619">
        <w:rPr>
          <w:rFonts w:ascii="Times New Roman" w:hAnsi="Times New Roman"/>
          <w:sz w:val="24"/>
          <w:szCs w:val="24"/>
        </w:rPr>
        <w:t>garanţiilor şi reţinerea ratelor;</w:t>
      </w:r>
    </w:p>
    <w:p w:rsidR="006C67DA" w:rsidRPr="00CA2619" w:rsidRDefault="0079073B"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6C67DA" w:rsidRPr="00CA2619">
        <w:rPr>
          <w:rFonts w:ascii="Times New Roman" w:hAnsi="Times New Roman"/>
          <w:sz w:val="24"/>
          <w:szCs w:val="24"/>
        </w:rPr>
        <w:t>- asigurarea măsurilor de păstrare, manipulare şi folosire a formularelor cu regim</w:t>
      </w:r>
      <w:r w:rsidR="00C9743D" w:rsidRPr="00CA2619">
        <w:rPr>
          <w:rFonts w:ascii="Times New Roman" w:hAnsi="Times New Roman"/>
          <w:sz w:val="24"/>
          <w:szCs w:val="24"/>
        </w:rPr>
        <w:t xml:space="preserve"> </w:t>
      </w:r>
      <w:r w:rsidR="006C67DA" w:rsidRPr="00CA2619">
        <w:rPr>
          <w:rFonts w:ascii="Times New Roman" w:hAnsi="Times New Roman"/>
          <w:sz w:val="24"/>
          <w:szCs w:val="24"/>
        </w:rPr>
        <w:t>special;</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analizarea şi pregătirea din punct de vedere financiar a evaluării eficienţei utilizării</w:t>
      </w:r>
      <w:r w:rsidR="00C9743D" w:rsidRPr="00CA2619">
        <w:rPr>
          <w:rFonts w:ascii="Times New Roman" w:hAnsi="Times New Roman"/>
          <w:sz w:val="24"/>
          <w:szCs w:val="24"/>
        </w:rPr>
        <w:t xml:space="preserve"> </w:t>
      </w:r>
      <w:r w:rsidRPr="00CA2619">
        <w:rPr>
          <w:rFonts w:ascii="Times New Roman" w:hAnsi="Times New Roman"/>
          <w:sz w:val="24"/>
          <w:szCs w:val="24"/>
        </w:rPr>
        <w:t>mijloacelor materiale şi băneşti puse la dispoziţia unităţii;</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luarea măsurilor necesare pentru eliminarea cheltuielilor neeconomicoase şi</w:t>
      </w:r>
      <w:r w:rsidR="003B62CE" w:rsidRPr="00CA2619">
        <w:rPr>
          <w:rFonts w:ascii="Times New Roman" w:hAnsi="Times New Roman"/>
          <w:sz w:val="24"/>
          <w:szCs w:val="24"/>
        </w:rPr>
        <w:t xml:space="preserve">  </w:t>
      </w:r>
      <w:r w:rsidRPr="00CA2619">
        <w:rPr>
          <w:rFonts w:ascii="Times New Roman" w:hAnsi="Times New Roman"/>
          <w:sz w:val="24"/>
          <w:szCs w:val="24"/>
        </w:rPr>
        <w:t>inoportune;</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verificarea documentelor justificative de cheltuieli sub aspectul formei conţinutului</w:t>
      </w:r>
      <w:r w:rsidR="003B62CE" w:rsidRPr="00CA2619">
        <w:rPr>
          <w:rFonts w:ascii="Times New Roman" w:hAnsi="Times New Roman"/>
          <w:sz w:val="24"/>
          <w:szCs w:val="24"/>
        </w:rPr>
        <w:t xml:space="preserve"> </w:t>
      </w:r>
      <w:r w:rsidRPr="00CA2619">
        <w:rPr>
          <w:rFonts w:ascii="Times New Roman" w:hAnsi="Times New Roman"/>
          <w:sz w:val="24"/>
          <w:szCs w:val="24"/>
        </w:rPr>
        <w:t>şi legalităţii operaţiunii;</w:t>
      </w:r>
    </w:p>
    <w:p w:rsidR="006C67DA" w:rsidRPr="00CA2619" w:rsidRDefault="006C67D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luarea măsurilor necesare pentru asigurarea integrităţii patrimoniului unităţii şi</w:t>
      </w:r>
      <w:r w:rsidR="003B62CE" w:rsidRPr="00CA2619">
        <w:rPr>
          <w:rFonts w:ascii="Times New Roman" w:hAnsi="Times New Roman"/>
          <w:sz w:val="24"/>
          <w:szCs w:val="24"/>
        </w:rPr>
        <w:t xml:space="preserve"> </w:t>
      </w:r>
      <w:r w:rsidRPr="00CA2619">
        <w:rPr>
          <w:rFonts w:ascii="Times New Roman" w:hAnsi="Times New Roman"/>
          <w:sz w:val="24"/>
          <w:szCs w:val="24"/>
        </w:rPr>
        <w:t>pentru recuperarea pagubelor produse;</w:t>
      </w:r>
    </w:p>
    <w:p w:rsidR="006C67DA" w:rsidRPr="00CA2619" w:rsidRDefault="006C67DA"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întocmirea formelor de recuperare a sumelor care eventual au fost greşit plătite;</w:t>
      </w:r>
    </w:p>
    <w:p w:rsidR="003B62CE" w:rsidRPr="00CA2619" w:rsidRDefault="003B62CE" w:rsidP="00654ECE">
      <w:pPr>
        <w:tabs>
          <w:tab w:val="left" w:pos="540"/>
        </w:tabs>
        <w:spacing w:after="0" w:line="360" w:lineRule="auto"/>
        <w:rPr>
          <w:rFonts w:ascii="Times New Roman" w:hAnsi="Times New Roman"/>
          <w:sz w:val="24"/>
          <w:szCs w:val="24"/>
        </w:rPr>
      </w:pPr>
    </w:p>
    <w:p w:rsidR="003A0F30" w:rsidRPr="00CA2619" w:rsidRDefault="00D10C77" w:rsidP="00654ECE">
      <w:pPr>
        <w:tabs>
          <w:tab w:val="left" w:pos="540"/>
        </w:tabs>
        <w:spacing w:after="0" w:line="360" w:lineRule="auto"/>
        <w:rPr>
          <w:rFonts w:ascii="Times New Roman" w:hAnsi="Times New Roman"/>
          <w:sz w:val="24"/>
          <w:szCs w:val="24"/>
        </w:rPr>
      </w:pPr>
      <w:r w:rsidRPr="00CA2619">
        <w:rPr>
          <w:rFonts w:ascii="Times New Roman" w:hAnsi="Times New Roman"/>
          <w:sz w:val="24"/>
          <w:szCs w:val="24"/>
        </w:rPr>
        <w:tab/>
      </w:r>
      <w:r w:rsidRPr="00CA2619">
        <w:rPr>
          <w:rFonts w:ascii="Times New Roman" w:hAnsi="Times New Roman"/>
          <w:sz w:val="24"/>
          <w:szCs w:val="24"/>
        </w:rPr>
        <w:tab/>
      </w:r>
      <w:r w:rsidRPr="00CA2619">
        <w:rPr>
          <w:rFonts w:ascii="Times New Roman" w:hAnsi="Times New Roman"/>
          <w:b/>
          <w:sz w:val="24"/>
          <w:szCs w:val="24"/>
        </w:rPr>
        <w:t>14.3.3.</w:t>
      </w:r>
      <w:r w:rsidR="006C67DA" w:rsidRPr="00CA2619">
        <w:rPr>
          <w:rFonts w:ascii="Times New Roman" w:hAnsi="Times New Roman"/>
          <w:b/>
          <w:sz w:val="24"/>
          <w:szCs w:val="24"/>
        </w:rPr>
        <w:t>2</w:t>
      </w:r>
      <w:r w:rsidRPr="00CA2619">
        <w:rPr>
          <w:rFonts w:ascii="Times New Roman" w:hAnsi="Times New Roman"/>
          <w:b/>
          <w:sz w:val="24"/>
          <w:szCs w:val="24"/>
        </w:rPr>
        <w:t>.Economistul</w:t>
      </w:r>
      <w:r w:rsidR="003B62CE" w:rsidRPr="00CA2619">
        <w:rPr>
          <w:rFonts w:ascii="Times New Roman" w:hAnsi="Times New Roman"/>
          <w:sz w:val="24"/>
          <w:szCs w:val="24"/>
        </w:rPr>
        <w:t xml:space="preserve"> </w:t>
      </w:r>
      <w:r w:rsidR="00CA25B6" w:rsidRPr="00CA2619">
        <w:rPr>
          <w:rFonts w:ascii="Times New Roman" w:hAnsi="Times New Roman"/>
          <w:sz w:val="24"/>
          <w:szCs w:val="24"/>
        </w:rPr>
        <w:t xml:space="preserve"> are </w:t>
      </w:r>
      <w:r w:rsidR="003F4FD9" w:rsidRPr="00CA2619">
        <w:rPr>
          <w:rFonts w:ascii="Times New Roman" w:hAnsi="Times New Roman"/>
          <w:sz w:val="24"/>
          <w:szCs w:val="24"/>
        </w:rPr>
        <w:t xml:space="preserve">in principal </w:t>
      </w:r>
      <w:r w:rsidR="00CA25B6" w:rsidRPr="00CA2619">
        <w:rPr>
          <w:rFonts w:ascii="Times New Roman" w:hAnsi="Times New Roman"/>
          <w:sz w:val="24"/>
          <w:szCs w:val="24"/>
        </w:rPr>
        <w:t xml:space="preserve">urmatoare atributii: </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isi insuseste legislaţia financiar-contabila în vigoare;</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utilizeaza mijloacele informatice în realizarea activităţii financiar-contabile;</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legalitatea documentelor primite spre inregistrare raspunzand de</w:t>
      </w:r>
      <w:r w:rsidR="00966569" w:rsidRPr="00CA2619">
        <w:rPr>
          <w:rFonts w:ascii="Times New Roman" w:hAnsi="Times New Roman"/>
          <w:sz w:val="24"/>
          <w:szCs w:val="24"/>
        </w:rPr>
        <w:t xml:space="preserve"> </w:t>
      </w:r>
      <w:r w:rsidRPr="00CA2619">
        <w:rPr>
          <w:rFonts w:ascii="Times New Roman" w:hAnsi="Times New Roman"/>
          <w:sz w:val="24"/>
          <w:szCs w:val="24"/>
        </w:rPr>
        <w:t>corectitudinea datelor inscrise;</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sesizeaza seful ierarhic ori de cate ori documentele justificative primite spre inregistrare</w:t>
      </w:r>
      <w:r w:rsidR="00966569" w:rsidRPr="00CA2619">
        <w:rPr>
          <w:rFonts w:ascii="Times New Roman" w:hAnsi="Times New Roman"/>
          <w:sz w:val="24"/>
          <w:szCs w:val="24"/>
        </w:rPr>
        <w:t xml:space="preserve"> </w:t>
      </w:r>
      <w:r w:rsidRPr="00CA2619">
        <w:rPr>
          <w:rFonts w:ascii="Times New Roman" w:hAnsi="Times New Roman"/>
          <w:sz w:val="24"/>
          <w:szCs w:val="24"/>
        </w:rPr>
        <w:t>nu corespund din punct de vedere al legalitatii şi realitatii datelor inscrise, totodata</w:t>
      </w:r>
      <w:r w:rsidR="00966569" w:rsidRPr="00CA2619">
        <w:rPr>
          <w:rFonts w:ascii="Times New Roman" w:hAnsi="Times New Roman"/>
          <w:sz w:val="24"/>
          <w:szCs w:val="24"/>
        </w:rPr>
        <w:t xml:space="preserve"> </w:t>
      </w:r>
      <w:r w:rsidRPr="00CA2619">
        <w:rPr>
          <w:rFonts w:ascii="Times New Roman" w:hAnsi="Times New Roman"/>
          <w:sz w:val="24"/>
          <w:szCs w:val="24"/>
        </w:rPr>
        <w:t>atragand atentia şi celui care a depus şi intocmit documentul respectiv;</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tine evidenta platilor şi cheltuielilor pe fise de credite bugetare, pe articole şi alineate pe</w:t>
      </w:r>
      <w:r w:rsidR="00966569" w:rsidRPr="00CA2619">
        <w:rPr>
          <w:rFonts w:ascii="Times New Roman" w:hAnsi="Times New Roman"/>
          <w:sz w:val="24"/>
          <w:szCs w:val="24"/>
        </w:rPr>
        <w:t xml:space="preserve"> </w:t>
      </w:r>
      <w:r w:rsidRPr="00CA2619">
        <w:rPr>
          <w:rFonts w:ascii="Times New Roman" w:hAnsi="Times New Roman"/>
          <w:sz w:val="24"/>
          <w:szCs w:val="24"/>
        </w:rPr>
        <w:t xml:space="preserve">fiecare subcapitol şi conform contractelor incheiate cu </w:t>
      </w:r>
      <w:r w:rsidR="00966569" w:rsidRPr="00CA2619">
        <w:rPr>
          <w:rFonts w:ascii="Times New Roman" w:hAnsi="Times New Roman"/>
          <w:sz w:val="24"/>
          <w:szCs w:val="24"/>
        </w:rPr>
        <w:t xml:space="preserve"> CAS Arges ,</w:t>
      </w:r>
      <w:r w:rsidRPr="00CA2619">
        <w:rPr>
          <w:rFonts w:ascii="Times New Roman" w:hAnsi="Times New Roman"/>
          <w:sz w:val="24"/>
          <w:szCs w:val="24"/>
        </w:rPr>
        <w:t>etc;</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intocmeste lunar contul de execuţie pentru platile efectuate din sumele primite de la</w:t>
      </w:r>
      <w:r w:rsidR="00920AA0" w:rsidRPr="00CA2619">
        <w:rPr>
          <w:rFonts w:ascii="Times New Roman" w:hAnsi="Times New Roman"/>
          <w:sz w:val="24"/>
          <w:szCs w:val="24"/>
        </w:rPr>
        <w:t xml:space="preserve"> </w:t>
      </w:r>
      <w:r w:rsidRPr="00CA2619">
        <w:rPr>
          <w:rFonts w:ascii="Times New Roman" w:hAnsi="Times New Roman"/>
          <w:sz w:val="24"/>
          <w:szCs w:val="24"/>
        </w:rPr>
        <w:t>CAS</w:t>
      </w:r>
      <w:r w:rsidR="00920AA0" w:rsidRPr="00CA2619">
        <w:rPr>
          <w:rFonts w:ascii="Times New Roman" w:hAnsi="Times New Roman"/>
          <w:sz w:val="24"/>
          <w:szCs w:val="24"/>
        </w:rPr>
        <w:t xml:space="preserve"> Arges</w:t>
      </w:r>
      <w:r w:rsidRPr="00CA2619">
        <w:rPr>
          <w:rFonts w:ascii="Times New Roman" w:hAnsi="Times New Roman"/>
          <w:sz w:val="24"/>
          <w:szCs w:val="24"/>
        </w:rPr>
        <w:t xml:space="preserve"> şi Ministerul </w:t>
      </w:r>
      <w:r w:rsidR="00920AA0" w:rsidRPr="00CA2619">
        <w:rPr>
          <w:rFonts w:ascii="Times New Roman" w:hAnsi="Times New Roman"/>
          <w:sz w:val="24"/>
          <w:szCs w:val="24"/>
        </w:rPr>
        <w:t>S</w:t>
      </w:r>
      <w:r w:rsidRPr="00CA2619">
        <w:rPr>
          <w:rFonts w:ascii="Times New Roman" w:hAnsi="Times New Roman"/>
          <w:sz w:val="24"/>
          <w:szCs w:val="24"/>
        </w:rPr>
        <w:t>ănătăţii Publice, conform prevederilor contractuale;</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colaboreaza la intocmirea Bugetul de Venituri şi Cheltuieli conform contractelor şi</w:t>
      </w:r>
      <w:r w:rsidR="00920AA0" w:rsidRPr="00CA2619">
        <w:rPr>
          <w:rFonts w:ascii="Times New Roman" w:hAnsi="Times New Roman"/>
          <w:sz w:val="24"/>
          <w:szCs w:val="24"/>
        </w:rPr>
        <w:t xml:space="preserve"> </w:t>
      </w:r>
      <w:r w:rsidRPr="00CA2619">
        <w:rPr>
          <w:rFonts w:ascii="Times New Roman" w:hAnsi="Times New Roman"/>
          <w:sz w:val="24"/>
          <w:szCs w:val="24"/>
        </w:rPr>
        <w:t>actelor aditionale incheiate;</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analizeaza evidenta platilor în concordanta cu cea a consumurilor</w:t>
      </w:r>
      <w:r w:rsidR="00912A7B" w:rsidRPr="00CA2619">
        <w:rPr>
          <w:rFonts w:ascii="Times New Roman" w:hAnsi="Times New Roman"/>
          <w:sz w:val="24"/>
          <w:szCs w:val="24"/>
        </w:rPr>
        <w:t xml:space="preserve"> </w:t>
      </w:r>
      <w:r w:rsidRPr="00CA2619">
        <w:rPr>
          <w:rFonts w:ascii="Times New Roman" w:hAnsi="Times New Roman"/>
          <w:sz w:val="24"/>
          <w:szCs w:val="24"/>
        </w:rPr>
        <w:t>respectiv a cheltuielilor inregistrate atit pentru articolele bugetare apartinind Titlului</w:t>
      </w:r>
      <w:r w:rsidR="00912A7B" w:rsidRPr="00CA2619">
        <w:rPr>
          <w:rFonts w:ascii="Times New Roman" w:hAnsi="Times New Roman"/>
          <w:sz w:val="24"/>
          <w:szCs w:val="24"/>
        </w:rPr>
        <w:t xml:space="preserve"> </w:t>
      </w:r>
      <w:r w:rsidRPr="00CA2619">
        <w:rPr>
          <w:rFonts w:ascii="Times New Roman" w:hAnsi="Times New Roman"/>
          <w:sz w:val="24"/>
          <w:szCs w:val="24"/>
        </w:rPr>
        <w:t>I,cheltuieli de personal, cit şi pentru cele reprezentind cheltuieli materiale şi dotari.</w:t>
      </w:r>
    </w:p>
    <w:p w:rsidR="00CA25B6" w:rsidRPr="00CA2619" w:rsidRDefault="00912A7B"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w:t>
      </w:r>
      <w:r w:rsidR="00CA25B6" w:rsidRPr="00CA2619">
        <w:rPr>
          <w:rFonts w:ascii="Times New Roman" w:hAnsi="Times New Roman"/>
          <w:sz w:val="24"/>
          <w:szCs w:val="24"/>
        </w:rPr>
        <w:t xml:space="preserve">esizeaza </w:t>
      </w:r>
      <w:r w:rsidRPr="00CA2619">
        <w:rPr>
          <w:rFonts w:ascii="Times New Roman" w:hAnsi="Times New Roman"/>
          <w:sz w:val="24"/>
          <w:szCs w:val="24"/>
        </w:rPr>
        <w:t xml:space="preserve"> </w:t>
      </w:r>
      <w:r w:rsidR="00CA25B6" w:rsidRPr="00CA2619">
        <w:rPr>
          <w:rFonts w:ascii="Times New Roman" w:hAnsi="Times New Roman"/>
          <w:sz w:val="24"/>
          <w:szCs w:val="24"/>
        </w:rPr>
        <w:t xml:space="preserve"> orice fel de neregula sefului ierarhic superior;</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raspunde de exactitatea datelor trecute în fisele de execuţie bugetara,avand obligaţia</w:t>
      </w:r>
      <w:r w:rsidR="00912A7B" w:rsidRPr="00CA2619">
        <w:rPr>
          <w:rFonts w:ascii="Times New Roman" w:hAnsi="Times New Roman"/>
          <w:sz w:val="24"/>
          <w:szCs w:val="24"/>
        </w:rPr>
        <w:t xml:space="preserve"> </w:t>
      </w:r>
      <w:r w:rsidRPr="00CA2619">
        <w:rPr>
          <w:rFonts w:ascii="Times New Roman" w:hAnsi="Times New Roman"/>
          <w:sz w:val="24"/>
          <w:szCs w:val="24"/>
        </w:rPr>
        <w:t>sa inregistreze cit mai în amanunt platile şi cheltuielile conform notelor contabile;</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primeste şi inregistreaza angajamentele bugetare individuale şi globale din partea</w:t>
      </w:r>
      <w:r w:rsidR="00912A7B" w:rsidRPr="00CA2619">
        <w:rPr>
          <w:rFonts w:ascii="Times New Roman" w:hAnsi="Times New Roman"/>
          <w:sz w:val="24"/>
          <w:szCs w:val="24"/>
        </w:rPr>
        <w:t xml:space="preserve"> </w:t>
      </w:r>
      <w:r w:rsidRPr="00CA2619">
        <w:rPr>
          <w:rFonts w:ascii="Times New Roman" w:hAnsi="Times New Roman"/>
          <w:sz w:val="24"/>
          <w:szCs w:val="24"/>
        </w:rPr>
        <w:t xml:space="preserve">compartimentelor de specialitate, şi tine evidenta </w:t>
      </w:r>
      <w:r w:rsidR="00912A7B" w:rsidRPr="00CA2619">
        <w:rPr>
          <w:rFonts w:ascii="Times New Roman" w:hAnsi="Times New Roman"/>
          <w:sz w:val="24"/>
          <w:szCs w:val="24"/>
        </w:rPr>
        <w:t xml:space="preserve"> </w:t>
      </w:r>
      <w:r w:rsidRPr="00CA2619">
        <w:rPr>
          <w:rFonts w:ascii="Times New Roman" w:hAnsi="Times New Roman"/>
          <w:sz w:val="24"/>
          <w:szCs w:val="24"/>
        </w:rPr>
        <w:t>pe titluri,articole şi alineate în cadrul fiecarui</w:t>
      </w:r>
      <w:r w:rsidR="00912A7B" w:rsidRPr="00CA2619">
        <w:rPr>
          <w:rFonts w:ascii="Times New Roman" w:hAnsi="Times New Roman"/>
          <w:sz w:val="24"/>
          <w:szCs w:val="24"/>
        </w:rPr>
        <w:t xml:space="preserve"> </w:t>
      </w:r>
      <w:r w:rsidRPr="00CA2619">
        <w:rPr>
          <w:rFonts w:ascii="Times New Roman" w:hAnsi="Times New Roman"/>
          <w:sz w:val="24"/>
          <w:szCs w:val="24"/>
        </w:rPr>
        <w:t>subcapitol sau capitol al bugetului aprobat.</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corelatiile între conturi,verificand în permanenta soldul casei, a</w:t>
      </w:r>
      <w:r w:rsidR="00316810" w:rsidRPr="00CA2619">
        <w:rPr>
          <w:rFonts w:ascii="Times New Roman" w:hAnsi="Times New Roman"/>
          <w:sz w:val="24"/>
          <w:szCs w:val="24"/>
        </w:rPr>
        <w:t xml:space="preserve"> </w:t>
      </w:r>
      <w:r w:rsidRPr="00CA2619">
        <w:rPr>
          <w:rFonts w:ascii="Times New Roman" w:hAnsi="Times New Roman"/>
          <w:sz w:val="24"/>
          <w:szCs w:val="24"/>
        </w:rPr>
        <w:t>disponibilitatilor în banci şi trezorerie, precum şi concordanta între veniturile incasate şi</w:t>
      </w:r>
      <w:r w:rsidR="00316810" w:rsidRPr="00CA2619">
        <w:rPr>
          <w:rFonts w:ascii="Times New Roman" w:hAnsi="Times New Roman"/>
          <w:sz w:val="24"/>
          <w:szCs w:val="24"/>
        </w:rPr>
        <w:t xml:space="preserve"> </w:t>
      </w:r>
      <w:r w:rsidRPr="00CA2619">
        <w:rPr>
          <w:rFonts w:ascii="Times New Roman" w:hAnsi="Times New Roman"/>
          <w:sz w:val="24"/>
          <w:szCs w:val="24"/>
        </w:rPr>
        <w:t>rulajele debitoare ale conturilor de disponibilitati.</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verifica registrul de casa pe coloanele aferente de incasari şi plati şi semnaleaza ori de</w:t>
      </w:r>
      <w:r w:rsidR="00316810" w:rsidRPr="00CA2619">
        <w:rPr>
          <w:rFonts w:ascii="Times New Roman" w:hAnsi="Times New Roman"/>
          <w:sz w:val="24"/>
          <w:szCs w:val="24"/>
        </w:rPr>
        <w:t xml:space="preserve"> </w:t>
      </w:r>
      <w:r w:rsidRPr="00CA2619">
        <w:rPr>
          <w:rFonts w:ascii="Times New Roman" w:hAnsi="Times New Roman"/>
          <w:sz w:val="24"/>
          <w:szCs w:val="24"/>
        </w:rPr>
        <w:t>cate ori sumele inregistrate nu corespund realitatii.</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operatiunile specifice angajarii şi ordonantarii cheltuielilor de personal în limita</w:t>
      </w:r>
      <w:r w:rsidR="00316810" w:rsidRPr="00CA2619">
        <w:rPr>
          <w:rFonts w:ascii="Times New Roman" w:hAnsi="Times New Roman"/>
          <w:sz w:val="24"/>
          <w:szCs w:val="24"/>
        </w:rPr>
        <w:t xml:space="preserve"> </w:t>
      </w:r>
      <w:r w:rsidRPr="00CA2619">
        <w:rPr>
          <w:rFonts w:ascii="Times New Roman" w:hAnsi="Times New Roman"/>
          <w:sz w:val="24"/>
          <w:szCs w:val="24"/>
        </w:rPr>
        <w:t>bugetului aprobat;</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centralizeaza trimestrial platile, şi preda aceasta centralizare sefului de serviciu, pentru</w:t>
      </w:r>
      <w:r w:rsidR="00316810" w:rsidRPr="00CA2619">
        <w:rPr>
          <w:rFonts w:ascii="Times New Roman" w:hAnsi="Times New Roman"/>
          <w:sz w:val="24"/>
          <w:szCs w:val="24"/>
        </w:rPr>
        <w:t xml:space="preserve"> </w:t>
      </w:r>
      <w:r w:rsidRPr="00CA2619">
        <w:rPr>
          <w:rFonts w:ascii="Times New Roman" w:hAnsi="Times New Roman"/>
          <w:sz w:val="24"/>
          <w:szCs w:val="24"/>
        </w:rPr>
        <w:t>intocmirea darii de seama trimestriale, la termenele prevăzute;</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centralizeaza lunar cheltuielile pe art. şi alineate trimestrial pentru Bilantul Contabil,si</w:t>
      </w:r>
      <w:r w:rsidR="00620731" w:rsidRPr="00CA2619">
        <w:rPr>
          <w:rFonts w:ascii="Times New Roman" w:hAnsi="Times New Roman"/>
          <w:sz w:val="24"/>
          <w:szCs w:val="24"/>
        </w:rPr>
        <w:t xml:space="preserve"> </w:t>
      </w:r>
      <w:r w:rsidRPr="00CA2619">
        <w:rPr>
          <w:rFonts w:ascii="Times New Roman" w:hAnsi="Times New Roman"/>
          <w:sz w:val="24"/>
          <w:szCs w:val="24"/>
        </w:rPr>
        <w:t>preda aceasta centalizare sefului de serviciu pentru intocmirea darii de seama</w:t>
      </w:r>
      <w:r w:rsidR="00216841" w:rsidRPr="00CA2619">
        <w:rPr>
          <w:rFonts w:ascii="Times New Roman" w:hAnsi="Times New Roman"/>
          <w:sz w:val="24"/>
          <w:szCs w:val="24"/>
        </w:rPr>
        <w:t xml:space="preserve"> </w:t>
      </w:r>
      <w:r w:rsidRPr="00CA2619">
        <w:rPr>
          <w:rFonts w:ascii="Times New Roman" w:hAnsi="Times New Roman"/>
          <w:sz w:val="24"/>
          <w:szCs w:val="24"/>
        </w:rPr>
        <w:t>trimestriale şi anuale.</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participa la inventarierea generala a patrimoniului unităţii, asigurand aplicarea</w:t>
      </w:r>
      <w:r w:rsidR="00563DAC" w:rsidRPr="00CA2619">
        <w:rPr>
          <w:rFonts w:ascii="Times New Roman" w:hAnsi="Times New Roman"/>
          <w:sz w:val="24"/>
          <w:szCs w:val="24"/>
        </w:rPr>
        <w:t xml:space="preserve"> </w:t>
      </w:r>
      <w:r w:rsidRPr="00CA2619">
        <w:rPr>
          <w:rFonts w:ascii="Times New Roman" w:hAnsi="Times New Roman"/>
          <w:sz w:val="24"/>
          <w:szCs w:val="24"/>
        </w:rPr>
        <w:t xml:space="preserve">prevederilor legale a Legii Contabilitatii </w:t>
      </w:r>
      <w:r w:rsidR="004B5DC8" w:rsidRPr="00CA2619">
        <w:rPr>
          <w:rFonts w:ascii="Times New Roman" w:hAnsi="Times New Roman"/>
          <w:sz w:val="24"/>
          <w:szCs w:val="24"/>
        </w:rPr>
        <w:t xml:space="preserve">nr. </w:t>
      </w:r>
      <w:r w:rsidRPr="00CA2619">
        <w:rPr>
          <w:rFonts w:ascii="Times New Roman" w:hAnsi="Times New Roman"/>
          <w:sz w:val="24"/>
          <w:szCs w:val="24"/>
        </w:rPr>
        <w:t>82/1991 şi a ordinelor emise de ministerul de</w:t>
      </w:r>
      <w:r w:rsidR="00563DAC" w:rsidRPr="00CA2619">
        <w:rPr>
          <w:rFonts w:ascii="Times New Roman" w:hAnsi="Times New Roman"/>
          <w:sz w:val="24"/>
          <w:szCs w:val="24"/>
        </w:rPr>
        <w:t xml:space="preserve"> </w:t>
      </w:r>
      <w:r w:rsidRPr="00CA2619">
        <w:rPr>
          <w:rFonts w:ascii="Times New Roman" w:hAnsi="Times New Roman"/>
          <w:sz w:val="24"/>
          <w:szCs w:val="24"/>
        </w:rPr>
        <w:t>finante privind inventarierea, în scopul de a determina existenta tuturor elementelor de</w:t>
      </w:r>
      <w:r w:rsidR="00563DAC" w:rsidRPr="00CA2619">
        <w:rPr>
          <w:rFonts w:ascii="Times New Roman" w:hAnsi="Times New Roman"/>
          <w:sz w:val="24"/>
          <w:szCs w:val="24"/>
        </w:rPr>
        <w:t xml:space="preserve"> </w:t>
      </w:r>
      <w:r w:rsidRPr="00CA2619">
        <w:rPr>
          <w:rFonts w:ascii="Times New Roman" w:hAnsi="Times New Roman"/>
          <w:sz w:val="24"/>
          <w:szCs w:val="24"/>
        </w:rPr>
        <w:t>activ şi pasiv cantitativ şi valoric în patrimoniul unităţii;</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stabileste plusurile şi minusurile în urma verificarii soldurilor scriptice şi faptice şi face</w:t>
      </w:r>
      <w:r w:rsidR="00461E6A" w:rsidRPr="00CA2619">
        <w:rPr>
          <w:rFonts w:ascii="Times New Roman" w:hAnsi="Times New Roman"/>
          <w:sz w:val="24"/>
          <w:szCs w:val="24"/>
        </w:rPr>
        <w:t xml:space="preserve"> </w:t>
      </w:r>
      <w:r w:rsidRPr="00CA2619">
        <w:rPr>
          <w:rFonts w:ascii="Times New Roman" w:hAnsi="Times New Roman"/>
          <w:sz w:val="24"/>
          <w:szCs w:val="24"/>
        </w:rPr>
        <w:t>propuneri în functie de rezultatele constatate;</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participa la stabilirea rezultatelor inventarierii generale a patrimoniului unităţii, împreună</w:t>
      </w:r>
      <w:r w:rsidR="00461E6A" w:rsidRPr="00CA2619">
        <w:rPr>
          <w:rFonts w:ascii="Times New Roman" w:hAnsi="Times New Roman"/>
          <w:sz w:val="24"/>
          <w:szCs w:val="24"/>
        </w:rPr>
        <w:t xml:space="preserve"> </w:t>
      </w:r>
      <w:r w:rsidRPr="00CA2619">
        <w:rPr>
          <w:rFonts w:ascii="Times New Roman" w:hAnsi="Times New Roman"/>
          <w:sz w:val="24"/>
          <w:szCs w:val="24"/>
        </w:rPr>
        <w:t>cu membrii comisiei de centralizare avand ca sarcina principala intocmirea Procesului</w:t>
      </w:r>
      <w:r w:rsidR="00461E6A" w:rsidRPr="00CA2619">
        <w:rPr>
          <w:rFonts w:ascii="Times New Roman" w:hAnsi="Times New Roman"/>
          <w:sz w:val="24"/>
          <w:szCs w:val="24"/>
        </w:rPr>
        <w:t xml:space="preserve"> </w:t>
      </w:r>
      <w:r w:rsidRPr="00CA2619">
        <w:rPr>
          <w:rFonts w:ascii="Times New Roman" w:hAnsi="Times New Roman"/>
          <w:sz w:val="24"/>
          <w:szCs w:val="24"/>
        </w:rPr>
        <w:t>verbal al inventarierii generale a unitatea sanitaraui la fiecare sfirsit de an.</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tine evidenta analitica a conturilor pe fise </w:t>
      </w:r>
      <w:r w:rsidR="00EF7A4B" w:rsidRPr="00CA2619">
        <w:rPr>
          <w:rFonts w:ascii="Times New Roman" w:hAnsi="Times New Roman"/>
          <w:sz w:val="24"/>
          <w:szCs w:val="24"/>
        </w:rPr>
        <w:t>;</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intocmeste şi valorifica procesul verbal de casare pentru mijloace fixe şi obiecte de</w:t>
      </w:r>
      <w:r w:rsidR="00EF7A4B" w:rsidRPr="00CA2619">
        <w:rPr>
          <w:rFonts w:ascii="Times New Roman" w:hAnsi="Times New Roman"/>
          <w:sz w:val="24"/>
          <w:szCs w:val="24"/>
        </w:rPr>
        <w:t xml:space="preserve"> </w:t>
      </w:r>
      <w:r w:rsidRPr="00CA2619">
        <w:rPr>
          <w:rFonts w:ascii="Times New Roman" w:hAnsi="Times New Roman"/>
          <w:sz w:val="24"/>
          <w:szCs w:val="24"/>
        </w:rPr>
        <w:t>inventar;</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tine evidenta analitica a conturilor pe fise şi program informatic urmarind corelatiile</w:t>
      </w:r>
      <w:r w:rsidR="00EF7A4B" w:rsidRPr="00CA2619">
        <w:rPr>
          <w:rFonts w:ascii="Times New Roman" w:hAnsi="Times New Roman"/>
          <w:sz w:val="24"/>
          <w:szCs w:val="24"/>
        </w:rPr>
        <w:t xml:space="preserve"> </w:t>
      </w:r>
      <w:r w:rsidRPr="00CA2619">
        <w:rPr>
          <w:rFonts w:ascii="Times New Roman" w:hAnsi="Times New Roman"/>
          <w:sz w:val="24"/>
          <w:szCs w:val="24"/>
        </w:rPr>
        <w:t>dintre dintre acestea;</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pune la dispozitia sefilor ierarhici superiori toate informatiile şi datele necesare din fisele</w:t>
      </w:r>
      <w:r w:rsidR="007C73AC" w:rsidRPr="00CA2619">
        <w:rPr>
          <w:rFonts w:ascii="Times New Roman" w:hAnsi="Times New Roman"/>
          <w:sz w:val="24"/>
          <w:szCs w:val="24"/>
        </w:rPr>
        <w:t xml:space="preserve"> </w:t>
      </w:r>
      <w:r w:rsidRPr="00CA2619">
        <w:rPr>
          <w:rFonts w:ascii="Times New Roman" w:hAnsi="Times New Roman"/>
          <w:sz w:val="24"/>
          <w:szCs w:val="24"/>
        </w:rPr>
        <w:t>analitice ale conturilor, pentru documentarea acestora;</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execută orice alta sarcina trasata de catre seful ierarhic superior;</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descarca inregistrarile din notele contabile în fisele sintetice de cont, urmarind</w:t>
      </w:r>
      <w:r w:rsidR="007C73AC" w:rsidRPr="00CA2619">
        <w:rPr>
          <w:rFonts w:ascii="Times New Roman" w:hAnsi="Times New Roman"/>
          <w:sz w:val="24"/>
          <w:szCs w:val="24"/>
        </w:rPr>
        <w:t xml:space="preserve"> </w:t>
      </w:r>
      <w:r w:rsidRPr="00CA2619">
        <w:rPr>
          <w:rFonts w:ascii="Times New Roman" w:hAnsi="Times New Roman"/>
          <w:sz w:val="24"/>
          <w:szCs w:val="24"/>
        </w:rPr>
        <w:t>corectitudinea şi justetea lor.</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verifica documentele justificative ce stau la baza intocmirii notelor contabile şi</w:t>
      </w:r>
      <w:r w:rsidR="007C73AC" w:rsidRPr="00CA2619">
        <w:rPr>
          <w:rFonts w:ascii="Times New Roman" w:hAnsi="Times New Roman"/>
          <w:sz w:val="24"/>
          <w:szCs w:val="24"/>
        </w:rPr>
        <w:t xml:space="preserve"> </w:t>
      </w:r>
      <w:r w:rsidRPr="00CA2619">
        <w:rPr>
          <w:rFonts w:ascii="Times New Roman" w:hAnsi="Times New Roman"/>
          <w:sz w:val="24"/>
          <w:szCs w:val="24"/>
        </w:rPr>
        <w:t>semnaleaza ori de cate ori este nevoie,pe cel care a intocmit articolul contabil</w:t>
      </w:r>
      <w:r w:rsidR="007C73AC" w:rsidRPr="00CA2619">
        <w:rPr>
          <w:rFonts w:ascii="Times New Roman" w:hAnsi="Times New Roman"/>
          <w:sz w:val="24"/>
          <w:szCs w:val="24"/>
        </w:rPr>
        <w:t xml:space="preserve"> </w:t>
      </w:r>
      <w:r w:rsidRPr="00CA2619">
        <w:rPr>
          <w:rFonts w:ascii="Times New Roman" w:hAnsi="Times New Roman"/>
          <w:sz w:val="24"/>
          <w:szCs w:val="24"/>
        </w:rPr>
        <w:t>necorespunzator, sau când documentele prezentate nu sunt completate corect, sau</w:t>
      </w:r>
      <w:r w:rsidR="007C73AC" w:rsidRPr="00CA2619">
        <w:rPr>
          <w:rFonts w:ascii="Times New Roman" w:hAnsi="Times New Roman"/>
          <w:sz w:val="24"/>
          <w:szCs w:val="24"/>
        </w:rPr>
        <w:t xml:space="preserve"> </w:t>
      </w:r>
      <w:r w:rsidRPr="00CA2619">
        <w:rPr>
          <w:rFonts w:ascii="Times New Roman" w:hAnsi="Times New Roman"/>
          <w:sz w:val="24"/>
          <w:szCs w:val="24"/>
        </w:rPr>
        <w:t>nu prezinta viza de control preventiv pentru fiecare operatiune prezentata.</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inregistrareaza în contabilitate din punct de vedere al clasificatiei bugetare, creditele</w:t>
      </w:r>
      <w:r w:rsidR="00CC4C08" w:rsidRPr="00CA2619">
        <w:rPr>
          <w:rFonts w:ascii="Times New Roman" w:hAnsi="Times New Roman"/>
          <w:sz w:val="24"/>
          <w:szCs w:val="24"/>
        </w:rPr>
        <w:t xml:space="preserve"> </w:t>
      </w:r>
      <w:r w:rsidRPr="00CA2619">
        <w:rPr>
          <w:rFonts w:ascii="Times New Roman" w:hAnsi="Times New Roman"/>
          <w:sz w:val="24"/>
          <w:szCs w:val="24"/>
        </w:rPr>
        <w:t>bugetare angajate, disponibilul de credite, disponibilul de credite ramase de angajat;</w:t>
      </w:r>
    </w:p>
    <w:p w:rsidR="00CA25B6"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intocmirea ordonantarii la plata;</w:t>
      </w:r>
    </w:p>
    <w:p w:rsidR="003B62CE" w:rsidRPr="00CA2619" w:rsidRDefault="00CA25B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iregistrarea contractelor şi intocmirea angajamentului legal în serviciul</w:t>
      </w:r>
      <w:r w:rsidR="00CC4C08" w:rsidRPr="00CA2619">
        <w:rPr>
          <w:rFonts w:ascii="Times New Roman" w:hAnsi="Times New Roman"/>
          <w:sz w:val="24"/>
          <w:szCs w:val="24"/>
        </w:rPr>
        <w:t xml:space="preserve"> </w:t>
      </w:r>
      <w:r w:rsidRPr="00CA2619">
        <w:rPr>
          <w:rFonts w:ascii="Times New Roman" w:hAnsi="Times New Roman"/>
          <w:sz w:val="24"/>
          <w:szCs w:val="24"/>
        </w:rPr>
        <w:t>Financiar contabilitate;</w:t>
      </w:r>
    </w:p>
    <w:p w:rsidR="00DB5C64" w:rsidRPr="00CA2619" w:rsidRDefault="00DB5C64" w:rsidP="00654ECE">
      <w:pPr>
        <w:autoSpaceDE w:val="0"/>
        <w:autoSpaceDN w:val="0"/>
        <w:adjustRightInd w:val="0"/>
        <w:spacing w:after="0" w:line="360" w:lineRule="auto"/>
        <w:jc w:val="both"/>
        <w:rPr>
          <w:rFonts w:ascii="Times New Roman" w:hAnsi="Times New Roman"/>
          <w:sz w:val="24"/>
          <w:szCs w:val="24"/>
        </w:rPr>
      </w:pPr>
    </w:p>
    <w:p w:rsidR="005938EA" w:rsidRPr="00CA2619" w:rsidRDefault="007809D3" w:rsidP="00654ECE">
      <w:pPr>
        <w:spacing w:line="360" w:lineRule="auto"/>
        <w:rPr>
          <w:rFonts w:ascii="Times New Roman" w:hAnsi="Times New Roman"/>
          <w:b/>
          <w:sz w:val="24"/>
          <w:szCs w:val="24"/>
        </w:rPr>
      </w:pPr>
      <w:r w:rsidRPr="00CA2619">
        <w:rPr>
          <w:rFonts w:ascii="Times New Roman" w:hAnsi="Times New Roman"/>
          <w:sz w:val="24"/>
          <w:szCs w:val="24"/>
        </w:rPr>
        <w:tab/>
      </w:r>
      <w:bookmarkStart w:id="379" w:name="_Toc413931247"/>
      <w:r w:rsidR="00D10C77" w:rsidRPr="00CA2619">
        <w:rPr>
          <w:rFonts w:ascii="Times New Roman" w:hAnsi="Times New Roman"/>
          <w:b/>
          <w:sz w:val="24"/>
          <w:szCs w:val="24"/>
        </w:rPr>
        <w:t>14.3.3.</w:t>
      </w:r>
      <w:r w:rsidR="006C67DA" w:rsidRPr="00CA2619">
        <w:rPr>
          <w:rFonts w:ascii="Times New Roman" w:hAnsi="Times New Roman"/>
          <w:b/>
          <w:sz w:val="24"/>
          <w:szCs w:val="24"/>
        </w:rPr>
        <w:t>3</w:t>
      </w:r>
      <w:r w:rsidR="00D10C77" w:rsidRPr="00CA2619">
        <w:rPr>
          <w:rFonts w:ascii="Times New Roman" w:hAnsi="Times New Roman"/>
          <w:b/>
          <w:sz w:val="24"/>
          <w:szCs w:val="24"/>
        </w:rPr>
        <w:t>. Casierul</w:t>
      </w:r>
      <w:r w:rsidR="00326745" w:rsidRPr="00CA2619">
        <w:rPr>
          <w:rFonts w:ascii="Times New Roman" w:hAnsi="Times New Roman"/>
          <w:b/>
          <w:sz w:val="24"/>
          <w:szCs w:val="24"/>
        </w:rPr>
        <w:t xml:space="preserve"> are in principal urmatoarele sarcini:</w:t>
      </w:r>
      <w:bookmarkEnd w:id="379"/>
    </w:p>
    <w:p w:rsidR="003F4FD9" w:rsidRPr="00CA2619" w:rsidRDefault="003F4FD9" w:rsidP="00654ECE">
      <w:pPr>
        <w:spacing w:line="360" w:lineRule="auto"/>
        <w:rPr>
          <w:rFonts w:ascii="Times New Roman" w:hAnsi="Times New Roman"/>
          <w:sz w:val="24"/>
          <w:szCs w:val="24"/>
        </w:rPr>
      </w:pPr>
      <w:r w:rsidRPr="00CA2619">
        <w:rPr>
          <w:rFonts w:ascii="Times New Roman" w:hAnsi="Times New Roman"/>
          <w:sz w:val="24"/>
          <w:szCs w:val="24"/>
        </w:rPr>
        <w:t>- atribuţia principala este efectuarea de incasari şi plati în conformitate cu</w:t>
      </w:r>
      <w:r w:rsidR="00326745" w:rsidRPr="00CA2619">
        <w:rPr>
          <w:rFonts w:ascii="Times New Roman" w:hAnsi="Times New Roman"/>
          <w:sz w:val="24"/>
          <w:szCs w:val="24"/>
        </w:rPr>
        <w:t xml:space="preserve"> </w:t>
      </w:r>
      <w:r w:rsidRPr="00CA2619">
        <w:rPr>
          <w:rFonts w:ascii="Times New Roman" w:hAnsi="Times New Roman"/>
          <w:sz w:val="24"/>
          <w:szCs w:val="24"/>
        </w:rPr>
        <w:t>dispozitiile legale:</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 primirea şi predarea de valori;</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b) tinerea evidentei numerarului în casa;</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c) da socoteala şi raspunde de exactitatea numerarului din casa sub sanctiunea</w:t>
      </w:r>
      <w:r w:rsidR="00326745" w:rsidRPr="00CA2619">
        <w:rPr>
          <w:rFonts w:ascii="Times New Roman" w:hAnsi="Times New Roman"/>
          <w:sz w:val="24"/>
          <w:szCs w:val="24"/>
        </w:rPr>
        <w:t xml:space="preserve"> </w:t>
      </w:r>
      <w:r w:rsidRPr="00CA2619">
        <w:rPr>
          <w:rFonts w:ascii="Times New Roman" w:hAnsi="Times New Roman"/>
          <w:sz w:val="24"/>
          <w:szCs w:val="24"/>
        </w:rPr>
        <w:t>raspunderii disciplinare, contractuale, materiale şi penale;</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d) depune sumele incasate în numerar la trezorerie-bancă şi ridica numerar pentru</w:t>
      </w:r>
      <w:r w:rsidR="00326745" w:rsidRPr="00CA2619">
        <w:rPr>
          <w:rFonts w:ascii="Times New Roman" w:hAnsi="Times New Roman"/>
          <w:sz w:val="24"/>
          <w:szCs w:val="24"/>
        </w:rPr>
        <w:t xml:space="preserve"> </w:t>
      </w:r>
      <w:r w:rsidRPr="00CA2619">
        <w:rPr>
          <w:rFonts w:ascii="Times New Roman" w:hAnsi="Times New Roman"/>
          <w:sz w:val="24"/>
          <w:szCs w:val="24"/>
        </w:rPr>
        <w:t>efectuarea de plati pe baza de chitante sau alte documente în functie de suma;</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 INCASARILE şi PLATILE în numerar, adica ridicari de sume de bani care se fac</w:t>
      </w:r>
      <w:r w:rsidR="00326745" w:rsidRPr="00CA2619">
        <w:rPr>
          <w:rFonts w:ascii="Times New Roman" w:hAnsi="Times New Roman"/>
          <w:sz w:val="24"/>
          <w:szCs w:val="24"/>
        </w:rPr>
        <w:t xml:space="preserve"> </w:t>
      </w:r>
      <w:r w:rsidRPr="00CA2619">
        <w:rPr>
          <w:rFonts w:ascii="Times New Roman" w:hAnsi="Times New Roman"/>
          <w:sz w:val="24"/>
          <w:szCs w:val="24"/>
        </w:rPr>
        <w:t>pe baza de O.P. sau numerar, emise de serviciul financiar -contabil. Ele se pot</w:t>
      </w:r>
      <w:r w:rsidR="00326745" w:rsidRPr="00CA2619">
        <w:rPr>
          <w:rFonts w:ascii="Times New Roman" w:hAnsi="Times New Roman"/>
          <w:sz w:val="24"/>
          <w:szCs w:val="24"/>
        </w:rPr>
        <w:t xml:space="preserve"> </w:t>
      </w:r>
      <w:r w:rsidRPr="00CA2619">
        <w:rPr>
          <w:rFonts w:ascii="Times New Roman" w:hAnsi="Times New Roman"/>
          <w:sz w:val="24"/>
          <w:szCs w:val="24"/>
        </w:rPr>
        <w:t>pastra în caserie de la o zi la alta pentru cheltuieli zilnice şi urgente, sume în</w:t>
      </w:r>
      <w:r w:rsidR="00326745" w:rsidRPr="00CA2619">
        <w:rPr>
          <w:rFonts w:ascii="Times New Roman" w:hAnsi="Times New Roman"/>
          <w:sz w:val="24"/>
          <w:szCs w:val="24"/>
        </w:rPr>
        <w:t xml:space="preserve"> </w:t>
      </w:r>
      <w:r w:rsidRPr="00CA2619">
        <w:rPr>
          <w:rFonts w:ascii="Times New Roman" w:hAnsi="Times New Roman"/>
          <w:sz w:val="24"/>
          <w:szCs w:val="24"/>
        </w:rPr>
        <w:t>numerar în limita soldului de casa stabilit de banca sau de Ministerul Finanţelor</w:t>
      </w:r>
      <w:r w:rsidR="00326745" w:rsidRPr="00CA2619">
        <w:rPr>
          <w:rFonts w:ascii="Times New Roman" w:hAnsi="Times New Roman"/>
          <w:sz w:val="24"/>
          <w:szCs w:val="24"/>
        </w:rPr>
        <w:t xml:space="preserve"> </w:t>
      </w:r>
      <w:r w:rsidRPr="00CA2619">
        <w:rPr>
          <w:rFonts w:ascii="Times New Roman" w:hAnsi="Times New Roman"/>
          <w:sz w:val="24"/>
          <w:szCs w:val="24"/>
        </w:rPr>
        <w:t>Publice. Platile în numerar se fac pe baza de documente vizate pentru</w:t>
      </w:r>
      <w:r w:rsidR="00326745" w:rsidRPr="00CA2619">
        <w:rPr>
          <w:rFonts w:ascii="Times New Roman" w:hAnsi="Times New Roman"/>
          <w:sz w:val="24"/>
          <w:szCs w:val="24"/>
        </w:rPr>
        <w:t xml:space="preserve"> </w:t>
      </w:r>
      <w:r w:rsidRPr="00CA2619">
        <w:rPr>
          <w:rFonts w:ascii="Times New Roman" w:hAnsi="Times New Roman"/>
          <w:sz w:val="24"/>
          <w:szCs w:val="24"/>
        </w:rPr>
        <w:t>C.F.P.(control financiar preventiv) şi aprobate de Ordonatorul de credite al unităţii</w:t>
      </w:r>
      <w:r w:rsidR="00326745" w:rsidRPr="00CA2619">
        <w:rPr>
          <w:rFonts w:ascii="Times New Roman" w:hAnsi="Times New Roman"/>
          <w:sz w:val="24"/>
          <w:szCs w:val="24"/>
        </w:rPr>
        <w:t xml:space="preserve"> </w:t>
      </w:r>
      <w:r w:rsidRPr="00CA2619">
        <w:rPr>
          <w:rFonts w:ascii="Times New Roman" w:hAnsi="Times New Roman"/>
          <w:sz w:val="24"/>
          <w:szCs w:val="24"/>
        </w:rPr>
        <w:t>sanitare.</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f) casierul verifica: exactitatea, valabilitatea semnaturilor legale, existenta anexelor</w:t>
      </w:r>
      <w:r w:rsidR="001B67A8" w:rsidRPr="00CA2619">
        <w:rPr>
          <w:rFonts w:ascii="Times New Roman" w:hAnsi="Times New Roman"/>
          <w:sz w:val="24"/>
          <w:szCs w:val="24"/>
        </w:rPr>
        <w:t xml:space="preserve"> </w:t>
      </w:r>
      <w:r w:rsidRPr="00CA2619">
        <w:rPr>
          <w:rFonts w:ascii="Times New Roman" w:hAnsi="Times New Roman"/>
          <w:sz w:val="24"/>
          <w:szCs w:val="24"/>
        </w:rPr>
        <w:t>la documentele de plata. Platile în numerar se fac numai persoanelor indicate în</w:t>
      </w:r>
      <w:r w:rsidR="001B67A8" w:rsidRPr="00CA2619">
        <w:rPr>
          <w:rFonts w:ascii="Times New Roman" w:hAnsi="Times New Roman"/>
          <w:sz w:val="24"/>
          <w:szCs w:val="24"/>
        </w:rPr>
        <w:t xml:space="preserve"> </w:t>
      </w:r>
      <w:r w:rsidRPr="00CA2619">
        <w:rPr>
          <w:rFonts w:ascii="Times New Roman" w:hAnsi="Times New Roman"/>
          <w:sz w:val="24"/>
          <w:szCs w:val="24"/>
        </w:rPr>
        <w:t>documentele de plata sau celor imputernicite prin procura autentificata sau</w:t>
      </w:r>
      <w:r w:rsidR="001B67A8" w:rsidRPr="00CA2619">
        <w:rPr>
          <w:rFonts w:ascii="Times New Roman" w:hAnsi="Times New Roman"/>
          <w:sz w:val="24"/>
          <w:szCs w:val="24"/>
        </w:rPr>
        <w:t xml:space="preserve"> </w:t>
      </w:r>
      <w:r w:rsidRPr="00CA2619">
        <w:rPr>
          <w:rFonts w:ascii="Times New Roman" w:hAnsi="Times New Roman"/>
          <w:sz w:val="24"/>
          <w:szCs w:val="24"/>
        </w:rPr>
        <w:t>delegatie vizata de seful serviciului financiar contabilitate şi de Directorul Financiar-</w:t>
      </w:r>
      <w:r w:rsidR="001B67A8" w:rsidRPr="00CA2619">
        <w:rPr>
          <w:rFonts w:ascii="Times New Roman" w:hAnsi="Times New Roman"/>
          <w:sz w:val="24"/>
          <w:szCs w:val="24"/>
        </w:rPr>
        <w:t xml:space="preserve"> </w:t>
      </w:r>
      <w:r w:rsidRPr="00CA2619">
        <w:rPr>
          <w:rFonts w:ascii="Times New Roman" w:hAnsi="Times New Roman"/>
          <w:sz w:val="24"/>
          <w:szCs w:val="24"/>
        </w:rPr>
        <w:t>Contabil. Persoanele care primesc numerarul, semneaza pe documentul de plata cu</w:t>
      </w:r>
      <w:r w:rsidR="001B67A8" w:rsidRPr="00CA2619">
        <w:rPr>
          <w:rFonts w:ascii="Times New Roman" w:hAnsi="Times New Roman"/>
          <w:sz w:val="24"/>
          <w:szCs w:val="24"/>
        </w:rPr>
        <w:t xml:space="preserve"> </w:t>
      </w:r>
      <w:r w:rsidR="00AE00F8" w:rsidRPr="00CA2619">
        <w:rPr>
          <w:rFonts w:ascii="Times New Roman" w:hAnsi="Times New Roman"/>
          <w:sz w:val="24"/>
          <w:szCs w:val="24"/>
        </w:rPr>
        <w:t>cerneala</w:t>
      </w:r>
      <w:r w:rsidRPr="00CA2619">
        <w:rPr>
          <w:rFonts w:ascii="Times New Roman" w:hAnsi="Times New Roman"/>
          <w:sz w:val="24"/>
          <w:szCs w:val="24"/>
        </w:rPr>
        <w:t>, indicand data primirii şi suma primita, iar casierul aplica</w:t>
      </w:r>
      <w:r w:rsidR="001B67A8" w:rsidRPr="00CA2619">
        <w:rPr>
          <w:rFonts w:ascii="Times New Roman" w:hAnsi="Times New Roman"/>
          <w:sz w:val="24"/>
          <w:szCs w:val="24"/>
        </w:rPr>
        <w:t xml:space="preserve"> </w:t>
      </w:r>
      <w:r w:rsidRPr="00CA2619">
        <w:rPr>
          <w:rFonts w:ascii="Times New Roman" w:hAnsi="Times New Roman"/>
          <w:sz w:val="24"/>
          <w:szCs w:val="24"/>
        </w:rPr>
        <w:t>menţiunea sau ştampila „achitat" .</w:t>
      </w:r>
      <w:r w:rsidR="001B67A8" w:rsidRPr="00CA2619">
        <w:rPr>
          <w:rFonts w:ascii="Times New Roman" w:hAnsi="Times New Roman"/>
          <w:sz w:val="24"/>
          <w:szCs w:val="24"/>
        </w:rPr>
        <w:t xml:space="preserve"> </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acordarea sumelor pentru cheltuielile de aprovizionare ca avansuri spre</w:t>
      </w:r>
      <w:r w:rsidR="001B67A8" w:rsidRPr="00CA2619">
        <w:rPr>
          <w:rFonts w:ascii="Times New Roman" w:hAnsi="Times New Roman"/>
          <w:sz w:val="24"/>
          <w:szCs w:val="24"/>
        </w:rPr>
        <w:t xml:space="preserve"> </w:t>
      </w:r>
      <w:r w:rsidRPr="00CA2619">
        <w:rPr>
          <w:rFonts w:ascii="Times New Roman" w:hAnsi="Times New Roman"/>
          <w:sz w:val="24"/>
          <w:szCs w:val="24"/>
        </w:rPr>
        <w:t>decontare, cheltuieli de protocol, cheltuieli de deplasare, se va face completand pe</w:t>
      </w:r>
      <w:r w:rsidR="001B67A8" w:rsidRPr="00CA2619">
        <w:rPr>
          <w:rFonts w:ascii="Times New Roman" w:hAnsi="Times New Roman"/>
          <w:sz w:val="24"/>
          <w:szCs w:val="24"/>
        </w:rPr>
        <w:t xml:space="preserve"> </w:t>
      </w:r>
      <w:r w:rsidRPr="00CA2619">
        <w:rPr>
          <w:rFonts w:ascii="Times New Roman" w:hAnsi="Times New Roman"/>
          <w:sz w:val="24"/>
          <w:szCs w:val="24"/>
        </w:rPr>
        <w:t xml:space="preserve">documentul de plata </w:t>
      </w:r>
      <w:r w:rsidRPr="00CA2619">
        <w:rPr>
          <w:rFonts w:ascii="Times New Roman" w:hAnsi="Times New Roman"/>
          <w:bCs/>
          <w:sz w:val="24"/>
          <w:szCs w:val="24"/>
        </w:rPr>
        <w:t xml:space="preserve">data primirii sumei, </w:t>
      </w:r>
      <w:r w:rsidRPr="00CA2619">
        <w:rPr>
          <w:rFonts w:ascii="Times New Roman" w:hAnsi="Times New Roman"/>
          <w:sz w:val="24"/>
          <w:szCs w:val="24"/>
        </w:rPr>
        <w:t>casierul avand în obligaţie urmaririi debitorilor şi</w:t>
      </w:r>
      <w:r w:rsidR="001B67A8" w:rsidRPr="00CA2619">
        <w:rPr>
          <w:rFonts w:ascii="Times New Roman" w:hAnsi="Times New Roman"/>
          <w:sz w:val="24"/>
          <w:szCs w:val="24"/>
        </w:rPr>
        <w:t xml:space="preserve"> </w:t>
      </w:r>
      <w:r w:rsidRPr="00CA2619">
        <w:rPr>
          <w:rFonts w:ascii="Times New Roman" w:hAnsi="Times New Roman"/>
          <w:sz w:val="24"/>
          <w:szCs w:val="24"/>
        </w:rPr>
        <w:t>justificarea sumelor cheltuite, în termenul legal prevazut de actele normative în vigoare;</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este interzisa acordarea unui nou avans persoanei care nu a justificat avansul</w:t>
      </w:r>
      <w:r w:rsidR="001B67A8" w:rsidRPr="00CA2619">
        <w:rPr>
          <w:rFonts w:ascii="Times New Roman" w:hAnsi="Times New Roman"/>
          <w:sz w:val="24"/>
          <w:szCs w:val="24"/>
        </w:rPr>
        <w:t xml:space="preserve"> </w:t>
      </w:r>
      <w:r w:rsidRPr="00CA2619">
        <w:rPr>
          <w:rFonts w:ascii="Times New Roman" w:hAnsi="Times New Roman"/>
          <w:sz w:val="24"/>
          <w:szCs w:val="24"/>
        </w:rPr>
        <w:t>primit anterior. Decontarea sumelor neachitate din avansuri se face astfel: sumele ramase</w:t>
      </w:r>
      <w:r w:rsidR="00A90043" w:rsidRPr="00CA2619">
        <w:rPr>
          <w:rFonts w:ascii="Times New Roman" w:hAnsi="Times New Roman"/>
          <w:sz w:val="24"/>
          <w:szCs w:val="24"/>
        </w:rPr>
        <w:t xml:space="preserve"> </w:t>
      </w:r>
      <w:r w:rsidRPr="00CA2619">
        <w:rPr>
          <w:rFonts w:ascii="Times New Roman" w:hAnsi="Times New Roman"/>
          <w:sz w:val="24"/>
          <w:szCs w:val="24"/>
        </w:rPr>
        <w:t>se depun la casierie în cursul zilei urmatoare inapoierii din delegatie, se întocmeşte</w:t>
      </w:r>
      <w:r w:rsidR="00A90043" w:rsidRPr="00CA2619">
        <w:rPr>
          <w:rFonts w:ascii="Times New Roman" w:hAnsi="Times New Roman"/>
          <w:sz w:val="24"/>
          <w:szCs w:val="24"/>
        </w:rPr>
        <w:t xml:space="preserve"> </w:t>
      </w:r>
      <w:r w:rsidRPr="00CA2619">
        <w:rPr>
          <w:rFonts w:ascii="Times New Roman" w:hAnsi="Times New Roman"/>
          <w:sz w:val="24"/>
          <w:szCs w:val="24"/>
        </w:rPr>
        <w:t>decontul de cheltuieli şi se depune la compartimentul financiar contabil, în care se inscriu</w:t>
      </w:r>
      <w:r w:rsidR="00A90043" w:rsidRPr="00CA2619">
        <w:rPr>
          <w:rFonts w:ascii="Times New Roman" w:hAnsi="Times New Roman"/>
          <w:sz w:val="24"/>
          <w:szCs w:val="24"/>
        </w:rPr>
        <w:t xml:space="preserve"> </w:t>
      </w:r>
      <w:r w:rsidRPr="00CA2619">
        <w:rPr>
          <w:rFonts w:ascii="Times New Roman" w:hAnsi="Times New Roman"/>
          <w:sz w:val="24"/>
          <w:szCs w:val="24"/>
        </w:rPr>
        <w:t>toate documentele justificative care se anexeaza şi data primirii.</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nejustificarea avansului atrage după sine calculul penalitatilor pentru sumele</w:t>
      </w:r>
      <w:r w:rsidR="00A90043" w:rsidRPr="00CA2619">
        <w:rPr>
          <w:rFonts w:ascii="Times New Roman" w:hAnsi="Times New Roman"/>
          <w:sz w:val="24"/>
          <w:szCs w:val="24"/>
        </w:rPr>
        <w:t xml:space="preserve"> </w:t>
      </w:r>
      <w:r w:rsidRPr="00CA2619">
        <w:rPr>
          <w:rFonts w:ascii="Times New Roman" w:hAnsi="Times New Roman"/>
          <w:sz w:val="24"/>
          <w:szCs w:val="24"/>
        </w:rPr>
        <w:t>nerestituite în functie de numarul de zile intarziere de la data expirarii termenului de</w:t>
      </w:r>
      <w:r w:rsidR="00A90043" w:rsidRPr="00CA2619">
        <w:rPr>
          <w:rFonts w:ascii="Times New Roman" w:hAnsi="Times New Roman"/>
          <w:sz w:val="24"/>
          <w:szCs w:val="24"/>
        </w:rPr>
        <w:t xml:space="preserve"> </w:t>
      </w:r>
      <w:r w:rsidRPr="00CA2619">
        <w:rPr>
          <w:rFonts w:ascii="Times New Roman" w:hAnsi="Times New Roman"/>
          <w:sz w:val="24"/>
          <w:szCs w:val="24"/>
        </w:rPr>
        <w:t>predare a banilor la casierie.</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sumele percepute drept penalizare pot depasi debitul datorat, iar ele pot fi retinute</w:t>
      </w:r>
      <w:r w:rsidR="00A90043" w:rsidRPr="00CA2619">
        <w:rPr>
          <w:rFonts w:ascii="Times New Roman" w:hAnsi="Times New Roman"/>
          <w:sz w:val="24"/>
          <w:szCs w:val="24"/>
        </w:rPr>
        <w:t xml:space="preserve">  </w:t>
      </w:r>
      <w:r w:rsidRPr="00CA2619">
        <w:rPr>
          <w:rFonts w:ascii="Times New Roman" w:hAnsi="Times New Roman"/>
          <w:sz w:val="24"/>
          <w:szCs w:val="24"/>
        </w:rPr>
        <w:t>pe statul de plata, titularului de avans.</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casierul trebuie sa urmareasca sa aiba un sold în lei care sa reprezinte media</w:t>
      </w:r>
      <w:r w:rsidR="003C204E" w:rsidRPr="00CA2619">
        <w:rPr>
          <w:rFonts w:ascii="Times New Roman" w:hAnsi="Times New Roman"/>
          <w:sz w:val="24"/>
          <w:szCs w:val="24"/>
        </w:rPr>
        <w:t xml:space="preserve"> </w:t>
      </w:r>
      <w:r w:rsidRPr="00CA2619">
        <w:rPr>
          <w:rFonts w:ascii="Times New Roman" w:hAnsi="Times New Roman"/>
          <w:sz w:val="24"/>
          <w:szCs w:val="24"/>
        </w:rPr>
        <w:t>zilnica a cheltuielilor necesare şi urgente în numerar.</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de asemenea, sa creeze conditii ca sa poata pastra timp de 3 zile sumele ridicate</w:t>
      </w:r>
      <w:r w:rsidR="003C204E" w:rsidRPr="00CA2619">
        <w:rPr>
          <w:rFonts w:ascii="Times New Roman" w:hAnsi="Times New Roman"/>
          <w:sz w:val="24"/>
          <w:szCs w:val="24"/>
        </w:rPr>
        <w:t xml:space="preserve"> </w:t>
      </w:r>
      <w:r w:rsidRPr="00CA2619">
        <w:rPr>
          <w:rFonts w:ascii="Times New Roman" w:hAnsi="Times New Roman"/>
          <w:sz w:val="24"/>
          <w:szCs w:val="24"/>
        </w:rPr>
        <w:t>pentru plata drepturilor banesti, a eventualelor sume retinute din retributii, garantii banesti</w:t>
      </w:r>
      <w:r w:rsidR="003C204E" w:rsidRPr="00CA2619">
        <w:rPr>
          <w:rFonts w:ascii="Times New Roman" w:hAnsi="Times New Roman"/>
          <w:sz w:val="24"/>
          <w:szCs w:val="24"/>
        </w:rPr>
        <w:t xml:space="preserve"> </w:t>
      </w:r>
      <w:r w:rsidRPr="00CA2619">
        <w:rPr>
          <w:rFonts w:ascii="Times New Roman" w:hAnsi="Times New Roman"/>
          <w:sz w:val="24"/>
          <w:szCs w:val="24"/>
        </w:rPr>
        <w:t>retinute pentru a fi depuse la trezorerie sau sume pentru deplasari.</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zilnic, casierul totalizeaza operatiunile efectuate în fiecare zi şi stabileste soldul</w:t>
      </w:r>
      <w:r w:rsidR="003C204E" w:rsidRPr="00CA2619">
        <w:rPr>
          <w:rFonts w:ascii="Times New Roman" w:hAnsi="Times New Roman"/>
          <w:sz w:val="24"/>
          <w:szCs w:val="24"/>
        </w:rPr>
        <w:t xml:space="preserve"> </w:t>
      </w:r>
      <w:r w:rsidRPr="00CA2619">
        <w:rPr>
          <w:rFonts w:ascii="Times New Roman" w:hAnsi="Times New Roman"/>
          <w:sz w:val="24"/>
          <w:szCs w:val="24"/>
        </w:rPr>
        <w:t>casei care se reporteaza pe fila din ziua urmatoare. Exemplarul 2 din Registrul de casa se</w:t>
      </w:r>
      <w:r w:rsidR="003C204E" w:rsidRPr="00CA2619">
        <w:rPr>
          <w:rFonts w:ascii="Times New Roman" w:hAnsi="Times New Roman"/>
          <w:sz w:val="24"/>
          <w:szCs w:val="24"/>
        </w:rPr>
        <w:t xml:space="preserve"> </w:t>
      </w:r>
      <w:r w:rsidRPr="00CA2619">
        <w:rPr>
          <w:rFonts w:ascii="Times New Roman" w:hAnsi="Times New Roman"/>
          <w:sz w:val="24"/>
          <w:szCs w:val="24"/>
        </w:rPr>
        <w:t>detaseaza de catre casier şi se preda compartimentului financiar contabilitate în fiecare zi</w:t>
      </w:r>
      <w:r w:rsidR="003C204E" w:rsidRPr="00CA2619">
        <w:rPr>
          <w:rFonts w:ascii="Times New Roman" w:hAnsi="Times New Roman"/>
          <w:sz w:val="24"/>
          <w:szCs w:val="24"/>
        </w:rPr>
        <w:t xml:space="preserve"> </w:t>
      </w:r>
      <w:r w:rsidRPr="00CA2619">
        <w:rPr>
          <w:rFonts w:ascii="Times New Roman" w:hAnsi="Times New Roman"/>
          <w:sz w:val="24"/>
          <w:szCs w:val="24"/>
        </w:rPr>
        <w:t>avand atasate documentele justificative.</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platile în numerar care nu au documente justificative nu se iau în consideratie.</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numerarul aflat în casa nejustificat este considerat plus de casa şi în această</w:t>
      </w:r>
      <w:r w:rsidR="003C204E" w:rsidRPr="00CA2619">
        <w:rPr>
          <w:rFonts w:ascii="Times New Roman" w:hAnsi="Times New Roman"/>
          <w:sz w:val="24"/>
          <w:szCs w:val="24"/>
        </w:rPr>
        <w:t xml:space="preserve"> </w:t>
      </w:r>
      <w:r w:rsidRPr="00CA2619">
        <w:rPr>
          <w:rFonts w:ascii="Times New Roman" w:hAnsi="Times New Roman"/>
          <w:sz w:val="24"/>
          <w:szCs w:val="24"/>
        </w:rPr>
        <w:t>situţie se vor aplica prevderile legale în vigoare cu privire gestiunea fondurilor băneşti;</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gestioneaza,verifica şi controleaza formularele cu regim special;</w:t>
      </w:r>
    </w:p>
    <w:p w:rsidR="003F4FD9" w:rsidRPr="00CA2619" w:rsidRDefault="003F4FD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tine evidenta chitantierelor utilizate şi predarea lor pe baza de proces verbal la</w:t>
      </w:r>
      <w:r w:rsidR="003C204E" w:rsidRPr="00CA2619">
        <w:rPr>
          <w:rFonts w:ascii="Times New Roman" w:hAnsi="Times New Roman"/>
          <w:sz w:val="24"/>
          <w:szCs w:val="24"/>
        </w:rPr>
        <w:t xml:space="preserve"> </w:t>
      </w:r>
      <w:r w:rsidRPr="00CA2619">
        <w:rPr>
          <w:rFonts w:ascii="Times New Roman" w:hAnsi="Times New Roman"/>
          <w:sz w:val="24"/>
          <w:szCs w:val="24"/>
        </w:rPr>
        <w:t>magazia de materiale a unităţii.</w:t>
      </w:r>
    </w:p>
    <w:p w:rsidR="007809D3" w:rsidRPr="00CA2619" w:rsidRDefault="003F4FD9" w:rsidP="00654ECE">
      <w:pPr>
        <w:spacing w:line="360" w:lineRule="auto"/>
        <w:rPr>
          <w:rFonts w:ascii="Times New Roman" w:hAnsi="Times New Roman"/>
          <w:sz w:val="24"/>
          <w:szCs w:val="24"/>
        </w:rPr>
      </w:pPr>
      <w:bookmarkStart w:id="380" w:name="_Toc413931248"/>
      <w:r w:rsidRPr="00CA2619">
        <w:rPr>
          <w:rFonts w:ascii="Times New Roman" w:hAnsi="Times New Roman"/>
          <w:sz w:val="24"/>
          <w:szCs w:val="24"/>
        </w:rPr>
        <w:t>- ajuta la incasarea şi urmarirea debitorilor inregistrati la serviciul financiar contabil.</w:t>
      </w:r>
      <w:bookmarkEnd w:id="380"/>
    </w:p>
    <w:p w:rsidR="009C14AF" w:rsidRPr="00CA2619" w:rsidRDefault="009C14AF" w:rsidP="00654ECE">
      <w:pPr>
        <w:tabs>
          <w:tab w:val="left" w:pos="540"/>
        </w:tabs>
        <w:spacing w:after="0" w:line="360" w:lineRule="auto"/>
        <w:jc w:val="both"/>
        <w:outlineLvl w:val="0"/>
        <w:rPr>
          <w:rFonts w:ascii="Times New Roman" w:hAnsi="Times New Roman"/>
          <w:sz w:val="24"/>
          <w:szCs w:val="24"/>
        </w:rPr>
      </w:pPr>
    </w:p>
    <w:p w:rsidR="00D10C77" w:rsidRPr="00CA2619" w:rsidRDefault="00D10C77" w:rsidP="00654ECE">
      <w:pPr>
        <w:pStyle w:val="Heading2"/>
        <w:numPr>
          <w:ilvl w:val="0"/>
          <w:numId w:val="0"/>
        </w:numPr>
        <w:ind w:left="1440" w:hanging="720"/>
      </w:pPr>
      <w:bookmarkStart w:id="381" w:name="_Toc482786157"/>
      <w:r w:rsidRPr="00CA2619">
        <w:t>14.4. Compartimentul de informatica-statististica</w:t>
      </w:r>
      <w:bookmarkEnd w:id="381"/>
    </w:p>
    <w:p w:rsidR="00CE7D4C" w:rsidRPr="00CA2619" w:rsidRDefault="00D10C77" w:rsidP="00654ECE">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tab/>
      </w:r>
      <w:bookmarkStart w:id="382" w:name="_Toc482786158"/>
      <w:r w:rsidRPr="00CA2619">
        <w:rPr>
          <w:rFonts w:ascii="Times New Roman" w:hAnsi="Times New Roman"/>
          <w:color w:val="auto"/>
          <w:sz w:val="24"/>
          <w:szCs w:val="24"/>
        </w:rPr>
        <w:t>14.4.</w:t>
      </w:r>
      <w:r w:rsidR="009201FC" w:rsidRPr="00CA2619">
        <w:rPr>
          <w:rFonts w:ascii="Times New Roman" w:hAnsi="Times New Roman"/>
          <w:color w:val="auto"/>
          <w:sz w:val="24"/>
          <w:szCs w:val="24"/>
        </w:rPr>
        <w:t xml:space="preserve">1. </w:t>
      </w:r>
      <w:r w:rsidRPr="00CA2619">
        <w:rPr>
          <w:rFonts w:ascii="Times New Roman" w:hAnsi="Times New Roman"/>
          <w:color w:val="auto"/>
          <w:sz w:val="24"/>
          <w:szCs w:val="24"/>
        </w:rPr>
        <w:t>Atributii</w:t>
      </w:r>
      <w:bookmarkEnd w:id="382"/>
    </w:p>
    <w:p w:rsidR="00CE7D4C" w:rsidRPr="00CA2619" w:rsidRDefault="00CE7D4C"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Compartimentul informatica are ca obiect de activitate implementarea colectarea şi</w:t>
      </w:r>
      <w:r w:rsidR="009201FC" w:rsidRPr="00CA2619">
        <w:rPr>
          <w:rFonts w:ascii="Times New Roman" w:hAnsi="Times New Roman"/>
          <w:sz w:val="24"/>
          <w:szCs w:val="24"/>
        </w:rPr>
        <w:t xml:space="preserve"> </w:t>
      </w:r>
      <w:r w:rsidRPr="00CA2619">
        <w:rPr>
          <w:rFonts w:ascii="Times New Roman" w:hAnsi="Times New Roman"/>
          <w:sz w:val="24"/>
          <w:szCs w:val="24"/>
        </w:rPr>
        <w:t>exploatarea datelor şi informatiilor referitoare la activitatea administrativa şi medicala a</w:t>
      </w:r>
      <w:r w:rsidR="002843B2" w:rsidRPr="00CA2619">
        <w:rPr>
          <w:rFonts w:ascii="Times New Roman" w:hAnsi="Times New Roman"/>
          <w:sz w:val="24"/>
          <w:szCs w:val="24"/>
        </w:rPr>
        <w:t xml:space="preserve"> </w:t>
      </w:r>
      <w:r w:rsidRPr="00CA2619">
        <w:rPr>
          <w:rFonts w:ascii="Times New Roman" w:hAnsi="Times New Roman"/>
          <w:sz w:val="24"/>
          <w:szCs w:val="24"/>
        </w:rPr>
        <w:t>unităţii prin sistem electronic, conform legislaţiei de specialitate în vigoare. Aceasta</w:t>
      </w:r>
      <w:r w:rsidR="002843B2" w:rsidRPr="00CA2619">
        <w:rPr>
          <w:rFonts w:ascii="Times New Roman" w:hAnsi="Times New Roman"/>
          <w:sz w:val="24"/>
          <w:szCs w:val="24"/>
        </w:rPr>
        <w:t xml:space="preserve"> </w:t>
      </w:r>
      <w:r w:rsidRPr="00CA2619">
        <w:rPr>
          <w:rFonts w:ascii="Times New Roman" w:hAnsi="Times New Roman"/>
          <w:sz w:val="24"/>
          <w:szCs w:val="24"/>
        </w:rPr>
        <w:t>activitate are ca scop urmatoarele obiective:</w:t>
      </w:r>
    </w:p>
    <w:p w:rsidR="00CE7D4C" w:rsidRPr="00CA2619" w:rsidRDefault="00CE7D4C"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cresterea eficientei operationale a unităţii în cadrul administratiei publice;</w:t>
      </w:r>
    </w:p>
    <w:p w:rsidR="00CE7D4C" w:rsidRPr="00CA2619" w:rsidRDefault="00CE7D4C"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informatizarea tuturor serviciilor adresate populatiei;</w:t>
      </w:r>
    </w:p>
    <w:p w:rsidR="00CE7D4C" w:rsidRPr="00CA2619" w:rsidRDefault="00CE7D4C"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integrarea serviciilor prestate în reteaua nationala de informatii;</w:t>
      </w:r>
    </w:p>
    <w:p w:rsidR="00CE7D4C" w:rsidRPr="00CA2619" w:rsidRDefault="00CE7D4C"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asigurarea accesului la informatii de specialitate prin tehnologii de</w:t>
      </w:r>
      <w:r w:rsidR="002843B2" w:rsidRPr="00CA2619">
        <w:rPr>
          <w:rFonts w:ascii="Times New Roman" w:hAnsi="Times New Roman"/>
          <w:sz w:val="24"/>
          <w:szCs w:val="24"/>
        </w:rPr>
        <w:t xml:space="preserve"> </w:t>
      </w:r>
      <w:r w:rsidRPr="00CA2619">
        <w:rPr>
          <w:rFonts w:ascii="Times New Roman" w:hAnsi="Times New Roman"/>
          <w:sz w:val="24"/>
          <w:szCs w:val="24"/>
        </w:rPr>
        <w:t>actualitate;</w:t>
      </w:r>
    </w:p>
    <w:p w:rsidR="00CE7D4C" w:rsidRPr="00CA2619" w:rsidRDefault="00CE7D4C"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imbunatatirea managementului fluxului de documente;</w:t>
      </w:r>
    </w:p>
    <w:p w:rsidR="00CE7D4C" w:rsidRPr="00CA2619" w:rsidRDefault="00CE7D4C"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furnizarea catre strucurile competente autorizate a datelor de utilitate</w:t>
      </w:r>
      <w:r w:rsidR="002843B2" w:rsidRPr="00CA2619">
        <w:rPr>
          <w:rFonts w:ascii="Times New Roman" w:hAnsi="Times New Roman"/>
          <w:sz w:val="24"/>
          <w:szCs w:val="24"/>
        </w:rPr>
        <w:t xml:space="preserve"> </w:t>
      </w:r>
      <w:r w:rsidRPr="00CA2619">
        <w:rPr>
          <w:rFonts w:ascii="Times New Roman" w:hAnsi="Times New Roman"/>
          <w:sz w:val="24"/>
          <w:szCs w:val="24"/>
        </w:rPr>
        <w:t>publica ale unităţii;</w:t>
      </w:r>
    </w:p>
    <w:p w:rsidR="00CE7D4C" w:rsidRPr="00CA2619" w:rsidRDefault="00CE7D4C"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cresterea disponibilitatii informatiilor despre activitatea medicala a unităţii;</w:t>
      </w:r>
    </w:p>
    <w:p w:rsidR="00CE7D4C" w:rsidRPr="00CA2619" w:rsidRDefault="00CE7D4C"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perfectionarea şi totodata simplificarea relatiilor unităţii cu mediul de </w:t>
      </w:r>
      <w:r w:rsidR="00C27259" w:rsidRPr="00CA2619">
        <w:rPr>
          <w:rFonts w:ascii="Times New Roman" w:hAnsi="Times New Roman"/>
          <w:sz w:val="24"/>
          <w:szCs w:val="24"/>
        </w:rPr>
        <w:t>a</w:t>
      </w:r>
      <w:r w:rsidRPr="00CA2619">
        <w:rPr>
          <w:rFonts w:ascii="Times New Roman" w:hAnsi="Times New Roman"/>
          <w:sz w:val="24"/>
          <w:szCs w:val="24"/>
        </w:rPr>
        <w:t>faceri şi</w:t>
      </w:r>
      <w:r w:rsidR="002843B2" w:rsidRPr="00CA2619">
        <w:rPr>
          <w:rFonts w:ascii="Times New Roman" w:hAnsi="Times New Roman"/>
          <w:sz w:val="24"/>
          <w:szCs w:val="24"/>
        </w:rPr>
        <w:t xml:space="preserve"> </w:t>
      </w:r>
      <w:r w:rsidRPr="00CA2619">
        <w:rPr>
          <w:rFonts w:ascii="Times New Roman" w:hAnsi="Times New Roman"/>
          <w:sz w:val="24"/>
          <w:szCs w:val="24"/>
        </w:rPr>
        <w:t>cu structurile administratiei publice.</w:t>
      </w:r>
    </w:p>
    <w:p w:rsidR="00D10C77" w:rsidRPr="00CA2619" w:rsidRDefault="00D10C77" w:rsidP="00654ECE">
      <w:pPr>
        <w:pStyle w:val="Heading3"/>
        <w:spacing w:line="360" w:lineRule="auto"/>
        <w:rPr>
          <w:rFonts w:ascii="Times New Roman" w:hAnsi="Times New Roman"/>
          <w:color w:val="auto"/>
          <w:sz w:val="24"/>
          <w:szCs w:val="24"/>
        </w:rPr>
      </w:pPr>
      <w:r w:rsidRPr="00CA2619">
        <w:rPr>
          <w:rFonts w:ascii="Times New Roman" w:hAnsi="Times New Roman"/>
          <w:color w:val="auto"/>
          <w:sz w:val="24"/>
          <w:szCs w:val="24"/>
        </w:rPr>
        <w:tab/>
      </w:r>
      <w:bookmarkStart w:id="383" w:name="_Toc482786159"/>
      <w:r w:rsidRPr="00CA2619">
        <w:rPr>
          <w:rFonts w:ascii="Times New Roman" w:hAnsi="Times New Roman"/>
          <w:color w:val="auto"/>
          <w:sz w:val="24"/>
          <w:szCs w:val="24"/>
        </w:rPr>
        <w:t>14.4.</w:t>
      </w:r>
      <w:r w:rsidR="009201FC" w:rsidRPr="00CA2619">
        <w:rPr>
          <w:rFonts w:ascii="Times New Roman" w:hAnsi="Times New Roman"/>
          <w:color w:val="auto"/>
          <w:sz w:val="24"/>
          <w:szCs w:val="24"/>
        </w:rPr>
        <w:t>2</w:t>
      </w:r>
      <w:r w:rsidRPr="00CA2619">
        <w:rPr>
          <w:rFonts w:ascii="Times New Roman" w:hAnsi="Times New Roman"/>
          <w:color w:val="auto"/>
          <w:sz w:val="24"/>
          <w:szCs w:val="24"/>
        </w:rPr>
        <w:t>. Atributiile personalului</w:t>
      </w:r>
      <w:bookmarkEnd w:id="383"/>
    </w:p>
    <w:p w:rsidR="00D10C77" w:rsidRPr="00CA2619" w:rsidRDefault="00D10C77" w:rsidP="00654ECE">
      <w:pPr>
        <w:tabs>
          <w:tab w:val="left" w:pos="540"/>
        </w:tabs>
        <w:spacing w:after="0" w:line="360" w:lineRule="auto"/>
        <w:rPr>
          <w:rFonts w:ascii="Times New Roman" w:hAnsi="Times New Roman"/>
          <w:b/>
          <w:sz w:val="24"/>
          <w:szCs w:val="24"/>
        </w:rPr>
      </w:pPr>
      <w:r w:rsidRPr="00CA2619">
        <w:rPr>
          <w:rFonts w:ascii="Times New Roman" w:hAnsi="Times New Roman"/>
          <w:b/>
          <w:sz w:val="24"/>
          <w:szCs w:val="24"/>
        </w:rPr>
        <w:tab/>
      </w:r>
      <w:r w:rsidRPr="00CA2619">
        <w:rPr>
          <w:rFonts w:ascii="Times New Roman" w:hAnsi="Times New Roman"/>
          <w:b/>
          <w:sz w:val="24"/>
          <w:szCs w:val="24"/>
        </w:rPr>
        <w:tab/>
        <w:t>14.4.</w:t>
      </w:r>
      <w:r w:rsidR="009201FC" w:rsidRPr="00CA2619">
        <w:rPr>
          <w:rFonts w:ascii="Times New Roman" w:hAnsi="Times New Roman"/>
          <w:b/>
          <w:sz w:val="24"/>
          <w:szCs w:val="24"/>
        </w:rPr>
        <w:t>2</w:t>
      </w:r>
      <w:r w:rsidRPr="00CA2619">
        <w:rPr>
          <w:rFonts w:ascii="Times New Roman" w:hAnsi="Times New Roman"/>
          <w:b/>
          <w:sz w:val="24"/>
          <w:szCs w:val="24"/>
        </w:rPr>
        <w:t>.1. Programator</w:t>
      </w:r>
    </w:p>
    <w:p w:rsidR="00EB5F53" w:rsidRPr="00CA2619" w:rsidRDefault="00EB5F53" w:rsidP="00654ECE">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 răspunde de îndeplinirea la timp şi de buna calitate a lucrărilor şi sarcinilor ce-</w:t>
      </w:r>
      <w:r w:rsidR="00BF77FD" w:rsidRPr="00CA2619">
        <w:rPr>
          <w:rFonts w:ascii="Times New Roman" w:hAnsi="Times New Roman"/>
          <w:sz w:val="24"/>
          <w:szCs w:val="24"/>
        </w:rPr>
        <w:t xml:space="preserve">i </w:t>
      </w:r>
      <w:r w:rsidRPr="00CA2619">
        <w:rPr>
          <w:rFonts w:ascii="Times New Roman" w:hAnsi="Times New Roman"/>
          <w:sz w:val="24"/>
          <w:szCs w:val="24"/>
        </w:rPr>
        <w:t xml:space="preserve"> revin;</w:t>
      </w:r>
    </w:p>
    <w:p w:rsidR="00EB5F53" w:rsidRPr="00CA2619" w:rsidRDefault="00EB5F5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este responsabil de instalarea şi</w:t>
      </w:r>
      <w:r w:rsidR="00694ABC" w:rsidRPr="00CA2619">
        <w:rPr>
          <w:rFonts w:ascii="Times New Roman" w:hAnsi="Times New Roman"/>
          <w:sz w:val="24"/>
          <w:szCs w:val="24"/>
        </w:rPr>
        <w:t xml:space="preserve"> actualizarea programului impus</w:t>
      </w:r>
      <w:r w:rsidRPr="00CA2619">
        <w:rPr>
          <w:rFonts w:ascii="Times New Roman" w:hAnsi="Times New Roman"/>
          <w:sz w:val="24"/>
          <w:szCs w:val="24"/>
        </w:rPr>
        <w:t xml:space="preserve"> de CJAS;</w:t>
      </w:r>
    </w:p>
    <w:p w:rsidR="00EB5F53" w:rsidRPr="00CA2619" w:rsidRDefault="00EB5F5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instruirea personalului care operează cu programe informatice;</w:t>
      </w:r>
    </w:p>
    <w:p w:rsidR="00EB5F53" w:rsidRPr="00CA2619" w:rsidRDefault="00EB5F5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centralizarea datelelor şi transmite acestora către CJAS;</w:t>
      </w:r>
    </w:p>
    <w:p w:rsidR="00EB5F53" w:rsidRPr="00CA2619" w:rsidRDefault="00EB5F5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efectuează corecţiile, atunci când este cazul;</w:t>
      </w:r>
    </w:p>
    <w:p w:rsidR="00EB5F53" w:rsidRPr="00CA2619" w:rsidRDefault="00EB5F5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se ocupă de actualizarea site-ului spitalului;</w:t>
      </w:r>
    </w:p>
    <w:p w:rsidR="00EB5F53" w:rsidRPr="00CA2619" w:rsidRDefault="00EB5F5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asigură asistenţă tehnică pentru soft-urile de aplicaţii;</w:t>
      </w:r>
    </w:p>
    <w:p w:rsidR="00346766" w:rsidRPr="00CA2619" w:rsidRDefault="0034676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verifică şi constată şi remediază, în limita posibilităţilor, defecţiunile apărute în funcţionarea tehnicii de calcul;</w:t>
      </w:r>
    </w:p>
    <w:p w:rsidR="00346766" w:rsidRPr="00CA2619" w:rsidRDefault="0034676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verifică şi constată şi remediază, în limita posibilităţilor, defecţiunile apărute în funcţionarea reţetelei de calculatoare din spital;</w:t>
      </w:r>
    </w:p>
    <w:p w:rsidR="00346766" w:rsidRPr="00CA2619" w:rsidRDefault="0034676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anunţă service-ul specializat;</w:t>
      </w:r>
    </w:p>
    <w:p w:rsidR="00346766" w:rsidRPr="00CA2619" w:rsidRDefault="0034676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verifică buna funcţionarea a aparaturii în urma remedierilor;</w:t>
      </w:r>
    </w:p>
    <w:p w:rsidR="00346766" w:rsidRPr="00CA2619" w:rsidRDefault="0034676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urmăreşte consumul de materiale şi piese de schimb;</w:t>
      </w:r>
    </w:p>
    <w:p w:rsidR="00346766" w:rsidRPr="00CA2619" w:rsidRDefault="0034676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instalează sisteme de operare şi programe antivirus, când este cazul;</w:t>
      </w:r>
    </w:p>
    <w:p w:rsidR="00346766" w:rsidRPr="00CA2619" w:rsidRDefault="0034676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instalează drivere pentru periferice, când este cazul;</w:t>
      </w:r>
    </w:p>
    <w:p w:rsidR="00EB5F53" w:rsidRPr="00CA2619" w:rsidRDefault="00EB5F5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 respectă regulamentul de ordine interioară şi celelalte regulamente în vigoare;</w:t>
      </w:r>
    </w:p>
    <w:p w:rsidR="00EB5F53" w:rsidRPr="00CA2619" w:rsidRDefault="00EB5F53"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răspunde de respectarea prevederilor privind păstrarea secretului de serviciu;</w:t>
      </w:r>
    </w:p>
    <w:p w:rsidR="00E87DD2" w:rsidRPr="00CA2619" w:rsidRDefault="00EB5F53"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respectă normele de protecţia muncii şi PSI;</w:t>
      </w:r>
    </w:p>
    <w:p w:rsidR="002E0639" w:rsidRPr="00CA2619" w:rsidRDefault="002E0639" w:rsidP="00654ECE">
      <w:pPr>
        <w:tabs>
          <w:tab w:val="left" w:pos="540"/>
        </w:tabs>
        <w:spacing w:after="0" w:line="360" w:lineRule="auto"/>
        <w:rPr>
          <w:rFonts w:ascii="Times New Roman" w:hAnsi="Times New Roman"/>
          <w:sz w:val="24"/>
          <w:szCs w:val="24"/>
        </w:rPr>
      </w:pPr>
    </w:p>
    <w:p w:rsidR="00D10C77" w:rsidRPr="00CA2619" w:rsidRDefault="00D10C77" w:rsidP="00654ECE">
      <w:pPr>
        <w:tabs>
          <w:tab w:val="left" w:pos="540"/>
        </w:tabs>
        <w:spacing w:after="0" w:line="360" w:lineRule="auto"/>
        <w:rPr>
          <w:rFonts w:ascii="Times New Roman" w:hAnsi="Times New Roman"/>
          <w:b/>
          <w:sz w:val="24"/>
          <w:szCs w:val="24"/>
        </w:rPr>
      </w:pPr>
      <w:r w:rsidRPr="00CA2619">
        <w:rPr>
          <w:rFonts w:ascii="Times New Roman" w:hAnsi="Times New Roman"/>
          <w:sz w:val="24"/>
          <w:szCs w:val="24"/>
        </w:rPr>
        <w:tab/>
      </w:r>
      <w:r w:rsidRPr="00CA2619">
        <w:rPr>
          <w:rFonts w:ascii="Times New Roman" w:hAnsi="Times New Roman"/>
          <w:sz w:val="24"/>
          <w:szCs w:val="24"/>
        </w:rPr>
        <w:tab/>
      </w:r>
      <w:r w:rsidRPr="00CA2619">
        <w:rPr>
          <w:rFonts w:ascii="Times New Roman" w:hAnsi="Times New Roman"/>
          <w:b/>
          <w:sz w:val="24"/>
          <w:szCs w:val="24"/>
        </w:rPr>
        <w:t>14.4.</w:t>
      </w:r>
      <w:r w:rsidR="009201FC" w:rsidRPr="00CA2619">
        <w:rPr>
          <w:rFonts w:ascii="Times New Roman" w:hAnsi="Times New Roman"/>
          <w:b/>
          <w:sz w:val="24"/>
          <w:szCs w:val="24"/>
        </w:rPr>
        <w:t>2</w:t>
      </w:r>
      <w:r w:rsidRPr="00CA2619">
        <w:rPr>
          <w:rFonts w:ascii="Times New Roman" w:hAnsi="Times New Roman"/>
          <w:b/>
          <w:sz w:val="24"/>
          <w:szCs w:val="24"/>
        </w:rPr>
        <w:t>.2.Economist</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 răspunde de corectidutinea informaţiilor privind pacienţii internaţi şi externaţi;</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w:t>
      </w:r>
      <w:r w:rsidR="00B14F70" w:rsidRPr="00CA2619">
        <w:rPr>
          <w:rFonts w:ascii="Times New Roman" w:hAnsi="Times New Roman"/>
          <w:sz w:val="24"/>
          <w:szCs w:val="24"/>
        </w:rPr>
        <w:t>) are grijă de imaginea unitatii sanitare</w:t>
      </w:r>
      <w:r w:rsidRPr="00CA2619">
        <w:rPr>
          <w:rFonts w:ascii="Times New Roman" w:hAnsi="Times New Roman"/>
          <w:sz w:val="24"/>
          <w:szCs w:val="24"/>
        </w:rPr>
        <w:t xml:space="preserve"> - ţinută, comportament, disciplină organizatorică;</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3) respectă caracterul confidenţial al informaţiilor, cunoştinţelor cu care operează, comunicându-le doar organelor competente (</w:t>
      </w:r>
      <w:r w:rsidR="00A22FF4" w:rsidRPr="00CA2619">
        <w:rPr>
          <w:rFonts w:ascii="Times New Roman" w:hAnsi="Times New Roman"/>
          <w:sz w:val="24"/>
          <w:szCs w:val="24"/>
        </w:rPr>
        <w:t xml:space="preserve">C.J.A, </w:t>
      </w:r>
      <w:r w:rsidRPr="00CA2619">
        <w:rPr>
          <w:rFonts w:ascii="Times New Roman" w:hAnsi="Times New Roman"/>
          <w:sz w:val="24"/>
          <w:szCs w:val="24"/>
        </w:rPr>
        <w:t>M.S., D.S.P, CAS, direcţia unităţii sanitare, serv.fin.cont.);</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4) înregistrează internările şi externările în registrul de internări şi operează datele în</w:t>
      </w:r>
      <w:r w:rsidR="008D3500" w:rsidRPr="00CA2619">
        <w:rPr>
          <w:rFonts w:ascii="Times New Roman" w:hAnsi="Times New Roman"/>
          <w:sz w:val="24"/>
          <w:szCs w:val="24"/>
        </w:rPr>
        <w:t xml:space="preserve"> </w:t>
      </w:r>
      <w:r w:rsidRPr="00CA2619">
        <w:rPr>
          <w:rFonts w:ascii="Times New Roman" w:hAnsi="Times New Roman"/>
          <w:sz w:val="24"/>
          <w:szCs w:val="24"/>
        </w:rPr>
        <w:t>calculator;</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5) ţine şi întocmeşte la zi evidenţa statistică şi rapoartele statistice lunare şi</w:t>
      </w:r>
      <w:r w:rsidR="008D3500" w:rsidRPr="00CA2619">
        <w:rPr>
          <w:rFonts w:ascii="Times New Roman" w:hAnsi="Times New Roman"/>
          <w:sz w:val="24"/>
          <w:szCs w:val="24"/>
        </w:rPr>
        <w:t xml:space="preserve"> </w:t>
      </w:r>
      <w:r w:rsidRPr="00CA2619">
        <w:rPr>
          <w:rFonts w:ascii="Times New Roman" w:hAnsi="Times New Roman"/>
          <w:sz w:val="24"/>
          <w:szCs w:val="24"/>
        </w:rPr>
        <w:t>trimestriale/semestriale;</w:t>
      </w:r>
    </w:p>
    <w:p w:rsidR="007F07CE"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6) îndeplineşte sarcini privind exploatarea documentaţiei statistice, păstrarea</w:t>
      </w:r>
      <w:r w:rsidR="008D3500" w:rsidRPr="00CA2619">
        <w:rPr>
          <w:rFonts w:ascii="Times New Roman" w:hAnsi="Times New Roman"/>
          <w:sz w:val="24"/>
          <w:szCs w:val="24"/>
        </w:rPr>
        <w:t xml:space="preserve"> </w:t>
      </w:r>
      <w:r w:rsidRPr="00CA2619">
        <w:rPr>
          <w:rFonts w:ascii="Times New Roman" w:hAnsi="Times New Roman"/>
          <w:sz w:val="24"/>
          <w:szCs w:val="24"/>
        </w:rPr>
        <w:t>corectă a evidenţelor primare;</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7) urmăreşte corelarea diferiţilor indicatori de activitate, comparativ între secţiile din</w:t>
      </w:r>
      <w:r w:rsidR="008D3500" w:rsidRPr="00CA2619">
        <w:rPr>
          <w:rFonts w:ascii="Times New Roman" w:hAnsi="Times New Roman"/>
          <w:sz w:val="24"/>
          <w:szCs w:val="24"/>
        </w:rPr>
        <w:t xml:space="preserve"> </w:t>
      </w:r>
      <w:r w:rsidRPr="00CA2619">
        <w:rPr>
          <w:rFonts w:ascii="Times New Roman" w:hAnsi="Times New Roman"/>
          <w:sz w:val="24"/>
          <w:szCs w:val="24"/>
        </w:rPr>
        <w:t>unitatea medicala şi informează medicul şef de secţie, directorul medical şi managerul</w:t>
      </w:r>
      <w:r w:rsidR="008D3500" w:rsidRPr="00CA2619">
        <w:rPr>
          <w:rFonts w:ascii="Times New Roman" w:hAnsi="Times New Roman"/>
          <w:sz w:val="24"/>
          <w:szCs w:val="24"/>
        </w:rPr>
        <w:t xml:space="preserve"> </w:t>
      </w:r>
      <w:r w:rsidRPr="00CA2619">
        <w:rPr>
          <w:rFonts w:ascii="Times New Roman" w:hAnsi="Times New Roman"/>
          <w:sz w:val="24"/>
          <w:szCs w:val="24"/>
        </w:rPr>
        <w:t>spitalului în caz de abateri;</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8) ţine evidenţa datelor statistice pe formularele stabilite de M</w:t>
      </w:r>
      <w:r w:rsidR="007F253A" w:rsidRPr="00CA2619">
        <w:rPr>
          <w:rFonts w:ascii="Times New Roman" w:hAnsi="Times New Roman"/>
          <w:sz w:val="24"/>
          <w:szCs w:val="24"/>
        </w:rPr>
        <w:t xml:space="preserve">inisterul </w:t>
      </w:r>
      <w:r w:rsidRPr="00CA2619">
        <w:rPr>
          <w:rFonts w:ascii="Times New Roman" w:hAnsi="Times New Roman"/>
          <w:sz w:val="24"/>
          <w:szCs w:val="24"/>
        </w:rPr>
        <w:t>S</w:t>
      </w:r>
      <w:r w:rsidR="007F253A" w:rsidRPr="00CA2619">
        <w:rPr>
          <w:rFonts w:ascii="Times New Roman" w:hAnsi="Times New Roman"/>
          <w:sz w:val="24"/>
          <w:szCs w:val="24"/>
        </w:rPr>
        <w:t>anatatii</w:t>
      </w:r>
      <w:r w:rsidRPr="00CA2619">
        <w:rPr>
          <w:rFonts w:ascii="Times New Roman" w:hAnsi="Times New Roman"/>
          <w:sz w:val="24"/>
          <w:szCs w:val="24"/>
        </w:rPr>
        <w:t>., D</w:t>
      </w:r>
      <w:r w:rsidR="007F253A" w:rsidRPr="00CA2619">
        <w:rPr>
          <w:rFonts w:ascii="Times New Roman" w:hAnsi="Times New Roman"/>
          <w:sz w:val="24"/>
          <w:szCs w:val="24"/>
        </w:rPr>
        <w:t>irectia de Sanatate Publica</w:t>
      </w:r>
      <w:r w:rsidRPr="00CA2619">
        <w:rPr>
          <w:rFonts w:ascii="Times New Roman" w:hAnsi="Times New Roman"/>
          <w:sz w:val="24"/>
          <w:szCs w:val="24"/>
        </w:rPr>
        <w:t>,</w:t>
      </w:r>
      <w:r w:rsidR="007F253A" w:rsidRPr="00CA2619">
        <w:rPr>
          <w:rFonts w:ascii="Times New Roman" w:hAnsi="Times New Roman"/>
          <w:sz w:val="24"/>
          <w:szCs w:val="24"/>
        </w:rPr>
        <w:t xml:space="preserve"> </w:t>
      </w:r>
      <w:r w:rsidRPr="00CA2619">
        <w:rPr>
          <w:rFonts w:ascii="Times New Roman" w:hAnsi="Times New Roman"/>
          <w:sz w:val="24"/>
          <w:szCs w:val="24"/>
        </w:rPr>
        <w:t>C</w:t>
      </w:r>
      <w:r w:rsidR="007F253A" w:rsidRPr="00CA2619">
        <w:rPr>
          <w:rFonts w:ascii="Times New Roman" w:hAnsi="Times New Roman"/>
          <w:sz w:val="24"/>
          <w:szCs w:val="24"/>
        </w:rPr>
        <w:t xml:space="preserve">asa de </w:t>
      </w:r>
      <w:r w:rsidRPr="00CA2619">
        <w:rPr>
          <w:rFonts w:ascii="Times New Roman" w:hAnsi="Times New Roman"/>
          <w:sz w:val="24"/>
          <w:szCs w:val="24"/>
        </w:rPr>
        <w:t>A</w:t>
      </w:r>
      <w:r w:rsidR="007F253A" w:rsidRPr="00CA2619">
        <w:rPr>
          <w:rFonts w:ascii="Times New Roman" w:hAnsi="Times New Roman"/>
          <w:sz w:val="24"/>
          <w:szCs w:val="24"/>
        </w:rPr>
        <w:t xml:space="preserve">sigurari de </w:t>
      </w:r>
      <w:r w:rsidRPr="00CA2619">
        <w:rPr>
          <w:rFonts w:ascii="Times New Roman" w:hAnsi="Times New Roman"/>
          <w:sz w:val="24"/>
          <w:szCs w:val="24"/>
        </w:rPr>
        <w:t>S</w:t>
      </w:r>
      <w:r w:rsidR="007F253A" w:rsidRPr="00CA2619">
        <w:rPr>
          <w:rFonts w:ascii="Times New Roman" w:hAnsi="Times New Roman"/>
          <w:sz w:val="24"/>
          <w:szCs w:val="24"/>
        </w:rPr>
        <w:t>anatate</w:t>
      </w:r>
      <w:r w:rsidRPr="00CA2619">
        <w:rPr>
          <w:rFonts w:ascii="Times New Roman" w:hAnsi="Times New Roman"/>
          <w:sz w:val="24"/>
          <w:szCs w:val="24"/>
        </w:rPr>
        <w:t xml:space="preserve"> şi</w:t>
      </w:r>
      <w:r w:rsidR="008D3500" w:rsidRPr="00CA2619">
        <w:rPr>
          <w:rFonts w:ascii="Times New Roman" w:hAnsi="Times New Roman"/>
          <w:sz w:val="24"/>
          <w:szCs w:val="24"/>
        </w:rPr>
        <w:t xml:space="preserve"> </w:t>
      </w:r>
      <w:r w:rsidRPr="00CA2619">
        <w:rPr>
          <w:rFonts w:ascii="Times New Roman" w:hAnsi="Times New Roman"/>
          <w:sz w:val="24"/>
          <w:szCs w:val="24"/>
        </w:rPr>
        <w:t>întocmeş</w:t>
      </w:r>
      <w:r w:rsidR="008D3500" w:rsidRPr="00CA2619">
        <w:rPr>
          <w:rFonts w:ascii="Times New Roman" w:hAnsi="Times New Roman"/>
          <w:sz w:val="24"/>
          <w:szCs w:val="24"/>
        </w:rPr>
        <w:t xml:space="preserve">te rapoartele statistice  </w:t>
      </w:r>
      <w:r w:rsidRPr="00CA2619">
        <w:rPr>
          <w:rFonts w:ascii="Times New Roman" w:hAnsi="Times New Roman"/>
          <w:sz w:val="24"/>
          <w:szCs w:val="24"/>
        </w:rPr>
        <w:t>, verificând</w:t>
      </w:r>
      <w:r w:rsidR="008D3500" w:rsidRPr="00CA2619">
        <w:rPr>
          <w:rFonts w:ascii="Times New Roman" w:hAnsi="Times New Roman"/>
          <w:sz w:val="24"/>
          <w:szCs w:val="24"/>
        </w:rPr>
        <w:t xml:space="preserve"> </w:t>
      </w:r>
      <w:r w:rsidRPr="00CA2619">
        <w:rPr>
          <w:rFonts w:ascii="Times New Roman" w:hAnsi="Times New Roman"/>
          <w:sz w:val="24"/>
          <w:szCs w:val="24"/>
        </w:rPr>
        <w:t>exactitatea datelor statistice cuprinse în rapoartele secţiilor;</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9) pune la dispoziţia serviciului financiar-contabilitate datele statistice şi</w:t>
      </w:r>
      <w:r w:rsidR="00D8262C" w:rsidRPr="00CA2619">
        <w:rPr>
          <w:rFonts w:ascii="Times New Roman" w:hAnsi="Times New Roman"/>
          <w:sz w:val="24"/>
          <w:szCs w:val="24"/>
        </w:rPr>
        <w:t xml:space="preserve"> </w:t>
      </w:r>
      <w:r w:rsidRPr="00CA2619">
        <w:rPr>
          <w:rFonts w:ascii="Times New Roman" w:hAnsi="Times New Roman"/>
          <w:sz w:val="24"/>
          <w:szCs w:val="24"/>
        </w:rPr>
        <w:t>documentaţia necesară pentru activitatea curentă şi de cercetare şi asigură prelucrarea</w:t>
      </w:r>
      <w:r w:rsidR="00D8262C" w:rsidRPr="00CA2619">
        <w:rPr>
          <w:rFonts w:ascii="Times New Roman" w:hAnsi="Times New Roman"/>
          <w:sz w:val="24"/>
          <w:szCs w:val="24"/>
        </w:rPr>
        <w:t xml:space="preserve"> </w:t>
      </w:r>
      <w:r w:rsidRPr="00CA2619">
        <w:rPr>
          <w:rFonts w:ascii="Times New Roman" w:hAnsi="Times New Roman"/>
          <w:sz w:val="24"/>
          <w:szCs w:val="24"/>
        </w:rPr>
        <w:t>datelor statistice;</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10) realizează în timp util întocmirea rapoartelor statistice;</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11) utilizează eficient aparatura şi materialele din dotare;</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12) participă la diverse forme de pregătire pentru însuşirea unor tehnici moderne şi</w:t>
      </w:r>
      <w:r w:rsidR="00922633" w:rsidRPr="00CA2619">
        <w:rPr>
          <w:rFonts w:ascii="Times New Roman" w:hAnsi="Times New Roman"/>
          <w:sz w:val="24"/>
          <w:szCs w:val="24"/>
        </w:rPr>
        <w:t xml:space="preserve"> </w:t>
      </w:r>
      <w:r w:rsidRPr="00CA2619">
        <w:rPr>
          <w:rFonts w:ascii="Times New Roman" w:hAnsi="Times New Roman"/>
          <w:sz w:val="24"/>
          <w:szCs w:val="24"/>
        </w:rPr>
        <w:t>eficiente privind înregistrarea, prelucrarea şi transmiterea datelor statistice;</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13) respectă secretul profesional şi codul de etică al sistemului medical;</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14) respectă normele igienico-sanitare şi de protecţia muncii;</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15) răspunde de corectitudinea datelor înregistrate;</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16) va execută întocmai dispoziţiile şefilor ierarhici, cu excepţia celor vădit nelegale,</w:t>
      </w:r>
      <w:r w:rsidR="00E00949" w:rsidRPr="00CA2619">
        <w:rPr>
          <w:rFonts w:ascii="Times New Roman" w:hAnsi="Times New Roman"/>
          <w:sz w:val="24"/>
          <w:szCs w:val="24"/>
        </w:rPr>
        <w:t xml:space="preserve"> </w:t>
      </w:r>
      <w:r w:rsidRPr="00CA2619">
        <w:rPr>
          <w:rFonts w:ascii="Times New Roman" w:hAnsi="Times New Roman"/>
          <w:sz w:val="24"/>
          <w:szCs w:val="24"/>
        </w:rPr>
        <w:t>şi să fie respectuos în raporturile de serviciu;</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17) va păstra secretul de stat şi cel de serviciu, dacă prin natura atribuţiilor, are</w:t>
      </w:r>
      <w:r w:rsidR="00E00949" w:rsidRPr="00CA2619">
        <w:rPr>
          <w:rFonts w:ascii="Times New Roman" w:hAnsi="Times New Roman"/>
          <w:sz w:val="24"/>
          <w:szCs w:val="24"/>
        </w:rPr>
        <w:t xml:space="preserve"> </w:t>
      </w:r>
      <w:r w:rsidRPr="00CA2619">
        <w:rPr>
          <w:rFonts w:ascii="Times New Roman" w:hAnsi="Times New Roman"/>
          <w:sz w:val="24"/>
          <w:szCs w:val="24"/>
        </w:rPr>
        <w:t>acces la asemenea date şi informaţii;</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18) ţine şi întocmeşte la zi evidenţa statistică şi rapoartele statistice lunare şi</w:t>
      </w:r>
      <w:r w:rsidR="00E00949" w:rsidRPr="00CA2619">
        <w:rPr>
          <w:rFonts w:ascii="Times New Roman" w:hAnsi="Times New Roman"/>
          <w:sz w:val="24"/>
          <w:szCs w:val="24"/>
        </w:rPr>
        <w:t xml:space="preserve"> </w:t>
      </w:r>
      <w:r w:rsidRPr="00CA2619">
        <w:rPr>
          <w:rFonts w:ascii="Times New Roman" w:hAnsi="Times New Roman"/>
          <w:sz w:val="24"/>
          <w:szCs w:val="24"/>
        </w:rPr>
        <w:t>trimestriale/semestriale;</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19) îndeplineşte sarcini privind exploatarea documentaţiei informatice, păstrarea</w:t>
      </w:r>
      <w:r w:rsidR="00E00949" w:rsidRPr="00CA2619">
        <w:rPr>
          <w:rFonts w:ascii="Times New Roman" w:hAnsi="Times New Roman"/>
          <w:sz w:val="24"/>
          <w:szCs w:val="24"/>
        </w:rPr>
        <w:t xml:space="preserve"> </w:t>
      </w:r>
      <w:r w:rsidRPr="00CA2619">
        <w:rPr>
          <w:rFonts w:ascii="Times New Roman" w:hAnsi="Times New Roman"/>
          <w:sz w:val="24"/>
          <w:szCs w:val="24"/>
        </w:rPr>
        <w:t>corectă a evidenţelor primare;</w:t>
      </w:r>
    </w:p>
    <w:p w:rsidR="00CD6D59"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20) ţine evidenţa datelor statistice pe formularele stabilite de M.S.. şi D.S.P;</w:t>
      </w:r>
    </w:p>
    <w:p w:rsidR="004E04B5" w:rsidRPr="00CA2619" w:rsidRDefault="00CD6D5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21) pune la dispoziţia serviciului de statistica datele statistice şi documentaţia</w:t>
      </w:r>
      <w:r w:rsidR="00E00949" w:rsidRPr="00CA2619">
        <w:rPr>
          <w:rFonts w:ascii="Times New Roman" w:hAnsi="Times New Roman"/>
          <w:sz w:val="24"/>
          <w:szCs w:val="24"/>
        </w:rPr>
        <w:t xml:space="preserve"> </w:t>
      </w:r>
      <w:r w:rsidRPr="00CA2619">
        <w:rPr>
          <w:rFonts w:ascii="Times New Roman" w:hAnsi="Times New Roman"/>
          <w:sz w:val="24"/>
          <w:szCs w:val="24"/>
        </w:rPr>
        <w:t>necesară pentru activitatea curentă şi asigură prelucrarea datelor statistice;</w:t>
      </w:r>
    </w:p>
    <w:p w:rsidR="00142EC7" w:rsidRDefault="00BF2187" w:rsidP="00654ECE">
      <w:pPr>
        <w:pStyle w:val="Heading2"/>
        <w:numPr>
          <w:ilvl w:val="0"/>
          <w:numId w:val="0"/>
        </w:numPr>
      </w:pPr>
      <w:r w:rsidRPr="00CA2619">
        <w:t xml:space="preserve">         </w:t>
      </w:r>
    </w:p>
    <w:p w:rsidR="00D10C77" w:rsidRPr="00CA2619" w:rsidRDefault="00BF2187" w:rsidP="00654ECE">
      <w:pPr>
        <w:pStyle w:val="Heading2"/>
        <w:numPr>
          <w:ilvl w:val="0"/>
          <w:numId w:val="0"/>
        </w:numPr>
      </w:pPr>
      <w:r w:rsidRPr="00CA2619">
        <w:t xml:space="preserve">  </w:t>
      </w:r>
      <w:bookmarkStart w:id="384" w:name="_Toc482786160"/>
      <w:r w:rsidRPr="00CA2619">
        <w:t>14.5</w:t>
      </w:r>
      <w:r w:rsidR="00D10C77" w:rsidRPr="00CA2619">
        <w:t>. Legislativ -contencios</w:t>
      </w:r>
      <w:bookmarkEnd w:id="384"/>
      <w:r w:rsidR="00D10C77" w:rsidRPr="00CA2619">
        <w:tab/>
      </w:r>
    </w:p>
    <w:p w:rsidR="00D10C77" w:rsidRPr="00CA2619" w:rsidRDefault="00142EC7" w:rsidP="00654ECE">
      <w:pPr>
        <w:pStyle w:val="Heading3"/>
        <w:spacing w:line="360" w:lineRule="auto"/>
        <w:rPr>
          <w:rFonts w:ascii="Times New Roman" w:hAnsi="Times New Roman"/>
          <w:noProof/>
          <w:color w:val="auto"/>
          <w:sz w:val="24"/>
          <w:szCs w:val="24"/>
        </w:rPr>
      </w:pPr>
      <w:bookmarkStart w:id="385" w:name="_Toc482786161"/>
      <w:r>
        <w:rPr>
          <w:rFonts w:ascii="Times New Roman" w:hAnsi="Times New Roman"/>
          <w:noProof/>
          <w:color w:val="auto"/>
          <w:sz w:val="24"/>
          <w:szCs w:val="24"/>
        </w:rPr>
        <w:t xml:space="preserve">  </w:t>
      </w:r>
      <w:r w:rsidR="00BF2187" w:rsidRPr="00CA2619">
        <w:rPr>
          <w:rFonts w:ascii="Times New Roman" w:hAnsi="Times New Roman"/>
          <w:noProof/>
          <w:color w:val="auto"/>
          <w:sz w:val="24"/>
          <w:szCs w:val="24"/>
        </w:rPr>
        <w:t>14.5</w:t>
      </w:r>
      <w:r w:rsidR="00D10C77" w:rsidRPr="00CA2619">
        <w:rPr>
          <w:rFonts w:ascii="Times New Roman" w:hAnsi="Times New Roman"/>
          <w:noProof/>
          <w:color w:val="auto"/>
          <w:sz w:val="24"/>
          <w:szCs w:val="24"/>
        </w:rPr>
        <w:t>.1. Atributii</w:t>
      </w:r>
      <w:bookmarkEnd w:id="385"/>
    </w:p>
    <w:p w:rsidR="00793276" w:rsidRPr="00CA2619" w:rsidRDefault="00793276" w:rsidP="00654ECE">
      <w:pPr>
        <w:autoSpaceDE w:val="0"/>
        <w:autoSpaceDN w:val="0"/>
        <w:adjustRightInd w:val="0"/>
        <w:spacing w:after="0" w:line="360" w:lineRule="auto"/>
        <w:ind w:firstLine="720"/>
        <w:jc w:val="both"/>
        <w:rPr>
          <w:rFonts w:ascii="Times New Roman" w:hAnsi="Times New Roman"/>
          <w:noProof/>
          <w:sz w:val="24"/>
          <w:szCs w:val="24"/>
        </w:rPr>
      </w:pPr>
      <w:r w:rsidRPr="00CA2619">
        <w:rPr>
          <w:rFonts w:ascii="Times New Roman" w:hAnsi="Times New Roman"/>
          <w:bCs/>
          <w:sz w:val="24"/>
          <w:szCs w:val="24"/>
        </w:rPr>
        <w:t xml:space="preserve">Compartimentul juridic </w:t>
      </w:r>
      <w:r w:rsidRPr="00CA2619">
        <w:rPr>
          <w:rFonts w:ascii="Times New Roman" w:hAnsi="Times New Roman"/>
          <w:sz w:val="24"/>
          <w:szCs w:val="24"/>
        </w:rPr>
        <w:t>are ca obiect de activitate asigurarea legalitaii tuturor aspectelor legate de activitatea unităţii precum si urmarirea reglementarilor cu caracter normativ.</w:t>
      </w:r>
    </w:p>
    <w:p w:rsidR="00D10C77" w:rsidRPr="00CA2619" w:rsidRDefault="00D10C77" w:rsidP="00654ECE">
      <w:pPr>
        <w:pStyle w:val="Heading3"/>
        <w:spacing w:line="360" w:lineRule="auto"/>
        <w:rPr>
          <w:rFonts w:ascii="Times New Roman" w:hAnsi="Times New Roman"/>
          <w:noProof/>
          <w:color w:val="auto"/>
          <w:sz w:val="24"/>
          <w:szCs w:val="24"/>
        </w:rPr>
      </w:pPr>
      <w:r w:rsidRPr="00CA2619">
        <w:rPr>
          <w:rFonts w:ascii="Times New Roman" w:hAnsi="Times New Roman"/>
          <w:noProof/>
          <w:color w:val="auto"/>
          <w:sz w:val="24"/>
          <w:szCs w:val="24"/>
        </w:rPr>
        <w:lastRenderedPageBreak/>
        <w:tab/>
      </w:r>
      <w:r w:rsidRPr="00CA2619">
        <w:rPr>
          <w:rFonts w:ascii="Times New Roman" w:hAnsi="Times New Roman"/>
          <w:noProof/>
          <w:color w:val="auto"/>
          <w:sz w:val="24"/>
          <w:szCs w:val="24"/>
        </w:rPr>
        <w:tab/>
      </w:r>
      <w:bookmarkStart w:id="386" w:name="_Toc482786162"/>
      <w:r w:rsidR="00BF2187" w:rsidRPr="00CA2619">
        <w:rPr>
          <w:rFonts w:ascii="Times New Roman" w:hAnsi="Times New Roman"/>
          <w:noProof/>
          <w:color w:val="auto"/>
          <w:sz w:val="24"/>
          <w:szCs w:val="24"/>
        </w:rPr>
        <w:t>14.5</w:t>
      </w:r>
      <w:r w:rsidRPr="00CA2619">
        <w:rPr>
          <w:rFonts w:ascii="Times New Roman" w:hAnsi="Times New Roman"/>
          <w:noProof/>
          <w:color w:val="auto"/>
          <w:sz w:val="24"/>
          <w:szCs w:val="24"/>
        </w:rPr>
        <w:t xml:space="preserve">.2.  Atributiile </w:t>
      </w:r>
      <w:r w:rsidR="008B3B5E" w:rsidRPr="00CA2619">
        <w:rPr>
          <w:rFonts w:ascii="Times New Roman" w:hAnsi="Times New Roman"/>
          <w:noProof/>
          <w:color w:val="auto"/>
          <w:sz w:val="24"/>
          <w:szCs w:val="24"/>
        </w:rPr>
        <w:t>consilierului-juridic</w:t>
      </w:r>
      <w:bookmarkEnd w:id="386"/>
    </w:p>
    <w:p w:rsidR="00BF2187" w:rsidRPr="00CA2619" w:rsidRDefault="008B3B5E" w:rsidP="00BF2187">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Consilierul juridic </w:t>
      </w:r>
      <w:r w:rsidR="00C577EE" w:rsidRPr="00CA2619">
        <w:rPr>
          <w:rFonts w:ascii="Times New Roman" w:hAnsi="Times New Roman"/>
          <w:sz w:val="24"/>
          <w:szCs w:val="24"/>
        </w:rPr>
        <w:t xml:space="preserve">la nivelul unităţii sanitare </w:t>
      </w:r>
      <w:r w:rsidR="00FD6BF4" w:rsidRPr="00CA2619">
        <w:rPr>
          <w:rFonts w:ascii="Times New Roman" w:hAnsi="Times New Roman"/>
          <w:sz w:val="24"/>
          <w:szCs w:val="24"/>
        </w:rPr>
        <w:t>are următoarele atribuţiuni</w:t>
      </w:r>
      <w:r w:rsidRPr="00CA2619">
        <w:rPr>
          <w:rFonts w:ascii="Times New Roman" w:hAnsi="Times New Roman"/>
          <w:sz w:val="24"/>
          <w:szCs w:val="24"/>
        </w:rPr>
        <w:t>:</w:t>
      </w:r>
    </w:p>
    <w:p w:rsidR="00BF2187" w:rsidRPr="00CA2619" w:rsidRDefault="00925B23" w:rsidP="00BF2187">
      <w:pPr>
        <w:pStyle w:val="ListParagraph"/>
        <w:numPr>
          <w:ilvl w:val="0"/>
          <w:numId w:val="16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intocmirea deciziilor</w:t>
      </w:r>
      <w:r w:rsidR="00BF2187" w:rsidRPr="00CA2619">
        <w:rPr>
          <w:rFonts w:ascii="Times New Roman" w:hAnsi="Times New Roman"/>
          <w:sz w:val="24"/>
          <w:szCs w:val="24"/>
        </w:rPr>
        <w:t xml:space="preserve"> emise de catre managerul unitatii;</w:t>
      </w:r>
    </w:p>
    <w:p w:rsidR="00BF2187" w:rsidRPr="00CA2619" w:rsidRDefault="00925B23" w:rsidP="00BF2187">
      <w:pPr>
        <w:pStyle w:val="ListParagraph"/>
        <w:numPr>
          <w:ilvl w:val="0"/>
          <w:numId w:val="16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vizarea de</w:t>
      </w:r>
      <w:r w:rsidR="00BF2187" w:rsidRPr="00CA2619">
        <w:rPr>
          <w:rFonts w:ascii="Times New Roman" w:hAnsi="Times New Roman"/>
          <w:sz w:val="24"/>
          <w:szCs w:val="24"/>
        </w:rPr>
        <w:t xml:space="preserve"> legalitate </w:t>
      </w:r>
      <w:r w:rsidRPr="00CA2619">
        <w:rPr>
          <w:rFonts w:ascii="Times New Roman" w:hAnsi="Times New Roman"/>
          <w:sz w:val="24"/>
          <w:szCs w:val="24"/>
        </w:rPr>
        <w:t>a rapoartelor</w:t>
      </w:r>
      <w:r w:rsidR="00BF2187" w:rsidRPr="00CA2619">
        <w:rPr>
          <w:rFonts w:ascii="Times New Roman" w:hAnsi="Times New Roman"/>
          <w:sz w:val="24"/>
          <w:szCs w:val="24"/>
        </w:rPr>
        <w:t xml:space="preserve"> de sp</w:t>
      </w:r>
      <w:r w:rsidRPr="00CA2619">
        <w:rPr>
          <w:rFonts w:ascii="Times New Roman" w:hAnsi="Times New Roman"/>
          <w:sz w:val="24"/>
          <w:szCs w:val="24"/>
        </w:rPr>
        <w:t>ecialitate, deciziilor, contractelor</w:t>
      </w:r>
      <w:r w:rsidR="00A41CED" w:rsidRPr="00CA2619">
        <w:rPr>
          <w:rFonts w:ascii="Times New Roman" w:hAnsi="Times New Roman"/>
          <w:sz w:val="24"/>
          <w:szCs w:val="24"/>
        </w:rPr>
        <w:t xml:space="preserve"> de munca, contracte</w:t>
      </w:r>
      <w:r w:rsidRPr="00CA2619">
        <w:rPr>
          <w:rFonts w:ascii="Times New Roman" w:hAnsi="Times New Roman"/>
          <w:sz w:val="24"/>
          <w:szCs w:val="24"/>
        </w:rPr>
        <w:t>lor</w:t>
      </w:r>
      <w:r w:rsidR="00BF2187" w:rsidRPr="00CA2619">
        <w:rPr>
          <w:rFonts w:ascii="Times New Roman" w:hAnsi="Times New Roman"/>
          <w:sz w:val="24"/>
          <w:szCs w:val="24"/>
        </w:rPr>
        <w:t xml:space="preserve"> incheiate intre unitate si furnizori, precum si orice alte documente elaborate de institutie care necesita viza;</w:t>
      </w:r>
    </w:p>
    <w:p w:rsidR="00BF2187" w:rsidRPr="00CA2619" w:rsidRDefault="00BF2187" w:rsidP="00BF2187">
      <w:pPr>
        <w:pStyle w:val="ListParagraph"/>
        <w:numPr>
          <w:ilvl w:val="0"/>
          <w:numId w:val="16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promovarea actiunilor judecatoresti in fata instantelor;</w:t>
      </w:r>
    </w:p>
    <w:p w:rsidR="00BF2187" w:rsidRPr="00CA2619" w:rsidRDefault="00BF2187" w:rsidP="00BF2187">
      <w:pPr>
        <w:pStyle w:val="ListParagraph"/>
        <w:numPr>
          <w:ilvl w:val="0"/>
          <w:numId w:val="16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reprezentarea unitatii in procesele aflate pe rolul instantelor judecatoresti;</w:t>
      </w:r>
    </w:p>
    <w:p w:rsidR="00BF2187" w:rsidRPr="00CA2619" w:rsidRDefault="00BF2187" w:rsidP="00BF2187">
      <w:pPr>
        <w:pStyle w:val="ListParagraph"/>
        <w:numPr>
          <w:ilvl w:val="0"/>
          <w:numId w:val="16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promovarea cailor de atac (apel, recurs);</w:t>
      </w:r>
    </w:p>
    <w:p w:rsidR="00BF2187" w:rsidRPr="00CA2619" w:rsidRDefault="00BF2187" w:rsidP="00BF2187">
      <w:pPr>
        <w:pStyle w:val="ListParagraph"/>
        <w:numPr>
          <w:ilvl w:val="0"/>
          <w:numId w:val="16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definitivarea si investirea cu formula executorie a sentintelor;</w:t>
      </w:r>
    </w:p>
    <w:p w:rsidR="00BF2187" w:rsidRPr="00CA2619" w:rsidRDefault="00BF2187" w:rsidP="00BF2187">
      <w:pPr>
        <w:pStyle w:val="ListParagraph"/>
        <w:numPr>
          <w:ilvl w:val="0"/>
          <w:numId w:val="16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indeplinirea procedurii necesare pentru punerea in executare silita a hotararilor definitive si irevocabile ce pot fi puse in executare silita;</w:t>
      </w:r>
    </w:p>
    <w:p w:rsidR="00BF2187" w:rsidRPr="00CA2619" w:rsidRDefault="00BF2187" w:rsidP="00BF2187">
      <w:pPr>
        <w:pStyle w:val="ListParagraph"/>
        <w:numPr>
          <w:ilvl w:val="0"/>
          <w:numId w:val="16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acordarea de consultant</w:t>
      </w:r>
      <w:r w:rsidR="003A0F80" w:rsidRPr="00CA2619">
        <w:rPr>
          <w:rFonts w:ascii="Times New Roman" w:hAnsi="Times New Roman"/>
          <w:sz w:val="24"/>
          <w:szCs w:val="24"/>
        </w:rPr>
        <w:t>a</w:t>
      </w:r>
      <w:r w:rsidRPr="00CA2619">
        <w:rPr>
          <w:rFonts w:ascii="Times New Roman" w:hAnsi="Times New Roman"/>
          <w:sz w:val="24"/>
          <w:szCs w:val="24"/>
        </w:rPr>
        <w:t xml:space="preserve"> si conciliere in orice a</w:t>
      </w:r>
      <w:r w:rsidR="00923478" w:rsidRPr="00CA2619">
        <w:rPr>
          <w:rFonts w:ascii="Times New Roman" w:hAnsi="Times New Roman"/>
          <w:sz w:val="24"/>
          <w:szCs w:val="24"/>
        </w:rPr>
        <w:t>lta problema de natura juridica</w:t>
      </w:r>
      <w:r w:rsidRPr="00CA2619">
        <w:rPr>
          <w:rFonts w:ascii="Times New Roman" w:hAnsi="Times New Roman"/>
          <w:sz w:val="24"/>
          <w:szCs w:val="24"/>
        </w:rPr>
        <w:t xml:space="preserve"> in c</w:t>
      </w:r>
      <w:r w:rsidR="00923478" w:rsidRPr="00CA2619">
        <w:rPr>
          <w:rFonts w:ascii="Times New Roman" w:hAnsi="Times New Roman"/>
          <w:sz w:val="24"/>
          <w:szCs w:val="24"/>
        </w:rPr>
        <w:t>are este implicata</w:t>
      </w:r>
      <w:r w:rsidRPr="00CA2619">
        <w:rPr>
          <w:rFonts w:ascii="Times New Roman" w:hAnsi="Times New Roman"/>
          <w:sz w:val="24"/>
          <w:szCs w:val="24"/>
        </w:rPr>
        <w:t xml:space="preserve"> organizatia;</w:t>
      </w:r>
    </w:p>
    <w:p w:rsidR="00BF2187" w:rsidRPr="00CA2619" w:rsidRDefault="00BF2187" w:rsidP="00BF2187">
      <w:pPr>
        <w:pStyle w:val="ListParagraph"/>
        <w:numPr>
          <w:ilvl w:val="0"/>
          <w:numId w:val="16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consilierul juridic se angajeaza sa nu discute cu perso</w:t>
      </w:r>
      <w:r w:rsidR="00923478" w:rsidRPr="00CA2619">
        <w:rPr>
          <w:rFonts w:ascii="Times New Roman" w:hAnsi="Times New Roman"/>
          <w:sz w:val="24"/>
          <w:szCs w:val="24"/>
        </w:rPr>
        <w:t>an</w:t>
      </w:r>
      <w:r w:rsidRPr="00CA2619">
        <w:rPr>
          <w:rFonts w:ascii="Times New Roman" w:hAnsi="Times New Roman"/>
          <w:sz w:val="24"/>
          <w:szCs w:val="24"/>
        </w:rPr>
        <w:t>e din afara unitatii sau cu perso</w:t>
      </w:r>
      <w:r w:rsidR="00923478" w:rsidRPr="00CA2619">
        <w:rPr>
          <w:rFonts w:ascii="Times New Roman" w:hAnsi="Times New Roman"/>
          <w:sz w:val="24"/>
          <w:szCs w:val="24"/>
        </w:rPr>
        <w:t>an</w:t>
      </w:r>
      <w:r w:rsidRPr="00CA2619">
        <w:rPr>
          <w:rFonts w:ascii="Times New Roman" w:hAnsi="Times New Roman"/>
          <w:sz w:val="24"/>
          <w:szCs w:val="24"/>
        </w:rPr>
        <w:t>e din cadrul unitatii care nu sunt implicate in executarea sarcinilor de serviciu</w:t>
      </w:r>
      <w:r w:rsidR="00541ABF" w:rsidRPr="00CA2619">
        <w:rPr>
          <w:rFonts w:ascii="Times New Roman" w:hAnsi="Times New Roman"/>
          <w:sz w:val="24"/>
          <w:szCs w:val="24"/>
        </w:rPr>
        <w:t>,</w:t>
      </w:r>
      <w:r w:rsidRPr="00CA2619">
        <w:rPr>
          <w:rFonts w:ascii="Times New Roman" w:hAnsi="Times New Roman"/>
          <w:sz w:val="24"/>
          <w:szCs w:val="24"/>
        </w:rPr>
        <w:t xml:space="preserve"> informatiile confidential</w:t>
      </w:r>
      <w:r w:rsidR="00541ABF" w:rsidRPr="00CA2619">
        <w:rPr>
          <w:rFonts w:ascii="Times New Roman" w:hAnsi="Times New Roman"/>
          <w:sz w:val="24"/>
          <w:szCs w:val="24"/>
        </w:rPr>
        <w:t>e</w:t>
      </w:r>
      <w:r w:rsidRPr="00CA2619">
        <w:rPr>
          <w:rFonts w:ascii="Times New Roman" w:hAnsi="Times New Roman"/>
          <w:sz w:val="24"/>
          <w:szCs w:val="24"/>
        </w:rPr>
        <w:t xml:space="preserve"> referitoare la situatia unitatii in a caror posesie intra;</w:t>
      </w:r>
    </w:p>
    <w:p w:rsidR="00BF2187" w:rsidRPr="00CA2619" w:rsidRDefault="00BF2187" w:rsidP="00BF2187">
      <w:pPr>
        <w:pStyle w:val="ListParagraph"/>
        <w:numPr>
          <w:ilvl w:val="0"/>
          <w:numId w:val="16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sunt confidentiale urmatoarele informatii: situatia financiara a unitatii, dezbaterile din cadrul sedintelor conducerii unitatii, structura si continutul bancii de date, rezultatele activitatii unitatii – contracte, etc;</w:t>
      </w:r>
    </w:p>
    <w:p w:rsidR="00BF2187" w:rsidRPr="00CA2619" w:rsidRDefault="00BF2187" w:rsidP="00BF2187">
      <w:pPr>
        <w:pStyle w:val="ListParagraph"/>
        <w:numPr>
          <w:ilvl w:val="0"/>
          <w:numId w:val="16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apa</w:t>
      </w:r>
      <w:r w:rsidR="00541ABF" w:rsidRPr="00CA2619">
        <w:rPr>
          <w:rFonts w:ascii="Times New Roman" w:hAnsi="Times New Roman"/>
          <w:sz w:val="24"/>
          <w:szCs w:val="24"/>
        </w:rPr>
        <w:t>ritia actelor normative si le a</w:t>
      </w:r>
      <w:r w:rsidRPr="00CA2619">
        <w:rPr>
          <w:rFonts w:ascii="Times New Roman" w:hAnsi="Times New Roman"/>
          <w:sz w:val="24"/>
          <w:szCs w:val="24"/>
        </w:rPr>
        <w:t xml:space="preserve">duce la cunostinta </w:t>
      </w:r>
      <w:r w:rsidR="003F450A" w:rsidRPr="00CA2619">
        <w:rPr>
          <w:rFonts w:ascii="Times New Roman" w:hAnsi="Times New Roman"/>
          <w:sz w:val="24"/>
          <w:szCs w:val="24"/>
        </w:rPr>
        <w:t>conducerii</w:t>
      </w:r>
      <w:r w:rsidRPr="00CA2619">
        <w:rPr>
          <w:rFonts w:ascii="Times New Roman" w:hAnsi="Times New Roman"/>
          <w:sz w:val="24"/>
          <w:szCs w:val="24"/>
        </w:rPr>
        <w:t xml:space="preserve"> si serviciilor interesate</w:t>
      </w:r>
      <w:r w:rsidR="0065248B" w:rsidRPr="00CA2619">
        <w:rPr>
          <w:rFonts w:ascii="Times New Roman" w:hAnsi="Times New Roman"/>
          <w:sz w:val="24"/>
          <w:szCs w:val="24"/>
        </w:rPr>
        <w:t>,</w:t>
      </w:r>
      <w:r w:rsidRPr="00CA2619">
        <w:rPr>
          <w:rFonts w:ascii="Times New Roman" w:hAnsi="Times New Roman"/>
          <w:sz w:val="24"/>
          <w:szCs w:val="24"/>
        </w:rPr>
        <w:t xml:space="preserve"> atributiile ce le revin din acestea;</w:t>
      </w:r>
    </w:p>
    <w:p w:rsidR="00BF2187" w:rsidRPr="00CA2619" w:rsidRDefault="00BF2187" w:rsidP="00BF2187">
      <w:pPr>
        <w:pStyle w:val="ListParagraph"/>
        <w:numPr>
          <w:ilvl w:val="0"/>
          <w:numId w:val="16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se preocupa de aplicarea corecta a legislatiei;</w:t>
      </w:r>
    </w:p>
    <w:p w:rsidR="002823CF" w:rsidRPr="00CA2619" w:rsidRDefault="0065248B" w:rsidP="00BF2187">
      <w:pPr>
        <w:pStyle w:val="ListParagraph"/>
        <w:numPr>
          <w:ilvl w:val="0"/>
          <w:numId w:val="16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consilierul juridic se obliga</w:t>
      </w:r>
      <w:r w:rsidR="00BF2187" w:rsidRPr="00CA2619">
        <w:rPr>
          <w:rFonts w:ascii="Times New Roman" w:hAnsi="Times New Roman"/>
          <w:sz w:val="24"/>
          <w:szCs w:val="24"/>
        </w:rPr>
        <w:t xml:space="preserve"> sa respecte confidentialitatea informatiilor mai sus mentionate pe toata durata contractului individual de munca incheiat intre persoana sa si unitate. </w:t>
      </w:r>
    </w:p>
    <w:p w:rsidR="002823CF" w:rsidRPr="00CA2619" w:rsidRDefault="002823CF" w:rsidP="002823CF">
      <w:pPr>
        <w:rPr>
          <w:rFonts w:ascii="Times New Roman" w:hAnsi="Times New Roman"/>
          <w:sz w:val="24"/>
          <w:szCs w:val="24"/>
        </w:rPr>
      </w:pPr>
    </w:p>
    <w:p w:rsidR="00D10C77" w:rsidRPr="00CA2619" w:rsidRDefault="00142EC7" w:rsidP="00142EC7">
      <w:pPr>
        <w:pStyle w:val="Heading2"/>
        <w:numPr>
          <w:ilvl w:val="0"/>
          <w:numId w:val="0"/>
        </w:numPr>
        <w:rPr>
          <w:noProof/>
        </w:rPr>
      </w:pPr>
      <w:bookmarkStart w:id="387" w:name="_Toc482786163"/>
      <w:r>
        <w:rPr>
          <w:noProof/>
        </w:rPr>
        <w:t xml:space="preserve">            </w:t>
      </w:r>
      <w:r w:rsidR="00BF2187" w:rsidRPr="00CA2619">
        <w:rPr>
          <w:noProof/>
        </w:rPr>
        <w:t>14.6</w:t>
      </w:r>
      <w:r w:rsidR="00D10C77" w:rsidRPr="00CA2619">
        <w:rPr>
          <w:noProof/>
        </w:rPr>
        <w:t>. Birou achizitii publice, contractare</w:t>
      </w:r>
      <w:bookmarkEnd w:id="387"/>
    </w:p>
    <w:p w:rsidR="00D10C77" w:rsidRPr="00CA2619" w:rsidRDefault="00D10C77" w:rsidP="00654ECE">
      <w:pPr>
        <w:pStyle w:val="Heading3"/>
        <w:spacing w:line="360" w:lineRule="auto"/>
        <w:rPr>
          <w:rFonts w:ascii="Times New Roman" w:hAnsi="Times New Roman"/>
          <w:noProof/>
          <w:color w:val="auto"/>
          <w:sz w:val="24"/>
          <w:szCs w:val="24"/>
        </w:rPr>
      </w:pPr>
      <w:r w:rsidRPr="00CA2619">
        <w:rPr>
          <w:rFonts w:ascii="Times New Roman" w:hAnsi="Times New Roman"/>
          <w:noProof/>
          <w:color w:val="auto"/>
          <w:sz w:val="24"/>
          <w:szCs w:val="24"/>
        </w:rPr>
        <w:tab/>
      </w:r>
      <w:bookmarkStart w:id="388" w:name="_Toc482786164"/>
      <w:r w:rsidR="00BF2187" w:rsidRPr="00CA2619">
        <w:rPr>
          <w:rFonts w:ascii="Times New Roman" w:hAnsi="Times New Roman"/>
          <w:noProof/>
          <w:color w:val="auto"/>
          <w:sz w:val="24"/>
          <w:szCs w:val="24"/>
        </w:rPr>
        <w:t>14.6</w:t>
      </w:r>
      <w:r w:rsidRPr="00CA2619">
        <w:rPr>
          <w:rFonts w:ascii="Times New Roman" w:hAnsi="Times New Roman"/>
          <w:noProof/>
          <w:color w:val="auto"/>
          <w:sz w:val="24"/>
          <w:szCs w:val="24"/>
        </w:rPr>
        <w:t>.1 Atributii</w:t>
      </w:r>
      <w:bookmarkEnd w:id="388"/>
    </w:p>
    <w:p w:rsidR="00B86321" w:rsidRPr="00CA2619" w:rsidRDefault="00516350" w:rsidP="00654ECE">
      <w:pPr>
        <w:autoSpaceDE w:val="0"/>
        <w:autoSpaceDN w:val="0"/>
        <w:adjustRightInd w:val="0"/>
        <w:spacing w:after="0" w:line="360" w:lineRule="auto"/>
        <w:ind w:firstLine="720"/>
        <w:jc w:val="both"/>
        <w:rPr>
          <w:rFonts w:ascii="Times New Roman" w:hAnsi="Times New Roman"/>
          <w:noProof/>
          <w:sz w:val="24"/>
          <w:szCs w:val="24"/>
        </w:rPr>
      </w:pPr>
      <w:r w:rsidRPr="00CA2619">
        <w:rPr>
          <w:rFonts w:ascii="Times New Roman" w:hAnsi="Times New Roman"/>
          <w:sz w:val="24"/>
          <w:szCs w:val="24"/>
        </w:rPr>
        <w:t>Are ca obiect de activitate aprovizionarea unităţii, prin achizitie publica, cu produse, servicii sau lucrari, necesare desfasurarii activita</w:t>
      </w:r>
      <w:r w:rsidR="00F5697F" w:rsidRPr="00CA2619">
        <w:rPr>
          <w:rFonts w:ascii="Times New Roman" w:hAnsi="Times New Roman"/>
          <w:sz w:val="24"/>
          <w:szCs w:val="24"/>
        </w:rPr>
        <w:t>t</w:t>
      </w:r>
      <w:r w:rsidRPr="00CA2619">
        <w:rPr>
          <w:rFonts w:ascii="Times New Roman" w:hAnsi="Times New Roman"/>
          <w:sz w:val="24"/>
          <w:szCs w:val="24"/>
        </w:rPr>
        <w:t>ii medicale, tehnice şi administrative, în conformitate cu dispozitiile legale în vigoare privind achizitia publica, precum şi fazele execuţiei bugetare.</w:t>
      </w:r>
    </w:p>
    <w:p w:rsidR="00D10C77" w:rsidRPr="00CA2619" w:rsidRDefault="00D10C77" w:rsidP="00654ECE">
      <w:pPr>
        <w:pStyle w:val="Heading3"/>
        <w:spacing w:line="360" w:lineRule="auto"/>
        <w:rPr>
          <w:rFonts w:ascii="Times New Roman" w:hAnsi="Times New Roman"/>
          <w:noProof/>
          <w:color w:val="auto"/>
          <w:sz w:val="24"/>
          <w:szCs w:val="24"/>
        </w:rPr>
      </w:pPr>
      <w:r w:rsidRPr="00CA2619">
        <w:rPr>
          <w:rFonts w:ascii="Times New Roman" w:hAnsi="Times New Roman"/>
          <w:noProof/>
          <w:color w:val="auto"/>
          <w:sz w:val="24"/>
          <w:szCs w:val="24"/>
        </w:rPr>
        <w:tab/>
      </w:r>
      <w:bookmarkStart w:id="389" w:name="_Toc482786165"/>
      <w:r w:rsidR="00BF2187" w:rsidRPr="00CA2619">
        <w:rPr>
          <w:rFonts w:ascii="Times New Roman" w:hAnsi="Times New Roman"/>
          <w:noProof/>
          <w:color w:val="auto"/>
          <w:sz w:val="24"/>
          <w:szCs w:val="24"/>
        </w:rPr>
        <w:t>14.6</w:t>
      </w:r>
      <w:r w:rsidRPr="00CA2619">
        <w:rPr>
          <w:rFonts w:ascii="Times New Roman" w:hAnsi="Times New Roman"/>
          <w:noProof/>
          <w:color w:val="auto"/>
          <w:sz w:val="24"/>
          <w:szCs w:val="24"/>
        </w:rPr>
        <w:t>.2.</w:t>
      </w:r>
      <w:r w:rsidR="00692E96" w:rsidRPr="00CA2619">
        <w:rPr>
          <w:rFonts w:ascii="Times New Roman" w:hAnsi="Times New Roman"/>
          <w:noProof/>
          <w:color w:val="auto"/>
          <w:sz w:val="24"/>
          <w:szCs w:val="24"/>
        </w:rPr>
        <w:t xml:space="preserve"> </w:t>
      </w:r>
      <w:r w:rsidRPr="00CA2619">
        <w:rPr>
          <w:rFonts w:ascii="Times New Roman" w:hAnsi="Times New Roman"/>
          <w:noProof/>
          <w:color w:val="auto"/>
          <w:sz w:val="24"/>
          <w:szCs w:val="24"/>
        </w:rPr>
        <w:t>Atributiile personalului</w:t>
      </w:r>
      <w:bookmarkEnd w:id="389"/>
    </w:p>
    <w:p w:rsidR="00764EE1" w:rsidRPr="00CA2619" w:rsidRDefault="00CC7B04"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noProof/>
          <w:sz w:val="24"/>
          <w:szCs w:val="24"/>
        </w:rPr>
        <w:tab/>
      </w:r>
      <w:r w:rsidR="00BF2187" w:rsidRPr="00CA2619">
        <w:rPr>
          <w:rFonts w:ascii="Times New Roman" w:hAnsi="Times New Roman"/>
          <w:b/>
          <w:noProof/>
          <w:sz w:val="24"/>
          <w:szCs w:val="24"/>
        </w:rPr>
        <w:t>14.6</w:t>
      </w:r>
      <w:r w:rsidR="00D10C77" w:rsidRPr="00CA2619">
        <w:rPr>
          <w:rFonts w:ascii="Times New Roman" w:hAnsi="Times New Roman"/>
          <w:b/>
          <w:noProof/>
          <w:sz w:val="24"/>
          <w:szCs w:val="24"/>
        </w:rPr>
        <w:t>.2.1. Economis</w:t>
      </w:r>
      <w:r w:rsidR="00BF2187" w:rsidRPr="00CA2619">
        <w:rPr>
          <w:rFonts w:ascii="Times New Roman" w:hAnsi="Times New Roman"/>
          <w:b/>
          <w:noProof/>
          <w:sz w:val="24"/>
          <w:szCs w:val="24"/>
        </w:rPr>
        <w:t xml:space="preserve">tul/inginerul/cons. </w:t>
      </w:r>
      <w:r w:rsidR="00D10C77" w:rsidRPr="00CA2619">
        <w:rPr>
          <w:rFonts w:ascii="Times New Roman" w:hAnsi="Times New Roman"/>
          <w:b/>
          <w:noProof/>
          <w:sz w:val="24"/>
          <w:szCs w:val="24"/>
        </w:rPr>
        <w:t>juridic/programatorul</w:t>
      </w:r>
      <w:r w:rsidR="00764EE1" w:rsidRPr="00CA2619">
        <w:rPr>
          <w:rFonts w:ascii="Times New Roman" w:hAnsi="Times New Roman"/>
          <w:noProof/>
          <w:sz w:val="24"/>
          <w:szCs w:val="24"/>
        </w:rPr>
        <w:t xml:space="preserve"> </w:t>
      </w:r>
      <w:r w:rsidR="00764EE1" w:rsidRPr="00CA2619">
        <w:rPr>
          <w:rFonts w:ascii="Times New Roman" w:hAnsi="Times New Roman"/>
          <w:sz w:val="24"/>
          <w:szCs w:val="24"/>
        </w:rPr>
        <w:t>are in principal următoarele atribuţiuni:</w:t>
      </w:r>
    </w:p>
    <w:p w:rsidR="00C04BE7" w:rsidRPr="00CA2619" w:rsidRDefault="00C04BE7" w:rsidP="00692E96">
      <w:pPr>
        <w:spacing w:after="0" w:line="360" w:lineRule="auto"/>
        <w:ind w:firstLine="360"/>
        <w:rPr>
          <w:rFonts w:ascii="Times New Roman" w:hAnsi="Times New Roman"/>
          <w:b/>
          <w:sz w:val="24"/>
          <w:szCs w:val="24"/>
          <w:lang w:val="fr-FR"/>
        </w:rPr>
      </w:pPr>
      <w:r w:rsidRPr="00CA2619">
        <w:rPr>
          <w:rFonts w:ascii="Times New Roman" w:hAnsi="Times New Roman"/>
          <w:b/>
          <w:sz w:val="24"/>
          <w:szCs w:val="24"/>
          <w:lang w:val="fr-FR"/>
        </w:rPr>
        <w:t xml:space="preserve"> -  </w:t>
      </w:r>
      <w:r w:rsidRPr="00CA2619">
        <w:rPr>
          <w:rFonts w:ascii="Times New Roman" w:hAnsi="Times New Roman"/>
          <w:sz w:val="24"/>
          <w:szCs w:val="24"/>
          <w:lang w:val="fr-FR"/>
        </w:rPr>
        <w:t>coordoneaza activitatea de achizitii</w:t>
      </w:r>
    </w:p>
    <w:p w:rsidR="00C04BE7" w:rsidRPr="00CA2619" w:rsidRDefault="00C04BE7" w:rsidP="00692E96">
      <w:pPr>
        <w:numPr>
          <w:ilvl w:val="0"/>
          <w:numId w:val="83"/>
        </w:numPr>
        <w:tabs>
          <w:tab w:val="clear" w:pos="630"/>
          <w:tab w:val="num" w:pos="720"/>
          <w:tab w:val="num" w:pos="1230"/>
        </w:tabs>
        <w:spacing w:after="0" w:line="360" w:lineRule="auto"/>
        <w:ind w:left="720"/>
        <w:jc w:val="both"/>
        <w:rPr>
          <w:rFonts w:ascii="Times New Roman" w:hAnsi="Times New Roman"/>
          <w:sz w:val="24"/>
          <w:szCs w:val="24"/>
        </w:rPr>
      </w:pPr>
      <w:r w:rsidRPr="00CA2619">
        <w:rPr>
          <w:rFonts w:ascii="Times New Roman" w:hAnsi="Times New Roman"/>
          <w:sz w:val="24"/>
          <w:szCs w:val="24"/>
          <w:lang w:val="fr-FR"/>
        </w:rPr>
        <w:lastRenderedPageBreak/>
        <w:t>pastreaza  dosarele achiziti</w:t>
      </w:r>
      <w:r w:rsidR="00BF2187" w:rsidRPr="00CA2619">
        <w:rPr>
          <w:rFonts w:ascii="Times New Roman" w:hAnsi="Times New Roman"/>
          <w:sz w:val="24"/>
          <w:szCs w:val="24"/>
          <w:lang w:val="fr-FR"/>
        </w:rPr>
        <w:t xml:space="preserve">ilor  efectuate conform Legii </w:t>
      </w:r>
      <w:r w:rsidR="00363F2D" w:rsidRPr="00CA2619">
        <w:rPr>
          <w:rFonts w:ascii="Times New Roman" w:hAnsi="Times New Roman"/>
          <w:sz w:val="24"/>
          <w:szCs w:val="24"/>
          <w:lang w:val="fr-FR"/>
        </w:rPr>
        <w:t xml:space="preserve">nr. </w:t>
      </w:r>
      <w:r w:rsidR="00BF2187" w:rsidRPr="00CA2619">
        <w:rPr>
          <w:rFonts w:ascii="Times New Roman" w:hAnsi="Times New Roman"/>
          <w:sz w:val="24"/>
          <w:szCs w:val="24"/>
          <w:lang w:val="fr-FR"/>
        </w:rPr>
        <w:t>98/</w:t>
      </w:r>
      <w:r w:rsidR="00BF2187" w:rsidRPr="00CA2619">
        <w:rPr>
          <w:rFonts w:ascii="Times New Roman" w:hAnsi="Times New Roman"/>
          <w:sz w:val="24"/>
          <w:szCs w:val="24"/>
        </w:rPr>
        <w:t xml:space="preserve">din 19 mai </w:t>
      </w:r>
      <w:r w:rsidR="00BF2187" w:rsidRPr="00CA2619">
        <w:rPr>
          <w:rFonts w:ascii="Times New Roman" w:hAnsi="Times New Roman"/>
          <w:sz w:val="24"/>
          <w:szCs w:val="24"/>
          <w:lang w:val="fr-FR"/>
        </w:rPr>
        <w:t>2016 privind achizitiile publice</w:t>
      </w:r>
      <w:r w:rsidRPr="00CA2619">
        <w:rPr>
          <w:rFonts w:ascii="Times New Roman" w:hAnsi="Times New Roman"/>
          <w:sz w:val="24"/>
          <w:szCs w:val="24"/>
          <w:lang w:val="fr-FR"/>
        </w:rPr>
        <w:t> ;</w:t>
      </w:r>
      <w:r w:rsidRPr="00CA2619">
        <w:rPr>
          <w:rFonts w:ascii="Times New Roman" w:hAnsi="Times New Roman"/>
          <w:sz w:val="24"/>
          <w:szCs w:val="24"/>
        </w:rPr>
        <w:t xml:space="preserve"> ( cumparare directa, cerere de oferta,alte achizitii)</w:t>
      </w:r>
    </w:p>
    <w:p w:rsidR="00C04BE7" w:rsidRPr="00CA2619" w:rsidRDefault="00C04BE7" w:rsidP="00654ECE">
      <w:pPr>
        <w:numPr>
          <w:ilvl w:val="0"/>
          <w:numId w:val="83"/>
        </w:numPr>
        <w:tabs>
          <w:tab w:val="clear" w:pos="630"/>
          <w:tab w:val="num" w:pos="720"/>
          <w:tab w:val="num" w:pos="1230"/>
        </w:tabs>
        <w:spacing w:after="0" w:line="360" w:lineRule="auto"/>
        <w:ind w:left="720"/>
        <w:jc w:val="both"/>
        <w:rPr>
          <w:rFonts w:ascii="Times New Roman" w:hAnsi="Times New Roman"/>
          <w:sz w:val="24"/>
          <w:szCs w:val="24"/>
        </w:rPr>
      </w:pPr>
      <w:r w:rsidRPr="00CA2619">
        <w:rPr>
          <w:rFonts w:ascii="Times New Roman" w:hAnsi="Times New Roman"/>
          <w:sz w:val="24"/>
          <w:szCs w:val="24"/>
          <w:lang w:val="it-IT"/>
        </w:rPr>
        <w:t>Verifica   si pastreaza ofertele in vederea achizitiei produselor cu pretul cel mai avantajos</w:t>
      </w:r>
    </w:p>
    <w:p w:rsidR="00C04BE7" w:rsidRPr="00CA2619" w:rsidRDefault="00C04BE7" w:rsidP="00654ECE">
      <w:pPr>
        <w:numPr>
          <w:ilvl w:val="0"/>
          <w:numId w:val="83"/>
        </w:numPr>
        <w:tabs>
          <w:tab w:val="clear" w:pos="630"/>
          <w:tab w:val="num" w:pos="720"/>
          <w:tab w:val="num" w:pos="1230"/>
        </w:tabs>
        <w:spacing w:after="0" w:line="360" w:lineRule="auto"/>
        <w:ind w:left="720"/>
        <w:jc w:val="both"/>
        <w:rPr>
          <w:rFonts w:ascii="Times New Roman" w:hAnsi="Times New Roman"/>
          <w:sz w:val="24"/>
          <w:szCs w:val="24"/>
        </w:rPr>
      </w:pPr>
      <w:r w:rsidRPr="00CA2619">
        <w:rPr>
          <w:rFonts w:ascii="Times New Roman" w:hAnsi="Times New Roman"/>
          <w:sz w:val="24"/>
          <w:szCs w:val="24"/>
        </w:rPr>
        <w:t>Intocmeste documentatia necesara pentru achizitionarea produsel</w:t>
      </w:r>
      <w:r w:rsidR="00692E96" w:rsidRPr="00CA2619">
        <w:rPr>
          <w:rFonts w:ascii="Times New Roman" w:hAnsi="Times New Roman"/>
          <w:sz w:val="24"/>
          <w:szCs w:val="24"/>
        </w:rPr>
        <w:t>or prin licitatia electronica (</w:t>
      </w:r>
      <w:r w:rsidRPr="00CA2619">
        <w:rPr>
          <w:rFonts w:ascii="Times New Roman" w:hAnsi="Times New Roman"/>
          <w:sz w:val="24"/>
          <w:szCs w:val="24"/>
        </w:rPr>
        <w:t>cumparare directa, cerere de oferta,alte achizitii)</w:t>
      </w:r>
    </w:p>
    <w:p w:rsidR="00C04BE7" w:rsidRPr="00CA2619" w:rsidRDefault="00C04BE7" w:rsidP="00654ECE">
      <w:pPr>
        <w:numPr>
          <w:ilvl w:val="0"/>
          <w:numId w:val="83"/>
        </w:numPr>
        <w:tabs>
          <w:tab w:val="clear" w:pos="630"/>
          <w:tab w:val="num" w:pos="720"/>
        </w:tabs>
        <w:spacing w:after="0" w:line="360" w:lineRule="auto"/>
        <w:ind w:left="720"/>
        <w:jc w:val="both"/>
        <w:rPr>
          <w:rFonts w:ascii="Times New Roman" w:hAnsi="Times New Roman"/>
          <w:sz w:val="24"/>
          <w:szCs w:val="24"/>
          <w:lang w:val="it-IT"/>
        </w:rPr>
      </w:pPr>
      <w:r w:rsidRPr="00CA2619">
        <w:rPr>
          <w:rFonts w:ascii="Times New Roman" w:hAnsi="Times New Roman"/>
          <w:sz w:val="24"/>
          <w:szCs w:val="24"/>
          <w:lang w:val="it-IT"/>
        </w:rPr>
        <w:t>Verifica incadrarea comenzilor  si facturilor primite de unitate , in sumele alocate prin contractele incheiate  si face punctajul intre facturi si contracte ;</w:t>
      </w:r>
    </w:p>
    <w:p w:rsidR="00C04BE7" w:rsidRPr="00CA2619" w:rsidRDefault="00C04BE7" w:rsidP="00654ECE">
      <w:pPr>
        <w:numPr>
          <w:ilvl w:val="0"/>
          <w:numId w:val="83"/>
        </w:numPr>
        <w:tabs>
          <w:tab w:val="clear" w:pos="630"/>
          <w:tab w:val="num" w:pos="720"/>
        </w:tabs>
        <w:spacing w:after="0" w:line="360" w:lineRule="auto"/>
        <w:ind w:left="720"/>
        <w:jc w:val="both"/>
        <w:rPr>
          <w:rFonts w:ascii="Times New Roman" w:hAnsi="Times New Roman"/>
          <w:sz w:val="24"/>
          <w:szCs w:val="24"/>
          <w:lang w:val="it-IT"/>
        </w:rPr>
      </w:pPr>
      <w:r w:rsidRPr="00CA2619">
        <w:rPr>
          <w:rFonts w:ascii="Times New Roman" w:hAnsi="Times New Roman"/>
          <w:sz w:val="24"/>
          <w:szCs w:val="24"/>
          <w:lang w:val="it-IT"/>
        </w:rPr>
        <w:t xml:space="preserve">Verifica facturile si le certifica cu </w:t>
      </w:r>
      <w:r w:rsidRPr="00CA2619">
        <w:rPr>
          <w:rFonts w:ascii="Times New Roman" w:hAnsi="Times New Roman"/>
          <w:sz w:val="24"/>
          <w:szCs w:val="24"/>
        </w:rPr>
        <w:t>„ certificat in privinta realitatii, legalitatii si regularitatii” dupa care le transmite pentru inregistrare in registrul de intrare iesire</w:t>
      </w:r>
    </w:p>
    <w:p w:rsidR="00C04BE7" w:rsidRPr="00CA2619" w:rsidRDefault="00C04BE7" w:rsidP="00654ECE">
      <w:pPr>
        <w:numPr>
          <w:ilvl w:val="0"/>
          <w:numId w:val="83"/>
        </w:numPr>
        <w:tabs>
          <w:tab w:val="clear" w:pos="630"/>
          <w:tab w:val="num" w:pos="720"/>
        </w:tabs>
        <w:spacing w:after="0" w:line="360" w:lineRule="auto"/>
        <w:ind w:left="720"/>
        <w:jc w:val="both"/>
        <w:rPr>
          <w:rFonts w:ascii="Times New Roman" w:hAnsi="Times New Roman"/>
          <w:sz w:val="24"/>
          <w:szCs w:val="24"/>
          <w:lang w:val="fr-FR"/>
        </w:rPr>
      </w:pPr>
      <w:r w:rsidRPr="00CA2619">
        <w:rPr>
          <w:rFonts w:ascii="Times New Roman" w:hAnsi="Times New Roman"/>
          <w:sz w:val="24"/>
          <w:szCs w:val="24"/>
          <w:lang w:val="fr-FR"/>
        </w:rPr>
        <w:t>Tine evidenta contractelor pe fise analitice sau printr-un program  de evidenta, astfel incat sa se cunoasca in orice moment valoarea ramasa de contractat, preda situati</w:t>
      </w:r>
      <w:r w:rsidR="008906A1" w:rsidRPr="00CA2619">
        <w:rPr>
          <w:rFonts w:ascii="Times New Roman" w:hAnsi="Times New Roman"/>
          <w:sz w:val="24"/>
          <w:szCs w:val="24"/>
          <w:lang w:val="fr-FR"/>
        </w:rPr>
        <w:t xml:space="preserve">a contractelor </w:t>
      </w:r>
      <w:r w:rsidR="00346E84" w:rsidRPr="00CA2619">
        <w:rPr>
          <w:rFonts w:ascii="Times New Roman" w:hAnsi="Times New Roman"/>
          <w:sz w:val="24"/>
          <w:szCs w:val="24"/>
          <w:lang w:val="fr-FR"/>
        </w:rPr>
        <w:t>,</w:t>
      </w:r>
      <w:r w:rsidR="008906A1" w:rsidRPr="00CA2619">
        <w:rPr>
          <w:rFonts w:ascii="Times New Roman" w:hAnsi="Times New Roman"/>
          <w:sz w:val="24"/>
          <w:szCs w:val="24"/>
          <w:lang w:val="fr-FR"/>
        </w:rPr>
        <w:t xml:space="preserve"> inlocuitorului</w:t>
      </w:r>
      <w:r w:rsidR="00346E84" w:rsidRPr="00CA2619">
        <w:rPr>
          <w:rFonts w:ascii="Times New Roman" w:hAnsi="Times New Roman"/>
          <w:sz w:val="24"/>
          <w:szCs w:val="24"/>
          <w:lang w:val="fr-FR"/>
        </w:rPr>
        <w:t>,</w:t>
      </w:r>
      <w:r w:rsidR="008906A1" w:rsidRPr="00CA2619">
        <w:rPr>
          <w:rFonts w:ascii="Times New Roman" w:hAnsi="Times New Roman"/>
          <w:sz w:val="24"/>
          <w:szCs w:val="24"/>
          <w:lang w:val="fr-FR"/>
        </w:rPr>
        <w:t xml:space="preserve">  </w:t>
      </w:r>
      <w:r w:rsidRPr="00CA2619">
        <w:rPr>
          <w:rFonts w:ascii="Times New Roman" w:hAnsi="Times New Roman"/>
          <w:sz w:val="24"/>
          <w:szCs w:val="24"/>
          <w:lang w:val="fr-FR"/>
        </w:rPr>
        <w:t>la plecarea in concediu</w:t>
      </w:r>
    </w:p>
    <w:p w:rsidR="00C04BE7" w:rsidRPr="00CA2619" w:rsidRDefault="00692E96" w:rsidP="00654ECE">
      <w:pPr>
        <w:numPr>
          <w:ilvl w:val="0"/>
          <w:numId w:val="83"/>
        </w:numPr>
        <w:tabs>
          <w:tab w:val="clear" w:pos="630"/>
          <w:tab w:val="num" w:pos="720"/>
        </w:tabs>
        <w:spacing w:after="0" w:line="360" w:lineRule="auto"/>
        <w:ind w:left="720"/>
        <w:jc w:val="both"/>
        <w:rPr>
          <w:rFonts w:ascii="Times New Roman" w:hAnsi="Times New Roman"/>
          <w:sz w:val="24"/>
          <w:szCs w:val="24"/>
          <w:lang w:val="fr-FR"/>
        </w:rPr>
      </w:pPr>
      <w:r w:rsidRPr="00CA2619">
        <w:rPr>
          <w:rFonts w:ascii="Times New Roman" w:hAnsi="Times New Roman"/>
          <w:sz w:val="24"/>
          <w:szCs w:val="24"/>
          <w:lang w:val="fr-FR"/>
        </w:rPr>
        <w:t>Semneaza propunerile</w:t>
      </w:r>
      <w:r w:rsidR="00C04BE7" w:rsidRPr="00CA2619">
        <w:rPr>
          <w:rFonts w:ascii="Times New Roman" w:hAnsi="Times New Roman"/>
          <w:sz w:val="24"/>
          <w:szCs w:val="24"/>
          <w:lang w:val="fr-FR"/>
        </w:rPr>
        <w:t>,</w:t>
      </w:r>
      <w:r w:rsidRPr="00CA2619">
        <w:rPr>
          <w:rFonts w:ascii="Times New Roman" w:hAnsi="Times New Roman"/>
          <w:sz w:val="24"/>
          <w:szCs w:val="24"/>
          <w:lang w:val="fr-FR"/>
        </w:rPr>
        <w:t xml:space="preserve"> </w:t>
      </w:r>
      <w:r w:rsidR="00C04BE7" w:rsidRPr="00CA2619">
        <w:rPr>
          <w:rFonts w:ascii="Times New Roman" w:hAnsi="Times New Roman"/>
          <w:sz w:val="24"/>
          <w:szCs w:val="24"/>
          <w:lang w:val="fr-FR"/>
        </w:rPr>
        <w:t xml:space="preserve">angajamentele  si ordonantarile conform Ordinului </w:t>
      </w:r>
      <w:r w:rsidR="000E6476" w:rsidRPr="00CA2619">
        <w:rPr>
          <w:rFonts w:ascii="Times New Roman" w:hAnsi="Times New Roman"/>
          <w:sz w:val="24"/>
          <w:szCs w:val="24"/>
          <w:lang w:val="fr-FR"/>
        </w:rPr>
        <w:t xml:space="preserve">nr. </w:t>
      </w:r>
      <w:r w:rsidR="00C04BE7" w:rsidRPr="00CA2619">
        <w:rPr>
          <w:rFonts w:ascii="Times New Roman" w:hAnsi="Times New Roman"/>
          <w:sz w:val="24"/>
          <w:szCs w:val="24"/>
          <w:lang w:val="fr-FR"/>
        </w:rPr>
        <w:t>1792/2002 , pentru compartimentul de specialitate ;</w:t>
      </w:r>
    </w:p>
    <w:p w:rsidR="00C04BE7" w:rsidRPr="00CA2619" w:rsidRDefault="00C04BE7" w:rsidP="00654ECE">
      <w:pPr>
        <w:numPr>
          <w:ilvl w:val="0"/>
          <w:numId w:val="83"/>
        </w:numPr>
        <w:tabs>
          <w:tab w:val="clear" w:pos="630"/>
          <w:tab w:val="num" w:pos="720"/>
        </w:tabs>
        <w:spacing w:after="0" w:line="360" w:lineRule="auto"/>
        <w:ind w:left="720"/>
        <w:jc w:val="both"/>
        <w:rPr>
          <w:rFonts w:ascii="Times New Roman" w:hAnsi="Times New Roman"/>
          <w:sz w:val="24"/>
          <w:szCs w:val="24"/>
          <w:lang w:val="en-GB"/>
        </w:rPr>
      </w:pPr>
      <w:r w:rsidRPr="00CA2619">
        <w:rPr>
          <w:rFonts w:ascii="Times New Roman" w:hAnsi="Times New Roman"/>
          <w:sz w:val="24"/>
          <w:szCs w:val="24"/>
          <w:lang w:val="en-GB"/>
        </w:rPr>
        <w:t>Publica anunturile, lanseaza ofertele  privind achizitiile publice , si urmareste  derularea  achizitiilor in sistemul electronic de achizitii publice;</w:t>
      </w:r>
    </w:p>
    <w:p w:rsidR="00C04BE7" w:rsidRPr="00CA2619" w:rsidRDefault="00C04BE7" w:rsidP="00654ECE">
      <w:pPr>
        <w:numPr>
          <w:ilvl w:val="0"/>
          <w:numId w:val="83"/>
        </w:numPr>
        <w:tabs>
          <w:tab w:val="clear" w:pos="630"/>
          <w:tab w:val="num" w:pos="720"/>
        </w:tabs>
        <w:spacing w:after="0" w:line="360" w:lineRule="auto"/>
        <w:ind w:left="720"/>
        <w:jc w:val="both"/>
        <w:rPr>
          <w:rFonts w:ascii="Times New Roman" w:hAnsi="Times New Roman"/>
          <w:sz w:val="24"/>
          <w:szCs w:val="24"/>
          <w:lang w:val="it-IT"/>
        </w:rPr>
      </w:pPr>
      <w:r w:rsidRPr="00CA2619">
        <w:rPr>
          <w:rFonts w:ascii="Times New Roman" w:hAnsi="Times New Roman"/>
          <w:sz w:val="24"/>
          <w:szCs w:val="24"/>
          <w:lang w:val="it-IT"/>
        </w:rPr>
        <w:t>Arhiveaza documentele proprii(dosare de licitatii, alte acte)</w:t>
      </w:r>
    </w:p>
    <w:p w:rsidR="00C04BE7" w:rsidRPr="00CA2619" w:rsidRDefault="00C04BE7" w:rsidP="00654ECE">
      <w:pPr>
        <w:numPr>
          <w:ilvl w:val="0"/>
          <w:numId w:val="83"/>
        </w:numPr>
        <w:tabs>
          <w:tab w:val="clear" w:pos="630"/>
          <w:tab w:val="num" w:pos="720"/>
          <w:tab w:val="num" w:pos="1230"/>
        </w:tabs>
        <w:spacing w:after="0" w:line="360" w:lineRule="auto"/>
        <w:ind w:left="720"/>
        <w:jc w:val="both"/>
        <w:rPr>
          <w:rFonts w:ascii="Times New Roman" w:hAnsi="Times New Roman"/>
          <w:sz w:val="24"/>
          <w:szCs w:val="24"/>
          <w:lang w:val="fr-FR"/>
        </w:rPr>
      </w:pPr>
      <w:r w:rsidRPr="00CA2619">
        <w:rPr>
          <w:rFonts w:ascii="Times New Roman" w:hAnsi="Times New Roman"/>
          <w:sz w:val="24"/>
          <w:szCs w:val="24"/>
          <w:lang w:val="fr-FR"/>
        </w:rPr>
        <w:t>Sa isi insuseasca  si sa respecte  prevederile legislatiei  din domeiul securitatii  si sanatatii in munca  si ma</w:t>
      </w:r>
      <w:r w:rsidR="00692E96" w:rsidRPr="00CA2619">
        <w:rPr>
          <w:rFonts w:ascii="Times New Roman" w:hAnsi="Times New Roman"/>
          <w:sz w:val="24"/>
          <w:szCs w:val="24"/>
          <w:lang w:val="fr-FR"/>
        </w:rPr>
        <w:t xml:space="preserve">surile de aplicare a acestora, </w:t>
      </w:r>
      <w:r w:rsidRPr="00CA2619">
        <w:rPr>
          <w:rFonts w:ascii="Times New Roman" w:hAnsi="Times New Roman"/>
          <w:sz w:val="24"/>
          <w:szCs w:val="24"/>
          <w:lang w:val="fr-FR"/>
        </w:rPr>
        <w:t xml:space="preserve">conform Legii </w:t>
      </w:r>
      <w:r w:rsidR="000E6476" w:rsidRPr="00CA2619">
        <w:rPr>
          <w:rFonts w:ascii="Times New Roman" w:hAnsi="Times New Roman"/>
          <w:sz w:val="24"/>
          <w:szCs w:val="24"/>
          <w:lang w:val="fr-FR"/>
        </w:rPr>
        <w:t xml:space="preserve">nr. </w:t>
      </w:r>
      <w:r w:rsidRPr="00CA2619">
        <w:rPr>
          <w:rFonts w:ascii="Times New Roman" w:hAnsi="Times New Roman"/>
          <w:sz w:val="24"/>
          <w:szCs w:val="24"/>
          <w:lang w:val="fr-FR"/>
        </w:rPr>
        <w:t>319/2006, cap.IV art.23 (b) , privind securitatea si sanatatea in munca ;</w:t>
      </w:r>
    </w:p>
    <w:p w:rsidR="00C04BE7" w:rsidRPr="00CA2619" w:rsidRDefault="00C04BE7" w:rsidP="00654ECE">
      <w:pPr>
        <w:numPr>
          <w:ilvl w:val="0"/>
          <w:numId w:val="83"/>
        </w:numPr>
        <w:tabs>
          <w:tab w:val="clear" w:pos="630"/>
          <w:tab w:val="num" w:pos="720"/>
        </w:tabs>
        <w:spacing w:after="0" w:line="360" w:lineRule="auto"/>
        <w:ind w:left="720"/>
        <w:jc w:val="both"/>
        <w:rPr>
          <w:rFonts w:ascii="Times New Roman" w:hAnsi="Times New Roman"/>
          <w:sz w:val="24"/>
          <w:szCs w:val="24"/>
          <w:lang w:val="it-IT"/>
        </w:rPr>
      </w:pPr>
      <w:r w:rsidRPr="00CA2619">
        <w:rPr>
          <w:rFonts w:ascii="Times New Roman" w:hAnsi="Times New Roman"/>
          <w:sz w:val="24"/>
          <w:szCs w:val="24"/>
          <w:lang w:val="fr-FR"/>
        </w:rPr>
        <w:t xml:space="preserve">Sa respecte regulile si masurile de aparare  impotriva  incendiilor,  aduse la cunostiinta , </w:t>
      </w:r>
      <w:r w:rsidR="00692E96" w:rsidRPr="00CA2619">
        <w:rPr>
          <w:rFonts w:ascii="Times New Roman" w:hAnsi="Times New Roman"/>
          <w:sz w:val="24"/>
          <w:szCs w:val="24"/>
          <w:lang w:val="fr-FR"/>
        </w:rPr>
        <w:t>sub orice forma; sa actioneze</w:t>
      </w:r>
      <w:r w:rsidRPr="00CA2619">
        <w:rPr>
          <w:rFonts w:ascii="Times New Roman" w:hAnsi="Times New Roman"/>
          <w:sz w:val="24"/>
          <w:szCs w:val="24"/>
          <w:lang w:val="fr-FR"/>
        </w:rPr>
        <w:t xml:space="preserve">, in conformitate cu procedurile stabilite </w:t>
      </w:r>
      <w:r w:rsidR="00692E96" w:rsidRPr="00CA2619">
        <w:rPr>
          <w:rFonts w:ascii="Times New Roman" w:hAnsi="Times New Roman"/>
          <w:sz w:val="24"/>
          <w:szCs w:val="24"/>
          <w:lang w:val="fr-FR"/>
        </w:rPr>
        <w:t xml:space="preserve"> la locul de munca</w:t>
      </w:r>
      <w:r w:rsidRPr="00CA2619">
        <w:rPr>
          <w:rFonts w:ascii="Times New Roman" w:hAnsi="Times New Roman"/>
          <w:sz w:val="24"/>
          <w:szCs w:val="24"/>
          <w:lang w:val="fr-FR"/>
        </w:rPr>
        <w:t>, in cazul aparitiei  oricarui pericol iminent  de incediu</w:t>
      </w:r>
      <w:r w:rsidR="00196516" w:rsidRPr="00CA2619">
        <w:rPr>
          <w:rFonts w:ascii="Times New Roman" w:hAnsi="Times New Roman"/>
          <w:sz w:val="24"/>
          <w:szCs w:val="24"/>
          <w:lang w:val="fr-FR"/>
        </w:rPr>
        <w:t xml:space="preserve">  conform Legii</w:t>
      </w:r>
      <w:r w:rsidR="00692E96" w:rsidRPr="00CA2619">
        <w:rPr>
          <w:rFonts w:ascii="Times New Roman" w:hAnsi="Times New Roman"/>
          <w:sz w:val="24"/>
          <w:szCs w:val="24"/>
          <w:lang w:val="fr-FR"/>
        </w:rPr>
        <w:t xml:space="preserve"> </w:t>
      </w:r>
      <w:r w:rsidR="000E6476" w:rsidRPr="00CA2619">
        <w:rPr>
          <w:rFonts w:ascii="Times New Roman" w:hAnsi="Times New Roman"/>
          <w:sz w:val="24"/>
          <w:szCs w:val="24"/>
          <w:lang w:val="fr-FR"/>
        </w:rPr>
        <w:t xml:space="preserve">nr. </w:t>
      </w:r>
      <w:r w:rsidR="00692E96" w:rsidRPr="00CA2619">
        <w:rPr>
          <w:rFonts w:ascii="Times New Roman" w:hAnsi="Times New Roman"/>
          <w:sz w:val="24"/>
          <w:szCs w:val="24"/>
          <w:lang w:val="fr-FR"/>
        </w:rPr>
        <w:t>307/2006 art.22, (</w:t>
      </w:r>
      <w:r w:rsidRPr="00CA2619">
        <w:rPr>
          <w:rFonts w:ascii="Times New Roman" w:hAnsi="Times New Roman"/>
          <w:sz w:val="24"/>
          <w:szCs w:val="24"/>
          <w:lang w:val="fr-FR"/>
        </w:rPr>
        <w:t>a, f ), privind apararea impotriva incendiilor</w:t>
      </w:r>
    </w:p>
    <w:p w:rsidR="00F5697F" w:rsidRPr="00CA2619" w:rsidRDefault="00F5697F" w:rsidP="00654ECE">
      <w:pPr>
        <w:tabs>
          <w:tab w:val="left" w:pos="540"/>
        </w:tabs>
        <w:spacing w:after="0" w:line="360" w:lineRule="auto"/>
        <w:outlineLvl w:val="0"/>
        <w:rPr>
          <w:rFonts w:ascii="Times New Roman" w:hAnsi="Times New Roman"/>
          <w:noProof/>
          <w:sz w:val="24"/>
          <w:szCs w:val="24"/>
        </w:rPr>
      </w:pPr>
    </w:p>
    <w:p w:rsidR="00FF433D" w:rsidRPr="00CA2619" w:rsidRDefault="00D10C77" w:rsidP="00142EC7">
      <w:pPr>
        <w:tabs>
          <w:tab w:val="left" w:pos="540"/>
        </w:tabs>
        <w:spacing w:after="0" w:line="360" w:lineRule="auto"/>
        <w:jc w:val="both"/>
        <w:rPr>
          <w:rFonts w:ascii="Times New Roman" w:hAnsi="Times New Roman"/>
          <w:sz w:val="24"/>
          <w:szCs w:val="24"/>
        </w:rPr>
      </w:pPr>
      <w:r w:rsidRPr="00CA2619">
        <w:rPr>
          <w:rFonts w:ascii="Times New Roman" w:hAnsi="Times New Roman"/>
          <w:noProof/>
          <w:sz w:val="24"/>
          <w:szCs w:val="24"/>
        </w:rPr>
        <w:tab/>
      </w:r>
      <w:r w:rsidRPr="00CA2619">
        <w:rPr>
          <w:rFonts w:ascii="Times New Roman" w:hAnsi="Times New Roman"/>
          <w:noProof/>
          <w:sz w:val="24"/>
          <w:szCs w:val="24"/>
        </w:rPr>
        <w:tab/>
      </w:r>
      <w:r w:rsidR="00BF2187" w:rsidRPr="00CA2619">
        <w:rPr>
          <w:rFonts w:ascii="Times New Roman" w:hAnsi="Times New Roman"/>
          <w:b/>
          <w:noProof/>
          <w:sz w:val="24"/>
          <w:szCs w:val="24"/>
        </w:rPr>
        <w:t>14.6</w:t>
      </w:r>
      <w:r w:rsidRPr="00CA2619">
        <w:rPr>
          <w:rFonts w:ascii="Times New Roman" w:hAnsi="Times New Roman"/>
          <w:b/>
          <w:noProof/>
          <w:sz w:val="24"/>
          <w:szCs w:val="24"/>
        </w:rPr>
        <w:t>.2.2. Merceologul</w:t>
      </w:r>
      <w:r w:rsidR="00FF433D" w:rsidRPr="00CA2619">
        <w:rPr>
          <w:rFonts w:ascii="Times New Roman" w:hAnsi="Times New Roman"/>
          <w:noProof/>
          <w:sz w:val="24"/>
          <w:szCs w:val="24"/>
        </w:rPr>
        <w:t xml:space="preserve"> </w:t>
      </w:r>
      <w:r w:rsidR="00FF433D" w:rsidRPr="00CA2619">
        <w:rPr>
          <w:rFonts w:ascii="Times New Roman" w:hAnsi="Times New Roman"/>
          <w:sz w:val="24"/>
          <w:szCs w:val="24"/>
        </w:rPr>
        <w:t>are următoarele atribuţiuni:</w:t>
      </w:r>
    </w:p>
    <w:p w:rsidR="00FF433D" w:rsidRPr="00CA2619" w:rsidRDefault="00FF433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 este responsabil cu aprovizionarea de produse, efectuarea şi transmiterea comenzilor catre furnizorii de produse şi prestatorii de servcii cu care unitatea sanitara are</w:t>
      </w:r>
      <w:r w:rsidR="00C630E7" w:rsidRPr="00CA2619">
        <w:rPr>
          <w:rFonts w:ascii="Times New Roman" w:hAnsi="Times New Roman"/>
          <w:sz w:val="24"/>
          <w:szCs w:val="24"/>
        </w:rPr>
        <w:t xml:space="preserve"> </w:t>
      </w:r>
      <w:r w:rsidRPr="00CA2619">
        <w:rPr>
          <w:rFonts w:ascii="Times New Roman" w:hAnsi="Times New Roman"/>
          <w:sz w:val="24"/>
          <w:szCs w:val="24"/>
        </w:rPr>
        <w:t>contracte valabil incheiate</w:t>
      </w:r>
    </w:p>
    <w:p w:rsidR="00FF433D" w:rsidRPr="00CA2619" w:rsidRDefault="00FF433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 este responsabil de achizitia directa de produse sau servicii, atunci când</w:t>
      </w:r>
      <w:r w:rsidR="00C630E7" w:rsidRPr="00CA2619">
        <w:rPr>
          <w:rFonts w:ascii="Times New Roman" w:hAnsi="Times New Roman"/>
          <w:sz w:val="24"/>
          <w:szCs w:val="24"/>
        </w:rPr>
        <w:t xml:space="preserve"> </w:t>
      </w:r>
      <w:r w:rsidRPr="00CA2619">
        <w:rPr>
          <w:rFonts w:ascii="Times New Roman" w:hAnsi="Times New Roman"/>
          <w:sz w:val="24"/>
          <w:szCs w:val="24"/>
        </w:rPr>
        <w:t>legislaţia privind achizitiile publice permite (studiu de piata, nota justificativa de aplicare a</w:t>
      </w:r>
      <w:r w:rsidR="00C630E7" w:rsidRPr="00CA2619">
        <w:rPr>
          <w:rFonts w:ascii="Times New Roman" w:hAnsi="Times New Roman"/>
          <w:sz w:val="24"/>
          <w:szCs w:val="24"/>
        </w:rPr>
        <w:t xml:space="preserve"> </w:t>
      </w:r>
      <w:r w:rsidRPr="00CA2619">
        <w:rPr>
          <w:rFonts w:ascii="Times New Roman" w:hAnsi="Times New Roman"/>
          <w:sz w:val="24"/>
          <w:szCs w:val="24"/>
        </w:rPr>
        <w:t>achizitiei, intocmirea contractului-daca este cazul);</w:t>
      </w:r>
    </w:p>
    <w:p w:rsidR="00FF433D" w:rsidRPr="00CA2619" w:rsidRDefault="00C630E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4</w:t>
      </w:r>
      <w:r w:rsidR="00FF433D" w:rsidRPr="00CA2619">
        <w:rPr>
          <w:rFonts w:ascii="Times New Roman" w:hAnsi="Times New Roman"/>
          <w:sz w:val="24"/>
          <w:szCs w:val="24"/>
        </w:rPr>
        <w:t>) orice alte sarcini primite de la seful ierarhic superior, în limita competentei</w:t>
      </w:r>
      <w:r w:rsidRPr="00CA2619">
        <w:rPr>
          <w:rFonts w:ascii="Times New Roman" w:hAnsi="Times New Roman"/>
          <w:sz w:val="24"/>
          <w:szCs w:val="24"/>
        </w:rPr>
        <w:t xml:space="preserve"> </w:t>
      </w:r>
      <w:r w:rsidR="00FF433D" w:rsidRPr="00CA2619">
        <w:rPr>
          <w:rFonts w:ascii="Times New Roman" w:hAnsi="Times New Roman"/>
          <w:sz w:val="24"/>
          <w:szCs w:val="24"/>
        </w:rPr>
        <w:t>profesionale;</w:t>
      </w:r>
    </w:p>
    <w:p w:rsidR="004A41E9" w:rsidRPr="00CA2619" w:rsidRDefault="00FF433D"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Participă la actiuni de pregatire pentru interventii la dezastre.</w:t>
      </w:r>
    </w:p>
    <w:p w:rsidR="00142EC7" w:rsidRDefault="002E4028" w:rsidP="00654ECE">
      <w:pPr>
        <w:pStyle w:val="Heading2"/>
        <w:numPr>
          <w:ilvl w:val="0"/>
          <w:numId w:val="0"/>
        </w:numPr>
        <w:rPr>
          <w:noProof/>
        </w:rPr>
      </w:pPr>
      <w:r w:rsidRPr="00CA2619">
        <w:rPr>
          <w:noProof/>
        </w:rPr>
        <w:tab/>
      </w:r>
      <w:bookmarkStart w:id="390" w:name="_Toc482786166"/>
    </w:p>
    <w:p w:rsidR="00142EC7" w:rsidRDefault="00142EC7" w:rsidP="00654ECE">
      <w:pPr>
        <w:pStyle w:val="Heading2"/>
        <w:numPr>
          <w:ilvl w:val="0"/>
          <w:numId w:val="0"/>
        </w:numPr>
        <w:rPr>
          <w:noProof/>
        </w:rPr>
      </w:pPr>
    </w:p>
    <w:p w:rsidR="00142EC7" w:rsidRDefault="00142EC7" w:rsidP="00654ECE">
      <w:pPr>
        <w:pStyle w:val="Heading2"/>
        <w:numPr>
          <w:ilvl w:val="0"/>
          <w:numId w:val="0"/>
        </w:numPr>
        <w:rPr>
          <w:noProof/>
        </w:rPr>
      </w:pPr>
    </w:p>
    <w:p w:rsidR="00142EC7" w:rsidRDefault="00142EC7" w:rsidP="00654ECE">
      <w:pPr>
        <w:pStyle w:val="Heading2"/>
        <w:numPr>
          <w:ilvl w:val="0"/>
          <w:numId w:val="0"/>
        </w:numPr>
        <w:rPr>
          <w:noProof/>
        </w:rPr>
      </w:pPr>
    </w:p>
    <w:p w:rsidR="00D10C77" w:rsidRPr="00CA2619" w:rsidRDefault="00142EC7" w:rsidP="00654ECE">
      <w:pPr>
        <w:pStyle w:val="Heading2"/>
        <w:numPr>
          <w:ilvl w:val="0"/>
          <w:numId w:val="0"/>
        </w:numPr>
        <w:rPr>
          <w:noProof/>
        </w:rPr>
      </w:pPr>
      <w:r>
        <w:rPr>
          <w:noProof/>
        </w:rPr>
        <w:lastRenderedPageBreak/>
        <w:t xml:space="preserve">     </w:t>
      </w:r>
      <w:r w:rsidR="00BF2187" w:rsidRPr="00CA2619">
        <w:rPr>
          <w:noProof/>
        </w:rPr>
        <w:t>14.7</w:t>
      </w:r>
      <w:r w:rsidR="00D10C77" w:rsidRPr="00CA2619">
        <w:rPr>
          <w:noProof/>
        </w:rPr>
        <w:t>.  Compartimentul tehnic, administrativ, SSM, PSI, SSU</w:t>
      </w:r>
      <w:bookmarkEnd w:id="390"/>
    </w:p>
    <w:p w:rsidR="00D10C77" w:rsidRPr="00CA2619" w:rsidRDefault="00BB30DC" w:rsidP="00654ECE">
      <w:pPr>
        <w:pStyle w:val="Heading3"/>
        <w:spacing w:line="360" w:lineRule="auto"/>
        <w:rPr>
          <w:rFonts w:ascii="Times New Roman" w:hAnsi="Times New Roman"/>
          <w:noProof/>
          <w:color w:val="auto"/>
          <w:sz w:val="24"/>
          <w:szCs w:val="24"/>
        </w:rPr>
      </w:pPr>
      <w:r w:rsidRPr="00CA2619">
        <w:rPr>
          <w:rFonts w:ascii="Times New Roman" w:hAnsi="Times New Roman"/>
          <w:noProof/>
          <w:color w:val="auto"/>
          <w:sz w:val="24"/>
          <w:szCs w:val="24"/>
        </w:rPr>
        <w:tab/>
      </w:r>
      <w:bookmarkStart w:id="391" w:name="_Toc482786167"/>
      <w:r w:rsidR="00BF2187" w:rsidRPr="00CA2619">
        <w:rPr>
          <w:rFonts w:ascii="Times New Roman" w:hAnsi="Times New Roman"/>
          <w:noProof/>
          <w:color w:val="auto"/>
          <w:sz w:val="24"/>
          <w:szCs w:val="24"/>
        </w:rPr>
        <w:t>14.7</w:t>
      </w:r>
      <w:r w:rsidR="00D10C77" w:rsidRPr="00CA2619">
        <w:rPr>
          <w:rFonts w:ascii="Times New Roman" w:hAnsi="Times New Roman"/>
          <w:noProof/>
          <w:color w:val="auto"/>
          <w:sz w:val="24"/>
          <w:szCs w:val="24"/>
        </w:rPr>
        <w:t>.1.Atributii</w:t>
      </w:r>
      <w:bookmarkEnd w:id="391"/>
    </w:p>
    <w:p w:rsidR="00402FDE" w:rsidRPr="00CA2619" w:rsidRDefault="00D637D9"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Are ca obiect de activitate administrarea şi conservarea patrimoniului unităţii, asigurarea conditiilor de hrana şi cazare pentru bolnavii internati, întretinerea curateniei, organizarea sistemului de paza al unităţii etc.</w:t>
      </w:r>
    </w:p>
    <w:p w:rsidR="00D10C77" w:rsidRPr="00CA2619" w:rsidRDefault="00D10C77" w:rsidP="00654ECE">
      <w:pPr>
        <w:pStyle w:val="Heading3"/>
        <w:spacing w:line="360" w:lineRule="auto"/>
        <w:rPr>
          <w:rFonts w:ascii="Times New Roman" w:hAnsi="Times New Roman"/>
          <w:noProof/>
          <w:color w:val="auto"/>
          <w:sz w:val="24"/>
          <w:szCs w:val="24"/>
        </w:rPr>
      </w:pPr>
      <w:r w:rsidRPr="00CA2619">
        <w:rPr>
          <w:rFonts w:ascii="Times New Roman" w:hAnsi="Times New Roman"/>
          <w:noProof/>
          <w:color w:val="auto"/>
          <w:sz w:val="24"/>
          <w:szCs w:val="24"/>
        </w:rPr>
        <w:tab/>
      </w:r>
      <w:bookmarkStart w:id="392" w:name="_Toc482786168"/>
      <w:r w:rsidR="00BF2187" w:rsidRPr="00CA2619">
        <w:rPr>
          <w:rFonts w:ascii="Times New Roman" w:hAnsi="Times New Roman"/>
          <w:noProof/>
          <w:color w:val="auto"/>
          <w:sz w:val="24"/>
          <w:szCs w:val="24"/>
        </w:rPr>
        <w:t>14.7</w:t>
      </w:r>
      <w:r w:rsidRPr="00CA2619">
        <w:rPr>
          <w:rFonts w:ascii="Times New Roman" w:hAnsi="Times New Roman"/>
          <w:noProof/>
          <w:color w:val="auto"/>
          <w:sz w:val="24"/>
          <w:szCs w:val="24"/>
        </w:rPr>
        <w:t>.2.Atributiile personalului</w:t>
      </w:r>
      <w:bookmarkEnd w:id="392"/>
    </w:p>
    <w:p w:rsidR="00D10C77" w:rsidRPr="00CA2619" w:rsidRDefault="00BF2187" w:rsidP="00654ECE">
      <w:pPr>
        <w:tabs>
          <w:tab w:val="left" w:pos="540"/>
        </w:tabs>
        <w:spacing w:after="0" w:line="360" w:lineRule="auto"/>
        <w:rPr>
          <w:rFonts w:ascii="Times New Roman" w:hAnsi="Times New Roman"/>
          <w:b/>
          <w:noProof/>
          <w:sz w:val="24"/>
          <w:szCs w:val="24"/>
        </w:rPr>
      </w:pPr>
      <w:r w:rsidRPr="00CA2619">
        <w:rPr>
          <w:rFonts w:ascii="Times New Roman" w:hAnsi="Times New Roman"/>
          <w:b/>
          <w:noProof/>
          <w:sz w:val="24"/>
          <w:szCs w:val="24"/>
        </w:rPr>
        <w:tab/>
      </w:r>
      <w:r w:rsidRPr="00CA2619">
        <w:rPr>
          <w:rFonts w:ascii="Times New Roman" w:hAnsi="Times New Roman"/>
          <w:b/>
          <w:noProof/>
          <w:sz w:val="24"/>
          <w:szCs w:val="24"/>
        </w:rPr>
        <w:tab/>
        <w:t>14.7</w:t>
      </w:r>
      <w:r w:rsidR="00D10C77" w:rsidRPr="00CA2619">
        <w:rPr>
          <w:rFonts w:ascii="Times New Roman" w:hAnsi="Times New Roman"/>
          <w:b/>
          <w:noProof/>
          <w:sz w:val="24"/>
          <w:szCs w:val="24"/>
        </w:rPr>
        <w:t>.2.1.Inginerul/subinginerul</w:t>
      </w:r>
    </w:p>
    <w:p w:rsidR="0081193D" w:rsidRPr="00CA2619" w:rsidRDefault="0081193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 raspunde de obtinerea autorizatiei de mediu, în acest sens va intocmi documentatia necesara.</w:t>
      </w:r>
    </w:p>
    <w:p w:rsidR="0081193D" w:rsidRPr="00CA2619" w:rsidRDefault="0081193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 supravegheaza activitatea personalului implicat în gestionarea deseurilor periculoase,</w:t>
      </w:r>
    </w:p>
    <w:p w:rsidR="0081193D" w:rsidRPr="00CA2619" w:rsidRDefault="0081193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3) colaboreaza cu medicul sef </w:t>
      </w:r>
      <w:r w:rsidR="00BF2187" w:rsidRPr="00CA2619">
        <w:rPr>
          <w:rFonts w:ascii="Times New Roman" w:hAnsi="Times New Roman"/>
          <w:sz w:val="24"/>
          <w:szCs w:val="24"/>
        </w:rPr>
        <w:t>al Compartimentului de prevenire al infectiilor asociate asistentei medicale</w:t>
      </w:r>
      <w:r w:rsidRPr="00CA2619">
        <w:rPr>
          <w:rFonts w:ascii="Times New Roman" w:hAnsi="Times New Roman"/>
          <w:sz w:val="24"/>
          <w:szCs w:val="24"/>
        </w:rPr>
        <w:t xml:space="preserve"> sau cu medicul delegat cu responsabilitati în</w:t>
      </w:r>
      <w:r w:rsidR="00CE1A38" w:rsidRPr="00CA2619">
        <w:rPr>
          <w:rFonts w:ascii="Times New Roman" w:hAnsi="Times New Roman"/>
          <w:sz w:val="24"/>
          <w:szCs w:val="24"/>
        </w:rPr>
        <w:t xml:space="preserve"> </w:t>
      </w:r>
      <w:r w:rsidRPr="00CA2619">
        <w:rPr>
          <w:rFonts w:ascii="Times New Roman" w:hAnsi="Times New Roman"/>
          <w:sz w:val="24"/>
          <w:szCs w:val="24"/>
        </w:rPr>
        <w:t xml:space="preserve">prevenirea şi combaterea infecţiilor </w:t>
      </w:r>
      <w:r w:rsidR="00BF2187" w:rsidRPr="00CA2619">
        <w:rPr>
          <w:rFonts w:ascii="Times New Roman" w:hAnsi="Times New Roman"/>
          <w:sz w:val="24"/>
          <w:szCs w:val="24"/>
        </w:rPr>
        <w:t>asociate asistentei medicale</w:t>
      </w:r>
      <w:r w:rsidRPr="00CA2619">
        <w:rPr>
          <w:rFonts w:ascii="Times New Roman" w:hAnsi="Times New Roman"/>
          <w:sz w:val="24"/>
          <w:szCs w:val="24"/>
        </w:rPr>
        <w:t xml:space="preserve"> în scopul derularii unui sistem de</w:t>
      </w:r>
      <w:r w:rsidR="00CE1A38" w:rsidRPr="00CA2619">
        <w:rPr>
          <w:rFonts w:ascii="Times New Roman" w:hAnsi="Times New Roman"/>
          <w:sz w:val="24"/>
          <w:szCs w:val="24"/>
        </w:rPr>
        <w:t xml:space="preserve"> </w:t>
      </w:r>
      <w:r w:rsidRPr="00CA2619">
        <w:rPr>
          <w:rFonts w:ascii="Times New Roman" w:hAnsi="Times New Roman"/>
          <w:sz w:val="24"/>
          <w:szCs w:val="24"/>
        </w:rPr>
        <w:t>gestionare corect şi eficient a deseurilor periculoase</w:t>
      </w:r>
    </w:p>
    <w:p w:rsidR="0081193D" w:rsidRPr="00CA2619" w:rsidRDefault="0081193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4) execută orice alte sarcini primite de la sefii ierarhici superiori care deriva din</w:t>
      </w:r>
      <w:r w:rsidR="00CE1A38" w:rsidRPr="00CA2619">
        <w:rPr>
          <w:rFonts w:ascii="Times New Roman" w:hAnsi="Times New Roman"/>
          <w:sz w:val="24"/>
          <w:szCs w:val="24"/>
        </w:rPr>
        <w:t xml:space="preserve"> </w:t>
      </w:r>
      <w:r w:rsidRPr="00CA2619">
        <w:rPr>
          <w:rFonts w:ascii="Times New Roman" w:hAnsi="Times New Roman"/>
          <w:sz w:val="24"/>
          <w:szCs w:val="24"/>
        </w:rPr>
        <w:t>reglementarile legale privind domeniul sau de activitate trasate conform prevederilor</w:t>
      </w:r>
      <w:r w:rsidR="00CE1A38" w:rsidRPr="00CA2619">
        <w:rPr>
          <w:rFonts w:ascii="Times New Roman" w:hAnsi="Times New Roman"/>
          <w:sz w:val="24"/>
          <w:szCs w:val="24"/>
        </w:rPr>
        <w:t xml:space="preserve"> </w:t>
      </w:r>
      <w:r w:rsidRPr="00CA2619">
        <w:rPr>
          <w:rFonts w:ascii="Times New Roman" w:hAnsi="Times New Roman"/>
          <w:sz w:val="24"/>
          <w:szCs w:val="24"/>
        </w:rPr>
        <w:t>legale şi pregatirii profesionale</w:t>
      </w:r>
    </w:p>
    <w:p w:rsidR="0081193D" w:rsidRPr="00CA2619" w:rsidRDefault="00CE1A3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5</w:t>
      </w:r>
      <w:r w:rsidR="0081193D" w:rsidRPr="00CA2619">
        <w:rPr>
          <w:rFonts w:ascii="Times New Roman" w:hAnsi="Times New Roman"/>
          <w:sz w:val="24"/>
          <w:szCs w:val="24"/>
        </w:rPr>
        <w:t>) raspunde de intocmirea în timp util a caietelor de sarcini, în vederea achizitionarii</w:t>
      </w:r>
      <w:r w:rsidRPr="00CA2619">
        <w:rPr>
          <w:rFonts w:ascii="Times New Roman" w:hAnsi="Times New Roman"/>
          <w:sz w:val="24"/>
          <w:szCs w:val="24"/>
        </w:rPr>
        <w:t xml:space="preserve"> </w:t>
      </w:r>
      <w:r w:rsidR="0081193D" w:rsidRPr="00CA2619">
        <w:rPr>
          <w:rFonts w:ascii="Times New Roman" w:hAnsi="Times New Roman"/>
          <w:sz w:val="24"/>
          <w:szCs w:val="24"/>
        </w:rPr>
        <w:t>publice de prestari de servicii prin licitatie.</w:t>
      </w:r>
    </w:p>
    <w:p w:rsidR="0081193D" w:rsidRPr="00CA2619" w:rsidRDefault="00CE1A3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6</w:t>
      </w:r>
      <w:r w:rsidR="0081193D" w:rsidRPr="00CA2619">
        <w:rPr>
          <w:rFonts w:ascii="Times New Roman" w:hAnsi="Times New Roman"/>
          <w:sz w:val="24"/>
          <w:szCs w:val="24"/>
        </w:rPr>
        <w:t>) asigura activitatea de mentinere a ordinii, disciplinei şi a igienei la locul de munca şi</w:t>
      </w:r>
      <w:r w:rsidRPr="00CA2619">
        <w:rPr>
          <w:rFonts w:ascii="Times New Roman" w:hAnsi="Times New Roman"/>
          <w:sz w:val="24"/>
          <w:szCs w:val="24"/>
        </w:rPr>
        <w:t xml:space="preserve"> </w:t>
      </w:r>
      <w:r w:rsidR="0081193D" w:rsidRPr="00CA2619">
        <w:rPr>
          <w:rFonts w:ascii="Times New Roman" w:hAnsi="Times New Roman"/>
          <w:sz w:val="24"/>
          <w:szCs w:val="24"/>
        </w:rPr>
        <w:t>face propuneri concrete de imbunatatire a activităţii privind gestionarea corectă a</w:t>
      </w:r>
      <w:r w:rsidRPr="00CA2619">
        <w:rPr>
          <w:rFonts w:ascii="Times New Roman" w:hAnsi="Times New Roman"/>
          <w:sz w:val="24"/>
          <w:szCs w:val="24"/>
        </w:rPr>
        <w:t xml:space="preserve"> </w:t>
      </w:r>
      <w:r w:rsidR="0081193D" w:rsidRPr="00CA2619">
        <w:rPr>
          <w:rFonts w:ascii="Times New Roman" w:hAnsi="Times New Roman"/>
          <w:sz w:val="24"/>
          <w:szCs w:val="24"/>
        </w:rPr>
        <w:t xml:space="preserve">deşeurilor şi prevenirea infecţiilor </w:t>
      </w:r>
      <w:r w:rsidR="00BF2187" w:rsidRPr="00CA2619">
        <w:rPr>
          <w:rFonts w:ascii="Times New Roman" w:hAnsi="Times New Roman"/>
          <w:sz w:val="24"/>
          <w:szCs w:val="24"/>
        </w:rPr>
        <w:t>asociate asistentei medicale</w:t>
      </w:r>
      <w:r w:rsidR="0081193D" w:rsidRPr="00CA2619">
        <w:rPr>
          <w:rFonts w:ascii="Times New Roman" w:hAnsi="Times New Roman"/>
          <w:sz w:val="24"/>
          <w:szCs w:val="24"/>
        </w:rPr>
        <w:t>.</w:t>
      </w:r>
    </w:p>
    <w:p w:rsidR="0081193D" w:rsidRPr="00CA2619" w:rsidRDefault="00CE1A3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7</w:t>
      </w:r>
      <w:r w:rsidR="0081193D" w:rsidRPr="00CA2619">
        <w:rPr>
          <w:rFonts w:ascii="Times New Roman" w:hAnsi="Times New Roman"/>
          <w:sz w:val="24"/>
          <w:szCs w:val="24"/>
        </w:rPr>
        <w:t>) coordoneaza buna funcţionalitate a Serviciului de Paza şi ordine;</w:t>
      </w:r>
    </w:p>
    <w:p w:rsidR="0081193D" w:rsidRPr="00CA2619" w:rsidRDefault="00CE1A3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8</w:t>
      </w:r>
      <w:r w:rsidR="0081193D" w:rsidRPr="00CA2619">
        <w:rPr>
          <w:rFonts w:ascii="Times New Roman" w:hAnsi="Times New Roman"/>
          <w:sz w:val="24"/>
          <w:szCs w:val="24"/>
        </w:rPr>
        <w:t>) coordonează modul de funcţionare şi organizare a spălătoriei</w:t>
      </w:r>
    </w:p>
    <w:p w:rsidR="0081193D" w:rsidRPr="00CA2619" w:rsidRDefault="00CE1A3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9</w:t>
      </w:r>
      <w:r w:rsidR="0081193D" w:rsidRPr="00CA2619">
        <w:rPr>
          <w:rFonts w:ascii="Times New Roman" w:hAnsi="Times New Roman"/>
          <w:sz w:val="24"/>
          <w:szCs w:val="24"/>
        </w:rPr>
        <w:t>) intocmeste sau deleaga pentru execuţie la timp şi în conformitate cu reglementarile</w:t>
      </w:r>
      <w:r w:rsidRPr="00CA2619">
        <w:rPr>
          <w:rFonts w:ascii="Times New Roman" w:hAnsi="Times New Roman"/>
          <w:sz w:val="24"/>
          <w:szCs w:val="24"/>
        </w:rPr>
        <w:t xml:space="preserve"> </w:t>
      </w:r>
      <w:r w:rsidR="0081193D" w:rsidRPr="00CA2619">
        <w:rPr>
          <w:rFonts w:ascii="Times New Roman" w:hAnsi="Times New Roman"/>
          <w:sz w:val="24"/>
          <w:szCs w:val="24"/>
        </w:rPr>
        <w:t>legale,toate actele sau documentele pe care le are ca sarcina.</w:t>
      </w:r>
    </w:p>
    <w:p w:rsidR="0081193D" w:rsidRPr="00CA2619" w:rsidRDefault="0081193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w:t>
      </w:r>
      <w:r w:rsidR="00CE1A38" w:rsidRPr="00CA2619">
        <w:rPr>
          <w:rFonts w:ascii="Times New Roman" w:hAnsi="Times New Roman"/>
          <w:sz w:val="24"/>
          <w:szCs w:val="24"/>
        </w:rPr>
        <w:t>0</w:t>
      </w:r>
      <w:r w:rsidRPr="00CA2619">
        <w:rPr>
          <w:rFonts w:ascii="Times New Roman" w:hAnsi="Times New Roman"/>
          <w:sz w:val="24"/>
          <w:szCs w:val="24"/>
        </w:rPr>
        <w:t>)</w:t>
      </w:r>
      <w:r w:rsidR="00CE1A38" w:rsidRPr="00CA2619">
        <w:rPr>
          <w:rFonts w:ascii="Times New Roman" w:hAnsi="Times New Roman"/>
          <w:sz w:val="24"/>
          <w:szCs w:val="24"/>
        </w:rPr>
        <w:t xml:space="preserve"> </w:t>
      </w:r>
      <w:r w:rsidRPr="00CA2619">
        <w:rPr>
          <w:rFonts w:ascii="Times New Roman" w:hAnsi="Times New Roman"/>
          <w:sz w:val="24"/>
          <w:szCs w:val="24"/>
        </w:rPr>
        <w:t xml:space="preserve"> raspunde de asigurarea, integritatea şi confidentialitatea datelor în vederea</w:t>
      </w:r>
      <w:r w:rsidR="00CE1A38" w:rsidRPr="00CA2619">
        <w:rPr>
          <w:rFonts w:ascii="Times New Roman" w:hAnsi="Times New Roman"/>
          <w:sz w:val="24"/>
          <w:szCs w:val="24"/>
        </w:rPr>
        <w:t xml:space="preserve"> </w:t>
      </w:r>
      <w:r w:rsidRPr="00CA2619">
        <w:rPr>
          <w:rFonts w:ascii="Times New Roman" w:hAnsi="Times New Roman"/>
          <w:sz w:val="24"/>
          <w:szCs w:val="24"/>
        </w:rPr>
        <w:t>achizitiei publice de servicii precum şi a tuturor aspectelor legate de locul de munca</w:t>
      </w:r>
      <w:r w:rsidR="00CE1A38" w:rsidRPr="00CA2619">
        <w:rPr>
          <w:rFonts w:ascii="Times New Roman" w:hAnsi="Times New Roman"/>
          <w:sz w:val="24"/>
          <w:szCs w:val="24"/>
        </w:rPr>
        <w:t xml:space="preserve"> </w:t>
      </w:r>
      <w:r w:rsidRPr="00CA2619">
        <w:rPr>
          <w:rFonts w:ascii="Times New Roman" w:hAnsi="Times New Roman"/>
          <w:sz w:val="24"/>
          <w:szCs w:val="24"/>
        </w:rPr>
        <w:t>indiferent de natura acestora</w:t>
      </w:r>
      <w:r w:rsidR="00CE1A38" w:rsidRPr="00CA2619">
        <w:rPr>
          <w:rFonts w:ascii="Times New Roman" w:hAnsi="Times New Roman"/>
          <w:sz w:val="24"/>
          <w:szCs w:val="24"/>
        </w:rPr>
        <w:t>;</w:t>
      </w:r>
    </w:p>
    <w:p w:rsidR="0081193D" w:rsidRPr="00CA2619" w:rsidRDefault="0081193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11 ) verifică modul de colectare a lenjeriei murdare contaminate precum şi calitatea</w:t>
      </w:r>
      <w:r w:rsidR="00CE1A38" w:rsidRPr="00CA2619">
        <w:rPr>
          <w:rFonts w:ascii="Times New Roman" w:hAnsi="Times New Roman"/>
          <w:sz w:val="24"/>
          <w:szCs w:val="24"/>
        </w:rPr>
        <w:t xml:space="preserve"> </w:t>
      </w:r>
      <w:r w:rsidRPr="00CA2619">
        <w:rPr>
          <w:rFonts w:ascii="Times New Roman" w:hAnsi="Times New Roman"/>
          <w:sz w:val="24"/>
          <w:szCs w:val="24"/>
        </w:rPr>
        <w:t>spalarii</w:t>
      </w:r>
      <w:r w:rsidR="00CE1A38" w:rsidRPr="00CA2619">
        <w:rPr>
          <w:rFonts w:ascii="Times New Roman" w:hAnsi="Times New Roman"/>
          <w:sz w:val="24"/>
          <w:szCs w:val="24"/>
        </w:rPr>
        <w:t>;</w:t>
      </w:r>
    </w:p>
    <w:p w:rsidR="0081193D" w:rsidRPr="00CA2619" w:rsidRDefault="0081193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12) ofera elementele necesare fundamentarii proiectului planului financiar al unităţii</w:t>
      </w:r>
      <w:r w:rsidR="00CE1A38" w:rsidRPr="00CA2619">
        <w:rPr>
          <w:rFonts w:ascii="Times New Roman" w:hAnsi="Times New Roman"/>
          <w:sz w:val="24"/>
          <w:szCs w:val="24"/>
        </w:rPr>
        <w:t>;</w:t>
      </w:r>
    </w:p>
    <w:p w:rsidR="0081193D" w:rsidRPr="00CA2619" w:rsidRDefault="0081193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13) se preocupa de bunul mers al activităţii în cadrul unitatii sanitare, studiaza</w:t>
      </w:r>
      <w:r w:rsidR="00CE1A38" w:rsidRPr="00CA2619">
        <w:rPr>
          <w:rFonts w:ascii="Times New Roman" w:hAnsi="Times New Roman"/>
          <w:sz w:val="24"/>
          <w:szCs w:val="24"/>
        </w:rPr>
        <w:t xml:space="preserve"> </w:t>
      </w:r>
      <w:r w:rsidRPr="00CA2619">
        <w:rPr>
          <w:rFonts w:ascii="Times New Roman" w:hAnsi="Times New Roman"/>
          <w:sz w:val="24"/>
          <w:szCs w:val="24"/>
        </w:rPr>
        <w:t>legislaţia şi isi imbogateste nivelul cunostintelor profesionale</w:t>
      </w:r>
    </w:p>
    <w:p w:rsidR="0081193D" w:rsidRPr="00CA2619" w:rsidRDefault="0081193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w:t>
      </w:r>
      <w:r w:rsidR="00CE1A38" w:rsidRPr="00CA2619">
        <w:rPr>
          <w:rFonts w:ascii="Times New Roman" w:hAnsi="Times New Roman"/>
          <w:sz w:val="24"/>
          <w:szCs w:val="24"/>
        </w:rPr>
        <w:t>4</w:t>
      </w:r>
      <w:r w:rsidRPr="00CA2619">
        <w:rPr>
          <w:rFonts w:ascii="Times New Roman" w:hAnsi="Times New Roman"/>
          <w:sz w:val="24"/>
          <w:szCs w:val="24"/>
        </w:rPr>
        <w:t>) raspunde de autorizatiile</w:t>
      </w:r>
      <w:r w:rsidR="00CE1A38" w:rsidRPr="00CA2619">
        <w:rPr>
          <w:rFonts w:ascii="Times New Roman" w:hAnsi="Times New Roman"/>
          <w:sz w:val="24"/>
          <w:szCs w:val="24"/>
        </w:rPr>
        <w:t xml:space="preserve"> </w:t>
      </w:r>
      <w:r w:rsidRPr="00CA2619">
        <w:rPr>
          <w:rFonts w:ascii="Times New Roman" w:hAnsi="Times New Roman"/>
          <w:sz w:val="24"/>
          <w:szCs w:val="24"/>
        </w:rPr>
        <w:t>CNCAN şi OTDM (termene de valabilitate, autorizatii pentru aparatura nou instalata</w:t>
      </w:r>
      <w:r w:rsidR="00CE1A38" w:rsidRPr="00CA2619">
        <w:rPr>
          <w:rFonts w:ascii="Times New Roman" w:hAnsi="Times New Roman"/>
          <w:sz w:val="24"/>
          <w:szCs w:val="24"/>
        </w:rPr>
        <w:t xml:space="preserve"> sau pentru amplasamente noi) perecum si pentru orice alte autorizatii sau avize;</w:t>
      </w:r>
    </w:p>
    <w:p w:rsidR="0081193D" w:rsidRPr="00CA2619" w:rsidRDefault="0081193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w:t>
      </w:r>
      <w:r w:rsidR="004640C0" w:rsidRPr="00CA2619">
        <w:rPr>
          <w:rFonts w:ascii="Times New Roman" w:hAnsi="Times New Roman"/>
          <w:sz w:val="24"/>
          <w:szCs w:val="24"/>
        </w:rPr>
        <w:t>5</w:t>
      </w:r>
      <w:r w:rsidRPr="00CA2619">
        <w:rPr>
          <w:rFonts w:ascii="Times New Roman" w:hAnsi="Times New Roman"/>
          <w:sz w:val="24"/>
          <w:szCs w:val="24"/>
        </w:rPr>
        <w:t>) raspunde de respectarea legii colectarii selective a deseurilor în unitate</w:t>
      </w:r>
      <w:r w:rsidR="00CE1A38" w:rsidRPr="00CA2619">
        <w:rPr>
          <w:rFonts w:ascii="Times New Roman" w:hAnsi="Times New Roman"/>
          <w:sz w:val="24"/>
          <w:szCs w:val="24"/>
        </w:rPr>
        <w:t>a sanitara;</w:t>
      </w:r>
    </w:p>
    <w:p w:rsidR="0054534F" w:rsidRPr="00CA2619" w:rsidRDefault="00DB4EEB" w:rsidP="00654ECE">
      <w:p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p>
    <w:p w:rsidR="00271FB9" w:rsidRPr="00CA2619" w:rsidRDefault="00271FB9" w:rsidP="00654ECE">
      <w:pPr>
        <w:tabs>
          <w:tab w:val="left" w:pos="540"/>
        </w:tabs>
        <w:spacing w:after="0" w:line="360" w:lineRule="auto"/>
        <w:jc w:val="both"/>
        <w:rPr>
          <w:rFonts w:ascii="Times New Roman" w:hAnsi="Times New Roman"/>
          <w:sz w:val="24"/>
          <w:szCs w:val="24"/>
        </w:rPr>
      </w:pPr>
    </w:p>
    <w:p w:rsidR="00D10C77" w:rsidRPr="00CA2619" w:rsidRDefault="00142EC7" w:rsidP="00654ECE">
      <w:pPr>
        <w:pStyle w:val="Heading3"/>
        <w:spacing w:line="360" w:lineRule="auto"/>
        <w:rPr>
          <w:rFonts w:ascii="Times New Roman" w:hAnsi="Times New Roman"/>
          <w:noProof/>
          <w:color w:val="auto"/>
          <w:sz w:val="24"/>
          <w:szCs w:val="24"/>
        </w:rPr>
      </w:pPr>
      <w:r>
        <w:rPr>
          <w:rFonts w:ascii="Times New Roman" w:hAnsi="Times New Roman"/>
          <w:noProof/>
          <w:color w:val="auto"/>
          <w:sz w:val="24"/>
          <w:szCs w:val="24"/>
        </w:rPr>
        <w:t xml:space="preserve"> </w:t>
      </w:r>
      <w:r w:rsidR="00D10C77" w:rsidRPr="00CA2619">
        <w:rPr>
          <w:rFonts w:ascii="Times New Roman" w:hAnsi="Times New Roman"/>
          <w:noProof/>
          <w:color w:val="auto"/>
          <w:sz w:val="24"/>
          <w:szCs w:val="24"/>
        </w:rPr>
        <w:tab/>
      </w:r>
      <w:bookmarkStart w:id="393" w:name="_Toc482786169"/>
      <w:r w:rsidR="00BF2187" w:rsidRPr="00CA2619">
        <w:rPr>
          <w:rFonts w:ascii="Times New Roman" w:hAnsi="Times New Roman"/>
          <w:noProof/>
          <w:color w:val="auto"/>
          <w:sz w:val="24"/>
          <w:szCs w:val="24"/>
        </w:rPr>
        <w:t>14.7</w:t>
      </w:r>
      <w:r w:rsidR="00D10C77" w:rsidRPr="00CA2619">
        <w:rPr>
          <w:rFonts w:ascii="Times New Roman" w:hAnsi="Times New Roman"/>
          <w:noProof/>
          <w:color w:val="auto"/>
          <w:sz w:val="24"/>
          <w:szCs w:val="24"/>
        </w:rPr>
        <w:t>.3.Atributii in domeniul tehnic</w:t>
      </w:r>
      <w:bookmarkEnd w:id="393"/>
    </w:p>
    <w:p w:rsidR="00B40D07" w:rsidRPr="00CA2619" w:rsidRDefault="00BF2187" w:rsidP="00654ECE">
      <w:pPr>
        <w:tabs>
          <w:tab w:val="left" w:pos="540"/>
        </w:tabs>
        <w:spacing w:after="0" w:line="360" w:lineRule="auto"/>
        <w:rPr>
          <w:rFonts w:ascii="Times New Roman" w:hAnsi="Times New Roman"/>
          <w:b/>
          <w:sz w:val="24"/>
          <w:szCs w:val="24"/>
        </w:rPr>
      </w:pPr>
      <w:r w:rsidRPr="00CA2619">
        <w:rPr>
          <w:rFonts w:ascii="Times New Roman" w:hAnsi="Times New Roman"/>
          <w:b/>
          <w:noProof/>
          <w:sz w:val="24"/>
          <w:szCs w:val="24"/>
        </w:rPr>
        <w:tab/>
      </w:r>
      <w:r w:rsidRPr="00CA2619">
        <w:rPr>
          <w:rFonts w:ascii="Times New Roman" w:hAnsi="Times New Roman"/>
          <w:b/>
          <w:noProof/>
          <w:sz w:val="24"/>
          <w:szCs w:val="24"/>
        </w:rPr>
        <w:tab/>
        <w:t>14.7</w:t>
      </w:r>
      <w:r w:rsidR="00D10C77" w:rsidRPr="00CA2619">
        <w:rPr>
          <w:rFonts w:ascii="Times New Roman" w:hAnsi="Times New Roman"/>
          <w:b/>
          <w:noProof/>
          <w:sz w:val="24"/>
          <w:szCs w:val="24"/>
        </w:rPr>
        <w:t>.3.1. Coordonator</w:t>
      </w:r>
      <w:r w:rsidR="00E253E9" w:rsidRPr="00CA2619">
        <w:rPr>
          <w:rFonts w:ascii="Times New Roman" w:hAnsi="Times New Roman"/>
          <w:b/>
          <w:noProof/>
          <w:sz w:val="24"/>
          <w:szCs w:val="24"/>
        </w:rPr>
        <w:t>ul</w:t>
      </w:r>
      <w:r w:rsidR="00D10C77" w:rsidRPr="00CA2619">
        <w:rPr>
          <w:rFonts w:ascii="Times New Roman" w:hAnsi="Times New Roman"/>
          <w:b/>
          <w:noProof/>
          <w:sz w:val="24"/>
          <w:szCs w:val="24"/>
        </w:rPr>
        <w:t xml:space="preserve"> compartiment</w:t>
      </w:r>
      <w:r w:rsidR="00E253E9" w:rsidRPr="00CA2619">
        <w:rPr>
          <w:rFonts w:ascii="Times New Roman" w:hAnsi="Times New Roman"/>
          <w:b/>
          <w:noProof/>
          <w:sz w:val="24"/>
          <w:szCs w:val="24"/>
        </w:rPr>
        <w:t>ului</w:t>
      </w:r>
      <w:r w:rsidR="00B40D07" w:rsidRPr="00CA2619">
        <w:rPr>
          <w:rFonts w:ascii="Times New Roman" w:hAnsi="Times New Roman"/>
          <w:b/>
          <w:noProof/>
          <w:sz w:val="24"/>
          <w:szCs w:val="24"/>
        </w:rPr>
        <w:t xml:space="preserve"> </w:t>
      </w:r>
      <w:r w:rsidR="00B40D07" w:rsidRPr="00CA2619">
        <w:rPr>
          <w:rFonts w:ascii="Times New Roman" w:hAnsi="Times New Roman"/>
          <w:b/>
          <w:sz w:val="24"/>
          <w:szCs w:val="24"/>
        </w:rPr>
        <w:t>are în principal următoarele sarcini:</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coordoneaza activitatea atelierelor de întretinere şi reparatii, raspunzand şi asigurand buna funcţionare a echipelor de întretinere, reparatii şi exploatare a centralei termice, a stocatoarelor de oxigen, a gospodariei de apa ai a postului general de transformare;</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prin personalul specializat din subordine urmarirea comportarii în timp a clad</w:t>
      </w:r>
      <w:r w:rsidR="00E253E9" w:rsidRPr="00CA2619">
        <w:rPr>
          <w:rFonts w:ascii="Times New Roman" w:hAnsi="Times New Roman"/>
          <w:sz w:val="24"/>
          <w:szCs w:val="24"/>
        </w:rPr>
        <w:t>irilor din patrimoniu</w:t>
      </w:r>
      <w:r w:rsidRPr="00CA2619">
        <w:rPr>
          <w:rFonts w:ascii="Times New Roman" w:hAnsi="Times New Roman"/>
          <w:sz w:val="24"/>
          <w:szCs w:val="24"/>
        </w:rPr>
        <w:t>l construit al spitalului; stabileste interventiile necesare şi modul de realizare a acestora atat pentru întretinerea curenta (igienizari periodice) cât şi pentru lucrari speciale (amenajari sau consolidari);</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şi raspunde de realizarea conditiilor de microclimat necesare funcţionarii pe</w:t>
      </w:r>
      <w:r w:rsidR="00A22957" w:rsidRPr="00CA2619">
        <w:rPr>
          <w:rFonts w:ascii="Times New Roman" w:hAnsi="Times New Roman"/>
          <w:sz w:val="24"/>
          <w:szCs w:val="24"/>
        </w:rPr>
        <w:t xml:space="preserve"> </w:t>
      </w:r>
      <w:r w:rsidR="00577A56" w:rsidRPr="00CA2619">
        <w:rPr>
          <w:rFonts w:ascii="Times New Roman" w:hAnsi="Times New Roman"/>
          <w:sz w:val="24"/>
          <w:szCs w:val="24"/>
        </w:rPr>
        <w:t>timp de iarna a activităţii</w:t>
      </w:r>
      <w:r w:rsidR="00A22957" w:rsidRPr="00CA2619">
        <w:rPr>
          <w:rFonts w:ascii="Times New Roman" w:hAnsi="Times New Roman"/>
          <w:sz w:val="24"/>
          <w:szCs w:val="24"/>
        </w:rPr>
        <w:t xml:space="preserve">, </w:t>
      </w:r>
      <w:r w:rsidRPr="00CA2619">
        <w:rPr>
          <w:rFonts w:ascii="Times New Roman" w:hAnsi="Times New Roman"/>
          <w:sz w:val="24"/>
          <w:szCs w:val="24"/>
        </w:rPr>
        <w:t xml:space="preserve"> prin mentinerea centralei termice şi a</w:t>
      </w:r>
      <w:r w:rsidR="00A22957" w:rsidRPr="00CA2619">
        <w:rPr>
          <w:rFonts w:ascii="Times New Roman" w:hAnsi="Times New Roman"/>
          <w:sz w:val="24"/>
          <w:szCs w:val="24"/>
        </w:rPr>
        <w:t xml:space="preserve"> </w:t>
      </w:r>
      <w:r w:rsidRPr="00CA2619">
        <w:rPr>
          <w:rFonts w:ascii="Times New Roman" w:hAnsi="Times New Roman"/>
          <w:sz w:val="24"/>
          <w:szCs w:val="24"/>
        </w:rPr>
        <w:t>instalatiilor de ventilatie centralizate, în graficele optime de exploatare; asigura şi</w:t>
      </w:r>
      <w:r w:rsidR="00A22957" w:rsidRPr="00CA2619">
        <w:rPr>
          <w:rFonts w:ascii="Times New Roman" w:hAnsi="Times New Roman"/>
          <w:sz w:val="24"/>
          <w:szCs w:val="24"/>
        </w:rPr>
        <w:t xml:space="preserve"> </w:t>
      </w:r>
      <w:r w:rsidRPr="00CA2619">
        <w:rPr>
          <w:rFonts w:ascii="Times New Roman" w:hAnsi="Times New Roman"/>
          <w:sz w:val="24"/>
          <w:szCs w:val="24"/>
        </w:rPr>
        <w:t>raspunde de funcţionarea acestora prin realizarea tuturor lucrarilor de revizie tehnica,</w:t>
      </w:r>
      <w:r w:rsidR="00A22957" w:rsidRPr="00CA2619">
        <w:rPr>
          <w:rFonts w:ascii="Times New Roman" w:hAnsi="Times New Roman"/>
          <w:sz w:val="24"/>
          <w:szCs w:val="24"/>
        </w:rPr>
        <w:t xml:space="preserve"> </w:t>
      </w:r>
      <w:r w:rsidRPr="00CA2619">
        <w:rPr>
          <w:rFonts w:ascii="Times New Roman" w:hAnsi="Times New Roman"/>
          <w:sz w:val="24"/>
          <w:szCs w:val="24"/>
        </w:rPr>
        <w:t>reparatii curente periodice şi întretinere curenta;</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şi raspunde de respectarea legislaţiei în vigoare privind activităţile pe care le</w:t>
      </w:r>
      <w:r w:rsidR="00E47A9C" w:rsidRPr="00CA2619">
        <w:rPr>
          <w:rFonts w:ascii="Times New Roman" w:hAnsi="Times New Roman"/>
          <w:sz w:val="24"/>
          <w:szCs w:val="24"/>
        </w:rPr>
        <w:t xml:space="preserve"> </w:t>
      </w:r>
      <w:r w:rsidRPr="00CA2619">
        <w:rPr>
          <w:rFonts w:ascii="Times New Roman" w:hAnsi="Times New Roman"/>
          <w:sz w:val="24"/>
          <w:szCs w:val="24"/>
        </w:rPr>
        <w:t>coordoneaza;</w:t>
      </w:r>
    </w:p>
    <w:p w:rsidR="00B40D07" w:rsidRPr="00CA2619" w:rsidRDefault="00577A56"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B40D07" w:rsidRPr="00CA2619">
        <w:rPr>
          <w:rFonts w:ascii="Times New Roman" w:hAnsi="Times New Roman"/>
          <w:sz w:val="24"/>
          <w:szCs w:val="24"/>
        </w:rPr>
        <w:t>asigura cadrul necesar funcţionarii în conditiile legale a activităţii de urmarire aexploatarii instalatiilor sub incidenta normativelor I.S.C.I.R. precum şi a aparatelor</w:t>
      </w:r>
      <w:r w:rsidR="00E47A9C" w:rsidRPr="00CA2619">
        <w:rPr>
          <w:rFonts w:ascii="Times New Roman" w:hAnsi="Times New Roman"/>
          <w:sz w:val="24"/>
          <w:szCs w:val="24"/>
        </w:rPr>
        <w:t xml:space="preserve"> </w:t>
      </w:r>
      <w:r w:rsidR="00B40D07" w:rsidRPr="00CA2619">
        <w:rPr>
          <w:rFonts w:ascii="Times New Roman" w:hAnsi="Times New Roman"/>
          <w:sz w:val="24"/>
          <w:szCs w:val="24"/>
        </w:rPr>
        <w:t>A.M.C.( aparate de masurare si control) care sunt prevazute de legea metrologiei; prin</w:t>
      </w:r>
      <w:r w:rsidR="00E47A9C" w:rsidRPr="00CA2619">
        <w:rPr>
          <w:rFonts w:ascii="Times New Roman" w:hAnsi="Times New Roman"/>
          <w:sz w:val="24"/>
          <w:szCs w:val="24"/>
        </w:rPr>
        <w:t xml:space="preserve"> </w:t>
      </w:r>
      <w:r w:rsidR="00B40D07" w:rsidRPr="00CA2619">
        <w:rPr>
          <w:rFonts w:ascii="Times New Roman" w:hAnsi="Times New Roman"/>
          <w:sz w:val="24"/>
          <w:szCs w:val="24"/>
        </w:rPr>
        <w:t>numirea persoanelor responsabile şi asigurarea p</w:t>
      </w:r>
      <w:r w:rsidRPr="00CA2619">
        <w:rPr>
          <w:rFonts w:ascii="Times New Roman" w:hAnsi="Times New Roman"/>
          <w:sz w:val="24"/>
          <w:szCs w:val="24"/>
        </w:rPr>
        <w:t>regatirii şi atestarii acestora</w:t>
      </w:r>
      <w:r w:rsidR="00B40D07" w:rsidRPr="00CA2619">
        <w:rPr>
          <w:rFonts w:ascii="Times New Roman" w:hAnsi="Times New Roman"/>
          <w:sz w:val="24"/>
          <w:szCs w:val="24"/>
        </w:rPr>
        <w:t>.</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şi raspunde de respectarea tuturor normelor de protecţia Muncii, de paza,</w:t>
      </w:r>
      <w:r w:rsidR="008524A5" w:rsidRPr="00CA2619">
        <w:rPr>
          <w:rFonts w:ascii="Times New Roman" w:hAnsi="Times New Roman"/>
          <w:sz w:val="24"/>
          <w:szCs w:val="24"/>
        </w:rPr>
        <w:t xml:space="preserve"> </w:t>
      </w:r>
      <w:r w:rsidRPr="00CA2619">
        <w:rPr>
          <w:rFonts w:ascii="Times New Roman" w:hAnsi="Times New Roman"/>
          <w:sz w:val="24"/>
          <w:szCs w:val="24"/>
        </w:rPr>
        <w:t>stingerea incendiilor, specifice Ministerulu</w:t>
      </w:r>
      <w:r w:rsidR="00577A56" w:rsidRPr="00CA2619">
        <w:rPr>
          <w:rFonts w:ascii="Times New Roman" w:hAnsi="Times New Roman"/>
          <w:sz w:val="24"/>
          <w:szCs w:val="24"/>
        </w:rPr>
        <w:t>i Sănătăţii şi locului de munca</w:t>
      </w:r>
      <w:r w:rsidRPr="00CA2619">
        <w:rPr>
          <w:rFonts w:ascii="Times New Roman" w:hAnsi="Times New Roman"/>
          <w:sz w:val="24"/>
          <w:szCs w:val="24"/>
        </w:rPr>
        <w:t xml:space="preserve"> şi al activităţii</w:t>
      </w:r>
      <w:r w:rsidR="008524A5" w:rsidRPr="00CA2619">
        <w:rPr>
          <w:rFonts w:ascii="Times New Roman" w:hAnsi="Times New Roman"/>
          <w:sz w:val="24"/>
          <w:szCs w:val="24"/>
        </w:rPr>
        <w:t xml:space="preserve"> </w:t>
      </w:r>
      <w:r w:rsidRPr="00CA2619">
        <w:rPr>
          <w:rFonts w:ascii="Times New Roman" w:hAnsi="Times New Roman"/>
          <w:sz w:val="24"/>
          <w:szCs w:val="24"/>
        </w:rPr>
        <w:t>pe care o presteaza.</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şi raspunde de pastrarea în conditiile legii a cartii tehnice a constructiilor din</w:t>
      </w:r>
      <w:r w:rsidR="008524A5" w:rsidRPr="00CA2619">
        <w:rPr>
          <w:rFonts w:ascii="Times New Roman" w:hAnsi="Times New Roman"/>
          <w:sz w:val="24"/>
          <w:szCs w:val="24"/>
        </w:rPr>
        <w:t xml:space="preserve"> </w:t>
      </w:r>
      <w:r w:rsidRPr="00CA2619">
        <w:rPr>
          <w:rFonts w:ascii="Times New Roman" w:hAnsi="Times New Roman"/>
          <w:sz w:val="24"/>
          <w:szCs w:val="24"/>
        </w:rPr>
        <w:t>patrimoniul unitatii sanitare</w:t>
      </w:r>
      <w:r w:rsidR="008524A5" w:rsidRPr="00CA2619">
        <w:rPr>
          <w:rFonts w:ascii="Times New Roman" w:hAnsi="Times New Roman"/>
          <w:sz w:val="24"/>
          <w:szCs w:val="24"/>
        </w:rPr>
        <w:t>;</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centralizarea referatelor de necesitate pentru anul urmator primite din partea secţiilor,</w:t>
      </w:r>
      <w:r w:rsidR="008524A5" w:rsidRPr="00CA2619">
        <w:rPr>
          <w:rFonts w:ascii="Times New Roman" w:hAnsi="Times New Roman"/>
          <w:sz w:val="24"/>
          <w:szCs w:val="24"/>
        </w:rPr>
        <w:t xml:space="preserve"> </w:t>
      </w:r>
      <w:r w:rsidRPr="00CA2619">
        <w:rPr>
          <w:rFonts w:ascii="Times New Roman" w:hAnsi="Times New Roman"/>
          <w:sz w:val="24"/>
          <w:szCs w:val="24"/>
        </w:rPr>
        <w:t>compartimentelor, laboratoarelor pana la data de 30 a penultimei luni a anului în curs</w:t>
      </w:r>
      <w:r w:rsidR="008524A5" w:rsidRPr="00CA2619">
        <w:rPr>
          <w:rFonts w:ascii="Times New Roman" w:hAnsi="Times New Roman"/>
          <w:sz w:val="24"/>
          <w:szCs w:val="24"/>
        </w:rPr>
        <w:t xml:space="preserve"> </w:t>
      </w:r>
      <w:r w:rsidRPr="00CA2619">
        <w:rPr>
          <w:rFonts w:ascii="Times New Roman" w:hAnsi="Times New Roman"/>
          <w:sz w:val="24"/>
          <w:szCs w:val="24"/>
        </w:rPr>
        <w:t>pentru anul ce urmeaza;</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raspunde de buna funcţionare şi de exploatarea corecta a cazanelor din</w:t>
      </w:r>
      <w:r w:rsidR="008524A5" w:rsidRPr="00CA2619">
        <w:rPr>
          <w:rFonts w:ascii="Times New Roman" w:hAnsi="Times New Roman"/>
          <w:sz w:val="24"/>
          <w:szCs w:val="24"/>
        </w:rPr>
        <w:t xml:space="preserve"> </w:t>
      </w:r>
      <w:r w:rsidRPr="00CA2619">
        <w:rPr>
          <w:rFonts w:ascii="Times New Roman" w:hAnsi="Times New Roman"/>
          <w:sz w:val="24"/>
          <w:szCs w:val="24"/>
        </w:rPr>
        <w:t>centrala termica şi a instalatiilor care compun centrala, conform normelor şi normativelor în</w:t>
      </w:r>
      <w:r w:rsidR="008524A5" w:rsidRPr="00CA2619">
        <w:rPr>
          <w:rFonts w:ascii="Times New Roman" w:hAnsi="Times New Roman"/>
          <w:sz w:val="24"/>
          <w:szCs w:val="24"/>
        </w:rPr>
        <w:t xml:space="preserve"> </w:t>
      </w:r>
      <w:r w:rsidRPr="00CA2619">
        <w:rPr>
          <w:rFonts w:ascii="Times New Roman" w:hAnsi="Times New Roman"/>
          <w:sz w:val="24"/>
          <w:szCs w:val="24"/>
        </w:rPr>
        <w:t>vigoare şi a prescriptiilor specifice I.S.C.I.R. .</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raspunde de asigurarea apei calde şi a furnizarii agentului termic</w:t>
      </w:r>
      <w:r w:rsidR="00577A56" w:rsidRPr="00CA2619">
        <w:rPr>
          <w:rFonts w:ascii="Times New Roman" w:hAnsi="Times New Roman"/>
          <w:sz w:val="24"/>
          <w:szCs w:val="24"/>
        </w:rPr>
        <w:t>,</w:t>
      </w:r>
      <w:r w:rsidRPr="00CA2619">
        <w:rPr>
          <w:rFonts w:ascii="Times New Roman" w:hAnsi="Times New Roman"/>
          <w:sz w:val="24"/>
          <w:szCs w:val="24"/>
        </w:rPr>
        <w:t xml:space="preserve"> conform</w:t>
      </w:r>
      <w:r w:rsidR="008524A5" w:rsidRPr="00CA2619">
        <w:rPr>
          <w:rFonts w:ascii="Times New Roman" w:hAnsi="Times New Roman"/>
          <w:sz w:val="24"/>
          <w:szCs w:val="24"/>
        </w:rPr>
        <w:t xml:space="preserve"> </w:t>
      </w:r>
      <w:r w:rsidR="00577A56" w:rsidRPr="00CA2619">
        <w:rPr>
          <w:rFonts w:ascii="Times New Roman" w:hAnsi="Times New Roman"/>
          <w:sz w:val="24"/>
          <w:szCs w:val="24"/>
        </w:rPr>
        <w:t>programu</w:t>
      </w:r>
      <w:r w:rsidRPr="00CA2619">
        <w:rPr>
          <w:rFonts w:ascii="Times New Roman" w:hAnsi="Times New Roman"/>
          <w:sz w:val="24"/>
          <w:szCs w:val="24"/>
        </w:rPr>
        <w:t>lui pe perioada rece;</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raspunde de buna funcţionare a pompelor de alimentare a cazanelor, a</w:t>
      </w:r>
      <w:r w:rsidR="008524A5" w:rsidRPr="00CA2619">
        <w:rPr>
          <w:rFonts w:ascii="Times New Roman" w:hAnsi="Times New Roman"/>
          <w:sz w:val="24"/>
          <w:szCs w:val="24"/>
        </w:rPr>
        <w:t xml:space="preserve"> </w:t>
      </w:r>
      <w:r w:rsidRPr="00CA2619">
        <w:rPr>
          <w:rFonts w:ascii="Times New Roman" w:hAnsi="Times New Roman"/>
          <w:sz w:val="24"/>
          <w:szCs w:val="24"/>
        </w:rPr>
        <w:t>pompelor de circulatie a agentului,</w:t>
      </w:r>
      <w:r w:rsidR="001A615E" w:rsidRPr="00CA2619">
        <w:rPr>
          <w:rFonts w:ascii="Times New Roman" w:hAnsi="Times New Roman"/>
          <w:sz w:val="24"/>
          <w:szCs w:val="24"/>
        </w:rPr>
        <w:t xml:space="preserve"> a pompelor de echipament din baz</w:t>
      </w:r>
      <w:r w:rsidRPr="00CA2619">
        <w:rPr>
          <w:rFonts w:ascii="Times New Roman" w:hAnsi="Times New Roman"/>
          <w:sz w:val="24"/>
          <w:szCs w:val="24"/>
        </w:rPr>
        <w:t>a colectoare;</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controleaza funcţionarea instalatiilor de automatizare, programare, luand după caz</w:t>
      </w:r>
      <w:r w:rsidR="008524A5" w:rsidRPr="00CA2619">
        <w:rPr>
          <w:rFonts w:ascii="Times New Roman" w:hAnsi="Times New Roman"/>
          <w:sz w:val="24"/>
          <w:szCs w:val="24"/>
        </w:rPr>
        <w:t xml:space="preserve"> </w:t>
      </w:r>
      <w:r w:rsidRPr="00CA2619">
        <w:rPr>
          <w:rFonts w:ascii="Times New Roman" w:hAnsi="Times New Roman"/>
          <w:sz w:val="24"/>
          <w:szCs w:val="24"/>
        </w:rPr>
        <w:t>masuri de inlaturare a defectelor.</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raspunde de pregatirea instalatiilor cu regim special în exploatare pentru verificarile</w:t>
      </w:r>
      <w:r w:rsidR="008524A5" w:rsidRPr="00CA2619">
        <w:rPr>
          <w:rFonts w:ascii="Times New Roman" w:hAnsi="Times New Roman"/>
          <w:sz w:val="24"/>
          <w:szCs w:val="24"/>
        </w:rPr>
        <w:t xml:space="preserve"> </w:t>
      </w:r>
      <w:r w:rsidRPr="00CA2619">
        <w:rPr>
          <w:rFonts w:ascii="Times New Roman" w:hAnsi="Times New Roman"/>
          <w:sz w:val="24"/>
          <w:szCs w:val="24"/>
        </w:rPr>
        <w:t>tehnice periodice.</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raspunde de inlaturarea defectelor semnalate de fochisti, personalul spalatoriei şi cel al</w:t>
      </w:r>
      <w:r w:rsidR="00E31E2D" w:rsidRPr="00CA2619">
        <w:rPr>
          <w:rFonts w:ascii="Times New Roman" w:hAnsi="Times New Roman"/>
          <w:sz w:val="24"/>
          <w:szCs w:val="24"/>
        </w:rPr>
        <w:t xml:space="preserve"> </w:t>
      </w:r>
      <w:r w:rsidRPr="00CA2619">
        <w:rPr>
          <w:rFonts w:ascii="Times New Roman" w:hAnsi="Times New Roman"/>
          <w:sz w:val="24"/>
          <w:szCs w:val="24"/>
        </w:rPr>
        <w:t>secţiei Sterilizare; în cazul în care aceste defectiuni presupun interventia echipelor service</w:t>
      </w:r>
      <w:r w:rsidR="00E31E2D" w:rsidRPr="00CA2619">
        <w:rPr>
          <w:rFonts w:ascii="Times New Roman" w:hAnsi="Times New Roman"/>
          <w:sz w:val="24"/>
          <w:szCs w:val="24"/>
        </w:rPr>
        <w:t xml:space="preserve"> </w:t>
      </w:r>
      <w:r w:rsidRPr="00CA2619">
        <w:rPr>
          <w:rFonts w:ascii="Times New Roman" w:hAnsi="Times New Roman"/>
          <w:sz w:val="24"/>
          <w:szCs w:val="24"/>
        </w:rPr>
        <w:t>specializate ale furnizorilor de echipamente, va face demersurile necesare pentru aducerea</w:t>
      </w:r>
      <w:r w:rsidR="00E31E2D" w:rsidRPr="00CA2619">
        <w:rPr>
          <w:rFonts w:ascii="Times New Roman" w:hAnsi="Times New Roman"/>
          <w:sz w:val="24"/>
          <w:szCs w:val="24"/>
        </w:rPr>
        <w:t xml:space="preserve"> </w:t>
      </w:r>
      <w:r w:rsidRPr="00CA2619">
        <w:rPr>
          <w:rFonts w:ascii="Times New Roman" w:hAnsi="Times New Roman"/>
          <w:sz w:val="24"/>
          <w:szCs w:val="24"/>
        </w:rPr>
        <w:t>acestora în timp util.</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legatura permanenta cu echipele service ale furnizorilor de echipamente.</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instruirea personalului din Centrala Termica şi Sterilizare privind functiile, modul</w:t>
      </w:r>
      <w:r w:rsidR="007E36AE" w:rsidRPr="00CA2619">
        <w:rPr>
          <w:rFonts w:ascii="Times New Roman" w:hAnsi="Times New Roman"/>
          <w:sz w:val="24"/>
          <w:szCs w:val="24"/>
        </w:rPr>
        <w:t xml:space="preserve"> </w:t>
      </w:r>
      <w:r w:rsidRPr="00CA2619">
        <w:rPr>
          <w:rFonts w:ascii="Times New Roman" w:hAnsi="Times New Roman"/>
          <w:sz w:val="24"/>
          <w:szCs w:val="24"/>
        </w:rPr>
        <w:t>de funcţionare şi exploatarea instalatiilor de automatizare.</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raspunde de aplicarea tuturor normelor de protecţie a muncii, a normelor</w:t>
      </w:r>
      <w:r w:rsidR="007E36AE" w:rsidRPr="00CA2619">
        <w:rPr>
          <w:rFonts w:ascii="Times New Roman" w:hAnsi="Times New Roman"/>
          <w:sz w:val="24"/>
          <w:szCs w:val="24"/>
        </w:rPr>
        <w:t xml:space="preserve"> </w:t>
      </w:r>
      <w:r w:rsidRPr="00CA2619">
        <w:rPr>
          <w:rFonts w:ascii="Times New Roman" w:hAnsi="Times New Roman"/>
          <w:sz w:val="24"/>
          <w:szCs w:val="24"/>
        </w:rPr>
        <w:t>P.S.I. specifice locului de munca, norme P.S.I. specifice locului de munca pentru punctele</w:t>
      </w:r>
      <w:r w:rsidR="007E36AE" w:rsidRPr="00CA2619">
        <w:rPr>
          <w:rFonts w:ascii="Times New Roman" w:hAnsi="Times New Roman"/>
          <w:sz w:val="24"/>
          <w:szCs w:val="24"/>
        </w:rPr>
        <w:t xml:space="preserve"> </w:t>
      </w:r>
      <w:r w:rsidRPr="00CA2619">
        <w:rPr>
          <w:rFonts w:ascii="Times New Roman" w:hAnsi="Times New Roman"/>
          <w:sz w:val="24"/>
          <w:szCs w:val="24"/>
        </w:rPr>
        <w:t>Centrala Termica Caldura, Centrala Termica Abur, Spalatorie, Sterilizare, asigura şi</w:t>
      </w:r>
      <w:r w:rsidR="007E36AE" w:rsidRPr="00CA2619">
        <w:rPr>
          <w:rFonts w:ascii="Times New Roman" w:hAnsi="Times New Roman"/>
          <w:sz w:val="24"/>
          <w:szCs w:val="24"/>
        </w:rPr>
        <w:t xml:space="preserve"> </w:t>
      </w:r>
      <w:r w:rsidRPr="00CA2619">
        <w:rPr>
          <w:rFonts w:ascii="Times New Roman" w:hAnsi="Times New Roman"/>
          <w:sz w:val="24"/>
          <w:szCs w:val="24"/>
        </w:rPr>
        <w:t>raspunde de pastrarea în permanenta stare de interventie a tuturor dotarilor P.S.I. de la</w:t>
      </w:r>
      <w:r w:rsidR="007E36AE" w:rsidRPr="00CA2619">
        <w:rPr>
          <w:rFonts w:ascii="Times New Roman" w:hAnsi="Times New Roman"/>
          <w:sz w:val="24"/>
          <w:szCs w:val="24"/>
        </w:rPr>
        <w:t xml:space="preserve"> </w:t>
      </w:r>
      <w:r w:rsidRPr="00CA2619">
        <w:rPr>
          <w:rFonts w:ascii="Times New Roman" w:hAnsi="Times New Roman"/>
          <w:sz w:val="24"/>
          <w:szCs w:val="24"/>
        </w:rPr>
        <w:t>aceste puncte.</w:t>
      </w:r>
    </w:p>
    <w:p w:rsidR="00B40D07"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realizarea tuturor reviziilor tehnice şi a lucrarilor de interventie necesare</w:t>
      </w:r>
      <w:r w:rsidR="0087030A" w:rsidRPr="00CA2619">
        <w:rPr>
          <w:rFonts w:ascii="Times New Roman" w:hAnsi="Times New Roman"/>
          <w:sz w:val="24"/>
          <w:szCs w:val="24"/>
        </w:rPr>
        <w:t xml:space="preserve"> </w:t>
      </w:r>
      <w:r w:rsidRPr="00CA2619">
        <w:rPr>
          <w:rFonts w:ascii="Times New Roman" w:hAnsi="Times New Roman"/>
          <w:sz w:val="24"/>
          <w:szCs w:val="24"/>
        </w:rPr>
        <w:t>echipamentelor, astfel ca aceste sa poata fi mentinute în stare de funcţionare.</w:t>
      </w:r>
    </w:p>
    <w:p w:rsidR="0028398B" w:rsidRPr="00CA2619" w:rsidRDefault="00B40D0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şi raspunde de buna funcţionare a Centralei Termice de abur, a tuturor</w:t>
      </w:r>
      <w:r w:rsidR="0087030A" w:rsidRPr="00CA2619">
        <w:rPr>
          <w:rFonts w:ascii="Times New Roman" w:hAnsi="Times New Roman"/>
          <w:sz w:val="24"/>
          <w:szCs w:val="24"/>
        </w:rPr>
        <w:t xml:space="preserve"> </w:t>
      </w:r>
      <w:r w:rsidRPr="00CA2619">
        <w:rPr>
          <w:rFonts w:ascii="Times New Roman" w:hAnsi="Times New Roman"/>
          <w:sz w:val="24"/>
          <w:szCs w:val="24"/>
        </w:rPr>
        <w:t>instalatiilor care utilizeaza acest abur;</w:t>
      </w:r>
    </w:p>
    <w:p w:rsidR="00B06188" w:rsidRPr="00CA2619" w:rsidRDefault="00B06188" w:rsidP="00654ECE">
      <w:pPr>
        <w:autoSpaceDE w:val="0"/>
        <w:autoSpaceDN w:val="0"/>
        <w:adjustRightInd w:val="0"/>
        <w:spacing w:after="0" w:line="360" w:lineRule="auto"/>
        <w:jc w:val="both"/>
        <w:rPr>
          <w:rFonts w:ascii="Times New Roman" w:hAnsi="Times New Roman"/>
          <w:noProof/>
          <w:sz w:val="24"/>
          <w:szCs w:val="24"/>
        </w:rPr>
      </w:pPr>
    </w:p>
    <w:p w:rsidR="00D10C77" w:rsidRPr="00CA2619" w:rsidRDefault="00D10C77" w:rsidP="00654ECE">
      <w:pPr>
        <w:tabs>
          <w:tab w:val="left" w:pos="540"/>
        </w:tabs>
        <w:spacing w:after="0" w:line="360" w:lineRule="auto"/>
        <w:rPr>
          <w:rFonts w:ascii="Times New Roman" w:hAnsi="Times New Roman"/>
          <w:b/>
          <w:noProof/>
          <w:sz w:val="24"/>
          <w:szCs w:val="24"/>
        </w:rPr>
      </w:pPr>
      <w:r w:rsidRPr="00CA2619">
        <w:rPr>
          <w:rFonts w:ascii="Times New Roman" w:hAnsi="Times New Roman"/>
          <w:noProof/>
          <w:sz w:val="24"/>
          <w:szCs w:val="24"/>
        </w:rPr>
        <w:tab/>
      </w:r>
      <w:r w:rsidRPr="00CA2619">
        <w:rPr>
          <w:rFonts w:ascii="Times New Roman" w:hAnsi="Times New Roman"/>
          <w:noProof/>
          <w:sz w:val="24"/>
          <w:szCs w:val="24"/>
        </w:rPr>
        <w:tab/>
      </w:r>
      <w:r w:rsidR="00BF2187" w:rsidRPr="00CA2619">
        <w:rPr>
          <w:rFonts w:ascii="Times New Roman" w:hAnsi="Times New Roman"/>
          <w:b/>
          <w:noProof/>
          <w:sz w:val="24"/>
          <w:szCs w:val="24"/>
        </w:rPr>
        <w:t>14.7</w:t>
      </w:r>
      <w:r w:rsidRPr="00CA2619">
        <w:rPr>
          <w:rFonts w:ascii="Times New Roman" w:hAnsi="Times New Roman"/>
          <w:b/>
          <w:noProof/>
          <w:sz w:val="24"/>
          <w:szCs w:val="24"/>
        </w:rPr>
        <w:t>.3.2. Responsabil R.S.T.V.I.</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Organizeaza munca în centrala termica şi asigura buna funcţionare şi programul  de lucru;</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întocmeşte şi doteaza fiecare centrala termica cu instructiuni specifice privind exploatarea în conditii normale precum şi masuri în caz de avarii;</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ia parte la efectuarea reparatiilor planificate sau accidentale şi anunta I.S.C.I.R. în legatura cu efectuarea acestora, asigurand cadrul legal de execuţie şi receptie a acestor lucrari;</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respectarea regimului chimic al apei utilizate în cadrul Centralei Termice;</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Verifica zilnic datele inscrise de fochisti în registrul jurnal şi buletinele de analize apa, rapoartele de tura ale acestora şi dispune masuri în eliminarea eventualelor problem</w:t>
      </w:r>
      <w:r w:rsidR="00A83916" w:rsidRPr="00CA2619">
        <w:rPr>
          <w:rFonts w:ascii="Times New Roman" w:hAnsi="Times New Roman"/>
          <w:sz w:val="24"/>
          <w:szCs w:val="24"/>
        </w:rPr>
        <w:t>e</w:t>
      </w:r>
      <w:r w:rsidRPr="00CA2619">
        <w:rPr>
          <w:rFonts w:ascii="Times New Roman" w:hAnsi="Times New Roman"/>
          <w:sz w:val="24"/>
          <w:szCs w:val="24"/>
        </w:rPr>
        <w:t xml:space="preserve"> ce pot aparea;</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Face controale inopinante pentru a verifica modul în care isi îndeplinesc fochistii sarcinile de serviciu;</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Completeaza în registrul de reparatii datele referitoare la reparatii, probe, revizii;</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Se ingrijeste de pastrarea şi reactualizarea documentatiei tehnice referitoare la</w:t>
      </w:r>
      <w:r w:rsidR="00A9725C" w:rsidRPr="00CA2619">
        <w:rPr>
          <w:rFonts w:ascii="Times New Roman" w:hAnsi="Times New Roman"/>
          <w:sz w:val="24"/>
          <w:szCs w:val="24"/>
        </w:rPr>
        <w:t xml:space="preserve"> </w:t>
      </w:r>
      <w:r w:rsidRPr="00CA2619">
        <w:rPr>
          <w:rFonts w:ascii="Times New Roman" w:hAnsi="Times New Roman"/>
          <w:sz w:val="24"/>
          <w:szCs w:val="24"/>
        </w:rPr>
        <w:t>cazan şi instalatiile din centrala termica;</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întocmeşte planul anual de verificari şi incercari pentru autorizarea recipientilor</w:t>
      </w:r>
      <w:r w:rsidR="00A9725C" w:rsidRPr="00CA2619">
        <w:rPr>
          <w:rFonts w:ascii="Times New Roman" w:hAnsi="Times New Roman"/>
          <w:sz w:val="24"/>
          <w:szCs w:val="24"/>
        </w:rPr>
        <w:t xml:space="preserve"> </w:t>
      </w:r>
      <w:r w:rsidRPr="00CA2619">
        <w:rPr>
          <w:rFonts w:ascii="Times New Roman" w:hAnsi="Times New Roman"/>
          <w:sz w:val="24"/>
          <w:szCs w:val="24"/>
        </w:rPr>
        <w:t>sub presiune urmareste pastrarea corespunzatoare a autorizatiilor de funcţionare I.S.C.I.R.</w:t>
      </w:r>
      <w:r w:rsidR="00A9725C" w:rsidRPr="00CA2619">
        <w:rPr>
          <w:rFonts w:ascii="Times New Roman" w:hAnsi="Times New Roman"/>
          <w:sz w:val="24"/>
          <w:szCs w:val="24"/>
        </w:rPr>
        <w:t xml:space="preserve"> </w:t>
      </w:r>
      <w:r w:rsidRPr="00CA2619">
        <w:rPr>
          <w:rFonts w:ascii="Times New Roman" w:hAnsi="Times New Roman"/>
          <w:sz w:val="24"/>
          <w:szCs w:val="24"/>
        </w:rPr>
        <w:t>a tuturor documentelor ce tin de evidentele inspectoratului de stat pentru recipientii sub</w:t>
      </w:r>
      <w:r w:rsidR="00A9725C" w:rsidRPr="00CA2619">
        <w:rPr>
          <w:rFonts w:ascii="Times New Roman" w:hAnsi="Times New Roman"/>
          <w:sz w:val="24"/>
          <w:szCs w:val="24"/>
        </w:rPr>
        <w:t xml:space="preserve"> </w:t>
      </w:r>
      <w:r w:rsidRPr="00CA2619">
        <w:rPr>
          <w:rFonts w:ascii="Times New Roman" w:hAnsi="Times New Roman"/>
          <w:sz w:val="24"/>
          <w:szCs w:val="24"/>
        </w:rPr>
        <w:t>presiune şi ascensoare;</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pregatirea cazanelor, ascensoarelor şi aparatelor sub presiune în vederea</w:t>
      </w:r>
      <w:r w:rsidR="00A9725C" w:rsidRPr="00CA2619">
        <w:rPr>
          <w:rFonts w:ascii="Times New Roman" w:hAnsi="Times New Roman"/>
          <w:sz w:val="24"/>
          <w:szCs w:val="24"/>
        </w:rPr>
        <w:t xml:space="preserve"> </w:t>
      </w:r>
      <w:r w:rsidRPr="00CA2619">
        <w:rPr>
          <w:rFonts w:ascii="Times New Roman" w:hAnsi="Times New Roman"/>
          <w:sz w:val="24"/>
          <w:szCs w:val="24"/>
        </w:rPr>
        <w:t>efectuarii de catre I.S.C.I.R. a verificarilor şi incercarilor şi raspunde de efectuarea acestora</w:t>
      </w:r>
      <w:r w:rsidR="00A9725C" w:rsidRPr="00CA2619">
        <w:rPr>
          <w:rFonts w:ascii="Times New Roman" w:hAnsi="Times New Roman"/>
          <w:sz w:val="24"/>
          <w:szCs w:val="24"/>
        </w:rPr>
        <w:t xml:space="preserve"> </w:t>
      </w:r>
      <w:r w:rsidRPr="00CA2619">
        <w:rPr>
          <w:rFonts w:ascii="Times New Roman" w:hAnsi="Times New Roman"/>
          <w:sz w:val="24"/>
          <w:szCs w:val="24"/>
        </w:rPr>
        <w:t>în termenele prescrise;</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Efectueaza reviziile şi incercarile de presiune în vederea autorizarii funcţionarii</w:t>
      </w:r>
      <w:r w:rsidR="00A9725C" w:rsidRPr="00CA2619">
        <w:rPr>
          <w:rFonts w:ascii="Times New Roman" w:hAnsi="Times New Roman"/>
          <w:sz w:val="24"/>
          <w:szCs w:val="24"/>
        </w:rPr>
        <w:t xml:space="preserve"> </w:t>
      </w:r>
      <w:r w:rsidRPr="00CA2619">
        <w:rPr>
          <w:rFonts w:ascii="Times New Roman" w:hAnsi="Times New Roman"/>
          <w:sz w:val="24"/>
          <w:szCs w:val="24"/>
        </w:rPr>
        <w:t>sau periodic la scadenta, la recipientii pentru care ii revine aceasta sarcina conform</w:t>
      </w:r>
      <w:r w:rsidR="00F8219A" w:rsidRPr="00CA2619">
        <w:rPr>
          <w:rFonts w:ascii="Times New Roman" w:hAnsi="Times New Roman"/>
          <w:sz w:val="24"/>
          <w:szCs w:val="24"/>
        </w:rPr>
        <w:t xml:space="preserve"> </w:t>
      </w:r>
      <w:r w:rsidRPr="00CA2619">
        <w:rPr>
          <w:rFonts w:ascii="Times New Roman" w:hAnsi="Times New Roman"/>
          <w:sz w:val="24"/>
          <w:szCs w:val="24"/>
        </w:rPr>
        <w:t>prescriptiilor I.S.C.I.R.;</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Colaboreaza cu celelalte compartimente din unitate în vederea aplicarii şi</w:t>
      </w:r>
      <w:r w:rsidR="00F8219A" w:rsidRPr="00CA2619">
        <w:rPr>
          <w:rFonts w:ascii="Times New Roman" w:hAnsi="Times New Roman"/>
          <w:sz w:val="24"/>
          <w:szCs w:val="24"/>
        </w:rPr>
        <w:t xml:space="preserve"> </w:t>
      </w:r>
      <w:r w:rsidRPr="00CA2619">
        <w:rPr>
          <w:rFonts w:ascii="Times New Roman" w:hAnsi="Times New Roman"/>
          <w:sz w:val="24"/>
          <w:szCs w:val="24"/>
        </w:rPr>
        <w:t>respectarii prevederilor I.S.C.I.R.; instiinteaza din timp conducerea unităţii de oprirea pentru</w:t>
      </w:r>
      <w:r w:rsidR="00F15C48" w:rsidRPr="00CA2619">
        <w:rPr>
          <w:rFonts w:ascii="Times New Roman" w:hAnsi="Times New Roman"/>
          <w:sz w:val="24"/>
          <w:szCs w:val="24"/>
        </w:rPr>
        <w:t xml:space="preserve"> </w:t>
      </w:r>
      <w:r w:rsidRPr="00CA2619">
        <w:rPr>
          <w:rFonts w:ascii="Times New Roman" w:hAnsi="Times New Roman"/>
          <w:sz w:val="24"/>
          <w:szCs w:val="24"/>
        </w:rPr>
        <w:t>reparatii a unui cazan sau în caz de avarie, imediat;</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Organizeaza şi participa la instructajul periodic şi examinarea anuala a fochistilor</w:t>
      </w:r>
      <w:r w:rsidR="00F8219A" w:rsidRPr="00CA2619">
        <w:rPr>
          <w:rFonts w:ascii="Times New Roman" w:hAnsi="Times New Roman"/>
          <w:sz w:val="24"/>
          <w:szCs w:val="24"/>
        </w:rPr>
        <w:t xml:space="preserve"> </w:t>
      </w:r>
      <w:r w:rsidRPr="00CA2619">
        <w:rPr>
          <w:rFonts w:ascii="Times New Roman" w:hAnsi="Times New Roman"/>
          <w:sz w:val="24"/>
          <w:szCs w:val="24"/>
        </w:rPr>
        <w:t>în vederea prelungirii autorizatiei de fochist;</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Organizeaza lunar instructajul priviind normele de protecţia muncii, normele PSI şi</w:t>
      </w:r>
      <w:r w:rsidR="00F8219A" w:rsidRPr="00CA2619">
        <w:rPr>
          <w:rFonts w:ascii="Times New Roman" w:hAnsi="Times New Roman"/>
          <w:sz w:val="24"/>
          <w:szCs w:val="24"/>
        </w:rPr>
        <w:t xml:space="preserve"> </w:t>
      </w:r>
      <w:r w:rsidRPr="00CA2619">
        <w:rPr>
          <w:rFonts w:ascii="Times New Roman" w:hAnsi="Times New Roman"/>
          <w:sz w:val="24"/>
          <w:szCs w:val="24"/>
        </w:rPr>
        <w:t>norme specifice exploatarii centralei termice;</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raspunde de aplicarea tuturor normelor de protecţie a muncii, a</w:t>
      </w:r>
      <w:r w:rsidR="006762A7" w:rsidRPr="00CA2619">
        <w:rPr>
          <w:rFonts w:ascii="Times New Roman" w:hAnsi="Times New Roman"/>
          <w:sz w:val="24"/>
          <w:szCs w:val="24"/>
        </w:rPr>
        <w:t xml:space="preserve"> </w:t>
      </w:r>
      <w:r w:rsidRPr="00CA2619">
        <w:rPr>
          <w:rFonts w:ascii="Times New Roman" w:hAnsi="Times New Roman"/>
          <w:sz w:val="24"/>
          <w:szCs w:val="24"/>
        </w:rPr>
        <w:t>normelor P.S.I. specifice locului de munca pentru punctele Centrala Termica Caldura,</w:t>
      </w:r>
      <w:r w:rsidR="00F56404" w:rsidRPr="00CA2619">
        <w:rPr>
          <w:rFonts w:ascii="Times New Roman" w:hAnsi="Times New Roman"/>
          <w:sz w:val="24"/>
          <w:szCs w:val="24"/>
        </w:rPr>
        <w:t xml:space="preserve"> </w:t>
      </w:r>
      <w:r w:rsidRPr="00CA2619">
        <w:rPr>
          <w:rFonts w:ascii="Times New Roman" w:hAnsi="Times New Roman"/>
          <w:sz w:val="24"/>
          <w:szCs w:val="24"/>
        </w:rPr>
        <w:t>Centrala Termica Abur, Spalatorie, asigura şi raspunde de pastrarea în permanenta stare</w:t>
      </w:r>
      <w:r w:rsidR="00F56404" w:rsidRPr="00CA2619">
        <w:rPr>
          <w:rFonts w:ascii="Times New Roman" w:hAnsi="Times New Roman"/>
          <w:sz w:val="24"/>
          <w:szCs w:val="24"/>
        </w:rPr>
        <w:t xml:space="preserve"> </w:t>
      </w:r>
      <w:r w:rsidRPr="00CA2619">
        <w:rPr>
          <w:rFonts w:ascii="Times New Roman" w:hAnsi="Times New Roman"/>
          <w:sz w:val="24"/>
          <w:szCs w:val="24"/>
        </w:rPr>
        <w:t>de interventie a tuturor dotarilor P.S.I. de la aceste puncte;</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raspunde de derularea contractelor pentru asigurarea unitatea</w:t>
      </w:r>
      <w:r w:rsidR="00F56404" w:rsidRPr="00CA2619">
        <w:rPr>
          <w:rFonts w:ascii="Times New Roman" w:hAnsi="Times New Roman"/>
          <w:sz w:val="24"/>
          <w:szCs w:val="24"/>
        </w:rPr>
        <w:t xml:space="preserve"> </w:t>
      </w:r>
      <w:r w:rsidRPr="00CA2619">
        <w:rPr>
          <w:rFonts w:ascii="Times New Roman" w:hAnsi="Times New Roman"/>
          <w:sz w:val="24"/>
          <w:szCs w:val="24"/>
        </w:rPr>
        <w:t>sanitara cu apa potabila, energie electrica şi gaze;</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legatura permanenta cu echipele de service ale echipamentelor din</w:t>
      </w:r>
      <w:r w:rsidR="00F56404" w:rsidRPr="00CA2619">
        <w:rPr>
          <w:rFonts w:ascii="Times New Roman" w:hAnsi="Times New Roman"/>
          <w:sz w:val="24"/>
          <w:szCs w:val="24"/>
        </w:rPr>
        <w:t xml:space="preserve"> </w:t>
      </w:r>
      <w:r w:rsidRPr="00CA2619">
        <w:rPr>
          <w:rFonts w:ascii="Times New Roman" w:hAnsi="Times New Roman"/>
          <w:sz w:val="24"/>
          <w:szCs w:val="24"/>
        </w:rPr>
        <w:t>centrala termica, spalatorie, ascensoare şi aparate sub presiune;</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exploatarea corecta a instalatiilor de stocat oxigen, buna funcţionare</w:t>
      </w:r>
      <w:r w:rsidR="00F56404" w:rsidRPr="00CA2619">
        <w:rPr>
          <w:rFonts w:ascii="Times New Roman" w:hAnsi="Times New Roman"/>
          <w:sz w:val="24"/>
          <w:szCs w:val="24"/>
        </w:rPr>
        <w:t xml:space="preserve"> </w:t>
      </w:r>
      <w:r w:rsidRPr="00CA2619">
        <w:rPr>
          <w:rFonts w:ascii="Times New Roman" w:hAnsi="Times New Roman"/>
          <w:sz w:val="24"/>
          <w:szCs w:val="24"/>
        </w:rPr>
        <w:t>acesteia şi continuitatea alimentarii lor astfel incat sa nu existe posibilitatea întreruperii</w:t>
      </w:r>
      <w:r w:rsidR="00F56404" w:rsidRPr="00CA2619">
        <w:rPr>
          <w:rFonts w:ascii="Times New Roman" w:hAnsi="Times New Roman"/>
          <w:sz w:val="24"/>
          <w:szCs w:val="24"/>
        </w:rPr>
        <w:t xml:space="preserve"> </w:t>
      </w:r>
      <w:r w:rsidRPr="00CA2619">
        <w:rPr>
          <w:rFonts w:ascii="Times New Roman" w:hAnsi="Times New Roman"/>
          <w:sz w:val="24"/>
          <w:szCs w:val="24"/>
        </w:rPr>
        <w:t>furnizarii de oxigen pe retelele din spital.</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şi raspunde de pastrarea în conditiile legii a cartii tehnice a constructiilor</w:t>
      </w:r>
      <w:r w:rsidR="00F56404" w:rsidRPr="00CA2619">
        <w:rPr>
          <w:rFonts w:ascii="Times New Roman" w:hAnsi="Times New Roman"/>
          <w:sz w:val="24"/>
          <w:szCs w:val="24"/>
        </w:rPr>
        <w:t xml:space="preserve"> </w:t>
      </w:r>
      <w:r w:rsidRPr="00CA2619">
        <w:rPr>
          <w:rFonts w:ascii="Times New Roman" w:hAnsi="Times New Roman"/>
          <w:sz w:val="24"/>
          <w:szCs w:val="24"/>
        </w:rPr>
        <w:t>din patrimoniul spitalului</w:t>
      </w:r>
      <w:r w:rsidR="00D915F6" w:rsidRPr="00CA2619">
        <w:rPr>
          <w:rFonts w:ascii="Times New Roman" w:hAnsi="Times New Roman"/>
          <w:sz w:val="24"/>
          <w:szCs w:val="24"/>
        </w:rPr>
        <w:t>;</w:t>
      </w:r>
    </w:p>
    <w:p w:rsidR="00E56F0D" w:rsidRPr="00CA2619" w:rsidRDefault="00D915F6" w:rsidP="00BF2187">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w:t>
      </w:r>
      <w:r w:rsidR="00E56F0D" w:rsidRPr="00CA2619">
        <w:rPr>
          <w:rFonts w:ascii="Times New Roman" w:hAnsi="Times New Roman"/>
          <w:sz w:val="24"/>
          <w:szCs w:val="24"/>
        </w:rPr>
        <w:t>în conformitate cu prevederile O.G. nr.</w:t>
      </w:r>
      <w:r w:rsidR="004B1A18" w:rsidRPr="00CA2619">
        <w:rPr>
          <w:rFonts w:ascii="Times New Roman" w:hAnsi="Times New Roman"/>
          <w:sz w:val="24"/>
          <w:szCs w:val="24"/>
        </w:rPr>
        <w:t xml:space="preserve"> </w:t>
      </w:r>
      <w:r w:rsidR="00E56F0D" w:rsidRPr="00CA2619">
        <w:rPr>
          <w:rFonts w:ascii="Times New Roman" w:hAnsi="Times New Roman"/>
          <w:sz w:val="24"/>
          <w:szCs w:val="24"/>
        </w:rPr>
        <w:t>20/1992, priviind activitatea de metrologie,</w:t>
      </w:r>
      <w:r w:rsidR="00D03611" w:rsidRPr="00CA2619">
        <w:rPr>
          <w:rFonts w:ascii="Times New Roman" w:hAnsi="Times New Roman"/>
          <w:sz w:val="24"/>
          <w:szCs w:val="24"/>
        </w:rPr>
        <w:t xml:space="preserve"> </w:t>
      </w:r>
      <w:r w:rsidR="00BF2187" w:rsidRPr="00CA2619">
        <w:rPr>
          <w:rFonts w:ascii="Times New Roman" w:hAnsi="Times New Roman"/>
          <w:sz w:val="24"/>
          <w:szCs w:val="24"/>
        </w:rPr>
        <w:t xml:space="preserve">Ordinul   nr. 89 din 13 mai 1999 pentru aprobarea listelor cuprinzând normativele de metrologie </w:t>
      </w:r>
      <w:r w:rsidR="00E56F0D" w:rsidRPr="00CA2619">
        <w:rPr>
          <w:rFonts w:ascii="Times New Roman" w:hAnsi="Times New Roman"/>
          <w:sz w:val="24"/>
          <w:szCs w:val="24"/>
        </w:rPr>
        <w:t>şi Normelor tehnice de</w:t>
      </w:r>
      <w:r w:rsidR="00D03611" w:rsidRPr="00CA2619">
        <w:rPr>
          <w:rFonts w:ascii="Times New Roman" w:hAnsi="Times New Roman"/>
          <w:sz w:val="24"/>
          <w:szCs w:val="24"/>
        </w:rPr>
        <w:t xml:space="preserve"> </w:t>
      </w:r>
      <w:r w:rsidR="00E56F0D" w:rsidRPr="00CA2619">
        <w:rPr>
          <w:rFonts w:ascii="Times New Roman" w:hAnsi="Times New Roman"/>
          <w:sz w:val="24"/>
          <w:szCs w:val="24"/>
        </w:rPr>
        <w:t>metrologie legala, în calitate de coordonator al activităţii de metrologie are urmatoarele</w:t>
      </w:r>
      <w:r w:rsidR="00D03611" w:rsidRPr="00CA2619">
        <w:rPr>
          <w:rFonts w:ascii="Times New Roman" w:hAnsi="Times New Roman"/>
          <w:sz w:val="24"/>
          <w:szCs w:val="24"/>
        </w:rPr>
        <w:t xml:space="preserve"> </w:t>
      </w:r>
      <w:r w:rsidR="00E56F0D" w:rsidRPr="00CA2619">
        <w:rPr>
          <w:rFonts w:ascii="Times New Roman" w:hAnsi="Times New Roman"/>
          <w:sz w:val="24"/>
          <w:szCs w:val="24"/>
        </w:rPr>
        <w:t>atribuţiuni:</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Avizeaza şi verifica din punct de vedere metrologic achizitionarea oricărui aparat</w:t>
      </w:r>
      <w:r w:rsidR="00D03611" w:rsidRPr="00CA2619">
        <w:rPr>
          <w:rFonts w:ascii="Times New Roman" w:hAnsi="Times New Roman"/>
          <w:sz w:val="24"/>
          <w:szCs w:val="24"/>
        </w:rPr>
        <w:t xml:space="preserve"> </w:t>
      </w:r>
      <w:r w:rsidRPr="00CA2619">
        <w:rPr>
          <w:rFonts w:ascii="Times New Roman" w:hAnsi="Times New Roman"/>
          <w:sz w:val="24"/>
          <w:szCs w:val="24"/>
        </w:rPr>
        <w:t>de masura şi control, de masurare a capacitatii, a masei, a presiunii, astfel ca acestea sa</w:t>
      </w:r>
      <w:r w:rsidR="00D03611" w:rsidRPr="00CA2619">
        <w:rPr>
          <w:rFonts w:ascii="Times New Roman" w:hAnsi="Times New Roman"/>
          <w:sz w:val="24"/>
          <w:szCs w:val="24"/>
        </w:rPr>
        <w:t xml:space="preserve"> </w:t>
      </w:r>
      <w:r w:rsidRPr="00CA2619">
        <w:rPr>
          <w:rFonts w:ascii="Times New Roman" w:hAnsi="Times New Roman"/>
          <w:sz w:val="24"/>
          <w:szCs w:val="24"/>
        </w:rPr>
        <w:t>fie omologate şi sa raspunda legislaţiei Romane în vigoare, şi a necesitatilor reale ale</w:t>
      </w:r>
      <w:r w:rsidR="00D03611" w:rsidRPr="00CA2619">
        <w:rPr>
          <w:rFonts w:ascii="Times New Roman" w:hAnsi="Times New Roman"/>
          <w:sz w:val="24"/>
          <w:szCs w:val="24"/>
        </w:rPr>
        <w:t xml:space="preserve"> </w:t>
      </w:r>
      <w:r w:rsidR="00D915F6" w:rsidRPr="00CA2619">
        <w:rPr>
          <w:rFonts w:ascii="Times New Roman" w:hAnsi="Times New Roman"/>
          <w:sz w:val="24"/>
          <w:szCs w:val="24"/>
        </w:rPr>
        <w:t>u</w:t>
      </w:r>
      <w:r w:rsidRPr="00CA2619">
        <w:rPr>
          <w:rFonts w:ascii="Times New Roman" w:hAnsi="Times New Roman"/>
          <w:sz w:val="24"/>
          <w:szCs w:val="24"/>
        </w:rPr>
        <w:t>nitat</w:t>
      </w:r>
      <w:r w:rsidR="00D915F6" w:rsidRPr="00CA2619">
        <w:rPr>
          <w:rFonts w:ascii="Times New Roman" w:hAnsi="Times New Roman"/>
          <w:sz w:val="24"/>
          <w:szCs w:val="24"/>
        </w:rPr>
        <w:t>ii</w:t>
      </w:r>
      <w:r w:rsidRPr="00CA2619">
        <w:rPr>
          <w:rFonts w:ascii="Times New Roman" w:hAnsi="Times New Roman"/>
          <w:sz w:val="24"/>
          <w:szCs w:val="24"/>
        </w:rPr>
        <w:t xml:space="preserve"> sanitar</w:t>
      </w:r>
      <w:r w:rsidR="00D915F6" w:rsidRPr="00CA2619">
        <w:rPr>
          <w:rFonts w:ascii="Times New Roman" w:hAnsi="Times New Roman"/>
          <w:sz w:val="24"/>
          <w:szCs w:val="24"/>
        </w:rPr>
        <w:t>e</w:t>
      </w:r>
      <w:r w:rsidRPr="00CA2619">
        <w:rPr>
          <w:rFonts w:ascii="Times New Roman" w:hAnsi="Times New Roman"/>
          <w:sz w:val="24"/>
          <w:szCs w:val="24"/>
        </w:rPr>
        <w:t>.</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Sa tina o evidenta stricta a aparaturii metrologice din cadrul </w:t>
      </w:r>
      <w:r w:rsidR="00D03611" w:rsidRPr="00CA2619">
        <w:rPr>
          <w:rFonts w:ascii="Times New Roman" w:hAnsi="Times New Roman"/>
          <w:sz w:val="24"/>
          <w:szCs w:val="24"/>
        </w:rPr>
        <w:t>u</w:t>
      </w:r>
      <w:r w:rsidRPr="00CA2619">
        <w:rPr>
          <w:rFonts w:ascii="Times New Roman" w:hAnsi="Times New Roman"/>
          <w:sz w:val="24"/>
          <w:szCs w:val="24"/>
        </w:rPr>
        <w:t>nitat</w:t>
      </w:r>
      <w:r w:rsidR="00D03611" w:rsidRPr="00CA2619">
        <w:rPr>
          <w:rFonts w:ascii="Times New Roman" w:hAnsi="Times New Roman"/>
          <w:sz w:val="24"/>
          <w:szCs w:val="24"/>
        </w:rPr>
        <w:t>ii</w:t>
      </w:r>
      <w:r w:rsidRPr="00CA2619">
        <w:rPr>
          <w:rFonts w:ascii="Times New Roman" w:hAnsi="Times New Roman"/>
          <w:sz w:val="24"/>
          <w:szCs w:val="24"/>
        </w:rPr>
        <w:t xml:space="preserve"> sanitar</w:t>
      </w:r>
      <w:r w:rsidR="00D03611" w:rsidRPr="00CA2619">
        <w:rPr>
          <w:rFonts w:ascii="Times New Roman" w:hAnsi="Times New Roman"/>
          <w:sz w:val="24"/>
          <w:szCs w:val="24"/>
        </w:rPr>
        <w:t>e;</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anunte Biroul Roman de Metrologie Legala, ori de cate ori au avut loc</w:t>
      </w:r>
      <w:r w:rsidR="00827CB4" w:rsidRPr="00CA2619">
        <w:rPr>
          <w:rFonts w:ascii="Times New Roman" w:hAnsi="Times New Roman"/>
          <w:sz w:val="24"/>
          <w:szCs w:val="24"/>
        </w:rPr>
        <w:t xml:space="preserve"> </w:t>
      </w:r>
      <w:r w:rsidRPr="00CA2619">
        <w:rPr>
          <w:rFonts w:ascii="Times New Roman" w:hAnsi="Times New Roman"/>
          <w:sz w:val="24"/>
          <w:szCs w:val="24"/>
        </w:rPr>
        <w:t>incidente care sa afecteze corecta funcţionare a mijloacelor de masurare;</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solicite verificarea initiala şi verificarea ulterioara a aparaturii metrologice;</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tina evidenta termenelor de valabilitate ale avizelor pentru aparatura</w:t>
      </w:r>
      <w:r w:rsidR="00827CB4" w:rsidRPr="00CA2619">
        <w:rPr>
          <w:rFonts w:ascii="Times New Roman" w:hAnsi="Times New Roman"/>
          <w:sz w:val="24"/>
          <w:szCs w:val="24"/>
        </w:rPr>
        <w:t xml:space="preserve"> </w:t>
      </w:r>
      <w:r w:rsidRPr="00CA2619">
        <w:rPr>
          <w:rFonts w:ascii="Times New Roman" w:hAnsi="Times New Roman"/>
          <w:sz w:val="24"/>
          <w:szCs w:val="24"/>
        </w:rPr>
        <w:t>metrologica data de reprezentantii Biroului Roman de Metrologie Legala şi când e necesar</w:t>
      </w:r>
      <w:r w:rsidR="00827CB4" w:rsidRPr="00CA2619">
        <w:rPr>
          <w:rFonts w:ascii="Times New Roman" w:hAnsi="Times New Roman"/>
          <w:sz w:val="24"/>
          <w:szCs w:val="24"/>
        </w:rPr>
        <w:t xml:space="preserve"> </w:t>
      </w:r>
      <w:r w:rsidRPr="00CA2619">
        <w:rPr>
          <w:rFonts w:ascii="Times New Roman" w:hAnsi="Times New Roman"/>
          <w:sz w:val="24"/>
          <w:szCs w:val="24"/>
        </w:rPr>
        <w:t>sa solicite verificare periodica</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Sa colaboreze cu agentii constatatori ai Biroului Roman de Metrologie Legala şi</w:t>
      </w:r>
      <w:r w:rsidR="00827CB4" w:rsidRPr="00CA2619">
        <w:rPr>
          <w:rFonts w:ascii="Times New Roman" w:hAnsi="Times New Roman"/>
          <w:sz w:val="24"/>
          <w:szCs w:val="24"/>
        </w:rPr>
        <w:t xml:space="preserve"> </w:t>
      </w:r>
      <w:r w:rsidRPr="00CA2619">
        <w:rPr>
          <w:rFonts w:ascii="Times New Roman" w:hAnsi="Times New Roman"/>
          <w:sz w:val="24"/>
          <w:szCs w:val="24"/>
        </w:rPr>
        <w:t>sa propuna masuri pentru remedierea deficientelor constatate de acestia .</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colaboreze cu sefii de compartimente din cadrul spitalului în vederea bunei</w:t>
      </w:r>
      <w:r w:rsidR="00827CB4" w:rsidRPr="00CA2619">
        <w:rPr>
          <w:rFonts w:ascii="Times New Roman" w:hAnsi="Times New Roman"/>
          <w:sz w:val="24"/>
          <w:szCs w:val="24"/>
        </w:rPr>
        <w:t xml:space="preserve"> </w:t>
      </w:r>
      <w:r w:rsidRPr="00CA2619">
        <w:rPr>
          <w:rFonts w:ascii="Times New Roman" w:hAnsi="Times New Roman"/>
          <w:sz w:val="24"/>
          <w:szCs w:val="24"/>
        </w:rPr>
        <w:t>funcţionarii a aparaturii metrologice şi în scopul respectarii normelor de metrologie legala în</w:t>
      </w:r>
      <w:r w:rsidR="00827CB4" w:rsidRPr="00CA2619">
        <w:rPr>
          <w:rFonts w:ascii="Times New Roman" w:hAnsi="Times New Roman"/>
          <w:sz w:val="24"/>
          <w:szCs w:val="24"/>
        </w:rPr>
        <w:t xml:space="preserve"> </w:t>
      </w:r>
      <w:r w:rsidRPr="00CA2619">
        <w:rPr>
          <w:rFonts w:ascii="Times New Roman" w:hAnsi="Times New Roman"/>
          <w:sz w:val="24"/>
          <w:szCs w:val="24"/>
        </w:rPr>
        <w:t>vigoare .</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organizeze şi sa conduca activităţile de intocmire, pastrare, actualizare şi</w:t>
      </w:r>
      <w:r w:rsidR="00142E33" w:rsidRPr="00CA2619">
        <w:rPr>
          <w:rFonts w:ascii="Times New Roman" w:hAnsi="Times New Roman"/>
          <w:sz w:val="24"/>
          <w:szCs w:val="24"/>
        </w:rPr>
        <w:t xml:space="preserve"> </w:t>
      </w:r>
      <w:r w:rsidRPr="00CA2619">
        <w:rPr>
          <w:rFonts w:ascii="Times New Roman" w:hAnsi="Times New Roman"/>
          <w:sz w:val="24"/>
          <w:szCs w:val="24"/>
        </w:rPr>
        <w:t>apli</w:t>
      </w:r>
      <w:r w:rsidR="00577A56" w:rsidRPr="00CA2619">
        <w:rPr>
          <w:rFonts w:ascii="Times New Roman" w:hAnsi="Times New Roman"/>
          <w:sz w:val="24"/>
          <w:szCs w:val="24"/>
        </w:rPr>
        <w:t>care a documentelor operative (</w:t>
      </w:r>
      <w:r w:rsidRPr="00CA2619">
        <w:rPr>
          <w:rFonts w:ascii="Times New Roman" w:hAnsi="Times New Roman"/>
          <w:sz w:val="24"/>
          <w:szCs w:val="24"/>
        </w:rPr>
        <w:t>planul de protecţie civila, planul de evacuare, planul de</w:t>
      </w:r>
      <w:r w:rsidR="00142E33" w:rsidRPr="00CA2619">
        <w:rPr>
          <w:rFonts w:ascii="Times New Roman" w:hAnsi="Times New Roman"/>
          <w:sz w:val="24"/>
          <w:szCs w:val="24"/>
        </w:rPr>
        <w:t xml:space="preserve"> </w:t>
      </w:r>
      <w:r w:rsidRPr="00CA2619">
        <w:rPr>
          <w:rFonts w:ascii="Times New Roman" w:hAnsi="Times New Roman"/>
          <w:sz w:val="24"/>
          <w:szCs w:val="24"/>
        </w:rPr>
        <w:t>alarmare şi interventie la dezastre, planuri de protecţie).</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asigure masurile organizatorice, materialele şi documentele necesare privind</w:t>
      </w:r>
      <w:r w:rsidR="00142E33" w:rsidRPr="00CA2619">
        <w:rPr>
          <w:rFonts w:ascii="Times New Roman" w:hAnsi="Times New Roman"/>
          <w:sz w:val="24"/>
          <w:szCs w:val="24"/>
        </w:rPr>
        <w:t xml:space="preserve"> </w:t>
      </w:r>
      <w:r w:rsidRPr="00CA2619">
        <w:rPr>
          <w:rFonts w:ascii="Times New Roman" w:hAnsi="Times New Roman"/>
          <w:sz w:val="24"/>
          <w:szCs w:val="24"/>
        </w:rPr>
        <w:t>instiintarea şi aducerea personalului de conducere la unitate, în mod oportun, în caz de</w:t>
      </w:r>
      <w:r w:rsidR="00142E33" w:rsidRPr="00CA2619">
        <w:rPr>
          <w:rFonts w:ascii="Times New Roman" w:hAnsi="Times New Roman"/>
          <w:sz w:val="24"/>
          <w:szCs w:val="24"/>
        </w:rPr>
        <w:t xml:space="preserve"> </w:t>
      </w:r>
      <w:r w:rsidRPr="00CA2619">
        <w:rPr>
          <w:rFonts w:ascii="Times New Roman" w:hAnsi="Times New Roman"/>
          <w:sz w:val="24"/>
          <w:szCs w:val="24"/>
        </w:rPr>
        <w:t>dezastre sau la ordin.</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organizeze şi sa asigure conducerea formatiunilor de protecţie civila pentru</w:t>
      </w:r>
      <w:r w:rsidR="00142E33" w:rsidRPr="00CA2619">
        <w:rPr>
          <w:rFonts w:ascii="Times New Roman" w:hAnsi="Times New Roman"/>
          <w:sz w:val="24"/>
          <w:szCs w:val="24"/>
        </w:rPr>
        <w:t xml:space="preserve"> </w:t>
      </w:r>
      <w:r w:rsidRPr="00CA2619">
        <w:rPr>
          <w:rFonts w:ascii="Times New Roman" w:hAnsi="Times New Roman"/>
          <w:sz w:val="24"/>
          <w:szCs w:val="24"/>
        </w:rPr>
        <w:t>limitarea şi lichidarea urmarilor atacurilor din aer sau a dezastrelor.</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elaboreze şi sa aduca la îndeplinire, potrivit ordinelor şi dispozitiilor în vigoare,</w:t>
      </w:r>
      <w:r w:rsidR="00142E33" w:rsidRPr="00CA2619">
        <w:rPr>
          <w:rFonts w:ascii="Times New Roman" w:hAnsi="Times New Roman"/>
          <w:sz w:val="24"/>
          <w:szCs w:val="24"/>
        </w:rPr>
        <w:t xml:space="preserve"> </w:t>
      </w:r>
      <w:r w:rsidRPr="00CA2619">
        <w:rPr>
          <w:rFonts w:ascii="Times New Roman" w:hAnsi="Times New Roman"/>
          <w:sz w:val="24"/>
          <w:szCs w:val="24"/>
        </w:rPr>
        <w:t>planurile anuale şi de perspectiva, privind activităţile de protecţie civila, pregatirea de</w:t>
      </w:r>
      <w:r w:rsidR="00142E33" w:rsidRPr="00CA2619">
        <w:rPr>
          <w:rFonts w:ascii="Times New Roman" w:hAnsi="Times New Roman"/>
          <w:sz w:val="24"/>
          <w:szCs w:val="24"/>
        </w:rPr>
        <w:t xml:space="preserve"> </w:t>
      </w:r>
      <w:r w:rsidRPr="00CA2619">
        <w:rPr>
          <w:rFonts w:ascii="Times New Roman" w:hAnsi="Times New Roman"/>
          <w:sz w:val="24"/>
          <w:szCs w:val="24"/>
        </w:rPr>
        <w:t>protecţie civila, dezvoltarea şi modernizarea bazei materiale şi de instruire; le prezinta spre</w:t>
      </w:r>
      <w:r w:rsidR="00142E33" w:rsidRPr="00CA2619">
        <w:rPr>
          <w:rFonts w:ascii="Times New Roman" w:hAnsi="Times New Roman"/>
          <w:sz w:val="24"/>
          <w:szCs w:val="24"/>
        </w:rPr>
        <w:t xml:space="preserve"> </w:t>
      </w:r>
      <w:r w:rsidRPr="00CA2619">
        <w:rPr>
          <w:rFonts w:ascii="Times New Roman" w:hAnsi="Times New Roman"/>
          <w:sz w:val="24"/>
          <w:szCs w:val="24"/>
        </w:rPr>
        <w:t>aprobare conducatorului unităţii.</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organizeze şi sa conduca pregatirea de protecţie civila a comisiilor de protecţie</w:t>
      </w:r>
      <w:r w:rsidR="00142E33" w:rsidRPr="00CA2619">
        <w:rPr>
          <w:rFonts w:ascii="Times New Roman" w:hAnsi="Times New Roman"/>
          <w:sz w:val="24"/>
          <w:szCs w:val="24"/>
        </w:rPr>
        <w:t xml:space="preserve">  </w:t>
      </w:r>
      <w:r w:rsidRPr="00CA2619">
        <w:rPr>
          <w:rFonts w:ascii="Times New Roman" w:hAnsi="Times New Roman"/>
          <w:sz w:val="24"/>
          <w:szCs w:val="24"/>
        </w:rPr>
        <w:t>civila, comandantilor de subunitati, formatiunilor şi personalului muncitor potrivit cerintelor,</w:t>
      </w:r>
      <w:r w:rsidR="00142E33" w:rsidRPr="00CA2619">
        <w:rPr>
          <w:rFonts w:ascii="Times New Roman" w:hAnsi="Times New Roman"/>
          <w:sz w:val="24"/>
          <w:szCs w:val="24"/>
        </w:rPr>
        <w:t xml:space="preserve"> </w:t>
      </w:r>
      <w:r w:rsidRPr="00CA2619">
        <w:rPr>
          <w:rFonts w:ascii="Times New Roman" w:hAnsi="Times New Roman"/>
          <w:sz w:val="24"/>
          <w:szCs w:val="24"/>
        </w:rPr>
        <w:t>dispozitiilor în vigoare şi planificarii proprii; sa tina evidenta pregatirii lunare şi sa raporteze</w:t>
      </w:r>
      <w:r w:rsidR="00142E33" w:rsidRPr="00CA2619">
        <w:rPr>
          <w:rFonts w:ascii="Times New Roman" w:hAnsi="Times New Roman"/>
          <w:sz w:val="24"/>
          <w:szCs w:val="24"/>
        </w:rPr>
        <w:t xml:space="preserve"> </w:t>
      </w:r>
      <w:r w:rsidRPr="00CA2619">
        <w:rPr>
          <w:rFonts w:ascii="Times New Roman" w:hAnsi="Times New Roman"/>
          <w:sz w:val="24"/>
          <w:szCs w:val="24"/>
        </w:rPr>
        <w:t>datele despre aceasta şi alte activităţi la Inspectoratul de protecţie civila de sector.</w:t>
      </w:r>
    </w:p>
    <w:p w:rsidR="00E56F0D" w:rsidRPr="00CA2619" w:rsidRDefault="00EF005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E56F0D" w:rsidRPr="00CA2619">
        <w:rPr>
          <w:rFonts w:ascii="Times New Roman" w:hAnsi="Times New Roman"/>
          <w:sz w:val="24"/>
          <w:szCs w:val="24"/>
        </w:rPr>
        <w:t>- Sa planifice, sa indrume şi sa urmareasca activităţile desfasurate de membrii</w:t>
      </w:r>
      <w:r w:rsidRPr="00CA2619">
        <w:rPr>
          <w:rFonts w:ascii="Times New Roman" w:hAnsi="Times New Roman"/>
          <w:sz w:val="24"/>
          <w:szCs w:val="24"/>
        </w:rPr>
        <w:t xml:space="preserve"> </w:t>
      </w:r>
      <w:r w:rsidR="00E56F0D" w:rsidRPr="00CA2619">
        <w:rPr>
          <w:rFonts w:ascii="Times New Roman" w:hAnsi="Times New Roman"/>
          <w:sz w:val="24"/>
          <w:szCs w:val="24"/>
        </w:rPr>
        <w:t>comisiilor de protecţie civila pentru realizarea masurilor de protecţie a personalului muncitor</w:t>
      </w:r>
      <w:r w:rsidRPr="00CA2619">
        <w:rPr>
          <w:rFonts w:ascii="Times New Roman" w:hAnsi="Times New Roman"/>
          <w:sz w:val="24"/>
          <w:szCs w:val="24"/>
        </w:rPr>
        <w:t xml:space="preserve"> </w:t>
      </w:r>
      <w:r w:rsidR="00E56F0D" w:rsidRPr="00CA2619">
        <w:rPr>
          <w:rFonts w:ascii="Times New Roman" w:hAnsi="Times New Roman"/>
          <w:sz w:val="24"/>
          <w:szCs w:val="24"/>
        </w:rPr>
        <w:t>şi bunurilor materiale pentru actualizarea documentelor operative şi pentru instruirea</w:t>
      </w:r>
      <w:r w:rsidRPr="00CA2619">
        <w:rPr>
          <w:rFonts w:ascii="Times New Roman" w:hAnsi="Times New Roman"/>
          <w:sz w:val="24"/>
          <w:szCs w:val="24"/>
        </w:rPr>
        <w:t xml:space="preserve"> </w:t>
      </w:r>
      <w:r w:rsidR="00E56F0D" w:rsidRPr="00CA2619">
        <w:rPr>
          <w:rFonts w:ascii="Times New Roman" w:hAnsi="Times New Roman"/>
          <w:sz w:val="24"/>
          <w:szCs w:val="24"/>
        </w:rPr>
        <w:t>formatiilor pe linia specialitatii.</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împreună cu membrii comisiilor de protecţie civila sa intocmeasca planul de</w:t>
      </w:r>
      <w:r w:rsidR="00EF0058" w:rsidRPr="00CA2619">
        <w:rPr>
          <w:rFonts w:ascii="Times New Roman" w:hAnsi="Times New Roman"/>
          <w:sz w:val="24"/>
          <w:szCs w:val="24"/>
        </w:rPr>
        <w:t xml:space="preserve"> </w:t>
      </w:r>
      <w:r w:rsidRPr="00CA2619">
        <w:rPr>
          <w:rFonts w:ascii="Times New Roman" w:hAnsi="Times New Roman"/>
          <w:sz w:val="24"/>
          <w:szCs w:val="24"/>
        </w:rPr>
        <w:t>protecţie civila şi planul de evacuare, pe baza indicatiilor primite de la esaloanele</w:t>
      </w:r>
      <w:r w:rsidR="00EF0058" w:rsidRPr="00CA2619">
        <w:rPr>
          <w:rFonts w:ascii="Times New Roman" w:hAnsi="Times New Roman"/>
          <w:sz w:val="24"/>
          <w:szCs w:val="24"/>
        </w:rPr>
        <w:t xml:space="preserve"> </w:t>
      </w:r>
      <w:r w:rsidRPr="00CA2619">
        <w:rPr>
          <w:rFonts w:ascii="Times New Roman" w:hAnsi="Times New Roman"/>
          <w:sz w:val="24"/>
          <w:szCs w:val="24"/>
        </w:rPr>
        <w:t>superioare.</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pregateasca şi sa prezinte conducerii unităţii dari de seama cu privire la</w:t>
      </w:r>
      <w:r w:rsidR="00EF0058" w:rsidRPr="00CA2619">
        <w:rPr>
          <w:rFonts w:ascii="Times New Roman" w:hAnsi="Times New Roman"/>
          <w:sz w:val="24"/>
          <w:szCs w:val="24"/>
        </w:rPr>
        <w:t xml:space="preserve"> </w:t>
      </w:r>
      <w:r w:rsidRPr="00CA2619">
        <w:rPr>
          <w:rFonts w:ascii="Times New Roman" w:hAnsi="Times New Roman"/>
          <w:sz w:val="24"/>
          <w:szCs w:val="24"/>
        </w:rPr>
        <w:t>realizarea masurilor de protecţie civila, a sarcinilor de pregatire şi alte probleme specifice.</w:t>
      </w:r>
    </w:p>
    <w:p w:rsidR="00E56F0D" w:rsidRPr="00CA2619" w:rsidRDefault="00EF005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E56F0D" w:rsidRPr="00CA2619">
        <w:rPr>
          <w:rFonts w:ascii="Times New Roman" w:hAnsi="Times New Roman"/>
          <w:sz w:val="24"/>
          <w:szCs w:val="24"/>
        </w:rPr>
        <w:t>- Sa execute controlul pregatirii formatiunilor de protecţie civila şi verificarea</w:t>
      </w:r>
      <w:r w:rsidR="00F63450" w:rsidRPr="00CA2619">
        <w:rPr>
          <w:rFonts w:ascii="Times New Roman" w:hAnsi="Times New Roman"/>
          <w:sz w:val="24"/>
          <w:szCs w:val="24"/>
        </w:rPr>
        <w:t xml:space="preserve"> </w:t>
      </w:r>
      <w:r w:rsidR="00E56F0D" w:rsidRPr="00CA2619">
        <w:rPr>
          <w:rFonts w:ascii="Times New Roman" w:hAnsi="Times New Roman"/>
          <w:sz w:val="24"/>
          <w:szCs w:val="24"/>
        </w:rPr>
        <w:t>subunitatilor de serviciu.</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participe obligatoriu la toate convorbirile de specialitate, perfectionare,</w:t>
      </w:r>
      <w:r w:rsidR="00F63450" w:rsidRPr="00CA2619">
        <w:rPr>
          <w:rFonts w:ascii="Times New Roman" w:hAnsi="Times New Roman"/>
          <w:sz w:val="24"/>
          <w:szCs w:val="24"/>
        </w:rPr>
        <w:t xml:space="preserve"> </w:t>
      </w:r>
      <w:r w:rsidRPr="00CA2619">
        <w:rPr>
          <w:rFonts w:ascii="Times New Roman" w:hAnsi="Times New Roman"/>
          <w:sz w:val="24"/>
          <w:szCs w:val="24"/>
        </w:rPr>
        <w:t>bilanturile, analizele şi alte activităţi organizate de Inspectoratul de protecţie Civila,</w:t>
      </w:r>
      <w:r w:rsidR="00F63450" w:rsidRPr="00CA2619">
        <w:rPr>
          <w:rFonts w:ascii="Times New Roman" w:hAnsi="Times New Roman"/>
          <w:sz w:val="24"/>
          <w:szCs w:val="24"/>
        </w:rPr>
        <w:t xml:space="preserve"> </w:t>
      </w:r>
      <w:r w:rsidRPr="00CA2619">
        <w:rPr>
          <w:rFonts w:ascii="Times New Roman" w:hAnsi="Times New Roman"/>
          <w:sz w:val="24"/>
          <w:szCs w:val="24"/>
        </w:rPr>
        <w:t>municipal sau de sector.</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asigure intocmirea documentatiilor tehnice de amenajare a spatiilor de</w:t>
      </w:r>
      <w:r w:rsidR="00F63450" w:rsidRPr="00CA2619">
        <w:rPr>
          <w:rFonts w:ascii="Times New Roman" w:hAnsi="Times New Roman"/>
          <w:sz w:val="24"/>
          <w:szCs w:val="24"/>
        </w:rPr>
        <w:t xml:space="preserve"> </w:t>
      </w:r>
      <w:r w:rsidRPr="00CA2619">
        <w:rPr>
          <w:rFonts w:ascii="Times New Roman" w:hAnsi="Times New Roman"/>
          <w:sz w:val="24"/>
          <w:szCs w:val="24"/>
        </w:rPr>
        <w:t>adapostire.</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asigure şi sa vegheze permanent respectarea regulilor de pastrare, manuire şi</w:t>
      </w:r>
      <w:r w:rsidR="00F63450" w:rsidRPr="00CA2619">
        <w:rPr>
          <w:rFonts w:ascii="Times New Roman" w:hAnsi="Times New Roman"/>
          <w:sz w:val="24"/>
          <w:szCs w:val="24"/>
        </w:rPr>
        <w:t xml:space="preserve"> </w:t>
      </w:r>
      <w:r w:rsidRPr="00CA2619">
        <w:rPr>
          <w:rFonts w:ascii="Times New Roman" w:hAnsi="Times New Roman"/>
          <w:sz w:val="24"/>
          <w:szCs w:val="24"/>
        </w:rPr>
        <w:t>evidenta a documentelor secrete, hartilor şi literaturii militare şi de protecţie civila.</w:t>
      </w:r>
    </w:p>
    <w:p w:rsidR="00E56F0D" w:rsidRPr="00CA2619" w:rsidRDefault="00E56F0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execute anual bilantul activităţilor de protecţie civila al unităţii.</w:t>
      </w:r>
    </w:p>
    <w:p w:rsidR="006D443C" w:rsidRPr="00CA2619" w:rsidRDefault="00F6345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E56F0D" w:rsidRPr="00CA2619">
        <w:rPr>
          <w:rFonts w:ascii="Times New Roman" w:hAnsi="Times New Roman"/>
          <w:sz w:val="24"/>
          <w:szCs w:val="24"/>
        </w:rPr>
        <w:t>- Urmareste şi raspunde de aplicarea tuturor normelor de protecţie a muncii, norme</w:t>
      </w:r>
      <w:r w:rsidRPr="00CA2619">
        <w:rPr>
          <w:rFonts w:ascii="Times New Roman" w:hAnsi="Times New Roman"/>
          <w:sz w:val="24"/>
          <w:szCs w:val="24"/>
        </w:rPr>
        <w:t xml:space="preserve"> </w:t>
      </w:r>
      <w:r w:rsidR="00E56F0D" w:rsidRPr="00CA2619">
        <w:rPr>
          <w:rFonts w:ascii="Times New Roman" w:hAnsi="Times New Roman"/>
          <w:sz w:val="24"/>
          <w:szCs w:val="24"/>
        </w:rPr>
        <w:t>P.S.I. specifice locului de munca.</w:t>
      </w:r>
    </w:p>
    <w:p w:rsidR="005247F0" w:rsidRPr="00CA2619" w:rsidRDefault="005247F0" w:rsidP="00654ECE">
      <w:pPr>
        <w:autoSpaceDE w:val="0"/>
        <w:autoSpaceDN w:val="0"/>
        <w:adjustRightInd w:val="0"/>
        <w:spacing w:after="0" w:line="360" w:lineRule="auto"/>
        <w:jc w:val="both"/>
        <w:rPr>
          <w:rFonts w:ascii="Times New Roman" w:hAnsi="Times New Roman"/>
          <w:sz w:val="24"/>
          <w:szCs w:val="24"/>
        </w:rPr>
      </w:pPr>
    </w:p>
    <w:p w:rsidR="00D10C77" w:rsidRPr="00CA2619" w:rsidRDefault="00D10C77" w:rsidP="00654ECE">
      <w:pPr>
        <w:tabs>
          <w:tab w:val="left" w:pos="540"/>
        </w:tabs>
        <w:spacing w:after="0" w:line="360" w:lineRule="auto"/>
        <w:jc w:val="both"/>
        <w:rPr>
          <w:rFonts w:ascii="Times New Roman" w:hAnsi="Times New Roman"/>
          <w:b/>
          <w:noProof/>
          <w:sz w:val="24"/>
          <w:szCs w:val="24"/>
        </w:rPr>
      </w:pPr>
      <w:r w:rsidRPr="00CA2619">
        <w:rPr>
          <w:rFonts w:ascii="Times New Roman" w:hAnsi="Times New Roman"/>
          <w:noProof/>
          <w:sz w:val="24"/>
          <w:szCs w:val="24"/>
        </w:rPr>
        <w:tab/>
      </w:r>
      <w:r w:rsidRPr="00CA2619">
        <w:rPr>
          <w:rFonts w:ascii="Times New Roman" w:hAnsi="Times New Roman"/>
          <w:noProof/>
          <w:sz w:val="24"/>
          <w:szCs w:val="24"/>
        </w:rPr>
        <w:tab/>
      </w:r>
      <w:r w:rsidR="00BF2187" w:rsidRPr="00CA2619">
        <w:rPr>
          <w:rFonts w:ascii="Times New Roman" w:hAnsi="Times New Roman"/>
          <w:b/>
          <w:noProof/>
          <w:sz w:val="24"/>
          <w:szCs w:val="24"/>
        </w:rPr>
        <w:t>14.7</w:t>
      </w:r>
      <w:r w:rsidRPr="00CA2619">
        <w:rPr>
          <w:rFonts w:ascii="Times New Roman" w:hAnsi="Times New Roman"/>
          <w:b/>
          <w:noProof/>
          <w:sz w:val="24"/>
          <w:szCs w:val="24"/>
        </w:rPr>
        <w:t>.3.3.Muncitor calificat in meseria de electrician</w:t>
      </w:r>
    </w:p>
    <w:p w:rsidR="00C77A4B" w:rsidRPr="00CA2619" w:rsidRDefault="00C77A4B" w:rsidP="00654ECE">
      <w:pPr>
        <w:numPr>
          <w:ilvl w:val="0"/>
          <w:numId w:val="92"/>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Asigura şi raspunde de obtinerea autorizatiilor necesare exercitarii meseriei de</w:t>
      </w:r>
      <w:r w:rsidR="00FD1EEF" w:rsidRPr="00CA2619">
        <w:rPr>
          <w:rFonts w:ascii="Times New Roman" w:hAnsi="Times New Roman"/>
          <w:sz w:val="24"/>
          <w:szCs w:val="24"/>
        </w:rPr>
        <w:t xml:space="preserve"> </w:t>
      </w:r>
      <w:r w:rsidRPr="00CA2619">
        <w:rPr>
          <w:rFonts w:ascii="Times New Roman" w:hAnsi="Times New Roman"/>
          <w:sz w:val="24"/>
          <w:szCs w:val="24"/>
        </w:rPr>
        <w:t>electrician, de vizarea periodica a acestora pe domeniile de activitate</w:t>
      </w:r>
      <w:r w:rsidR="00DD3102" w:rsidRPr="00CA2619">
        <w:rPr>
          <w:rFonts w:ascii="Times New Roman" w:hAnsi="Times New Roman"/>
          <w:sz w:val="24"/>
          <w:szCs w:val="24"/>
        </w:rPr>
        <w:t xml:space="preserve"> </w:t>
      </w:r>
      <w:r w:rsidRPr="00CA2619">
        <w:rPr>
          <w:rFonts w:ascii="Times New Roman" w:hAnsi="Times New Roman"/>
          <w:sz w:val="24"/>
          <w:szCs w:val="24"/>
        </w:rPr>
        <w:t>precizate de lege;</w:t>
      </w:r>
    </w:p>
    <w:p w:rsidR="00C77A4B" w:rsidRPr="00CA2619" w:rsidRDefault="00C77A4B" w:rsidP="00654ECE">
      <w:pPr>
        <w:numPr>
          <w:ilvl w:val="0"/>
          <w:numId w:val="92"/>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Asigura şi raspunde de buna funcţionare a instalatiilor </w:t>
      </w:r>
      <w:r w:rsidR="00FD1EEF" w:rsidRPr="00CA2619">
        <w:rPr>
          <w:rFonts w:ascii="Times New Roman" w:hAnsi="Times New Roman"/>
          <w:sz w:val="24"/>
          <w:szCs w:val="24"/>
        </w:rPr>
        <w:t xml:space="preserve"> </w:t>
      </w:r>
      <w:r w:rsidRPr="00CA2619">
        <w:rPr>
          <w:rFonts w:ascii="Times New Roman" w:hAnsi="Times New Roman"/>
          <w:sz w:val="24"/>
          <w:szCs w:val="24"/>
        </w:rPr>
        <w:t>, acolo unde</w:t>
      </w:r>
      <w:r w:rsidR="00FD1EEF" w:rsidRPr="00CA2619">
        <w:rPr>
          <w:rFonts w:ascii="Times New Roman" w:hAnsi="Times New Roman"/>
          <w:sz w:val="24"/>
          <w:szCs w:val="24"/>
        </w:rPr>
        <w:t xml:space="preserve"> </w:t>
      </w:r>
      <w:r w:rsidRPr="00CA2619">
        <w:rPr>
          <w:rFonts w:ascii="Times New Roman" w:hAnsi="Times New Roman"/>
          <w:sz w:val="24"/>
          <w:szCs w:val="24"/>
        </w:rPr>
        <w:t>este cazul, de verificarea periodica a acestora şi de refacerea continuitatilor acolo unde</w:t>
      </w:r>
      <w:r w:rsidR="00FD1EEF" w:rsidRPr="00CA2619">
        <w:rPr>
          <w:rFonts w:ascii="Times New Roman" w:hAnsi="Times New Roman"/>
          <w:sz w:val="24"/>
          <w:szCs w:val="24"/>
        </w:rPr>
        <w:t xml:space="preserve"> </w:t>
      </w:r>
      <w:r w:rsidRPr="00CA2619">
        <w:rPr>
          <w:rFonts w:ascii="Times New Roman" w:hAnsi="Times New Roman"/>
          <w:sz w:val="24"/>
          <w:szCs w:val="24"/>
        </w:rPr>
        <w:t>acesta au fost întrerupte din diverse motive;</w:t>
      </w:r>
    </w:p>
    <w:p w:rsidR="00C77A4B" w:rsidRPr="00CA2619" w:rsidRDefault="00C77A4B" w:rsidP="00654ECE">
      <w:pPr>
        <w:numPr>
          <w:ilvl w:val="0"/>
          <w:numId w:val="92"/>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Asigura şi raspunde de eliminarea din circuitele electrice în exploatare a tuturor</w:t>
      </w:r>
      <w:r w:rsidR="0054667A" w:rsidRPr="00CA2619">
        <w:rPr>
          <w:rFonts w:ascii="Times New Roman" w:hAnsi="Times New Roman"/>
          <w:sz w:val="24"/>
          <w:szCs w:val="24"/>
        </w:rPr>
        <w:t xml:space="preserve"> </w:t>
      </w:r>
      <w:r w:rsidRPr="00CA2619">
        <w:rPr>
          <w:rFonts w:ascii="Times New Roman" w:hAnsi="Times New Roman"/>
          <w:sz w:val="24"/>
          <w:szCs w:val="24"/>
        </w:rPr>
        <w:t>improvizatiilor şi interventiilor neavizate şi neautorizate; patroanelor necorespunzatoare sau</w:t>
      </w:r>
      <w:r w:rsidR="0054667A" w:rsidRPr="00CA2619">
        <w:rPr>
          <w:rFonts w:ascii="Times New Roman" w:hAnsi="Times New Roman"/>
          <w:sz w:val="24"/>
          <w:szCs w:val="24"/>
        </w:rPr>
        <w:t xml:space="preserve"> </w:t>
      </w:r>
      <w:r w:rsidRPr="00CA2619">
        <w:rPr>
          <w:rFonts w:ascii="Times New Roman" w:hAnsi="Times New Roman"/>
          <w:sz w:val="24"/>
          <w:szCs w:val="24"/>
        </w:rPr>
        <w:t>a altor tipuri de sigurante neomologate;</w:t>
      </w:r>
    </w:p>
    <w:p w:rsidR="00C77A4B" w:rsidRPr="00CA2619" w:rsidRDefault="00C77A4B" w:rsidP="00654ECE">
      <w:pPr>
        <w:numPr>
          <w:ilvl w:val="0"/>
          <w:numId w:val="92"/>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Asigura şi raspunde de integritatea şi co</w:t>
      </w:r>
      <w:r w:rsidR="00641088" w:rsidRPr="00CA2619">
        <w:rPr>
          <w:rFonts w:ascii="Times New Roman" w:hAnsi="Times New Roman"/>
          <w:sz w:val="24"/>
          <w:szCs w:val="24"/>
        </w:rPr>
        <w:t>m</w:t>
      </w:r>
      <w:r w:rsidRPr="00CA2619">
        <w:rPr>
          <w:rFonts w:ascii="Times New Roman" w:hAnsi="Times New Roman"/>
          <w:sz w:val="24"/>
          <w:szCs w:val="24"/>
        </w:rPr>
        <w:t>pletarea tuturor tablourilor electrice de</w:t>
      </w:r>
      <w:r w:rsidR="00655CAC" w:rsidRPr="00CA2619">
        <w:rPr>
          <w:rFonts w:ascii="Times New Roman" w:hAnsi="Times New Roman"/>
          <w:sz w:val="24"/>
          <w:szCs w:val="24"/>
        </w:rPr>
        <w:t xml:space="preserve"> </w:t>
      </w:r>
      <w:r w:rsidRPr="00CA2619">
        <w:rPr>
          <w:rFonts w:ascii="Times New Roman" w:hAnsi="Times New Roman"/>
          <w:sz w:val="24"/>
          <w:szCs w:val="24"/>
        </w:rPr>
        <w:t>distributie, de existenta în interiorul acestora a schemelor de alimentare precum şi de</w:t>
      </w:r>
      <w:r w:rsidR="00655CAC" w:rsidRPr="00CA2619">
        <w:rPr>
          <w:rFonts w:ascii="Times New Roman" w:hAnsi="Times New Roman"/>
          <w:sz w:val="24"/>
          <w:szCs w:val="24"/>
        </w:rPr>
        <w:t xml:space="preserve"> </w:t>
      </w:r>
      <w:r w:rsidRPr="00CA2619">
        <w:rPr>
          <w:rFonts w:ascii="Times New Roman" w:hAnsi="Times New Roman"/>
          <w:sz w:val="24"/>
          <w:szCs w:val="24"/>
        </w:rPr>
        <w:t>inscriptionarea tuturor circuitelor deservite;</w:t>
      </w:r>
    </w:p>
    <w:p w:rsidR="00C77A4B" w:rsidRPr="00CA2619" w:rsidRDefault="00C77A4B" w:rsidP="00654ECE">
      <w:pPr>
        <w:numPr>
          <w:ilvl w:val="0"/>
          <w:numId w:val="92"/>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Asigura şi raspunde de respectarea tuturor normelor P.S.I. şi PROTECTIA</w:t>
      </w:r>
      <w:r w:rsidR="00655CAC" w:rsidRPr="00CA2619">
        <w:rPr>
          <w:rFonts w:ascii="Times New Roman" w:hAnsi="Times New Roman"/>
          <w:sz w:val="24"/>
          <w:szCs w:val="24"/>
        </w:rPr>
        <w:t xml:space="preserve"> </w:t>
      </w:r>
      <w:r w:rsidRPr="00CA2619">
        <w:rPr>
          <w:rFonts w:ascii="Times New Roman" w:hAnsi="Times New Roman"/>
          <w:sz w:val="24"/>
          <w:szCs w:val="24"/>
        </w:rPr>
        <w:t>MUNCII. care reglementeaza interventia în instalatiile de forta, de utilizarea numai a</w:t>
      </w:r>
      <w:r w:rsidR="00655CAC" w:rsidRPr="00CA2619">
        <w:rPr>
          <w:rFonts w:ascii="Times New Roman" w:hAnsi="Times New Roman"/>
          <w:sz w:val="24"/>
          <w:szCs w:val="24"/>
        </w:rPr>
        <w:t xml:space="preserve"> </w:t>
      </w:r>
      <w:r w:rsidRPr="00CA2619">
        <w:rPr>
          <w:rFonts w:ascii="Times New Roman" w:hAnsi="Times New Roman"/>
          <w:sz w:val="24"/>
          <w:szCs w:val="24"/>
        </w:rPr>
        <w:t>echipamentelor şi sculelor omologate şi verificate corespunzator;</w:t>
      </w:r>
    </w:p>
    <w:p w:rsidR="00E2182D" w:rsidRPr="00CA2619" w:rsidRDefault="00C77A4B" w:rsidP="00654ECE">
      <w:pPr>
        <w:numPr>
          <w:ilvl w:val="0"/>
          <w:numId w:val="92"/>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Asigura şi raspunde de buna funcţionare a la</w:t>
      </w:r>
      <w:r w:rsidR="00641088" w:rsidRPr="00CA2619">
        <w:rPr>
          <w:rFonts w:ascii="Times New Roman" w:hAnsi="Times New Roman"/>
          <w:sz w:val="24"/>
          <w:szCs w:val="24"/>
        </w:rPr>
        <w:t>mpilor automate de iluminat ce i</w:t>
      </w:r>
      <w:r w:rsidRPr="00CA2619">
        <w:rPr>
          <w:rFonts w:ascii="Times New Roman" w:hAnsi="Times New Roman"/>
          <w:sz w:val="24"/>
          <w:szCs w:val="24"/>
        </w:rPr>
        <w:t>ntra</w:t>
      </w:r>
      <w:r w:rsidR="000F6998" w:rsidRPr="00CA2619">
        <w:rPr>
          <w:rFonts w:ascii="Times New Roman" w:hAnsi="Times New Roman"/>
          <w:sz w:val="24"/>
          <w:szCs w:val="24"/>
        </w:rPr>
        <w:t xml:space="preserve"> </w:t>
      </w:r>
      <w:r w:rsidR="008E6D2A" w:rsidRPr="00CA2619">
        <w:rPr>
          <w:rFonts w:ascii="Times New Roman" w:hAnsi="Times New Roman"/>
          <w:sz w:val="24"/>
          <w:szCs w:val="24"/>
        </w:rPr>
        <w:t xml:space="preserve"> </w:t>
      </w:r>
      <w:r w:rsidRPr="00CA2619">
        <w:rPr>
          <w:rFonts w:ascii="Times New Roman" w:hAnsi="Times New Roman"/>
          <w:sz w:val="24"/>
          <w:szCs w:val="24"/>
        </w:rPr>
        <w:t>în actiune la caderea curentului</w:t>
      </w:r>
      <w:r w:rsidR="004B2C2B" w:rsidRPr="00CA2619">
        <w:rPr>
          <w:rFonts w:ascii="Times New Roman" w:hAnsi="Times New Roman"/>
          <w:sz w:val="24"/>
          <w:szCs w:val="24"/>
        </w:rPr>
        <w:t xml:space="preserve"> </w:t>
      </w:r>
      <w:r w:rsidRPr="00CA2619">
        <w:rPr>
          <w:rFonts w:ascii="Times New Roman" w:hAnsi="Times New Roman"/>
          <w:sz w:val="24"/>
          <w:szCs w:val="24"/>
        </w:rPr>
        <w:t>electric, raspunde de verificarea periodica a acestora, de</w:t>
      </w:r>
      <w:r w:rsidR="008E6D2A" w:rsidRPr="00CA2619">
        <w:rPr>
          <w:rFonts w:ascii="Times New Roman" w:hAnsi="Times New Roman"/>
          <w:sz w:val="24"/>
          <w:szCs w:val="24"/>
        </w:rPr>
        <w:t xml:space="preserve"> </w:t>
      </w:r>
      <w:r w:rsidRPr="00CA2619">
        <w:rPr>
          <w:rFonts w:ascii="Times New Roman" w:hAnsi="Times New Roman"/>
          <w:sz w:val="24"/>
          <w:szCs w:val="24"/>
        </w:rPr>
        <w:t>starea de funcţionare a lampilor şi a acumulatorilor;</w:t>
      </w:r>
    </w:p>
    <w:p w:rsidR="00C77A4B" w:rsidRPr="00CA2619" w:rsidRDefault="00C77A4B" w:rsidP="00654ECE">
      <w:pPr>
        <w:numPr>
          <w:ilvl w:val="0"/>
          <w:numId w:val="91"/>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Asigura şi raspunde de dotarea cu covoare de cauciuc electroizolante aferente</w:t>
      </w:r>
      <w:r w:rsidR="005D605B" w:rsidRPr="00CA2619">
        <w:rPr>
          <w:rFonts w:ascii="Times New Roman" w:hAnsi="Times New Roman"/>
          <w:sz w:val="24"/>
          <w:szCs w:val="24"/>
        </w:rPr>
        <w:t xml:space="preserve"> </w:t>
      </w:r>
      <w:r w:rsidRPr="00CA2619">
        <w:rPr>
          <w:rFonts w:ascii="Times New Roman" w:hAnsi="Times New Roman"/>
          <w:sz w:val="24"/>
          <w:szCs w:val="24"/>
        </w:rPr>
        <w:t>tablourilor electrice de distributie;</w:t>
      </w:r>
    </w:p>
    <w:p w:rsidR="00C77A4B" w:rsidRPr="00CA2619" w:rsidRDefault="00C77A4B" w:rsidP="00654ECE">
      <w:pPr>
        <w:numPr>
          <w:ilvl w:val="0"/>
          <w:numId w:val="90"/>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Asigura şi raspunde de funcţionarea corespunzatoare a tuturor electromotoarelor</w:t>
      </w:r>
      <w:r w:rsidR="005D605B" w:rsidRPr="00CA2619">
        <w:rPr>
          <w:rFonts w:ascii="Times New Roman" w:hAnsi="Times New Roman"/>
          <w:sz w:val="24"/>
          <w:szCs w:val="24"/>
        </w:rPr>
        <w:t xml:space="preserve"> </w:t>
      </w:r>
      <w:r w:rsidRPr="00CA2619">
        <w:rPr>
          <w:rFonts w:ascii="Times New Roman" w:hAnsi="Times New Roman"/>
          <w:sz w:val="24"/>
          <w:szCs w:val="24"/>
        </w:rPr>
        <w:t>ce doteaza instalatii, utilaje, echipamente, de repararea şi reconditionarea acestora</w:t>
      </w:r>
      <w:r w:rsidR="005D605B" w:rsidRPr="00CA2619">
        <w:rPr>
          <w:rFonts w:ascii="Times New Roman" w:hAnsi="Times New Roman"/>
          <w:sz w:val="24"/>
          <w:szCs w:val="24"/>
        </w:rPr>
        <w:t xml:space="preserve"> </w:t>
      </w:r>
      <w:r w:rsidRPr="00CA2619">
        <w:rPr>
          <w:rFonts w:ascii="Times New Roman" w:hAnsi="Times New Roman"/>
          <w:sz w:val="24"/>
          <w:szCs w:val="24"/>
        </w:rPr>
        <w:t>atunci</w:t>
      </w:r>
      <w:r w:rsidR="005D605B" w:rsidRPr="00CA2619">
        <w:rPr>
          <w:rFonts w:ascii="Times New Roman" w:hAnsi="Times New Roman"/>
          <w:sz w:val="24"/>
          <w:szCs w:val="24"/>
        </w:rPr>
        <w:t xml:space="preserve"> </w:t>
      </w:r>
      <w:r w:rsidRPr="00CA2619">
        <w:rPr>
          <w:rFonts w:ascii="Times New Roman" w:hAnsi="Times New Roman"/>
          <w:sz w:val="24"/>
          <w:szCs w:val="24"/>
        </w:rPr>
        <w:t>când este necesar;</w:t>
      </w:r>
    </w:p>
    <w:p w:rsidR="00C77A4B" w:rsidRPr="00CA2619" w:rsidRDefault="00C77A4B" w:rsidP="00654ECE">
      <w:pPr>
        <w:numPr>
          <w:ilvl w:val="0"/>
          <w:numId w:val="8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Asigura şi raspunde de calitatea lucrarilor, a inlocuirii tuturor neajunsurilor aparute</w:t>
      </w:r>
      <w:r w:rsidR="005D605B" w:rsidRPr="00CA2619">
        <w:rPr>
          <w:rFonts w:ascii="Times New Roman" w:hAnsi="Times New Roman"/>
          <w:sz w:val="24"/>
          <w:szCs w:val="24"/>
        </w:rPr>
        <w:t xml:space="preserve"> </w:t>
      </w:r>
      <w:r w:rsidRPr="00CA2619">
        <w:rPr>
          <w:rFonts w:ascii="Times New Roman" w:hAnsi="Times New Roman"/>
          <w:sz w:val="24"/>
          <w:szCs w:val="24"/>
        </w:rPr>
        <w:t>în instalatia electrica: inlocuirea becurilor şi a lampilor fluorescente arse, inlocuirea prizelor,</w:t>
      </w:r>
      <w:r w:rsidR="005D605B" w:rsidRPr="00CA2619">
        <w:rPr>
          <w:rFonts w:ascii="Times New Roman" w:hAnsi="Times New Roman"/>
          <w:sz w:val="24"/>
          <w:szCs w:val="24"/>
        </w:rPr>
        <w:t xml:space="preserve"> </w:t>
      </w:r>
      <w:r w:rsidRPr="00CA2619">
        <w:rPr>
          <w:rFonts w:ascii="Times New Roman" w:hAnsi="Times New Roman"/>
          <w:sz w:val="24"/>
          <w:szCs w:val="24"/>
        </w:rPr>
        <w:t>a stecherelor, a fasungurilor, a întrerupatoarelor, a contoarelor, a altor elemente de</w:t>
      </w:r>
      <w:r w:rsidR="005D605B" w:rsidRPr="00CA2619">
        <w:rPr>
          <w:rFonts w:ascii="Times New Roman" w:hAnsi="Times New Roman"/>
          <w:sz w:val="24"/>
          <w:szCs w:val="24"/>
        </w:rPr>
        <w:t xml:space="preserve"> </w:t>
      </w:r>
      <w:r w:rsidRPr="00CA2619">
        <w:rPr>
          <w:rFonts w:ascii="Times New Roman" w:hAnsi="Times New Roman"/>
          <w:sz w:val="24"/>
          <w:szCs w:val="24"/>
        </w:rPr>
        <w:t>comanda sau activare care se defecteaza sau se ard;</w:t>
      </w:r>
    </w:p>
    <w:p w:rsidR="00C77A4B" w:rsidRPr="00CA2619" w:rsidRDefault="00C77A4B" w:rsidP="00654ECE">
      <w:pPr>
        <w:numPr>
          <w:ilvl w:val="0"/>
          <w:numId w:val="88"/>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Asigura şi raspunde de buna funcţionare a panoului general de transformare, a</w:t>
      </w:r>
      <w:r w:rsidR="005D605B" w:rsidRPr="00CA2619">
        <w:rPr>
          <w:rFonts w:ascii="Times New Roman" w:hAnsi="Times New Roman"/>
          <w:sz w:val="24"/>
          <w:szCs w:val="24"/>
        </w:rPr>
        <w:t xml:space="preserve"> </w:t>
      </w:r>
      <w:r w:rsidRPr="00CA2619">
        <w:rPr>
          <w:rFonts w:ascii="Times New Roman" w:hAnsi="Times New Roman"/>
          <w:sz w:val="24"/>
          <w:szCs w:val="24"/>
        </w:rPr>
        <w:t>echipamentelor din dotarea acestuia precum şi a existentei tuturor echipamentelor şi a</w:t>
      </w:r>
      <w:r w:rsidR="005D605B" w:rsidRPr="00CA2619">
        <w:rPr>
          <w:rFonts w:ascii="Times New Roman" w:hAnsi="Times New Roman"/>
          <w:sz w:val="24"/>
          <w:szCs w:val="24"/>
        </w:rPr>
        <w:t xml:space="preserve"> </w:t>
      </w:r>
      <w:r w:rsidRPr="00CA2619">
        <w:rPr>
          <w:rFonts w:ascii="Times New Roman" w:hAnsi="Times New Roman"/>
          <w:sz w:val="24"/>
          <w:szCs w:val="24"/>
        </w:rPr>
        <w:t>planurilor necesare unei interventii în acest punct;</w:t>
      </w:r>
    </w:p>
    <w:p w:rsidR="00E2182D" w:rsidRPr="00CA2619" w:rsidRDefault="00C77A4B" w:rsidP="00654ECE">
      <w:pPr>
        <w:numPr>
          <w:ilvl w:val="0"/>
          <w:numId w:val="8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Asigura şi raspunde de buna funcţionare a gospodariei de apa a tuturor</w:t>
      </w:r>
      <w:r w:rsidR="005D605B" w:rsidRPr="00CA2619">
        <w:rPr>
          <w:rFonts w:ascii="Times New Roman" w:hAnsi="Times New Roman"/>
          <w:sz w:val="24"/>
          <w:szCs w:val="24"/>
        </w:rPr>
        <w:t xml:space="preserve"> </w:t>
      </w:r>
      <w:r w:rsidRPr="00CA2619">
        <w:rPr>
          <w:rFonts w:ascii="Times New Roman" w:hAnsi="Times New Roman"/>
          <w:sz w:val="24"/>
          <w:szCs w:val="24"/>
        </w:rPr>
        <w:t>echipamentelor care concura la exploatarea apei din subteran, depozitarea şi pomparea</w:t>
      </w:r>
      <w:r w:rsidR="005D605B" w:rsidRPr="00CA2619">
        <w:rPr>
          <w:rFonts w:ascii="Times New Roman" w:hAnsi="Times New Roman"/>
          <w:sz w:val="24"/>
          <w:szCs w:val="24"/>
        </w:rPr>
        <w:t xml:space="preserve"> </w:t>
      </w:r>
      <w:r w:rsidRPr="00CA2619">
        <w:rPr>
          <w:rFonts w:ascii="Times New Roman" w:hAnsi="Times New Roman"/>
          <w:sz w:val="24"/>
          <w:szCs w:val="24"/>
        </w:rPr>
        <w:t>acesteia în statiile de hidrofoare, precum şi de buna funcţionare a instalatiilor de</w:t>
      </w:r>
      <w:r w:rsidR="005D605B" w:rsidRPr="00CA2619">
        <w:rPr>
          <w:rFonts w:ascii="Times New Roman" w:hAnsi="Times New Roman"/>
          <w:sz w:val="24"/>
          <w:szCs w:val="24"/>
        </w:rPr>
        <w:t xml:space="preserve"> </w:t>
      </w:r>
      <w:r w:rsidRPr="00CA2619">
        <w:rPr>
          <w:rFonts w:ascii="Times New Roman" w:hAnsi="Times New Roman"/>
          <w:sz w:val="24"/>
          <w:szCs w:val="24"/>
        </w:rPr>
        <w:t>automatizare care deservesc aceste echipamente;</w:t>
      </w:r>
    </w:p>
    <w:p w:rsidR="00B67D85" w:rsidRPr="00CA2619" w:rsidRDefault="00C77A4B" w:rsidP="00654ECE">
      <w:pPr>
        <w:numPr>
          <w:ilvl w:val="0"/>
          <w:numId w:val="86"/>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Participa la execuţia de lucrari în constructii, realizand reparatii la tencuieli,</w:t>
      </w:r>
      <w:r w:rsidR="005D605B" w:rsidRPr="00CA2619">
        <w:rPr>
          <w:rFonts w:ascii="Times New Roman" w:hAnsi="Times New Roman"/>
          <w:sz w:val="24"/>
          <w:szCs w:val="24"/>
        </w:rPr>
        <w:t xml:space="preserve"> </w:t>
      </w:r>
      <w:r w:rsidRPr="00CA2619">
        <w:rPr>
          <w:rFonts w:ascii="Times New Roman" w:hAnsi="Times New Roman"/>
          <w:sz w:val="24"/>
          <w:szCs w:val="24"/>
        </w:rPr>
        <w:t>vopsitorii, alte lucrari specifice necesare imbunatatirii activităţilor sau ca urmare a deciziei</w:t>
      </w:r>
      <w:r w:rsidR="005D605B" w:rsidRPr="00CA2619">
        <w:rPr>
          <w:rFonts w:ascii="Times New Roman" w:hAnsi="Times New Roman"/>
          <w:sz w:val="24"/>
          <w:szCs w:val="24"/>
        </w:rPr>
        <w:t xml:space="preserve"> </w:t>
      </w:r>
      <w:r w:rsidRPr="00CA2619">
        <w:rPr>
          <w:rFonts w:ascii="Times New Roman" w:hAnsi="Times New Roman"/>
          <w:sz w:val="24"/>
          <w:szCs w:val="24"/>
        </w:rPr>
        <w:t>de schimbare a destinatiei unor spatii;</w:t>
      </w:r>
    </w:p>
    <w:p w:rsidR="00F64CA3" w:rsidRPr="00CA2619" w:rsidRDefault="00F64CA3" w:rsidP="00997F56">
      <w:pPr>
        <w:numPr>
          <w:ilvl w:val="0"/>
          <w:numId w:val="86"/>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lang w:val="fr-FR"/>
        </w:rPr>
        <w:t xml:space="preserve">Sa isi insuseasca  si sa respecte  prevederile legislatiei  din domeiul securitatii  si sanatatii in munca  si masurile de aplicare a acestora   conform Legii </w:t>
      </w:r>
      <w:r w:rsidR="004B1A18" w:rsidRPr="00CA2619">
        <w:rPr>
          <w:rFonts w:ascii="Times New Roman" w:hAnsi="Times New Roman"/>
          <w:sz w:val="24"/>
          <w:szCs w:val="24"/>
          <w:lang w:val="fr-FR"/>
        </w:rPr>
        <w:t xml:space="preserve">nr. </w:t>
      </w:r>
      <w:r w:rsidRPr="00CA2619">
        <w:rPr>
          <w:rFonts w:ascii="Times New Roman" w:hAnsi="Times New Roman"/>
          <w:sz w:val="24"/>
          <w:szCs w:val="24"/>
          <w:lang w:val="fr-FR"/>
        </w:rPr>
        <w:t xml:space="preserve">319/2006, </w:t>
      </w:r>
      <w:r w:rsidRPr="00CA2619">
        <w:rPr>
          <w:rFonts w:ascii="Times New Roman" w:hAnsi="Times New Roman"/>
          <w:sz w:val="24"/>
          <w:szCs w:val="24"/>
        </w:rPr>
        <w:t>, sect 3. art10. privind securitatea si sanatatea in munca , si anume :</w:t>
      </w:r>
    </w:p>
    <w:p w:rsidR="00F64CA3" w:rsidRPr="00CA2619" w:rsidRDefault="00F64CA3"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să ia măsurile necesare pentru acordarea primului ajutor, stingerea incendiilor şi evacuarea lucrătorilor, ţinând seama de alte persoane prezente;</w:t>
      </w:r>
    </w:p>
    <w:p w:rsidR="00F64CA3" w:rsidRPr="00CA2619" w:rsidRDefault="00F64CA3"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sa respecte  prevederile legislatiei  din domeiul securitatii  si sanatatii in munca si masurile de aplicare a acestora   conform Leg</w:t>
      </w:r>
      <w:r w:rsidR="00997F56" w:rsidRPr="00CA2619">
        <w:rPr>
          <w:rFonts w:ascii="Times New Roman" w:hAnsi="Times New Roman"/>
          <w:sz w:val="24"/>
          <w:szCs w:val="24"/>
        </w:rPr>
        <w:t xml:space="preserve">ii </w:t>
      </w:r>
      <w:r w:rsidR="00410654" w:rsidRPr="00CA2619">
        <w:rPr>
          <w:rFonts w:ascii="Times New Roman" w:hAnsi="Times New Roman"/>
          <w:sz w:val="24"/>
          <w:szCs w:val="24"/>
        </w:rPr>
        <w:t xml:space="preserve">nr. </w:t>
      </w:r>
      <w:r w:rsidR="00997F56" w:rsidRPr="00CA2619">
        <w:rPr>
          <w:rFonts w:ascii="Times New Roman" w:hAnsi="Times New Roman"/>
          <w:sz w:val="24"/>
          <w:szCs w:val="24"/>
        </w:rPr>
        <w:t xml:space="preserve">319/2006, cap.IV art.22 – 23 </w:t>
      </w:r>
      <w:r w:rsidRPr="00CA2619">
        <w:rPr>
          <w:rFonts w:ascii="Times New Roman" w:hAnsi="Times New Roman"/>
          <w:sz w:val="24"/>
          <w:szCs w:val="24"/>
        </w:rPr>
        <w:t xml:space="preserve">si anume: </w:t>
      </w:r>
    </w:p>
    <w:p w:rsidR="00F64CA3" w:rsidRPr="00CA2619" w:rsidRDefault="00F64CA3" w:rsidP="00997F56">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a) să utilizeze corect maşinile, aparatura, uneltele, substanţele periculoase, echipamentele de transport şi alte mijloace de producţie;</w:t>
      </w:r>
    </w:p>
    <w:p w:rsidR="00F64CA3" w:rsidRPr="00CA2619" w:rsidRDefault="00F64CA3" w:rsidP="00997F56">
      <w:pPr>
        <w:autoSpaceDE w:val="0"/>
        <w:autoSpaceDN w:val="0"/>
        <w:adjustRightInd w:val="0"/>
        <w:spacing w:after="0" w:line="360" w:lineRule="auto"/>
        <w:ind w:firstLine="360"/>
        <w:rPr>
          <w:rFonts w:ascii="Times New Roman" w:hAnsi="Times New Roman"/>
          <w:sz w:val="24"/>
          <w:szCs w:val="24"/>
        </w:rPr>
      </w:pPr>
      <w:r w:rsidRPr="00CA2619">
        <w:rPr>
          <w:rFonts w:ascii="Times New Roman" w:hAnsi="Times New Roman"/>
          <w:sz w:val="24"/>
          <w:szCs w:val="24"/>
        </w:rPr>
        <w:t xml:space="preserve"> b) să utilizeze corect echipamentul individual de protecţie acordat şi, după utilizare, să îl înapoieze sau să îl pună la locul destinat pentru păstrare;</w:t>
      </w:r>
    </w:p>
    <w:p w:rsidR="00F64CA3" w:rsidRPr="00CA2619" w:rsidRDefault="00F64CA3" w:rsidP="00997F56">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 xml:space="preserve"> c) să nu procedeze la scoaterea din funcţiune, la modificarea, schimbarea sau înlăturarea arbitrară a dispozitivelor de securitate proprii, în special ale maşinilor, aparaturii, uneltelor, instalaţiilor tehnice şi clădirilor, şi să utilizeze corect aceste dispozitive;</w:t>
      </w:r>
    </w:p>
    <w:p w:rsidR="00F64CA3" w:rsidRPr="00CA2619" w:rsidRDefault="00F64CA3" w:rsidP="00997F56">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d) să comunice imediat angajatorului şi/sau lucrătorilor desemnaţi orice situaţie de muncă despre care au motive întemeiate să o considere un pericol pentru securitatea şi sănătatea lucrătorilor, precum şi orice deficienţă a sistemelor de protecţie;</w:t>
      </w:r>
    </w:p>
    <w:p w:rsidR="00F64CA3" w:rsidRPr="00CA2619" w:rsidRDefault="00F64CA3" w:rsidP="00997F56">
      <w:pPr>
        <w:autoSpaceDE w:val="0"/>
        <w:autoSpaceDN w:val="0"/>
        <w:adjustRightInd w:val="0"/>
        <w:spacing w:after="0" w:line="360" w:lineRule="auto"/>
        <w:ind w:firstLine="360"/>
        <w:rPr>
          <w:rFonts w:ascii="Times New Roman" w:hAnsi="Times New Roman"/>
          <w:sz w:val="24"/>
          <w:szCs w:val="24"/>
        </w:rPr>
      </w:pPr>
      <w:r w:rsidRPr="00CA2619">
        <w:rPr>
          <w:rFonts w:ascii="Times New Roman" w:hAnsi="Times New Roman"/>
          <w:sz w:val="24"/>
          <w:szCs w:val="24"/>
        </w:rPr>
        <w:t>e) să aducă la cunoştinţă conducătorului locului de muncă şi/sau angajatorului accidentele suferite de propria persoană;</w:t>
      </w:r>
    </w:p>
    <w:p w:rsidR="00F64CA3" w:rsidRPr="00CA2619" w:rsidRDefault="00F64CA3" w:rsidP="00997F56">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f) să coopereze cu angajatorul şi/sau cu lucrătorii desemnaţi, atât timp cât este necesar, pentru a face posibilă realizarea oricăror măsuri sau cerinţe dispuse de către inspectorii de muncă şi inspectorii sanitari, pentru protecţia sănătăţii şi securităţii lucrătorilor;</w:t>
      </w:r>
    </w:p>
    <w:p w:rsidR="00F64CA3" w:rsidRPr="00CA2619" w:rsidRDefault="00F64CA3" w:rsidP="00997F56">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g) să coopereze, atât timp cât este necesar, cu angajatorul şi/sau cu lucrătorii desemnaţi, pentru a permite angajatorului să se asigure că mediul de muncă şi condiţiile de lucru sunt sigure şi fără riscuri pentru securitate şi sănătate, în domeniul său de activitate;</w:t>
      </w:r>
    </w:p>
    <w:p w:rsidR="00F64CA3" w:rsidRPr="00CA2619" w:rsidRDefault="00F64CA3" w:rsidP="00997F56">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h) să îşi însuşească şi să respecte prevederile legislaţiei din domeniul securităţii şi sănătăţii în muncă şi măsurile de aplicare a acestora;</w:t>
      </w:r>
    </w:p>
    <w:p w:rsidR="00F64CA3" w:rsidRPr="00CA2619" w:rsidRDefault="00F64CA3" w:rsidP="00654ECE">
      <w:pPr>
        <w:numPr>
          <w:ilvl w:val="0"/>
          <w:numId w:val="6"/>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sa respecte regulile si masurile de aparare  impotriva  inc</w:t>
      </w:r>
      <w:r w:rsidR="00A826E3" w:rsidRPr="00CA2619">
        <w:rPr>
          <w:rFonts w:ascii="Times New Roman" w:hAnsi="Times New Roman"/>
          <w:sz w:val="24"/>
          <w:szCs w:val="24"/>
        </w:rPr>
        <w:t>endiilor,  aduse la cunostiinta</w:t>
      </w:r>
      <w:r w:rsidRPr="00CA2619">
        <w:rPr>
          <w:rFonts w:ascii="Times New Roman" w:hAnsi="Times New Roman"/>
          <w:sz w:val="24"/>
          <w:szCs w:val="24"/>
        </w:rPr>
        <w:t>, sub orice</w:t>
      </w:r>
      <w:r w:rsidR="00A826E3" w:rsidRPr="00CA2619">
        <w:rPr>
          <w:rFonts w:ascii="Times New Roman" w:hAnsi="Times New Roman"/>
          <w:sz w:val="24"/>
          <w:szCs w:val="24"/>
        </w:rPr>
        <w:t xml:space="preserve"> forma; sa actioneze</w:t>
      </w:r>
      <w:r w:rsidRPr="00CA2619">
        <w:rPr>
          <w:rFonts w:ascii="Times New Roman" w:hAnsi="Times New Roman"/>
          <w:sz w:val="24"/>
          <w:szCs w:val="24"/>
        </w:rPr>
        <w:t>, in conformitate cu proceduri</w:t>
      </w:r>
      <w:r w:rsidR="00A826E3" w:rsidRPr="00CA2619">
        <w:rPr>
          <w:rFonts w:ascii="Times New Roman" w:hAnsi="Times New Roman"/>
          <w:sz w:val="24"/>
          <w:szCs w:val="24"/>
        </w:rPr>
        <w:t>le stabilite  la locul de munca</w:t>
      </w:r>
      <w:r w:rsidRPr="00CA2619">
        <w:rPr>
          <w:rFonts w:ascii="Times New Roman" w:hAnsi="Times New Roman"/>
          <w:sz w:val="24"/>
          <w:szCs w:val="24"/>
        </w:rPr>
        <w:t>, in cazul aparitiei  oricarui pericol im</w:t>
      </w:r>
      <w:r w:rsidR="00A826E3"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410654" w:rsidRPr="00CA2619">
        <w:rPr>
          <w:rFonts w:ascii="Times New Roman" w:hAnsi="Times New Roman"/>
          <w:sz w:val="24"/>
          <w:szCs w:val="24"/>
        </w:rPr>
        <w:t xml:space="preserve">nr. </w:t>
      </w:r>
      <w:r w:rsidRPr="00CA2619">
        <w:rPr>
          <w:rFonts w:ascii="Times New Roman" w:hAnsi="Times New Roman"/>
          <w:sz w:val="24"/>
          <w:szCs w:val="24"/>
        </w:rPr>
        <w:t>307/2006 art.22 , ( a, g ), privind apararea impotriva incendiilor si anume:</w:t>
      </w:r>
    </w:p>
    <w:p w:rsidR="00F64CA3" w:rsidRPr="00CA2619" w:rsidRDefault="00F64CA3" w:rsidP="00997F56">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 xml:space="preserve"> a) să respecte regulile şi măsurile de apărare împotriva incendiilor, aduse la cunoştinţă, sub orice formă, de administrator sau de conducătorul instituţiei, după caz;</w:t>
      </w:r>
    </w:p>
    <w:p w:rsidR="00F64CA3" w:rsidRPr="00CA2619" w:rsidRDefault="00F64CA3" w:rsidP="00997F56">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lastRenderedPageBreak/>
        <w:t>b) să utilizeze substanţele periculoase, instalaţiile, utilajele, maşinile, aparatura şi echipamentele, potrivit instrucţiunilor tehnice, precum şi celor date de administrator sau de conducătorul instituţiei, după caz;</w:t>
      </w:r>
    </w:p>
    <w:p w:rsidR="00F64CA3" w:rsidRPr="00CA2619" w:rsidRDefault="00F64CA3" w:rsidP="00997F56">
      <w:pPr>
        <w:autoSpaceDE w:val="0"/>
        <w:autoSpaceDN w:val="0"/>
        <w:adjustRightInd w:val="0"/>
        <w:spacing w:after="0" w:line="360" w:lineRule="auto"/>
        <w:ind w:firstLine="360"/>
        <w:rPr>
          <w:rFonts w:ascii="Times New Roman" w:hAnsi="Times New Roman"/>
          <w:sz w:val="24"/>
          <w:szCs w:val="24"/>
        </w:rPr>
      </w:pPr>
      <w:r w:rsidRPr="00CA2619">
        <w:rPr>
          <w:rFonts w:ascii="Times New Roman" w:hAnsi="Times New Roman"/>
          <w:sz w:val="24"/>
          <w:szCs w:val="24"/>
        </w:rPr>
        <w:t>c) să nu efectueze manevre nepermise sau modificări neautorizate ale sistemelor şi instalaţiilor de apărare împotriva incendiilor;</w:t>
      </w:r>
    </w:p>
    <w:p w:rsidR="00F64CA3" w:rsidRPr="00CA2619" w:rsidRDefault="00F64CA3" w:rsidP="00997F56">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d) să comunice, imediat după constatare, conducătorului locului de muncă orice încălcare a normelor de apărare împotriva incendiilor sau a oricărei situaţii stabilite de acesta ca fiind un pericol de incendiu, precum şi orice defecţiune sesizată la sistemele şi instalaţiile de apărare împotriva incendiilor;</w:t>
      </w:r>
    </w:p>
    <w:p w:rsidR="00F64CA3" w:rsidRPr="00CA2619" w:rsidRDefault="00F64CA3" w:rsidP="00997F56">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e) să coopereze cu salariaţii desemnaţi de administrator, după caz, respectiv cu cadrul tehnic specializat, care are atribuţii în domeniul apărării împotriva incendiilor, în vederea realizării măsurilor de apărare împotriva incendiilor;</w:t>
      </w:r>
    </w:p>
    <w:p w:rsidR="00F64CA3" w:rsidRPr="00CA2619" w:rsidRDefault="00F64CA3" w:rsidP="00701A4A">
      <w:pPr>
        <w:autoSpaceDE w:val="0"/>
        <w:autoSpaceDN w:val="0"/>
        <w:adjustRightInd w:val="0"/>
        <w:spacing w:after="0" w:line="360" w:lineRule="auto"/>
        <w:ind w:firstLine="360"/>
        <w:rPr>
          <w:rFonts w:ascii="Times New Roman" w:hAnsi="Times New Roman"/>
          <w:sz w:val="24"/>
          <w:szCs w:val="24"/>
          <w:lang w:val="it-IT"/>
        </w:rPr>
      </w:pPr>
      <w:r w:rsidRPr="00CA2619">
        <w:rPr>
          <w:rFonts w:ascii="Times New Roman" w:hAnsi="Times New Roman"/>
          <w:sz w:val="24"/>
          <w:szCs w:val="24"/>
          <w:lang w:val="it-IT"/>
        </w:rPr>
        <w:t>f) să acţioneze, în conformitate cu procedurile stabilite la locul de muncă, în cazul apariţiei oricărui pericol iminent de incendiu;</w:t>
      </w:r>
    </w:p>
    <w:p w:rsidR="00F64CA3" w:rsidRPr="00CA2619" w:rsidRDefault="00F64CA3" w:rsidP="00701A4A">
      <w:pPr>
        <w:autoSpaceDE w:val="0"/>
        <w:autoSpaceDN w:val="0"/>
        <w:adjustRightInd w:val="0"/>
        <w:spacing w:after="0" w:line="360" w:lineRule="auto"/>
        <w:ind w:left="360"/>
        <w:rPr>
          <w:rFonts w:ascii="Times New Roman" w:hAnsi="Times New Roman"/>
          <w:sz w:val="24"/>
          <w:szCs w:val="24"/>
          <w:lang w:val="it-IT"/>
        </w:rPr>
      </w:pPr>
      <w:r w:rsidRPr="00CA2619">
        <w:rPr>
          <w:rFonts w:ascii="Times New Roman" w:hAnsi="Times New Roman"/>
          <w:sz w:val="24"/>
          <w:szCs w:val="24"/>
          <w:lang w:val="it-IT"/>
        </w:rPr>
        <w:t>g) să furnizeze persoanelor abilitate toate datele şi informaţiile de care are cunoştinţă, referitoare la producerea incendiilor.</w:t>
      </w:r>
    </w:p>
    <w:p w:rsidR="00F64CA3" w:rsidRPr="00CA2619" w:rsidRDefault="00F64CA3" w:rsidP="00701A4A">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Conf</w:t>
      </w:r>
      <w:r w:rsidR="00410654" w:rsidRPr="00CA2619">
        <w:rPr>
          <w:rFonts w:ascii="Times New Roman" w:hAnsi="Times New Roman"/>
          <w:sz w:val="24"/>
          <w:szCs w:val="24"/>
        </w:rPr>
        <w:t>orm</w:t>
      </w:r>
      <w:r w:rsidR="00701A4A" w:rsidRPr="00CA2619">
        <w:rPr>
          <w:rFonts w:ascii="Times New Roman" w:hAnsi="Times New Roman"/>
          <w:sz w:val="24"/>
          <w:szCs w:val="24"/>
        </w:rPr>
        <w:t xml:space="preserve"> </w:t>
      </w:r>
      <w:r w:rsidRPr="00CA2619">
        <w:rPr>
          <w:rFonts w:ascii="Times New Roman" w:hAnsi="Times New Roman"/>
          <w:sz w:val="24"/>
          <w:szCs w:val="24"/>
        </w:rPr>
        <w:t xml:space="preserve"> OMAI </w:t>
      </w:r>
      <w:r w:rsidR="00410654" w:rsidRPr="00CA2619">
        <w:rPr>
          <w:rFonts w:ascii="Times New Roman" w:hAnsi="Times New Roman"/>
          <w:sz w:val="24"/>
          <w:szCs w:val="24"/>
        </w:rPr>
        <w:t xml:space="preserve">nr. </w:t>
      </w:r>
      <w:r w:rsidRPr="00CA2619">
        <w:rPr>
          <w:rFonts w:ascii="Times New Roman" w:hAnsi="Times New Roman"/>
          <w:sz w:val="24"/>
          <w:szCs w:val="24"/>
        </w:rPr>
        <w:t xml:space="preserve">163/2007 privind </w:t>
      </w:r>
      <w:r w:rsidRPr="00CA2619">
        <w:rPr>
          <w:rFonts w:ascii="Times New Roman" w:hAnsi="Times New Roman"/>
          <w:sz w:val="24"/>
          <w:szCs w:val="24"/>
          <w:lang w:val="it-IT"/>
        </w:rPr>
        <w:t xml:space="preserve">Normele  generale de apărare împotriva incendiilor, are calitatea de membru in cadrul  </w:t>
      </w:r>
      <w:r w:rsidRPr="00CA2619">
        <w:rPr>
          <w:rFonts w:ascii="Times New Roman" w:hAnsi="Times New Roman"/>
          <w:sz w:val="24"/>
          <w:szCs w:val="24"/>
        </w:rPr>
        <w:t xml:space="preserve">Serviciului  Privat pentru situaţii de urgenţă </w:t>
      </w:r>
    </w:p>
    <w:p w:rsidR="00F64CA3" w:rsidRPr="00CA2619" w:rsidRDefault="00F64CA3" w:rsidP="00BE1269">
      <w:pPr>
        <w:pStyle w:val="ListParagraph"/>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Conform Legii </w:t>
      </w:r>
      <w:r w:rsidR="00410654" w:rsidRPr="00CA2619">
        <w:rPr>
          <w:rFonts w:ascii="Times New Roman" w:hAnsi="Times New Roman"/>
          <w:sz w:val="24"/>
          <w:szCs w:val="24"/>
        </w:rPr>
        <w:t xml:space="preserve">nr. </w:t>
      </w:r>
      <w:r w:rsidRPr="00CA2619">
        <w:rPr>
          <w:rFonts w:ascii="Times New Roman" w:hAnsi="Times New Roman"/>
          <w:sz w:val="24"/>
          <w:szCs w:val="24"/>
        </w:rPr>
        <w:t xml:space="preserve">481/2004 </w:t>
      </w:r>
      <w:r w:rsidR="00BE1269" w:rsidRPr="00CA2619">
        <w:rPr>
          <w:rFonts w:ascii="Times New Roman" w:hAnsi="Times New Roman"/>
          <w:sz w:val="24"/>
          <w:szCs w:val="24"/>
        </w:rPr>
        <w:t xml:space="preserve">privind protecţia civilă, </w:t>
      </w:r>
      <w:r w:rsidRPr="00CA2619">
        <w:rPr>
          <w:rFonts w:ascii="Times New Roman" w:hAnsi="Times New Roman"/>
          <w:sz w:val="24"/>
          <w:szCs w:val="24"/>
        </w:rPr>
        <w:t xml:space="preserve">are </w:t>
      </w:r>
      <w:r w:rsidRPr="00CA2619">
        <w:rPr>
          <w:rFonts w:ascii="Times New Roman" w:hAnsi="Times New Roman"/>
          <w:sz w:val="24"/>
          <w:szCs w:val="24"/>
          <w:lang w:val="it-IT"/>
        </w:rPr>
        <w:t>are calitatea de membru in cadrul  Celulei de Urgenta in scopul prevenirii si reducerii riscurilor de producere a dezastrelor si inlaturarii operative a urmarilor acestora si a asigurarii conditiilor necesare supravietuirii persoanelor afectate</w:t>
      </w:r>
    </w:p>
    <w:p w:rsidR="00F64CA3" w:rsidRPr="00CA2619" w:rsidRDefault="00F64CA3" w:rsidP="00BE1269">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lang w:val="it-IT"/>
        </w:rPr>
        <w:t>In timpul eventualelor inceputuri de incendiu izbucnite in cadrul spitalului are obligatia int</w:t>
      </w:r>
      <w:r w:rsidR="00A826E3" w:rsidRPr="00CA2619">
        <w:rPr>
          <w:rFonts w:ascii="Times New Roman" w:hAnsi="Times New Roman"/>
          <w:sz w:val="24"/>
          <w:szCs w:val="24"/>
          <w:lang w:val="it-IT"/>
        </w:rPr>
        <w:t>reruperii instalatiilor de gaze</w:t>
      </w:r>
      <w:r w:rsidRPr="00CA2619">
        <w:rPr>
          <w:rFonts w:ascii="Times New Roman" w:hAnsi="Times New Roman"/>
          <w:sz w:val="24"/>
          <w:szCs w:val="24"/>
          <w:lang w:val="it-IT"/>
        </w:rPr>
        <w:t>, actioneaza hi</w:t>
      </w:r>
      <w:r w:rsidR="000E029C" w:rsidRPr="00CA2619">
        <w:rPr>
          <w:rFonts w:ascii="Times New Roman" w:hAnsi="Times New Roman"/>
          <w:sz w:val="24"/>
          <w:szCs w:val="24"/>
          <w:lang w:val="it-IT"/>
        </w:rPr>
        <w:t>drantii exteriori si de incinta</w:t>
      </w:r>
      <w:r w:rsidRPr="00CA2619">
        <w:rPr>
          <w:rFonts w:ascii="Times New Roman" w:hAnsi="Times New Roman"/>
          <w:sz w:val="24"/>
          <w:szCs w:val="24"/>
          <w:lang w:val="it-IT"/>
        </w:rPr>
        <w:t>, pentru stingerea incendiilor, ajuta la evacuarea bolnavilor si a bunurilor</w:t>
      </w:r>
    </w:p>
    <w:p w:rsidR="00F64CA3" w:rsidRPr="00CA2619" w:rsidRDefault="00F64CA3" w:rsidP="00654ECE">
      <w:pPr>
        <w:numPr>
          <w:ilvl w:val="0"/>
          <w:numId w:val="6"/>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are obligatia sa cunoasca reglementarile si legislatia specifica in vigoare</w:t>
      </w:r>
      <w:r w:rsidR="000E029C" w:rsidRPr="00CA2619">
        <w:rPr>
          <w:rFonts w:ascii="Times New Roman" w:hAnsi="Times New Roman"/>
          <w:sz w:val="24"/>
          <w:szCs w:val="24"/>
        </w:rPr>
        <w:t>.</w:t>
      </w:r>
    </w:p>
    <w:p w:rsidR="00AF5CC0" w:rsidRDefault="00AF5CC0" w:rsidP="00654ECE">
      <w:pPr>
        <w:tabs>
          <w:tab w:val="left" w:pos="540"/>
        </w:tabs>
        <w:spacing w:after="0" w:line="360" w:lineRule="auto"/>
        <w:rPr>
          <w:rFonts w:ascii="Times New Roman" w:hAnsi="Times New Roman"/>
          <w:noProof/>
          <w:sz w:val="24"/>
          <w:szCs w:val="24"/>
        </w:rPr>
      </w:pPr>
    </w:p>
    <w:p w:rsidR="00D10C77" w:rsidRPr="00CA2619" w:rsidRDefault="00D10C77" w:rsidP="00654ECE">
      <w:pPr>
        <w:tabs>
          <w:tab w:val="left" w:pos="540"/>
        </w:tabs>
        <w:spacing w:after="0" w:line="360" w:lineRule="auto"/>
        <w:rPr>
          <w:rFonts w:ascii="Times New Roman" w:hAnsi="Times New Roman"/>
          <w:b/>
          <w:noProof/>
          <w:sz w:val="24"/>
          <w:szCs w:val="24"/>
        </w:rPr>
      </w:pPr>
      <w:r w:rsidRPr="00CA2619">
        <w:rPr>
          <w:rFonts w:ascii="Times New Roman" w:hAnsi="Times New Roman"/>
          <w:noProof/>
          <w:sz w:val="24"/>
          <w:szCs w:val="24"/>
        </w:rPr>
        <w:tab/>
      </w:r>
      <w:r w:rsidRPr="00CA2619">
        <w:rPr>
          <w:rFonts w:ascii="Times New Roman" w:hAnsi="Times New Roman"/>
          <w:noProof/>
          <w:sz w:val="24"/>
          <w:szCs w:val="24"/>
        </w:rPr>
        <w:tab/>
      </w:r>
      <w:r w:rsidR="00BF2187" w:rsidRPr="00CA2619">
        <w:rPr>
          <w:rFonts w:ascii="Times New Roman" w:hAnsi="Times New Roman"/>
          <w:b/>
          <w:noProof/>
          <w:sz w:val="24"/>
          <w:szCs w:val="24"/>
        </w:rPr>
        <w:t>14.7</w:t>
      </w:r>
      <w:r w:rsidRPr="00CA2619">
        <w:rPr>
          <w:rFonts w:ascii="Times New Roman" w:hAnsi="Times New Roman"/>
          <w:b/>
          <w:noProof/>
          <w:sz w:val="24"/>
          <w:szCs w:val="24"/>
        </w:rPr>
        <w:t>.3.4.Muncitor calificat in meseria de fochist</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raspunde de buna funcţionare şi de exploatarea corecta a cazanelor</w:t>
      </w:r>
      <w:r w:rsidR="004914BA" w:rsidRPr="00CA2619">
        <w:rPr>
          <w:rFonts w:ascii="Times New Roman" w:hAnsi="Times New Roman"/>
          <w:sz w:val="24"/>
          <w:szCs w:val="24"/>
        </w:rPr>
        <w:t xml:space="preserve"> </w:t>
      </w:r>
      <w:r w:rsidRPr="00CA2619">
        <w:rPr>
          <w:rFonts w:ascii="Times New Roman" w:hAnsi="Times New Roman"/>
          <w:sz w:val="24"/>
          <w:szCs w:val="24"/>
        </w:rPr>
        <w:t>din centrala termica şi a instalatiilor care compun centrala, conform normelor şi</w:t>
      </w:r>
      <w:r w:rsidR="00C461CD" w:rsidRPr="00CA2619">
        <w:rPr>
          <w:rFonts w:ascii="Times New Roman" w:hAnsi="Times New Roman"/>
          <w:sz w:val="24"/>
          <w:szCs w:val="24"/>
        </w:rPr>
        <w:t xml:space="preserve"> </w:t>
      </w:r>
      <w:r w:rsidRPr="00CA2619">
        <w:rPr>
          <w:rFonts w:ascii="Times New Roman" w:hAnsi="Times New Roman"/>
          <w:sz w:val="24"/>
          <w:szCs w:val="24"/>
        </w:rPr>
        <w:t>normativelor în vigoare şi a prescriptiilor specifice I.S.C.I.R.</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raspunde de asigurarea apei calde şi a furnizarii agentului termic</w:t>
      </w:r>
      <w:r w:rsidR="00C461CD" w:rsidRPr="00CA2619">
        <w:rPr>
          <w:rFonts w:ascii="Times New Roman" w:hAnsi="Times New Roman"/>
          <w:sz w:val="24"/>
          <w:szCs w:val="24"/>
        </w:rPr>
        <w:t xml:space="preserve"> </w:t>
      </w:r>
      <w:r w:rsidRPr="00CA2619">
        <w:rPr>
          <w:rFonts w:ascii="Times New Roman" w:hAnsi="Times New Roman"/>
          <w:sz w:val="24"/>
          <w:szCs w:val="24"/>
        </w:rPr>
        <w:t>conform programului pe perioada rece;</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raspunde de buna funcţionare a pompelor de alimentare a</w:t>
      </w:r>
      <w:r w:rsidR="00C461CD" w:rsidRPr="00CA2619">
        <w:rPr>
          <w:rFonts w:ascii="Times New Roman" w:hAnsi="Times New Roman"/>
          <w:sz w:val="24"/>
          <w:szCs w:val="24"/>
        </w:rPr>
        <w:t xml:space="preserve"> </w:t>
      </w:r>
      <w:r w:rsidRPr="00CA2619">
        <w:rPr>
          <w:rFonts w:ascii="Times New Roman" w:hAnsi="Times New Roman"/>
          <w:sz w:val="24"/>
          <w:szCs w:val="24"/>
        </w:rPr>
        <w:t>cazanelor, a pompelor de circulatie a agentului termic, a pompelor de epuisment din ba</w:t>
      </w:r>
      <w:r w:rsidR="00C461CD" w:rsidRPr="00CA2619">
        <w:rPr>
          <w:rFonts w:ascii="Times New Roman" w:hAnsi="Times New Roman"/>
          <w:sz w:val="24"/>
          <w:szCs w:val="24"/>
        </w:rPr>
        <w:t>z</w:t>
      </w:r>
      <w:r w:rsidRPr="00CA2619">
        <w:rPr>
          <w:rFonts w:ascii="Times New Roman" w:hAnsi="Times New Roman"/>
          <w:sz w:val="24"/>
          <w:szCs w:val="24"/>
        </w:rPr>
        <w:t>a</w:t>
      </w:r>
      <w:r w:rsidR="00C461CD" w:rsidRPr="00CA2619">
        <w:rPr>
          <w:rFonts w:ascii="Times New Roman" w:hAnsi="Times New Roman"/>
          <w:sz w:val="24"/>
          <w:szCs w:val="24"/>
        </w:rPr>
        <w:t xml:space="preserve"> </w:t>
      </w:r>
      <w:r w:rsidRPr="00CA2619">
        <w:rPr>
          <w:rFonts w:ascii="Times New Roman" w:hAnsi="Times New Roman"/>
          <w:sz w:val="24"/>
          <w:szCs w:val="24"/>
        </w:rPr>
        <w:t>colectoare;</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Asigura reglarea, ungerea şi verifica permanent</w:t>
      </w:r>
      <w:r w:rsidR="000E029C" w:rsidRPr="00CA2619">
        <w:rPr>
          <w:rFonts w:ascii="Times New Roman" w:hAnsi="Times New Roman"/>
          <w:sz w:val="24"/>
          <w:szCs w:val="24"/>
        </w:rPr>
        <w:t>a</w:t>
      </w:r>
      <w:r w:rsidRPr="00CA2619">
        <w:rPr>
          <w:rFonts w:ascii="Times New Roman" w:hAnsi="Times New Roman"/>
          <w:sz w:val="24"/>
          <w:szCs w:val="24"/>
        </w:rPr>
        <w:t xml:space="preserve"> starea cuplajelor acestora,</w:t>
      </w:r>
      <w:r w:rsidR="003D0DA6" w:rsidRPr="00CA2619">
        <w:rPr>
          <w:rFonts w:ascii="Times New Roman" w:hAnsi="Times New Roman"/>
          <w:sz w:val="24"/>
          <w:szCs w:val="24"/>
        </w:rPr>
        <w:t xml:space="preserve"> </w:t>
      </w:r>
      <w:r w:rsidRPr="00CA2619">
        <w:rPr>
          <w:rFonts w:ascii="Times New Roman" w:hAnsi="Times New Roman"/>
          <w:sz w:val="24"/>
          <w:szCs w:val="24"/>
        </w:rPr>
        <w:t>intervenind direct la inlaturarea defectelor ce pot aparea;</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Raspunde de inlaturarea neetanseitatilor de apa, abur, combustibil şi si inlocuirea</w:t>
      </w:r>
      <w:r w:rsidR="003D0DA6" w:rsidRPr="00CA2619">
        <w:rPr>
          <w:rFonts w:ascii="Times New Roman" w:hAnsi="Times New Roman"/>
          <w:sz w:val="24"/>
          <w:szCs w:val="24"/>
        </w:rPr>
        <w:t xml:space="preserve"> </w:t>
      </w:r>
      <w:r w:rsidRPr="00CA2619">
        <w:rPr>
          <w:rFonts w:ascii="Times New Roman" w:hAnsi="Times New Roman"/>
          <w:sz w:val="24"/>
          <w:szCs w:val="24"/>
        </w:rPr>
        <w:t>garniturilor defecte din C.T. şi spalatorie;</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Execută reviziile şi reparatiile curente din C.T. şi spalatorie;</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curatenia locului de munca şi interzice acesul persoanelor straine în</w:t>
      </w:r>
      <w:r w:rsidR="003D0DA6" w:rsidRPr="00CA2619">
        <w:rPr>
          <w:rFonts w:ascii="Times New Roman" w:hAnsi="Times New Roman"/>
          <w:sz w:val="24"/>
          <w:szCs w:val="24"/>
        </w:rPr>
        <w:t xml:space="preserve"> </w:t>
      </w:r>
      <w:r w:rsidRPr="00CA2619">
        <w:rPr>
          <w:rFonts w:ascii="Times New Roman" w:hAnsi="Times New Roman"/>
          <w:sz w:val="24"/>
          <w:szCs w:val="24"/>
        </w:rPr>
        <w:t>incinta centralei;</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Sesizeaza imediat ce constata defectiuni pe care nu le poate remedia, sefului de</w:t>
      </w:r>
      <w:r w:rsidR="003D0DA6" w:rsidRPr="00CA2619">
        <w:rPr>
          <w:rFonts w:ascii="Times New Roman" w:hAnsi="Times New Roman"/>
          <w:sz w:val="24"/>
          <w:szCs w:val="24"/>
        </w:rPr>
        <w:t xml:space="preserve"> </w:t>
      </w:r>
      <w:r w:rsidRPr="00CA2619">
        <w:rPr>
          <w:rFonts w:ascii="Times New Roman" w:hAnsi="Times New Roman"/>
          <w:sz w:val="24"/>
          <w:szCs w:val="24"/>
        </w:rPr>
        <w:t>echipa si/sau sefului de atelier, în caz de avarie procedand conform instructajului şi a</w:t>
      </w:r>
      <w:r w:rsidR="003D0DA6" w:rsidRPr="00CA2619">
        <w:rPr>
          <w:rFonts w:ascii="Times New Roman" w:hAnsi="Times New Roman"/>
          <w:sz w:val="24"/>
          <w:szCs w:val="24"/>
        </w:rPr>
        <w:t xml:space="preserve"> </w:t>
      </w:r>
      <w:r w:rsidRPr="00CA2619">
        <w:rPr>
          <w:rFonts w:ascii="Times New Roman" w:hAnsi="Times New Roman"/>
          <w:sz w:val="24"/>
          <w:szCs w:val="24"/>
        </w:rPr>
        <w:t>prescriptiilor cunoscute din scoala de calificare;</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raspunde de aplicarea tuturor normelor specifice centralelor termice</w:t>
      </w:r>
      <w:r w:rsidR="003D0DA6" w:rsidRPr="00CA2619">
        <w:rPr>
          <w:rFonts w:ascii="Times New Roman" w:hAnsi="Times New Roman"/>
          <w:sz w:val="24"/>
          <w:szCs w:val="24"/>
        </w:rPr>
        <w:t xml:space="preserve"> </w:t>
      </w:r>
      <w:r w:rsidRPr="00CA2619">
        <w:rPr>
          <w:rFonts w:ascii="Times New Roman" w:hAnsi="Times New Roman"/>
          <w:sz w:val="24"/>
          <w:szCs w:val="24"/>
        </w:rPr>
        <w:t>ce utilizeaza gazul metan;</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Asigura şi raspunde de pastrarea caietului de predare a serviciului, de</w:t>
      </w:r>
      <w:r w:rsidR="003D0DA6" w:rsidRPr="00CA2619">
        <w:rPr>
          <w:rFonts w:ascii="Times New Roman" w:hAnsi="Times New Roman"/>
          <w:sz w:val="24"/>
          <w:szCs w:val="24"/>
        </w:rPr>
        <w:t xml:space="preserve"> </w:t>
      </w:r>
      <w:r w:rsidRPr="00CA2619">
        <w:rPr>
          <w:rFonts w:ascii="Times New Roman" w:hAnsi="Times New Roman"/>
          <w:sz w:val="24"/>
          <w:szCs w:val="24"/>
        </w:rPr>
        <w:t>completarea şi de prevenirea degradarii sau distrugerii acestuia; predarea serviciului fara</w:t>
      </w:r>
      <w:r w:rsidR="003D0DA6" w:rsidRPr="00CA2619">
        <w:rPr>
          <w:rFonts w:ascii="Times New Roman" w:hAnsi="Times New Roman"/>
          <w:sz w:val="24"/>
          <w:szCs w:val="24"/>
        </w:rPr>
        <w:t xml:space="preserve"> </w:t>
      </w:r>
      <w:r w:rsidRPr="00CA2619">
        <w:rPr>
          <w:rFonts w:ascii="Times New Roman" w:hAnsi="Times New Roman"/>
          <w:sz w:val="24"/>
          <w:szCs w:val="24"/>
        </w:rPr>
        <w:t>completarea procesului verbal fiind considerata abatere şi sanctionata ca atare;</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Raspunde de toate pagubele produse prin degradarea de bunuri sau neglijenta în</w:t>
      </w:r>
      <w:r w:rsidR="003D0DA6" w:rsidRPr="00CA2619">
        <w:rPr>
          <w:rFonts w:ascii="Times New Roman" w:hAnsi="Times New Roman"/>
          <w:sz w:val="24"/>
          <w:szCs w:val="24"/>
        </w:rPr>
        <w:t xml:space="preserve"> </w:t>
      </w:r>
      <w:r w:rsidRPr="00CA2619">
        <w:rPr>
          <w:rFonts w:ascii="Times New Roman" w:hAnsi="Times New Roman"/>
          <w:sz w:val="24"/>
          <w:szCs w:val="24"/>
        </w:rPr>
        <w:t>executarea de lucrari superficiale sau necorespunzatoare;</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raspunde de aplicarea tuturor normelor de protecţie a muncii, norme</w:t>
      </w:r>
      <w:r w:rsidR="003D0DA6" w:rsidRPr="00CA2619">
        <w:rPr>
          <w:rFonts w:ascii="Times New Roman" w:hAnsi="Times New Roman"/>
          <w:sz w:val="24"/>
          <w:szCs w:val="24"/>
        </w:rPr>
        <w:t xml:space="preserve"> </w:t>
      </w:r>
      <w:r w:rsidRPr="00CA2619">
        <w:rPr>
          <w:rFonts w:ascii="Times New Roman" w:hAnsi="Times New Roman"/>
          <w:sz w:val="24"/>
          <w:szCs w:val="24"/>
        </w:rPr>
        <w:t>P.S.I. specifice centralelor termice ce utilizeaza gazul metan;</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cunoasca bine instalatia de tratare a apei, circuitul apa-abur-condensat al</w:t>
      </w:r>
      <w:r w:rsidR="003D0DA6" w:rsidRPr="00CA2619">
        <w:rPr>
          <w:rFonts w:ascii="Times New Roman" w:hAnsi="Times New Roman"/>
          <w:sz w:val="24"/>
          <w:szCs w:val="24"/>
        </w:rPr>
        <w:t xml:space="preserve"> </w:t>
      </w:r>
      <w:r w:rsidRPr="00CA2619">
        <w:rPr>
          <w:rFonts w:ascii="Times New Roman" w:hAnsi="Times New Roman"/>
          <w:sz w:val="24"/>
          <w:szCs w:val="24"/>
        </w:rPr>
        <w:t>Centralei Termice;</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Sa asigure supravegherea indicilor chimici ai </w:t>
      </w:r>
      <w:r w:rsidR="003D0DA6" w:rsidRPr="00CA2619">
        <w:rPr>
          <w:rFonts w:ascii="Times New Roman" w:hAnsi="Times New Roman"/>
          <w:sz w:val="24"/>
          <w:szCs w:val="24"/>
        </w:rPr>
        <w:t xml:space="preserve">apei de adaos, de alimentare, a </w:t>
      </w:r>
      <w:r w:rsidRPr="00CA2619">
        <w:rPr>
          <w:rFonts w:ascii="Times New Roman" w:hAnsi="Times New Roman"/>
          <w:sz w:val="24"/>
          <w:szCs w:val="24"/>
        </w:rPr>
        <w:t>apei din generator a aburului şi condensatului recuperate, prin executarea analizelor</w:t>
      </w:r>
      <w:r w:rsidR="003D0DA6" w:rsidRPr="00CA2619">
        <w:rPr>
          <w:rFonts w:ascii="Times New Roman" w:hAnsi="Times New Roman"/>
          <w:sz w:val="24"/>
          <w:szCs w:val="24"/>
        </w:rPr>
        <w:t xml:space="preserve"> </w:t>
      </w:r>
      <w:r w:rsidRPr="00CA2619">
        <w:rPr>
          <w:rFonts w:ascii="Times New Roman" w:hAnsi="Times New Roman"/>
          <w:sz w:val="24"/>
          <w:szCs w:val="24"/>
        </w:rPr>
        <w:t>conform standardelor în vigoare şi cu precizia necesara;</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cunoasca implicatiile depasirii valorilor indicilor chimici admisi, asupra</w:t>
      </w:r>
      <w:r w:rsidR="003D0DA6" w:rsidRPr="00CA2619">
        <w:rPr>
          <w:rFonts w:ascii="Times New Roman" w:hAnsi="Times New Roman"/>
          <w:sz w:val="24"/>
          <w:szCs w:val="24"/>
        </w:rPr>
        <w:t xml:space="preserve"> </w:t>
      </w:r>
      <w:r w:rsidRPr="00CA2619">
        <w:rPr>
          <w:rFonts w:ascii="Times New Roman" w:hAnsi="Times New Roman"/>
          <w:sz w:val="24"/>
          <w:szCs w:val="24"/>
        </w:rPr>
        <w:t>funcţionarii în conditiile de siguranta a generatoarelor de abur şi de apa fierbinte;</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inscrie în registrele de analiza valorile determinate, sa semneze pentru</w:t>
      </w:r>
      <w:r w:rsidR="008550BA" w:rsidRPr="00CA2619">
        <w:rPr>
          <w:rFonts w:ascii="Times New Roman" w:hAnsi="Times New Roman"/>
          <w:sz w:val="24"/>
          <w:szCs w:val="24"/>
        </w:rPr>
        <w:t xml:space="preserve"> </w:t>
      </w:r>
      <w:r w:rsidRPr="00CA2619">
        <w:rPr>
          <w:rFonts w:ascii="Times New Roman" w:hAnsi="Times New Roman"/>
          <w:sz w:val="24"/>
          <w:szCs w:val="24"/>
        </w:rPr>
        <w:t xml:space="preserve">acestea şi sa comunice Sefului Centrala Termica orice abatere constatata de la </w:t>
      </w:r>
      <w:r w:rsidR="008550BA" w:rsidRPr="00CA2619">
        <w:rPr>
          <w:rFonts w:ascii="Times New Roman" w:hAnsi="Times New Roman"/>
          <w:sz w:val="24"/>
          <w:szCs w:val="24"/>
        </w:rPr>
        <w:t xml:space="preserve">indicia </w:t>
      </w:r>
      <w:r w:rsidRPr="00CA2619">
        <w:rPr>
          <w:rFonts w:ascii="Times New Roman" w:hAnsi="Times New Roman"/>
          <w:sz w:val="24"/>
          <w:szCs w:val="24"/>
        </w:rPr>
        <w:t>admisi;</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predea şi sa ia în primire serviciul verificand buna funcţionare a instalatiei de</w:t>
      </w:r>
      <w:r w:rsidR="00AA01CD" w:rsidRPr="00CA2619">
        <w:rPr>
          <w:rFonts w:ascii="Times New Roman" w:hAnsi="Times New Roman"/>
          <w:sz w:val="24"/>
          <w:szCs w:val="24"/>
        </w:rPr>
        <w:t xml:space="preserve"> </w:t>
      </w:r>
      <w:r w:rsidRPr="00CA2619">
        <w:rPr>
          <w:rFonts w:ascii="Times New Roman" w:hAnsi="Times New Roman"/>
          <w:sz w:val="24"/>
          <w:szCs w:val="24"/>
        </w:rPr>
        <w:t>tratare a apei; rezultatul predarii-primirii se va consemna în registrul de analiza; Urmareste</w:t>
      </w:r>
      <w:r w:rsidR="00AA01CD" w:rsidRPr="00CA2619">
        <w:rPr>
          <w:rFonts w:ascii="Times New Roman" w:hAnsi="Times New Roman"/>
          <w:sz w:val="24"/>
          <w:szCs w:val="24"/>
        </w:rPr>
        <w:t xml:space="preserve"> </w:t>
      </w:r>
      <w:r w:rsidRPr="00CA2619">
        <w:rPr>
          <w:rFonts w:ascii="Times New Roman" w:hAnsi="Times New Roman"/>
          <w:sz w:val="24"/>
          <w:szCs w:val="24"/>
        </w:rPr>
        <w:t>şi raspunde de buna funcţionare şi de exploatarea corecta a cazanelor din centrala termica</w:t>
      </w:r>
      <w:r w:rsidR="00AA01CD" w:rsidRPr="00CA2619">
        <w:rPr>
          <w:rFonts w:ascii="Times New Roman" w:hAnsi="Times New Roman"/>
          <w:sz w:val="24"/>
          <w:szCs w:val="24"/>
        </w:rPr>
        <w:t xml:space="preserve"> </w:t>
      </w:r>
      <w:r w:rsidRPr="00CA2619">
        <w:rPr>
          <w:rFonts w:ascii="Times New Roman" w:hAnsi="Times New Roman"/>
          <w:sz w:val="24"/>
          <w:szCs w:val="24"/>
        </w:rPr>
        <w:t>şi a instalatiilor care compun centrala, conform normelor şi normativelor în vigoare şi a</w:t>
      </w:r>
      <w:r w:rsidR="00AA01CD" w:rsidRPr="00CA2619">
        <w:rPr>
          <w:rFonts w:ascii="Times New Roman" w:hAnsi="Times New Roman"/>
          <w:sz w:val="24"/>
          <w:szCs w:val="24"/>
        </w:rPr>
        <w:t xml:space="preserve"> </w:t>
      </w:r>
      <w:r w:rsidRPr="00CA2619">
        <w:rPr>
          <w:rFonts w:ascii="Times New Roman" w:hAnsi="Times New Roman"/>
          <w:sz w:val="24"/>
          <w:szCs w:val="24"/>
        </w:rPr>
        <w:t>prescriptiilor specifice I.S.C.I.R.</w:t>
      </w:r>
    </w:p>
    <w:p w:rsidR="00EE5F05"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raspunde de asigurarea apei calde şi a furnizarii agentului termic</w:t>
      </w:r>
      <w:r w:rsidR="00AA01CD" w:rsidRPr="00CA2619">
        <w:rPr>
          <w:rFonts w:ascii="Times New Roman" w:hAnsi="Times New Roman"/>
          <w:sz w:val="24"/>
          <w:szCs w:val="24"/>
        </w:rPr>
        <w:t xml:space="preserve"> </w:t>
      </w:r>
      <w:r w:rsidRPr="00CA2619">
        <w:rPr>
          <w:rFonts w:ascii="Times New Roman" w:hAnsi="Times New Roman"/>
          <w:sz w:val="24"/>
          <w:szCs w:val="24"/>
        </w:rPr>
        <w:t>conform programuilui pe perioada rece;</w:t>
      </w:r>
    </w:p>
    <w:p w:rsidR="00C02178" w:rsidRPr="00CA2619" w:rsidRDefault="00EE5F0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Urmareste şi raspunde de buna funcţionare a pompelor de alimentare a</w:t>
      </w:r>
      <w:r w:rsidR="00AA01CD" w:rsidRPr="00CA2619">
        <w:rPr>
          <w:rFonts w:ascii="Times New Roman" w:hAnsi="Times New Roman"/>
          <w:sz w:val="24"/>
          <w:szCs w:val="24"/>
        </w:rPr>
        <w:t xml:space="preserve"> </w:t>
      </w:r>
      <w:r w:rsidRPr="00CA2619">
        <w:rPr>
          <w:rFonts w:ascii="Times New Roman" w:hAnsi="Times New Roman"/>
          <w:sz w:val="24"/>
          <w:szCs w:val="24"/>
        </w:rPr>
        <w:t>cazanelor, a pompelor de circulatie a agentului,</w:t>
      </w:r>
      <w:r w:rsidR="00AA01CD" w:rsidRPr="00CA2619">
        <w:rPr>
          <w:rFonts w:ascii="Times New Roman" w:hAnsi="Times New Roman"/>
          <w:sz w:val="24"/>
          <w:szCs w:val="24"/>
        </w:rPr>
        <w:t xml:space="preserve"> a pompelor de epuisment din baz</w:t>
      </w:r>
      <w:r w:rsidRPr="00CA2619">
        <w:rPr>
          <w:rFonts w:ascii="Times New Roman" w:hAnsi="Times New Roman"/>
          <w:sz w:val="24"/>
          <w:szCs w:val="24"/>
        </w:rPr>
        <w:t>a</w:t>
      </w:r>
      <w:r w:rsidR="00AA01CD" w:rsidRPr="00CA2619">
        <w:rPr>
          <w:rFonts w:ascii="Times New Roman" w:hAnsi="Times New Roman"/>
          <w:sz w:val="24"/>
          <w:szCs w:val="24"/>
        </w:rPr>
        <w:t xml:space="preserve"> </w:t>
      </w:r>
      <w:r w:rsidRPr="00CA2619">
        <w:rPr>
          <w:rFonts w:ascii="Times New Roman" w:hAnsi="Times New Roman"/>
          <w:sz w:val="24"/>
          <w:szCs w:val="24"/>
        </w:rPr>
        <w:t>colectoare;</w:t>
      </w:r>
    </w:p>
    <w:p w:rsidR="006C780D" w:rsidRPr="00CA2619" w:rsidRDefault="006C780D" w:rsidP="00654ECE">
      <w:pPr>
        <w:numPr>
          <w:ilvl w:val="0"/>
          <w:numId w:val="6"/>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 xml:space="preserve">sa respecte regulile si masurile de aparare  impotriva  incendiilor,  aduse la cunostiinta , sub orice forma ; sa actioneze  , in conformitate cu procedurile stabilite  la locul de munca , in </w:t>
      </w:r>
      <w:r w:rsidRPr="00CA2619">
        <w:rPr>
          <w:rFonts w:ascii="Times New Roman" w:hAnsi="Times New Roman"/>
          <w:sz w:val="24"/>
          <w:szCs w:val="24"/>
        </w:rPr>
        <w:lastRenderedPageBreak/>
        <w:t>cazul aparitiei  oricarui pericol im</w:t>
      </w:r>
      <w:r w:rsidR="00033400"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4957AF" w:rsidRPr="00CA2619">
        <w:rPr>
          <w:rFonts w:ascii="Times New Roman" w:hAnsi="Times New Roman"/>
          <w:sz w:val="24"/>
          <w:szCs w:val="24"/>
        </w:rPr>
        <w:t xml:space="preserve">nr. </w:t>
      </w:r>
      <w:r w:rsidRPr="00CA2619">
        <w:rPr>
          <w:rFonts w:ascii="Times New Roman" w:hAnsi="Times New Roman"/>
          <w:sz w:val="24"/>
          <w:szCs w:val="24"/>
        </w:rPr>
        <w:t>307/2006 art.22 , ( a, g ), privind apararea impotriva incendiilor si anume:</w:t>
      </w:r>
    </w:p>
    <w:p w:rsidR="006C780D" w:rsidRPr="00CA2619" w:rsidRDefault="006C780D"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a) să respecte regulile şi măsurile de apărare împotriva incendiilor, aduse la cunoştinţă, sub orice formă, de administrator sau de conducătorul instituţiei, după caz;</w:t>
      </w:r>
    </w:p>
    <w:p w:rsidR="006C780D" w:rsidRPr="00CA2619" w:rsidRDefault="006C780D"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b) să utilizeze substanţele periculoase, instalaţiile, utilajele, maşinile, aparatura şi echipamentele, potrivit instrucţiunilor tehnice, precum şi celor date de administrator sau de conducătorul instituţiei, după caz;</w:t>
      </w:r>
    </w:p>
    <w:p w:rsidR="006C780D" w:rsidRPr="00CA2619" w:rsidRDefault="006C780D"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c) să nu efectueze manevre nepermise sau modificări neautorizate ale sistemelor şi instalaţiilor de apărare împotriva incendiilor;</w:t>
      </w:r>
    </w:p>
    <w:p w:rsidR="006C780D" w:rsidRPr="00CA2619" w:rsidRDefault="006C780D"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d) să comunice, imediat după constatare, conducătorului locului de muncă orice încălcare a normelor de apărare împotriva incendiilor sau a oricărei situaţii stabilite de acesta ca fiind un pericol de incendiu, precum şi orice defecţiune sesizată la sistemele şi instalaţiile de apărare împotriva incendiilor;</w:t>
      </w:r>
    </w:p>
    <w:p w:rsidR="006C780D" w:rsidRPr="00CA2619" w:rsidRDefault="006C780D"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e) să coopereze cu salariaţii desemnaţi de administrator, după caz, respectiv cu cadrul tehnic specializat, care are atribuţii în domeniul apărării împotriva incendiilor, în vederea realizării măsurilor de apărare împotriva incendiilor;</w:t>
      </w:r>
    </w:p>
    <w:p w:rsidR="006C780D" w:rsidRPr="00CA2619" w:rsidRDefault="006C780D" w:rsidP="00654ECE">
      <w:pPr>
        <w:numPr>
          <w:ilvl w:val="0"/>
          <w:numId w:val="6"/>
        </w:numPr>
        <w:autoSpaceDE w:val="0"/>
        <w:autoSpaceDN w:val="0"/>
        <w:adjustRightInd w:val="0"/>
        <w:spacing w:after="0" w:line="360" w:lineRule="auto"/>
        <w:rPr>
          <w:rFonts w:ascii="Times New Roman" w:hAnsi="Times New Roman"/>
          <w:sz w:val="24"/>
          <w:szCs w:val="24"/>
          <w:lang w:val="it-IT"/>
        </w:rPr>
      </w:pPr>
      <w:r w:rsidRPr="00CA2619">
        <w:rPr>
          <w:rFonts w:ascii="Times New Roman" w:hAnsi="Times New Roman"/>
          <w:sz w:val="24"/>
          <w:szCs w:val="24"/>
        </w:rPr>
        <w:t xml:space="preserve">    </w:t>
      </w:r>
      <w:r w:rsidRPr="00CA2619">
        <w:rPr>
          <w:rFonts w:ascii="Times New Roman" w:hAnsi="Times New Roman"/>
          <w:sz w:val="24"/>
          <w:szCs w:val="24"/>
          <w:lang w:val="it-IT"/>
        </w:rPr>
        <w:t>f) să acţioneze, în conformitate cu procedurile stabilite la locul de muncă, în cazul apariţiei oricărui pericol iminent de incendiu;</w:t>
      </w:r>
    </w:p>
    <w:p w:rsidR="006C780D" w:rsidRPr="00CA2619" w:rsidRDefault="006C780D" w:rsidP="00654ECE">
      <w:pPr>
        <w:numPr>
          <w:ilvl w:val="0"/>
          <w:numId w:val="6"/>
        </w:numPr>
        <w:autoSpaceDE w:val="0"/>
        <w:autoSpaceDN w:val="0"/>
        <w:adjustRightInd w:val="0"/>
        <w:spacing w:after="0" w:line="360" w:lineRule="auto"/>
        <w:rPr>
          <w:rFonts w:ascii="Times New Roman" w:hAnsi="Times New Roman"/>
          <w:sz w:val="24"/>
          <w:szCs w:val="24"/>
          <w:lang w:val="it-IT"/>
        </w:rPr>
      </w:pPr>
      <w:r w:rsidRPr="00CA2619">
        <w:rPr>
          <w:rFonts w:ascii="Times New Roman" w:hAnsi="Times New Roman"/>
          <w:sz w:val="24"/>
          <w:szCs w:val="24"/>
          <w:lang w:val="it-IT"/>
        </w:rPr>
        <w:t xml:space="preserve">    g) să furnizeze persoanelor abilitate toate datele şi informaţiile de care are cunoştinţă, referitoare la producerea incendiilor.</w:t>
      </w:r>
    </w:p>
    <w:p w:rsidR="006C780D" w:rsidRPr="00CA2619" w:rsidRDefault="006C780D"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Conf</w:t>
      </w:r>
      <w:r w:rsidR="004957AF" w:rsidRPr="00CA2619">
        <w:rPr>
          <w:rFonts w:ascii="Times New Roman" w:hAnsi="Times New Roman"/>
          <w:sz w:val="24"/>
          <w:szCs w:val="24"/>
        </w:rPr>
        <w:t>orm</w:t>
      </w:r>
      <w:r w:rsidR="004F1850" w:rsidRPr="00CA2619">
        <w:rPr>
          <w:rFonts w:ascii="Times New Roman" w:hAnsi="Times New Roman"/>
          <w:sz w:val="24"/>
          <w:szCs w:val="24"/>
        </w:rPr>
        <w:t xml:space="preserve"> </w:t>
      </w:r>
      <w:r w:rsidRPr="00CA2619">
        <w:rPr>
          <w:rFonts w:ascii="Times New Roman" w:hAnsi="Times New Roman"/>
          <w:sz w:val="24"/>
          <w:szCs w:val="24"/>
        </w:rPr>
        <w:t xml:space="preserve"> OMAI </w:t>
      </w:r>
      <w:r w:rsidR="004957AF" w:rsidRPr="00CA2619">
        <w:rPr>
          <w:rFonts w:ascii="Times New Roman" w:hAnsi="Times New Roman"/>
          <w:sz w:val="24"/>
          <w:szCs w:val="24"/>
        </w:rPr>
        <w:t xml:space="preserve">nr. </w:t>
      </w:r>
      <w:r w:rsidRPr="00CA2619">
        <w:rPr>
          <w:rFonts w:ascii="Times New Roman" w:hAnsi="Times New Roman"/>
          <w:sz w:val="24"/>
          <w:szCs w:val="24"/>
        </w:rPr>
        <w:t xml:space="preserve">163/2007 privind </w:t>
      </w:r>
      <w:r w:rsidRPr="00CA2619">
        <w:rPr>
          <w:rFonts w:ascii="Times New Roman" w:hAnsi="Times New Roman"/>
          <w:sz w:val="24"/>
          <w:szCs w:val="24"/>
          <w:lang w:val="it-IT"/>
        </w:rPr>
        <w:t xml:space="preserve">Normele  generale de apărare împotriva incendiilor, are calitatea de membru in cadrul  </w:t>
      </w:r>
      <w:r w:rsidRPr="00CA2619">
        <w:rPr>
          <w:rFonts w:ascii="Times New Roman" w:hAnsi="Times New Roman"/>
          <w:sz w:val="24"/>
          <w:szCs w:val="24"/>
        </w:rPr>
        <w:t xml:space="preserve">Serviciului  Privat pentru situaţii de urgenţă </w:t>
      </w:r>
    </w:p>
    <w:p w:rsidR="006C780D" w:rsidRPr="00CA2619" w:rsidRDefault="006C780D"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Conform Legii </w:t>
      </w:r>
      <w:r w:rsidR="004957AF" w:rsidRPr="00CA2619">
        <w:rPr>
          <w:rFonts w:ascii="Times New Roman" w:hAnsi="Times New Roman"/>
          <w:sz w:val="24"/>
          <w:szCs w:val="24"/>
        </w:rPr>
        <w:t xml:space="preserve">nr. </w:t>
      </w:r>
      <w:r w:rsidRPr="00CA2619">
        <w:rPr>
          <w:rFonts w:ascii="Times New Roman" w:hAnsi="Times New Roman"/>
          <w:sz w:val="24"/>
          <w:szCs w:val="24"/>
        </w:rPr>
        <w:t xml:space="preserve">481/2004 are </w:t>
      </w:r>
      <w:r w:rsidRPr="00CA2619">
        <w:rPr>
          <w:rFonts w:ascii="Times New Roman" w:hAnsi="Times New Roman"/>
          <w:sz w:val="24"/>
          <w:szCs w:val="24"/>
          <w:lang w:val="it-IT"/>
        </w:rPr>
        <w:t>are calitatea de membru in cadrul  Celulei de Urgenta in scopul prevenirii si reducerii riscurilor de producere a dezastrelor si inlaturarii operative a urmarilor acestora si a asigurarii conditiilor necesare supravietuirii persoanelor afectate</w:t>
      </w:r>
    </w:p>
    <w:p w:rsidR="006C780D" w:rsidRPr="00CA2619" w:rsidRDefault="006C780D"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lang w:val="it-IT"/>
        </w:rPr>
        <w:t>In timpul eventualelor inceputuri de incendiu izbucnite in cadrul spitalului are obligatia intreruperii instalatiilor de gaze , actioneaza hidrantii exteriori si de incinta , pentru stingerea incendiilor, ajuta la evacuarea bolnavilor si a bunurilor</w:t>
      </w:r>
      <w:r w:rsidR="00033400" w:rsidRPr="00CA2619">
        <w:rPr>
          <w:rFonts w:ascii="Times New Roman" w:hAnsi="Times New Roman"/>
          <w:sz w:val="24"/>
          <w:szCs w:val="24"/>
          <w:lang w:val="it-IT"/>
        </w:rPr>
        <w:t>.</w:t>
      </w:r>
    </w:p>
    <w:p w:rsidR="006C780D" w:rsidRPr="00CA2619" w:rsidRDefault="006C780D" w:rsidP="00654ECE">
      <w:pPr>
        <w:autoSpaceDE w:val="0"/>
        <w:autoSpaceDN w:val="0"/>
        <w:adjustRightInd w:val="0"/>
        <w:spacing w:after="0" w:line="360" w:lineRule="auto"/>
        <w:jc w:val="both"/>
        <w:rPr>
          <w:rFonts w:ascii="Times New Roman" w:hAnsi="Times New Roman"/>
          <w:noProof/>
          <w:sz w:val="24"/>
          <w:szCs w:val="24"/>
        </w:rPr>
      </w:pPr>
    </w:p>
    <w:p w:rsidR="00D10C77" w:rsidRPr="00CA2619" w:rsidRDefault="00D10C77" w:rsidP="00654ECE">
      <w:pPr>
        <w:tabs>
          <w:tab w:val="left" w:pos="540"/>
        </w:tabs>
        <w:spacing w:after="0" w:line="360" w:lineRule="auto"/>
        <w:rPr>
          <w:rFonts w:ascii="Times New Roman" w:hAnsi="Times New Roman"/>
          <w:b/>
          <w:noProof/>
          <w:sz w:val="24"/>
          <w:szCs w:val="24"/>
        </w:rPr>
      </w:pPr>
      <w:r w:rsidRPr="00CA2619">
        <w:rPr>
          <w:rFonts w:ascii="Times New Roman" w:hAnsi="Times New Roman"/>
          <w:noProof/>
          <w:sz w:val="24"/>
          <w:szCs w:val="24"/>
        </w:rPr>
        <w:tab/>
      </w:r>
      <w:r w:rsidRPr="00CA2619">
        <w:rPr>
          <w:rFonts w:ascii="Times New Roman" w:hAnsi="Times New Roman"/>
          <w:noProof/>
          <w:sz w:val="24"/>
          <w:szCs w:val="24"/>
        </w:rPr>
        <w:tab/>
      </w:r>
      <w:r w:rsidR="00BF2187" w:rsidRPr="00CA2619">
        <w:rPr>
          <w:rFonts w:ascii="Times New Roman" w:hAnsi="Times New Roman"/>
          <w:b/>
          <w:noProof/>
          <w:sz w:val="24"/>
          <w:szCs w:val="24"/>
        </w:rPr>
        <w:t>14.7</w:t>
      </w:r>
      <w:r w:rsidRPr="00CA2619">
        <w:rPr>
          <w:rFonts w:ascii="Times New Roman" w:hAnsi="Times New Roman"/>
          <w:b/>
          <w:noProof/>
          <w:sz w:val="24"/>
          <w:szCs w:val="24"/>
        </w:rPr>
        <w:t>.3.5. Muncitorul necalificat</w:t>
      </w:r>
      <w:r w:rsidR="00D92EE4" w:rsidRPr="00CA2619">
        <w:rPr>
          <w:rFonts w:ascii="Times New Roman" w:hAnsi="Times New Roman"/>
          <w:b/>
          <w:noProof/>
          <w:sz w:val="24"/>
          <w:szCs w:val="24"/>
        </w:rPr>
        <w:t xml:space="preserve"> </w:t>
      </w:r>
    </w:p>
    <w:p w:rsidR="00FE6E3E" w:rsidRPr="00CA2619" w:rsidRDefault="00FE6E3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întretine </w:t>
      </w:r>
      <w:r w:rsidR="0042293F" w:rsidRPr="00CA2619">
        <w:rPr>
          <w:rFonts w:ascii="Times New Roman" w:hAnsi="Times New Roman"/>
          <w:sz w:val="24"/>
          <w:szCs w:val="24"/>
        </w:rPr>
        <w:t xml:space="preserve"> </w:t>
      </w:r>
      <w:r w:rsidRPr="00CA2619">
        <w:rPr>
          <w:rFonts w:ascii="Times New Roman" w:hAnsi="Times New Roman"/>
          <w:sz w:val="24"/>
          <w:szCs w:val="24"/>
        </w:rPr>
        <w:t xml:space="preserve"> spatiul verde al unităţii, </w:t>
      </w:r>
      <w:r w:rsidR="0042293F" w:rsidRPr="00CA2619">
        <w:rPr>
          <w:rFonts w:ascii="Times New Roman" w:hAnsi="Times New Roman"/>
          <w:sz w:val="24"/>
          <w:szCs w:val="24"/>
        </w:rPr>
        <w:t xml:space="preserve">precum si curatenia </w:t>
      </w:r>
      <w:r w:rsidR="00DB4EEB" w:rsidRPr="00CA2619">
        <w:rPr>
          <w:rFonts w:ascii="Times New Roman" w:hAnsi="Times New Roman"/>
          <w:sz w:val="24"/>
          <w:szCs w:val="24"/>
        </w:rPr>
        <w:t>in curtea spitalului si a cailor de acces</w:t>
      </w:r>
    </w:p>
    <w:p w:rsidR="00FE6E3E" w:rsidRPr="00CA2619" w:rsidRDefault="00FE6E3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mentine curatenia la rampa de gunoi împreună cu ingrijitorii din secţie, după caz;</w:t>
      </w:r>
    </w:p>
    <w:p w:rsidR="00FE6E3E" w:rsidRPr="00CA2619" w:rsidRDefault="00FE6E3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execută lucrari de sapat şi plantat material floricol;</w:t>
      </w:r>
    </w:p>
    <w:p w:rsidR="00FE6E3E" w:rsidRPr="00CA2619" w:rsidRDefault="00FE6E3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participa la operatiunile impuse de reorganizarea sau mutarea secţiilor;</w:t>
      </w:r>
    </w:p>
    <w:p w:rsidR="00FE6E3E" w:rsidRPr="00CA2619" w:rsidRDefault="00FE6E3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execută lucrari de manipulare a bunurilor în vedera depozitarii lor;</w:t>
      </w:r>
    </w:p>
    <w:p w:rsidR="00FE6E3E" w:rsidRPr="00CA2619" w:rsidRDefault="00FE6E3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asigura şi raspunde de aplicarea tuturor masurilor de igienă şi antiseptice, respectă circuitele funcţionale stabilite;</w:t>
      </w:r>
    </w:p>
    <w:p w:rsidR="00FE6E3E" w:rsidRPr="00CA2619" w:rsidRDefault="00FE6E3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participa la toate operatiile impuse de reorganizarea spatiilor;</w:t>
      </w:r>
    </w:p>
    <w:p w:rsidR="00FE6E3E" w:rsidRPr="00CA2619" w:rsidRDefault="00FE6E3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poarta echipament de protecţie adecvat;</w:t>
      </w:r>
    </w:p>
    <w:p w:rsidR="001E2950" w:rsidRPr="00CA2619" w:rsidRDefault="00FE6E3E" w:rsidP="00654ECE">
      <w:pPr>
        <w:tabs>
          <w:tab w:val="left" w:pos="540"/>
        </w:tabs>
        <w:spacing w:after="0" w:line="360" w:lineRule="auto"/>
        <w:jc w:val="both"/>
        <w:rPr>
          <w:rFonts w:ascii="Times New Roman" w:hAnsi="Times New Roman"/>
          <w:noProof/>
          <w:sz w:val="24"/>
          <w:szCs w:val="24"/>
        </w:rPr>
      </w:pPr>
      <w:r w:rsidRPr="00CA2619">
        <w:rPr>
          <w:rFonts w:ascii="Times New Roman" w:hAnsi="Times New Roman"/>
          <w:sz w:val="24"/>
          <w:szCs w:val="24"/>
        </w:rPr>
        <w:t>- asigura transportul şi depozitarea materialelor de curatenie şi dezinfectie;</w:t>
      </w:r>
    </w:p>
    <w:p w:rsidR="00E904B8" w:rsidRPr="00CA2619" w:rsidRDefault="00E904B8" w:rsidP="00654ECE">
      <w:pPr>
        <w:autoSpaceDE w:val="0"/>
        <w:autoSpaceDN w:val="0"/>
        <w:adjustRightInd w:val="0"/>
        <w:spacing w:after="0" w:line="360" w:lineRule="auto"/>
        <w:jc w:val="both"/>
        <w:rPr>
          <w:rFonts w:ascii="Times New Roman" w:hAnsi="Times New Roman"/>
          <w:b/>
          <w:noProof/>
          <w:sz w:val="24"/>
          <w:szCs w:val="24"/>
        </w:rPr>
      </w:pPr>
    </w:p>
    <w:p w:rsidR="005D71D6" w:rsidRPr="00CA2619" w:rsidRDefault="00AF5CC0" w:rsidP="00654ECE">
      <w:pPr>
        <w:autoSpaceDE w:val="0"/>
        <w:autoSpaceDN w:val="0"/>
        <w:adjustRightInd w:val="0"/>
        <w:spacing w:after="0" w:line="360" w:lineRule="auto"/>
        <w:jc w:val="both"/>
        <w:rPr>
          <w:rFonts w:ascii="Times New Roman" w:hAnsi="Times New Roman"/>
          <w:b/>
          <w:sz w:val="24"/>
          <w:szCs w:val="24"/>
        </w:rPr>
      </w:pPr>
      <w:r>
        <w:rPr>
          <w:rFonts w:ascii="Times New Roman" w:hAnsi="Times New Roman"/>
          <w:b/>
          <w:noProof/>
          <w:sz w:val="24"/>
          <w:szCs w:val="24"/>
        </w:rPr>
        <w:t xml:space="preserve">   </w:t>
      </w:r>
      <w:r w:rsidR="00BF2187" w:rsidRPr="00CA2619">
        <w:rPr>
          <w:rFonts w:ascii="Times New Roman" w:hAnsi="Times New Roman"/>
          <w:b/>
          <w:noProof/>
          <w:sz w:val="24"/>
          <w:szCs w:val="24"/>
        </w:rPr>
        <w:t>14.7</w:t>
      </w:r>
      <w:r w:rsidR="00D10C77" w:rsidRPr="00CA2619">
        <w:rPr>
          <w:rFonts w:ascii="Times New Roman" w:hAnsi="Times New Roman"/>
          <w:b/>
          <w:noProof/>
          <w:sz w:val="24"/>
          <w:szCs w:val="24"/>
        </w:rPr>
        <w:t>.3.6. Magaziner</w:t>
      </w:r>
      <w:r w:rsidR="005D71D6" w:rsidRPr="00CA2619">
        <w:rPr>
          <w:rFonts w:ascii="Times New Roman" w:hAnsi="Times New Roman"/>
          <w:b/>
          <w:noProof/>
          <w:sz w:val="24"/>
          <w:szCs w:val="24"/>
        </w:rPr>
        <w:t xml:space="preserve"> - </w:t>
      </w:r>
      <w:r w:rsidR="005D71D6" w:rsidRPr="00CA2619">
        <w:rPr>
          <w:rFonts w:ascii="Times New Roman" w:hAnsi="Times New Roman"/>
          <w:b/>
          <w:sz w:val="24"/>
          <w:szCs w:val="24"/>
        </w:rPr>
        <w:t>Depozit materiale - atribuţii:</w:t>
      </w:r>
    </w:p>
    <w:p w:rsidR="005D71D6" w:rsidRPr="00CA2619" w:rsidRDefault="005D71D6" w:rsidP="00654ECE">
      <w:pPr>
        <w:numPr>
          <w:ilvl w:val="0"/>
          <w:numId w:val="10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primeşte, păstrează şi eliberează materialele aflate în gestiune;</w:t>
      </w:r>
    </w:p>
    <w:p w:rsidR="005D71D6" w:rsidRPr="00CA2619" w:rsidRDefault="005D71D6" w:rsidP="00654ECE">
      <w:pPr>
        <w:numPr>
          <w:ilvl w:val="0"/>
          <w:numId w:val="108"/>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primeşte, păstrează şi eliberează obiecte de inventar şi mijloace fixe numai pe</w:t>
      </w:r>
      <w:r w:rsidR="00FA0E7C" w:rsidRPr="00CA2619">
        <w:rPr>
          <w:rFonts w:ascii="Times New Roman" w:hAnsi="Times New Roman"/>
          <w:sz w:val="24"/>
          <w:szCs w:val="24"/>
        </w:rPr>
        <w:t xml:space="preserve"> </w:t>
      </w:r>
      <w:r w:rsidRPr="00CA2619">
        <w:rPr>
          <w:rFonts w:ascii="Times New Roman" w:hAnsi="Times New Roman"/>
          <w:sz w:val="24"/>
          <w:szCs w:val="24"/>
        </w:rPr>
        <w:t>baza de documente legale - recepţionează calitativ</w:t>
      </w:r>
      <w:r w:rsidR="008A5CEB" w:rsidRPr="00CA2619">
        <w:rPr>
          <w:rFonts w:ascii="Times New Roman" w:hAnsi="Times New Roman"/>
          <w:sz w:val="24"/>
          <w:szCs w:val="24"/>
        </w:rPr>
        <w:t xml:space="preserve"> şi cantitativ, produsele care i</w:t>
      </w:r>
      <w:r w:rsidRPr="00CA2619">
        <w:rPr>
          <w:rFonts w:ascii="Times New Roman" w:hAnsi="Times New Roman"/>
          <w:sz w:val="24"/>
          <w:szCs w:val="24"/>
        </w:rPr>
        <w:t>ntră în</w:t>
      </w:r>
      <w:r w:rsidR="00FA0E7C" w:rsidRPr="00CA2619">
        <w:rPr>
          <w:rFonts w:ascii="Times New Roman" w:hAnsi="Times New Roman"/>
          <w:sz w:val="24"/>
          <w:szCs w:val="24"/>
        </w:rPr>
        <w:t xml:space="preserve"> </w:t>
      </w:r>
      <w:r w:rsidRPr="00CA2619">
        <w:rPr>
          <w:rFonts w:ascii="Times New Roman" w:hAnsi="Times New Roman"/>
          <w:sz w:val="24"/>
          <w:szCs w:val="24"/>
        </w:rPr>
        <w:t>gestiune, cu participarea ambelor părţi (furnizor şi beneficiar) şi în prezenţa membrilor</w:t>
      </w:r>
      <w:r w:rsidR="00FA0E7C" w:rsidRPr="00CA2619">
        <w:rPr>
          <w:rFonts w:ascii="Times New Roman" w:hAnsi="Times New Roman"/>
          <w:sz w:val="24"/>
          <w:szCs w:val="24"/>
        </w:rPr>
        <w:t xml:space="preserve"> </w:t>
      </w:r>
      <w:r w:rsidRPr="00CA2619">
        <w:rPr>
          <w:rFonts w:ascii="Times New Roman" w:hAnsi="Times New Roman"/>
          <w:sz w:val="24"/>
          <w:szCs w:val="24"/>
        </w:rPr>
        <w:t>comisiei de recepţie numiţi prin decizie;</w:t>
      </w:r>
    </w:p>
    <w:p w:rsidR="005D71D6" w:rsidRPr="00CA2619" w:rsidRDefault="005D71D6" w:rsidP="00654ECE">
      <w:pPr>
        <w:numPr>
          <w:ilvl w:val="0"/>
          <w:numId w:val="10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rezultatele recepţiei produselor se consemnează în nota de recepţie şi constatare</w:t>
      </w:r>
      <w:r w:rsidR="00FA0E7C" w:rsidRPr="00CA2619">
        <w:rPr>
          <w:rFonts w:ascii="Times New Roman" w:hAnsi="Times New Roman"/>
          <w:sz w:val="24"/>
          <w:szCs w:val="24"/>
        </w:rPr>
        <w:t xml:space="preserve"> </w:t>
      </w:r>
      <w:r w:rsidRPr="00CA2619">
        <w:rPr>
          <w:rFonts w:ascii="Times New Roman" w:hAnsi="Times New Roman"/>
          <w:sz w:val="24"/>
          <w:szCs w:val="24"/>
        </w:rPr>
        <w:t>de diferenţe, care trebuie să cuprindă toate elementele prevăzute în formular, consemnând</w:t>
      </w:r>
      <w:r w:rsidR="00FA0E7C" w:rsidRPr="00CA2619">
        <w:rPr>
          <w:rFonts w:ascii="Times New Roman" w:hAnsi="Times New Roman"/>
          <w:sz w:val="24"/>
          <w:szCs w:val="24"/>
        </w:rPr>
        <w:t xml:space="preserve"> </w:t>
      </w:r>
      <w:r w:rsidRPr="00CA2619">
        <w:rPr>
          <w:rFonts w:ascii="Times New Roman" w:hAnsi="Times New Roman"/>
          <w:sz w:val="24"/>
          <w:szCs w:val="24"/>
        </w:rPr>
        <w:t>corect şi vizibil toate datele produsului (mărfii) recepţionate;</w:t>
      </w:r>
    </w:p>
    <w:p w:rsidR="005D71D6" w:rsidRPr="00CA2619" w:rsidRDefault="005D71D6" w:rsidP="00654ECE">
      <w:pPr>
        <w:numPr>
          <w:ilvl w:val="0"/>
          <w:numId w:val="106"/>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urmăreşte termenul de garanţie al produselor, care începe să curgă din momentul</w:t>
      </w:r>
      <w:r w:rsidR="009538A8" w:rsidRPr="00CA2619">
        <w:rPr>
          <w:rFonts w:ascii="Times New Roman" w:hAnsi="Times New Roman"/>
          <w:sz w:val="24"/>
          <w:szCs w:val="24"/>
        </w:rPr>
        <w:t xml:space="preserve"> </w:t>
      </w:r>
      <w:r w:rsidRPr="00CA2619">
        <w:rPr>
          <w:rFonts w:ascii="Times New Roman" w:hAnsi="Times New Roman"/>
          <w:sz w:val="24"/>
          <w:szCs w:val="24"/>
        </w:rPr>
        <w:t>livrării produselor, certificat de calitate sau document fito-sanitar;</w:t>
      </w:r>
    </w:p>
    <w:p w:rsidR="005D71D6" w:rsidRPr="00CA2619" w:rsidRDefault="005D71D6" w:rsidP="00654ECE">
      <w:pPr>
        <w:numPr>
          <w:ilvl w:val="0"/>
          <w:numId w:val="105"/>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eliberează produse din depozit numai pe bază de documente legale (bon</w:t>
      </w:r>
      <w:r w:rsidR="009538A8" w:rsidRPr="00CA2619">
        <w:rPr>
          <w:rFonts w:ascii="Times New Roman" w:hAnsi="Times New Roman"/>
          <w:sz w:val="24"/>
          <w:szCs w:val="24"/>
        </w:rPr>
        <w:t xml:space="preserve"> </w:t>
      </w:r>
      <w:r w:rsidRPr="00CA2619">
        <w:rPr>
          <w:rFonts w:ascii="Times New Roman" w:hAnsi="Times New Roman"/>
          <w:sz w:val="24"/>
          <w:szCs w:val="24"/>
        </w:rPr>
        <w:t>materiale, etc.);</w:t>
      </w:r>
    </w:p>
    <w:p w:rsidR="005D71D6" w:rsidRPr="00CA2619" w:rsidRDefault="005D71D6" w:rsidP="00654ECE">
      <w:pPr>
        <w:numPr>
          <w:ilvl w:val="0"/>
          <w:numId w:val="10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verifică periodic stocurile din depozit, cantitativ ş</w:t>
      </w:r>
      <w:r w:rsidR="009538A8" w:rsidRPr="00CA2619">
        <w:rPr>
          <w:rFonts w:ascii="Times New Roman" w:hAnsi="Times New Roman"/>
          <w:sz w:val="24"/>
          <w:szCs w:val="24"/>
        </w:rPr>
        <w:t>i calitativ, pe</w:t>
      </w:r>
      <w:r w:rsidRPr="00CA2619">
        <w:rPr>
          <w:rFonts w:ascii="Times New Roman" w:hAnsi="Times New Roman"/>
          <w:sz w:val="24"/>
          <w:szCs w:val="24"/>
        </w:rPr>
        <w:t>n</w:t>
      </w:r>
      <w:r w:rsidR="009538A8" w:rsidRPr="00CA2619">
        <w:rPr>
          <w:rFonts w:ascii="Times New Roman" w:hAnsi="Times New Roman"/>
          <w:sz w:val="24"/>
          <w:szCs w:val="24"/>
        </w:rPr>
        <w:t>t</w:t>
      </w:r>
      <w:r w:rsidRPr="00CA2619">
        <w:rPr>
          <w:rFonts w:ascii="Times New Roman" w:hAnsi="Times New Roman"/>
          <w:sz w:val="24"/>
          <w:szCs w:val="24"/>
        </w:rPr>
        <w:t>ru depistarea</w:t>
      </w:r>
      <w:r w:rsidR="009538A8" w:rsidRPr="00CA2619">
        <w:rPr>
          <w:rFonts w:ascii="Times New Roman" w:hAnsi="Times New Roman"/>
          <w:sz w:val="24"/>
          <w:szCs w:val="24"/>
        </w:rPr>
        <w:t xml:space="preserve"> </w:t>
      </w:r>
      <w:r w:rsidRPr="00CA2619">
        <w:rPr>
          <w:rFonts w:ascii="Times New Roman" w:hAnsi="Times New Roman"/>
          <w:sz w:val="24"/>
          <w:szCs w:val="24"/>
        </w:rPr>
        <w:t>eventualelor lipsuri, deprecieri, degradări;</w:t>
      </w:r>
    </w:p>
    <w:p w:rsidR="005D71D6" w:rsidRPr="00CA2619" w:rsidRDefault="005D71D6" w:rsidP="00654ECE">
      <w:pPr>
        <w:numPr>
          <w:ilvl w:val="0"/>
          <w:numId w:val="103"/>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ţine evidenţa şi urmăreşte restituirea ambalajelor către furnizori;</w:t>
      </w:r>
    </w:p>
    <w:p w:rsidR="005D71D6" w:rsidRPr="00CA2619" w:rsidRDefault="005D71D6" w:rsidP="00654ECE">
      <w:pPr>
        <w:numPr>
          <w:ilvl w:val="0"/>
          <w:numId w:val="102"/>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ţine</w:t>
      </w:r>
      <w:r w:rsidR="008A5CEB" w:rsidRPr="00CA2619">
        <w:rPr>
          <w:rFonts w:ascii="Times New Roman" w:hAnsi="Times New Roman"/>
          <w:sz w:val="24"/>
          <w:szCs w:val="24"/>
        </w:rPr>
        <w:t xml:space="preserve"> evidenţa tehnico-operativă de i</w:t>
      </w:r>
      <w:r w:rsidRPr="00CA2619">
        <w:rPr>
          <w:rFonts w:ascii="Times New Roman" w:hAnsi="Times New Roman"/>
          <w:sz w:val="24"/>
          <w:szCs w:val="24"/>
        </w:rPr>
        <w:t>ntrare şi ieşire a valorilor din gestiune pe fişe de</w:t>
      </w:r>
      <w:r w:rsidR="009538A8" w:rsidRPr="00CA2619">
        <w:rPr>
          <w:rFonts w:ascii="Times New Roman" w:hAnsi="Times New Roman"/>
          <w:sz w:val="24"/>
          <w:szCs w:val="24"/>
        </w:rPr>
        <w:t xml:space="preserve"> </w:t>
      </w:r>
      <w:r w:rsidRPr="00CA2619">
        <w:rPr>
          <w:rFonts w:ascii="Times New Roman" w:hAnsi="Times New Roman"/>
          <w:sz w:val="24"/>
          <w:szCs w:val="24"/>
        </w:rPr>
        <w:t>magazie sau alte documente legale;</w:t>
      </w:r>
    </w:p>
    <w:p w:rsidR="005D71D6" w:rsidRPr="00CA2619" w:rsidRDefault="005D71D6" w:rsidP="00654ECE">
      <w:pPr>
        <w:numPr>
          <w:ilvl w:val="0"/>
          <w:numId w:val="101"/>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răspunde material pentru pagubele produse în gestiune, prin neglijenţă în</w:t>
      </w:r>
      <w:r w:rsidR="009538A8" w:rsidRPr="00CA2619">
        <w:rPr>
          <w:rFonts w:ascii="Times New Roman" w:hAnsi="Times New Roman"/>
          <w:sz w:val="24"/>
          <w:szCs w:val="24"/>
        </w:rPr>
        <w:t xml:space="preserve"> </w:t>
      </w:r>
      <w:r w:rsidRPr="00CA2619">
        <w:rPr>
          <w:rFonts w:ascii="Times New Roman" w:hAnsi="Times New Roman"/>
          <w:sz w:val="24"/>
          <w:szCs w:val="24"/>
        </w:rPr>
        <w:t>serviciu, distrugere, abuzuri în serviciu, fals în acte, etc.;</w:t>
      </w:r>
    </w:p>
    <w:p w:rsidR="009538A8" w:rsidRPr="00CA2619" w:rsidRDefault="00FE244A" w:rsidP="00654ECE">
      <w:pPr>
        <w:numPr>
          <w:ilvl w:val="0"/>
          <w:numId w:val="100"/>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nu permite i</w:t>
      </w:r>
      <w:r w:rsidR="005D71D6" w:rsidRPr="00CA2619">
        <w:rPr>
          <w:rFonts w:ascii="Times New Roman" w:hAnsi="Times New Roman"/>
          <w:sz w:val="24"/>
          <w:szCs w:val="24"/>
        </w:rPr>
        <w:t>ntrarea în toate spaţiile de depozitare decât a persoanelor autorizate</w:t>
      </w:r>
      <w:r w:rsidR="009538A8" w:rsidRPr="00CA2619">
        <w:rPr>
          <w:rFonts w:ascii="Times New Roman" w:hAnsi="Times New Roman"/>
          <w:sz w:val="24"/>
          <w:szCs w:val="24"/>
        </w:rPr>
        <w:t xml:space="preserve"> </w:t>
      </w:r>
      <w:r w:rsidR="005D71D6" w:rsidRPr="00CA2619">
        <w:rPr>
          <w:rFonts w:ascii="Times New Roman" w:hAnsi="Times New Roman"/>
          <w:sz w:val="24"/>
          <w:szCs w:val="24"/>
        </w:rPr>
        <w:t xml:space="preserve">de lege </w:t>
      </w:r>
      <w:r w:rsidR="009538A8" w:rsidRPr="00CA2619">
        <w:rPr>
          <w:rFonts w:ascii="Times New Roman" w:hAnsi="Times New Roman"/>
          <w:sz w:val="24"/>
          <w:szCs w:val="24"/>
        </w:rPr>
        <w:t xml:space="preserve">; </w:t>
      </w:r>
    </w:p>
    <w:p w:rsidR="005D71D6" w:rsidRPr="00CA2619" w:rsidRDefault="005D71D6" w:rsidP="00654ECE">
      <w:pPr>
        <w:numPr>
          <w:ilvl w:val="0"/>
          <w:numId w:val="99"/>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sesizează în scris şefii ierarhici pentru lipsuri, spargeri constatate în gestiunea sa,</w:t>
      </w:r>
      <w:r w:rsidR="009538A8" w:rsidRPr="00CA2619">
        <w:rPr>
          <w:rFonts w:ascii="Times New Roman" w:hAnsi="Times New Roman"/>
          <w:sz w:val="24"/>
          <w:szCs w:val="24"/>
        </w:rPr>
        <w:t xml:space="preserve"> </w:t>
      </w:r>
      <w:r w:rsidRPr="00CA2619">
        <w:rPr>
          <w:rFonts w:ascii="Times New Roman" w:hAnsi="Times New Roman"/>
          <w:sz w:val="24"/>
          <w:szCs w:val="24"/>
        </w:rPr>
        <w:t>luând măsuri de protejare a acestora până la soluţionarea legală a problemelor semnalate;</w:t>
      </w:r>
    </w:p>
    <w:p w:rsidR="005D71D6" w:rsidRPr="00CA2619" w:rsidRDefault="005D71D6" w:rsidP="00654ECE">
      <w:pPr>
        <w:numPr>
          <w:ilvl w:val="0"/>
          <w:numId w:val="98"/>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asigură şi verifică zilnic gestiunea cu mijloace de protecţie contra eventualelor</w:t>
      </w:r>
      <w:r w:rsidR="009538A8" w:rsidRPr="00CA2619">
        <w:rPr>
          <w:rFonts w:ascii="Times New Roman" w:hAnsi="Times New Roman"/>
          <w:sz w:val="24"/>
          <w:szCs w:val="24"/>
        </w:rPr>
        <w:t xml:space="preserve"> </w:t>
      </w:r>
      <w:r w:rsidRPr="00CA2619">
        <w:rPr>
          <w:rFonts w:ascii="Times New Roman" w:hAnsi="Times New Roman"/>
          <w:sz w:val="24"/>
          <w:szCs w:val="24"/>
        </w:rPr>
        <w:t>spargeri a spaţiilor de depozitare;</w:t>
      </w:r>
    </w:p>
    <w:p w:rsidR="005D71D6" w:rsidRPr="00CA2619" w:rsidRDefault="005D71D6" w:rsidP="00654ECE">
      <w:pPr>
        <w:numPr>
          <w:ilvl w:val="0"/>
          <w:numId w:val="9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asigură şi verifică existenţa şi buna funcţionare a mijloacelor din dotarea gestiunii</w:t>
      </w:r>
      <w:r w:rsidR="009538A8" w:rsidRPr="00CA2619">
        <w:rPr>
          <w:rFonts w:ascii="Times New Roman" w:hAnsi="Times New Roman"/>
          <w:sz w:val="24"/>
          <w:szCs w:val="24"/>
        </w:rPr>
        <w:t xml:space="preserve"> </w:t>
      </w:r>
      <w:r w:rsidRPr="00CA2619">
        <w:rPr>
          <w:rFonts w:ascii="Times New Roman" w:hAnsi="Times New Roman"/>
          <w:sz w:val="24"/>
          <w:szCs w:val="24"/>
        </w:rPr>
        <w:t>împotriva incendiilor.</w:t>
      </w:r>
    </w:p>
    <w:p w:rsidR="009538A8" w:rsidRPr="00CA2619" w:rsidRDefault="005D71D6" w:rsidP="00654ECE">
      <w:pPr>
        <w:numPr>
          <w:ilvl w:val="0"/>
          <w:numId w:val="96"/>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va semnala sefului de compartiment orice deficienta legata de locul de munca; </w:t>
      </w:r>
    </w:p>
    <w:p w:rsidR="005D71D6" w:rsidRPr="00CA2619" w:rsidRDefault="005D71D6" w:rsidP="00654ECE">
      <w:pPr>
        <w:numPr>
          <w:ilvl w:val="0"/>
          <w:numId w:val="95"/>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asigură reaprtizarea pe secţii şi compartimente a necesarului de materii şi şi materiale,</w:t>
      </w:r>
      <w:r w:rsidR="00FE244A" w:rsidRPr="00CA2619">
        <w:rPr>
          <w:rFonts w:ascii="Times New Roman" w:hAnsi="Times New Roman"/>
          <w:sz w:val="24"/>
          <w:szCs w:val="24"/>
        </w:rPr>
        <w:t xml:space="preserve"> </w:t>
      </w:r>
      <w:r w:rsidRPr="00CA2619">
        <w:rPr>
          <w:rFonts w:ascii="Times New Roman" w:hAnsi="Times New Roman"/>
          <w:sz w:val="24"/>
          <w:szCs w:val="24"/>
        </w:rPr>
        <w:t>conform baremului aprobat de conducerae unităţii;</w:t>
      </w:r>
    </w:p>
    <w:p w:rsidR="00D10C77" w:rsidRPr="00CA2619" w:rsidRDefault="005D71D6" w:rsidP="00654ECE">
      <w:pPr>
        <w:numPr>
          <w:ilvl w:val="0"/>
          <w:numId w:val="9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ia măsurile prevăzute în actele normative privind recepţia, manipularea şi</w:t>
      </w:r>
      <w:r w:rsidR="009538A8" w:rsidRPr="00CA2619">
        <w:rPr>
          <w:rFonts w:ascii="Times New Roman" w:hAnsi="Times New Roman"/>
          <w:sz w:val="24"/>
          <w:szCs w:val="24"/>
        </w:rPr>
        <w:t xml:space="preserve"> </w:t>
      </w:r>
      <w:r w:rsidRPr="00CA2619">
        <w:rPr>
          <w:rFonts w:ascii="Times New Roman" w:hAnsi="Times New Roman"/>
          <w:sz w:val="24"/>
          <w:szCs w:val="24"/>
        </w:rPr>
        <w:t>depozitarea corespunzătoare a bunurilor materiale, pentru gospodărirea economicoasă şi</w:t>
      </w:r>
      <w:r w:rsidR="009538A8" w:rsidRPr="00CA2619">
        <w:rPr>
          <w:rFonts w:ascii="Times New Roman" w:hAnsi="Times New Roman"/>
          <w:sz w:val="24"/>
          <w:szCs w:val="24"/>
        </w:rPr>
        <w:t xml:space="preserve"> </w:t>
      </w:r>
      <w:r w:rsidRPr="00CA2619">
        <w:rPr>
          <w:rFonts w:ascii="Times New Roman" w:hAnsi="Times New Roman"/>
          <w:sz w:val="24"/>
          <w:szCs w:val="24"/>
        </w:rPr>
        <w:t>integritatea avutului obştesc;</w:t>
      </w:r>
    </w:p>
    <w:p w:rsidR="00372E96" w:rsidRPr="00CA2619" w:rsidRDefault="00372E96" w:rsidP="004F1850">
      <w:pPr>
        <w:numPr>
          <w:ilvl w:val="0"/>
          <w:numId w:val="94"/>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Sa isi insuseasca  si sa respecte  prevederile legislatiei  din domeiul securitatii  si sanatatii in munca  si masurile de aplicare a acestora   conform Legii </w:t>
      </w:r>
      <w:r w:rsidR="00487E8F" w:rsidRPr="00CA2619">
        <w:rPr>
          <w:rFonts w:ascii="Times New Roman" w:hAnsi="Times New Roman"/>
          <w:sz w:val="24"/>
          <w:szCs w:val="24"/>
        </w:rPr>
        <w:t xml:space="preserve">nr. </w:t>
      </w:r>
      <w:r w:rsidRPr="00CA2619">
        <w:rPr>
          <w:rFonts w:ascii="Times New Roman" w:hAnsi="Times New Roman"/>
          <w:sz w:val="24"/>
          <w:szCs w:val="24"/>
        </w:rPr>
        <w:t>319/2006 sect 3. art10. privind securitatea si sanatatea in munca , si anume :</w:t>
      </w:r>
    </w:p>
    <w:p w:rsidR="00372E96" w:rsidRPr="00CA2619" w:rsidRDefault="00372E96"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să ia măsurile necesare pentru acordarea primului ajutor, stingerea incendiilor şi evacuarea lucrătorilor, ţinând seama de alte persoane prezente;</w:t>
      </w:r>
    </w:p>
    <w:p w:rsidR="00372E96" w:rsidRPr="00CA2619" w:rsidRDefault="00372E96"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sa respecte  prevederile legislatiei  din domeiul securitatii  si sanatatii in munca si masurile de aplicare a acestora   conform Legii </w:t>
      </w:r>
      <w:r w:rsidR="00487E8F" w:rsidRPr="00CA2619">
        <w:rPr>
          <w:rFonts w:ascii="Times New Roman" w:hAnsi="Times New Roman"/>
          <w:sz w:val="24"/>
          <w:szCs w:val="24"/>
        </w:rPr>
        <w:t xml:space="preserve">nr. </w:t>
      </w:r>
      <w:r w:rsidRPr="00CA2619">
        <w:rPr>
          <w:rFonts w:ascii="Times New Roman" w:hAnsi="Times New Roman"/>
          <w:sz w:val="24"/>
          <w:szCs w:val="24"/>
        </w:rPr>
        <w:t xml:space="preserve">319/2006, cap.IV art.22 - 23,si anume: </w:t>
      </w:r>
    </w:p>
    <w:p w:rsidR="00372E96" w:rsidRPr="00CA2619" w:rsidRDefault="00372E96"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a) să utilizeze corect maşinile, aparatura, uneltele, substanţele periculoase, echipamentele de transport şi alte mijloace de producţie;</w:t>
      </w:r>
    </w:p>
    <w:p w:rsidR="00372E96" w:rsidRPr="00CA2619" w:rsidRDefault="00372E96"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b) să utilizeze corect echipamentul individual de protecţie acordat şi, după utilizare, să îl înapoieze sau să îl pună la locul destinat pentru păstrare;</w:t>
      </w:r>
    </w:p>
    <w:p w:rsidR="00372E96" w:rsidRPr="00CA2619" w:rsidRDefault="00372E96"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c) să nu procedeze la scoaterea din funcţiune, la modificarea, schimbarea sau înlăturarea arbitrară a dispozitivelor de securitate proprii, în special ale maşinilor, aparaturii, uneltelor, instalaţiilor tehnice şi clădirilor, şi să utilizeze corect aceste dispozitive;</w:t>
      </w:r>
    </w:p>
    <w:p w:rsidR="00372E96" w:rsidRPr="00CA2619" w:rsidRDefault="00372E96"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d) să comunice imediat angajatorului şi/sau lucrătorilor desemnaţi orice situaţie de muncă despre care au motive întemeiate să o considere un pericol pentru securitatea şi sănătatea lucrătorilor, precum şi orice deficienţă a sistemelor de protecţie;</w:t>
      </w:r>
    </w:p>
    <w:p w:rsidR="00372E96" w:rsidRPr="00CA2619" w:rsidRDefault="00372E96"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e) să aducă la cunoştinţă conducătorului locului de muncă şi/sau angajatorului accidentele suferite de propria persoană;</w:t>
      </w:r>
    </w:p>
    <w:p w:rsidR="00372E96" w:rsidRPr="00CA2619" w:rsidRDefault="00372E96"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f) să coopereze cu angajatorul şi/sau cu lucrătorii desemnaţi, atât timp cât este necesar, pentru a face posibilă realizarea oricăror măsuri sau cerinţe dispuse de către inspectorii de muncă şi inspectorii sanitari, pentru protecţia sănătăţii şi securităţii lucrătorilor;</w:t>
      </w:r>
    </w:p>
    <w:p w:rsidR="00372E96" w:rsidRPr="00CA2619" w:rsidRDefault="00372E96"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g) să coopereze, atât timp cât este necesar, cu angajatorul şi/sau cu lucrătorii desemnaţi, pentru a permite angajatorului să se asigure că mediul de muncă şi condiţiile de lucru sunt sigure şi fără riscuri pentru securitate şi sănătate, în domeniul său de activitate;</w:t>
      </w:r>
    </w:p>
    <w:p w:rsidR="00372E96" w:rsidRPr="00CA2619" w:rsidRDefault="00372E96"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h) să îşi însuşească şi să respecte prevederile legislaţiei din domeniul securităţii şi sănătăţii în muncă şi măsurile de aplicare a acestora;</w:t>
      </w:r>
    </w:p>
    <w:p w:rsidR="00372E96" w:rsidRPr="00CA2619" w:rsidRDefault="00372E96"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Sa respecte regulile si masurile de aparare  impotriva  incendiilor,  aduse la cunostiinta , sub orice forma ; sa actioneze  , in conformitate cu procedurile stabilite  la locul de munca, in cazul aparitiei  oricarui pericol im</w:t>
      </w:r>
      <w:r w:rsidR="003C1F0A"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487E8F" w:rsidRPr="00CA2619">
        <w:rPr>
          <w:rFonts w:ascii="Times New Roman" w:hAnsi="Times New Roman"/>
          <w:sz w:val="24"/>
          <w:szCs w:val="24"/>
        </w:rPr>
        <w:t xml:space="preserve">nr. </w:t>
      </w:r>
      <w:r w:rsidRPr="00CA2619">
        <w:rPr>
          <w:rFonts w:ascii="Times New Roman" w:hAnsi="Times New Roman"/>
          <w:sz w:val="24"/>
          <w:szCs w:val="24"/>
        </w:rPr>
        <w:t>307/2006 art.22 , ( a, g), privind apararea impotriva incendiilor, si anume:</w:t>
      </w:r>
    </w:p>
    <w:p w:rsidR="00372E96" w:rsidRPr="00CA2619" w:rsidRDefault="00372E96" w:rsidP="004F1850">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a) să respecte regulile şi măsurile de apărare împotriva incendiilor, aduse la cunoştinţă, sub orice formă, de administrator sau de conducătorul instituţiei, după caz;</w:t>
      </w:r>
    </w:p>
    <w:p w:rsidR="00372E96" w:rsidRPr="00CA2619" w:rsidRDefault="00372E96" w:rsidP="004F1850">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lastRenderedPageBreak/>
        <w:t xml:space="preserve"> b) să utilizeze substanţele periculoase, instalaţiile, utilajele, maşinile, aparatura şi echipamentele, potrivit instrucţiunilor tehnice, precum şi celor date de administrator sau de conducătorul instituţiei, după caz;</w:t>
      </w:r>
    </w:p>
    <w:p w:rsidR="00372E96" w:rsidRPr="00CA2619" w:rsidRDefault="00372E96" w:rsidP="004F1850">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 xml:space="preserve"> c) să nu efectueze manevre nepermise sau modificări neautorizate ale sistemelor şi instalaţiilor de apărare împotriva incendiilor;</w:t>
      </w:r>
    </w:p>
    <w:p w:rsidR="00372E96" w:rsidRPr="00CA2619" w:rsidRDefault="00372E96" w:rsidP="004F1850">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d) să comunice, imediat după constatare, conducătorului locului de muncă orice încălcare a normelor de apărare împotriva incendiilor sau a oricărei situaţii stabilite de acesta ca fiind un pericol de incendiu, precum şi orice defecţiune sesizată la sistemele şi instalaţiile de apărare împotriva incendiilor;</w:t>
      </w:r>
    </w:p>
    <w:p w:rsidR="00372E96" w:rsidRPr="00CA2619" w:rsidRDefault="00372E96" w:rsidP="004F1850">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e) să coopereze cu salariaţii desemnaţi de administrator, după caz, respectiv cu cadrul tehnic specializat, care are atribuţii în domeniul apărării împotriva incendiilor, în vederea realizării măsurilor de apărare împotriva incendiilor;</w:t>
      </w:r>
    </w:p>
    <w:p w:rsidR="00372E96" w:rsidRPr="00CA2619" w:rsidRDefault="00372E96" w:rsidP="004F1850">
      <w:pPr>
        <w:autoSpaceDE w:val="0"/>
        <w:autoSpaceDN w:val="0"/>
        <w:adjustRightInd w:val="0"/>
        <w:spacing w:after="0" w:line="360" w:lineRule="auto"/>
        <w:ind w:left="360"/>
        <w:rPr>
          <w:rFonts w:ascii="Times New Roman" w:hAnsi="Times New Roman"/>
          <w:sz w:val="24"/>
          <w:szCs w:val="24"/>
          <w:lang w:val="it-IT"/>
        </w:rPr>
      </w:pPr>
      <w:r w:rsidRPr="00CA2619">
        <w:rPr>
          <w:rFonts w:ascii="Times New Roman" w:hAnsi="Times New Roman"/>
          <w:sz w:val="24"/>
          <w:szCs w:val="24"/>
          <w:lang w:val="it-IT"/>
        </w:rPr>
        <w:t>f) să acţioneze, în conformitate cu procedurile stabilite la locul de muncă, în cazul apariţiei oricărui pericol iminent de incendiu;</w:t>
      </w:r>
    </w:p>
    <w:p w:rsidR="00372E96" w:rsidRPr="00CA2619" w:rsidRDefault="00372E96" w:rsidP="004F1850">
      <w:pPr>
        <w:autoSpaceDE w:val="0"/>
        <w:autoSpaceDN w:val="0"/>
        <w:adjustRightInd w:val="0"/>
        <w:spacing w:after="0" w:line="360" w:lineRule="auto"/>
        <w:ind w:left="360"/>
        <w:rPr>
          <w:rFonts w:ascii="Times New Roman" w:hAnsi="Times New Roman"/>
          <w:sz w:val="24"/>
          <w:szCs w:val="24"/>
          <w:lang w:val="it-IT"/>
        </w:rPr>
      </w:pPr>
      <w:r w:rsidRPr="00CA2619">
        <w:rPr>
          <w:rFonts w:ascii="Times New Roman" w:hAnsi="Times New Roman"/>
          <w:sz w:val="24"/>
          <w:szCs w:val="24"/>
          <w:lang w:val="it-IT"/>
        </w:rPr>
        <w:t>g) să furnizeze persoanelor abilitate toate datele şi informaţiile de care are cunoştinţă, referitoare la producerea incendiilor.</w:t>
      </w:r>
      <w:r w:rsidRPr="00CA2619">
        <w:rPr>
          <w:rFonts w:ascii="Times New Roman" w:hAnsi="Times New Roman"/>
          <w:sz w:val="24"/>
          <w:szCs w:val="24"/>
        </w:rPr>
        <w:t xml:space="preserve"> </w:t>
      </w:r>
    </w:p>
    <w:p w:rsidR="00372E96" w:rsidRPr="00CA2619" w:rsidRDefault="00372E96"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lang w:val="it-IT"/>
        </w:rPr>
        <w:t>In timpul eventualelor inceputuri de incendiu izbucnite in cadrul spitalului are obligatia  de a folosi stingatoarele si de a ajuta la evacuarea bolnavilor si a bunurilor</w:t>
      </w:r>
      <w:r w:rsidRPr="00CA2619">
        <w:rPr>
          <w:rFonts w:ascii="Times New Roman" w:hAnsi="Times New Roman"/>
          <w:sz w:val="24"/>
          <w:szCs w:val="24"/>
        </w:rPr>
        <w:t xml:space="preserve">. </w:t>
      </w:r>
    </w:p>
    <w:p w:rsidR="00372E96" w:rsidRPr="00CA2619" w:rsidRDefault="00372E96" w:rsidP="00654ECE">
      <w:pPr>
        <w:numPr>
          <w:ilvl w:val="0"/>
          <w:numId w:val="6"/>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are obligatia sa cunoasca reglementarile si legislatia specifica in vigoare</w:t>
      </w:r>
    </w:p>
    <w:p w:rsidR="00372E96" w:rsidRPr="00CA2619" w:rsidRDefault="00372E96" w:rsidP="00654ECE">
      <w:pPr>
        <w:numPr>
          <w:ilvl w:val="0"/>
          <w:numId w:val="6"/>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autoritatea necesara indeplinirii responsabilitatilor reglementate prin fisa de post este conferita prin caracterul de sarcina de serviciu obligatorie</w:t>
      </w:r>
    </w:p>
    <w:p w:rsidR="004F1850" w:rsidRPr="00CA2619" w:rsidRDefault="00372E96" w:rsidP="00654ECE">
      <w:pPr>
        <w:numPr>
          <w:ilvl w:val="0"/>
          <w:numId w:val="6"/>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asigura pastrarea si folosirea in bune conditii a tuturor  bunurilor spitalului</w:t>
      </w:r>
    </w:p>
    <w:p w:rsidR="00487E8F" w:rsidRPr="00CA2619" w:rsidRDefault="00487E8F" w:rsidP="00654ECE">
      <w:pPr>
        <w:tabs>
          <w:tab w:val="left" w:pos="540"/>
        </w:tabs>
        <w:spacing w:after="0" w:line="360" w:lineRule="auto"/>
        <w:rPr>
          <w:rFonts w:ascii="Times New Roman" w:hAnsi="Times New Roman"/>
          <w:noProof/>
          <w:sz w:val="24"/>
          <w:szCs w:val="24"/>
        </w:rPr>
      </w:pPr>
    </w:p>
    <w:p w:rsidR="00C30514" w:rsidRPr="00CA2619" w:rsidRDefault="00BF2187" w:rsidP="004F1850">
      <w:pPr>
        <w:tabs>
          <w:tab w:val="left" w:pos="540"/>
        </w:tabs>
        <w:spacing w:after="0" w:line="360" w:lineRule="auto"/>
        <w:rPr>
          <w:rFonts w:ascii="Times New Roman" w:hAnsi="Times New Roman"/>
          <w:b/>
          <w:noProof/>
          <w:sz w:val="24"/>
          <w:szCs w:val="24"/>
        </w:rPr>
      </w:pPr>
      <w:r w:rsidRPr="00CA2619">
        <w:rPr>
          <w:rFonts w:ascii="Times New Roman" w:hAnsi="Times New Roman"/>
          <w:b/>
          <w:noProof/>
          <w:sz w:val="24"/>
          <w:szCs w:val="24"/>
        </w:rPr>
        <w:t>14.7</w:t>
      </w:r>
      <w:r w:rsidR="00D10C77" w:rsidRPr="00CA2619">
        <w:rPr>
          <w:rFonts w:ascii="Times New Roman" w:hAnsi="Times New Roman"/>
          <w:b/>
          <w:noProof/>
          <w:sz w:val="24"/>
          <w:szCs w:val="24"/>
        </w:rPr>
        <w:t>.3.7. Spalatoreasa</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 Respecta etapele de spalare :</w:t>
      </w:r>
    </w:p>
    <w:p w:rsidR="00C30514" w:rsidRPr="00CA2619" w:rsidRDefault="000703B3" w:rsidP="00654ECE">
      <w:pPr>
        <w:pStyle w:val="Footer"/>
        <w:tabs>
          <w:tab w:val="clear" w:pos="4703"/>
          <w:tab w:val="center" w:pos="4770"/>
        </w:tabs>
        <w:spacing w:line="360" w:lineRule="auto"/>
        <w:rPr>
          <w:rFonts w:ascii="Times New Roman" w:hAnsi="Times New Roman"/>
          <w:sz w:val="24"/>
          <w:szCs w:val="24"/>
        </w:rPr>
      </w:pPr>
      <w:r w:rsidRPr="00CA2619">
        <w:rPr>
          <w:rFonts w:ascii="Times New Roman" w:hAnsi="Times New Roman"/>
          <w:sz w:val="24"/>
          <w:szCs w:val="24"/>
        </w:rPr>
        <w:tab/>
      </w:r>
      <w:r w:rsidR="00C30514" w:rsidRPr="00CA2619">
        <w:rPr>
          <w:rFonts w:ascii="Times New Roman" w:hAnsi="Times New Roman"/>
          <w:sz w:val="24"/>
          <w:szCs w:val="24"/>
        </w:rPr>
        <w:t>- etapa de prespalare ;</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ab/>
      </w:r>
      <w:r w:rsidR="000703B3" w:rsidRPr="00CA2619">
        <w:rPr>
          <w:rFonts w:ascii="Times New Roman" w:hAnsi="Times New Roman"/>
          <w:sz w:val="24"/>
          <w:szCs w:val="24"/>
        </w:rPr>
        <w:t xml:space="preserve">            </w:t>
      </w:r>
      <w:r w:rsidR="0065580B" w:rsidRPr="00CA2619">
        <w:rPr>
          <w:rFonts w:ascii="Times New Roman" w:hAnsi="Times New Roman"/>
          <w:sz w:val="24"/>
          <w:szCs w:val="24"/>
        </w:rPr>
        <w:t xml:space="preserve"> </w:t>
      </w:r>
      <w:r w:rsidR="000703B3" w:rsidRPr="00CA2619">
        <w:rPr>
          <w:rFonts w:ascii="Times New Roman" w:hAnsi="Times New Roman"/>
          <w:sz w:val="24"/>
          <w:szCs w:val="24"/>
        </w:rPr>
        <w:t xml:space="preserve"> </w:t>
      </w:r>
      <w:r w:rsidRPr="00CA2619">
        <w:rPr>
          <w:rFonts w:ascii="Times New Roman" w:hAnsi="Times New Roman"/>
          <w:sz w:val="24"/>
          <w:szCs w:val="24"/>
        </w:rPr>
        <w:t>- etapa de spalare principala ;</w:t>
      </w:r>
    </w:p>
    <w:p w:rsidR="00C30514" w:rsidRPr="00CA2619" w:rsidRDefault="000703B3" w:rsidP="00654ECE">
      <w:pPr>
        <w:pStyle w:val="Footer"/>
        <w:spacing w:line="360" w:lineRule="auto"/>
        <w:rPr>
          <w:rFonts w:ascii="Times New Roman" w:hAnsi="Times New Roman"/>
          <w:sz w:val="24"/>
          <w:szCs w:val="24"/>
        </w:rPr>
      </w:pPr>
      <w:r w:rsidRPr="00CA2619">
        <w:rPr>
          <w:rFonts w:ascii="Times New Roman" w:hAnsi="Times New Roman"/>
          <w:sz w:val="24"/>
          <w:szCs w:val="24"/>
        </w:rPr>
        <w:t xml:space="preserve">                                                              </w:t>
      </w:r>
      <w:r w:rsidR="00C30514" w:rsidRPr="00CA2619">
        <w:rPr>
          <w:rFonts w:ascii="Times New Roman" w:hAnsi="Times New Roman"/>
          <w:sz w:val="24"/>
          <w:szCs w:val="24"/>
        </w:rPr>
        <w:t>- etapa de clatire ;</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ab/>
      </w:r>
      <w:r w:rsidR="000703B3" w:rsidRPr="00CA2619">
        <w:rPr>
          <w:rFonts w:ascii="Times New Roman" w:hAnsi="Times New Roman"/>
          <w:sz w:val="24"/>
          <w:szCs w:val="24"/>
        </w:rPr>
        <w:t xml:space="preserve">              </w:t>
      </w:r>
      <w:r w:rsidR="0065580B" w:rsidRPr="00CA2619">
        <w:rPr>
          <w:rFonts w:ascii="Times New Roman" w:hAnsi="Times New Roman"/>
          <w:sz w:val="24"/>
          <w:szCs w:val="24"/>
        </w:rPr>
        <w:t xml:space="preserve">   </w:t>
      </w:r>
      <w:r w:rsidR="000703B3" w:rsidRPr="00CA2619">
        <w:rPr>
          <w:rFonts w:ascii="Times New Roman" w:hAnsi="Times New Roman"/>
          <w:sz w:val="24"/>
          <w:szCs w:val="24"/>
        </w:rPr>
        <w:t xml:space="preserve"> </w:t>
      </w:r>
      <w:r w:rsidRPr="00CA2619">
        <w:rPr>
          <w:rFonts w:ascii="Times New Roman" w:hAnsi="Times New Roman"/>
          <w:sz w:val="24"/>
          <w:szCs w:val="24"/>
        </w:rPr>
        <w:t>- etapa de stoarcere a lenjeriei ;</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ab/>
      </w:r>
      <w:r w:rsidR="000703B3" w:rsidRPr="00CA2619">
        <w:rPr>
          <w:rFonts w:ascii="Times New Roman" w:hAnsi="Times New Roman"/>
          <w:sz w:val="24"/>
          <w:szCs w:val="24"/>
        </w:rPr>
        <w:t xml:space="preserve">         </w:t>
      </w:r>
      <w:r w:rsidR="0065580B" w:rsidRPr="00CA2619">
        <w:rPr>
          <w:rFonts w:ascii="Times New Roman" w:hAnsi="Times New Roman"/>
          <w:sz w:val="24"/>
          <w:szCs w:val="24"/>
        </w:rPr>
        <w:t xml:space="preserve">   </w:t>
      </w:r>
      <w:r w:rsidR="000703B3" w:rsidRPr="00CA2619">
        <w:rPr>
          <w:rFonts w:ascii="Times New Roman" w:hAnsi="Times New Roman"/>
          <w:sz w:val="24"/>
          <w:szCs w:val="24"/>
        </w:rPr>
        <w:t xml:space="preserve">  </w:t>
      </w:r>
      <w:r w:rsidRPr="00CA2619">
        <w:rPr>
          <w:rFonts w:ascii="Times New Roman" w:hAnsi="Times New Roman"/>
          <w:sz w:val="24"/>
          <w:szCs w:val="24"/>
        </w:rPr>
        <w:t>- etapa de uscare a lenjeriei ;</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ab/>
      </w:r>
      <w:r w:rsidR="000703B3" w:rsidRPr="00CA2619">
        <w:rPr>
          <w:rFonts w:ascii="Times New Roman" w:hAnsi="Times New Roman"/>
          <w:sz w:val="24"/>
          <w:szCs w:val="24"/>
        </w:rPr>
        <w:t xml:space="preserve">         </w:t>
      </w:r>
      <w:r w:rsidR="0065580B" w:rsidRPr="00CA2619">
        <w:rPr>
          <w:rFonts w:ascii="Times New Roman" w:hAnsi="Times New Roman"/>
          <w:sz w:val="24"/>
          <w:szCs w:val="24"/>
        </w:rPr>
        <w:t xml:space="preserve">     </w:t>
      </w:r>
      <w:r w:rsidR="000703B3" w:rsidRPr="00CA2619">
        <w:rPr>
          <w:rFonts w:ascii="Times New Roman" w:hAnsi="Times New Roman"/>
          <w:sz w:val="24"/>
          <w:szCs w:val="24"/>
        </w:rPr>
        <w:t xml:space="preserve"> </w:t>
      </w:r>
      <w:r w:rsidRPr="00CA2619">
        <w:rPr>
          <w:rFonts w:ascii="Times New Roman" w:hAnsi="Times New Roman"/>
          <w:sz w:val="24"/>
          <w:szCs w:val="24"/>
        </w:rPr>
        <w:t>- etapa de calcare a lenjeriei ;</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ab/>
      </w:r>
      <w:r w:rsidR="000703B3" w:rsidRPr="00CA2619">
        <w:rPr>
          <w:rFonts w:ascii="Times New Roman" w:hAnsi="Times New Roman"/>
          <w:sz w:val="24"/>
          <w:szCs w:val="24"/>
        </w:rPr>
        <w:t xml:space="preserve">                             </w:t>
      </w:r>
      <w:r w:rsidR="0065580B" w:rsidRPr="00CA2619">
        <w:rPr>
          <w:rFonts w:ascii="Times New Roman" w:hAnsi="Times New Roman"/>
          <w:sz w:val="24"/>
          <w:szCs w:val="24"/>
        </w:rPr>
        <w:t xml:space="preserve">      </w:t>
      </w:r>
      <w:r w:rsidR="000703B3" w:rsidRPr="00CA2619">
        <w:rPr>
          <w:rFonts w:ascii="Times New Roman" w:hAnsi="Times New Roman"/>
          <w:sz w:val="24"/>
          <w:szCs w:val="24"/>
        </w:rPr>
        <w:t xml:space="preserve">  </w:t>
      </w:r>
      <w:r w:rsidR="0065580B" w:rsidRPr="00CA2619">
        <w:rPr>
          <w:rFonts w:ascii="Times New Roman" w:hAnsi="Times New Roman"/>
          <w:sz w:val="24"/>
          <w:szCs w:val="24"/>
        </w:rPr>
        <w:t xml:space="preserve">  </w:t>
      </w:r>
      <w:r w:rsidR="000703B3" w:rsidRPr="00CA2619">
        <w:rPr>
          <w:rFonts w:ascii="Times New Roman" w:hAnsi="Times New Roman"/>
          <w:sz w:val="24"/>
          <w:szCs w:val="24"/>
        </w:rPr>
        <w:t xml:space="preserve"> </w:t>
      </w:r>
      <w:r w:rsidRPr="00CA2619">
        <w:rPr>
          <w:rFonts w:ascii="Times New Roman" w:hAnsi="Times New Roman"/>
          <w:sz w:val="24"/>
          <w:szCs w:val="24"/>
        </w:rPr>
        <w:t>- etapa de depozitare si transport a lenjeriei ;</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 respecta codul de  culori privind ambalarea lenjeriei  murdare ;</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 controleaza  ca  lenjeria pe care o colecteaza  sa nu contina obiecte intepatoare si taietoare ;</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  tine in evidenta  rufele primite de la sectii ;</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  depoziteaza si manipuleaza corect lenjeria;</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lastRenderedPageBreak/>
        <w:t>*   efectueaza zilnic curatenia  in conditii corespunzatoare a spatiului repartizat  si raspunde de starea  de igiena a spalatoriei ;</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 raspunde de pastrarea in bune conditii  a inventarului pe care il are in primire ;</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 supravegheaza iluminatul electric avand sarcina de a  evita consumul nejustificat  de curent electric ;</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 xml:space="preserve">*  respecta tinuta corespunzatoare  , obligatorie in tot timpul serviciului , foloseste echipamentul de lucru si de protectie </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  raspunde de pastrarea secretului profesional ;</w:t>
      </w:r>
    </w:p>
    <w:p w:rsidR="00C30514" w:rsidRPr="00CA2619" w:rsidRDefault="00C30514" w:rsidP="00654ECE">
      <w:pPr>
        <w:pStyle w:val="Footer"/>
        <w:spacing w:line="360" w:lineRule="auto"/>
        <w:rPr>
          <w:rFonts w:ascii="Times New Roman" w:hAnsi="Times New Roman"/>
          <w:sz w:val="24"/>
          <w:szCs w:val="24"/>
        </w:rPr>
      </w:pPr>
      <w:r w:rsidRPr="00CA2619">
        <w:rPr>
          <w:rFonts w:ascii="Times New Roman" w:hAnsi="Times New Roman"/>
          <w:sz w:val="24"/>
          <w:szCs w:val="24"/>
        </w:rPr>
        <w:t>*  favorizeaza un climat de disciplina  si intelegere  in timpul programului cu tot personalul  ;</w:t>
      </w:r>
    </w:p>
    <w:p w:rsidR="00C30514" w:rsidRPr="00CA2619" w:rsidRDefault="00C30514" w:rsidP="00654ECE">
      <w:p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 xml:space="preserve">*  sa isi insuseasca  si sa respecte  prevederile legislatiei  din domeiul securitatii  si sanatatii in munca  si masurile de aplicare a acestora   conform Legii </w:t>
      </w:r>
      <w:r w:rsidR="00487E8F" w:rsidRPr="00CA2619">
        <w:rPr>
          <w:rFonts w:ascii="Times New Roman" w:hAnsi="Times New Roman"/>
          <w:sz w:val="24"/>
          <w:szCs w:val="24"/>
        </w:rPr>
        <w:t xml:space="preserve">nr. </w:t>
      </w:r>
      <w:r w:rsidRPr="00CA2619">
        <w:rPr>
          <w:rFonts w:ascii="Times New Roman" w:hAnsi="Times New Roman"/>
          <w:sz w:val="24"/>
          <w:szCs w:val="24"/>
        </w:rPr>
        <w:t>319/2006, sect 3. art10. privind secu</w:t>
      </w:r>
      <w:r w:rsidR="0065580B" w:rsidRPr="00CA2619">
        <w:rPr>
          <w:rFonts w:ascii="Times New Roman" w:hAnsi="Times New Roman"/>
          <w:sz w:val="24"/>
          <w:szCs w:val="24"/>
        </w:rPr>
        <w:t>ritatea si sanatatea in munca </w:t>
      </w:r>
      <w:r w:rsidRPr="00CA2619">
        <w:rPr>
          <w:rFonts w:ascii="Times New Roman" w:hAnsi="Times New Roman"/>
          <w:sz w:val="24"/>
          <w:szCs w:val="24"/>
        </w:rPr>
        <w:t>si anume :</w:t>
      </w:r>
    </w:p>
    <w:p w:rsidR="00C30514" w:rsidRPr="00CA2619" w:rsidRDefault="00C30514" w:rsidP="008961C1">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să ia măsurile necesare pentru acordarea primului ajutor, stingerea incendiilor şi evacuarea lucrătorilor, ţinând seama de alte persoane prezente;</w:t>
      </w:r>
    </w:p>
    <w:p w:rsidR="00C30514" w:rsidRPr="00CA2619" w:rsidRDefault="00C30514"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sa respecte  prevederile legislatiei  din domeiul securitatii  si sanatatii in munca si masurile de aplicare a acestora   conform Leg</w:t>
      </w:r>
      <w:r w:rsidR="0065580B" w:rsidRPr="00CA2619">
        <w:rPr>
          <w:rFonts w:ascii="Times New Roman" w:hAnsi="Times New Roman"/>
          <w:sz w:val="24"/>
          <w:szCs w:val="24"/>
        </w:rPr>
        <w:t xml:space="preserve">ii </w:t>
      </w:r>
      <w:r w:rsidR="00487E8F" w:rsidRPr="00CA2619">
        <w:rPr>
          <w:rFonts w:ascii="Times New Roman" w:hAnsi="Times New Roman"/>
          <w:sz w:val="24"/>
          <w:szCs w:val="24"/>
        </w:rPr>
        <w:t xml:space="preserve">nr. </w:t>
      </w:r>
      <w:r w:rsidR="0065580B" w:rsidRPr="00CA2619">
        <w:rPr>
          <w:rFonts w:ascii="Times New Roman" w:hAnsi="Times New Roman"/>
          <w:sz w:val="24"/>
          <w:szCs w:val="24"/>
        </w:rPr>
        <w:t xml:space="preserve">319/2006, cap.IV art.22 – 23 </w:t>
      </w:r>
      <w:r w:rsidRPr="00CA2619">
        <w:rPr>
          <w:rFonts w:ascii="Times New Roman" w:hAnsi="Times New Roman"/>
          <w:sz w:val="24"/>
          <w:szCs w:val="24"/>
        </w:rPr>
        <w:t xml:space="preserve">si anume: </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 xml:space="preserve"> a) să utilizeze corect maşinile, aparatura, uneltele, substanţele periculoase, echipamentele de transport şi alte mijloace de producţie;</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b) să utilizeze corect echipamentul individual de protecţie acordat şi, după utilizare, să îl înapoieze sau să îl pună la locul destinat pentru păstrare;</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 xml:space="preserve"> c) să nu procedeze la scoaterea din funcţiune, la modificarea, schimbarea sau înlăturarea arbitrară a dispozitivelor de securitate proprii, în special ale maşinilor, aparaturii, uneltelor, instalaţiilor tehnice şi clădirilor, şi să utilizeze corect aceste dispozitive;</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d) să comunice imediat angajatorului şi/sau lucrătorilor desemnaţi orice situaţie de muncă despre care au motive întemeiate să o considere un pericol pentru securitatea şi sănătatea lucrătorilor, precum şi orice deficienţă a sistemelor de protecţie;</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 xml:space="preserve"> e) să aducă la cunoştinţă conducătorului locului de muncă şi/sau angajatorului accidentele suferite de propria persoană;</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f) să coopereze cu angajatorul şi/sau cu lucrătorii desemnaţi, atât timp cât este necesar, pentru a face posibilă realizarea oricăror măsuri sau cerinţe dispuse de către inspectorii de muncă şi inspectorii sanitari, pentru protecţia sănătăţii şi securităţii lucrătorilor;</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g) să coopereze, atât timp cât este necesar, cu angajatorul şi/sau cu lucrătorii desemnaţi, pentru a permite angajatorului să se asigure că mediul de muncă şi condiţiile de lucru sunt sigure şi fără riscuri pentru securitate şi sănătate, în domeniul său de activitate;</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h) să îşi însuşească şi să respecte prevederile legislaţiei din domeniul securităţii şi sănătăţii în muncă şi măsurile de aplicare a acestora;</w:t>
      </w:r>
    </w:p>
    <w:p w:rsidR="00C30514" w:rsidRPr="00CA2619" w:rsidRDefault="00C30514" w:rsidP="00654ECE">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lastRenderedPageBreak/>
        <w:t>Sa respecte regulile si masurile de aparare  impotriva  incendiilor,  aduse la cunostiinta , sub orice forma ; sa actioneze  , in conformitate cu procedurile stabilite  la locul de munca, in cazul aparitiei  oricarui pericol im</w:t>
      </w:r>
      <w:r w:rsidR="008034FD" w:rsidRPr="00CA2619">
        <w:rPr>
          <w:rFonts w:ascii="Times New Roman" w:hAnsi="Times New Roman"/>
          <w:sz w:val="24"/>
          <w:szCs w:val="24"/>
        </w:rPr>
        <w:t>inent  de incediu  conform Legii</w:t>
      </w:r>
      <w:r w:rsidRPr="00CA2619">
        <w:rPr>
          <w:rFonts w:ascii="Times New Roman" w:hAnsi="Times New Roman"/>
          <w:sz w:val="24"/>
          <w:szCs w:val="24"/>
        </w:rPr>
        <w:t xml:space="preserve"> </w:t>
      </w:r>
      <w:r w:rsidR="00BC48EC" w:rsidRPr="00CA2619">
        <w:rPr>
          <w:rFonts w:ascii="Times New Roman" w:hAnsi="Times New Roman"/>
          <w:sz w:val="24"/>
          <w:szCs w:val="24"/>
        </w:rPr>
        <w:t xml:space="preserve">nr. </w:t>
      </w:r>
      <w:r w:rsidRPr="00CA2619">
        <w:rPr>
          <w:rFonts w:ascii="Times New Roman" w:hAnsi="Times New Roman"/>
          <w:sz w:val="24"/>
          <w:szCs w:val="24"/>
        </w:rPr>
        <w:t>307/2006 art.22 , ( a, g), privind apararea impotriva incendiilor, si anume:</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a) să respecte regulile şi măsurile de apărare împotriva incendiilor, aduse la cunoştinţă, sub orice formă, de administrator sau de conducătorul instituţiei, după caz;</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 xml:space="preserve"> b) să utilizeze substanţele periculoase, instalaţiile, utilajele, maşinile, aparatura şi echipamentele, potrivit instrucţiunilor tehnice, precum şi celor date de administrator sau de conducătorul instituţiei, după caz;</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c) să nu efectueze manevre nepermise sau modificări neautorizate ale sistemelor şi instalaţiilor de apărare împotriva incendiilor;</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d) să comunice, imediat după constatare, conducătorului locului de muncă orice încălcare a normelor de apărare împotriva incendiilor sau a oricărei situaţii stabilite de acesta ca fiind un pericol de incendiu, precum şi orice defecţiune sesizată la sistemele şi instalaţiile de apărare împotriva incendiilor;</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rPr>
      </w:pPr>
      <w:r w:rsidRPr="00CA2619">
        <w:rPr>
          <w:rFonts w:ascii="Times New Roman" w:hAnsi="Times New Roman"/>
          <w:sz w:val="24"/>
          <w:szCs w:val="24"/>
        </w:rPr>
        <w:t>e) să coopereze cu salariaţii desemnaţi de administrator, după caz, respectiv cu cadrul tehnic specializat, care are atribuţii în domeniul apărării împotriva incendiilor, în vederea realizării măsurilor de apărare împotriva incendiilor;</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lang w:val="it-IT"/>
        </w:rPr>
      </w:pPr>
      <w:r w:rsidRPr="00CA2619">
        <w:rPr>
          <w:rFonts w:ascii="Times New Roman" w:hAnsi="Times New Roman"/>
          <w:sz w:val="24"/>
          <w:szCs w:val="24"/>
          <w:lang w:val="it-IT"/>
        </w:rPr>
        <w:t>f) să acţioneze, în conformitate cu procedurile stabilite la locul de muncă, în cazul apariţiei oricărui pericol iminent de incendiu;</w:t>
      </w:r>
    </w:p>
    <w:p w:rsidR="00C30514" w:rsidRPr="00CA2619" w:rsidRDefault="00C30514" w:rsidP="0065580B">
      <w:pPr>
        <w:autoSpaceDE w:val="0"/>
        <w:autoSpaceDN w:val="0"/>
        <w:adjustRightInd w:val="0"/>
        <w:spacing w:after="0" w:line="360" w:lineRule="auto"/>
        <w:ind w:left="360"/>
        <w:rPr>
          <w:rFonts w:ascii="Times New Roman" w:hAnsi="Times New Roman"/>
          <w:sz w:val="24"/>
          <w:szCs w:val="24"/>
          <w:lang w:val="it-IT"/>
        </w:rPr>
      </w:pPr>
      <w:r w:rsidRPr="00CA2619">
        <w:rPr>
          <w:rFonts w:ascii="Times New Roman" w:hAnsi="Times New Roman"/>
          <w:sz w:val="24"/>
          <w:szCs w:val="24"/>
          <w:lang w:val="it-IT"/>
        </w:rPr>
        <w:t>g) să furnizeze persoanelor abilitate toate datele şi informaţiile de care are cunoştinţă, referitoare la producerea incendiilor.</w:t>
      </w:r>
      <w:r w:rsidRPr="00CA2619">
        <w:rPr>
          <w:rFonts w:ascii="Times New Roman" w:hAnsi="Times New Roman"/>
          <w:sz w:val="24"/>
          <w:szCs w:val="24"/>
        </w:rPr>
        <w:t xml:space="preserve"> </w:t>
      </w:r>
    </w:p>
    <w:p w:rsidR="004D438B" w:rsidRPr="00CA2619" w:rsidRDefault="00C30514" w:rsidP="004D438B">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lang w:val="it-IT"/>
        </w:rPr>
        <w:t>In timpul eventualelor inceputuri de incendiu izbucnite in cadrul spitalului are obligatia  de a folosi stingatoarele si de a ajuta la evacuarea bolnavilor si a bunurilor</w:t>
      </w:r>
      <w:r w:rsidRPr="00CA2619">
        <w:rPr>
          <w:rFonts w:ascii="Times New Roman" w:hAnsi="Times New Roman"/>
          <w:sz w:val="24"/>
          <w:szCs w:val="24"/>
        </w:rPr>
        <w:t xml:space="preserve">, </w:t>
      </w:r>
    </w:p>
    <w:p w:rsidR="00C30514" w:rsidRPr="00CA2619" w:rsidRDefault="00C30514" w:rsidP="004D438B">
      <w:pPr>
        <w:numPr>
          <w:ilvl w:val="0"/>
          <w:numId w:val="6"/>
        </w:num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respecta prevederile </w:t>
      </w:r>
      <w:r w:rsidR="004D438B" w:rsidRPr="00CA2619">
        <w:rPr>
          <w:rFonts w:ascii="Times New Roman" w:hAnsi="Times New Roman"/>
          <w:sz w:val="24"/>
          <w:szCs w:val="24"/>
        </w:rPr>
        <w:t>Legii   nr. 319 din 14 iulie 2006 Legea securităţii şi sănătăţii în muncă</w:t>
      </w:r>
      <w:r w:rsidRPr="00CA2619">
        <w:rPr>
          <w:rFonts w:ascii="Times New Roman" w:hAnsi="Times New Roman"/>
          <w:sz w:val="24"/>
          <w:szCs w:val="24"/>
        </w:rPr>
        <w:t>, referitor la intarirea ordinii si disciplinei in sectorul unde lucreaza</w:t>
      </w:r>
    </w:p>
    <w:p w:rsidR="00C30514" w:rsidRPr="00CA2619" w:rsidRDefault="00C30514" w:rsidP="00654ECE">
      <w:pPr>
        <w:numPr>
          <w:ilvl w:val="0"/>
          <w:numId w:val="6"/>
        </w:numPr>
        <w:tabs>
          <w:tab w:val="num" w:pos="1230"/>
        </w:tabs>
        <w:spacing w:after="0" w:line="360" w:lineRule="auto"/>
        <w:ind w:left="340"/>
        <w:jc w:val="both"/>
        <w:rPr>
          <w:rFonts w:ascii="Times New Roman" w:hAnsi="Times New Roman"/>
          <w:sz w:val="24"/>
          <w:szCs w:val="24"/>
        </w:rPr>
      </w:pPr>
      <w:r w:rsidRPr="00CA2619">
        <w:rPr>
          <w:rFonts w:ascii="Times New Roman" w:hAnsi="Times New Roman"/>
          <w:sz w:val="24"/>
          <w:szCs w:val="24"/>
        </w:rPr>
        <w:t>are obligatia sa cunoasca reglementarile si legislatia specifica in vigoare</w:t>
      </w:r>
    </w:p>
    <w:p w:rsidR="00C30514" w:rsidRPr="00CA2619" w:rsidRDefault="00C30514" w:rsidP="00654ECE">
      <w:pPr>
        <w:numPr>
          <w:ilvl w:val="0"/>
          <w:numId w:val="6"/>
        </w:numPr>
        <w:tabs>
          <w:tab w:val="num" w:pos="1230"/>
        </w:tabs>
        <w:spacing w:after="0" w:line="360" w:lineRule="auto"/>
        <w:ind w:left="340"/>
        <w:jc w:val="both"/>
        <w:rPr>
          <w:rFonts w:ascii="Times New Roman" w:hAnsi="Times New Roman"/>
          <w:sz w:val="24"/>
          <w:szCs w:val="24"/>
        </w:rPr>
      </w:pPr>
      <w:r w:rsidRPr="00CA2619">
        <w:rPr>
          <w:rFonts w:ascii="Times New Roman" w:hAnsi="Times New Roman"/>
          <w:sz w:val="24"/>
          <w:szCs w:val="24"/>
        </w:rPr>
        <w:t>autoritatea necesara indeplinirii responsabilitatilor reglementate prin fisa de post este conferita prin caracterul de sarcina de serviciu obligatorie</w:t>
      </w:r>
    </w:p>
    <w:p w:rsidR="00C30514" w:rsidRPr="00CA2619" w:rsidRDefault="00C30514" w:rsidP="00654ECE">
      <w:pPr>
        <w:numPr>
          <w:ilvl w:val="0"/>
          <w:numId w:val="6"/>
        </w:numPr>
        <w:tabs>
          <w:tab w:val="num" w:pos="1230"/>
        </w:tabs>
        <w:spacing w:after="0" w:line="360" w:lineRule="auto"/>
        <w:ind w:left="340"/>
        <w:jc w:val="both"/>
        <w:rPr>
          <w:rFonts w:ascii="Times New Roman" w:hAnsi="Times New Roman"/>
          <w:sz w:val="24"/>
          <w:szCs w:val="24"/>
        </w:rPr>
      </w:pPr>
      <w:r w:rsidRPr="00CA2619">
        <w:rPr>
          <w:rFonts w:ascii="Times New Roman" w:hAnsi="Times New Roman"/>
          <w:sz w:val="24"/>
          <w:szCs w:val="24"/>
        </w:rPr>
        <w:t>asigura pastrarea si folosirea in bune conditii a tuturor  bunurilor spitalului</w:t>
      </w:r>
      <w:r w:rsidR="008034FD" w:rsidRPr="00CA2619">
        <w:rPr>
          <w:rFonts w:ascii="Times New Roman" w:hAnsi="Times New Roman"/>
          <w:sz w:val="24"/>
          <w:szCs w:val="24"/>
        </w:rPr>
        <w:t>.</w:t>
      </w:r>
    </w:p>
    <w:p w:rsidR="0049408E" w:rsidRPr="00CA2619" w:rsidRDefault="0049408E" w:rsidP="00654ECE">
      <w:pPr>
        <w:tabs>
          <w:tab w:val="num" w:pos="1230"/>
        </w:tabs>
        <w:spacing w:after="0" w:line="360" w:lineRule="auto"/>
        <w:ind w:left="340"/>
        <w:jc w:val="both"/>
        <w:rPr>
          <w:rFonts w:ascii="Times New Roman" w:hAnsi="Times New Roman"/>
          <w:sz w:val="24"/>
          <w:szCs w:val="24"/>
        </w:rPr>
      </w:pPr>
    </w:p>
    <w:p w:rsidR="0049408E" w:rsidRPr="00CA2619" w:rsidRDefault="00BF2187"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b/>
          <w:noProof/>
          <w:sz w:val="24"/>
          <w:szCs w:val="24"/>
        </w:rPr>
        <w:t>14.7</w:t>
      </w:r>
      <w:r w:rsidR="0049408E" w:rsidRPr="00CA2619">
        <w:rPr>
          <w:rFonts w:ascii="Times New Roman" w:hAnsi="Times New Roman"/>
          <w:b/>
          <w:noProof/>
          <w:sz w:val="24"/>
          <w:szCs w:val="24"/>
        </w:rPr>
        <w:t xml:space="preserve">.3.8.  </w:t>
      </w:r>
      <w:r w:rsidR="0049408E" w:rsidRPr="00CA2619">
        <w:rPr>
          <w:rFonts w:ascii="Times New Roman" w:hAnsi="Times New Roman"/>
          <w:b/>
          <w:kern w:val="28"/>
          <w:sz w:val="24"/>
          <w:szCs w:val="24"/>
          <w:lang w:val="it-IT"/>
        </w:rPr>
        <w:t>P</w:t>
      </w:r>
      <w:r w:rsidR="00CD651A" w:rsidRPr="00CA2619">
        <w:rPr>
          <w:rFonts w:ascii="Times New Roman" w:hAnsi="Times New Roman"/>
          <w:b/>
          <w:kern w:val="28"/>
          <w:sz w:val="24"/>
          <w:szCs w:val="24"/>
          <w:lang w:val="it-IT"/>
        </w:rPr>
        <w:t>aznicul</w:t>
      </w:r>
      <w:r w:rsidR="0049408E" w:rsidRPr="00CA2619">
        <w:rPr>
          <w:rFonts w:ascii="Times New Roman" w:hAnsi="Times New Roman"/>
          <w:kern w:val="28"/>
          <w:sz w:val="24"/>
          <w:szCs w:val="24"/>
          <w:lang w:val="it-IT"/>
        </w:rPr>
        <w:t xml:space="preserve">  </w:t>
      </w:r>
      <w:r w:rsidR="00CD651A" w:rsidRPr="00CA2619">
        <w:rPr>
          <w:rFonts w:ascii="Times New Roman" w:hAnsi="Times New Roman"/>
          <w:kern w:val="28"/>
          <w:sz w:val="24"/>
          <w:szCs w:val="24"/>
          <w:lang w:val="it-IT"/>
        </w:rPr>
        <w:t>are</w:t>
      </w:r>
      <w:r w:rsidR="0049408E" w:rsidRPr="00CA2619">
        <w:rPr>
          <w:rFonts w:ascii="Times New Roman" w:hAnsi="Times New Roman"/>
          <w:kern w:val="28"/>
          <w:sz w:val="24"/>
          <w:szCs w:val="24"/>
          <w:lang w:val="it-IT"/>
        </w:rPr>
        <w:t xml:space="preserve"> in principal urmatoarele atributii:</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1.Sa cunoasca locurile si punctele vulnerabile din perimetrul obiectivului, pentru a preveni producerea oricaror fapte de natura sa aduca prejudicii unitatii ;</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2.Sa pazeasca obiectivul, bunurile si valorile nominalizate in planul de paza si sa asigure integritatea acestora ;</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lastRenderedPageBreak/>
        <w:t>3.Sa permita accesul in obiectiv numai in conformitate cu reglementarile legale si cu dispozitiile interne</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4.Sa opreasca si sa legitimize persoanele care intra in unitate,</w:t>
      </w:r>
      <w:r w:rsidR="00E53501" w:rsidRPr="00CA2619">
        <w:rPr>
          <w:rFonts w:ascii="Times New Roman" w:hAnsi="Times New Roman"/>
          <w:kern w:val="28"/>
          <w:sz w:val="24"/>
          <w:szCs w:val="24"/>
          <w:lang w:val="it-IT"/>
        </w:rPr>
        <w:t xml:space="preserve"> </w:t>
      </w:r>
      <w:r w:rsidRPr="00CA2619">
        <w:rPr>
          <w:rFonts w:ascii="Times New Roman" w:hAnsi="Times New Roman"/>
          <w:kern w:val="28"/>
          <w:sz w:val="24"/>
          <w:szCs w:val="24"/>
          <w:lang w:val="it-IT"/>
        </w:rPr>
        <w:t xml:space="preserve">persoanele despre care exista date sau indicii ca au savarsit infractiuni sau alte fapte ilicite in obiectivul pazit, pe cele care incalca normele interne stabilite prin regulamentul de organizare intern ,iar in cazul infractiunilor flagrante, sa opreasca si sa predea politiei pe faptuitor, bunurile sau valorile care fac obiectul infractiuni sau altor fapte ilicite, luand masuri pentru conservarea sau paza lor, intocmind totodata un proces verbal pentru luarea acestor masuri;  </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5.Sa instiinteze de indata seful sau ierarhic si conducerea unitatii despre producerea oricarui eveniment in timpul executarii serviciului si despre masurile luate;</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6.In caz de avarii produse la instalatii, conducte,</w:t>
      </w:r>
      <w:r w:rsidR="00A40D68" w:rsidRPr="00CA2619">
        <w:rPr>
          <w:rFonts w:ascii="Times New Roman" w:hAnsi="Times New Roman"/>
          <w:kern w:val="28"/>
          <w:sz w:val="24"/>
          <w:szCs w:val="24"/>
          <w:lang w:val="it-IT"/>
        </w:rPr>
        <w:t xml:space="preserve"> </w:t>
      </w:r>
      <w:r w:rsidRPr="00CA2619">
        <w:rPr>
          <w:rFonts w:ascii="Times New Roman" w:hAnsi="Times New Roman"/>
          <w:kern w:val="28"/>
          <w:sz w:val="24"/>
          <w:szCs w:val="24"/>
          <w:lang w:val="it-IT"/>
        </w:rPr>
        <w:t>rezervoare de apa,</w:t>
      </w:r>
      <w:r w:rsidR="00A40D68" w:rsidRPr="00CA2619">
        <w:rPr>
          <w:rFonts w:ascii="Times New Roman" w:hAnsi="Times New Roman"/>
          <w:kern w:val="28"/>
          <w:sz w:val="24"/>
          <w:szCs w:val="24"/>
          <w:lang w:val="it-IT"/>
        </w:rPr>
        <w:t xml:space="preserve"> </w:t>
      </w:r>
      <w:r w:rsidRPr="00CA2619">
        <w:rPr>
          <w:rFonts w:ascii="Times New Roman" w:hAnsi="Times New Roman"/>
          <w:kern w:val="28"/>
          <w:sz w:val="24"/>
          <w:szCs w:val="24"/>
          <w:lang w:val="it-IT"/>
        </w:rPr>
        <w:t>combustibili ori de substante chimice, la statia de pompe, statia de epurare si tratare ape reziduale, la retelele electrice ,telefonice si orice alte imprejurari care sunt de natura sa produca pagube, sa aduca de indata la cunostinta celor in drept,</w:t>
      </w:r>
      <w:r w:rsidR="00A40D68" w:rsidRPr="00CA2619">
        <w:rPr>
          <w:rFonts w:ascii="Times New Roman" w:hAnsi="Times New Roman"/>
          <w:kern w:val="28"/>
          <w:sz w:val="24"/>
          <w:szCs w:val="24"/>
          <w:lang w:val="it-IT"/>
        </w:rPr>
        <w:t xml:space="preserve"> </w:t>
      </w:r>
      <w:r w:rsidRPr="00CA2619">
        <w:rPr>
          <w:rFonts w:ascii="Times New Roman" w:hAnsi="Times New Roman"/>
          <w:kern w:val="28"/>
          <w:sz w:val="24"/>
          <w:szCs w:val="24"/>
          <w:lang w:val="it-IT"/>
        </w:rPr>
        <w:t>asemenea evenimente si sa ia primele masuri pentru limitarea consecintelor evenimentului;</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7.In caz de incendii,sa ia imediat masuri de stingere si de salvare a persoanelor,a bunurilor si a valorilor ,sa sesizeze pompierii si sa anunte conducerea unitatii, politia ;</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8.Sa ia primele masuri pentru salvarea persoanelor si de evacuare a bunurilor si a valorilor in caz de dezastre ;</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9.Sa sesizeze politia in legatura cu orice fapta de natura a prejudicia patrimoniul unitatii si sa-si dea concursul pentru indeplinirea misiunilor ce revin politiei pentru prinderea infractorilor ;</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10.Sa poarte uniforma si insemnele dinstictive numai in timpul serviciului,cu exceptia locurilor de munca unde se impune o alta tinuta ;</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11.Sa nu se prezinte la serviciu sub influenta bauturilor alcoolice si nici sa nu consume astfel de bauturi in timpul serviciului ;</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12.Sa nu absenteze fara motive temeinice si fara sa anunte in prealabil conducerea unitatii despre aceasta ;</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13.Sa nu permita bolnavilor sa iasa in afara unitatii ,decat in urmatoarele cazuri:iesiti din spital cu bilet de externare,invoit cu bilet de voie semnat de conducatorul unitatii;medicul de garda, in ambele cazuri se va urmari ca bolnavii sa nu aiba saupra lor obiecte sau materiale ce apartin unitatii;</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14.Va controla salariatii la iesirea din spital si va anunta conducerea, daca gasesc asupra lor bunuri materiale ce apartin unitatii;</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15.Va urmari daca unii salariati raman in incinta spitalului in afara orelor de program fara interes de serviciu, fiind admisa ramanerea celor care lucreaza in turele respective si a celor care au aprobarea conducerii unitatii;</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lastRenderedPageBreak/>
        <w:t>16.Va urmari si controla cu mare atentie toti bolnavii cat si vizitatorii, sa nu introduca bauturi alcoolice in unitate;</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17.Pe timp de noapte ,sa nu permita intrarea persoanelor straine in incinta spitalului;</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 xml:space="preserve">18.Sa controleze iluminatul exterior si sa sesizeze compartimentul administrativ, de orice defectiune care are loc pe timpul serviciului sau; privind furnizarea de energie electrica,furnizarea de apa, etc., sa ia masuri de remediere si sa mobilizeze personalul tehnic de specialitate pentru toaate avariile care apar; </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19.Sa efectueze cu mare atentie controlul incuietorilor la toate incaperile unde sunt depozitate bunuri si documente si va consemna in procesul verbal de predare si luare in primire a serviciului,constatarile facute;</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20.Va lua masuri si va urmari ca bolnavii pe timpul repausului sa circule numai in sectorul destinat,pentru acesta fiind cunoscut faptul ca ei nu au voie sa circule in sectoarele de munca ale personalului ca:bucatarie, magazii, birouri, depozite, sa iasa in strada sau locuri nepermise;</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21.Sa efectueze controale la iesirea din program, iar atunci cand se gasesc diferite materiale, obiecte, alimente sustrase, sa anunte de urgenta conducerea unitatii;</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22.Nu va permite intrarea in spital atat ziua cat si noaptea a persoanelor straine,indiferent de functia pe care o au sau institutia pe care o reprezinta, fara a fi legitimate si fara aprobarea conducerii unitatii;</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23.Va primi corespondenta si coletele de la curier sau postas si le va preda serviciului administrativ pe baza de semnatura (registru corespondenta), conform procedurii si notei interne;</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24.Pentru toate situatiile deosebite va anunta conducerea unitatii,medicul de garda;</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25.In caz de incendiu,alte calamitati va anunta serviciul pentru situatii de urgenta 112 ;</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2</w:t>
      </w:r>
      <w:r w:rsidR="00477F34" w:rsidRPr="00CA2619">
        <w:rPr>
          <w:rFonts w:ascii="Times New Roman" w:hAnsi="Times New Roman"/>
          <w:kern w:val="28"/>
          <w:sz w:val="24"/>
          <w:szCs w:val="24"/>
          <w:lang w:val="it-IT"/>
        </w:rPr>
        <w:t>6</w:t>
      </w:r>
      <w:r w:rsidRPr="00CA2619">
        <w:rPr>
          <w:rFonts w:ascii="Times New Roman" w:hAnsi="Times New Roman"/>
          <w:kern w:val="28"/>
          <w:sz w:val="24"/>
          <w:szCs w:val="24"/>
          <w:lang w:val="it-IT"/>
        </w:rPr>
        <w:t>.Va respecta cu strictete programul de lucru,nu se admit intarzieri la efectuarea schimbului de tura;</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2</w:t>
      </w:r>
      <w:r w:rsidR="00477F34" w:rsidRPr="00CA2619">
        <w:rPr>
          <w:rFonts w:ascii="Times New Roman" w:hAnsi="Times New Roman"/>
          <w:kern w:val="28"/>
          <w:sz w:val="24"/>
          <w:szCs w:val="24"/>
          <w:lang w:val="it-IT"/>
        </w:rPr>
        <w:t>7</w:t>
      </w:r>
      <w:r w:rsidRPr="00CA2619">
        <w:rPr>
          <w:rFonts w:ascii="Times New Roman" w:hAnsi="Times New Roman"/>
          <w:kern w:val="28"/>
          <w:sz w:val="24"/>
          <w:szCs w:val="24"/>
          <w:lang w:val="it-IT"/>
        </w:rPr>
        <w:t>.Va purta obligatoriu echipamentul de lucru si insemnul de paza;</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2</w:t>
      </w:r>
      <w:r w:rsidR="00477F34" w:rsidRPr="00CA2619">
        <w:rPr>
          <w:rFonts w:ascii="Times New Roman" w:hAnsi="Times New Roman"/>
          <w:kern w:val="28"/>
          <w:sz w:val="24"/>
          <w:szCs w:val="24"/>
          <w:lang w:val="it-IT"/>
        </w:rPr>
        <w:t>8</w:t>
      </w:r>
      <w:r w:rsidRPr="00CA2619">
        <w:rPr>
          <w:rFonts w:ascii="Times New Roman" w:hAnsi="Times New Roman"/>
          <w:kern w:val="28"/>
          <w:sz w:val="24"/>
          <w:szCs w:val="24"/>
          <w:lang w:val="it-IT"/>
        </w:rPr>
        <w:t>.Nu paraseste punctul de lucru-poarta, fara sa afiseze aceasta situatie la loc vizibil,ora la care pleaca,puntul unde se deplaseaza,timpul cat paraseste locul de munca si va anun</w:t>
      </w:r>
      <w:r w:rsidR="00A30800" w:rsidRPr="00CA2619">
        <w:rPr>
          <w:rFonts w:ascii="Times New Roman" w:hAnsi="Times New Roman"/>
          <w:kern w:val="28"/>
          <w:sz w:val="24"/>
          <w:szCs w:val="24"/>
          <w:lang w:val="it-IT"/>
        </w:rPr>
        <w:t>ta cadrele medicale de serviciu</w:t>
      </w:r>
      <w:r w:rsidRPr="00CA2619">
        <w:rPr>
          <w:rFonts w:ascii="Times New Roman" w:hAnsi="Times New Roman"/>
          <w:kern w:val="28"/>
          <w:sz w:val="24"/>
          <w:szCs w:val="24"/>
          <w:lang w:val="it-IT"/>
        </w:rPr>
        <w:t>,</w:t>
      </w:r>
      <w:r w:rsidR="00A30800" w:rsidRPr="00CA2619">
        <w:rPr>
          <w:rFonts w:ascii="Times New Roman" w:hAnsi="Times New Roman"/>
          <w:kern w:val="28"/>
          <w:sz w:val="24"/>
          <w:szCs w:val="24"/>
          <w:lang w:val="it-IT"/>
        </w:rPr>
        <w:t xml:space="preserve"> </w:t>
      </w:r>
      <w:r w:rsidRPr="00CA2619">
        <w:rPr>
          <w:rFonts w:ascii="Times New Roman" w:hAnsi="Times New Roman"/>
          <w:kern w:val="28"/>
          <w:sz w:val="24"/>
          <w:szCs w:val="24"/>
          <w:lang w:val="it-IT"/>
        </w:rPr>
        <w:t>medicul de garda pentru orice problema,sau activitate pe care o are de desfasurat;</w:t>
      </w:r>
    </w:p>
    <w:p w:rsidR="0049408E" w:rsidRPr="00CA2619" w:rsidRDefault="00477F34"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29</w:t>
      </w:r>
      <w:r w:rsidR="0049408E" w:rsidRPr="00CA2619">
        <w:rPr>
          <w:rFonts w:ascii="Times New Roman" w:hAnsi="Times New Roman"/>
          <w:kern w:val="28"/>
          <w:sz w:val="24"/>
          <w:szCs w:val="24"/>
          <w:lang w:val="it-IT"/>
        </w:rPr>
        <w:t xml:space="preserve">.Va respecta normele de </w:t>
      </w:r>
      <w:r w:rsidR="00A30800" w:rsidRPr="00CA2619">
        <w:rPr>
          <w:rFonts w:ascii="Times New Roman" w:hAnsi="Times New Roman"/>
          <w:kern w:val="28"/>
          <w:sz w:val="24"/>
          <w:szCs w:val="24"/>
          <w:lang w:val="it-IT"/>
        </w:rPr>
        <w:t>protectie si securitatea muncii</w:t>
      </w:r>
      <w:r w:rsidR="0049408E" w:rsidRPr="00CA2619">
        <w:rPr>
          <w:rFonts w:ascii="Times New Roman" w:hAnsi="Times New Roman"/>
          <w:kern w:val="28"/>
          <w:sz w:val="24"/>
          <w:szCs w:val="24"/>
          <w:lang w:val="it-IT"/>
        </w:rPr>
        <w:t>,</w:t>
      </w:r>
      <w:r w:rsidR="00A30800" w:rsidRPr="00CA2619">
        <w:rPr>
          <w:rFonts w:ascii="Times New Roman" w:hAnsi="Times New Roman"/>
          <w:kern w:val="28"/>
          <w:sz w:val="24"/>
          <w:szCs w:val="24"/>
          <w:lang w:val="it-IT"/>
        </w:rPr>
        <w:t xml:space="preserve"> </w:t>
      </w:r>
      <w:r w:rsidR="0049408E" w:rsidRPr="00CA2619">
        <w:rPr>
          <w:rFonts w:ascii="Times New Roman" w:hAnsi="Times New Roman"/>
          <w:kern w:val="28"/>
          <w:sz w:val="24"/>
          <w:szCs w:val="24"/>
          <w:lang w:val="it-IT"/>
        </w:rPr>
        <w:t>normele de aparare impotriva incendiilor;</w:t>
      </w:r>
    </w:p>
    <w:p w:rsidR="0049408E" w:rsidRPr="00CA2619" w:rsidRDefault="0049408E" w:rsidP="00654ECE">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3</w:t>
      </w:r>
      <w:r w:rsidR="00477F34" w:rsidRPr="00CA2619">
        <w:rPr>
          <w:rFonts w:ascii="Times New Roman" w:hAnsi="Times New Roman"/>
          <w:kern w:val="28"/>
          <w:sz w:val="24"/>
          <w:szCs w:val="24"/>
          <w:lang w:val="it-IT"/>
        </w:rPr>
        <w:t>0</w:t>
      </w:r>
      <w:r w:rsidRPr="00CA2619">
        <w:rPr>
          <w:rFonts w:ascii="Times New Roman" w:hAnsi="Times New Roman"/>
          <w:kern w:val="28"/>
          <w:sz w:val="24"/>
          <w:szCs w:val="24"/>
          <w:lang w:val="it-IT"/>
        </w:rPr>
        <w:t>.Isi asuma raspunderea pentru activitatile profesionale depuse si raspunde  in mod direct pentru neindeplinirea in mod repetat a obligatiilor profesionale.</w:t>
      </w:r>
    </w:p>
    <w:p w:rsidR="0049408E" w:rsidRPr="00CA2619" w:rsidRDefault="0049408E" w:rsidP="00AE14A7">
      <w:pPr>
        <w:spacing w:after="0" w:line="360" w:lineRule="auto"/>
        <w:ind w:firstLine="720"/>
        <w:contextualSpacing/>
        <w:jc w:val="both"/>
        <w:rPr>
          <w:rFonts w:ascii="Times New Roman" w:hAnsi="Times New Roman"/>
          <w:kern w:val="28"/>
          <w:sz w:val="24"/>
          <w:szCs w:val="24"/>
          <w:lang w:val="it-IT"/>
        </w:rPr>
      </w:pPr>
      <w:r w:rsidRPr="00CA2619">
        <w:rPr>
          <w:rFonts w:ascii="Times New Roman" w:hAnsi="Times New Roman"/>
          <w:kern w:val="28"/>
          <w:sz w:val="24"/>
          <w:szCs w:val="24"/>
          <w:lang w:val="it-IT"/>
        </w:rPr>
        <w:t>31.Respecta programul de lucru; Sarcinile de serviciu nu sunt limitative, se vor completa ori de cate ori este nevoie, pentru bunul mers al activitatii.</w:t>
      </w:r>
    </w:p>
    <w:p w:rsidR="00271FB9" w:rsidRPr="00CA2619" w:rsidRDefault="00271FB9" w:rsidP="005240E5">
      <w:pPr>
        <w:spacing w:after="0" w:line="360" w:lineRule="auto"/>
        <w:contextualSpacing/>
        <w:jc w:val="both"/>
        <w:rPr>
          <w:rFonts w:ascii="Times New Roman" w:hAnsi="Times New Roman"/>
          <w:kern w:val="28"/>
          <w:sz w:val="24"/>
          <w:szCs w:val="24"/>
          <w:lang w:val="it-IT"/>
        </w:rPr>
      </w:pPr>
    </w:p>
    <w:p w:rsidR="00724ADE" w:rsidRPr="00CA2619" w:rsidRDefault="00724ADE" w:rsidP="00AE14A7">
      <w:pPr>
        <w:spacing w:after="0" w:line="360" w:lineRule="auto"/>
        <w:ind w:firstLine="720"/>
        <w:contextualSpacing/>
        <w:jc w:val="both"/>
        <w:rPr>
          <w:rFonts w:ascii="Times New Roman" w:hAnsi="Times New Roman"/>
          <w:kern w:val="28"/>
          <w:sz w:val="24"/>
          <w:szCs w:val="24"/>
          <w:lang w:val="it-IT"/>
        </w:rPr>
      </w:pPr>
    </w:p>
    <w:p w:rsidR="00D10C77" w:rsidRPr="00CA2619" w:rsidRDefault="00D10C77" w:rsidP="00654ECE">
      <w:pPr>
        <w:pStyle w:val="Heading2"/>
        <w:numPr>
          <w:ilvl w:val="0"/>
          <w:numId w:val="0"/>
        </w:numPr>
        <w:rPr>
          <w:noProof/>
        </w:rPr>
      </w:pPr>
      <w:r w:rsidRPr="00CA2619">
        <w:rPr>
          <w:noProof/>
        </w:rPr>
        <w:lastRenderedPageBreak/>
        <w:tab/>
      </w:r>
      <w:bookmarkStart w:id="394" w:name="_Toc482786170"/>
      <w:r w:rsidRPr="00CA2619">
        <w:rPr>
          <w:noProof/>
        </w:rPr>
        <w:t>14.8. Birou Managementul calitatii serviciilor medicale</w:t>
      </w:r>
      <w:bookmarkEnd w:id="394"/>
    </w:p>
    <w:p w:rsidR="0078296C" w:rsidRPr="00CA2619" w:rsidRDefault="0078296C" w:rsidP="00654ECE">
      <w:pPr>
        <w:tabs>
          <w:tab w:val="left" w:pos="540"/>
        </w:tabs>
        <w:spacing w:after="0" w:line="360" w:lineRule="auto"/>
        <w:jc w:val="both"/>
        <w:rPr>
          <w:rFonts w:ascii="Times New Roman" w:hAnsi="Times New Roman"/>
          <w:noProof/>
          <w:sz w:val="24"/>
          <w:szCs w:val="24"/>
        </w:rPr>
      </w:pPr>
      <w:r w:rsidRPr="00CA2619">
        <w:rPr>
          <w:rFonts w:ascii="Times New Roman" w:hAnsi="Times New Roman"/>
          <w:noProof/>
          <w:sz w:val="24"/>
          <w:szCs w:val="24"/>
        </w:rPr>
        <w:tab/>
        <w:t xml:space="preserve">Conform OMS </w:t>
      </w:r>
      <w:r w:rsidR="00081382" w:rsidRPr="00CA2619">
        <w:rPr>
          <w:rFonts w:ascii="Times New Roman" w:hAnsi="Times New Roman"/>
          <w:noProof/>
          <w:sz w:val="24"/>
          <w:szCs w:val="24"/>
        </w:rPr>
        <w:t xml:space="preserve">nr. </w:t>
      </w:r>
      <w:r w:rsidRPr="00CA2619">
        <w:rPr>
          <w:rFonts w:ascii="Times New Roman" w:hAnsi="Times New Roman"/>
          <w:noProof/>
          <w:sz w:val="24"/>
          <w:szCs w:val="24"/>
        </w:rPr>
        <w:t xml:space="preserve">975/2012 </w:t>
      </w:r>
      <w:r w:rsidRPr="00CA2619">
        <w:rPr>
          <w:rFonts w:ascii="Times New Roman" w:hAnsi="Times New Roman"/>
          <w:sz w:val="24"/>
          <w:szCs w:val="24"/>
        </w:rPr>
        <w:t>la nivelul unităţilor sanitare cu paturi din reţeaua Ministerului Sănătăţii şi a autorităţilor administraţiei publice locale se înfiinţează structura de management al calităţii serviciilor medicale în subordinea managerului.</w:t>
      </w:r>
    </w:p>
    <w:p w:rsidR="00D10C77" w:rsidRPr="00CA2619" w:rsidRDefault="00D10C77" w:rsidP="00654ECE">
      <w:pPr>
        <w:pStyle w:val="Heading3"/>
        <w:spacing w:line="360" w:lineRule="auto"/>
        <w:rPr>
          <w:rFonts w:ascii="Times New Roman" w:hAnsi="Times New Roman"/>
          <w:noProof/>
          <w:color w:val="auto"/>
          <w:sz w:val="24"/>
          <w:szCs w:val="24"/>
        </w:rPr>
      </w:pPr>
      <w:r w:rsidRPr="00CA2619">
        <w:rPr>
          <w:rFonts w:ascii="Times New Roman" w:hAnsi="Times New Roman"/>
          <w:noProof/>
          <w:color w:val="auto"/>
          <w:sz w:val="24"/>
          <w:szCs w:val="24"/>
        </w:rPr>
        <w:tab/>
      </w:r>
      <w:r w:rsidRPr="00CA2619">
        <w:rPr>
          <w:rFonts w:ascii="Times New Roman" w:hAnsi="Times New Roman"/>
          <w:noProof/>
          <w:color w:val="auto"/>
          <w:sz w:val="24"/>
          <w:szCs w:val="24"/>
        </w:rPr>
        <w:tab/>
      </w:r>
      <w:r w:rsidRPr="00CA2619">
        <w:rPr>
          <w:rFonts w:ascii="Times New Roman" w:hAnsi="Times New Roman"/>
          <w:noProof/>
          <w:color w:val="auto"/>
          <w:sz w:val="24"/>
          <w:szCs w:val="24"/>
        </w:rPr>
        <w:tab/>
      </w:r>
      <w:bookmarkStart w:id="395" w:name="_Toc482786171"/>
      <w:r w:rsidRPr="00CA2619">
        <w:rPr>
          <w:rFonts w:ascii="Times New Roman" w:hAnsi="Times New Roman"/>
          <w:noProof/>
          <w:color w:val="auto"/>
          <w:sz w:val="24"/>
          <w:szCs w:val="24"/>
        </w:rPr>
        <w:t>14.8.1. Atributiile biroului</w:t>
      </w:r>
      <w:bookmarkEnd w:id="395"/>
    </w:p>
    <w:p w:rsidR="00C027FA" w:rsidRPr="00CA2619" w:rsidRDefault="0078296C"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  </w:t>
      </w:r>
      <w:r w:rsidR="00C027FA" w:rsidRPr="00CA2619">
        <w:rPr>
          <w:rFonts w:ascii="Times New Roman" w:hAnsi="Times New Roman"/>
          <w:sz w:val="24"/>
          <w:szCs w:val="24"/>
        </w:rPr>
        <w:t>a) pregăteşte şi analizează Planul anual al managementului calităţii;</w:t>
      </w:r>
    </w:p>
    <w:p w:rsidR="00C027FA" w:rsidRPr="00CA2619" w:rsidRDefault="00C027F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DC70B5" w:rsidRPr="00CA2619">
        <w:rPr>
          <w:rFonts w:ascii="Times New Roman" w:hAnsi="Times New Roman"/>
          <w:sz w:val="24"/>
          <w:szCs w:val="24"/>
        </w:rPr>
        <w:tab/>
      </w:r>
      <w:r w:rsidRPr="00CA2619">
        <w:rPr>
          <w:rFonts w:ascii="Times New Roman" w:hAnsi="Times New Roman"/>
          <w:sz w:val="24"/>
          <w:szCs w:val="24"/>
        </w:rPr>
        <w:t xml:space="preserve">  b) coordonează activităţile de elaborare a documentelor sistemului de management al calităţii:</w:t>
      </w:r>
    </w:p>
    <w:p w:rsidR="00C027FA" w:rsidRPr="00CA2619" w:rsidRDefault="00C027F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3F58F0" w:rsidRPr="00CA2619">
        <w:rPr>
          <w:rFonts w:ascii="Times New Roman" w:hAnsi="Times New Roman"/>
          <w:sz w:val="24"/>
          <w:szCs w:val="24"/>
        </w:rPr>
        <w:tab/>
      </w:r>
      <w:r w:rsidRPr="00CA2619">
        <w:rPr>
          <w:rFonts w:ascii="Times New Roman" w:hAnsi="Times New Roman"/>
          <w:sz w:val="24"/>
          <w:szCs w:val="24"/>
        </w:rPr>
        <w:t>b1) manualul calităţii;</w:t>
      </w:r>
    </w:p>
    <w:p w:rsidR="00C027FA" w:rsidRPr="00CA2619" w:rsidRDefault="00C027F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3F58F0" w:rsidRPr="00CA2619">
        <w:rPr>
          <w:rFonts w:ascii="Times New Roman" w:hAnsi="Times New Roman"/>
          <w:sz w:val="24"/>
          <w:szCs w:val="24"/>
        </w:rPr>
        <w:tab/>
      </w:r>
      <w:r w:rsidRPr="00CA2619">
        <w:rPr>
          <w:rFonts w:ascii="Times New Roman" w:hAnsi="Times New Roman"/>
          <w:sz w:val="24"/>
          <w:szCs w:val="24"/>
        </w:rPr>
        <w:t>b2) procedurile;</w:t>
      </w:r>
    </w:p>
    <w:p w:rsidR="00C027FA" w:rsidRPr="00CA2619" w:rsidRDefault="00C027F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c) coordonează şi implementează programul de acreditare a tuturor serviciilor oferite în cadrul unităţii, pe baza procedurilor operaţionale specifice fiecărei secţii, laborator etc. şi a standardelor de calitate;</w:t>
      </w:r>
    </w:p>
    <w:p w:rsidR="00C027FA" w:rsidRPr="00CA2619" w:rsidRDefault="00C027F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d) coordonează şi implementează procesul de îmbunătăţire continuă a calităţii serviciilor;</w:t>
      </w:r>
    </w:p>
    <w:p w:rsidR="00C027FA" w:rsidRPr="00CA2619" w:rsidRDefault="00C027F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e) colaborează cu toate structurile unităţii în vederea îmbunătăţirii continue a sistemului de management al calităţii;</w:t>
      </w:r>
    </w:p>
    <w:p w:rsidR="00C027FA" w:rsidRPr="00CA2619" w:rsidRDefault="00C027F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f) implementează instrumente de asigurare a calităţii şi de evaluare a serviciilor oferite;</w:t>
      </w:r>
    </w:p>
    <w:p w:rsidR="00C027FA" w:rsidRPr="00CA2619" w:rsidRDefault="00C027F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g) asigură implementarea strategiilor şi obiectivelor referitoare la managementul calităţii declarate de manager;</w:t>
      </w:r>
    </w:p>
    <w:p w:rsidR="00C027FA" w:rsidRPr="00CA2619" w:rsidRDefault="00C027F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h) asigură implementarea şi menţinerea conformităţii sistemului de management al calităţii cu cerinţele specifice;</w:t>
      </w:r>
    </w:p>
    <w:p w:rsidR="00C027FA" w:rsidRPr="00CA2619" w:rsidRDefault="00C027F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i) coordonează activităţile de analiză a neconformităţilor constatate şi propune managerului acţiunile de îmbunătăţire sau corective ce se impun;</w:t>
      </w:r>
    </w:p>
    <w:p w:rsidR="00C027FA" w:rsidRPr="00CA2619" w:rsidRDefault="00C027F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j) coordonează analizele cu privire la eficacitatea sistemului de management al calităţii;</w:t>
      </w:r>
    </w:p>
    <w:p w:rsidR="00C027FA" w:rsidRPr="00CA2619" w:rsidRDefault="00C027F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k) asigură aplicarea strategiei sanitare şi politica de calitate a unităţii în domeniul medical în scopul asigurării sănătăţii pacienţilor;</w:t>
      </w:r>
    </w:p>
    <w:p w:rsidR="00C027FA" w:rsidRPr="00CA2619" w:rsidRDefault="00C027F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l) asistă şi răspunde tuturor solicitărilor managerului pe domeniul de management al calităţii.</w:t>
      </w:r>
    </w:p>
    <w:p w:rsidR="007D64B9" w:rsidRPr="00CA2619" w:rsidRDefault="007D64B9" w:rsidP="00654ECE">
      <w:pPr>
        <w:autoSpaceDE w:val="0"/>
        <w:autoSpaceDN w:val="0"/>
        <w:adjustRightInd w:val="0"/>
        <w:spacing w:after="0" w:line="360" w:lineRule="auto"/>
        <w:jc w:val="both"/>
        <w:rPr>
          <w:rFonts w:ascii="Times New Roman" w:hAnsi="Times New Roman"/>
          <w:sz w:val="24"/>
          <w:szCs w:val="24"/>
        </w:rPr>
      </w:pPr>
    </w:p>
    <w:p w:rsidR="00B366B1" w:rsidRPr="00CA2619" w:rsidRDefault="00D10C77" w:rsidP="00654ECE">
      <w:pPr>
        <w:pStyle w:val="Heading3"/>
        <w:spacing w:before="0" w:line="360" w:lineRule="auto"/>
        <w:rPr>
          <w:rFonts w:ascii="Times New Roman" w:hAnsi="Times New Roman"/>
          <w:noProof/>
          <w:color w:val="auto"/>
          <w:sz w:val="24"/>
          <w:szCs w:val="24"/>
        </w:rPr>
      </w:pPr>
      <w:r w:rsidRPr="00CA2619">
        <w:rPr>
          <w:rFonts w:ascii="Times New Roman" w:hAnsi="Times New Roman"/>
          <w:noProof/>
          <w:color w:val="auto"/>
          <w:sz w:val="24"/>
          <w:szCs w:val="24"/>
        </w:rPr>
        <w:tab/>
      </w:r>
      <w:bookmarkStart w:id="396" w:name="_Toc482786172"/>
      <w:r w:rsidR="00B366B1" w:rsidRPr="00CA2619">
        <w:rPr>
          <w:rFonts w:ascii="Times New Roman" w:hAnsi="Times New Roman"/>
          <w:noProof/>
          <w:color w:val="auto"/>
          <w:sz w:val="24"/>
          <w:szCs w:val="24"/>
        </w:rPr>
        <w:t>14.8.2. Atributiile personalului</w:t>
      </w:r>
      <w:bookmarkEnd w:id="396"/>
    </w:p>
    <w:p w:rsidR="00604919" w:rsidRPr="00CA2619" w:rsidRDefault="00D10C77" w:rsidP="00654ECE">
      <w:pPr>
        <w:spacing w:line="360" w:lineRule="auto"/>
        <w:rPr>
          <w:rFonts w:ascii="Times New Roman" w:hAnsi="Times New Roman"/>
          <w:noProof/>
          <w:sz w:val="24"/>
          <w:szCs w:val="24"/>
        </w:rPr>
      </w:pPr>
      <w:r w:rsidRPr="00CA2619">
        <w:rPr>
          <w:rFonts w:ascii="Times New Roman" w:hAnsi="Times New Roman"/>
          <w:noProof/>
          <w:sz w:val="24"/>
          <w:szCs w:val="24"/>
        </w:rPr>
        <w:tab/>
      </w:r>
      <w:r w:rsidR="007E44D8" w:rsidRPr="00CA2619">
        <w:rPr>
          <w:rFonts w:ascii="Times New Roman" w:hAnsi="Times New Roman"/>
          <w:noProof/>
          <w:sz w:val="24"/>
          <w:szCs w:val="24"/>
        </w:rPr>
        <w:tab/>
      </w:r>
      <w:r w:rsidR="007E44D8" w:rsidRPr="00CA2619">
        <w:rPr>
          <w:rFonts w:ascii="Times New Roman" w:hAnsi="Times New Roman"/>
          <w:b/>
          <w:noProof/>
          <w:sz w:val="24"/>
          <w:szCs w:val="24"/>
        </w:rPr>
        <w:t xml:space="preserve">14.8.2.1 </w:t>
      </w:r>
      <w:r w:rsidR="00980CCA" w:rsidRPr="00CA2619">
        <w:rPr>
          <w:rFonts w:ascii="Times New Roman" w:hAnsi="Times New Roman"/>
          <w:b/>
          <w:noProof/>
          <w:sz w:val="24"/>
          <w:szCs w:val="24"/>
        </w:rPr>
        <w:t xml:space="preserve">Asisitentul medical </w:t>
      </w:r>
      <w:r w:rsidR="007E44D8" w:rsidRPr="00CA2619">
        <w:rPr>
          <w:rFonts w:ascii="Times New Roman" w:hAnsi="Times New Roman"/>
          <w:b/>
          <w:noProof/>
          <w:sz w:val="24"/>
          <w:szCs w:val="24"/>
        </w:rPr>
        <w:t>/consilierul juridic</w:t>
      </w:r>
      <w:r w:rsidR="007E44D8" w:rsidRPr="00CA2619">
        <w:rPr>
          <w:rFonts w:ascii="Times New Roman" w:hAnsi="Times New Roman"/>
          <w:noProof/>
          <w:sz w:val="24"/>
          <w:szCs w:val="24"/>
        </w:rPr>
        <w:t xml:space="preserve"> are in principal urmatoarele atributii:</w:t>
      </w:r>
    </w:p>
    <w:p w:rsidR="00604919" w:rsidRPr="00CA2619" w:rsidRDefault="00604919" w:rsidP="00654ECE">
      <w:pPr>
        <w:numPr>
          <w:ilvl w:val="0"/>
          <w:numId w:val="78"/>
        </w:numPr>
        <w:shd w:val="clear" w:color="auto" w:fill="FFFFFF"/>
        <w:tabs>
          <w:tab w:val="clear" w:pos="450"/>
          <w:tab w:val="num" w:pos="720"/>
        </w:tabs>
        <w:spacing w:after="0" w:line="360" w:lineRule="auto"/>
        <w:ind w:left="720"/>
        <w:jc w:val="both"/>
        <w:rPr>
          <w:rFonts w:ascii="Times New Roman" w:hAnsi="Times New Roman"/>
          <w:sz w:val="24"/>
          <w:szCs w:val="24"/>
        </w:rPr>
      </w:pPr>
      <w:r w:rsidRPr="00CA2619">
        <w:rPr>
          <w:rFonts w:ascii="Times New Roman" w:hAnsi="Times New Roman"/>
          <w:sz w:val="24"/>
          <w:szCs w:val="24"/>
        </w:rPr>
        <w:t>planifică, organizează şi supervizează activităţile biroului de management al calitatii;</w:t>
      </w:r>
    </w:p>
    <w:p w:rsidR="00604919" w:rsidRPr="00CA2619" w:rsidRDefault="00604919" w:rsidP="00654ECE">
      <w:pPr>
        <w:numPr>
          <w:ilvl w:val="0"/>
          <w:numId w:val="78"/>
        </w:numPr>
        <w:tabs>
          <w:tab w:val="clear" w:pos="450"/>
          <w:tab w:val="num" w:pos="720"/>
        </w:tabs>
        <w:autoSpaceDE w:val="0"/>
        <w:autoSpaceDN w:val="0"/>
        <w:adjustRightInd w:val="0"/>
        <w:spacing w:after="0" w:line="360" w:lineRule="auto"/>
        <w:ind w:left="720"/>
        <w:jc w:val="both"/>
        <w:rPr>
          <w:rFonts w:ascii="Times New Roman" w:hAnsi="Times New Roman"/>
          <w:sz w:val="24"/>
          <w:szCs w:val="24"/>
        </w:rPr>
      </w:pPr>
      <w:r w:rsidRPr="00CA2619">
        <w:rPr>
          <w:rFonts w:ascii="Times New Roman" w:hAnsi="Times New Roman"/>
          <w:sz w:val="24"/>
          <w:szCs w:val="24"/>
        </w:rPr>
        <w:t>pregăteşte şi analizează Planul anual al managementului calităţii in colaborare cu celelate structuri implicate din cadrul spitalului;</w:t>
      </w:r>
    </w:p>
    <w:p w:rsidR="00604919" w:rsidRPr="00CA2619" w:rsidRDefault="00604919" w:rsidP="00654ECE">
      <w:pPr>
        <w:numPr>
          <w:ilvl w:val="0"/>
          <w:numId w:val="78"/>
        </w:numPr>
        <w:tabs>
          <w:tab w:val="clear" w:pos="450"/>
          <w:tab w:val="num" w:pos="720"/>
        </w:tabs>
        <w:autoSpaceDE w:val="0"/>
        <w:autoSpaceDN w:val="0"/>
        <w:adjustRightInd w:val="0"/>
        <w:spacing w:after="0" w:line="360" w:lineRule="auto"/>
        <w:ind w:left="720"/>
        <w:jc w:val="both"/>
        <w:rPr>
          <w:rFonts w:ascii="Times New Roman" w:hAnsi="Times New Roman"/>
          <w:sz w:val="24"/>
          <w:szCs w:val="24"/>
        </w:rPr>
      </w:pPr>
      <w:r w:rsidRPr="00CA2619">
        <w:rPr>
          <w:rFonts w:ascii="Times New Roman" w:hAnsi="Times New Roman"/>
          <w:sz w:val="24"/>
          <w:szCs w:val="24"/>
        </w:rPr>
        <w:t>elaboreaza documentele sistemului de management al calităţii: manualul calităţii,  proceduri</w:t>
      </w:r>
    </w:p>
    <w:p w:rsidR="00604919" w:rsidRPr="00CA2619" w:rsidRDefault="00604919" w:rsidP="00654ECE">
      <w:pPr>
        <w:numPr>
          <w:ilvl w:val="0"/>
          <w:numId w:val="78"/>
        </w:numPr>
        <w:tabs>
          <w:tab w:val="clear" w:pos="450"/>
          <w:tab w:val="num" w:pos="720"/>
        </w:tabs>
        <w:autoSpaceDE w:val="0"/>
        <w:autoSpaceDN w:val="0"/>
        <w:adjustRightInd w:val="0"/>
        <w:spacing w:after="0" w:line="360" w:lineRule="auto"/>
        <w:ind w:left="720"/>
        <w:jc w:val="both"/>
        <w:rPr>
          <w:rFonts w:ascii="Times New Roman" w:hAnsi="Times New Roman"/>
          <w:sz w:val="24"/>
          <w:szCs w:val="24"/>
        </w:rPr>
      </w:pPr>
      <w:r w:rsidRPr="00CA2619">
        <w:rPr>
          <w:rFonts w:ascii="Times New Roman" w:hAnsi="Times New Roman"/>
          <w:sz w:val="24"/>
          <w:szCs w:val="24"/>
        </w:rPr>
        <w:lastRenderedPageBreak/>
        <w:t>coordonează şi implementează programul de acreditare a tuturor serviciilor oferite în cadrul unităţii, pe baza procedurilor operaţionale specifice fiecărei secţii, laborator etc. şi a standardelor de calitate;</w:t>
      </w:r>
    </w:p>
    <w:p w:rsidR="00604919" w:rsidRPr="00CA2619" w:rsidRDefault="00604919" w:rsidP="00654ECE">
      <w:pPr>
        <w:numPr>
          <w:ilvl w:val="0"/>
          <w:numId w:val="78"/>
        </w:numPr>
        <w:tabs>
          <w:tab w:val="clear" w:pos="450"/>
          <w:tab w:val="num" w:pos="720"/>
        </w:tabs>
        <w:autoSpaceDE w:val="0"/>
        <w:autoSpaceDN w:val="0"/>
        <w:adjustRightInd w:val="0"/>
        <w:spacing w:after="0" w:line="360" w:lineRule="auto"/>
        <w:ind w:left="720"/>
        <w:jc w:val="both"/>
        <w:rPr>
          <w:rFonts w:ascii="Times New Roman" w:hAnsi="Times New Roman"/>
          <w:sz w:val="24"/>
          <w:szCs w:val="24"/>
        </w:rPr>
      </w:pPr>
      <w:r w:rsidRPr="00CA2619">
        <w:rPr>
          <w:rFonts w:ascii="Times New Roman" w:hAnsi="Times New Roman"/>
          <w:sz w:val="24"/>
          <w:szCs w:val="24"/>
        </w:rPr>
        <w:t>coordonează şi implementează procesul de îmbunătăţire continuă a calităţii serviciilor;</w:t>
      </w:r>
    </w:p>
    <w:p w:rsidR="00604919" w:rsidRPr="00CA2619" w:rsidRDefault="00604919" w:rsidP="00654ECE">
      <w:pPr>
        <w:numPr>
          <w:ilvl w:val="0"/>
          <w:numId w:val="78"/>
        </w:numPr>
        <w:tabs>
          <w:tab w:val="clear" w:pos="450"/>
          <w:tab w:val="num" w:pos="720"/>
        </w:tabs>
        <w:autoSpaceDE w:val="0"/>
        <w:autoSpaceDN w:val="0"/>
        <w:adjustRightInd w:val="0"/>
        <w:spacing w:after="0" w:line="360" w:lineRule="auto"/>
        <w:ind w:left="720"/>
        <w:jc w:val="both"/>
        <w:rPr>
          <w:rFonts w:ascii="Times New Roman" w:hAnsi="Times New Roman"/>
          <w:sz w:val="24"/>
          <w:szCs w:val="24"/>
        </w:rPr>
      </w:pPr>
      <w:r w:rsidRPr="00CA2619">
        <w:rPr>
          <w:rFonts w:ascii="Times New Roman" w:hAnsi="Times New Roman"/>
          <w:sz w:val="24"/>
          <w:szCs w:val="24"/>
        </w:rPr>
        <w:t>colaborează cu toate structurile unităţii în vederea îmbunătăţirii continue a sistemului de management al calităţii;</w:t>
      </w:r>
    </w:p>
    <w:p w:rsidR="00604919" w:rsidRPr="00CA2619" w:rsidRDefault="00604919" w:rsidP="00654ECE">
      <w:pPr>
        <w:numPr>
          <w:ilvl w:val="0"/>
          <w:numId w:val="78"/>
        </w:numPr>
        <w:tabs>
          <w:tab w:val="clear" w:pos="450"/>
          <w:tab w:val="num" w:pos="720"/>
        </w:tabs>
        <w:autoSpaceDE w:val="0"/>
        <w:autoSpaceDN w:val="0"/>
        <w:adjustRightInd w:val="0"/>
        <w:spacing w:after="0" w:line="360" w:lineRule="auto"/>
        <w:ind w:left="720"/>
        <w:jc w:val="both"/>
        <w:rPr>
          <w:rFonts w:ascii="Times New Roman" w:hAnsi="Times New Roman"/>
          <w:sz w:val="24"/>
          <w:szCs w:val="24"/>
        </w:rPr>
      </w:pPr>
      <w:r w:rsidRPr="00CA2619">
        <w:rPr>
          <w:rFonts w:ascii="Times New Roman" w:hAnsi="Times New Roman"/>
          <w:sz w:val="24"/>
          <w:szCs w:val="24"/>
        </w:rPr>
        <w:t>implementează instrumente de asigurare a calităţii şi de evaluare a serviciilor oferite;</w:t>
      </w:r>
    </w:p>
    <w:p w:rsidR="00604919" w:rsidRPr="00CA2619" w:rsidRDefault="00604919" w:rsidP="00654ECE">
      <w:pPr>
        <w:numPr>
          <w:ilvl w:val="0"/>
          <w:numId w:val="78"/>
        </w:numPr>
        <w:tabs>
          <w:tab w:val="clear" w:pos="450"/>
          <w:tab w:val="num" w:pos="720"/>
        </w:tabs>
        <w:autoSpaceDE w:val="0"/>
        <w:autoSpaceDN w:val="0"/>
        <w:adjustRightInd w:val="0"/>
        <w:spacing w:after="0" w:line="360" w:lineRule="auto"/>
        <w:ind w:left="720"/>
        <w:jc w:val="both"/>
        <w:rPr>
          <w:rFonts w:ascii="Times New Roman" w:hAnsi="Times New Roman"/>
          <w:sz w:val="24"/>
          <w:szCs w:val="24"/>
        </w:rPr>
      </w:pPr>
      <w:r w:rsidRPr="00CA2619">
        <w:rPr>
          <w:rFonts w:ascii="Times New Roman" w:hAnsi="Times New Roman"/>
          <w:sz w:val="24"/>
          <w:szCs w:val="24"/>
        </w:rPr>
        <w:t>asigură implementarea strategiilor şi obiectivelor referitoare la managementul calităţii declarate de manager;</w:t>
      </w:r>
    </w:p>
    <w:p w:rsidR="00604919" w:rsidRPr="00CA2619" w:rsidRDefault="00604919" w:rsidP="00654ECE">
      <w:pPr>
        <w:numPr>
          <w:ilvl w:val="0"/>
          <w:numId w:val="78"/>
        </w:numPr>
        <w:tabs>
          <w:tab w:val="clear" w:pos="450"/>
          <w:tab w:val="num" w:pos="720"/>
        </w:tabs>
        <w:autoSpaceDE w:val="0"/>
        <w:autoSpaceDN w:val="0"/>
        <w:adjustRightInd w:val="0"/>
        <w:spacing w:after="0" w:line="360" w:lineRule="auto"/>
        <w:ind w:left="720"/>
        <w:jc w:val="both"/>
        <w:rPr>
          <w:rFonts w:ascii="Times New Roman" w:hAnsi="Times New Roman"/>
          <w:sz w:val="24"/>
          <w:szCs w:val="24"/>
        </w:rPr>
      </w:pPr>
      <w:r w:rsidRPr="00CA2619">
        <w:rPr>
          <w:rFonts w:ascii="Times New Roman" w:hAnsi="Times New Roman"/>
          <w:sz w:val="24"/>
          <w:szCs w:val="24"/>
        </w:rPr>
        <w:t>asigură implementarea şi menţinerea conformităţii sistemului de management al calităţii cu cerinţele specifice;</w:t>
      </w:r>
    </w:p>
    <w:p w:rsidR="00604919" w:rsidRPr="00CA2619" w:rsidRDefault="00604919" w:rsidP="00654ECE">
      <w:pPr>
        <w:numPr>
          <w:ilvl w:val="0"/>
          <w:numId w:val="78"/>
        </w:numPr>
        <w:tabs>
          <w:tab w:val="clear" w:pos="450"/>
          <w:tab w:val="num" w:pos="720"/>
        </w:tabs>
        <w:autoSpaceDE w:val="0"/>
        <w:autoSpaceDN w:val="0"/>
        <w:adjustRightInd w:val="0"/>
        <w:spacing w:after="0" w:line="360" w:lineRule="auto"/>
        <w:ind w:left="720"/>
        <w:jc w:val="both"/>
        <w:rPr>
          <w:rFonts w:ascii="Times New Roman" w:hAnsi="Times New Roman"/>
          <w:sz w:val="24"/>
          <w:szCs w:val="24"/>
        </w:rPr>
      </w:pPr>
      <w:r w:rsidRPr="00CA2619">
        <w:rPr>
          <w:rFonts w:ascii="Times New Roman" w:hAnsi="Times New Roman"/>
          <w:sz w:val="24"/>
          <w:szCs w:val="24"/>
        </w:rPr>
        <w:t>coordonează activităţile de analiză a neconformităţilor constatate şi propune managerului acţiunile de îmbunătăţire sau corective ce se impun;</w:t>
      </w:r>
    </w:p>
    <w:p w:rsidR="00604919" w:rsidRPr="00CA2619" w:rsidRDefault="00604919" w:rsidP="00654ECE">
      <w:pPr>
        <w:numPr>
          <w:ilvl w:val="0"/>
          <w:numId w:val="78"/>
        </w:numPr>
        <w:tabs>
          <w:tab w:val="clear" w:pos="450"/>
          <w:tab w:val="num" w:pos="720"/>
        </w:tabs>
        <w:autoSpaceDE w:val="0"/>
        <w:autoSpaceDN w:val="0"/>
        <w:adjustRightInd w:val="0"/>
        <w:spacing w:after="0" w:line="360" w:lineRule="auto"/>
        <w:ind w:left="720"/>
        <w:jc w:val="both"/>
        <w:rPr>
          <w:rFonts w:ascii="Times New Roman" w:hAnsi="Times New Roman"/>
          <w:sz w:val="24"/>
          <w:szCs w:val="24"/>
        </w:rPr>
      </w:pPr>
      <w:r w:rsidRPr="00CA2619">
        <w:rPr>
          <w:rFonts w:ascii="Times New Roman" w:hAnsi="Times New Roman"/>
          <w:sz w:val="24"/>
          <w:szCs w:val="24"/>
        </w:rPr>
        <w:t>coordonează analizele cu privire la eficacitatea sistemului de management al calităţii;</w:t>
      </w:r>
    </w:p>
    <w:p w:rsidR="00604919" w:rsidRPr="00CA2619" w:rsidRDefault="00604919" w:rsidP="00654ECE">
      <w:pPr>
        <w:numPr>
          <w:ilvl w:val="0"/>
          <w:numId w:val="78"/>
        </w:numPr>
        <w:tabs>
          <w:tab w:val="clear" w:pos="450"/>
          <w:tab w:val="num" w:pos="720"/>
        </w:tabs>
        <w:autoSpaceDE w:val="0"/>
        <w:autoSpaceDN w:val="0"/>
        <w:adjustRightInd w:val="0"/>
        <w:spacing w:after="0" w:line="360" w:lineRule="auto"/>
        <w:ind w:left="720"/>
        <w:jc w:val="both"/>
        <w:rPr>
          <w:rFonts w:ascii="Times New Roman" w:hAnsi="Times New Roman"/>
          <w:sz w:val="24"/>
          <w:szCs w:val="24"/>
        </w:rPr>
      </w:pPr>
      <w:r w:rsidRPr="00CA2619">
        <w:rPr>
          <w:rFonts w:ascii="Times New Roman" w:hAnsi="Times New Roman"/>
          <w:sz w:val="24"/>
          <w:szCs w:val="24"/>
        </w:rPr>
        <w:t>asigură aplicarea strategiei sanitare şi politica de calitate a unităţii în domeniul medical în scopul asigurării sănătăţii pacienţilor;</w:t>
      </w:r>
    </w:p>
    <w:p w:rsidR="00604919" w:rsidRPr="00CA2619" w:rsidRDefault="00604919" w:rsidP="00654ECE">
      <w:pPr>
        <w:numPr>
          <w:ilvl w:val="0"/>
          <w:numId w:val="78"/>
        </w:numPr>
        <w:shd w:val="clear" w:color="auto" w:fill="FFFFFF"/>
        <w:tabs>
          <w:tab w:val="clear" w:pos="450"/>
          <w:tab w:val="num" w:pos="720"/>
        </w:tabs>
        <w:spacing w:after="0" w:line="360" w:lineRule="auto"/>
        <w:ind w:left="720"/>
        <w:jc w:val="both"/>
        <w:rPr>
          <w:rFonts w:ascii="Times New Roman" w:hAnsi="Times New Roman"/>
          <w:sz w:val="24"/>
          <w:szCs w:val="24"/>
        </w:rPr>
      </w:pPr>
      <w:r w:rsidRPr="00CA2619">
        <w:rPr>
          <w:rFonts w:ascii="Times New Roman" w:hAnsi="Times New Roman"/>
          <w:sz w:val="24"/>
          <w:szCs w:val="24"/>
        </w:rPr>
        <w:t>asistă şi răspunde tuturor solicitărilor managerului pe domeniul de management al calităţii.</w:t>
      </w:r>
    </w:p>
    <w:p w:rsidR="00604919" w:rsidRPr="00CA2619" w:rsidRDefault="00604919" w:rsidP="00654ECE">
      <w:pPr>
        <w:numPr>
          <w:ilvl w:val="0"/>
          <w:numId w:val="78"/>
        </w:numPr>
        <w:shd w:val="clear" w:color="auto" w:fill="FFFFFF"/>
        <w:tabs>
          <w:tab w:val="clear" w:pos="450"/>
          <w:tab w:val="num" w:pos="720"/>
        </w:tabs>
        <w:spacing w:after="0" w:line="360" w:lineRule="auto"/>
        <w:ind w:left="720"/>
        <w:jc w:val="both"/>
        <w:rPr>
          <w:rFonts w:ascii="Times New Roman" w:hAnsi="Times New Roman"/>
          <w:sz w:val="24"/>
          <w:szCs w:val="24"/>
          <w:lang w:val="fr-FR"/>
        </w:rPr>
      </w:pPr>
      <w:r w:rsidRPr="00CA2619">
        <w:rPr>
          <w:rFonts w:ascii="Times New Roman" w:hAnsi="Times New Roman"/>
          <w:sz w:val="24"/>
          <w:szCs w:val="24"/>
          <w:lang w:val="fr-FR"/>
        </w:rPr>
        <w:t>raspunde de pastrarea secretului profesional</w:t>
      </w:r>
    </w:p>
    <w:p w:rsidR="00604919" w:rsidRPr="00CA2619" w:rsidRDefault="00604919" w:rsidP="00654ECE">
      <w:pPr>
        <w:numPr>
          <w:ilvl w:val="0"/>
          <w:numId w:val="110"/>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lang w:val="fr-FR"/>
        </w:rPr>
        <w:t xml:space="preserve"> </w:t>
      </w:r>
      <w:r w:rsidRPr="00CA2619">
        <w:rPr>
          <w:rFonts w:ascii="Times New Roman" w:hAnsi="Times New Roman"/>
          <w:sz w:val="24"/>
          <w:szCs w:val="24"/>
        </w:rPr>
        <w:t>intocmeste alte situatii cerute de CAS Arges ,DSP Arges, CJ Arges</w:t>
      </w:r>
    </w:p>
    <w:p w:rsidR="00604919" w:rsidRPr="00CA2619" w:rsidRDefault="00604919" w:rsidP="00654ECE">
      <w:pPr>
        <w:numPr>
          <w:ilvl w:val="0"/>
          <w:numId w:val="110"/>
        </w:numPr>
        <w:tabs>
          <w:tab w:val="num" w:pos="1230"/>
        </w:tabs>
        <w:spacing w:after="0" w:line="360" w:lineRule="auto"/>
        <w:jc w:val="both"/>
        <w:rPr>
          <w:rFonts w:ascii="Times New Roman" w:hAnsi="Times New Roman"/>
          <w:sz w:val="24"/>
          <w:szCs w:val="24"/>
        </w:rPr>
      </w:pPr>
      <w:r w:rsidRPr="00CA2619">
        <w:rPr>
          <w:rFonts w:ascii="Times New Roman" w:hAnsi="Times New Roman"/>
          <w:sz w:val="24"/>
          <w:szCs w:val="24"/>
        </w:rPr>
        <w:t>arhiveaza documentele din biroul de management al calitatii</w:t>
      </w:r>
    </w:p>
    <w:p w:rsidR="00604919" w:rsidRPr="00CA2619" w:rsidRDefault="00604919" w:rsidP="00654ECE">
      <w:pPr>
        <w:tabs>
          <w:tab w:val="left" w:pos="540"/>
        </w:tabs>
        <w:spacing w:after="0" w:line="360" w:lineRule="auto"/>
        <w:outlineLvl w:val="0"/>
        <w:rPr>
          <w:rFonts w:ascii="Times New Roman" w:hAnsi="Times New Roman"/>
          <w:noProof/>
          <w:sz w:val="24"/>
          <w:szCs w:val="24"/>
        </w:rPr>
      </w:pPr>
    </w:p>
    <w:p w:rsidR="00D10C77" w:rsidRDefault="00D10C77" w:rsidP="00AF5CC0">
      <w:pPr>
        <w:pStyle w:val="Heading1"/>
        <w:spacing w:line="360" w:lineRule="auto"/>
        <w:jc w:val="center"/>
        <w:rPr>
          <w:b/>
          <w:noProof/>
        </w:rPr>
      </w:pPr>
      <w:bookmarkStart w:id="397" w:name="_Toc482786173"/>
      <w:r w:rsidRPr="00CA2619">
        <w:rPr>
          <w:b/>
          <w:noProof/>
        </w:rPr>
        <w:t>Cap. XV. Comisii de specialitate</w:t>
      </w:r>
      <w:bookmarkEnd w:id="397"/>
    </w:p>
    <w:p w:rsidR="00AF5CC0" w:rsidRPr="00AF5CC0" w:rsidRDefault="00AF5CC0" w:rsidP="00AF5CC0">
      <w:pPr>
        <w:rPr>
          <w:lang w:eastAsia="ro-RO"/>
        </w:rPr>
      </w:pPr>
    </w:p>
    <w:p w:rsidR="004A0891" w:rsidRPr="00CA2619" w:rsidRDefault="00D10C77" w:rsidP="00654ECE">
      <w:pPr>
        <w:tabs>
          <w:tab w:val="left" w:pos="540"/>
        </w:tabs>
        <w:spacing w:after="0" w:line="360" w:lineRule="auto"/>
        <w:jc w:val="both"/>
        <w:rPr>
          <w:rFonts w:ascii="Times New Roman" w:hAnsi="Times New Roman"/>
          <w:sz w:val="24"/>
          <w:szCs w:val="24"/>
        </w:rPr>
      </w:pPr>
      <w:r w:rsidRPr="00CA2619">
        <w:rPr>
          <w:rFonts w:ascii="Times New Roman" w:hAnsi="Times New Roman"/>
          <w:noProof/>
          <w:sz w:val="24"/>
          <w:szCs w:val="24"/>
        </w:rPr>
        <w:tab/>
      </w:r>
      <w:r w:rsidRPr="00CA2619">
        <w:rPr>
          <w:rStyle w:val="apple-converted-space"/>
          <w:rFonts w:ascii="Times New Roman" w:hAnsi="Times New Roman"/>
          <w:sz w:val="24"/>
          <w:szCs w:val="24"/>
        </w:rPr>
        <w:tab/>
      </w:r>
      <w:bookmarkStart w:id="398" w:name="_Toc482786174"/>
      <w:r w:rsidRPr="00CA2619">
        <w:rPr>
          <w:rStyle w:val="Heading2Char"/>
        </w:rPr>
        <w:t>15.1.Comisia de farmacovigilenta</w:t>
      </w:r>
      <w:bookmarkEnd w:id="398"/>
      <w:r w:rsidR="00334C63" w:rsidRPr="00CA2619">
        <w:rPr>
          <w:rStyle w:val="Heading2Char"/>
        </w:rPr>
        <w:t xml:space="preserve"> </w:t>
      </w:r>
      <w:r w:rsidR="004A0891" w:rsidRPr="00CA2619">
        <w:rPr>
          <w:rFonts w:ascii="Times New Roman" w:hAnsi="Times New Roman"/>
          <w:sz w:val="24"/>
          <w:szCs w:val="24"/>
        </w:rPr>
        <w:t>functioneaza in conformitate cu:</w:t>
      </w:r>
    </w:p>
    <w:p w:rsidR="004A0891" w:rsidRPr="00CA2619" w:rsidRDefault="004A0891"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bCs/>
          <w:sz w:val="24"/>
          <w:szCs w:val="24"/>
        </w:rPr>
        <w:t xml:space="preserve">- </w:t>
      </w:r>
      <w:r w:rsidRPr="00CA2619">
        <w:rPr>
          <w:rFonts w:ascii="Times New Roman" w:hAnsi="Times New Roman"/>
          <w:sz w:val="24"/>
          <w:szCs w:val="24"/>
        </w:rPr>
        <w:t>prevederile Legii nr. 95/2006 privind reforma in domeniul sănătăţii, cu modificările</w:t>
      </w:r>
      <w:r w:rsidR="003F58F0" w:rsidRPr="00CA2619">
        <w:rPr>
          <w:rFonts w:ascii="Times New Roman" w:hAnsi="Times New Roman"/>
          <w:sz w:val="24"/>
          <w:szCs w:val="24"/>
        </w:rPr>
        <w:t xml:space="preserve"> </w:t>
      </w:r>
      <w:r w:rsidRPr="00CA2619">
        <w:rPr>
          <w:rFonts w:ascii="Times New Roman" w:hAnsi="Times New Roman"/>
          <w:sz w:val="24"/>
          <w:szCs w:val="24"/>
        </w:rPr>
        <w:t>şi completările ulterioare referitoare la Asigurarile Sociale de Sanatate;</w:t>
      </w:r>
    </w:p>
    <w:p w:rsidR="004A0891" w:rsidRPr="00CA2619" w:rsidRDefault="004A0891"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Reglementarile in vigoare privind strategia terapeutica si activitatea de farmacovilgilenta;</w:t>
      </w:r>
    </w:p>
    <w:p w:rsidR="00EF3C1C" w:rsidRPr="00CA2619" w:rsidRDefault="004A0891"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Necesitatea luarii unor masuri in scopul prevenirii reactiilor adverse si a interactiunilor produselor medicamentoase;</w:t>
      </w:r>
    </w:p>
    <w:p w:rsidR="00ED3978" w:rsidRPr="00CA2619" w:rsidRDefault="00ED3978" w:rsidP="00654ECE">
      <w:pPr>
        <w:tabs>
          <w:tab w:val="left" w:pos="540"/>
        </w:tabs>
        <w:spacing w:after="0" w:line="360" w:lineRule="auto"/>
        <w:jc w:val="both"/>
        <w:rPr>
          <w:rFonts w:ascii="Times New Roman" w:hAnsi="Times New Roman"/>
          <w:b/>
          <w:sz w:val="24"/>
          <w:szCs w:val="24"/>
        </w:rPr>
      </w:pPr>
      <w:r w:rsidRPr="00CA2619">
        <w:rPr>
          <w:rFonts w:ascii="Times New Roman" w:hAnsi="Times New Roman"/>
          <w:sz w:val="24"/>
          <w:szCs w:val="24"/>
        </w:rPr>
        <w:t xml:space="preserve"> </w:t>
      </w:r>
      <w:r w:rsidRPr="00CA2619">
        <w:rPr>
          <w:rFonts w:ascii="Times New Roman" w:hAnsi="Times New Roman"/>
          <w:sz w:val="24"/>
          <w:szCs w:val="24"/>
        </w:rPr>
        <w:tab/>
      </w:r>
      <w:r w:rsidRPr="00CA2619">
        <w:rPr>
          <w:rFonts w:ascii="Times New Roman" w:hAnsi="Times New Roman"/>
          <w:b/>
          <w:sz w:val="24"/>
          <w:szCs w:val="24"/>
        </w:rPr>
        <w:t>Atributii:</w:t>
      </w:r>
    </w:p>
    <w:p w:rsidR="00ED3978" w:rsidRPr="00CA2619" w:rsidRDefault="00ED397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 analizeaza necesarul si consumul de medicamente si propune masuri care sa asigure tratamentul corespunzator al pacientilor cu incadrarea in cheltuielile bugetare aprobate cu aceasta destinatie</w:t>
      </w:r>
    </w:p>
    <w:p w:rsidR="00ED3978" w:rsidRPr="00CA2619" w:rsidRDefault="00ED397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 monitorizarea cazurilor si a frecventei reactiilor adverse in tratamentul pacientilor cu produse medicamentoase</w:t>
      </w:r>
    </w:p>
    <w:p w:rsidR="00ED3978" w:rsidRPr="00CA2619" w:rsidRDefault="00ED397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3. identificarea factorilor de risc la prescrierea anumitor medicamente </w:t>
      </w:r>
    </w:p>
    <w:p w:rsidR="00ED3978" w:rsidRPr="00CA2619" w:rsidRDefault="00ED397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4. evaluarea avantajelor administrarii unor medicamente pentru pacientii internati</w:t>
      </w:r>
    </w:p>
    <w:p w:rsidR="00ED3978" w:rsidRPr="00CA2619" w:rsidRDefault="00ED397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5. evitarea intrebuintarii eronate si abuzului de produse medicamentoase</w:t>
      </w:r>
    </w:p>
    <w:p w:rsidR="00ED3978" w:rsidRPr="00CA2619" w:rsidRDefault="00ED397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6. verifica prin sondaj modul de stabilire a medicatiei pentru pacientii internati si evidentierea acesteia</w:t>
      </w:r>
    </w:p>
    <w:p w:rsidR="00ED3978" w:rsidRPr="00CA2619" w:rsidRDefault="00ED397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7. verifica investigatiile stabilite la internare si pentru pacientii internati, ca numar si din punct de vedere al oportunitatii</w:t>
      </w:r>
    </w:p>
    <w:p w:rsidR="00ED3978" w:rsidRPr="00CA2619" w:rsidRDefault="00ED397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8. dispune elaborarea si aproba protocoalele terapeutice</w:t>
      </w:r>
    </w:p>
    <w:p w:rsidR="00ED3978" w:rsidRPr="00CA2619" w:rsidRDefault="00ED397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9. efectueaza si alte investigatii privind asigurarea asistentei medicale de urgenta</w:t>
      </w:r>
    </w:p>
    <w:p w:rsidR="007A43BE" w:rsidRPr="00CA2619" w:rsidRDefault="00ED3978" w:rsidP="003F58F0">
      <w:pPr>
        <w:autoSpaceDE w:val="0"/>
        <w:autoSpaceDN w:val="0"/>
        <w:adjustRightInd w:val="0"/>
        <w:spacing w:after="0" w:line="360" w:lineRule="auto"/>
        <w:jc w:val="both"/>
        <w:rPr>
          <w:rFonts w:ascii="Times New Roman" w:hAnsi="Times New Roman"/>
          <w:noProof/>
          <w:sz w:val="24"/>
          <w:szCs w:val="24"/>
        </w:rPr>
      </w:pPr>
      <w:r w:rsidRPr="00CA2619">
        <w:rPr>
          <w:rFonts w:ascii="Times New Roman" w:hAnsi="Times New Roman"/>
          <w:sz w:val="24"/>
          <w:szCs w:val="24"/>
        </w:rPr>
        <w:t>10. intocmeste raporturi scrise in atentia Comitetului Director privind realizarea sarcinilor de catre Comisie si formularea unor propuneri de eficientizare</w:t>
      </w:r>
      <w:r w:rsidR="001547F1" w:rsidRPr="00CA2619">
        <w:rPr>
          <w:rFonts w:ascii="Times New Roman" w:hAnsi="Times New Roman"/>
          <w:sz w:val="24"/>
          <w:szCs w:val="24"/>
        </w:rPr>
        <w:t>.</w:t>
      </w:r>
      <w:r w:rsidRPr="00CA2619">
        <w:rPr>
          <w:rFonts w:ascii="Times New Roman" w:hAnsi="Times New Roman"/>
          <w:sz w:val="24"/>
          <w:szCs w:val="24"/>
        </w:rPr>
        <w:t xml:space="preserve"> In functie de cazurile analizate vor fi  Convocate la sedinta si alte persoane cu sarcini specifice si responsabilitati la propunerea Presedintelui comisiei.</w:t>
      </w:r>
    </w:p>
    <w:p w:rsidR="004C275B" w:rsidRDefault="004C275B" w:rsidP="00654ECE">
      <w:pPr>
        <w:pStyle w:val="Heading2"/>
        <w:numPr>
          <w:ilvl w:val="0"/>
          <w:numId w:val="0"/>
        </w:numPr>
        <w:ind w:left="1440"/>
        <w:rPr>
          <w:noProof/>
        </w:rPr>
      </w:pPr>
      <w:bookmarkStart w:id="399" w:name="_Toc482786175"/>
    </w:p>
    <w:p w:rsidR="00D10C77" w:rsidRPr="00CA2619" w:rsidRDefault="00D10C77" w:rsidP="00654ECE">
      <w:pPr>
        <w:pStyle w:val="Heading2"/>
        <w:numPr>
          <w:ilvl w:val="0"/>
          <w:numId w:val="0"/>
        </w:numPr>
        <w:ind w:left="1440"/>
        <w:rPr>
          <w:noProof/>
        </w:rPr>
      </w:pPr>
      <w:r w:rsidRPr="00CA2619">
        <w:rPr>
          <w:noProof/>
        </w:rPr>
        <w:t>15.2.Nucleul de calitate</w:t>
      </w:r>
      <w:bookmarkEnd w:id="399"/>
    </w:p>
    <w:p w:rsidR="001C502A" w:rsidRPr="00CA2619" w:rsidRDefault="001C502A"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Nucleul de calitate - este constituit în baza Ordinului Casei Naţionale de Sănătate </w:t>
      </w:r>
      <w:r w:rsidR="003F58F0" w:rsidRPr="00CA2619">
        <w:rPr>
          <w:rFonts w:ascii="Times New Roman" w:hAnsi="Times New Roman"/>
          <w:sz w:val="24"/>
          <w:szCs w:val="24"/>
        </w:rPr>
        <w:t xml:space="preserve">               </w:t>
      </w:r>
      <w:r w:rsidRPr="00CA2619">
        <w:rPr>
          <w:rFonts w:ascii="Times New Roman" w:hAnsi="Times New Roman"/>
          <w:sz w:val="24"/>
          <w:szCs w:val="24"/>
        </w:rPr>
        <w:t>nr. 559/874/4017/2001 în vederea monitorizării activităţii serviciilor medicale furnizate</w:t>
      </w:r>
      <w:r w:rsidR="004A57F9" w:rsidRPr="00CA2619">
        <w:rPr>
          <w:rFonts w:ascii="Times New Roman" w:hAnsi="Times New Roman"/>
          <w:sz w:val="24"/>
          <w:szCs w:val="24"/>
        </w:rPr>
        <w:t xml:space="preserve"> </w:t>
      </w:r>
      <w:r w:rsidRPr="00CA2619">
        <w:rPr>
          <w:rFonts w:ascii="Times New Roman" w:hAnsi="Times New Roman"/>
          <w:sz w:val="24"/>
          <w:szCs w:val="24"/>
        </w:rPr>
        <w:t>asiguraţilor.</w:t>
      </w:r>
    </w:p>
    <w:p w:rsidR="00B402FB" w:rsidRPr="00CA2619" w:rsidRDefault="004A57F9" w:rsidP="00654ECE">
      <w:pPr>
        <w:tabs>
          <w:tab w:val="left" w:pos="366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B402FB" w:rsidRPr="00CA2619">
        <w:rPr>
          <w:rFonts w:ascii="Times New Roman" w:hAnsi="Times New Roman"/>
          <w:sz w:val="24"/>
          <w:szCs w:val="24"/>
        </w:rPr>
        <w:t xml:space="preserve">        </w:t>
      </w:r>
      <w:r w:rsidR="00B402FB" w:rsidRPr="00CA2619">
        <w:rPr>
          <w:rFonts w:ascii="Times New Roman" w:hAnsi="Times New Roman"/>
          <w:b/>
          <w:sz w:val="24"/>
          <w:szCs w:val="24"/>
        </w:rPr>
        <w:t xml:space="preserve">Misiunea </w:t>
      </w:r>
      <w:r w:rsidR="00B402FB" w:rsidRPr="00CA2619">
        <w:rPr>
          <w:rFonts w:ascii="Times New Roman" w:hAnsi="Times New Roman"/>
          <w:sz w:val="24"/>
          <w:szCs w:val="24"/>
        </w:rPr>
        <w:t>nucleului de calitate este de a asigura si garanta calitatea serviciilor oferite de spital pacientilor sai precum si comunitatii pe care o deserveste, in ansamblul ei.</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Nucleul de calitate desfasoara in principal, activitate de evaluare si monitorizare a calitatii si eficientei activitatilor medicale desfasurate in spital, inclusiv:</w:t>
      </w:r>
    </w:p>
    <w:p w:rsidR="00B402FB" w:rsidRPr="00CA2619" w:rsidRDefault="00B402FB" w:rsidP="00654ECE">
      <w:pPr>
        <w:numPr>
          <w:ilvl w:val="0"/>
          <w:numId w:val="12"/>
        </w:numPr>
        <w:spacing w:after="0" w:line="360" w:lineRule="auto"/>
        <w:jc w:val="both"/>
        <w:rPr>
          <w:rFonts w:ascii="Times New Roman" w:hAnsi="Times New Roman"/>
          <w:sz w:val="24"/>
          <w:szCs w:val="24"/>
        </w:rPr>
      </w:pPr>
      <w:r w:rsidRPr="00CA2619">
        <w:rPr>
          <w:rFonts w:ascii="Times New Roman" w:hAnsi="Times New Roman"/>
          <w:sz w:val="24"/>
          <w:szCs w:val="24"/>
        </w:rPr>
        <w:t>evaluarea satisfactiei pacientilor care beneficiaza de servicii in cadrul spitalului sau in ambulatoriul acestuia,</w:t>
      </w:r>
    </w:p>
    <w:p w:rsidR="00B402FB" w:rsidRPr="00CA2619" w:rsidRDefault="00B402FB" w:rsidP="00654ECE">
      <w:pPr>
        <w:numPr>
          <w:ilvl w:val="0"/>
          <w:numId w:val="12"/>
        </w:numPr>
        <w:spacing w:after="0" w:line="360" w:lineRule="auto"/>
        <w:jc w:val="both"/>
        <w:rPr>
          <w:rFonts w:ascii="Times New Roman" w:hAnsi="Times New Roman"/>
          <w:sz w:val="24"/>
          <w:szCs w:val="24"/>
        </w:rPr>
      </w:pPr>
      <w:r w:rsidRPr="00CA2619">
        <w:rPr>
          <w:rFonts w:ascii="Times New Roman" w:hAnsi="Times New Roman"/>
          <w:sz w:val="24"/>
          <w:szCs w:val="24"/>
        </w:rPr>
        <w:t>monitorizarea principalilor indicatori de performanta in activitatea medicala,</w:t>
      </w:r>
    </w:p>
    <w:p w:rsidR="00B402FB" w:rsidRPr="00CA2619" w:rsidRDefault="00B402FB" w:rsidP="00654ECE">
      <w:pPr>
        <w:numPr>
          <w:ilvl w:val="0"/>
          <w:numId w:val="12"/>
        </w:numPr>
        <w:spacing w:after="0" w:line="360" w:lineRule="auto"/>
        <w:jc w:val="both"/>
        <w:rPr>
          <w:rFonts w:ascii="Times New Roman" w:hAnsi="Times New Roman"/>
          <w:sz w:val="24"/>
          <w:szCs w:val="24"/>
        </w:rPr>
      </w:pPr>
      <w:r w:rsidRPr="00CA2619">
        <w:rPr>
          <w:rFonts w:ascii="Times New Roman" w:hAnsi="Times New Roman"/>
          <w:sz w:val="24"/>
          <w:szCs w:val="24"/>
        </w:rPr>
        <w:t xml:space="preserve">prevenirea si controlul infectiilor </w:t>
      </w:r>
      <w:r w:rsidR="00B73C26" w:rsidRPr="00CA2619">
        <w:rPr>
          <w:rFonts w:ascii="Times New Roman" w:hAnsi="Times New Roman"/>
          <w:sz w:val="24"/>
          <w:szCs w:val="24"/>
        </w:rPr>
        <w:t>asociate asistentei medicale</w:t>
      </w:r>
      <w:r w:rsidRPr="00CA2619">
        <w:rPr>
          <w:rFonts w:ascii="Times New Roman" w:hAnsi="Times New Roman"/>
          <w:sz w:val="24"/>
          <w:szCs w:val="24"/>
        </w:rPr>
        <w:t>.</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Implementarea de masuri organizatorice privind imbunatatirea calitatii actului medical, a conditiilor de cazare, igiena si alimentatie</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Desfasoara activitate de evaluare si monitorizare a calitatii si eficientei activitatilor medicale desfasurate in spital</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Analizeaza sugestiile pacientilor tratati in spital, referitoate la activitatea medicala a spitalului</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Analiza cazuisticii abordate</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Analiza ratei de utilizare a paturilor la nivel de sectii si pe total</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Analiza ratei de morbiditate</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Analiza duratei medii de spitalizare</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Analiza numarului de urgente din totalul pacientilor prezentati</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Analiza corectitudinii completarii documentelor medicale justificative cerute de lege si existenta lor</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lastRenderedPageBreak/>
        <w:t>Evaluarea gradului de satisfactie al pacientilor</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 xml:space="preserve">Analiza numarului de infectii </w:t>
      </w:r>
      <w:r w:rsidR="00517EBC" w:rsidRPr="00CA2619">
        <w:rPr>
          <w:rFonts w:ascii="Times New Roman" w:hAnsi="Times New Roman"/>
          <w:sz w:val="24"/>
          <w:szCs w:val="24"/>
        </w:rPr>
        <w:t xml:space="preserve">asociate </w:t>
      </w:r>
      <w:r w:rsidR="000F7046" w:rsidRPr="00CA2619">
        <w:rPr>
          <w:rFonts w:ascii="Times New Roman" w:hAnsi="Times New Roman"/>
          <w:sz w:val="24"/>
          <w:szCs w:val="24"/>
        </w:rPr>
        <w:t xml:space="preserve">asistentei medicale, </w:t>
      </w:r>
      <w:r w:rsidRPr="00CA2619">
        <w:rPr>
          <w:rFonts w:ascii="Times New Roman" w:hAnsi="Times New Roman"/>
          <w:sz w:val="24"/>
          <w:szCs w:val="24"/>
        </w:rPr>
        <w:t xml:space="preserve">frecventa </w:t>
      </w:r>
      <w:r w:rsidR="000F7046" w:rsidRPr="00CA2619">
        <w:rPr>
          <w:rFonts w:ascii="Times New Roman" w:hAnsi="Times New Roman"/>
          <w:sz w:val="24"/>
          <w:szCs w:val="24"/>
        </w:rPr>
        <w:t>acestor infectii</w:t>
      </w:r>
      <w:r w:rsidRPr="00CA2619">
        <w:rPr>
          <w:rFonts w:ascii="Times New Roman" w:hAnsi="Times New Roman"/>
          <w:sz w:val="24"/>
          <w:szCs w:val="24"/>
        </w:rPr>
        <w:t xml:space="preserve"> si evalueaza factorii de risc</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Nucleul de calitate se ocupa cu implementarea si dezvoltarea mecanismului de monitorizare a calitatii ingrijirilor medicale in raport cu indicatorii activitatii clinice si financiari.</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Identifica, clasifica si determina indicatorii de calitate;</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Dezvolta sistemele care asigura furnizarea serviciilor in sensul satisfacerii cerintelor pacientilor;</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Asigura calitatea cu scopul ca serviciile sa indeplineasca sau sa depaseasca asteptarile pacientilor;</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Coordoneaza activitatile de analiza a neconformitatilor constatate si propuse Comitetului Director, actiunile corective;</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Pentru indeplinirea misiunii, este necesara atingerea urmatoarelor obiective:</w:t>
      </w:r>
    </w:p>
    <w:p w:rsidR="00B402FB" w:rsidRPr="00CA2619" w:rsidRDefault="00B402FB" w:rsidP="00654ECE">
      <w:pPr>
        <w:numPr>
          <w:ilvl w:val="0"/>
          <w:numId w:val="13"/>
        </w:numPr>
        <w:spacing w:after="0" w:line="360" w:lineRule="auto"/>
        <w:jc w:val="both"/>
        <w:rPr>
          <w:rFonts w:ascii="Times New Roman" w:hAnsi="Times New Roman"/>
          <w:sz w:val="24"/>
          <w:szCs w:val="24"/>
        </w:rPr>
      </w:pPr>
      <w:r w:rsidRPr="00CA2619">
        <w:rPr>
          <w:rFonts w:ascii="Times New Roman" w:hAnsi="Times New Roman"/>
          <w:sz w:val="24"/>
          <w:szCs w:val="24"/>
        </w:rPr>
        <w:t xml:space="preserve">Evaluarea activitatii din punct de vedere al calitatii serviciilor medicale si de ingrijiri </w:t>
      </w:r>
    </w:p>
    <w:p w:rsidR="00B402FB" w:rsidRPr="00CA2619" w:rsidRDefault="00B402FB" w:rsidP="00654ECE">
      <w:pPr>
        <w:numPr>
          <w:ilvl w:val="0"/>
          <w:numId w:val="13"/>
        </w:numPr>
        <w:spacing w:after="0" w:line="360" w:lineRule="auto"/>
        <w:jc w:val="both"/>
        <w:rPr>
          <w:rFonts w:ascii="Times New Roman" w:hAnsi="Times New Roman"/>
          <w:sz w:val="24"/>
          <w:szCs w:val="24"/>
        </w:rPr>
      </w:pPr>
      <w:r w:rsidRPr="00CA2619">
        <w:rPr>
          <w:rFonts w:ascii="Times New Roman" w:hAnsi="Times New Roman"/>
          <w:sz w:val="24"/>
          <w:szCs w:val="24"/>
        </w:rPr>
        <w:t>Eficientizarea activitatii, urmarind imbunatatirea continua a calitatii</w:t>
      </w:r>
    </w:p>
    <w:p w:rsidR="00B402FB" w:rsidRPr="00CA2619" w:rsidRDefault="00B402FB" w:rsidP="00654ECE">
      <w:pPr>
        <w:numPr>
          <w:ilvl w:val="0"/>
          <w:numId w:val="13"/>
        </w:numPr>
        <w:spacing w:after="0" w:line="360" w:lineRule="auto"/>
        <w:jc w:val="both"/>
        <w:rPr>
          <w:rFonts w:ascii="Times New Roman" w:hAnsi="Times New Roman"/>
          <w:sz w:val="24"/>
          <w:szCs w:val="24"/>
        </w:rPr>
      </w:pPr>
      <w:r w:rsidRPr="00CA2619">
        <w:rPr>
          <w:rFonts w:ascii="Times New Roman" w:hAnsi="Times New Roman"/>
          <w:sz w:val="24"/>
          <w:szCs w:val="24"/>
        </w:rPr>
        <w:t>Modificarea comportamentului personalului institutiei, prin cresterea atentiei acordate pacientului</w:t>
      </w:r>
    </w:p>
    <w:p w:rsidR="00B402FB" w:rsidRPr="00CA2619" w:rsidRDefault="00B402FB" w:rsidP="00654ECE">
      <w:pPr>
        <w:numPr>
          <w:ilvl w:val="0"/>
          <w:numId w:val="13"/>
        </w:numPr>
        <w:spacing w:after="0" w:line="360" w:lineRule="auto"/>
        <w:jc w:val="both"/>
        <w:rPr>
          <w:rFonts w:ascii="Times New Roman" w:hAnsi="Times New Roman"/>
          <w:sz w:val="24"/>
          <w:szCs w:val="24"/>
        </w:rPr>
      </w:pPr>
      <w:r w:rsidRPr="00CA2619">
        <w:rPr>
          <w:rFonts w:ascii="Times New Roman" w:hAnsi="Times New Roman"/>
          <w:sz w:val="24"/>
          <w:szCs w:val="24"/>
        </w:rPr>
        <w:t>Evaluarea satisfactiei pacientului</w:t>
      </w:r>
    </w:p>
    <w:p w:rsidR="00B402FB" w:rsidRPr="00CA2619" w:rsidRDefault="00B402FB" w:rsidP="00654ECE">
      <w:pPr>
        <w:numPr>
          <w:ilvl w:val="0"/>
          <w:numId w:val="13"/>
        </w:numPr>
        <w:spacing w:after="0" w:line="360" w:lineRule="auto"/>
        <w:jc w:val="both"/>
        <w:rPr>
          <w:rFonts w:ascii="Times New Roman" w:hAnsi="Times New Roman"/>
          <w:sz w:val="24"/>
          <w:szCs w:val="24"/>
        </w:rPr>
      </w:pPr>
      <w:r w:rsidRPr="00CA2619">
        <w:rPr>
          <w:rFonts w:ascii="Times New Roman" w:hAnsi="Times New Roman"/>
          <w:sz w:val="24"/>
          <w:szCs w:val="24"/>
        </w:rPr>
        <w:t>Pregatirea personalului implicat</w:t>
      </w:r>
    </w:p>
    <w:p w:rsidR="00B402FB" w:rsidRPr="00CA2619" w:rsidRDefault="00B402FB" w:rsidP="00654ECE">
      <w:pPr>
        <w:numPr>
          <w:ilvl w:val="0"/>
          <w:numId w:val="13"/>
        </w:numPr>
        <w:spacing w:after="0" w:line="360" w:lineRule="auto"/>
        <w:jc w:val="both"/>
        <w:rPr>
          <w:rFonts w:ascii="Times New Roman" w:hAnsi="Times New Roman"/>
          <w:sz w:val="24"/>
          <w:szCs w:val="24"/>
        </w:rPr>
      </w:pPr>
      <w:r w:rsidRPr="00CA2619">
        <w:rPr>
          <w:rFonts w:ascii="Times New Roman" w:hAnsi="Times New Roman"/>
          <w:sz w:val="24"/>
          <w:szCs w:val="24"/>
        </w:rPr>
        <w:t xml:space="preserve">Implementarea mecanismului managerial de evaluare a calitatii serviciilor medicale </w:t>
      </w:r>
    </w:p>
    <w:p w:rsidR="00B402FB" w:rsidRPr="00CA2619" w:rsidRDefault="00B402FB" w:rsidP="00654ECE">
      <w:pPr>
        <w:numPr>
          <w:ilvl w:val="0"/>
          <w:numId w:val="13"/>
        </w:numPr>
        <w:spacing w:after="0" w:line="360" w:lineRule="auto"/>
        <w:jc w:val="both"/>
        <w:rPr>
          <w:rFonts w:ascii="Times New Roman" w:hAnsi="Times New Roman"/>
          <w:sz w:val="24"/>
          <w:szCs w:val="24"/>
        </w:rPr>
      </w:pPr>
      <w:r w:rsidRPr="00CA2619">
        <w:rPr>
          <w:rFonts w:ascii="Times New Roman" w:hAnsi="Times New Roman"/>
          <w:sz w:val="24"/>
          <w:szCs w:val="24"/>
        </w:rPr>
        <w:t>Analiza indicatorilor comparativ cu nivelele medii in vederea identificarii si solutionarii problemelor</w:t>
      </w:r>
    </w:p>
    <w:p w:rsidR="00B402FB" w:rsidRPr="00CA2619" w:rsidRDefault="00B402FB" w:rsidP="00654ECE">
      <w:pPr>
        <w:numPr>
          <w:ilvl w:val="0"/>
          <w:numId w:val="13"/>
        </w:numPr>
        <w:spacing w:after="0" w:line="360" w:lineRule="auto"/>
        <w:jc w:val="both"/>
        <w:rPr>
          <w:rFonts w:ascii="Times New Roman" w:hAnsi="Times New Roman"/>
          <w:sz w:val="24"/>
          <w:szCs w:val="24"/>
        </w:rPr>
      </w:pPr>
      <w:r w:rsidRPr="00CA2619">
        <w:rPr>
          <w:rFonts w:ascii="Times New Roman" w:hAnsi="Times New Roman"/>
          <w:sz w:val="24"/>
          <w:szCs w:val="24"/>
        </w:rPr>
        <w:t>Elaborarea raportului asupra calitatii serviciilor medicale furnizate ce va fi prezentat Consiliului Medical/Comitetului director spre informare si propune masurile corective ce trebuie luate in cazul neconformitatilor</w:t>
      </w:r>
    </w:p>
    <w:p w:rsidR="00B402FB" w:rsidRPr="00CA2619" w:rsidRDefault="00B402FB" w:rsidP="00654ECE">
      <w:pPr>
        <w:numPr>
          <w:ilvl w:val="0"/>
          <w:numId w:val="13"/>
        </w:numPr>
        <w:spacing w:after="0" w:line="360" w:lineRule="auto"/>
        <w:jc w:val="both"/>
        <w:rPr>
          <w:rFonts w:ascii="Times New Roman" w:hAnsi="Times New Roman"/>
          <w:sz w:val="24"/>
          <w:szCs w:val="24"/>
        </w:rPr>
      </w:pPr>
      <w:r w:rsidRPr="00CA2619">
        <w:rPr>
          <w:rFonts w:ascii="Times New Roman" w:hAnsi="Times New Roman"/>
          <w:sz w:val="24"/>
          <w:szCs w:val="24"/>
        </w:rPr>
        <w:t>Activitatile nucleului de calitate determina si coordoneaza politica generala a calitatii</w:t>
      </w:r>
    </w:p>
    <w:p w:rsidR="00B402FB" w:rsidRPr="00CA2619" w:rsidRDefault="00B402FB" w:rsidP="00654ECE">
      <w:pPr>
        <w:numPr>
          <w:ilvl w:val="0"/>
          <w:numId w:val="13"/>
        </w:numPr>
        <w:spacing w:after="0" w:line="360" w:lineRule="auto"/>
        <w:jc w:val="both"/>
        <w:rPr>
          <w:rFonts w:ascii="Times New Roman" w:hAnsi="Times New Roman"/>
          <w:sz w:val="24"/>
          <w:szCs w:val="24"/>
        </w:rPr>
      </w:pPr>
      <w:r w:rsidRPr="00CA2619">
        <w:rPr>
          <w:rFonts w:ascii="Times New Roman" w:hAnsi="Times New Roman"/>
          <w:sz w:val="24"/>
          <w:szCs w:val="24"/>
        </w:rPr>
        <w:t>Nucleul de calitat</w:t>
      </w:r>
      <w:r w:rsidR="00FF018C" w:rsidRPr="00CA2619">
        <w:rPr>
          <w:rFonts w:ascii="Times New Roman" w:hAnsi="Times New Roman"/>
          <w:sz w:val="24"/>
          <w:szCs w:val="24"/>
        </w:rPr>
        <w:t xml:space="preserve">e se va intruni o data pe luna </w:t>
      </w:r>
      <w:r w:rsidRPr="00CA2619">
        <w:rPr>
          <w:rFonts w:ascii="Times New Roman" w:hAnsi="Times New Roman"/>
          <w:sz w:val="24"/>
          <w:szCs w:val="24"/>
        </w:rPr>
        <w:t xml:space="preserve">sau ori de cate ori este nevoie </w:t>
      </w:r>
    </w:p>
    <w:p w:rsidR="00B402FB" w:rsidRPr="00CA2619" w:rsidRDefault="00B402FB" w:rsidP="00654ECE">
      <w:pPr>
        <w:numPr>
          <w:ilvl w:val="0"/>
          <w:numId w:val="13"/>
        </w:numPr>
        <w:spacing w:after="0" w:line="360" w:lineRule="auto"/>
        <w:jc w:val="both"/>
        <w:rPr>
          <w:rFonts w:ascii="Times New Roman" w:hAnsi="Times New Roman"/>
          <w:sz w:val="24"/>
          <w:szCs w:val="24"/>
        </w:rPr>
      </w:pPr>
      <w:r w:rsidRPr="00CA2619">
        <w:rPr>
          <w:rFonts w:ascii="Times New Roman" w:hAnsi="Times New Roman"/>
          <w:sz w:val="24"/>
          <w:szCs w:val="24"/>
        </w:rPr>
        <w:t>Propunerile/masurile consemnate in procesele verbale ale sedintelor Nucleului de calitate vor fi inaintate spre analiza/aprobare Comitetului director</w:t>
      </w:r>
    </w:p>
    <w:p w:rsidR="00B402FB" w:rsidRPr="00CA2619" w:rsidRDefault="00B402FB" w:rsidP="00654ECE">
      <w:pPr>
        <w:numPr>
          <w:ilvl w:val="0"/>
          <w:numId w:val="13"/>
        </w:numPr>
        <w:spacing w:after="0" w:line="360" w:lineRule="auto"/>
        <w:jc w:val="both"/>
        <w:rPr>
          <w:rFonts w:ascii="Times New Roman" w:hAnsi="Times New Roman"/>
          <w:sz w:val="24"/>
          <w:szCs w:val="24"/>
        </w:rPr>
      </w:pPr>
      <w:r w:rsidRPr="00CA2619">
        <w:rPr>
          <w:rFonts w:ascii="Times New Roman" w:hAnsi="Times New Roman"/>
          <w:sz w:val="24"/>
          <w:szCs w:val="24"/>
        </w:rPr>
        <w:t>Implementarea sistemului de management al calitatii la nivelul tuturor sectoarelor de activitate din spital</w:t>
      </w:r>
    </w:p>
    <w:p w:rsidR="00B402FB" w:rsidRPr="00CA2619" w:rsidRDefault="00B402FB" w:rsidP="00654ECE">
      <w:pPr>
        <w:numPr>
          <w:ilvl w:val="0"/>
          <w:numId w:val="13"/>
        </w:numPr>
        <w:spacing w:after="0" w:line="360" w:lineRule="auto"/>
        <w:jc w:val="both"/>
        <w:rPr>
          <w:rFonts w:ascii="Times New Roman" w:hAnsi="Times New Roman"/>
          <w:sz w:val="24"/>
          <w:szCs w:val="24"/>
        </w:rPr>
      </w:pPr>
      <w:r w:rsidRPr="00CA2619">
        <w:rPr>
          <w:rFonts w:ascii="Times New Roman" w:hAnsi="Times New Roman"/>
          <w:sz w:val="24"/>
          <w:szCs w:val="24"/>
        </w:rPr>
        <w:t>Respectarea in permanenta de catre angajati a conditiilor stabilite pentru indeplinirea standardelor de calitate</w:t>
      </w:r>
    </w:p>
    <w:p w:rsidR="00B402FB" w:rsidRPr="00CA2619" w:rsidRDefault="00B402FB" w:rsidP="00654ECE">
      <w:pPr>
        <w:numPr>
          <w:ilvl w:val="0"/>
          <w:numId w:val="13"/>
        </w:numPr>
        <w:spacing w:after="0" w:line="360" w:lineRule="auto"/>
        <w:jc w:val="both"/>
        <w:rPr>
          <w:rFonts w:ascii="Times New Roman" w:hAnsi="Times New Roman"/>
          <w:sz w:val="24"/>
          <w:szCs w:val="24"/>
        </w:rPr>
      </w:pPr>
      <w:r w:rsidRPr="00CA2619">
        <w:rPr>
          <w:rFonts w:ascii="Times New Roman" w:hAnsi="Times New Roman"/>
          <w:sz w:val="24"/>
          <w:szCs w:val="24"/>
        </w:rPr>
        <w:t>Actualizarea periodica (ori de cate ori este nevoie) a parametrilor/procedurilor care concura la indeplinirea criteriilor specifice fiecarui standard.</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lastRenderedPageBreak/>
        <w:t>In vederea atingerii obiectivelor, membrii nucleului de calitate desfasoara urmatoarele activitati, pe baza unor atributii si responsabilitati specificate in actul aditional la fisa postului:</w:t>
      </w:r>
    </w:p>
    <w:p w:rsidR="00B402FB" w:rsidRPr="00CA2619" w:rsidRDefault="00B402FB" w:rsidP="00654ECE">
      <w:pPr>
        <w:numPr>
          <w:ilvl w:val="0"/>
          <w:numId w:val="14"/>
        </w:numPr>
        <w:spacing w:after="0" w:line="360" w:lineRule="auto"/>
        <w:jc w:val="both"/>
        <w:rPr>
          <w:rFonts w:ascii="Times New Roman" w:hAnsi="Times New Roman"/>
          <w:sz w:val="24"/>
          <w:szCs w:val="24"/>
        </w:rPr>
      </w:pPr>
      <w:r w:rsidRPr="00CA2619">
        <w:rPr>
          <w:rFonts w:ascii="Times New Roman" w:hAnsi="Times New Roman"/>
          <w:sz w:val="24"/>
          <w:szCs w:val="24"/>
        </w:rPr>
        <w:t>Participa obligatoriu la sedintele nucleului de calitate, atat la cele ordinare cat si la cele extraordinare;</w:t>
      </w:r>
    </w:p>
    <w:p w:rsidR="00B402FB" w:rsidRPr="00CA2619" w:rsidRDefault="00B402FB" w:rsidP="00654ECE">
      <w:pPr>
        <w:numPr>
          <w:ilvl w:val="0"/>
          <w:numId w:val="14"/>
        </w:numPr>
        <w:spacing w:after="0" w:line="360" w:lineRule="auto"/>
        <w:jc w:val="both"/>
        <w:rPr>
          <w:rFonts w:ascii="Times New Roman" w:hAnsi="Times New Roman"/>
          <w:sz w:val="24"/>
          <w:szCs w:val="24"/>
        </w:rPr>
      </w:pPr>
      <w:r w:rsidRPr="00CA2619">
        <w:rPr>
          <w:rFonts w:ascii="Times New Roman" w:hAnsi="Times New Roman"/>
          <w:sz w:val="24"/>
          <w:szCs w:val="24"/>
        </w:rPr>
        <w:t>Utilizeaza metode standard de elaborare a procedurilor in vederea asigurarii uniformitatii, conformitatii si facilitatii la nivelul intregului institut</w:t>
      </w:r>
    </w:p>
    <w:p w:rsidR="00B402FB" w:rsidRPr="00CA2619" w:rsidRDefault="00B402FB" w:rsidP="00654ECE">
      <w:pPr>
        <w:numPr>
          <w:ilvl w:val="0"/>
          <w:numId w:val="14"/>
        </w:numPr>
        <w:spacing w:after="0" w:line="360" w:lineRule="auto"/>
        <w:jc w:val="both"/>
        <w:rPr>
          <w:rFonts w:ascii="Times New Roman" w:hAnsi="Times New Roman"/>
          <w:sz w:val="24"/>
          <w:szCs w:val="24"/>
        </w:rPr>
      </w:pPr>
      <w:r w:rsidRPr="00CA2619">
        <w:rPr>
          <w:rFonts w:ascii="Times New Roman" w:hAnsi="Times New Roman"/>
          <w:sz w:val="24"/>
          <w:szCs w:val="24"/>
        </w:rPr>
        <w:t>Pregatesc personalul angajat in vederea cunoasterii parametrilor de lucru specifici fiecarui sector de activitate si verifica modul de implementare al sistemului de management al calitatii la nivel de compartiment</w:t>
      </w:r>
    </w:p>
    <w:p w:rsidR="00B402FB" w:rsidRPr="00CA2619" w:rsidRDefault="00B402FB" w:rsidP="00654ECE">
      <w:pPr>
        <w:numPr>
          <w:ilvl w:val="0"/>
          <w:numId w:val="14"/>
        </w:numPr>
        <w:spacing w:after="0" w:line="360" w:lineRule="auto"/>
        <w:jc w:val="both"/>
        <w:rPr>
          <w:rFonts w:ascii="Times New Roman" w:hAnsi="Times New Roman"/>
          <w:sz w:val="24"/>
          <w:szCs w:val="24"/>
        </w:rPr>
      </w:pPr>
      <w:r w:rsidRPr="00CA2619">
        <w:rPr>
          <w:rFonts w:ascii="Times New Roman" w:hAnsi="Times New Roman"/>
          <w:sz w:val="24"/>
          <w:szCs w:val="24"/>
        </w:rPr>
        <w:t>Monitorizeaza respectarea/actualizarea parametrilor specifici de calitate in activitatile curente ale fiecarui compartiment;</w:t>
      </w:r>
    </w:p>
    <w:p w:rsidR="00B402FB" w:rsidRPr="00CA2619" w:rsidRDefault="00B402FB" w:rsidP="00654ECE">
      <w:pPr>
        <w:numPr>
          <w:ilvl w:val="0"/>
          <w:numId w:val="14"/>
        </w:numPr>
        <w:spacing w:after="0" w:line="360" w:lineRule="auto"/>
        <w:jc w:val="both"/>
        <w:rPr>
          <w:rFonts w:ascii="Times New Roman" w:hAnsi="Times New Roman"/>
          <w:sz w:val="24"/>
          <w:szCs w:val="24"/>
        </w:rPr>
      </w:pPr>
      <w:r w:rsidRPr="00CA2619">
        <w:rPr>
          <w:rFonts w:ascii="Times New Roman" w:hAnsi="Times New Roman"/>
          <w:sz w:val="24"/>
          <w:szCs w:val="24"/>
        </w:rPr>
        <w:t>Analizeaza neconformitatile si elaboreaza rapoarte catre responsabilii de proces/activitate apreciata ca neconforma, precum si catre managerul de compartiment;</w:t>
      </w:r>
    </w:p>
    <w:p w:rsidR="00B402FB" w:rsidRPr="00CA2619" w:rsidRDefault="00B402FB" w:rsidP="00654ECE">
      <w:pPr>
        <w:numPr>
          <w:ilvl w:val="0"/>
          <w:numId w:val="14"/>
        </w:numPr>
        <w:spacing w:after="0" w:line="360" w:lineRule="auto"/>
        <w:jc w:val="both"/>
        <w:rPr>
          <w:rFonts w:ascii="Times New Roman" w:hAnsi="Times New Roman"/>
          <w:sz w:val="24"/>
          <w:szCs w:val="24"/>
        </w:rPr>
      </w:pPr>
      <w:r w:rsidRPr="00CA2619">
        <w:rPr>
          <w:rFonts w:ascii="Times New Roman" w:hAnsi="Times New Roman"/>
          <w:sz w:val="24"/>
          <w:szCs w:val="24"/>
        </w:rPr>
        <w:t>Elaboreaza lunar planul de lucru al nucleului pentru luna viitoare si stabilesc calendarul de activitati subsecvente;</w:t>
      </w:r>
    </w:p>
    <w:p w:rsidR="00B402FB" w:rsidRPr="00CA2619" w:rsidRDefault="00B402FB" w:rsidP="00654ECE">
      <w:pPr>
        <w:numPr>
          <w:ilvl w:val="0"/>
          <w:numId w:val="14"/>
        </w:numPr>
        <w:spacing w:after="0" w:line="360" w:lineRule="auto"/>
        <w:jc w:val="both"/>
        <w:rPr>
          <w:rFonts w:ascii="Times New Roman" w:hAnsi="Times New Roman"/>
          <w:sz w:val="24"/>
          <w:szCs w:val="24"/>
        </w:rPr>
      </w:pPr>
      <w:r w:rsidRPr="00CA2619">
        <w:rPr>
          <w:rFonts w:ascii="Times New Roman" w:hAnsi="Times New Roman"/>
          <w:sz w:val="24"/>
          <w:szCs w:val="24"/>
        </w:rPr>
        <w:t>Inregistreaza la nivelul secretariatului nucleului toate documentele de lucru, organizeaza evidenta si realizeaza arhivarea documentelor cu respectarea unui sistem reglementat de stocare electronica si fizica;</w:t>
      </w:r>
    </w:p>
    <w:p w:rsidR="00B402FB" w:rsidRPr="00CA2619" w:rsidRDefault="00B402FB" w:rsidP="00654ECE">
      <w:pPr>
        <w:numPr>
          <w:ilvl w:val="0"/>
          <w:numId w:val="14"/>
        </w:numPr>
        <w:spacing w:after="0" w:line="360" w:lineRule="auto"/>
        <w:jc w:val="both"/>
        <w:rPr>
          <w:rFonts w:ascii="Times New Roman" w:hAnsi="Times New Roman"/>
          <w:sz w:val="24"/>
          <w:szCs w:val="24"/>
        </w:rPr>
      </w:pPr>
      <w:r w:rsidRPr="00CA2619">
        <w:rPr>
          <w:rFonts w:ascii="Times New Roman" w:hAnsi="Times New Roman"/>
          <w:sz w:val="24"/>
          <w:szCs w:val="24"/>
        </w:rPr>
        <w:t>Informeaza direct conducerea institutului asupra neconformitatilor considerate critice pentru spital, asigurand un sistem operativ de feed-back al informarii;</w:t>
      </w:r>
    </w:p>
    <w:p w:rsidR="00B402FB" w:rsidRPr="00CA2619" w:rsidRDefault="00B402FB" w:rsidP="00654ECE">
      <w:pPr>
        <w:numPr>
          <w:ilvl w:val="0"/>
          <w:numId w:val="14"/>
        </w:numPr>
        <w:spacing w:after="0" w:line="360" w:lineRule="auto"/>
        <w:jc w:val="both"/>
        <w:rPr>
          <w:rFonts w:ascii="Times New Roman" w:hAnsi="Times New Roman"/>
          <w:sz w:val="24"/>
          <w:szCs w:val="24"/>
        </w:rPr>
      </w:pPr>
      <w:r w:rsidRPr="00CA2619">
        <w:rPr>
          <w:rFonts w:ascii="Times New Roman" w:hAnsi="Times New Roman"/>
          <w:sz w:val="24"/>
          <w:szCs w:val="24"/>
        </w:rPr>
        <w:t>Elaboreaza rapoarte de activitate periodice</w:t>
      </w:r>
    </w:p>
    <w:p w:rsidR="00B402FB" w:rsidRPr="00CA2619" w:rsidRDefault="00B402FB" w:rsidP="00654ECE">
      <w:pPr>
        <w:numPr>
          <w:ilvl w:val="0"/>
          <w:numId w:val="14"/>
        </w:numPr>
        <w:spacing w:after="0" w:line="360" w:lineRule="auto"/>
        <w:jc w:val="both"/>
        <w:rPr>
          <w:rFonts w:ascii="Times New Roman" w:hAnsi="Times New Roman"/>
          <w:sz w:val="24"/>
          <w:szCs w:val="24"/>
        </w:rPr>
      </w:pPr>
      <w:r w:rsidRPr="00CA2619">
        <w:rPr>
          <w:rFonts w:ascii="Times New Roman" w:hAnsi="Times New Roman"/>
          <w:sz w:val="24"/>
          <w:szCs w:val="24"/>
        </w:rPr>
        <w:t>Se documenteaza permanent asupra modificarii sau completarii standardelor aplicabile domeniului de ingrijire a sanatatii si elaboreaza propuneri de dezvoltare si actualizare a propriului sistem de management al calitatii</w:t>
      </w:r>
    </w:p>
    <w:p w:rsidR="00B402FB" w:rsidRPr="00CA2619" w:rsidRDefault="00B402FB" w:rsidP="00654ECE">
      <w:pPr>
        <w:numPr>
          <w:ilvl w:val="0"/>
          <w:numId w:val="14"/>
        </w:numPr>
        <w:spacing w:after="0" w:line="360" w:lineRule="auto"/>
        <w:jc w:val="both"/>
        <w:rPr>
          <w:rFonts w:ascii="Times New Roman" w:hAnsi="Times New Roman"/>
          <w:sz w:val="24"/>
          <w:szCs w:val="24"/>
        </w:rPr>
      </w:pPr>
      <w:r w:rsidRPr="00CA2619">
        <w:rPr>
          <w:rFonts w:ascii="Times New Roman" w:hAnsi="Times New Roman"/>
          <w:sz w:val="24"/>
          <w:szCs w:val="24"/>
        </w:rPr>
        <w:t xml:space="preserve">Participa la elaborarea planului strategic al organizatiei, propunand obiectivele in domeniu </w:t>
      </w:r>
    </w:p>
    <w:p w:rsidR="00B402FB" w:rsidRPr="00CA2619" w:rsidRDefault="00B402FB" w:rsidP="00654ECE">
      <w:pPr>
        <w:numPr>
          <w:ilvl w:val="0"/>
          <w:numId w:val="14"/>
        </w:numPr>
        <w:spacing w:after="0" w:line="360" w:lineRule="auto"/>
        <w:jc w:val="both"/>
        <w:rPr>
          <w:rFonts w:ascii="Times New Roman" w:hAnsi="Times New Roman"/>
          <w:sz w:val="24"/>
          <w:szCs w:val="24"/>
        </w:rPr>
      </w:pPr>
      <w:r w:rsidRPr="00CA2619">
        <w:rPr>
          <w:rFonts w:ascii="Times New Roman" w:hAnsi="Times New Roman"/>
          <w:sz w:val="24"/>
          <w:szCs w:val="24"/>
        </w:rPr>
        <w:t>Se subordoneaza in toate activitatile curente coordonatorului nucleului de calitate, pe care il informeaza prioritar asupra gradului de indeplinire a sarcinilor curente, rezultatelor obtinute si deficientelor constatate</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Nucleul de Calitate are sarcina de a asigura monitorizarea interna a calitatii serviciilor medicale furnizate, prin urmarirea respectarii criteriilor de calitate, referitoare la:</w:t>
      </w:r>
    </w:p>
    <w:p w:rsidR="00B402FB" w:rsidRPr="00CA2619" w:rsidRDefault="00B402FB" w:rsidP="00654ECE">
      <w:pPr>
        <w:numPr>
          <w:ilvl w:val="0"/>
          <w:numId w:val="135"/>
        </w:numPr>
        <w:spacing w:after="0" w:line="360" w:lineRule="auto"/>
        <w:jc w:val="both"/>
        <w:rPr>
          <w:rFonts w:ascii="Times New Roman" w:hAnsi="Times New Roman"/>
          <w:sz w:val="24"/>
          <w:szCs w:val="24"/>
        </w:rPr>
      </w:pPr>
      <w:r w:rsidRPr="00CA2619">
        <w:rPr>
          <w:rFonts w:ascii="Times New Roman" w:hAnsi="Times New Roman"/>
          <w:sz w:val="24"/>
          <w:szCs w:val="24"/>
        </w:rPr>
        <w:t>Inregistrarea datelor despre evolutia starii de sanatate a pacientului, confirmarea diagnosticului la 24/72 de ore in foile de observatie;</w:t>
      </w:r>
    </w:p>
    <w:p w:rsidR="00B402FB" w:rsidRPr="00CA2619" w:rsidRDefault="00B402FB" w:rsidP="00654ECE">
      <w:pPr>
        <w:numPr>
          <w:ilvl w:val="0"/>
          <w:numId w:val="135"/>
        </w:numPr>
        <w:spacing w:after="0" w:line="360" w:lineRule="auto"/>
        <w:jc w:val="both"/>
        <w:rPr>
          <w:rFonts w:ascii="Times New Roman" w:hAnsi="Times New Roman"/>
          <w:sz w:val="24"/>
          <w:szCs w:val="24"/>
        </w:rPr>
      </w:pPr>
      <w:r w:rsidRPr="00CA2619">
        <w:rPr>
          <w:rFonts w:ascii="Times New Roman" w:hAnsi="Times New Roman"/>
          <w:sz w:val="24"/>
          <w:szCs w:val="24"/>
        </w:rPr>
        <w:t>Indicarea medicatiei in foaia de observatie, concordanta medicatiei prescrisa in foaia de observatie cu cea efectiv eliberata prin condica de medicamente;</w:t>
      </w:r>
    </w:p>
    <w:p w:rsidR="00B402FB" w:rsidRPr="00CA2619" w:rsidRDefault="00B402FB" w:rsidP="00654ECE">
      <w:pPr>
        <w:numPr>
          <w:ilvl w:val="0"/>
          <w:numId w:val="135"/>
        </w:numPr>
        <w:spacing w:after="0" w:line="360" w:lineRule="auto"/>
        <w:jc w:val="both"/>
        <w:rPr>
          <w:rFonts w:ascii="Times New Roman" w:hAnsi="Times New Roman"/>
          <w:sz w:val="24"/>
          <w:szCs w:val="24"/>
        </w:rPr>
      </w:pPr>
      <w:r w:rsidRPr="00CA2619">
        <w:rPr>
          <w:rFonts w:ascii="Times New Roman" w:hAnsi="Times New Roman"/>
          <w:sz w:val="24"/>
          <w:szCs w:val="24"/>
        </w:rPr>
        <w:lastRenderedPageBreak/>
        <w:t>Vor fi efectuate, prin sondaj, un numar de minim doua evaluari lunare, pentru fiecare sectie in parte. Data efectuarii sondajelor si constatarilor vor fi inregistrate in Registrul de activitate al nucleului de calitate cu semnatura persoanei care a efectuat sondajul. Intocmirea punctajului aferent criteriilor de calitate si urmarirea lunara pentru reactualizarea acestuia. Calcularea punctajului aferent criteriilor de calitate se refera la :</w:t>
      </w:r>
    </w:p>
    <w:p w:rsidR="00B402FB" w:rsidRPr="00CA2619" w:rsidRDefault="00B402FB" w:rsidP="00654ECE">
      <w:pPr>
        <w:numPr>
          <w:ilvl w:val="0"/>
          <w:numId w:val="15"/>
        </w:numPr>
        <w:spacing w:after="0" w:line="360" w:lineRule="auto"/>
        <w:ind w:firstLine="450"/>
        <w:jc w:val="both"/>
        <w:rPr>
          <w:rFonts w:ascii="Times New Roman" w:hAnsi="Times New Roman"/>
          <w:sz w:val="24"/>
          <w:szCs w:val="24"/>
        </w:rPr>
      </w:pPr>
      <w:r w:rsidRPr="00CA2619">
        <w:rPr>
          <w:rFonts w:ascii="Times New Roman" w:hAnsi="Times New Roman"/>
          <w:sz w:val="24"/>
          <w:szCs w:val="24"/>
        </w:rPr>
        <w:t>Decizia de internare a bolnavilor;</w:t>
      </w:r>
    </w:p>
    <w:p w:rsidR="00B402FB" w:rsidRPr="00CA2619" w:rsidRDefault="00B402FB" w:rsidP="00654ECE">
      <w:pPr>
        <w:numPr>
          <w:ilvl w:val="0"/>
          <w:numId w:val="15"/>
        </w:numPr>
        <w:spacing w:after="0" w:line="360" w:lineRule="auto"/>
        <w:ind w:firstLine="450"/>
        <w:jc w:val="both"/>
        <w:rPr>
          <w:rFonts w:ascii="Times New Roman" w:hAnsi="Times New Roman"/>
          <w:sz w:val="24"/>
          <w:szCs w:val="24"/>
        </w:rPr>
      </w:pPr>
      <w:r w:rsidRPr="00CA2619">
        <w:rPr>
          <w:rFonts w:ascii="Times New Roman" w:hAnsi="Times New Roman"/>
          <w:sz w:val="24"/>
          <w:szCs w:val="24"/>
        </w:rPr>
        <w:t>Internarea pacientilor pe sectie in functie de concordanta cu diagnosticul principal la internare;</w:t>
      </w:r>
    </w:p>
    <w:p w:rsidR="00B402FB" w:rsidRPr="00CA2619" w:rsidRDefault="00B402FB" w:rsidP="00654ECE">
      <w:pPr>
        <w:numPr>
          <w:ilvl w:val="0"/>
          <w:numId w:val="15"/>
        </w:numPr>
        <w:spacing w:after="0" w:line="360" w:lineRule="auto"/>
        <w:ind w:firstLine="450"/>
        <w:jc w:val="both"/>
        <w:rPr>
          <w:rFonts w:ascii="Times New Roman" w:hAnsi="Times New Roman"/>
          <w:sz w:val="24"/>
          <w:szCs w:val="24"/>
        </w:rPr>
      </w:pPr>
      <w:r w:rsidRPr="00CA2619">
        <w:rPr>
          <w:rFonts w:ascii="Times New Roman" w:hAnsi="Times New Roman"/>
          <w:sz w:val="24"/>
          <w:szCs w:val="24"/>
        </w:rPr>
        <w:t>Igienizarea pacientilor;</w:t>
      </w:r>
    </w:p>
    <w:p w:rsidR="00B402FB" w:rsidRPr="00CA2619" w:rsidRDefault="00B402FB" w:rsidP="00654ECE">
      <w:pPr>
        <w:numPr>
          <w:ilvl w:val="0"/>
          <w:numId w:val="15"/>
        </w:numPr>
        <w:spacing w:after="0" w:line="360" w:lineRule="auto"/>
        <w:ind w:firstLine="450"/>
        <w:jc w:val="both"/>
        <w:rPr>
          <w:rFonts w:ascii="Times New Roman" w:hAnsi="Times New Roman"/>
          <w:sz w:val="24"/>
          <w:szCs w:val="24"/>
        </w:rPr>
      </w:pPr>
      <w:r w:rsidRPr="00CA2619">
        <w:rPr>
          <w:rFonts w:ascii="Times New Roman" w:hAnsi="Times New Roman"/>
          <w:sz w:val="24"/>
          <w:szCs w:val="24"/>
        </w:rPr>
        <w:t>Transportarea/insotirea pacientului internat pe sectie;</w:t>
      </w:r>
    </w:p>
    <w:p w:rsidR="00B402FB" w:rsidRPr="00CA2619" w:rsidRDefault="00B402FB" w:rsidP="00654ECE">
      <w:pPr>
        <w:numPr>
          <w:ilvl w:val="0"/>
          <w:numId w:val="15"/>
        </w:numPr>
        <w:spacing w:after="0" w:line="360" w:lineRule="auto"/>
        <w:ind w:firstLine="360"/>
        <w:jc w:val="both"/>
        <w:rPr>
          <w:rFonts w:ascii="Times New Roman" w:hAnsi="Times New Roman"/>
          <w:sz w:val="24"/>
          <w:szCs w:val="24"/>
        </w:rPr>
      </w:pPr>
      <w:r w:rsidRPr="00CA2619">
        <w:rPr>
          <w:rFonts w:ascii="Times New Roman" w:hAnsi="Times New Roman"/>
          <w:sz w:val="24"/>
          <w:szCs w:val="24"/>
        </w:rPr>
        <w:t>Externarea pacientului (inmanarea scrisorii medicale si dupa caz a retetei gratuite/compensate).</w:t>
      </w:r>
    </w:p>
    <w:p w:rsidR="00B402FB" w:rsidRPr="00CA2619" w:rsidRDefault="00B402FB"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 xml:space="preserve">Prezentarea propunerilor de imbunatatire a calitatii serviciilor medicale furnizate </w:t>
      </w:r>
      <w:r w:rsidR="000B0035" w:rsidRPr="00CA2619">
        <w:rPr>
          <w:rFonts w:ascii="Times New Roman" w:hAnsi="Times New Roman"/>
          <w:sz w:val="24"/>
          <w:szCs w:val="24"/>
        </w:rPr>
        <w:t xml:space="preserve">asiguratilor, pe </w:t>
      </w:r>
      <w:r w:rsidRPr="00CA2619">
        <w:rPr>
          <w:rFonts w:ascii="Times New Roman" w:hAnsi="Times New Roman"/>
          <w:sz w:val="24"/>
          <w:szCs w:val="24"/>
        </w:rPr>
        <w:t>fiecare sectie in parte si global pe spital, conducerii spitalului.</w:t>
      </w:r>
      <w:r w:rsidR="000B0035" w:rsidRPr="00CA2619">
        <w:rPr>
          <w:rFonts w:ascii="Times New Roman" w:hAnsi="Times New Roman"/>
          <w:sz w:val="24"/>
          <w:szCs w:val="24"/>
        </w:rPr>
        <w:t xml:space="preserve"> Se preocupa de asigurarea si cresterea calitatii servicilor medicale si hoteliere in cadrul sectiei</w:t>
      </w:r>
      <w:r w:rsidR="00E6770E" w:rsidRPr="00CA2619">
        <w:rPr>
          <w:rFonts w:ascii="Times New Roman" w:hAnsi="Times New Roman"/>
          <w:sz w:val="24"/>
          <w:szCs w:val="24"/>
        </w:rPr>
        <w:t xml:space="preserve">. </w:t>
      </w:r>
      <w:r w:rsidRPr="00CA2619">
        <w:rPr>
          <w:rFonts w:ascii="Times New Roman" w:hAnsi="Times New Roman"/>
          <w:sz w:val="24"/>
          <w:szCs w:val="24"/>
        </w:rPr>
        <w:t>Propunerile vor fi aduse si la cunostinta medicilor sefi de sectie.</w:t>
      </w:r>
      <w:r w:rsidR="00E6770E" w:rsidRPr="00CA2619">
        <w:rPr>
          <w:rFonts w:ascii="Times New Roman" w:hAnsi="Times New Roman"/>
          <w:sz w:val="24"/>
          <w:szCs w:val="24"/>
        </w:rPr>
        <w:t xml:space="preserve"> </w:t>
      </w:r>
      <w:r w:rsidRPr="00CA2619">
        <w:rPr>
          <w:rFonts w:ascii="Times New Roman" w:hAnsi="Times New Roman"/>
          <w:sz w:val="24"/>
          <w:szCs w:val="24"/>
        </w:rPr>
        <w:t>Conducerea spitalului va putea astfel analiza propunerile inaintate de nucleul de calitate in vederea aplicarii eventualelor masuri corective si/sau preventive, dupa caz.</w:t>
      </w:r>
    </w:p>
    <w:p w:rsidR="00B402FB" w:rsidRPr="00CA2619" w:rsidRDefault="00E6770E" w:rsidP="00654ECE">
      <w:pPr>
        <w:numPr>
          <w:ilvl w:val="0"/>
          <w:numId w:val="11"/>
        </w:numPr>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B402FB" w:rsidRPr="00CA2619">
        <w:rPr>
          <w:rFonts w:ascii="Times New Roman" w:hAnsi="Times New Roman"/>
          <w:sz w:val="24"/>
          <w:szCs w:val="24"/>
        </w:rPr>
        <w:t>Elaborarea unor materiale cu informatii utile pacientului si apartinatorilor (date generale despre spital, programul de vizita pentru apartinatori, medicul curant, modalitatea de contact a acestuia, etc.) ce vor fi puse la dispozitia acestora in momentul internarii pe sectie.</w:t>
      </w:r>
    </w:p>
    <w:p w:rsidR="00B402FB" w:rsidRPr="00CA2619" w:rsidRDefault="00B402FB" w:rsidP="00654ECE">
      <w:pPr>
        <w:spacing w:line="360" w:lineRule="auto"/>
        <w:rPr>
          <w:rFonts w:ascii="Times New Roman" w:hAnsi="Times New Roman"/>
          <w:sz w:val="24"/>
          <w:szCs w:val="24"/>
        </w:rPr>
      </w:pPr>
    </w:p>
    <w:p w:rsidR="00D10C77" w:rsidRPr="00CA2619" w:rsidRDefault="00D10C77" w:rsidP="00654ECE">
      <w:pPr>
        <w:pStyle w:val="Heading2"/>
        <w:numPr>
          <w:ilvl w:val="0"/>
          <w:numId w:val="0"/>
        </w:numPr>
        <w:ind w:left="1440"/>
        <w:rPr>
          <w:noProof/>
        </w:rPr>
      </w:pPr>
      <w:bookmarkStart w:id="400" w:name="_Toc482786176"/>
      <w:r w:rsidRPr="00CA2619">
        <w:rPr>
          <w:noProof/>
        </w:rPr>
        <w:t>15.3. Comisia de alimentatie/dieta</w:t>
      </w:r>
      <w:bookmarkEnd w:id="400"/>
    </w:p>
    <w:p w:rsidR="001F7D47" w:rsidRPr="00CA2619" w:rsidRDefault="003F58F0"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Comisia de dietă</w:t>
      </w:r>
      <w:r w:rsidR="001F7D47" w:rsidRPr="00CA2619">
        <w:rPr>
          <w:rFonts w:ascii="Times New Roman" w:hAnsi="Times New Roman"/>
          <w:sz w:val="24"/>
          <w:szCs w:val="24"/>
        </w:rPr>
        <w:t xml:space="preserve"> este numită prin Decizie internă a managerului unităţii şi este constituită din reprezentanţi ai Comitetului Dir</w:t>
      </w:r>
      <w:r w:rsidR="00CB064B" w:rsidRPr="00CA2619">
        <w:rPr>
          <w:rFonts w:ascii="Times New Roman" w:hAnsi="Times New Roman"/>
          <w:sz w:val="24"/>
          <w:szCs w:val="24"/>
        </w:rPr>
        <w:t xml:space="preserve">ector, </w:t>
      </w:r>
      <w:r w:rsidR="001F7D47" w:rsidRPr="00CA2619">
        <w:rPr>
          <w:rFonts w:ascii="Times New Roman" w:hAnsi="Times New Roman"/>
          <w:sz w:val="24"/>
          <w:szCs w:val="24"/>
        </w:rPr>
        <w:t>personal administrativ şi asistenţii de dietă, preşedintele comisiei fiind numit din randul medicilor internişti. Această comisie se întruneşte lunar sau ori de câte ori există solicitări şi va urmări următoarele obiective:</w:t>
      </w:r>
    </w:p>
    <w:p w:rsidR="001F7D47" w:rsidRPr="00CA2619" w:rsidRDefault="001F7D4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existenţa regimurilor alimentare diversificate pe afecţiuni</w:t>
      </w:r>
    </w:p>
    <w:p w:rsidR="001F7D47" w:rsidRPr="00CA2619" w:rsidRDefault="001F7D4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modul de întocmire a regimurilor alimentare</w:t>
      </w:r>
    </w:p>
    <w:p w:rsidR="001F7D47" w:rsidRPr="00CA2619" w:rsidRDefault="001F7D4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calcularea valorilor calorice şi nutritive</w:t>
      </w:r>
    </w:p>
    <w:p w:rsidR="001F7D47" w:rsidRPr="00CA2619" w:rsidRDefault="001F7D4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pregătirea şi distribuirea alimentelor</w:t>
      </w:r>
    </w:p>
    <w:p w:rsidR="001F7D47" w:rsidRPr="00CA2619" w:rsidRDefault="001F7D4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modul de primire, recepţionare, depozitar al alimentelor</w:t>
      </w:r>
    </w:p>
    <w:p w:rsidR="0054534F" w:rsidRPr="00CA2619" w:rsidRDefault="001F7D47" w:rsidP="00476413">
      <w:pPr>
        <w:spacing w:line="360" w:lineRule="auto"/>
        <w:rPr>
          <w:rFonts w:ascii="Times New Roman" w:hAnsi="Times New Roman"/>
          <w:noProof/>
          <w:sz w:val="24"/>
          <w:szCs w:val="24"/>
        </w:rPr>
      </w:pPr>
      <w:bookmarkStart w:id="401" w:name="_Toc413931268"/>
      <w:r w:rsidRPr="00CA2619">
        <w:rPr>
          <w:rFonts w:ascii="Times New Roman" w:hAnsi="Times New Roman"/>
          <w:sz w:val="24"/>
          <w:szCs w:val="24"/>
        </w:rPr>
        <w:t>· respectarea circuitelor funcţionale în blocul alimentar</w:t>
      </w:r>
      <w:bookmarkEnd w:id="401"/>
    </w:p>
    <w:p w:rsidR="0054534F" w:rsidRDefault="0054534F" w:rsidP="00654ECE">
      <w:pPr>
        <w:pStyle w:val="Heading2"/>
        <w:numPr>
          <w:ilvl w:val="0"/>
          <w:numId w:val="0"/>
        </w:numPr>
        <w:ind w:left="1440"/>
        <w:rPr>
          <w:noProof/>
        </w:rPr>
      </w:pPr>
    </w:p>
    <w:p w:rsidR="004C275B" w:rsidRPr="004C275B" w:rsidRDefault="004C275B" w:rsidP="004C275B"/>
    <w:p w:rsidR="00D10C77" w:rsidRPr="00CA2619" w:rsidRDefault="00D10C77" w:rsidP="00654ECE">
      <w:pPr>
        <w:pStyle w:val="Heading2"/>
        <w:numPr>
          <w:ilvl w:val="0"/>
          <w:numId w:val="0"/>
        </w:numPr>
        <w:ind w:left="1440"/>
        <w:rPr>
          <w:noProof/>
        </w:rPr>
      </w:pPr>
      <w:bookmarkStart w:id="402" w:name="_Toc482786177"/>
      <w:r w:rsidRPr="00CA2619">
        <w:rPr>
          <w:noProof/>
        </w:rPr>
        <w:lastRenderedPageBreak/>
        <w:t>15.4.Comisia de inventariere a bunurilor</w:t>
      </w:r>
      <w:bookmarkEnd w:id="402"/>
    </w:p>
    <w:p w:rsidR="00CE2E99" w:rsidRPr="00CA2619" w:rsidRDefault="00CE2E99" w:rsidP="00A357A4">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Comisia de inventariere a patrimoniului- se numeşte prin Decizie a managerului unităţii şi are următoarele atribuţii:</w:t>
      </w:r>
    </w:p>
    <w:p w:rsidR="00CE2E99" w:rsidRPr="00CA2619" w:rsidRDefault="00CE2E9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efectuarea inventarierii patrimoniului unităţii potrivit planului anual de inventariere;</w:t>
      </w:r>
    </w:p>
    <w:p w:rsidR="00CE2E99" w:rsidRPr="00CA2619" w:rsidRDefault="00CE2E9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efectuarea inventarierii inopinate la gestiunile unităţii cu respectarea prevederilor legale;</w:t>
      </w:r>
    </w:p>
    <w:p w:rsidR="00CE2E99" w:rsidRPr="00CA2619" w:rsidRDefault="00CE2E9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efectuarea inventarierii bunurilor primite cu chirie, în folosinţă sau în custodie;</w:t>
      </w:r>
    </w:p>
    <w:p w:rsidR="00CE2E99" w:rsidRPr="00CA2619" w:rsidRDefault="00CE2E9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întocmeşte situaţia comparativă împreună cu persoanele care ţin evidenţa gestiunilor, stabilind situaţia scăzămintelor legale şi a compensărilor şi le supun aprobării; </w:t>
      </w:r>
    </w:p>
    <w:p w:rsidR="00CE2E99" w:rsidRPr="00CA2619" w:rsidRDefault="00CE2E9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determinarea minusurilor şi plusurilor de gestiune conform reglementărilor legale;</w:t>
      </w:r>
    </w:p>
    <w:p w:rsidR="00CE2E99" w:rsidRPr="00CA2619" w:rsidRDefault="00CE2E9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întocmeşte procesul verbal privind rezultatele inventarierii şi le supune spre aprobare:</w:t>
      </w:r>
    </w:p>
    <w:p w:rsidR="00CE2E99" w:rsidRPr="00CA2619" w:rsidRDefault="00CE2E9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face propuneri de soluţionare a diferenţelor constatate la inventariere;</w:t>
      </w:r>
    </w:p>
    <w:p w:rsidR="00CE2E99" w:rsidRPr="00CA2619" w:rsidRDefault="00CE2E99" w:rsidP="00654ECE">
      <w:pPr>
        <w:autoSpaceDE w:val="0"/>
        <w:autoSpaceDN w:val="0"/>
        <w:adjustRightInd w:val="0"/>
        <w:spacing w:after="0" w:line="360" w:lineRule="auto"/>
        <w:jc w:val="both"/>
        <w:rPr>
          <w:rFonts w:ascii="Times New Roman" w:hAnsi="Times New Roman"/>
          <w:noProof/>
          <w:sz w:val="24"/>
          <w:szCs w:val="24"/>
        </w:rPr>
      </w:pPr>
      <w:r w:rsidRPr="00CA2619">
        <w:rPr>
          <w:rFonts w:ascii="Times New Roman" w:hAnsi="Times New Roman"/>
          <w:sz w:val="24"/>
          <w:szCs w:val="24"/>
        </w:rPr>
        <w:t>- întocmeşte situaţii privind degradările, scoaterea din uz sau valorificarea unor bunuri existente în gestiuni şi informează asupra unor bunuri fără mişcare, cu mişcare lentă sau neutilizabile.</w:t>
      </w:r>
    </w:p>
    <w:p w:rsidR="00CE2E99" w:rsidRPr="00CA2619" w:rsidRDefault="00CE2E99" w:rsidP="00654ECE">
      <w:pPr>
        <w:tabs>
          <w:tab w:val="left" w:pos="540"/>
        </w:tabs>
        <w:spacing w:after="0" w:line="360" w:lineRule="auto"/>
        <w:jc w:val="both"/>
        <w:rPr>
          <w:rFonts w:ascii="Times New Roman" w:hAnsi="Times New Roman"/>
          <w:noProof/>
          <w:sz w:val="24"/>
          <w:szCs w:val="24"/>
        </w:rPr>
      </w:pPr>
    </w:p>
    <w:p w:rsidR="00D10C77" w:rsidRPr="00CA2619" w:rsidRDefault="00D10C77" w:rsidP="00654ECE">
      <w:pPr>
        <w:pStyle w:val="Heading2"/>
        <w:numPr>
          <w:ilvl w:val="0"/>
          <w:numId w:val="0"/>
        </w:numPr>
        <w:ind w:left="1440"/>
        <w:rPr>
          <w:noProof/>
        </w:rPr>
      </w:pPr>
      <w:bookmarkStart w:id="403" w:name="_Toc482786178"/>
      <w:r w:rsidRPr="00CA2619">
        <w:rPr>
          <w:noProof/>
        </w:rPr>
        <w:t>15.5.Comisia de disciplina</w:t>
      </w:r>
      <w:bookmarkEnd w:id="403"/>
    </w:p>
    <w:p w:rsidR="00FB2A29" w:rsidRPr="00CA2619" w:rsidRDefault="00FB2A29"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În co</w:t>
      </w:r>
      <w:r w:rsidR="009F4864" w:rsidRPr="00CA2619">
        <w:rPr>
          <w:rFonts w:ascii="Times New Roman" w:hAnsi="Times New Roman"/>
          <w:sz w:val="24"/>
          <w:szCs w:val="24"/>
        </w:rPr>
        <w:t>nformitate cu Legea nr.53/2003 privind Codul Muncii,</w:t>
      </w:r>
      <w:r w:rsidRPr="00CA2619">
        <w:rPr>
          <w:rFonts w:ascii="Times New Roman" w:hAnsi="Times New Roman"/>
          <w:sz w:val="24"/>
          <w:szCs w:val="24"/>
        </w:rPr>
        <w:t xml:space="preserve"> funcţionează </w:t>
      </w:r>
      <w:r w:rsidRPr="00CA2619">
        <w:rPr>
          <w:rFonts w:ascii="Times New Roman" w:hAnsi="Times New Roman"/>
          <w:i/>
          <w:iCs/>
          <w:sz w:val="24"/>
          <w:szCs w:val="24"/>
        </w:rPr>
        <w:t>Comisia de Disciplin</w:t>
      </w:r>
      <w:r w:rsidRPr="00CA2619">
        <w:rPr>
          <w:rFonts w:ascii="Times New Roman" w:hAnsi="Times New Roman"/>
          <w:sz w:val="24"/>
          <w:szCs w:val="24"/>
        </w:rPr>
        <w:t>ă care-şi exercită atribuţii conform legislaţiei în vigoare, pentru soluţionarea cazurilor de nerespectare a regulilor de disciplină, obligaţiilor de serviciu cât şi a normelor de comportare, a regulamentului de organizare şi funcţionare şi a regulamentului de ordine interioară.</w:t>
      </w:r>
    </w:p>
    <w:p w:rsidR="00FB2A29" w:rsidRPr="00CA2619" w:rsidRDefault="00FB2A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Atribuţiile Comisiei de Disciplină:</w:t>
      </w:r>
    </w:p>
    <w:p w:rsidR="00FB2A29" w:rsidRPr="00CA2619" w:rsidRDefault="00FB2A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 Stabilirea împrejurărilor în care fapta a fost săvârşită;</w:t>
      </w:r>
    </w:p>
    <w:p w:rsidR="00FB2A29" w:rsidRPr="00CA2619" w:rsidRDefault="00FB2A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 Analiza gradului de vinovăţie a salariatului precum şi consecinţele abaterii disciplinare;</w:t>
      </w:r>
    </w:p>
    <w:p w:rsidR="00FB2A29" w:rsidRPr="00CA2619" w:rsidRDefault="00FB2A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3. Verificarea eventualelor sancţiuni disciplinare suferite anterior de salariat;</w:t>
      </w:r>
    </w:p>
    <w:p w:rsidR="00FB2A29" w:rsidRPr="00CA2619" w:rsidRDefault="00FB2A29"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4. Efectuarea cercetării disciplinare prealabile;</w:t>
      </w:r>
    </w:p>
    <w:p w:rsidR="000E3B0E" w:rsidRPr="00CA2619" w:rsidRDefault="00FB2A29" w:rsidP="00654ECE">
      <w:pPr>
        <w:tabs>
          <w:tab w:val="left" w:pos="540"/>
        </w:tabs>
        <w:spacing w:after="0" w:line="360" w:lineRule="auto"/>
        <w:jc w:val="both"/>
        <w:rPr>
          <w:rFonts w:ascii="Times New Roman" w:hAnsi="Times New Roman"/>
          <w:noProof/>
          <w:sz w:val="24"/>
          <w:szCs w:val="24"/>
        </w:rPr>
      </w:pPr>
      <w:r w:rsidRPr="00CA2619">
        <w:rPr>
          <w:rFonts w:ascii="Times New Roman" w:hAnsi="Times New Roman"/>
          <w:sz w:val="24"/>
          <w:szCs w:val="24"/>
        </w:rPr>
        <w:t>5. Stabilirea sancţiunii ce urmează a fi aplicată</w:t>
      </w:r>
    </w:p>
    <w:p w:rsidR="009F4864" w:rsidRPr="00CA2619" w:rsidRDefault="00D10C77" w:rsidP="00654ECE">
      <w:pPr>
        <w:pStyle w:val="Heading2"/>
        <w:numPr>
          <w:ilvl w:val="0"/>
          <w:numId w:val="0"/>
        </w:numPr>
        <w:ind w:left="1440" w:hanging="720"/>
        <w:rPr>
          <w:noProof/>
        </w:rPr>
      </w:pPr>
      <w:r w:rsidRPr="00CA2619">
        <w:rPr>
          <w:noProof/>
        </w:rPr>
        <w:tab/>
      </w:r>
    </w:p>
    <w:p w:rsidR="00D10C77" w:rsidRPr="00CA2619" w:rsidRDefault="009F4864" w:rsidP="00654ECE">
      <w:pPr>
        <w:pStyle w:val="Heading2"/>
        <w:numPr>
          <w:ilvl w:val="0"/>
          <w:numId w:val="0"/>
        </w:numPr>
        <w:ind w:left="1440" w:hanging="720"/>
        <w:rPr>
          <w:noProof/>
        </w:rPr>
      </w:pPr>
      <w:r w:rsidRPr="00CA2619">
        <w:rPr>
          <w:noProof/>
        </w:rPr>
        <w:t xml:space="preserve">        </w:t>
      </w:r>
      <w:bookmarkStart w:id="404" w:name="_Toc482786179"/>
      <w:r w:rsidR="00D10C77" w:rsidRPr="00CA2619">
        <w:rPr>
          <w:noProof/>
        </w:rPr>
        <w:t>15.6.Comitetul de securitate si sanatate in munca</w:t>
      </w:r>
      <w:bookmarkEnd w:id="404"/>
    </w:p>
    <w:p w:rsidR="00E20B60" w:rsidRPr="00CA2619" w:rsidRDefault="00E20B60"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La nivelul spitalului s-a constituit un </w:t>
      </w:r>
      <w:r w:rsidRPr="00CA2619">
        <w:rPr>
          <w:rFonts w:ascii="Times New Roman" w:hAnsi="Times New Roman"/>
          <w:b/>
          <w:bCs/>
          <w:i/>
          <w:iCs/>
          <w:sz w:val="24"/>
          <w:szCs w:val="24"/>
        </w:rPr>
        <w:t xml:space="preserve">Comitet de securitate </w:t>
      </w:r>
      <w:r w:rsidRPr="00CA2619">
        <w:rPr>
          <w:rFonts w:ascii="Times New Roman" w:hAnsi="Times New Roman"/>
          <w:sz w:val="24"/>
          <w:szCs w:val="24"/>
        </w:rPr>
        <w:t>ş</w:t>
      </w:r>
      <w:r w:rsidRPr="00CA2619">
        <w:rPr>
          <w:rFonts w:ascii="Times New Roman" w:hAnsi="Times New Roman"/>
          <w:b/>
          <w:bCs/>
          <w:i/>
          <w:iCs/>
          <w:sz w:val="24"/>
          <w:szCs w:val="24"/>
        </w:rPr>
        <w:t>i s</w:t>
      </w:r>
      <w:r w:rsidRPr="00CA2619">
        <w:rPr>
          <w:rFonts w:ascii="Times New Roman" w:hAnsi="Times New Roman"/>
          <w:sz w:val="24"/>
          <w:szCs w:val="24"/>
        </w:rPr>
        <w:t>ă</w:t>
      </w:r>
      <w:r w:rsidRPr="00CA2619">
        <w:rPr>
          <w:rFonts w:ascii="Times New Roman" w:hAnsi="Times New Roman"/>
          <w:b/>
          <w:bCs/>
          <w:i/>
          <w:iCs/>
          <w:sz w:val="24"/>
          <w:szCs w:val="24"/>
        </w:rPr>
        <w:t>n</w:t>
      </w:r>
      <w:r w:rsidRPr="00CA2619">
        <w:rPr>
          <w:rFonts w:ascii="Times New Roman" w:hAnsi="Times New Roman"/>
          <w:sz w:val="24"/>
          <w:szCs w:val="24"/>
        </w:rPr>
        <w:t>ă</w:t>
      </w:r>
      <w:r w:rsidRPr="00CA2619">
        <w:rPr>
          <w:rFonts w:ascii="Times New Roman" w:hAnsi="Times New Roman"/>
          <w:b/>
          <w:bCs/>
          <w:i/>
          <w:iCs/>
          <w:sz w:val="24"/>
          <w:szCs w:val="24"/>
        </w:rPr>
        <w:t>tate în munc</w:t>
      </w:r>
      <w:r w:rsidRPr="00CA2619">
        <w:rPr>
          <w:rFonts w:ascii="Times New Roman" w:hAnsi="Times New Roman"/>
          <w:sz w:val="24"/>
          <w:szCs w:val="24"/>
        </w:rPr>
        <w:t>ă cu scopul de a asigură implicarea salariaţilor la elaborarea şi aplicarea deciziilor în domeniul protecţiei muncii.</w:t>
      </w:r>
    </w:p>
    <w:p w:rsidR="00E20B60" w:rsidRPr="00CA2619" w:rsidRDefault="00E20B60"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Atribuţiile Comitetului de securitate şi sănătate în muncă:</w:t>
      </w:r>
    </w:p>
    <w:p w:rsidR="00E20B60" w:rsidRPr="00CA2619" w:rsidRDefault="00E20B6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 Aprobă programul anual de securitate şi sănătate în muncă;</w:t>
      </w:r>
    </w:p>
    <w:p w:rsidR="00E20B60" w:rsidRPr="00CA2619" w:rsidRDefault="00E20B6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 Urmăreşte aplicarea acestui program, inclusiv alocarea mijloacelor necesare prevederilor lui şi eficienţa acestora din punct de vedere al îmbunătăţirii condiţiilor de muncă;</w:t>
      </w:r>
    </w:p>
    <w:p w:rsidR="00E20B60" w:rsidRPr="00CA2619" w:rsidRDefault="00E20B6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3. Urmăreşte modul în care se aplică şi se respectă reglementările legale privind securitatea şi sănătatea în muncă;</w:t>
      </w:r>
    </w:p>
    <w:p w:rsidR="00E20B60" w:rsidRPr="00CA2619" w:rsidRDefault="00E20B6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4. Analizează factorii de risc de accidentare şi îmbolnăvire profesională, existenţi la locurile de muncă;</w:t>
      </w:r>
    </w:p>
    <w:p w:rsidR="00E20B60" w:rsidRPr="00CA2619" w:rsidRDefault="00E20B6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5. Analizează propunerile salariaţilor privind prevenirea accidentelor de muncă şi a îmbolnăvirilor profesionale, precum şi pentru îmbunătăţirea condiţiilor de muncă;</w:t>
      </w:r>
    </w:p>
    <w:p w:rsidR="00E20B60" w:rsidRPr="00CA2619" w:rsidRDefault="00E20B6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6. Efectuează cercetări proprii asupra accidentelor de muncă şi îmbolnăvirilor profesionale;</w:t>
      </w:r>
    </w:p>
    <w:p w:rsidR="00E20B60" w:rsidRPr="00CA2619" w:rsidRDefault="00E20B6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7. Efectuează inspecţii proprii privind aplicarea şi respectarea normelor de securitate şi sănătate în muncă;</w:t>
      </w:r>
    </w:p>
    <w:p w:rsidR="00E20B60" w:rsidRPr="00CA2619" w:rsidRDefault="00E20B6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8. Informează inspectoratele de protecţie a muncii despre starea protecţiei muncii în propria unitate;</w:t>
      </w:r>
    </w:p>
    <w:p w:rsidR="00E20B60" w:rsidRPr="00CA2619" w:rsidRDefault="00E20B6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9. Realizează cadrul de participare a salariaţilor la luarea unor hotărâri care vizează schimbări</w:t>
      </w:r>
      <w:r w:rsidR="00A357A4" w:rsidRPr="00CA2619">
        <w:rPr>
          <w:rFonts w:ascii="Times New Roman" w:hAnsi="Times New Roman"/>
          <w:sz w:val="24"/>
          <w:szCs w:val="24"/>
        </w:rPr>
        <w:t xml:space="preserve"> ale procesului de producţie (</w:t>
      </w:r>
      <w:r w:rsidRPr="00CA2619">
        <w:rPr>
          <w:rFonts w:ascii="Times New Roman" w:hAnsi="Times New Roman"/>
          <w:sz w:val="24"/>
          <w:szCs w:val="24"/>
        </w:rPr>
        <w:t>organizatorice, tehnologice, privind materiile prime utilizate, etc..), cu implicaţii în domeniul protecţiei muncii;</w:t>
      </w:r>
    </w:p>
    <w:p w:rsidR="00E20B60" w:rsidRPr="00CA2619" w:rsidRDefault="00E20B6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10. Dezbate raportul, scris, prezentat Comitetului de securitate şi sănătate</w:t>
      </w:r>
      <w:r w:rsidR="005C6200" w:rsidRPr="00CA2619">
        <w:rPr>
          <w:rFonts w:ascii="Times New Roman" w:hAnsi="Times New Roman"/>
          <w:sz w:val="24"/>
          <w:szCs w:val="24"/>
        </w:rPr>
        <w:t xml:space="preserve"> </w:t>
      </w:r>
      <w:r w:rsidRPr="00CA2619">
        <w:rPr>
          <w:rFonts w:ascii="Times New Roman" w:hAnsi="Times New Roman"/>
          <w:sz w:val="24"/>
          <w:szCs w:val="24"/>
        </w:rPr>
        <w:t>în muncă de către conducătorul unităţii cel puţin o dată pe an, cu privire la situaţia</w:t>
      </w:r>
      <w:r w:rsidR="005C6200" w:rsidRPr="00CA2619">
        <w:rPr>
          <w:rFonts w:ascii="Times New Roman" w:hAnsi="Times New Roman"/>
          <w:sz w:val="24"/>
          <w:szCs w:val="24"/>
        </w:rPr>
        <w:t xml:space="preserve"> </w:t>
      </w:r>
      <w:r w:rsidRPr="00CA2619">
        <w:rPr>
          <w:rFonts w:ascii="Times New Roman" w:hAnsi="Times New Roman"/>
          <w:sz w:val="24"/>
          <w:szCs w:val="24"/>
        </w:rPr>
        <w:t>securităţii şi sănătăţii în muncă, acţiunile care au fost întreprinse şi eficienţa acestora în</w:t>
      </w:r>
      <w:r w:rsidR="005C6200" w:rsidRPr="00CA2619">
        <w:rPr>
          <w:rFonts w:ascii="Times New Roman" w:hAnsi="Times New Roman"/>
          <w:sz w:val="24"/>
          <w:szCs w:val="24"/>
        </w:rPr>
        <w:t xml:space="preserve"> </w:t>
      </w:r>
      <w:r w:rsidRPr="00CA2619">
        <w:rPr>
          <w:rFonts w:ascii="Times New Roman" w:hAnsi="Times New Roman"/>
          <w:sz w:val="24"/>
          <w:szCs w:val="24"/>
        </w:rPr>
        <w:t>anul încheiat precum şi programul de protecţie a muncii pentru anul următor; un</w:t>
      </w:r>
      <w:r w:rsidR="005C6200" w:rsidRPr="00CA2619">
        <w:rPr>
          <w:rFonts w:ascii="Times New Roman" w:hAnsi="Times New Roman"/>
          <w:sz w:val="24"/>
          <w:szCs w:val="24"/>
        </w:rPr>
        <w:t xml:space="preserve"> </w:t>
      </w:r>
      <w:r w:rsidRPr="00CA2619">
        <w:rPr>
          <w:rFonts w:ascii="Times New Roman" w:hAnsi="Times New Roman"/>
          <w:sz w:val="24"/>
          <w:szCs w:val="24"/>
        </w:rPr>
        <w:t>exemplar din acest raport trebuie prezentat inspectoratului teritorial de protecţie a</w:t>
      </w:r>
      <w:r w:rsidR="005C6200" w:rsidRPr="00CA2619">
        <w:rPr>
          <w:rFonts w:ascii="Times New Roman" w:hAnsi="Times New Roman"/>
          <w:sz w:val="24"/>
          <w:szCs w:val="24"/>
        </w:rPr>
        <w:t xml:space="preserve"> </w:t>
      </w:r>
      <w:r w:rsidRPr="00CA2619">
        <w:rPr>
          <w:rFonts w:ascii="Times New Roman" w:hAnsi="Times New Roman"/>
          <w:sz w:val="24"/>
          <w:szCs w:val="24"/>
        </w:rPr>
        <w:t>muncii;</w:t>
      </w:r>
    </w:p>
    <w:p w:rsidR="00E20B60" w:rsidRPr="00CA2619" w:rsidRDefault="00E20B6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11 .Verifică aplicarea normativului-cadru de acordare şi utilizare a echipamentului</w:t>
      </w:r>
      <w:r w:rsidR="00782AE0" w:rsidRPr="00CA2619">
        <w:rPr>
          <w:rFonts w:ascii="Times New Roman" w:hAnsi="Times New Roman"/>
          <w:sz w:val="24"/>
          <w:szCs w:val="24"/>
        </w:rPr>
        <w:t xml:space="preserve"> </w:t>
      </w:r>
      <w:r w:rsidRPr="00CA2619">
        <w:rPr>
          <w:rFonts w:ascii="Times New Roman" w:hAnsi="Times New Roman"/>
          <w:sz w:val="24"/>
          <w:szCs w:val="24"/>
        </w:rPr>
        <w:t>individual de protecţie, ţinând seama de factorii de risc identificaţi;</w:t>
      </w:r>
    </w:p>
    <w:p w:rsidR="00E20B60" w:rsidRPr="00CA2619" w:rsidRDefault="00E20B6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12. Verifică reintegrarea sau menţinerea în muncă a salariaţilor care au</w:t>
      </w:r>
      <w:r w:rsidR="00782AE0" w:rsidRPr="00CA2619">
        <w:rPr>
          <w:rFonts w:ascii="Times New Roman" w:hAnsi="Times New Roman"/>
          <w:sz w:val="24"/>
          <w:szCs w:val="24"/>
        </w:rPr>
        <w:t xml:space="preserve"> </w:t>
      </w:r>
      <w:r w:rsidRPr="00CA2619">
        <w:rPr>
          <w:rFonts w:ascii="Times New Roman" w:hAnsi="Times New Roman"/>
          <w:sz w:val="24"/>
          <w:szCs w:val="24"/>
        </w:rPr>
        <w:t>suferit accidente de muncă ce au avut ca efect diminuarea capacităţii de muncă;</w:t>
      </w:r>
    </w:p>
    <w:p w:rsidR="00E20B60" w:rsidRPr="00CA2619" w:rsidRDefault="00E20B6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13.  Comitetul de securitate şi sănătate în muncă coordonează măsurile de</w:t>
      </w:r>
      <w:r w:rsidR="00782AE0" w:rsidRPr="00CA2619">
        <w:rPr>
          <w:rFonts w:ascii="Times New Roman" w:hAnsi="Times New Roman"/>
          <w:sz w:val="24"/>
          <w:szCs w:val="24"/>
        </w:rPr>
        <w:t xml:space="preserve"> </w:t>
      </w:r>
      <w:r w:rsidRPr="00CA2619">
        <w:rPr>
          <w:rFonts w:ascii="Times New Roman" w:hAnsi="Times New Roman"/>
          <w:sz w:val="24"/>
          <w:szCs w:val="24"/>
        </w:rPr>
        <w:t>securitate şi sănătate în muncă şi în cazul activităţilor care se desfăşoară temporar, cu o</w:t>
      </w:r>
      <w:r w:rsidR="00782AE0" w:rsidRPr="00CA2619">
        <w:rPr>
          <w:rFonts w:ascii="Times New Roman" w:hAnsi="Times New Roman"/>
          <w:sz w:val="24"/>
          <w:szCs w:val="24"/>
        </w:rPr>
        <w:t xml:space="preserve"> </w:t>
      </w:r>
      <w:r w:rsidRPr="00CA2619">
        <w:rPr>
          <w:rFonts w:ascii="Times New Roman" w:hAnsi="Times New Roman"/>
          <w:sz w:val="24"/>
          <w:szCs w:val="24"/>
        </w:rPr>
        <w:t>durată mai mare de 3 luni</w:t>
      </w:r>
      <w:r w:rsidR="002C1495" w:rsidRPr="00CA2619">
        <w:rPr>
          <w:rFonts w:ascii="Times New Roman" w:hAnsi="Times New Roman"/>
          <w:sz w:val="24"/>
          <w:szCs w:val="24"/>
        </w:rPr>
        <w:t>.</w:t>
      </w:r>
    </w:p>
    <w:p w:rsidR="00C76E15" w:rsidRPr="00CA2619" w:rsidRDefault="002C1495" w:rsidP="00654ECE">
      <w:pPr>
        <w:autoSpaceDE w:val="0"/>
        <w:autoSpaceDN w:val="0"/>
        <w:adjustRightInd w:val="0"/>
        <w:spacing w:after="0" w:line="360" w:lineRule="auto"/>
        <w:jc w:val="both"/>
        <w:rPr>
          <w:rFonts w:ascii="Times New Roman" w:hAnsi="Times New Roman"/>
          <w:noProof/>
          <w:sz w:val="24"/>
          <w:szCs w:val="24"/>
        </w:rPr>
      </w:pPr>
      <w:r w:rsidRPr="00CA2619">
        <w:rPr>
          <w:rFonts w:ascii="Times New Roman" w:hAnsi="Times New Roman"/>
          <w:sz w:val="24"/>
          <w:szCs w:val="24"/>
        </w:rPr>
        <w:t xml:space="preserve"> </w:t>
      </w:r>
    </w:p>
    <w:p w:rsidR="00D10C77" w:rsidRPr="00CA2619" w:rsidRDefault="00D10C77" w:rsidP="00654ECE">
      <w:pPr>
        <w:pStyle w:val="Heading2"/>
        <w:numPr>
          <w:ilvl w:val="0"/>
          <w:numId w:val="0"/>
        </w:numPr>
        <w:ind w:left="1440"/>
        <w:rPr>
          <w:noProof/>
        </w:rPr>
      </w:pPr>
      <w:bookmarkStart w:id="405" w:name="_Toc482786180"/>
      <w:r w:rsidRPr="00CA2619">
        <w:rPr>
          <w:noProof/>
        </w:rPr>
        <w:t>15.7. Comitetul pentru situatii de urgenta</w:t>
      </w:r>
      <w:bookmarkEnd w:id="405"/>
    </w:p>
    <w:p w:rsidR="00EC6ECB" w:rsidRPr="00CA2619" w:rsidRDefault="00EC6ECB"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Asistenţa de urgenţă în cazul accidentelor colective, calamităţilor şi d</w:t>
      </w:r>
      <w:r w:rsidR="00A90E9E" w:rsidRPr="00CA2619">
        <w:rPr>
          <w:rFonts w:ascii="Times New Roman" w:hAnsi="Times New Roman"/>
          <w:sz w:val="24"/>
          <w:szCs w:val="24"/>
        </w:rPr>
        <w:t>ezastrelor va fi coordonată de Inspectoratul  J</w:t>
      </w:r>
      <w:r w:rsidRPr="00CA2619">
        <w:rPr>
          <w:rFonts w:ascii="Times New Roman" w:hAnsi="Times New Roman"/>
          <w:sz w:val="24"/>
          <w:szCs w:val="24"/>
        </w:rPr>
        <w:t>udeţean</w:t>
      </w:r>
      <w:r w:rsidR="00A90E9E" w:rsidRPr="00CA2619">
        <w:rPr>
          <w:rFonts w:ascii="Times New Roman" w:hAnsi="Times New Roman"/>
          <w:sz w:val="24"/>
          <w:szCs w:val="24"/>
        </w:rPr>
        <w:t xml:space="preserve">  pentru situaţii de urgenţă, </w:t>
      </w:r>
      <w:r w:rsidRPr="00CA2619">
        <w:rPr>
          <w:rFonts w:ascii="Times New Roman" w:hAnsi="Times New Roman"/>
          <w:sz w:val="24"/>
          <w:szCs w:val="24"/>
        </w:rPr>
        <w:t>conform planurilor naţionale aprobate.</w:t>
      </w:r>
    </w:p>
    <w:p w:rsidR="00EC6ECB" w:rsidRPr="00CA2619" w:rsidRDefault="00EC6ECB"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Pentru situaţii de accidente colective, calamităţi sau dezastre, cu urmări deosebit de</w:t>
      </w:r>
      <w:r w:rsidR="00AE6428" w:rsidRPr="00CA2619">
        <w:rPr>
          <w:rFonts w:ascii="Times New Roman" w:hAnsi="Times New Roman"/>
          <w:sz w:val="24"/>
          <w:szCs w:val="24"/>
        </w:rPr>
        <w:t xml:space="preserve"> </w:t>
      </w:r>
      <w:r w:rsidRPr="00CA2619">
        <w:rPr>
          <w:rFonts w:ascii="Times New Roman" w:hAnsi="Times New Roman"/>
          <w:sz w:val="24"/>
          <w:szCs w:val="24"/>
        </w:rPr>
        <w:t>grave, se vor întocmi planuri de acţiune comune şi cu celelalte instituţii cu atribuţii în</w:t>
      </w:r>
      <w:r w:rsidR="00AE6428" w:rsidRPr="00CA2619">
        <w:rPr>
          <w:rFonts w:ascii="Times New Roman" w:hAnsi="Times New Roman"/>
          <w:sz w:val="24"/>
          <w:szCs w:val="24"/>
        </w:rPr>
        <w:t xml:space="preserve"> </w:t>
      </w:r>
      <w:r w:rsidRPr="00CA2619">
        <w:rPr>
          <w:rFonts w:ascii="Times New Roman" w:hAnsi="Times New Roman"/>
          <w:sz w:val="24"/>
          <w:szCs w:val="24"/>
        </w:rPr>
        <w:t>domeniu, care vor fi puse în aplicare la solicitarea Inspectoratului General pentru Situaţii de</w:t>
      </w:r>
      <w:r w:rsidR="00AE6428" w:rsidRPr="00CA2619">
        <w:rPr>
          <w:rFonts w:ascii="Times New Roman" w:hAnsi="Times New Roman"/>
          <w:sz w:val="24"/>
          <w:szCs w:val="24"/>
        </w:rPr>
        <w:t xml:space="preserve"> </w:t>
      </w:r>
      <w:r w:rsidRPr="00CA2619">
        <w:rPr>
          <w:rFonts w:ascii="Times New Roman" w:hAnsi="Times New Roman"/>
          <w:sz w:val="24"/>
          <w:szCs w:val="24"/>
        </w:rPr>
        <w:t>Urgenţă.</w:t>
      </w:r>
    </w:p>
    <w:p w:rsidR="00EC6ECB" w:rsidRPr="00CA2619" w:rsidRDefault="00BF718B"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Pr="00CA2619">
        <w:rPr>
          <w:rFonts w:ascii="Times New Roman" w:hAnsi="Times New Roman"/>
          <w:sz w:val="24"/>
          <w:szCs w:val="24"/>
        </w:rPr>
        <w:tab/>
      </w:r>
      <w:r w:rsidR="00EC6ECB" w:rsidRPr="00CA2619">
        <w:rPr>
          <w:rFonts w:ascii="Times New Roman" w:hAnsi="Times New Roman"/>
          <w:sz w:val="24"/>
          <w:szCs w:val="24"/>
        </w:rPr>
        <w:t>În cazul epidemiilor şi/sau pandemiilor, coordonarea activităţii de intervenţie se face de</w:t>
      </w:r>
      <w:r w:rsidRPr="00CA2619">
        <w:rPr>
          <w:rFonts w:ascii="Times New Roman" w:hAnsi="Times New Roman"/>
          <w:sz w:val="24"/>
          <w:szCs w:val="24"/>
        </w:rPr>
        <w:t xml:space="preserve">  </w:t>
      </w:r>
      <w:r w:rsidR="00EC6ECB" w:rsidRPr="00CA2619">
        <w:rPr>
          <w:rFonts w:ascii="Times New Roman" w:hAnsi="Times New Roman"/>
          <w:sz w:val="24"/>
          <w:szCs w:val="24"/>
        </w:rPr>
        <w:t>către comitetele judeţene pentru situaţii de urgenţă sau de Comitetul pentru Situaţii de</w:t>
      </w:r>
      <w:r w:rsidRPr="00CA2619">
        <w:rPr>
          <w:rFonts w:ascii="Times New Roman" w:hAnsi="Times New Roman"/>
          <w:sz w:val="24"/>
          <w:szCs w:val="24"/>
        </w:rPr>
        <w:t xml:space="preserve"> </w:t>
      </w:r>
      <w:r w:rsidR="00EC6ECB" w:rsidRPr="00CA2619">
        <w:rPr>
          <w:rFonts w:ascii="Times New Roman" w:hAnsi="Times New Roman"/>
          <w:sz w:val="24"/>
          <w:szCs w:val="24"/>
        </w:rPr>
        <w:t xml:space="preserve">Urgenţă al Ministerului Sănătăţii, după caz, potrivit legii. </w:t>
      </w:r>
      <w:r w:rsidRPr="00CA2619">
        <w:rPr>
          <w:rFonts w:ascii="Times New Roman" w:hAnsi="Times New Roman"/>
          <w:sz w:val="24"/>
          <w:szCs w:val="24"/>
        </w:rPr>
        <w:t xml:space="preserve"> </w:t>
      </w:r>
    </w:p>
    <w:p w:rsidR="00DA7B3E" w:rsidRPr="00CA2619" w:rsidRDefault="00EC6ECB"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Desemnarea nominală a membrilor Comitetului pentru situaţii de Urgenţă se face prin decizie internă a Managerului.</w:t>
      </w:r>
    </w:p>
    <w:p w:rsidR="00724ADE" w:rsidRPr="00CA2619" w:rsidRDefault="00EC6ECB"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 </w:t>
      </w:r>
    </w:p>
    <w:p w:rsidR="00724ADE" w:rsidRPr="00CA2619" w:rsidRDefault="00724ADE" w:rsidP="00654ECE">
      <w:pPr>
        <w:autoSpaceDE w:val="0"/>
        <w:autoSpaceDN w:val="0"/>
        <w:adjustRightInd w:val="0"/>
        <w:spacing w:after="0" w:line="360" w:lineRule="auto"/>
        <w:ind w:firstLine="720"/>
        <w:jc w:val="both"/>
        <w:rPr>
          <w:rFonts w:ascii="Times New Roman" w:hAnsi="Times New Roman"/>
          <w:sz w:val="24"/>
          <w:szCs w:val="24"/>
        </w:rPr>
      </w:pPr>
    </w:p>
    <w:p w:rsidR="00EC6ECB" w:rsidRPr="00CA2619" w:rsidRDefault="00EC6ECB"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sz w:val="24"/>
          <w:szCs w:val="24"/>
        </w:rPr>
        <w:lastRenderedPageBreak/>
        <w:t>Atributiile Comitetul</w:t>
      </w:r>
      <w:r w:rsidR="00DA7B3E" w:rsidRPr="00CA2619">
        <w:rPr>
          <w:rFonts w:ascii="Times New Roman" w:hAnsi="Times New Roman"/>
          <w:b/>
          <w:sz w:val="24"/>
          <w:szCs w:val="24"/>
        </w:rPr>
        <w:t xml:space="preserve"> </w:t>
      </w:r>
      <w:r w:rsidRPr="00CA2619">
        <w:rPr>
          <w:rFonts w:ascii="Times New Roman" w:hAnsi="Times New Roman"/>
          <w:b/>
          <w:sz w:val="24"/>
          <w:szCs w:val="24"/>
        </w:rPr>
        <w:t xml:space="preserve">pentru </w:t>
      </w:r>
      <w:r w:rsidR="004227E0" w:rsidRPr="00CA2619">
        <w:rPr>
          <w:rFonts w:ascii="Times New Roman" w:hAnsi="Times New Roman"/>
          <w:b/>
          <w:sz w:val="24"/>
          <w:szCs w:val="24"/>
        </w:rPr>
        <w:t>S</w:t>
      </w:r>
      <w:r w:rsidRPr="00CA2619">
        <w:rPr>
          <w:rFonts w:ascii="Times New Roman" w:hAnsi="Times New Roman"/>
          <w:b/>
          <w:sz w:val="24"/>
          <w:szCs w:val="24"/>
        </w:rPr>
        <w:t>ituaţii de Urgenţă</w:t>
      </w:r>
      <w:r w:rsidRPr="00CA2619">
        <w:rPr>
          <w:rFonts w:ascii="Times New Roman" w:hAnsi="Times New Roman"/>
          <w:sz w:val="24"/>
          <w:szCs w:val="24"/>
        </w:rPr>
        <w:t xml:space="preserve"> stabilite sunt:</w:t>
      </w:r>
    </w:p>
    <w:p w:rsidR="00EC6ECB" w:rsidRPr="00CA2619" w:rsidRDefault="00EC6ECB"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-elaborează planul de acţiune pentru situaţii speciale şi asistenţa medicală în caz</w:t>
      </w:r>
      <w:r w:rsidR="00DA7B3E" w:rsidRPr="00CA2619">
        <w:rPr>
          <w:rFonts w:ascii="Times New Roman" w:hAnsi="Times New Roman"/>
          <w:sz w:val="24"/>
          <w:szCs w:val="24"/>
        </w:rPr>
        <w:t xml:space="preserve"> </w:t>
      </w:r>
      <w:r w:rsidRPr="00CA2619">
        <w:rPr>
          <w:rFonts w:ascii="Times New Roman" w:hAnsi="Times New Roman"/>
          <w:sz w:val="24"/>
          <w:szCs w:val="24"/>
        </w:rPr>
        <w:t>de</w:t>
      </w:r>
      <w:r w:rsidR="00DA7B3E" w:rsidRPr="00CA2619">
        <w:rPr>
          <w:rFonts w:ascii="Times New Roman" w:hAnsi="Times New Roman"/>
          <w:sz w:val="24"/>
          <w:szCs w:val="24"/>
        </w:rPr>
        <w:t xml:space="preserve"> </w:t>
      </w:r>
      <w:r w:rsidRPr="00CA2619">
        <w:rPr>
          <w:rFonts w:ascii="Times New Roman" w:hAnsi="Times New Roman"/>
          <w:sz w:val="24"/>
          <w:szCs w:val="24"/>
        </w:rPr>
        <w:t>război, dezastre, atacuri teroriste, conflicte sociale şi alte situaţii de criză;</w:t>
      </w:r>
    </w:p>
    <w:p w:rsidR="00EC6ECB" w:rsidRPr="00CA2619" w:rsidRDefault="00DA7B3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A357A4" w:rsidRPr="00CA2619">
        <w:rPr>
          <w:rFonts w:ascii="Times New Roman" w:hAnsi="Times New Roman"/>
          <w:sz w:val="24"/>
          <w:szCs w:val="24"/>
        </w:rPr>
        <w:t>tine legatura operationala cu</w:t>
      </w:r>
      <w:r w:rsidRPr="00CA2619">
        <w:rPr>
          <w:rFonts w:ascii="Times New Roman" w:hAnsi="Times New Roman"/>
          <w:sz w:val="24"/>
          <w:szCs w:val="24"/>
        </w:rPr>
        <w:t xml:space="preserve"> </w:t>
      </w:r>
      <w:r w:rsidR="00EC6ECB" w:rsidRPr="00CA2619">
        <w:rPr>
          <w:rFonts w:ascii="Times New Roman" w:hAnsi="Times New Roman"/>
          <w:sz w:val="24"/>
          <w:szCs w:val="24"/>
        </w:rPr>
        <w:t>Inspectoratul General pentru situaţii de Urgenţă în situaţii</w:t>
      </w:r>
      <w:r w:rsidRPr="00CA2619">
        <w:rPr>
          <w:rFonts w:ascii="Times New Roman" w:hAnsi="Times New Roman"/>
          <w:sz w:val="24"/>
          <w:szCs w:val="24"/>
        </w:rPr>
        <w:t xml:space="preserve"> </w:t>
      </w:r>
      <w:r w:rsidR="00EC6ECB" w:rsidRPr="00CA2619">
        <w:rPr>
          <w:rFonts w:ascii="Times New Roman" w:hAnsi="Times New Roman"/>
          <w:sz w:val="24"/>
          <w:szCs w:val="24"/>
        </w:rPr>
        <w:t xml:space="preserve">de </w:t>
      </w:r>
      <w:r w:rsidR="002A7EC4" w:rsidRPr="00CA2619">
        <w:rPr>
          <w:rFonts w:ascii="Times New Roman" w:hAnsi="Times New Roman"/>
          <w:sz w:val="24"/>
          <w:szCs w:val="24"/>
        </w:rPr>
        <w:t>u</w:t>
      </w:r>
      <w:r w:rsidR="00EC6ECB" w:rsidRPr="00CA2619">
        <w:rPr>
          <w:rFonts w:ascii="Times New Roman" w:hAnsi="Times New Roman"/>
          <w:sz w:val="24"/>
          <w:szCs w:val="24"/>
        </w:rPr>
        <w:t>rgenţă în vederea gestionarii acestora conform competentei;</w:t>
      </w:r>
    </w:p>
    <w:p w:rsidR="00EC6ECB" w:rsidRPr="00CA2619" w:rsidRDefault="00DA7B3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w:t>
      </w:r>
      <w:r w:rsidR="00EC6ECB" w:rsidRPr="00CA2619">
        <w:rPr>
          <w:rFonts w:ascii="Times New Roman" w:hAnsi="Times New Roman"/>
          <w:sz w:val="24"/>
          <w:szCs w:val="24"/>
        </w:rPr>
        <w:t>organizează şi funcţioneaza pentru prevenirea şi gestionarea situaţiilor de</w:t>
      </w:r>
      <w:r w:rsidRPr="00CA2619">
        <w:rPr>
          <w:rFonts w:ascii="Times New Roman" w:hAnsi="Times New Roman"/>
          <w:sz w:val="24"/>
          <w:szCs w:val="24"/>
        </w:rPr>
        <w:t xml:space="preserve"> </w:t>
      </w:r>
      <w:r w:rsidR="002A7EC4" w:rsidRPr="00CA2619">
        <w:rPr>
          <w:rFonts w:ascii="Times New Roman" w:hAnsi="Times New Roman"/>
          <w:sz w:val="24"/>
          <w:szCs w:val="24"/>
        </w:rPr>
        <w:t>u</w:t>
      </w:r>
      <w:r w:rsidR="00EC6ECB" w:rsidRPr="00CA2619">
        <w:rPr>
          <w:rFonts w:ascii="Times New Roman" w:hAnsi="Times New Roman"/>
          <w:sz w:val="24"/>
          <w:szCs w:val="24"/>
        </w:rPr>
        <w:t>rgenţă, asigurarea şi coordonarea resurselor umane, materiale, financiare şi de alta</w:t>
      </w:r>
      <w:r w:rsidRPr="00CA2619">
        <w:rPr>
          <w:rFonts w:ascii="Times New Roman" w:hAnsi="Times New Roman"/>
          <w:sz w:val="24"/>
          <w:szCs w:val="24"/>
        </w:rPr>
        <w:t xml:space="preserve"> </w:t>
      </w:r>
      <w:r w:rsidR="00EC6ECB" w:rsidRPr="00CA2619">
        <w:rPr>
          <w:rFonts w:ascii="Times New Roman" w:hAnsi="Times New Roman"/>
          <w:sz w:val="24"/>
          <w:szCs w:val="24"/>
        </w:rPr>
        <w:t>natura necesare restabilirii starii de normalitate.</w:t>
      </w:r>
    </w:p>
    <w:p w:rsidR="00EC6ECB" w:rsidRPr="00CA2619" w:rsidRDefault="00DA7B3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w:t>
      </w:r>
      <w:r w:rsidR="00EC6ECB" w:rsidRPr="00CA2619">
        <w:rPr>
          <w:rFonts w:ascii="Times New Roman" w:hAnsi="Times New Roman"/>
          <w:sz w:val="24"/>
          <w:szCs w:val="24"/>
        </w:rPr>
        <w:t xml:space="preserve"> asigură managementul situaţiilor de </w:t>
      </w:r>
      <w:r w:rsidR="002A7EC4" w:rsidRPr="00CA2619">
        <w:rPr>
          <w:rFonts w:ascii="Times New Roman" w:hAnsi="Times New Roman"/>
          <w:sz w:val="24"/>
          <w:szCs w:val="24"/>
        </w:rPr>
        <w:t>u</w:t>
      </w:r>
      <w:r w:rsidR="00EC6ECB" w:rsidRPr="00CA2619">
        <w:rPr>
          <w:rFonts w:ascii="Times New Roman" w:hAnsi="Times New Roman"/>
          <w:sz w:val="24"/>
          <w:szCs w:val="24"/>
        </w:rPr>
        <w:t>rgenţă pe nivelul domeniului de competenta,</w:t>
      </w:r>
      <w:r w:rsidRPr="00CA2619">
        <w:rPr>
          <w:rFonts w:ascii="Times New Roman" w:hAnsi="Times New Roman"/>
          <w:sz w:val="24"/>
          <w:szCs w:val="24"/>
        </w:rPr>
        <w:t xml:space="preserve"> </w:t>
      </w:r>
      <w:r w:rsidR="00EC6ECB" w:rsidRPr="00CA2619">
        <w:rPr>
          <w:rFonts w:ascii="Times New Roman" w:hAnsi="Times New Roman"/>
          <w:sz w:val="24"/>
          <w:szCs w:val="24"/>
        </w:rPr>
        <w:t>dispunand de infrastructura şi de resursele necesare din punct de vedere al serviciilor</w:t>
      </w:r>
      <w:r w:rsidRPr="00CA2619">
        <w:rPr>
          <w:rFonts w:ascii="Times New Roman" w:hAnsi="Times New Roman"/>
          <w:sz w:val="24"/>
          <w:szCs w:val="24"/>
        </w:rPr>
        <w:t xml:space="preserve"> </w:t>
      </w:r>
      <w:r w:rsidR="00EC6ECB" w:rsidRPr="00CA2619">
        <w:rPr>
          <w:rFonts w:ascii="Times New Roman" w:hAnsi="Times New Roman"/>
          <w:sz w:val="24"/>
          <w:szCs w:val="24"/>
        </w:rPr>
        <w:t>medical</w:t>
      </w:r>
      <w:r w:rsidR="00B94BEC" w:rsidRPr="00CA2619">
        <w:rPr>
          <w:rFonts w:ascii="Times New Roman" w:hAnsi="Times New Roman"/>
          <w:sz w:val="24"/>
          <w:szCs w:val="24"/>
        </w:rPr>
        <w:t>e</w:t>
      </w:r>
      <w:r w:rsidR="00EC6ECB" w:rsidRPr="00CA2619">
        <w:rPr>
          <w:rFonts w:ascii="Times New Roman" w:hAnsi="Times New Roman"/>
          <w:sz w:val="24"/>
          <w:szCs w:val="24"/>
        </w:rPr>
        <w:t>;</w:t>
      </w:r>
    </w:p>
    <w:p w:rsidR="00EC6ECB" w:rsidRPr="00CA2619" w:rsidRDefault="00EC6ECB"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-identifica, înregistrează şi evaluaeaza tipurile de risc şi factorii determinanti ai</w:t>
      </w:r>
      <w:r w:rsidR="00715BA4" w:rsidRPr="00CA2619">
        <w:rPr>
          <w:rFonts w:ascii="Times New Roman" w:hAnsi="Times New Roman"/>
          <w:sz w:val="24"/>
          <w:szCs w:val="24"/>
        </w:rPr>
        <w:t xml:space="preserve"> </w:t>
      </w:r>
      <w:r w:rsidRPr="00CA2619">
        <w:rPr>
          <w:rFonts w:ascii="Times New Roman" w:hAnsi="Times New Roman"/>
          <w:sz w:val="24"/>
          <w:szCs w:val="24"/>
        </w:rPr>
        <w:t>acestora, instiintarea factorilor interesati, avertizarea populatiei, limitarea, inlaturarea sau</w:t>
      </w:r>
      <w:r w:rsidR="00715BA4" w:rsidRPr="00CA2619">
        <w:rPr>
          <w:rFonts w:ascii="Times New Roman" w:hAnsi="Times New Roman"/>
          <w:sz w:val="24"/>
          <w:szCs w:val="24"/>
        </w:rPr>
        <w:t xml:space="preserve"> </w:t>
      </w:r>
      <w:r w:rsidRPr="00CA2619">
        <w:rPr>
          <w:rFonts w:ascii="Times New Roman" w:hAnsi="Times New Roman"/>
          <w:sz w:val="24"/>
          <w:szCs w:val="24"/>
        </w:rPr>
        <w:t>contracararea factorilor de risc, precum şi a efectelor negative şi a impactului produs de</w:t>
      </w:r>
      <w:r w:rsidR="00715BA4" w:rsidRPr="00CA2619">
        <w:rPr>
          <w:rFonts w:ascii="Times New Roman" w:hAnsi="Times New Roman"/>
          <w:sz w:val="24"/>
          <w:szCs w:val="24"/>
        </w:rPr>
        <w:t xml:space="preserve"> </w:t>
      </w:r>
      <w:r w:rsidRPr="00CA2619">
        <w:rPr>
          <w:rFonts w:ascii="Times New Roman" w:hAnsi="Times New Roman"/>
          <w:sz w:val="24"/>
          <w:szCs w:val="24"/>
        </w:rPr>
        <w:t>evenimentele exceptionale respective;</w:t>
      </w:r>
    </w:p>
    <w:p w:rsidR="00EC6ECB" w:rsidRPr="00CA2619" w:rsidRDefault="00EC6ECB"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-actioneaza, în timp oportun, împreună cu structurile specializate în scopul prevenirii</w:t>
      </w:r>
      <w:r w:rsidR="00715BA4" w:rsidRPr="00CA2619">
        <w:rPr>
          <w:rFonts w:ascii="Times New Roman" w:hAnsi="Times New Roman"/>
          <w:sz w:val="24"/>
          <w:szCs w:val="24"/>
        </w:rPr>
        <w:t xml:space="preserve"> </w:t>
      </w:r>
      <w:r w:rsidRPr="00CA2619">
        <w:rPr>
          <w:rFonts w:ascii="Times New Roman" w:hAnsi="Times New Roman"/>
          <w:sz w:val="24"/>
          <w:szCs w:val="24"/>
        </w:rPr>
        <w:t xml:space="preserve">agravarii situaţiei de </w:t>
      </w:r>
      <w:r w:rsidR="00DC6CA1" w:rsidRPr="00CA2619">
        <w:rPr>
          <w:rFonts w:ascii="Times New Roman" w:hAnsi="Times New Roman"/>
          <w:sz w:val="24"/>
          <w:szCs w:val="24"/>
        </w:rPr>
        <w:t>u</w:t>
      </w:r>
      <w:r w:rsidRPr="00CA2619">
        <w:rPr>
          <w:rFonts w:ascii="Times New Roman" w:hAnsi="Times New Roman"/>
          <w:sz w:val="24"/>
          <w:szCs w:val="24"/>
        </w:rPr>
        <w:t>rgenţă, limitarii sau inlaturarii, după caz, a consecintelor</w:t>
      </w:r>
      <w:r w:rsidR="00F57D9E" w:rsidRPr="00CA2619">
        <w:rPr>
          <w:rFonts w:ascii="Times New Roman" w:hAnsi="Times New Roman"/>
          <w:sz w:val="24"/>
          <w:szCs w:val="24"/>
        </w:rPr>
        <w:t xml:space="preserve"> </w:t>
      </w:r>
      <w:r w:rsidRPr="00CA2619">
        <w:rPr>
          <w:rFonts w:ascii="Times New Roman" w:hAnsi="Times New Roman"/>
          <w:sz w:val="24"/>
          <w:szCs w:val="24"/>
        </w:rPr>
        <w:t>acesteia;</w:t>
      </w:r>
    </w:p>
    <w:p w:rsidR="00EC6ECB" w:rsidRPr="00CA2619" w:rsidRDefault="00EC6ECB"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Pe durata situaţiilor de </w:t>
      </w:r>
      <w:r w:rsidR="00DC6CA1" w:rsidRPr="00CA2619">
        <w:rPr>
          <w:rFonts w:ascii="Times New Roman" w:hAnsi="Times New Roman"/>
          <w:sz w:val="24"/>
          <w:szCs w:val="24"/>
        </w:rPr>
        <w:t>u</w:t>
      </w:r>
      <w:r w:rsidRPr="00CA2619">
        <w:rPr>
          <w:rFonts w:ascii="Times New Roman" w:hAnsi="Times New Roman"/>
          <w:sz w:val="24"/>
          <w:szCs w:val="24"/>
        </w:rPr>
        <w:t>rgenţă sau a starilor potential generatoare de situaţii de</w:t>
      </w:r>
      <w:r w:rsidR="00F57D9E" w:rsidRPr="00CA2619">
        <w:rPr>
          <w:rFonts w:ascii="Times New Roman" w:hAnsi="Times New Roman"/>
          <w:sz w:val="24"/>
          <w:szCs w:val="24"/>
        </w:rPr>
        <w:t xml:space="preserve"> </w:t>
      </w:r>
      <w:r w:rsidR="00DC6CA1" w:rsidRPr="00CA2619">
        <w:rPr>
          <w:rFonts w:ascii="Times New Roman" w:hAnsi="Times New Roman"/>
          <w:sz w:val="24"/>
          <w:szCs w:val="24"/>
        </w:rPr>
        <w:t>u</w:t>
      </w:r>
      <w:r w:rsidRPr="00CA2619">
        <w:rPr>
          <w:rFonts w:ascii="Times New Roman" w:hAnsi="Times New Roman"/>
          <w:sz w:val="24"/>
          <w:szCs w:val="24"/>
        </w:rPr>
        <w:t>rgenţă se întreprind, în condiţiile legii, după caz, actiuni şi măsuri pentru:</w:t>
      </w:r>
    </w:p>
    <w:p w:rsidR="00F57D9E" w:rsidRPr="00CA2619" w:rsidRDefault="00EC6ECB"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-avertizarea populatiei, instituţiilor şi agentilor economici din zonele de pericol;</w:t>
      </w:r>
    </w:p>
    <w:p w:rsidR="00EC6ECB" w:rsidRPr="00CA2619" w:rsidRDefault="00EC6ECB"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-punerea în aplicare a măsurilor de prevenire şi de protecţie specifice tipurilor de</w:t>
      </w:r>
      <w:r w:rsidR="00F57D9E" w:rsidRPr="00CA2619">
        <w:rPr>
          <w:rFonts w:ascii="Times New Roman" w:hAnsi="Times New Roman"/>
          <w:sz w:val="24"/>
          <w:szCs w:val="24"/>
        </w:rPr>
        <w:t xml:space="preserve"> </w:t>
      </w:r>
      <w:r w:rsidRPr="00CA2619">
        <w:rPr>
          <w:rFonts w:ascii="Times New Roman" w:hAnsi="Times New Roman"/>
          <w:sz w:val="24"/>
          <w:szCs w:val="24"/>
        </w:rPr>
        <w:t>risc</w:t>
      </w:r>
    </w:p>
    <w:p w:rsidR="00EC6ECB" w:rsidRPr="00CA2619" w:rsidRDefault="00EC6ECB"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-interventia operativa în funcţie de situaţie, pentru limitarea şi inlaturarea efectelor</w:t>
      </w:r>
      <w:r w:rsidR="00F57D9E" w:rsidRPr="00CA2619">
        <w:rPr>
          <w:rFonts w:ascii="Times New Roman" w:hAnsi="Times New Roman"/>
          <w:sz w:val="24"/>
          <w:szCs w:val="24"/>
        </w:rPr>
        <w:t xml:space="preserve"> </w:t>
      </w:r>
      <w:r w:rsidRPr="00CA2619">
        <w:rPr>
          <w:rFonts w:ascii="Times New Roman" w:hAnsi="Times New Roman"/>
          <w:sz w:val="24"/>
          <w:szCs w:val="24"/>
        </w:rPr>
        <w:t>negative;</w:t>
      </w:r>
    </w:p>
    <w:p w:rsidR="00EC6ECB" w:rsidRPr="00CA2619" w:rsidRDefault="00EC6ECB"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-acorda </w:t>
      </w:r>
      <w:r w:rsidR="00D86155" w:rsidRPr="00CA2619">
        <w:rPr>
          <w:rFonts w:ascii="Times New Roman" w:hAnsi="Times New Roman"/>
          <w:sz w:val="24"/>
          <w:szCs w:val="24"/>
        </w:rPr>
        <w:t xml:space="preserve"> </w:t>
      </w:r>
      <w:r w:rsidRPr="00CA2619">
        <w:rPr>
          <w:rFonts w:ascii="Times New Roman" w:hAnsi="Times New Roman"/>
          <w:sz w:val="24"/>
          <w:szCs w:val="24"/>
        </w:rPr>
        <w:t xml:space="preserve">asistenta medicala de </w:t>
      </w:r>
      <w:r w:rsidR="00D86155" w:rsidRPr="00CA2619">
        <w:rPr>
          <w:rFonts w:ascii="Times New Roman" w:hAnsi="Times New Roman"/>
          <w:sz w:val="24"/>
          <w:szCs w:val="24"/>
        </w:rPr>
        <w:t>u</w:t>
      </w:r>
      <w:r w:rsidRPr="00CA2619">
        <w:rPr>
          <w:rFonts w:ascii="Times New Roman" w:hAnsi="Times New Roman"/>
          <w:sz w:val="24"/>
          <w:szCs w:val="24"/>
        </w:rPr>
        <w:t>rgenţă;</w:t>
      </w:r>
    </w:p>
    <w:p w:rsidR="00EC6ECB" w:rsidRPr="00CA2619" w:rsidRDefault="00EC6ECB"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-informeaza prin centrul operational judetean, </w:t>
      </w:r>
      <w:r w:rsidR="00F57D9E" w:rsidRPr="00CA2619">
        <w:rPr>
          <w:rFonts w:ascii="Times New Roman" w:hAnsi="Times New Roman"/>
          <w:sz w:val="24"/>
          <w:szCs w:val="24"/>
        </w:rPr>
        <w:t xml:space="preserve"> </w:t>
      </w:r>
      <w:r w:rsidRPr="00CA2619">
        <w:rPr>
          <w:rFonts w:ascii="Times New Roman" w:hAnsi="Times New Roman"/>
          <w:sz w:val="24"/>
          <w:szCs w:val="24"/>
        </w:rPr>
        <w:t xml:space="preserve">privind starile potential generatoare de situaţii de </w:t>
      </w:r>
      <w:r w:rsidR="00D86155" w:rsidRPr="00CA2619">
        <w:rPr>
          <w:rFonts w:ascii="Times New Roman" w:hAnsi="Times New Roman"/>
          <w:sz w:val="24"/>
          <w:szCs w:val="24"/>
        </w:rPr>
        <w:t>u</w:t>
      </w:r>
      <w:r w:rsidRPr="00CA2619">
        <w:rPr>
          <w:rFonts w:ascii="Times New Roman" w:hAnsi="Times New Roman"/>
          <w:sz w:val="24"/>
          <w:szCs w:val="24"/>
        </w:rPr>
        <w:t>rgenţă şi iminenta amenintarii acestora;</w:t>
      </w:r>
    </w:p>
    <w:p w:rsidR="00EC6ECB" w:rsidRPr="00CA2619" w:rsidRDefault="00EC6ECB"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-evalueaza situaţiile de </w:t>
      </w:r>
      <w:r w:rsidR="00D86155" w:rsidRPr="00CA2619">
        <w:rPr>
          <w:rFonts w:ascii="Times New Roman" w:hAnsi="Times New Roman"/>
          <w:sz w:val="24"/>
          <w:szCs w:val="24"/>
        </w:rPr>
        <w:t>u</w:t>
      </w:r>
      <w:r w:rsidRPr="00CA2619">
        <w:rPr>
          <w:rFonts w:ascii="Times New Roman" w:hAnsi="Times New Roman"/>
          <w:sz w:val="24"/>
          <w:szCs w:val="24"/>
        </w:rPr>
        <w:t>rgenţă produse stabilesc măsuri şi actiuni specifice pentru</w:t>
      </w:r>
      <w:r w:rsidR="00F57D9E" w:rsidRPr="00CA2619">
        <w:rPr>
          <w:rFonts w:ascii="Times New Roman" w:hAnsi="Times New Roman"/>
          <w:sz w:val="24"/>
          <w:szCs w:val="24"/>
        </w:rPr>
        <w:t xml:space="preserve"> </w:t>
      </w:r>
      <w:r w:rsidRPr="00CA2619">
        <w:rPr>
          <w:rFonts w:ascii="Times New Roman" w:hAnsi="Times New Roman"/>
          <w:sz w:val="24"/>
          <w:szCs w:val="24"/>
        </w:rPr>
        <w:t>gestionarea acestora şi urmaresc îndeplinirea lor;</w:t>
      </w:r>
    </w:p>
    <w:p w:rsidR="00F57D9E" w:rsidRPr="00CA2619" w:rsidRDefault="00EC6ECB"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-informeaza </w:t>
      </w:r>
      <w:r w:rsidR="0087765E" w:rsidRPr="00CA2619">
        <w:rPr>
          <w:rFonts w:ascii="Times New Roman" w:hAnsi="Times New Roman"/>
          <w:sz w:val="24"/>
          <w:szCs w:val="24"/>
        </w:rPr>
        <w:t>C</w:t>
      </w:r>
      <w:r w:rsidRPr="00CA2619">
        <w:rPr>
          <w:rFonts w:ascii="Times New Roman" w:hAnsi="Times New Roman"/>
          <w:sz w:val="24"/>
          <w:szCs w:val="24"/>
        </w:rPr>
        <w:t xml:space="preserve">omitetul Judeţean şi </w:t>
      </w:r>
      <w:r w:rsidR="0087765E" w:rsidRPr="00CA2619">
        <w:rPr>
          <w:rFonts w:ascii="Times New Roman" w:hAnsi="Times New Roman"/>
          <w:sz w:val="24"/>
          <w:szCs w:val="24"/>
        </w:rPr>
        <w:t>C</w:t>
      </w:r>
      <w:r w:rsidRPr="00CA2619">
        <w:rPr>
          <w:rFonts w:ascii="Times New Roman" w:hAnsi="Times New Roman"/>
          <w:sz w:val="24"/>
          <w:szCs w:val="24"/>
        </w:rPr>
        <w:t xml:space="preserve">onsiliul </w:t>
      </w:r>
      <w:r w:rsidR="0087765E" w:rsidRPr="00CA2619">
        <w:rPr>
          <w:rFonts w:ascii="Times New Roman" w:hAnsi="Times New Roman"/>
          <w:sz w:val="24"/>
          <w:szCs w:val="24"/>
        </w:rPr>
        <w:t>J</w:t>
      </w:r>
      <w:r w:rsidRPr="00CA2619">
        <w:rPr>
          <w:rFonts w:ascii="Times New Roman" w:hAnsi="Times New Roman"/>
          <w:sz w:val="24"/>
          <w:szCs w:val="24"/>
        </w:rPr>
        <w:t>udetean asupra activităţii desfăşu</w:t>
      </w:r>
      <w:r w:rsidR="00376074" w:rsidRPr="00CA2619">
        <w:rPr>
          <w:rFonts w:ascii="Times New Roman" w:hAnsi="Times New Roman"/>
          <w:sz w:val="24"/>
          <w:szCs w:val="24"/>
        </w:rPr>
        <w:t>rate.</w:t>
      </w:r>
    </w:p>
    <w:p w:rsidR="00A419B3" w:rsidRPr="00CA2619" w:rsidRDefault="00A419B3" w:rsidP="00654ECE">
      <w:pPr>
        <w:tabs>
          <w:tab w:val="left" w:pos="540"/>
        </w:tabs>
        <w:spacing w:after="0" w:line="360" w:lineRule="auto"/>
        <w:jc w:val="both"/>
        <w:outlineLvl w:val="0"/>
        <w:rPr>
          <w:rFonts w:ascii="Times New Roman" w:hAnsi="Times New Roman"/>
          <w:noProof/>
          <w:sz w:val="24"/>
          <w:szCs w:val="24"/>
        </w:rPr>
      </w:pPr>
    </w:p>
    <w:p w:rsidR="007409CE" w:rsidRPr="00CA2619" w:rsidRDefault="00D10C77" w:rsidP="00A357A4">
      <w:pPr>
        <w:pStyle w:val="Heading2"/>
        <w:numPr>
          <w:ilvl w:val="0"/>
          <w:numId w:val="0"/>
        </w:numPr>
        <w:ind w:left="1440"/>
        <w:rPr>
          <w:noProof/>
        </w:rPr>
      </w:pPr>
      <w:bookmarkStart w:id="406" w:name="_Toc482786181"/>
      <w:r w:rsidRPr="00CA2619">
        <w:rPr>
          <w:noProof/>
        </w:rPr>
        <w:t>15.8. Comisia de analiza a dec</w:t>
      </w:r>
      <w:r w:rsidR="00614FC5" w:rsidRPr="00CA2619">
        <w:rPr>
          <w:noProof/>
        </w:rPr>
        <w:t>e</w:t>
      </w:r>
      <w:r w:rsidRPr="00CA2619">
        <w:rPr>
          <w:noProof/>
        </w:rPr>
        <w:t>selor intraspitalicesti</w:t>
      </w:r>
      <w:bookmarkStart w:id="407" w:name="_Toc413931274"/>
      <w:bookmarkEnd w:id="406"/>
    </w:p>
    <w:p w:rsidR="00614FC5" w:rsidRPr="00CA2619" w:rsidRDefault="0071186E" w:rsidP="00A74F60">
      <w:pPr>
        <w:autoSpaceDE w:val="0"/>
        <w:autoSpaceDN w:val="0"/>
        <w:adjustRightInd w:val="0"/>
        <w:spacing w:after="0" w:line="360" w:lineRule="auto"/>
        <w:rPr>
          <w:rFonts w:ascii="Times New Roman" w:hAnsi="Times New Roman"/>
          <w:sz w:val="24"/>
          <w:szCs w:val="24"/>
        </w:rPr>
      </w:pPr>
      <w:r w:rsidRPr="00CA2619">
        <w:rPr>
          <w:rFonts w:ascii="Times New Roman" w:hAnsi="Times New Roman"/>
          <w:noProof/>
          <w:sz w:val="24"/>
          <w:szCs w:val="24"/>
        </w:rPr>
        <w:t xml:space="preserve">         </w:t>
      </w:r>
      <w:r w:rsidR="00614FC5" w:rsidRPr="00CA2619">
        <w:rPr>
          <w:rFonts w:ascii="Times New Roman" w:hAnsi="Times New Roman"/>
          <w:noProof/>
          <w:sz w:val="24"/>
          <w:szCs w:val="24"/>
        </w:rPr>
        <w:t xml:space="preserve">Comisia functioneaza in conformitate cu prevedrile Legii </w:t>
      </w:r>
      <w:r w:rsidRPr="00CA2619">
        <w:rPr>
          <w:rFonts w:ascii="Times New Roman" w:hAnsi="Times New Roman"/>
          <w:noProof/>
          <w:sz w:val="24"/>
          <w:szCs w:val="24"/>
        </w:rPr>
        <w:t xml:space="preserve">nr. </w:t>
      </w:r>
      <w:r w:rsidR="00614FC5" w:rsidRPr="00CA2619">
        <w:rPr>
          <w:rFonts w:ascii="Times New Roman" w:hAnsi="Times New Roman"/>
          <w:noProof/>
          <w:sz w:val="24"/>
          <w:szCs w:val="24"/>
        </w:rPr>
        <w:t xml:space="preserve">95/2006 privind reforma in domeniul sanatatii cu modificarile si completarile ulterioare si OMS nr. 1384/2010 </w:t>
      </w:r>
      <w:r w:rsidR="00CA5B9C" w:rsidRPr="00CA2619">
        <w:rPr>
          <w:rFonts w:ascii="Times New Roman" w:hAnsi="Times New Roman"/>
          <w:sz w:val="24"/>
          <w:szCs w:val="24"/>
        </w:rPr>
        <w:t>privind aprobarea modelului-cadru al contractului de management şi a listei indicatorilor de performanţă a activităţii managerului spitalului public</w:t>
      </w:r>
      <w:r w:rsidR="00614FC5" w:rsidRPr="00CA2619">
        <w:rPr>
          <w:rFonts w:ascii="Times New Roman" w:hAnsi="Times New Roman"/>
          <w:noProof/>
          <w:sz w:val="24"/>
          <w:szCs w:val="24"/>
        </w:rPr>
        <w:t>.</w:t>
      </w:r>
      <w:bookmarkEnd w:id="407"/>
    </w:p>
    <w:p w:rsidR="00C22E72" w:rsidRPr="00CA2619" w:rsidRDefault="00C22E72"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Comisia de analiza a deceselor intraspitalicesti s-a facut prin decizie internă a Managerului.</w:t>
      </w:r>
    </w:p>
    <w:p w:rsidR="00C22E72" w:rsidRPr="00CA2619" w:rsidRDefault="00614FC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Pr="00CA2619">
        <w:rPr>
          <w:rFonts w:ascii="Times New Roman" w:hAnsi="Times New Roman"/>
          <w:sz w:val="24"/>
          <w:szCs w:val="24"/>
        </w:rPr>
        <w:tab/>
      </w:r>
      <w:r w:rsidR="00C22E72" w:rsidRPr="00CA2619">
        <w:rPr>
          <w:rFonts w:ascii="Times New Roman" w:hAnsi="Times New Roman"/>
          <w:sz w:val="24"/>
          <w:szCs w:val="24"/>
        </w:rPr>
        <w:t xml:space="preserve">Comisiei de analiza a deceselor intraspitalicesti </w:t>
      </w:r>
      <w:r w:rsidRPr="00CA2619">
        <w:rPr>
          <w:rFonts w:ascii="Times New Roman" w:hAnsi="Times New Roman"/>
          <w:sz w:val="24"/>
          <w:szCs w:val="24"/>
        </w:rPr>
        <w:t>are in principal urmatoarele atributii :</w:t>
      </w:r>
    </w:p>
    <w:p w:rsidR="00614FC5" w:rsidRPr="00CA2619" w:rsidRDefault="00614FC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 analizeaza periodic, o data pe luna, sau de cate ori este nevoie, numarul deceselor inregistrate in activitatea spitalului;</w:t>
      </w:r>
    </w:p>
    <w:p w:rsidR="00614FC5" w:rsidRPr="00CA2619" w:rsidRDefault="00614FC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b) analizeaza motivele medicale care au dus la decesul pacientilor, cuprinse in FOCG si Certificatul de deces;</w:t>
      </w:r>
    </w:p>
    <w:p w:rsidR="00614FC5" w:rsidRPr="00CA2619" w:rsidRDefault="00614FC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c) In situatia in care se constata un deces survenit ca urmare a actiunii personalului medical</w:t>
      </w:r>
      <w:r w:rsidR="00A357A4" w:rsidRPr="00CA2619">
        <w:rPr>
          <w:rFonts w:ascii="Times New Roman" w:hAnsi="Times New Roman"/>
          <w:sz w:val="24"/>
          <w:szCs w:val="24"/>
        </w:rPr>
        <w:t xml:space="preserve"> </w:t>
      </w:r>
      <w:r w:rsidRPr="00CA2619">
        <w:rPr>
          <w:rFonts w:ascii="Times New Roman" w:hAnsi="Times New Roman"/>
          <w:sz w:val="24"/>
          <w:szCs w:val="24"/>
        </w:rPr>
        <w:t>(malpraxis) prezinta cazul conducerii spitalului in vederea luarii de masuri necesare;</w:t>
      </w:r>
    </w:p>
    <w:p w:rsidR="00614FC5" w:rsidRPr="00CA2619" w:rsidRDefault="00614FC5"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c) Redacteaza un proces verbal de sedinta in care consemneaza rezultatele activitatii,prezentand concluziile analizei;</w:t>
      </w:r>
    </w:p>
    <w:p w:rsidR="00D10C77" w:rsidRPr="00CA2619" w:rsidRDefault="00614FC5" w:rsidP="002C02E4">
      <w:pPr>
        <w:autoSpaceDE w:val="0"/>
        <w:autoSpaceDN w:val="0"/>
        <w:adjustRightInd w:val="0"/>
        <w:spacing w:after="0" w:line="360" w:lineRule="auto"/>
        <w:ind w:firstLine="720"/>
        <w:jc w:val="both"/>
        <w:rPr>
          <w:rFonts w:ascii="Times New Roman" w:hAnsi="Times New Roman"/>
          <w:noProof/>
          <w:sz w:val="24"/>
          <w:szCs w:val="24"/>
        </w:rPr>
      </w:pPr>
      <w:r w:rsidRPr="00CA2619">
        <w:rPr>
          <w:rFonts w:ascii="Times New Roman" w:hAnsi="Times New Roman"/>
          <w:sz w:val="24"/>
          <w:szCs w:val="24"/>
        </w:rPr>
        <w:t>Comisia de analiza a deceselor intraspitalicesti se va intruni ori de cate ori este nevoie dar nu mai putin o data pe trimestru. Procesele verbale ale sedintelor Comisiei de analiza a deceselor intraspitalicesti vor fi inaintate spre analiza Managerului/Directorului medical.</w:t>
      </w:r>
      <w:r w:rsidR="00D10C77" w:rsidRPr="00CA2619">
        <w:rPr>
          <w:rFonts w:ascii="Times New Roman" w:hAnsi="Times New Roman"/>
          <w:noProof/>
          <w:sz w:val="24"/>
          <w:szCs w:val="24"/>
        </w:rPr>
        <w:tab/>
      </w:r>
    </w:p>
    <w:p w:rsidR="00090025" w:rsidRPr="00CA2619" w:rsidRDefault="00090025" w:rsidP="0054534F">
      <w:pPr>
        <w:rPr>
          <w:rFonts w:ascii="Times New Roman" w:hAnsi="Times New Roman"/>
          <w:sz w:val="24"/>
          <w:szCs w:val="24"/>
          <w:lang w:eastAsia="ro-RO"/>
        </w:rPr>
      </w:pPr>
    </w:p>
    <w:p w:rsidR="00D10C77" w:rsidRPr="00CA2619" w:rsidRDefault="00D10C77" w:rsidP="00654ECE">
      <w:pPr>
        <w:pStyle w:val="Heading1"/>
        <w:spacing w:line="360" w:lineRule="auto"/>
        <w:jc w:val="center"/>
        <w:rPr>
          <w:b/>
          <w:noProof/>
        </w:rPr>
      </w:pPr>
      <w:bookmarkStart w:id="408" w:name="_Toc482786182"/>
      <w:r w:rsidRPr="00CA2619">
        <w:rPr>
          <w:b/>
          <w:noProof/>
        </w:rPr>
        <w:t>Cap. XVI. Efectuarea examenului medical al starii de sanatate a personalului</w:t>
      </w:r>
      <w:bookmarkEnd w:id="408"/>
    </w:p>
    <w:p w:rsidR="00D71818" w:rsidRPr="00CA2619" w:rsidRDefault="00D71818" w:rsidP="00654ECE">
      <w:pPr>
        <w:tabs>
          <w:tab w:val="left" w:pos="540"/>
        </w:tabs>
        <w:spacing w:after="0" w:line="360" w:lineRule="auto"/>
        <w:outlineLvl w:val="0"/>
        <w:rPr>
          <w:rFonts w:ascii="Times New Roman" w:hAnsi="Times New Roman"/>
          <w:b/>
          <w:noProof/>
          <w:sz w:val="24"/>
          <w:szCs w:val="24"/>
        </w:rPr>
      </w:pP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noProof/>
          <w:sz w:val="24"/>
          <w:szCs w:val="24"/>
        </w:rPr>
        <w:tab/>
      </w:r>
      <w:r w:rsidRPr="00CA2619">
        <w:rPr>
          <w:rFonts w:ascii="Times New Roman" w:hAnsi="Times New Roman"/>
          <w:sz w:val="24"/>
          <w:szCs w:val="24"/>
        </w:rPr>
        <w:t>Examenul medical la angajarea în muncă se efectuează în mod obligatoriu înainte de proba practică, de examen, concurs sau de termenul de încercare.</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Este interzisă începerea activităţii fără consult medical prealabil, efectuat conform legislaţiei în vigoare.</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Examenul medical la angajarea în muncă constă în:</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anamneza medicală şi anamneza profesională</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examen clinic obiectiv</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examene de laborator şi paraclinice.</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Examenul medical la angajarea în muncă se efectuează în mod obligatoriu în cazul:</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persoanelor care urmează să fie angajate;</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persoanelor care reintră în activitate după o întrerupere mai mare de 6 luni, pentru locurile de muncă cu factori nocivi;</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persoanelor care reintră în activitate după o întrerupere mai mare de 12 luni, pentru locurile de muncă fără expunere la factori nocivi profesionali;</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persoanelor care sunt transferate sau detaşate în alte locuri de muncă sau pentru alte activităţi;</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 ucenicilor, elevilor, practicienilor, studenţilor care urmează să fie instruiţi pe meserii şi profesii; </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ucenicilor, elevilor, practicienilor, studenţilor, în cazul schimbării meseriei sau profesiunii pe parcursul instruirii.</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Controlul medical periodic constă în:</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confirmarea sau infirmarea aptitudinii în muncă pentru profesiunea şi locul/postul pentru care persoana a fost angajată;</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depistarea apariţiei unor boli care constituie contraindicaţii pentru acele activităţi şi locuri de muncă cu expunere la factori nocivi profesionali;</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depistarea precoce a bolilor profesionale;</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depistarea bolilor legate de profesie;</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depistarea bolilor care ar constitui risc pentru securitatea unităţii sau calitatea produselor ori pentru populaţia cu care vine în contact prin natura activităţii;</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depistarea bolilor care ar constitui risc pentru viaţa şi sănătatea celorlalţi angajaţi ai aceluiaşi loc de muncă.</w:t>
      </w:r>
    </w:p>
    <w:p w:rsidR="00D71818" w:rsidRPr="00CA2619" w:rsidRDefault="00D71818"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Rezultatele controlului medical periodic se înregistrează în dosarul medical individual. Concluzia se finalizează în completarea fişei de aptitudine.</w:t>
      </w:r>
    </w:p>
    <w:p w:rsidR="00D71818" w:rsidRPr="00CA2619" w:rsidRDefault="00D71818" w:rsidP="00654ECE">
      <w:pPr>
        <w:autoSpaceDE w:val="0"/>
        <w:autoSpaceDN w:val="0"/>
        <w:adjustRightInd w:val="0"/>
        <w:spacing w:after="0" w:line="360" w:lineRule="auto"/>
        <w:jc w:val="both"/>
        <w:rPr>
          <w:rFonts w:ascii="Times New Roman" w:hAnsi="Times New Roman"/>
          <w:b/>
          <w:noProof/>
          <w:sz w:val="24"/>
          <w:szCs w:val="24"/>
        </w:rPr>
      </w:pPr>
    </w:p>
    <w:p w:rsidR="0054534F" w:rsidRPr="00CA2619" w:rsidRDefault="0054534F" w:rsidP="00654ECE">
      <w:pPr>
        <w:autoSpaceDE w:val="0"/>
        <w:autoSpaceDN w:val="0"/>
        <w:adjustRightInd w:val="0"/>
        <w:spacing w:after="0" w:line="360" w:lineRule="auto"/>
        <w:jc w:val="both"/>
        <w:rPr>
          <w:rFonts w:ascii="Times New Roman" w:hAnsi="Times New Roman"/>
          <w:b/>
          <w:noProof/>
          <w:sz w:val="24"/>
          <w:szCs w:val="24"/>
        </w:rPr>
      </w:pPr>
    </w:p>
    <w:p w:rsidR="00D10C77" w:rsidRPr="00CA2619" w:rsidRDefault="00D10C77" w:rsidP="00654ECE">
      <w:pPr>
        <w:pStyle w:val="Heading1"/>
        <w:spacing w:line="360" w:lineRule="auto"/>
        <w:jc w:val="center"/>
        <w:rPr>
          <w:b/>
          <w:noProof/>
        </w:rPr>
      </w:pPr>
      <w:bookmarkStart w:id="409" w:name="_Toc482786183"/>
      <w:r w:rsidRPr="00CA2619">
        <w:rPr>
          <w:b/>
          <w:noProof/>
        </w:rPr>
        <w:t>Cap. XVII. Circuitele spitalului</w:t>
      </w:r>
      <w:bookmarkEnd w:id="409"/>
    </w:p>
    <w:p w:rsidR="00953F44" w:rsidRPr="00CA2619" w:rsidRDefault="00953F44" w:rsidP="00654ECE">
      <w:pPr>
        <w:tabs>
          <w:tab w:val="left" w:pos="540"/>
        </w:tabs>
        <w:spacing w:after="0" w:line="360" w:lineRule="auto"/>
        <w:outlineLvl w:val="0"/>
        <w:rPr>
          <w:rFonts w:ascii="Times New Roman" w:hAnsi="Times New Roman"/>
          <w:noProof/>
          <w:sz w:val="24"/>
          <w:szCs w:val="24"/>
        </w:rPr>
      </w:pPr>
    </w:p>
    <w:p w:rsidR="00D10C77" w:rsidRPr="00CA2619" w:rsidRDefault="00D10C77" w:rsidP="00654ECE">
      <w:pPr>
        <w:pStyle w:val="Heading2"/>
        <w:numPr>
          <w:ilvl w:val="0"/>
          <w:numId w:val="0"/>
        </w:numPr>
        <w:ind w:left="1440"/>
        <w:rPr>
          <w:noProof/>
        </w:rPr>
      </w:pPr>
      <w:bookmarkStart w:id="410" w:name="_Toc482786184"/>
      <w:r w:rsidRPr="00CA2619">
        <w:rPr>
          <w:noProof/>
        </w:rPr>
        <w:t>17.1. Circuitul bolnavului</w:t>
      </w:r>
      <w:bookmarkEnd w:id="410"/>
    </w:p>
    <w:p w:rsidR="00D16D6E" w:rsidRPr="00CA2619" w:rsidRDefault="003C5FCF" w:rsidP="00654ECE">
      <w:pPr>
        <w:spacing w:line="360" w:lineRule="auto"/>
        <w:rPr>
          <w:rFonts w:ascii="Times New Roman" w:hAnsi="Times New Roman"/>
          <w:sz w:val="24"/>
          <w:szCs w:val="24"/>
          <w:lang w:val="it-IT"/>
        </w:rPr>
      </w:pPr>
      <w:r w:rsidRPr="00CA2619">
        <w:rPr>
          <w:rFonts w:ascii="Times New Roman" w:hAnsi="Times New Roman"/>
          <w:noProof/>
          <w:sz w:val="24"/>
          <w:szCs w:val="24"/>
        </w:rPr>
        <w:tab/>
      </w:r>
      <w:r w:rsidR="00D16D6E" w:rsidRPr="00CA2619">
        <w:rPr>
          <w:rFonts w:ascii="Times New Roman" w:hAnsi="Times New Roman"/>
          <w:sz w:val="24"/>
          <w:szCs w:val="24"/>
          <w:lang w:val="it-IT"/>
        </w:rPr>
        <w:t>- include spaţiile destinate serviciului de internare, de spitalizare şi externare.</w:t>
      </w:r>
    </w:p>
    <w:p w:rsidR="00D16D6E" w:rsidRPr="00CA2619" w:rsidRDefault="00D16D6E" w:rsidP="00654ECE">
      <w:pPr>
        <w:numPr>
          <w:ilvl w:val="0"/>
          <w:numId w:val="140"/>
        </w:numPr>
        <w:tabs>
          <w:tab w:val="clear" w:pos="1440"/>
          <w:tab w:val="num" w:pos="0"/>
        </w:tabs>
        <w:autoSpaceDE w:val="0"/>
        <w:autoSpaceDN w:val="0"/>
        <w:adjustRightInd w:val="0"/>
        <w:spacing w:after="0" w:line="360" w:lineRule="auto"/>
        <w:ind w:left="0" w:firstLine="1080"/>
        <w:jc w:val="both"/>
        <w:rPr>
          <w:rFonts w:ascii="Times New Roman" w:hAnsi="Times New Roman"/>
          <w:sz w:val="24"/>
          <w:szCs w:val="24"/>
          <w:lang w:val="pt-BR"/>
        </w:rPr>
      </w:pPr>
      <w:r w:rsidRPr="00CA2619">
        <w:rPr>
          <w:rFonts w:ascii="Times New Roman" w:hAnsi="Times New Roman"/>
          <w:sz w:val="24"/>
          <w:szCs w:val="24"/>
          <w:lang w:val="it-IT"/>
        </w:rPr>
        <w:t xml:space="preserve">serviciul de internare cuprinde camera de gardă, compartimentul de internare şi spaţiul necesar prelucrarii sanitare. </w:t>
      </w:r>
    </w:p>
    <w:p w:rsidR="00D16D6E" w:rsidRPr="00CA2619" w:rsidRDefault="00D16D6E" w:rsidP="00654ECE">
      <w:pPr>
        <w:numPr>
          <w:ilvl w:val="0"/>
          <w:numId w:val="140"/>
        </w:numPr>
        <w:autoSpaceDE w:val="0"/>
        <w:autoSpaceDN w:val="0"/>
        <w:adjustRightInd w:val="0"/>
        <w:spacing w:after="0" w:line="360" w:lineRule="auto"/>
        <w:ind w:left="0" w:firstLine="1080"/>
        <w:jc w:val="both"/>
        <w:rPr>
          <w:rFonts w:ascii="Times New Roman" w:hAnsi="Times New Roman"/>
          <w:sz w:val="24"/>
          <w:szCs w:val="24"/>
          <w:lang w:val="pt-BR"/>
        </w:rPr>
      </w:pPr>
      <w:r w:rsidRPr="00CA2619">
        <w:rPr>
          <w:rFonts w:ascii="Times New Roman" w:hAnsi="Times New Roman"/>
          <w:sz w:val="24"/>
          <w:szCs w:val="24"/>
          <w:lang w:val="pt-BR"/>
        </w:rPr>
        <w:t>serviciul de prelucrare sanitară cuprinde: spatiul de dezechipare, baie, garderoba pentru depozitarea echipamentului bolnavului.</w:t>
      </w:r>
    </w:p>
    <w:p w:rsidR="00D16D6E" w:rsidRPr="00CA2619" w:rsidRDefault="00D16D6E" w:rsidP="00654ECE">
      <w:pPr>
        <w:numPr>
          <w:ilvl w:val="0"/>
          <w:numId w:val="140"/>
        </w:numPr>
        <w:autoSpaceDE w:val="0"/>
        <w:autoSpaceDN w:val="0"/>
        <w:adjustRightInd w:val="0"/>
        <w:spacing w:after="0" w:line="360" w:lineRule="auto"/>
        <w:ind w:left="0" w:firstLine="1080"/>
        <w:jc w:val="both"/>
        <w:rPr>
          <w:rFonts w:ascii="Times New Roman" w:hAnsi="Times New Roman"/>
          <w:sz w:val="24"/>
          <w:szCs w:val="24"/>
          <w:lang w:val="pt-BR"/>
        </w:rPr>
      </w:pPr>
      <w:r w:rsidRPr="00CA2619">
        <w:rPr>
          <w:rFonts w:ascii="Times New Roman" w:hAnsi="Times New Roman"/>
          <w:sz w:val="24"/>
          <w:szCs w:val="24"/>
          <w:lang w:val="pt-BR"/>
        </w:rPr>
        <w:t xml:space="preserve">echipamentul bolnavului se introduce în huse de protecţie. Serviciul de prelucrare sanitară este dotat cu materiale dezinfectante. </w:t>
      </w:r>
    </w:p>
    <w:p w:rsidR="00D16D6E" w:rsidRPr="00CA2619" w:rsidRDefault="00D16D6E" w:rsidP="00654ECE">
      <w:pPr>
        <w:numPr>
          <w:ilvl w:val="2"/>
          <w:numId w:val="140"/>
        </w:numPr>
        <w:tabs>
          <w:tab w:val="clear" w:pos="2880"/>
          <w:tab w:val="num" w:pos="0"/>
          <w:tab w:val="num" w:pos="1440"/>
        </w:tabs>
        <w:autoSpaceDE w:val="0"/>
        <w:autoSpaceDN w:val="0"/>
        <w:adjustRightInd w:val="0"/>
        <w:spacing w:after="0" w:line="360" w:lineRule="auto"/>
        <w:ind w:left="90" w:firstLine="990"/>
        <w:jc w:val="both"/>
        <w:rPr>
          <w:rFonts w:ascii="Times New Roman" w:hAnsi="Times New Roman"/>
          <w:sz w:val="24"/>
          <w:szCs w:val="24"/>
          <w:lang w:val="it-IT"/>
        </w:rPr>
      </w:pPr>
      <w:r w:rsidRPr="00CA2619">
        <w:rPr>
          <w:rFonts w:ascii="Times New Roman" w:hAnsi="Times New Roman"/>
          <w:sz w:val="24"/>
          <w:szCs w:val="24"/>
          <w:lang w:val="pt-BR"/>
        </w:rPr>
        <w:t>spaţiul de spitalizare propriu-zis cuprinde saloanele cu paturi, sala de tratamente şi pansamente, oficiul alimentar, depozite de lenjerie curată, depozite pentru materialele de întreţinere, substanţe dezinfectante, materiale sanitare.</w:t>
      </w:r>
    </w:p>
    <w:p w:rsidR="00D16D6E" w:rsidRPr="00CA2619" w:rsidRDefault="00D16D6E" w:rsidP="00654ECE">
      <w:pPr>
        <w:numPr>
          <w:ilvl w:val="2"/>
          <w:numId w:val="140"/>
        </w:numPr>
        <w:tabs>
          <w:tab w:val="clear" w:pos="2880"/>
          <w:tab w:val="num" w:pos="0"/>
          <w:tab w:val="num" w:pos="1440"/>
        </w:tabs>
        <w:autoSpaceDE w:val="0"/>
        <w:autoSpaceDN w:val="0"/>
        <w:adjustRightInd w:val="0"/>
        <w:spacing w:after="0" w:line="360" w:lineRule="auto"/>
        <w:ind w:left="90" w:firstLine="990"/>
        <w:jc w:val="both"/>
        <w:rPr>
          <w:rFonts w:ascii="Times New Roman" w:hAnsi="Times New Roman"/>
          <w:sz w:val="24"/>
          <w:szCs w:val="24"/>
          <w:lang w:val="it-IT"/>
        </w:rPr>
      </w:pPr>
      <w:r w:rsidRPr="00CA2619">
        <w:rPr>
          <w:rFonts w:ascii="Times New Roman" w:hAnsi="Times New Roman"/>
          <w:sz w:val="24"/>
          <w:szCs w:val="24"/>
          <w:lang w:val="it-IT"/>
        </w:rPr>
        <w:t>accesul bolnavului de la serviciul de internări se face cu evitarea încrucişării cu alte circuite contaminate( reziduri , lenjerie murdară).</w:t>
      </w:r>
    </w:p>
    <w:p w:rsidR="00D16D6E" w:rsidRPr="00CA2619" w:rsidRDefault="00D16D6E" w:rsidP="00654ECE">
      <w:pPr>
        <w:spacing w:line="360" w:lineRule="auto"/>
        <w:rPr>
          <w:rFonts w:ascii="Times New Roman" w:hAnsi="Times New Roman"/>
          <w:sz w:val="24"/>
          <w:szCs w:val="24"/>
          <w:u w:val="single"/>
          <w:lang w:val="it-IT"/>
        </w:rPr>
      </w:pPr>
      <w:r w:rsidRPr="00CA2619">
        <w:rPr>
          <w:rFonts w:ascii="Times New Roman" w:hAnsi="Times New Roman"/>
          <w:sz w:val="24"/>
          <w:szCs w:val="24"/>
          <w:lang w:val="pt-BR"/>
        </w:rPr>
        <w:tab/>
      </w:r>
      <w:r w:rsidRPr="00CA2619">
        <w:rPr>
          <w:rFonts w:ascii="Times New Roman" w:hAnsi="Times New Roman"/>
          <w:sz w:val="24"/>
          <w:szCs w:val="24"/>
          <w:u w:val="single"/>
          <w:lang w:val="it-IT"/>
        </w:rPr>
        <w:t xml:space="preserve">Circuitul bolnavului este următorul:        </w:t>
      </w:r>
    </w:p>
    <w:p w:rsidR="00D16D6E" w:rsidRPr="00CA2619" w:rsidRDefault="001D5CA4" w:rsidP="00654ECE">
      <w:pPr>
        <w:spacing w:line="360" w:lineRule="auto"/>
        <w:ind w:firstLine="90"/>
        <w:rPr>
          <w:rFonts w:ascii="Times New Roman" w:hAnsi="Times New Roman"/>
          <w:sz w:val="24"/>
          <w:szCs w:val="24"/>
          <w:lang w:val="pt-BR"/>
        </w:rPr>
      </w:pPr>
      <w:r>
        <w:rPr>
          <w:rFonts w:ascii="Times New Roman" w:hAnsi="Times New Roman"/>
          <w:noProof/>
          <w:sz w:val="24"/>
          <w:szCs w:val="24"/>
        </w:rPr>
        <w:pict>
          <v:line id="_x0000_s1064" style="position:absolute;left:0;text-align:left;z-index:251652608" from="125.45pt,25.7pt" to="134.45pt,25.7pt">
            <v:stroke endarrow="block"/>
          </v:line>
        </w:pict>
      </w:r>
      <w:r>
        <w:rPr>
          <w:rFonts w:ascii="Times New Roman" w:hAnsi="Times New Roman"/>
          <w:noProof/>
          <w:sz w:val="24"/>
          <w:szCs w:val="24"/>
        </w:rPr>
        <w:pict>
          <v:line id="_x0000_s1066" style="position:absolute;left:0;text-align:left;z-index:251654656" from="193.05pt,25.7pt" to="202.05pt,25.7pt">
            <v:stroke endarrow="block"/>
          </v:line>
        </w:pict>
      </w:r>
      <w:r>
        <w:rPr>
          <w:rFonts w:ascii="Times New Roman" w:hAnsi="Times New Roman"/>
          <w:noProof/>
          <w:sz w:val="24"/>
          <w:szCs w:val="24"/>
        </w:rPr>
        <w:pict>
          <v:line id="_x0000_s1065" style="position:absolute;left:0;text-align:left;z-index:251653632" from="228.2pt,25.7pt" to="237.2pt,25.7pt">
            <v:stroke endarrow="block"/>
          </v:line>
        </w:pict>
      </w:r>
      <w:r>
        <w:rPr>
          <w:rFonts w:ascii="Times New Roman" w:hAnsi="Times New Roman"/>
          <w:noProof/>
          <w:sz w:val="24"/>
          <w:szCs w:val="24"/>
        </w:rPr>
        <w:pict>
          <v:line id="_x0000_s1067" style="position:absolute;left:0;text-align:left;z-index:251655680" from="301.05pt,21.2pt" to="310.05pt,21.2pt">
            <v:stroke endarrow="block"/>
          </v:line>
        </w:pict>
      </w:r>
      <w:r>
        <w:rPr>
          <w:rFonts w:ascii="Times New Roman" w:hAnsi="Times New Roman"/>
          <w:noProof/>
          <w:sz w:val="24"/>
          <w:szCs w:val="24"/>
        </w:rPr>
        <w:pict>
          <v:line id="_x0000_s1063" style="position:absolute;left:0;text-align:left;z-index:251651584" from="418.05pt,7.7pt" to="427.05pt,7.7pt">
            <v:stroke endarrow="block"/>
          </v:line>
        </w:pict>
      </w:r>
      <w:r>
        <w:rPr>
          <w:rFonts w:ascii="Times New Roman" w:hAnsi="Times New Roman"/>
          <w:noProof/>
          <w:sz w:val="24"/>
          <w:szCs w:val="24"/>
        </w:rPr>
        <w:pict>
          <v:line id="_x0000_s1062" style="position:absolute;left:0;text-align:left;z-index:251650560" from="346.05pt,7.7pt" to="355.05pt,7.7pt">
            <v:stroke endarrow="block"/>
          </v:line>
        </w:pict>
      </w:r>
      <w:r>
        <w:rPr>
          <w:rFonts w:ascii="Times New Roman" w:hAnsi="Times New Roman"/>
          <w:noProof/>
          <w:sz w:val="24"/>
          <w:szCs w:val="24"/>
        </w:rPr>
        <w:pict>
          <v:line id="_x0000_s1061" style="position:absolute;left:0;text-align:left;z-index:251649536" from="310.05pt,7.7pt" to="319.05pt,7.7pt">
            <v:stroke endarrow="block"/>
          </v:line>
        </w:pict>
      </w:r>
      <w:r>
        <w:rPr>
          <w:rFonts w:ascii="Times New Roman" w:hAnsi="Times New Roman"/>
          <w:noProof/>
          <w:sz w:val="24"/>
          <w:szCs w:val="24"/>
        </w:rPr>
        <w:pict>
          <v:line id="_x0000_s1060" style="position:absolute;left:0;text-align:left;z-index:251648512" from="274.05pt,7.7pt" to="283.05pt,7.7pt">
            <v:stroke endarrow="block"/>
          </v:line>
        </w:pict>
      </w:r>
      <w:r>
        <w:rPr>
          <w:rFonts w:ascii="Times New Roman" w:hAnsi="Times New Roman"/>
          <w:noProof/>
          <w:sz w:val="24"/>
          <w:szCs w:val="24"/>
        </w:rPr>
        <w:pict>
          <v:line id="_x0000_s1059" style="position:absolute;left:0;text-align:left;z-index:251647488" from="211.05pt,7.7pt" to="220.05pt,7.7pt">
            <v:stroke endarrow="block"/>
          </v:line>
        </w:pict>
      </w:r>
      <w:r>
        <w:rPr>
          <w:rFonts w:ascii="Times New Roman" w:hAnsi="Times New Roman"/>
          <w:noProof/>
          <w:sz w:val="24"/>
          <w:szCs w:val="24"/>
        </w:rPr>
        <w:pict>
          <v:line id="_x0000_s1058" style="position:absolute;left:0;text-align:left;z-index:251646464" from="76.05pt,7.7pt" to="85.05pt,7.7pt">
            <v:stroke endarrow="block"/>
          </v:line>
        </w:pict>
      </w:r>
      <w:r w:rsidR="00D16D6E" w:rsidRPr="00CA2619">
        <w:rPr>
          <w:rFonts w:ascii="Times New Roman" w:hAnsi="Times New Roman"/>
          <w:sz w:val="24"/>
          <w:szCs w:val="24"/>
          <w:lang w:val="pt-BR"/>
        </w:rPr>
        <w:t>acces intrare A    camera primire pacienţi</w:t>
      </w:r>
      <w:r w:rsidR="00D16D6E" w:rsidRPr="00CA2619">
        <w:rPr>
          <w:rFonts w:ascii="Times New Roman" w:hAnsi="Times New Roman"/>
          <w:sz w:val="24"/>
          <w:szCs w:val="24"/>
          <w:lang w:val="pt-BR"/>
        </w:rPr>
        <w:tab/>
        <w:t>garderobă</w:t>
      </w:r>
      <w:r w:rsidR="00D16D6E" w:rsidRPr="00CA2619">
        <w:rPr>
          <w:rFonts w:ascii="Times New Roman" w:hAnsi="Times New Roman"/>
          <w:sz w:val="24"/>
          <w:szCs w:val="24"/>
          <w:lang w:val="pt-BR"/>
        </w:rPr>
        <w:tab/>
        <w:t>baie</w:t>
      </w:r>
      <w:r w:rsidR="00D16D6E" w:rsidRPr="00CA2619">
        <w:rPr>
          <w:rFonts w:ascii="Times New Roman" w:hAnsi="Times New Roman"/>
          <w:sz w:val="24"/>
          <w:szCs w:val="24"/>
          <w:lang w:val="pt-BR"/>
        </w:rPr>
        <w:tab/>
        <w:t>hol</w:t>
      </w:r>
      <w:r w:rsidR="00D16D6E" w:rsidRPr="00CA2619">
        <w:rPr>
          <w:rFonts w:ascii="Times New Roman" w:hAnsi="Times New Roman"/>
          <w:sz w:val="24"/>
          <w:szCs w:val="24"/>
          <w:lang w:val="pt-BR"/>
        </w:rPr>
        <w:tab/>
        <w:t>salon secţie</w:t>
      </w:r>
      <w:r w:rsidR="00D16D6E" w:rsidRPr="00CA2619">
        <w:rPr>
          <w:rFonts w:ascii="Times New Roman" w:hAnsi="Times New Roman"/>
          <w:sz w:val="24"/>
          <w:szCs w:val="24"/>
          <w:lang w:val="pt-BR"/>
        </w:rPr>
        <w:tab/>
        <w:t>cabinete investigaţii şi tratatment      salon secţie       hol      garderobă        ieşire A</w:t>
      </w:r>
    </w:p>
    <w:p w:rsidR="007E24C3" w:rsidRPr="00CA2619" w:rsidRDefault="007E24C3" w:rsidP="00654ECE">
      <w:pPr>
        <w:spacing w:line="360" w:lineRule="auto"/>
        <w:ind w:firstLine="720"/>
        <w:jc w:val="both"/>
        <w:rPr>
          <w:rFonts w:ascii="Times New Roman" w:hAnsi="Times New Roman"/>
          <w:sz w:val="24"/>
          <w:szCs w:val="24"/>
          <w:u w:val="single"/>
        </w:rPr>
      </w:pPr>
      <w:r w:rsidRPr="00CA2619">
        <w:rPr>
          <w:rFonts w:ascii="Times New Roman" w:hAnsi="Times New Roman"/>
          <w:b/>
          <w:sz w:val="24"/>
          <w:szCs w:val="24"/>
          <w:u w:val="single"/>
        </w:rPr>
        <w:t>Libertatea de deplasare a pacientului nerestrictionata, exceptie perioadele de vizita medicala</w:t>
      </w:r>
      <w:r w:rsidRPr="00CA2619">
        <w:rPr>
          <w:rFonts w:ascii="Times New Roman" w:hAnsi="Times New Roman"/>
          <w:sz w:val="24"/>
          <w:szCs w:val="24"/>
          <w:u w:val="single"/>
        </w:rPr>
        <w:t xml:space="preserve"> </w:t>
      </w:r>
    </w:p>
    <w:p w:rsidR="003C5FCF" w:rsidRPr="00CA2619" w:rsidRDefault="007E24C3" w:rsidP="00357E0B">
      <w:pPr>
        <w:spacing w:line="360" w:lineRule="auto"/>
        <w:ind w:firstLine="720"/>
        <w:jc w:val="both"/>
        <w:rPr>
          <w:rFonts w:ascii="Times New Roman" w:hAnsi="Times New Roman"/>
          <w:sz w:val="24"/>
          <w:szCs w:val="24"/>
        </w:rPr>
      </w:pPr>
      <w:r w:rsidRPr="00CA2619">
        <w:rPr>
          <w:rFonts w:ascii="Times New Roman" w:hAnsi="Times New Roman"/>
          <w:sz w:val="24"/>
          <w:szCs w:val="24"/>
        </w:rPr>
        <w:t xml:space="preserve">Pacienții se pot deplasa liber in spital, pentru a participa la activitati de terapie ocupaționala, consiliere, slujba religioasa etc., conform programului ales, exceptie facand perioadele de vizita </w:t>
      </w:r>
      <w:r w:rsidR="00F86806" w:rsidRPr="00CA2619">
        <w:rPr>
          <w:rFonts w:ascii="Times New Roman" w:hAnsi="Times New Roman"/>
          <w:sz w:val="24"/>
          <w:szCs w:val="24"/>
        </w:rPr>
        <w:t xml:space="preserve">medicala </w:t>
      </w:r>
      <w:r w:rsidRPr="00CA2619">
        <w:rPr>
          <w:rFonts w:ascii="Times New Roman" w:hAnsi="Times New Roman"/>
          <w:sz w:val="24"/>
          <w:szCs w:val="24"/>
        </w:rPr>
        <w:t xml:space="preserve">, afisate la avizier si consemnate in programul pacientului. </w:t>
      </w:r>
    </w:p>
    <w:p w:rsidR="004C275B" w:rsidRDefault="004C275B" w:rsidP="00654ECE">
      <w:pPr>
        <w:pStyle w:val="Heading2"/>
        <w:numPr>
          <w:ilvl w:val="0"/>
          <w:numId w:val="0"/>
        </w:numPr>
        <w:ind w:left="1440"/>
        <w:rPr>
          <w:noProof/>
        </w:rPr>
      </w:pPr>
      <w:bookmarkStart w:id="411" w:name="_Toc482786185"/>
    </w:p>
    <w:p w:rsidR="004C275B" w:rsidRDefault="004C275B" w:rsidP="00654ECE">
      <w:pPr>
        <w:pStyle w:val="Heading2"/>
        <w:numPr>
          <w:ilvl w:val="0"/>
          <w:numId w:val="0"/>
        </w:numPr>
        <w:ind w:left="1440"/>
        <w:rPr>
          <w:noProof/>
        </w:rPr>
      </w:pPr>
    </w:p>
    <w:p w:rsidR="00D10C77" w:rsidRPr="00CA2619" w:rsidRDefault="00D10C77" w:rsidP="00654ECE">
      <w:pPr>
        <w:pStyle w:val="Heading2"/>
        <w:numPr>
          <w:ilvl w:val="0"/>
          <w:numId w:val="0"/>
        </w:numPr>
        <w:ind w:left="1440"/>
        <w:rPr>
          <w:noProof/>
        </w:rPr>
      </w:pPr>
      <w:r w:rsidRPr="00CA2619">
        <w:rPr>
          <w:noProof/>
        </w:rPr>
        <w:lastRenderedPageBreak/>
        <w:t>17.2.Circuitul personalului</w:t>
      </w:r>
      <w:bookmarkEnd w:id="411"/>
    </w:p>
    <w:p w:rsidR="00760938" w:rsidRPr="00CA2619" w:rsidRDefault="00760938" w:rsidP="00654ECE">
      <w:pPr>
        <w:numPr>
          <w:ilvl w:val="1"/>
          <w:numId w:val="141"/>
        </w:numPr>
        <w:tabs>
          <w:tab w:val="clear" w:pos="1440"/>
          <w:tab w:val="num" w:pos="540"/>
        </w:tabs>
        <w:spacing w:after="0" w:line="360" w:lineRule="auto"/>
        <w:ind w:left="90" w:firstLine="0"/>
        <w:rPr>
          <w:rFonts w:ascii="Times New Roman" w:hAnsi="Times New Roman"/>
          <w:sz w:val="24"/>
          <w:szCs w:val="24"/>
          <w:lang w:val="it-IT"/>
        </w:rPr>
      </w:pPr>
      <w:r w:rsidRPr="00CA2619">
        <w:rPr>
          <w:rFonts w:ascii="Times New Roman" w:hAnsi="Times New Roman"/>
          <w:sz w:val="24"/>
          <w:szCs w:val="24"/>
          <w:lang w:val="it-IT"/>
        </w:rPr>
        <w:t>reglementează deplasarea personalului medico-sanitar la intrarea şi ieşirea din programul de lucru, a prezenţei studenţilor şi elevilor în spital</w:t>
      </w:r>
    </w:p>
    <w:p w:rsidR="00760938" w:rsidRPr="00CA2619" w:rsidRDefault="00760938" w:rsidP="00654ECE">
      <w:pPr>
        <w:numPr>
          <w:ilvl w:val="1"/>
          <w:numId w:val="141"/>
        </w:numPr>
        <w:tabs>
          <w:tab w:val="clear" w:pos="1440"/>
          <w:tab w:val="num" w:pos="540"/>
        </w:tabs>
        <w:spacing w:after="0" w:line="360" w:lineRule="auto"/>
        <w:ind w:left="90" w:firstLine="0"/>
        <w:rPr>
          <w:rFonts w:ascii="Times New Roman" w:hAnsi="Times New Roman"/>
          <w:sz w:val="24"/>
          <w:szCs w:val="24"/>
          <w:lang w:val="it-IT"/>
        </w:rPr>
      </w:pPr>
      <w:r w:rsidRPr="00CA2619">
        <w:rPr>
          <w:rFonts w:ascii="Times New Roman" w:hAnsi="Times New Roman"/>
          <w:sz w:val="24"/>
          <w:szCs w:val="24"/>
          <w:lang w:val="it-IT"/>
        </w:rPr>
        <w:t>deplasarea studenţilor şi elevilor în spital se face la intervalele orare agreate de către spital cu unitatea de învăţământ  prin program.</w:t>
      </w:r>
    </w:p>
    <w:p w:rsidR="00760938" w:rsidRPr="00CA2619" w:rsidRDefault="00760938" w:rsidP="00654ECE">
      <w:pPr>
        <w:numPr>
          <w:ilvl w:val="1"/>
          <w:numId w:val="141"/>
        </w:numPr>
        <w:tabs>
          <w:tab w:val="clear" w:pos="1440"/>
          <w:tab w:val="num" w:pos="540"/>
        </w:tabs>
        <w:spacing w:after="0" w:line="360" w:lineRule="auto"/>
        <w:ind w:left="90" w:firstLine="0"/>
        <w:rPr>
          <w:rFonts w:ascii="Times New Roman" w:hAnsi="Times New Roman"/>
          <w:sz w:val="24"/>
          <w:szCs w:val="24"/>
          <w:lang w:val="pt-BR"/>
        </w:rPr>
      </w:pPr>
      <w:r w:rsidRPr="00CA2619">
        <w:rPr>
          <w:rFonts w:ascii="Times New Roman" w:hAnsi="Times New Roman"/>
          <w:sz w:val="24"/>
          <w:szCs w:val="24"/>
          <w:lang w:val="pt-BR"/>
        </w:rPr>
        <w:t>circuitul personalului implică şi aplicarea corectă a elementelor fundamentale de igienă individuală şi colectivă care constă în:</w:t>
      </w:r>
    </w:p>
    <w:p w:rsidR="00760938" w:rsidRPr="00CA2619" w:rsidRDefault="00760938" w:rsidP="00654ECE">
      <w:pPr>
        <w:numPr>
          <w:ilvl w:val="1"/>
          <w:numId w:val="142"/>
        </w:numPr>
        <w:spacing w:after="0" w:line="360" w:lineRule="auto"/>
        <w:rPr>
          <w:rFonts w:ascii="Times New Roman" w:hAnsi="Times New Roman"/>
          <w:sz w:val="24"/>
          <w:szCs w:val="24"/>
          <w:lang w:val="fr-FR"/>
        </w:rPr>
      </w:pPr>
      <w:r w:rsidRPr="00CA2619">
        <w:rPr>
          <w:rFonts w:ascii="Times New Roman" w:hAnsi="Times New Roman"/>
          <w:sz w:val="24"/>
          <w:szCs w:val="24"/>
          <w:lang w:val="fr-FR"/>
        </w:rPr>
        <w:t>starea de sănătate</w:t>
      </w:r>
    </w:p>
    <w:p w:rsidR="00760938" w:rsidRPr="00CA2619" w:rsidRDefault="00760938" w:rsidP="00654ECE">
      <w:pPr>
        <w:numPr>
          <w:ilvl w:val="1"/>
          <w:numId w:val="142"/>
        </w:numPr>
        <w:spacing w:after="0" w:line="360" w:lineRule="auto"/>
        <w:rPr>
          <w:rFonts w:ascii="Times New Roman" w:hAnsi="Times New Roman"/>
          <w:sz w:val="24"/>
          <w:szCs w:val="24"/>
          <w:lang w:val="fr-FR"/>
        </w:rPr>
      </w:pPr>
      <w:r w:rsidRPr="00CA2619">
        <w:rPr>
          <w:rFonts w:ascii="Times New Roman" w:hAnsi="Times New Roman"/>
          <w:sz w:val="24"/>
          <w:szCs w:val="24"/>
          <w:lang w:val="fr-FR"/>
        </w:rPr>
        <w:t>port corect de echipament de protecţie</w:t>
      </w:r>
    </w:p>
    <w:p w:rsidR="00760938" w:rsidRPr="00CA2619" w:rsidRDefault="00760938" w:rsidP="00654ECE">
      <w:pPr>
        <w:numPr>
          <w:ilvl w:val="1"/>
          <w:numId w:val="142"/>
        </w:numPr>
        <w:spacing w:after="0" w:line="360" w:lineRule="auto"/>
        <w:rPr>
          <w:rFonts w:ascii="Times New Roman" w:hAnsi="Times New Roman"/>
          <w:sz w:val="24"/>
          <w:szCs w:val="24"/>
          <w:lang w:val="fr-FR"/>
        </w:rPr>
      </w:pPr>
      <w:r w:rsidRPr="00CA2619">
        <w:rPr>
          <w:rFonts w:ascii="Times New Roman" w:hAnsi="Times New Roman"/>
          <w:sz w:val="24"/>
          <w:szCs w:val="24"/>
          <w:lang w:val="fr-FR"/>
        </w:rPr>
        <w:t xml:space="preserve">igiena personală </w:t>
      </w:r>
    </w:p>
    <w:p w:rsidR="00760938" w:rsidRPr="00CA2619" w:rsidRDefault="00760938" w:rsidP="009D645C">
      <w:pPr>
        <w:autoSpaceDE w:val="0"/>
        <w:autoSpaceDN w:val="0"/>
        <w:adjustRightInd w:val="0"/>
        <w:spacing w:after="0" w:line="360" w:lineRule="auto"/>
        <w:ind w:firstLine="720"/>
        <w:jc w:val="both"/>
        <w:rPr>
          <w:rFonts w:ascii="Times New Roman" w:hAnsi="Times New Roman"/>
          <w:sz w:val="24"/>
          <w:szCs w:val="24"/>
          <w:lang w:val="it-IT"/>
        </w:rPr>
      </w:pPr>
      <w:r w:rsidRPr="00CA2619">
        <w:rPr>
          <w:rFonts w:ascii="Times New Roman" w:hAnsi="Times New Roman"/>
          <w:sz w:val="24"/>
          <w:szCs w:val="24"/>
          <w:lang w:val="it-IT"/>
        </w:rPr>
        <w:t>Portul echipamentului de protecţie pe tot timpul prezenţei în unitate a personalului</w:t>
      </w:r>
      <w:r w:rsidR="009D645C" w:rsidRPr="00CA2619">
        <w:rPr>
          <w:rFonts w:ascii="Times New Roman" w:hAnsi="Times New Roman"/>
          <w:sz w:val="24"/>
          <w:szCs w:val="24"/>
          <w:lang w:val="it-IT"/>
        </w:rPr>
        <w:t xml:space="preserve"> este obligatorie. De asemenea, </w:t>
      </w:r>
      <w:r w:rsidRPr="00CA2619">
        <w:rPr>
          <w:rFonts w:ascii="Times New Roman" w:hAnsi="Times New Roman"/>
          <w:sz w:val="24"/>
          <w:szCs w:val="24"/>
          <w:lang w:val="it-IT"/>
        </w:rPr>
        <w:t>personalul sani</w:t>
      </w:r>
      <w:r w:rsidR="009D645C" w:rsidRPr="00CA2619">
        <w:rPr>
          <w:rFonts w:ascii="Times New Roman" w:hAnsi="Times New Roman"/>
          <w:sz w:val="24"/>
          <w:szCs w:val="24"/>
          <w:lang w:val="it-IT"/>
        </w:rPr>
        <w:t>tar trebuie să aibă unghiile tă</w:t>
      </w:r>
      <w:r w:rsidRPr="00CA2619">
        <w:rPr>
          <w:rFonts w:ascii="Times New Roman" w:hAnsi="Times New Roman"/>
          <w:sz w:val="24"/>
          <w:szCs w:val="24"/>
          <w:lang w:val="it-IT"/>
        </w:rPr>
        <w:t>iate scurt şi să nu poarte bijuterii în timpul serviciului.</w:t>
      </w:r>
    </w:p>
    <w:p w:rsidR="00760938" w:rsidRPr="00CA2619" w:rsidRDefault="00760938" w:rsidP="009D645C">
      <w:pPr>
        <w:spacing w:after="0" w:line="360" w:lineRule="auto"/>
        <w:ind w:firstLine="720"/>
        <w:rPr>
          <w:rFonts w:ascii="Times New Roman" w:hAnsi="Times New Roman"/>
          <w:sz w:val="24"/>
          <w:szCs w:val="24"/>
          <w:lang w:val="it-IT"/>
        </w:rPr>
      </w:pPr>
      <w:r w:rsidRPr="00CA2619">
        <w:rPr>
          <w:rFonts w:ascii="Times New Roman" w:hAnsi="Times New Roman"/>
          <w:sz w:val="24"/>
          <w:szCs w:val="24"/>
          <w:u w:val="single"/>
          <w:lang w:val="it-IT"/>
        </w:rPr>
        <w:t>Circuitul de intrare şi ieşire al personalului medico-sanitar, studenţi si elevi practicanţi este următorul</w:t>
      </w:r>
      <w:r w:rsidRPr="00CA2619">
        <w:rPr>
          <w:rFonts w:ascii="Times New Roman" w:hAnsi="Times New Roman"/>
          <w:sz w:val="24"/>
          <w:szCs w:val="24"/>
          <w:lang w:val="it-IT"/>
        </w:rPr>
        <w:t>:</w:t>
      </w:r>
    </w:p>
    <w:p w:rsidR="002C047E" w:rsidRPr="00CA2619" w:rsidRDefault="001D5CA4" w:rsidP="00654ECE">
      <w:pPr>
        <w:spacing w:line="360" w:lineRule="auto"/>
        <w:rPr>
          <w:rFonts w:ascii="Times New Roman" w:hAnsi="Times New Roman"/>
          <w:sz w:val="24"/>
          <w:szCs w:val="24"/>
          <w:lang w:val="it-IT"/>
        </w:rPr>
      </w:pPr>
      <w:r>
        <w:rPr>
          <w:rFonts w:ascii="Times New Roman" w:hAnsi="Times New Roman"/>
          <w:noProof/>
          <w:sz w:val="24"/>
          <w:szCs w:val="24"/>
        </w:rPr>
        <w:pict>
          <v:line id="_x0000_s1073" style="position:absolute;z-index:251661824" from="400.05pt,7.3pt" to="409.05pt,7.3pt">
            <v:stroke endarrow="block"/>
          </v:line>
        </w:pict>
      </w:r>
      <w:r>
        <w:rPr>
          <w:rFonts w:ascii="Times New Roman" w:hAnsi="Times New Roman"/>
          <w:noProof/>
          <w:sz w:val="24"/>
          <w:szCs w:val="24"/>
        </w:rPr>
        <w:pict>
          <v:line id="_x0000_s1072" style="position:absolute;z-index:251660800" from="310.05pt,7.3pt" to="319.05pt,7.3pt">
            <v:stroke endarrow="block"/>
          </v:line>
        </w:pict>
      </w:r>
      <w:r>
        <w:rPr>
          <w:rFonts w:ascii="Times New Roman" w:hAnsi="Times New Roman"/>
          <w:noProof/>
          <w:sz w:val="24"/>
          <w:szCs w:val="24"/>
        </w:rPr>
        <w:pict>
          <v:line id="_x0000_s1070" style="position:absolute;z-index:251658752" from="274.05pt,7.3pt" to="283.05pt,7.3pt">
            <v:stroke endarrow="block"/>
          </v:line>
        </w:pict>
      </w:r>
      <w:r>
        <w:rPr>
          <w:rFonts w:ascii="Times New Roman" w:hAnsi="Times New Roman"/>
          <w:noProof/>
          <w:sz w:val="24"/>
          <w:szCs w:val="24"/>
        </w:rPr>
        <w:pict>
          <v:line id="_x0000_s1071" style="position:absolute;z-index:251659776" from="193.05pt,7.3pt" to="202.05pt,7.3pt">
            <v:stroke endarrow="block"/>
          </v:line>
        </w:pict>
      </w:r>
      <w:r>
        <w:rPr>
          <w:rFonts w:ascii="Times New Roman" w:hAnsi="Times New Roman"/>
          <w:noProof/>
          <w:sz w:val="24"/>
          <w:szCs w:val="24"/>
        </w:rPr>
        <w:pict>
          <v:line id="_x0000_s1069" style="position:absolute;z-index:251657728" from="166.05pt,7.3pt" to="175.05pt,7.3pt">
            <v:stroke endarrow="block"/>
          </v:line>
        </w:pict>
      </w:r>
      <w:r>
        <w:rPr>
          <w:rFonts w:ascii="Times New Roman" w:hAnsi="Times New Roman"/>
          <w:noProof/>
          <w:sz w:val="24"/>
          <w:szCs w:val="24"/>
        </w:rPr>
        <w:pict>
          <v:line id="_x0000_s1068" style="position:absolute;z-index:251656704" from="76.05pt,7.3pt" to="85.05pt,7.3pt">
            <v:stroke endarrow="block"/>
          </v:line>
        </w:pict>
      </w:r>
      <w:r w:rsidR="00760938" w:rsidRPr="00CA2619">
        <w:rPr>
          <w:rFonts w:ascii="Times New Roman" w:hAnsi="Times New Roman"/>
          <w:sz w:val="24"/>
          <w:szCs w:val="24"/>
          <w:lang w:val="it-IT"/>
        </w:rPr>
        <w:t xml:space="preserve">acces intrare </w:t>
      </w:r>
      <w:r w:rsidR="00760938" w:rsidRPr="00CA2619">
        <w:rPr>
          <w:rFonts w:ascii="Times New Roman" w:hAnsi="Times New Roman"/>
          <w:sz w:val="24"/>
          <w:szCs w:val="24"/>
          <w:lang w:val="it-IT"/>
        </w:rPr>
        <w:tab/>
        <w:t xml:space="preserve">      vestiar personal    hol    loc de muncă      hol</w:t>
      </w:r>
      <w:r w:rsidR="00760938" w:rsidRPr="00CA2619">
        <w:rPr>
          <w:rFonts w:ascii="Times New Roman" w:hAnsi="Times New Roman"/>
          <w:sz w:val="24"/>
          <w:szCs w:val="24"/>
          <w:lang w:val="it-IT"/>
        </w:rPr>
        <w:tab/>
        <w:t xml:space="preserve">vestiar personal     ieşire </w:t>
      </w:r>
    </w:p>
    <w:p w:rsidR="00D10C77" w:rsidRPr="00CA2619" w:rsidRDefault="00D10C77" w:rsidP="00654ECE">
      <w:pPr>
        <w:pStyle w:val="Heading2"/>
        <w:numPr>
          <w:ilvl w:val="0"/>
          <w:numId w:val="0"/>
        </w:numPr>
        <w:ind w:left="1440"/>
        <w:rPr>
          <w:noProof/>
        </w:rPr>
      </w:pPr>
      <w:bookmarkStart w:id="412" w:name="_Toc482786186"/>
      <w:r w:rsidRPr="00CA2619">
        <w:rPr>
          <w:noProof/>
        </w:rPr>
        <w:t>17.3. Circuitul vizitatorilor si insotitorilor</w:t>
      </w:r>
      <w:bookmarkEnd w:id="412"/>
    </w:p>
    <w:p w:rsidR="00B6596D" w:rsidRPr="00CA2619" w:rsidRDefault="00B6596D" w:rsidP="00654ECE">
      <w:pPr>
        <w:numPr>
          <w:ilvl w:val="0"/>
          <w:numId w:val="139"/>
        </w:numPr>
        <w:tabs>
          <w:tab w:val="clear" w:pos="720"/>
          <w:tab w:val="num" w:pos="0"/>
        </w:tabs>
        <w:autoSpaceDE w:val="0"/>
        <w:autoSpaceDN w:val="0"/>
        <w:adjustRightInd w:val="0"/>
        <w:spacing w:after="0" w:line="360" w:lineRule="auto"/>
        <w:ind w:left="0" w:firstLine="360"/>
        <w:rPr>
          <w:rFonts w:ascii="Times New Roman" w:hAnsi="Times New Roman"/>
          <w:sz w:val="24"/>
          <w:szCs w:val="24"/>
          <w:lang w:val="it-IT"/>
        </w:rPr>
      </w:pPr>
      <w:r w:rsidRPr="00CA2619">
        <w:rPr>
          <w:rFonts w:ascii="Times New Roman" w:hAnsi="Times New Roman"/>
          <w:sz w:val="24"/>
          <w:szCs w:val="24"/>
          <w:lang w:val="pt-BR"/>
        </w:rPr>
        <w:t>circuitul vizitatorilor şi însoţitorilor reprezintă într-un spital, un potenţial epidemiologic crescut, prin frecvenţa purtătorilor de germeni necunoscuţi şi prin echipamentul lor care este contaminat</w:t>
      </w:r>
    </w:p>
    <w:p w:rsidR="00B6596D" w:rsidRPr="00CA2619" w:rsidRDefault="00B6596D" w:rsidP="00654ECE">
      <w:pPr>
        <w:numPr>
          <w:ilvl w:val="0"/>
          <w:numId w:val="139"/>
        </w:numPr>
        <w:tabs>
          <w:tab w:val="clear" w:pos="720"/>
          <w:tab w:val="num" w:pos="0"/>
        </w:tabs>
        <w:autoSpaceDE w:val="0"/>
        <w:autoSpaceDN w:val="0"/>
        <w:adjustRightInd w:val="0"/>
        <w:spacing w:after="0" w:line="360" w:lineRule="auto"/>
        <w:ind w:left="0" w:firstLine="360"/>
        <w:rPr>
          <w:rFonts w:ascii="Times New Roman" w:hAnsi="Times New Roman"/>
          <w:sz w:val="24"/>
          <w:szCs w:val="24"/>
          <w:lang w:val="it-IT"/>
        </w:rPr>
      </w:pPr>
      <w:r w:rsidRPr="00CA2619">
        <w:rPr>
          <w:rFonts w:ascii="Times New Roman" w:hAnsi="Times New Roman"/>
          <w:sz w:val="24"/>
          <w:szCs w:val="24"/>
          <w:lang w:val="it-IT"/>
        </w:rPr>
        <w:t>vizitarea bolnavilor se va face numai in orele stabilite de conducerea spitalului ( si anume programul afişat la loc vizibil în hol).</w:t>
      </w:r>
    </w:p>
    <w:p w:rsidR="00B6596D" w:rsidRPr="00CA2619" w:rsidRDefault="00B6596D" w:rsidP="00654ECE">
      <w:pPr>
        <w:numPr>
          <w:ilvl w:val="0"/>
          <w:numId w:val="139"/>
        </w:numPr>
        <w:tabs>
          <w:tab w:val="clear" w:pos="720"/>
          <w:tab w:val="num" w:pos="0"/>
        </w:tabs>
        <w:autoSpaceDE w:val="0"/>
        <w:autoSpaceDN w:val="0"/>
        <w:adjustRightInd w:val="0"/>
        <w:spacing w:after="0" w:line="360" w:lineRule="auto"/>
        <w:ind w:left="0" w:firstLine="360"/>
        <w:rPr>
          <w:rFonts w:ascii="Times New Roman" w:hAnsi="Times New Roman"/>
          <w:sz w:val="24"/>
          <w:szCs w:val="24"/>
          <w:lang w:val="it-IT"/>
        </w:rPr>
      </w:pPr>
      <w:r w:rsidRPr="00CA2619">
        <w:rPr>
          <w:rFonts w:ascii="Times New Roman" w:hAnsi="Times New Roman"/>
          <w:sz w:val="24"/>
          <w:szCs w:val="24"/>
          <w:lang w:val="it-IT"/>
        </w:rPr>
        <w:t xml:space="preserve">circuitul </w:t>
      </w:r>
      <w:r w:rsidRPr="00CA2619">
        <w:rPr>
          <w:rFonts w:ascii="Times New Roman" w:hAnsi="Times New Roman"/>
          <w:sz w:val="24"/>
          <w:szCs w:val="24"/>
          <w:lang w:val="pt-BR"/>
        </w:rPr>
        <w:t>însoţitorilor</w:t>
      </w:r>
      <w:r w:rsidRPr="00CA2619">
        <w:rPr>
          <w:rFonts w:ascii="Times New Roman" w:hAnsi="Times New Roman"/>
          <w:sz w:val="24"/>
          <w:szCs w:val="24"/>
          <w:lang w:val="it-IT"/>
        </w:rPr>
        <w:t xml:space="preserve"> este asemănător cu cel al bolnavilor.</w:t>
      </w:r>
    </w:p>
    <w:p w:rsidR="00B6596D" w:rsidRPr="00CA2619" w:rsidRDefault="00B6596D" w:rsidP="00654ECE">
      <w:pPr>
        <w:numPr>
          <w:ilvl w:val="0"/>
          <w:numId w:val="139"/>
        </w:numPr>
        <w:tabs>
          <w:tab w:val="clear" w:pos="720"/>
          <w:tab w:val="num" w:pos="0"/>
        </w:tabs>
        <w:autoSpaceDE w:val="0"/>
        <w:autoSpaceDN w:val="0"/>
        <w:adjustRightInd w:val="0"/>
        <w:spacing w:after="0" w:line="360" w:lineRule="auto"/>
        <w:ind w:left="0" w:firstLine="360"/>
        <w:rPr>
          <w:rFonts w:ascii="Times New Roman" w:hAnsi="Times New Roman"/>
          <w:sz w:val="24"/>
          <w:szCs w:val="24"/>
          <w:lang w:val="it-IT"/>
        </w:rPr>
      </w:pPr>
      <w:r w:rsidRPr="00CA2619">
        <w:rPr>
          <w:rFonts w:ascii="Times New Roman" w:hAnsi="Times New Roman"/>
          <w:sz w:val="24"/>
          <w:szCs w:val="24"/>
          <w:lang w:val="it-IT"/>
        </w:rPr>
        <w:t xml:space="preserve">circulaţia </w:t>
      </w:r>
      <w:r w:rsidRPr="00CA2619">
        <w:rPr>
          <w:rFonts w:ascii="Times New Roman" w:hAnsi="Times New Roman"/>
          <w:sz w:val="24"/>
          <w:szCs w:val="24"/>
          <w:lang w:val="pt-BR"/>
        </w:rPr>
        <w:t>însoţitorilor</w:t>
      </w:r>
      <w:r w:rsidRPr="00CA2619">
        <w:rPr>
          <w:rFonts w:ascii="Times New Roman" w:hAnsi="Times New Roman"/>
          <w:sz w:val="24"/>
          <w:szCs w:val="24"/>
          <w:lang w:val="it-IT"/>
        </w:rPr>
        <w:t xml:space="preserve"> în spital trebuie limitata numai la necesitate.</w:t>
      </w:r>
    </w:p>
    <w:p w:rsidR="00EF3C1C" w:rsidRPr="00CA2619" w:rsidRDefault="00B6596D" w:rsidP="009D645C">
      <w:pPr>
        <w:numPr>
          <w:ilvl w:val="0"/>
          <w:numId w:val="139"/>
        </w:numPr>
        <w:tabs>
          <w:tab w:val="clear" w:pos="720"/>
          <w:tab w:val="num" w:pos="0"/>
        </w:tabs>
        <w:autoSpaceDE w:val="0"/>
        <w:autoSpaceDN w:val="0"/>
        <w:adjustRightInd w:val="0"/>
        <w:spacing w:after="0" w:line="360" w:lineRule="auto"/>
        <w:ind w:left="0" w:firstLine="360"/>
        <w:rPr>
          <w:rFonts w:ascii="Times New Roman" w:hAnsi="Times New Roman"/>
          <w:sz w:val="24"/>
          <w:szCs w:val="24"/>
          <w:lang w:val="it-IT"/>
        </w:rPr>
      </w:pPr>
      <w:r w:rsidRPr="00CA2619">
        <w:rPr>
          <w:rFonts w:ascii="Times New Roman" w:hAnsi="Times New Roman"/>
          <w:sz w:val="24"/>
          <w:szCs w:val="24"/>
          <w:lang w:val="it-IT"/>
        </w:rPr>
        <w:t>programul de acces în spital al vizitatorilor este între orele 15-20</w:t>
      </w:r>
    </w:p>
    <w:p w:rsidR="009D645C" w:rsidRPr="00CA2619" w:rsidRDefault="009D645C" w:rsidP="009D645C">
      <w:pPr>
        <w:autoSpaceDE w:val="0"/>
        <w:autoSpaceDN w:val="0"/>
        <w:adjustRightInd w:val="0"/>
        <w:spacing w:after="0" w:line="360" w:lineRule="auto"/>
        <w:ind w:left="360"/>
        <w:rPr>
          <w:rFonts w:ascii="Times New Roman" w:hAnsi="Times New Roman"/>
          <w:sz w:val="24"/>
          <w:szCs w:val="24"/>
          <w:lang w:val="it-IT"/>
        </w:rPr>
      </w:pPr>
    </w:p>
    <w:p w:rsidR="00B6596D" w:rsidRPr="00CA2619" w:rsidRDefault="00B6596D" w:rsidP="00654ECE">
      <w:pPr>
        <w:spacing w:line="360" w:lineRule="auto"/>
        <w:ind w:firstLine="720"/>
        <w:rPr>
          <w:rFonts w:ascii="Times New Roman" w:hAnsi="Times New Roman"/>
          <w:sz w:val="24"/>
          <w:szCs w:val="24"/>
          <w:u w:val="single"/>
          <w:lang w:val="it-IT"/>
        </w:rPr>
      </w:pPr>
      <w:r w:rsidRPr="00CA2619">
        <w:rPr>
          <w:rFonts w:ascii="Times New Roman" w:hAnsi="Times New Roman"/>
          <w:sz w:val="24"/>
          <w:szCs w:val="24"/>
          <w:u w:val="single"/>
          <w:lang w:val="it-IT"/>
        </w:rPr>
        <w:t xml:space="preserve">Circuitul </w:t>
      </w:r>
      <w:r w:rsidRPr="00CA2619">
        <w:rPr>
          <w:rFonts w:ascii="Times New Roman" w:hAnsi="Times New Roman"/>
          <w:sz w:val="24"/>
          <w:szCs w:val="24"/>
          <w:u w:val="single"/>
          <w:lang w:val="pt-BR"/>
        </w:rPr>
        <w:t>vizitatorilor şi însoţitorilor</w:t>
      </w:r>
      <w:r w:rsidRPr="00CA2619">
        <w:rPr>
          <w:rFonts w:ascii="Times New Roman" w:hAnsi="Times New Roman"/>
          <w:sz w:val="24"/>
          <w:szCs w:val="24"/>
          <w:u w:val="single"/>
          <w:lang w:val="it-IT"/>
        </w:rPr>
        <w:t xml:space="preserve"> este următorul:        </w:t>
      </w:r>
    </w:p>
    <w:p w:rsidR="00B6596D" w:rsidRPr="00CA2619" w:rsidRDefault="001D5CA4" w:rsidP="00654ECE">
      <w:pPr>
        <w:spacing w:line="360" w:lineRule="auto"/>
        <w:rPr>
          <w:rFonts w:ascii="Times New Roman" w:hAnsi="Times New Roman"/>
          <w:sz w:val="24"/>
          <w:szCs w:val="24"/>
          <w:lang w:val="pt-BR"/>
        </w:rPr>
      </w:pPr>
      <w:r>
        <w:rPr>
          <w:rFonts w:ascii="Times New Roman" w:hAnsi="Times New Roman"/>
          <w:noProof/>
          <w:sz w:val="24"/>
          <w:szCs w:val="24"/>
        </w:rPr>
        <w:pict>
          <v:line id="_x0000_s1050" style="position:absolute;z-index:251638272" from="202.05pt,5.45pt" to="211.05pt,5.45pt">
            <v:stroke endarrow="block"/>
          </v:line>
        </w:pict>
      </w:r>
      <w:r>
        <w:rPr>
          <w:rFonts w:ascii="Times New Roman" w:hAnsi="Times New Roman"/>
          <w:noProof/>
          <w:sz w:val="24"/>
          <w:szCs w:val="24"/>
        </w:rPr>
        <w:pict>
          <v:line id="_x0000_s1057" style="position:absolute;z-index:251645440" from="166.05pt,22.7pt" to="175.05pt,22.7pt">
            <v:stroke endarrow="block"/>
          </v:line>
        </w:pict>
      </w:r>
      <w:r>
        <w:rPr>
          <w:rFonts w:ascii="Times New Roman" w:hAnsi="Times New Roman"/>
          <w:noProof/>
          <w:sz w:val="24"/>
          <w:szCs w:val="24"/>
        </w:rPr>
        <w:pict>
          <v:line id="_x0000_s1056" style="position:absolute;z-index:251644416" from="117.3pt,22.7pt" to="126.3pt,22.7pt">
            <v:stroke endarrow="block"/>
          </v:line>
        </w:pict>
      </w:r>
      <w:r>
        <w:rPr>
          <w:rFonts w:ascii="Times New Roman" w:hAnsi="Times New Roman"/>
          <w:noProof/>
          <w:sz w:val="24"/>
          <w:szCs w:val="24"/>
        </w:rPr>
        <w:pict>
          <v:line id="_x0000_s1055" style="position:absolute;z-index:251643392" from="61.7pt,22.7pt" to="70.7pt,22.7pt">
            <v:stroke endarrow="block"/>
          </v:line>
        </w:pict>
      </w:r>
      <w:r>
        <w:rPr>
          <w:rFonts w:ascii="Times New Roman" w:hAnsi="Times New Roman"/>
          <w:noProof/>
          <w:sz w:val="24"/>
          <w:szCs w:val="24"/>
        </w:rPr>
        <w:pict>
          <v:line id="_x0000_s1053" style="position:absolute;z-index:251641344" from="31.05pt,22.7pt" to="40.05pt,22.7pt">
            <v:stroke endarrow="block"/>
          </v:line>
        </w:pict>
      </w:r>
      <w:r>
        <w:rPr>
          <w:rFonts w:ascii="Times New Roman" w:hAnsi="Times New Roman"/>
          <w:noProof/>
          <w:sz w:val="24"/>
          <w:szCs w:val="24"/>
        </w:rPr>
        <w:pict>
          <v:line id="_x0000_s1051" style="position:absolute;z-index:251639296" from="448.9pt,5.45pt" to="457.9pt,5.45pt">
            <v:stroke endarrow="block"/>
          </v:line>
        </w:pict>
      </w:r>
      <w:r>
        <w:rPr>
          <w:rFonts w:ascii="Times New Roman" w:hAnsi="Times New Roman"/>
          <w:noProof/>
          <w:sz w:val="24"/>
          <w:szCs w:val="24"/>
        </w:rPr>
        <w:pict>
          <v:line id="_x0000_s1052" style="position:absolute;z-index:251640320" from="166.05pt,11.15pt" to="175.05pt,11.15pt">
            <v:stroke endarrow="block"/>
          </v:line>
        </w:pict>
      </w:r>
      <w:r>
        <w:rPr>
          <w:rFonts w:ascii="Times New Roman" w:hAnsi="Times New Roman"/>
          <w:noProof/>
          <w:sz w:val="24"/>
          <w:szCs w:val="24"/>
        </w:rPr>
        <w:pict>
          <v:line id="_x0000_s1049" style="position:absolute;z-index:251637248" from="31.05pt,11.15pt" to="40.05pt,11.15pt">
            <v:stroke endarrow="block"/>
          </v:line>
        </w:pict>
      </w:r>
      <w:r>
        <w:rPr>
          <w:rFonts w:ascii="Times New Roman" w:hAnsi="Times New Roman"/>
          <w:noProof/>
          <w:sz w:val="24"/>
          <w:szCs w:val="24"/>
        </w:rPr>
        <w:pict>
          <v:line id="_x0000_s1054" style="position:absolute;z-index:251642368" from="76.05pt,11.15pt" to="85.05pt,11.15pt">
            <v:stroke endarrow="block"/>
          </v:line>
        </w:pict>
      </w:r>
      <w:r w:rsidR="00B6596D" w:rsidRPr="00CA2619">
        <w:rPr>
          <w:rFonts w:ascii="Times New Roman" w:hAnsi="Times New Roman"/>
          <w:sz w:val="24"/>
          <w:szCs w:val="24"/>
          <w:lang w:val="pt-BR"/>
        </w:rPr>
        <w:t xml:space="preserve">poartă </w:t>
      </w:r>
      <w:r w:rsidR="00B6596D" w:rsidRPr="00CA2619">
        <w:rPr>
          <w:rFonts w:ascii="Times New Roman" w:hAnsi="Times New Roman"/>
          <w:sz w:val="24"/>
          <w:szCs w:val="24"/>
          <w:lang w:val="pt-BR"/>
        </w:rPr>
        <w:tab/>
        <w:t xml:space="preserve">   filtru        acces intrare C     hol</w:t>
      </w:r>
      <w:r w:rsidR="00B6596D" w:rsidRPr="00CA2619">
        <w:rPr>
          <w:rFonts w:ascii="Times New Roman" w:hAnsi="Times New Roman"/>
          <w:sz w:val="24"/>
          <w:szCs w:val="24"/>
          <w:lang w:val="pt-BR"/>
        </w:rPr>
        <w:tab/>
        <w:t xml:space="preserve">salon secţie / cabinete investigaţii şi tratatment      salon secţie      hol       ieşire C     poartă         filtru     </w:t>
      </w:r>
    </w:p>
    <w:p w:rsidR="008D3D2F" w:rsidRPr="00CA2619" w:rsidRDefault="008D3D2F" w:rsidP="00654ECE">
      <w:pPr>
        <w:tabs>
          <w:tab w:val="left" w:pos="540"/>
        </w:tabs>
        <w:spacing w:after="0" w:line="360" w:lineRule="auto"/>
        <w:rPr>
          <w:rFonts w:ascii="Times New Roman" w:hAnsi="Times New Roman"/>
          <w:noProof/>
          <w:sz w:val="24"/>
          <w:szCs w:val="24"/>
        </w:rPr>
      </w:pPr>
    </w:p>
    <w:p w:rsidR="006A6F1F" w:rsidRPr="00CA2619" w:rsidRDefault="00D10C77" w:rsidP="00357E0B">
      <w:pPr>
        <w:pStyle w:val="Heading2"/>
        <w:numPr>
          <w:ilvl w:val="0"/>
          <w:numId w:val="0"/>
        </w:numPr>
        <w:ind w:left="1440"/>
        <w:rPr>
          <w:noProof/>
        </w:rPr>
      </w:pPr>
      <w:bookmarkStart w:id="413" w:name="_Toc482786187"/>
      <w:r w:rsidRPr="00CA2619">
        <w:rPr>
          <w:noProof/>
        </w:rPr>
        <w:t xml:space="preserve">17.4. Circuitul </w:t>
      </w:r>
      <w:r w:rsidR="006F124F" w:rsidRPr="00CA2619">
        <w:rPr>
          <w:noProof/>
        </w:rPr>
        <w:t xml:space="preserve">materialelor si a </w:t>
      </w:r>
      <w:r w:rsidRPr="00CA2619">
        <w:rPr>
          <w:noProof/>
        </w:rPr>
        <w:t>instrumentarului</w:t>
      </w:r>
      <w:bookmarkEnd w:id="413"/>
    </w:p>
    <w:p w:rsidR="006F124F" w:rsidRPr="00CA2619" w:rsidRDefault="006F124F" w:rsidP="009D645C">
      <w:pPr>
        <w:autoSpaceDE w:val="0"/>
        <w:autoSpaceDN w:val="0"/>
        <w:adjustRightInd w:val="0"/>
        <w:spacing w:after="0" w:line="360" w:lineRule="auto"/>
        <w:rPr>
          <w:rFonts w:ascii="Times New Roman" w:hAnsi="Times New Roman"/>
          <w:sz w:val="24"/>
          <w:szCs w:val="24"/>
          <w:lang w:val="it-IT"/>
        </w:rPr>
      </w:pPr>
      <w:r w:rsidRPr="00CA2619">
        <w:rPr>
          <w:rFonts w:ascii="Times New Roman" w:hAnsi="Times New Roman"/>
          <w:b/>
          <w:noProof/>
          <w:sz w:val="24"/>
          <w:szCs w:val="24"/>
        </w:rPr>
        <w:t xml:space="preserve"> </w:t>
      </w:r>
      <w:r w:rsidRPr="00CA2619">
        <w:rPr>
          <w:rFonts w:ascii="Times New Roman" w:hAnsi="Times New Roman"/>
          <w:b/>
          <w:noProof/>
          <w:sz w:val="24"/>
          <w:szCs w:val="24"/>
        </w:rPr>
        <w:tab/>
      </w:r>
      <w:r w:rsidRPr="00CA2619">
        <w:rPr>
          <w:rFonts w:ascii="Times New Roman" w:hAnsi="Times New Roman"/>
          <w:sz w:val="24"/>
          <w:szCs w:val="24"/>
          <w:lang w:val="it-IT"/>
        </w:rPr>
        <w:t xml:space="preserve"> </w:t>
      </w:r>
      <w:r w:rsidR="009D645C" w:rsidRPr="00CA2619">
        <w:rPr>
          <w:rFonts w:ascii="Times New Roman" w:hAnsi="Times New Roman"/>
          <w:sz w:val="24"/>
          <w:szCs w:val="24"/>
          <w:lang w:val="it-IT"/>
        </w:rPr>
        <w:t>C</w:t>
      </w:r>
      <w:r w:rsidRPr="00CA2619">
        <w:rPr>
          <w:rFonts w:ascii="Times New Roman" w:hAnsi="Times New Roman"/>
          <w:sz w:val="24"/>
          <w:szCs w:val="24"/>
          <w:lang w:val="it-IT"/>
        </w:rPr>
        <w:t xml:space="preserve">ircuitul instrumentarului şi a diferitelor materiale utilizate, trebuie </w:t>
      </w:r>
      <w:r w:rsidR="00E7241D" w:rsidRPr="00CA2619">
        <w:rPr>
          <w:rFonts w:ascii="Times New Roman" w:hAnsi="Times New Roman"/>
          <w:sz w:val="24"/>
          <w:szCs w:val="24"/>
          <w:lang w:val="it-IT"/>
        </w:rPr>
        <w:t>să</w:t>
      </w:r>
      <w:r w:rsidRPr="00CA2619">
        <w:rPr>
          <w:rFonts w:ascii="Times New Roman" w:hAnsi="Times New Roman"/>
          <w:sz w:val="24"/>
          <w:szCs w:val="24"/>
          <w:lang w:val="it-IT"/>
        </w:rPr>
        <w:t xml:space="preserve"> realizeze o separare între materialele sterile şi cele utilizate. </w:t>
      </w:r>
    </w:p>
    <w:p w:rsidR="006F124F" w:rsidRPr="00CA2619" w:rsidRDefault="006F124F" w:rsidP="009D645C">
      <w:pPr>
        <w:numPr>
          <w:ilvl w:val="0"/>
          <w:numId w:val="143"/>
        </w:numPr>
        <w:autoSpaceDE w:val="0"/>
        <w:autoSpaceDN w:val="0"/>
        <w:adjustRightInd w:val="0"/>
        <w:spacing w:after="0" w:line="360" w:lineRule="auto"/>
        <w:jc w:val="both"/>
        <w:rPr>
          <w:rFonts w:ascii="Times New Roman" w:hAnsi="Times New Roman"/>
          <w:sz w:val="24"/>
          <w:szCs w:val="24"/>
          <w:lang w:val="pt-BR"/>
        </w:rPr>
      </w:pPr>
      <w:r w:rsidRPr="00CA2619">
        <w:rPr>
          <w:rFonts w:ascii="Times New Roman" w:hAnsi="Times New Roman"/>
          <w:sz w:val="24"/>
          <w:szCs w:val="24"/>
          <w:lang w:val="pt-BR"/>
        </w:rPr>
        <w:t>traseul este septic sau aseptic prin planificarea orară diferită de transport.</w:t>
      </w:r>
    </w:p>
    <w:p w:rsidR="006F124F" w:rsidRPr="00CA2619" w:rsidRDefault="006F124F" w:rsidP="009D645C">
      <w:pPr>
        <w:spacing w:after="0" w:line="360" w:lineRule="auto"/>
        <w:ind w:left="360" w:firstLine="360"/>
        <w:rPr>
          <w:rFonts w:ascii="Times New Roman" w:hAnsi="Times New Roman"/>
          <w:b/>
          <w:sz w:val="24"/>
          <w:szCs w:val="24"/>
          <w:lang w:val="it-IT"/>
        </w:rPr>
      </w:pPr>
      <w:r w:rsidRPr="00CA2619">
        <w:rPr>
          <w:rFonts w:ascii="Times New Roman" w:hAnsi="Times New Roman"/>
          <w:sz w:val="24"/>
          <w:szCs w:val="24"/>
          <w:u w:val="single"/>
          <w:lang w:val="it-IT"/>
        </w:rPr>
        <w:t xml:space="preserve">Circuitul </w:t>
      </w:r>
      <w:r w:rsidRPr="00CA2619">
        <w:rPr>
          <w:rFonts w:ascii="Times New Roman" w:hAnsi="Times New Roman"/>
          <w:sz w:val="24"/>
          <w:szCs w:val="24"/>
          <w:u w:val="single"/>
          <w:lang w:val="pt-BR"/>
        </w:rPr>
        <w:t>materialelor şi instrumentelor</w:t>
      </w:r>
      <w:r w:rsidRPr="00CA2619">
        <w:rPr>
          <w:rFonts w:ascii="Times New Roman" w:hAnsi="Times New Roman"/>
          <w:sz w:val="24"/>
          <w:szCs w:val="24"/>
          <w:u w:val="single"/>
          <w:lang w:val="it-IT"/>
        </w:rPr>
        <w:t xml:space="preserve"> este următorul:       </w:t>
      </w:r>
    </w:p>
    <w:p w:rsidR="00EC2C42" w:rsidRPr="00CA2619" w:rsidRDefault="001D5CA4" w:rsidP="00357E0B">
      <w:pPr>
        <w:spacing w:line="360" w:lineRule="auto"/>
        <w:ind w:right="242"/>
        <w:jc w:val="both"/>
        <w:rPr>
          <w:rFonts w:ascii="Times New Roman" w:hAnsi="Times New Roman"/>
          <w:sz w:val="24"/>
          <w:szCs w:val="24"/>
          <w:lang w:val="pt-BR"/>
        </w:rPr>
      </w:pPr>
      <w:r>
        <w:rPr>
          <w:rFonts w:ascii="Times New Roman" w:hAnsi="Times New Roman"/>
          <w:noProof/>
          <w:sz w:val="24"/>
          <w:szCs w:val="24"/>
        </w:rPr>
        <w:lastRenderedPageBreak/>
        <w:pict>
          <v:line id="_x0000_s1075" style="position:absolute;left:0;text-align:left;z-index:251663872" from="131.45pt,7.05pt" to="140.45pt,7.05pt">
            <v:stroke endarrow="block"/>
          </v:line>
        </w:pict>
      </w:r>
      <w:r>
        <w:rPr>
          <w:rFonts w:ascii="Times New Roman" w:hAnsi="Times New Roman"/>
          <w:noProof/>
          <w:sz w:val="24"/>
          <w:szCs w:val="24"/>
        </w:rPr>
        <w:pict>
          <v:line id="_x0000_s1076" style="position:absolute;left:0;text-align:left;z-index:251664896" from="58.05pt,7.05pt" to="67.05pt,7.05pt">
            <v:stroke endarrow="block"/>
          </v:line>
        </w:pict>
      </w:r>
      <w:r>
        <w:rPr>
          <w:rFonts w:ascii="Times New Roman" w:hAnsi="Times New Roman"/>
          <w:noProof/>
          <w:sz w:val="24"/>
          <w:szCs w:val="24"/>
        </w:rPr>
        <w:pict>
          <v:line id="_x0000_s1074" style="position:absolute;left:0;text-align:left;z-index:251662848" from="166.05pt,7.05pt" to="175.05pt,7.05pt">
            <v:stroke endarrow="block"/>
          </v:line>
        </w:pict>
      </w:r>
      <w:r w:rsidR="006F124F" w:rsidRPr="00CA2619">
        <w:rPr>
          <w:rFonts w:ascii="Times New Roman" w:hAnsi="Times New Roman"/>
          <w:sz w:val="24"/>
          <w:szCs w:val="24"/>
          <w:lang w:val="pt-BR"/>
        </w:rPr>
        <w:t xml:space="preserve">   farmacie</w:t>
      </w:r>
      <w:r w:rsidR="006F124F" w:rsidRPr="00CA2619">
        <w:rPr>
          <w:rFonts w:ascii="Times New Roman" w:hAnsi="Times New Roman"/>
          <w:sz w:val="24"/>
          <w:szCs w:val="24"/>
          <w:lang w:val="pt-BR"/>
        </w:rPr>
        <w:tab/>
        <w:t>intrarea A</w:t>
      </w:r>
      <w:r w:rsidR="006F124F" w:rsidRPr="00CA2619">
        <w:rPr>
          <w:rFonts w:ascii="Times New Roman" w:hAnsi="Times New Roman"/>
          <w:sz w:val="24"/>
          <w:szCs w:val="24"/>
          <w:lang w:val="pt-BR"/>
        </w:rPr>
        <w:tab/>
        <w:t>hol</w:t>
      </w:r>
      <w:r w:rsidR="006F124F" w:rsidRPr="00CA2619">
        <w:rPr>
          <w:rFonts w:ascii="Times New Roman" w:hAnsi="Times New Roman"/>
          <w:sz w:val="24"/>
          <w:szCs w:val="24"/>
          <w:lang w:val="pt-BR"/>
        </w:rPr>
        <w:tab/>
        <w:t xml:space="preserve">cabinet tratament sau salon </w:t>
      </w:r>
    </w:p>
    <w:p w:rsidR="00090025" w:rsidRPr="00CA2619" w:rsidRDefault="00090025" w:rsidP="00654ECE">
      <w:pPr>
        <w:tabs>
          <w:tab w:val="left" w:pos="540"/>
        </w:tabs>
        <w:spacing w:after="0" w:line="360" w:lineRule="auto"/>
        <w:outlineLvl w:val="0"/>
        <w:rPr>
          <w:rFonts w:ascii="Times New Roman" w:hAnsi="Times New Roman"/>
          <w:b/>
          <w:noProof/>
          <w:sz w:val="24"/>
          <w:szCs w:val="24"/>
        </w:rPr>
      </w:pPr>
    </w:p>
    <w:p w:rsidR="00D10C77" w:rsidRPr="00CA2619" w:rsidRDefault="00D10C77" w:rsidP="00654ECE">
      <w:pPr>
        <w:pStyle w:val="Heading2"/>
        <w:numPr>
          <w:ilvl w:val="0"/>
          <w:numId w:val="0"/>
        </w:numPr>
        <w:ind w:left="1440"/>
        <w:rPr>
          <w:noProof/>
        </w:rPr>
      </w:pPr>
      <w:bookmarkStart w:id="414" w:name="_Toc482786188"/>
      <w:r w:rsidRPr="00CA2619">
        <w:rPr>
          <w:noProof/>
        </w:rPr>
        <w:t xml:space="preserve">17.5. </w:t>
      </w:r>
      <w:r w:rsidR="00422EDA" w:rsidRPr="00CA2619">
        <w:rPr>
          <w:noProof/>
        </w:rPr>
        <w:t xml:space="preserve"> </w:t>
      </w:r>
      <w:r w:rsidRPr="00CA2619">
        <w:rPr>
          <w:noProof/>
        </w:rPr>
        <w:t>Circuitul alimentelor</w:t>
      </w:r>
      <w:r w:rsidR="00755819" w:rsidRPr="00CA2619">
        <w:rPr>
          <w:noProof/>
        </w:rPr>
        <w:t xml:space="preserve"> si a veselei</w:t>
      </w:r>
      <w:bookmarkEnd w:id="414"/>
    </w:p>
    <w:p w:rsidR="00C40489" w:rsidRPr="00CA2619" w:rsidRDefault="00C40489" w:rsidP="009D645C">
      <w:pPr>
        <w:autoSpaceDE w:val="0"/>
        <w:autoSpaceDN w:val="0"/>
        <w:adjustRightInd w:val="0"/>
        <w:spacing w:after="0" w:line="360" w:lineRule="auto"/>
        <w:ind w:firstLine="720"/>
        <w:jc w:val="both"/>
        <w:rPr>
          <w:rFonts w:ascii="Times New Roman" w:hAnsi="Times New Roman"/>
          <w:sz w:val="24"/>
          <w:szCs w:val="24"/>
          <w:lang w:val="pt-BR"/>
        </w:rPr>
      </w:pPr>
      <w:r w:rsidRPr="00CA2619">
        <w:rPr>
          <w:rFonts w:ascii="Times New Roman" w:hAnsi="Times New Roman"/>
          <w:sz w:val="24"/>
          <w:szCs w:val="24"/>
          <w:lang w:val="pt-BR"/>
        </w:rPr>
        <w:t>Alimentele sunt depozitate în magazii şi camere frigorifice. In bucătărie se face prelucrarea lor preliminară, prepararea termică, porţionarea şi distribuţia către secţii.</w:t>
      </w:r>
    </w:p>
    <w:p w:rsidR="00C40489" w:rsidRPr="00CA2619" w:rsidRDefault="00C40489" w:rsidP="009D645C">
      <w:pPr>
        <w:autoSpaceDE w:val="0"/>
        <w:autoSpaceDN w:val="0"/>
        <w:adjustRightInd w:val="0"/>
        <w:spacing w:after="0" w:line="360" w:lineRule="auto"/>
        <w:ind w:firstLine="720"/>
        <w:jc w:val="both"/>
        <w:rPr>
          <w:rFonts w:ascii="Times New Roman" w:hAnsi="Times New Roman"/>
          <w:sz w:val="24"/>
          <w:szCs w:val="24"/>
          <w:lang w:val="pt-BR"/>
        </w:rPr>
      </w:pPr>
      <w:r w:rsidRPr="00CA2619">
        <w:rPr>
          <w:rFonts w:ascii="Times New Roman" w:hAnsi="Times New Roman"/>
          <w:sz w:val="24"/>
          <w:szCs w:val="24"/>
          <w:lang w:val="pt-BR"/>
        </w:rPr>
        <w:t xml:space="preserve">Alimentele sunt pregătite pentru o singură masă şi distribuite imediat după prepararea lor, interzicându-se păstrarea lor de la o masa la alta. </w:t>
      </w:r>
    </w:p>
    <w:p w:rsidR="00C40489" w:rsidRPr="00CA2619" w:rsidRDefault="00C40489" w:rsidP="009D645C">
      <w:pPr>
        <w:autoSpaceDE w:val="0"/>
        <w:autoSpaceDN w:val="0"/>
        <w:adjustRightInd w:val="0"/>
        <w:spacing w:after="0" w:line="360" w:lineRule="auto"/>
        <w:ind w:firstLine="720"/>
        <w:jc w:val="both"/>
        <w:rPr>
          <w:rFonts w:ascii="Times New Roman" w:hAnsi="Times New Roman"/>
          <w:sz w:val="24"/>
          <w:szCs w:val="24"/>
          <w:lang w:val="pt-BR"/>
        </w:rPr>
      </w:pPr>
      <w:r w:rsidRPr="00CA2619">
        <w:rPr>
          <w:rFonts w:ascii="Times New Roman" w:hAnsi="Times New Roman"/>
          <w:sz w:val="24"/>
          <w:szCs w:val="24"/>
          <w:lang w:val="pt-BR"/>
        </w:rPr>
        <w:t>Transportul mâncării preparate de la blocul alimentar la oficiile din secţii se face în recipiente emailate şi acoperite cu capac.</w:t>
      </w:r>
    </w:p>
    <w:p w:rsidR="00C40489" w:rsidRPr="00CA2619" w:rsidRDefault="00C40489" w:rsidP="009D645C">
      <w:pPr>
        <w:autoSpaceDE w:val="0"/>
        <w:autoSpaceDN w:val="0"/>
        <w:adjustRightInd w:val="0"/>
        <w:spacing w:after="0" w:line="360" w:lineRule="auto"/>
        <w:ind w:firstLine="720"/>
        <w:jc w:val="both"/>
        <w:rPr>
          <w:rFonts w:ascii="Times New Roman" w:hAnsi="Times New Roman"/>
          <w:sz w:val="24"/>
          <w:szCs w:val="24"/>
          <w:lang w:val="pt-BR"/>
        </w:rPr>
      </w:pPr>
      <w:r w:rsidRPr="00CA2619">
        <w:rPr>
          <w:rFonts w:ascii="Times New Roman" w:hAnsi="Times New Roman"/>
          <w:sz w:val="24"/>
          <w:szCs w:val="24"/>
          <w:lang w:val="pt-BR"/>
        </w:rPr>
        <w:t>Preparatele culinare se ridică de la blocul alimentar (prin liftul de alimente din oficiul alimentar la etaj), de către personalul însărcinat cu servirea hranei şi se distribuie în sala de mese sau la salon pentru pacienţii imobilizaţi la pat.</w:t>
      </w:r>
    </w:p>
    <w:p w:rsidR="00C40489" w:rsidRPr="00CA2619" w:rsidRDefault="00C40489" w:rsidP="009D645C">
      <w:pPr>
        <w:autoSpaceDE w:val="0"/>
        <w:autoSpaceDN w:val="0"/>
        <w:adjustRightInd w:val="0"/>
        <w:spacing w:after="0" w:line="360" w:lineRule="auto"/>
        <w:ind w:firstLine="720"/>
        <w:jc w:val="both"/>
        <w:rPr>
          <w:rFonts w:ascii="Times New Roman" w:hAnsi="Times New Roman"/>
          <w:sz w:val="24"/>
          <w:szCs w:val="24"/>
          <w:lang w:val="pt-BR"/>
        </w:rPr>
      </w:pPr>
      <w:r w:rsidRPr="00CA2619">
        <w:rPr>
          <w:rFonts w:ascii="Times New Roman" w:hAnsi="Times New Roman"/>
          <w:sz w:val="24"/>
          <w:szCs w:val="24"/>
          <w:lang w:val="pt-BR"/>
        </w:rPr>
        <w:t>Vesela murdară este colectată în oficiu alimentar din secţii. Se debarasează de resturi alimentare, se spală, se dezinfectează prin imersie în soluţie de cloramină, se clătesc, se usucă şi se depozitează în dulapuri curate în oficiul alimentar din secţie.</w:t>
      </w:r>
    </w:p>
    <w:p w:rsidR="00C40489" w:rsidRPr="00CA2619" w:rsidRDefault="00C40489" w:rsidP="009D645C">
      <w:pPr>
        <w:autoSpaceDE w:val="0"/>
        <w:autoSpaceDN w:val="0"/>
        <w:adjustRightInd w:val="0"/>
        <w:spacing w:after="0" w:line="360" w:lineRule="auto"/>
        <w:ind w:firstLine="720"/>
        <w:jc w:val="both"/>
        <w:rPr>
          <w:rFonts w:ascii="Times New Roman" w:hAnsi="Times New Roman"/>
          <w:sz w:val="24"/>
          <w:szCs w:val="24"/>
          <w:lang w:val="pt-BR"/>
        </w:rPr>
      </w:pPr>
      <w:r w:rsidRPr="00CA2619">
        <w:rPr>
          <w:rFonts w:ascii="Times New Roman" w:hAnsi="Times New Roman"/>
          <w:sz w:val="24"/>
          <w:szCs w:val="24"/>
          <w:lang w:val="pt-BR"/>
        </w:rPr>
        <w:t>Cărucioarele de alimente se spală şi se dezinfectează după fiecare utilizare.</w:t>
      </w:r>
    </w:p>
    <w:p w:rsidR="00C40489" w:rsidRPr="00CA2619" w:rsidRDefault="00C40489" w:rsidP="009D645C">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lang w:val="pt-BR"/>
        </w:rPr>
        <w:t>Recipientele de colectare a resturilor alimentare se spală şi se dezinfectează după fiecare golire. Golirea se face  după administrarea fiecarei mese.</w:t>
      </w:r>
    </w:p>
    <w:p w:rsidR="00C40489" w:rsidRPr="00CA2619" w:rsidRDefault="00C40489" w:rsidP="00BA5C28">
      <w:pPr>
        <w:spacing w:line="360" w:lineRule="auto"/>
        <w:ind w:left="720"/>
        <w:jc w:val="both"/>
        <w:rPr>
          <w:rFonts w:ascii="Times New Roman" w:hAnsi="Times New Roman"/>
          <w:b/>
          <w:sz w:val="24"/>
          <w:szCs w:val="24"/>
          <w:lang w:val="it-IT"/>
        </w:rPr>
      </w:pPr>
      <w:r w:rsidRPr="00CA2619">
        <w:rPr>
          <w:rFonts w:ascii="Times New Roman" w:hAnsi="Times New Roman"/>
          <w:sz w:val="24"/>
          <w:szCs w:val="24"/>
          <w:u w:val="single"/>
          <w:lang w:val="it-IT"/>
        </w:rPr>
        <w:t xml:space="preserve">Circuitul </w:t>
      </w:r>
      <w:r w:rsidRPr="00CA2619">
        <w:rPr>
          <w:rFonts w:ascii="Times New Roman" w:hAnsi="Times New Roman"/>
          <w:sz w:val="24"/>
          <w:szCs w:val="24"/>
          <w:u w:val="single"/>
          <w:lang w:val="pt-BR"/>
        </w:rPr>
        <w:t>de sterilizare</w:t>
      </w:r>
      <w:r w:rsidRPr="00CA2619">
        <w:rPr>
          <w:rFonts w:ascii="Times New Roman" w:hAnsi="Times New Roman"/>
          <w:sz w:val="24"/>
          <w:szCs w:val="24"/>
          <w:u w:val="single"/>
          <w:lang w:val="it-IT"/>
        </w:rPr>
        <w:t xml:space="preserve"> este următorul:       </w:t>
      </w:r>
    </w:p>
    <w:p w:rsidR="00C40489" w:rsidRPr="00CA2619" w:rsidRDefault="001D5CA4" w:rsidP="00654ECE">
      <w:pPr>
        <w:spacing w:line="360" w:lineRule="auto"/>
        <w:ind w:right="242"/>
        <w:jc w:val="both"/>
        <w:rPr>
          <w:rFonts w:ascii="Times New Roman" w:hAnsi="Times New Roman"/>
          <w:sz w:val="24"/>
          <w:szCs w:val="24"/>
          <w:lang w:val="it-IT"/>
        </w:rPr>
      </w:pPr>
      <w:r>
        <w:rPr>
          <w:rFonts w:ascii="Times New Roman" w:hAnsi="Times New Roman"/>
          <w:noProof/>
          <w:sz w:val="24"/>
          <w:szCs w:val="24"/>
        </w:rPr>
        <w:pict>
          <v:line id="_x0000_s1081" style="position:absolute;left:0;text-align:left;z-index:251670016" from="228.95pt,24.5pt" to="237.95pt,24.5pt">
            <v:stroke endarrow="block"/>
          </v:line>
        </w:pict>
      </w:r>
      <w:r>
        <w:rPr>
          <w:rFonts w:ascii="Times New Roman" w:hAnsi="Times New Roman"/>
          <w:noProof/>
          <w:sz w:val="24"/>
          <w:szCs w:val="24"/>
        </w:rPr>
        <w:pict>
          <v:line id="_x0000_s1080" style="position:absolute;left:0;text-align:left;z-index:251668992" from="436.05pt,6.5pt" to="445.05pt,6.5pt">
            <v:stroke endarrow="block"/>
          </v:line>
        </w:pict>
      </w:r>
      <w:r>
        <w:rPr>
          <w:rFonts w:ascii="Times New Roman" w:hAnsi="Times New Roman"/>
          <w:noProof/>
          <w:sz w:val="24"/>
          <w:szCs w:val="24"/>
        </w:rPr>
        <w:pict>
          <v:line id="_x0000_s1079" style="position:absolute;left:0;text-align:left;z-index:251667968" from="310.05pt,6.5pt" to="319.05pt,6.5pt">
            <v:stroke endarrow="block"/>
          </v:line>
        </w:pict>
      </w:r>
      <w:r>
        <w:rPr>
          <w:rFonts w:ascii="Times New Roman" w:hAnsi="Times New Roman"/>
          <w:noProof/>
          <w:sz w:val="24"/>
          <w:szCs w:val="24"/>
        </w:rPr>
        <w:pict>
          <v:line id="_x0000_s1078" style="position:absolute;left:0;text-align:left;z-index:251666944" from="166.05pt,6.5pt" to="175.05pt,6.5pt">
            <v:stroke endarrow="block"/>
          </v:line>
        </w:pict>
      </w:r>
      <w:r>
        <w:rPr>
          <w:rFonts w:ascii="Times New Roman" w:hAnsi="Times New Roman"/>
          <w:noProof/>
          <w:sz w:val="24"/>
          <w:szCs w:val="24"/>
        </w:rPr>
        <w:pict>
          <v:line id="_x0000_s1077" style="position:absolute;left:0;text-align:left;z-index:251665920" from="94.05pt,6.5pt" to="103.05pt,6.5pt">
            <v:stroke endarrow="block"/>
          </v:line>
        </w:pict>
      </w:r>
      <w:r w:rsidR="00C40489" w:rsidRPr="00CA2619">
        <w:rPr>
          <w:rFonts w:ascii="Times New Roman" w:hAnsi="Times New Roman"/>
          <w:sz w:val="24"/>
          <w:szCs w:val="24"/>
          <w:lang w:val="it-IT"/>
        </w:rPr>
        <w:t>magazie alimente</w:t>
      </w:r>
      <w:r w:rsidR="00C40489" w:rsidRPr="00CA2619">
        <w:rPr>
          <w:rFonts w:ascii="Times New Roman" w:hAnsi="Times New Roman"/>
          <w:sz w:val="24"/>
          <w:szCs w:val="24"/>
          <w:lang w:val="it-IT"/>
        </w:rPr>
        <w:tab/>
        <w:t>bucătărie</w:t>
      </w:r>
      <w:r w:rsidR="00C40489" w:rsidRPr="00CA2619">
        <w:rPr>
          <w:rFonts w:ascii="Times New Roman" w:hAnsi="Times New Roman"/>
          <w:b/>
          <w:sz w:val="24"/>
          <w:szCs w:val="24"/>
          <w:lang w:val="it-IT"/>
        </w:rPr>
        <w:tab/>
        <w:t>(</w:t>
      </w:r>
      <w:r w:rsidR="00C40489" w:rsidRPr="00CA2619">
        <w:rPr>
          <w:rFonts w:ascii="Times New Roman" w:hAnsi="Times New Roman"/>
          <w:sz w:val="24"/>
          <w:szCs w:val="24"/>
          <w:lang w:val="it-IT"/>
        </w:rPr>
        <w:t xml:space="preserve">pentru etaj lift  alimente)       oficiu alimentar secţie       sala mese ( salon pentru pacienţi imobilizaţi la pat)     oficiu alimentar secţie   </w:t>
      </w:r>
    </w:p>
    <w:p w:rsidR="00711730" w:rsidRPr="00CA2619" w:rsidRDefault="00E1641A" w:rsidP="00654ECE">
      <w:pPr>
        <w:spacing w:after="0" w:line="360" w:lineRule="auto"/>
        <w:jc w:val="both"/>
        <w:rPr>
          <w:rFonts w:ascii="Times New Roman" w:hAnsi="Times New Roman"/>
          <w:b/>
          <w:sz w:val="24"/>
          <w:szCs w:val="24"/>
        </w:rPr>
      </w:pPr>
      <w:r w:rsidRPr="00CA2619">
        <w:rPr>
          <w:rFonts w:ascii="Times New Roman" w:hAnsi="Times New Roman"/>
          <w:sz w:val="24"/>
          <w:szCs w:val="24"/>
        </w:rPr>
        <w:t xml:space="preserve">  </w:t>
      </w:r>
      <w:r w:rsidRPr="00CA2619">
        <w:rPr>
          <w:rFonts w:ascii="Times New Roman" w:hAnsi="Times New Roman"/>
          <w:sz w:val="24"/>
          <w:szCs w:val="24"/>
        </w:rPr>
        <w:tab/>
      </w:r>
      <w:r w:rsidR="00711730" w:rsidRPr="00CA2619">
        <w:rPr>
          <w:rFonts w:ascii="Times New Roman" w:hAnsi="Times New Roman"/>
          <w:b/>
          <w:sz w:val="24"/>
          <w:szCs w:val="24"/>
        </w:rPr>
        <w:t>Program de distribuire a meselor pentru pacienti:</w:t>
      </w:r>
    </w:p>
    <w:p w:rsidR="00711730" w:rsidRPr="00CA2619" w:rsidRDefault="00711730" w:rsidP="00654ECE">
      <w:pPr>
        <w:numPr>
          <w:ilvl w:val="0"/>
          <w:numId w:val="137"/>
        </w:numPr>
        <w:spacing w:after="0" w:line="360" w:lineRule="auto"/>
        <w:ind w:firstLine="0"/>
        <w:jc w:val="both"/>
        <w:rPr>
          <w:rFonts w:ascii="Times New Roman" w:hAnsi="Times New Roman"/>
          <w:sz w:val="24"/>
          <w:szCs w:val="24"/>
        </w:rPr>
      </w:pPr>
      <w:r w:rsidRPr="00CA2619">
        <w:rPr>
          <w:rFonts w:ascii="Times New Roman" w:hAnsi="Times New Roman"/>
          <w:sz w:val="24"/>
          <w:szCs w:val="24"/>
        </w:rPr>
        <w:t>mic dejun: 7:30 – 8:30</w:t>
      </w:r>
    </w:p>
    <w:p w:rsidR="00711730" w:rsidRPr="00CA2619" w:rsidRDefault="00711730" w:rsidP="00654ECE">
      <w:pPr>
        <w:numPr>
          <w:ilvl w:val="0"/>
          <w:numId w:val="137"/>
        </w:numPr>
        <w:spacing w:after="0" w:line="360" w:lineRule="auto"/>
        <w:ind w:firstLine="0"/>
        <w:jc w:val="both"/>
        <w:rPr>
          <w:rFonts w:ascii="Times New Roman" w:hAnsi="Times New Roman"/>
          <w:sz w:val="24"/>
          <w:szCs w:val="24"/>
        </w:rPr>
      </w:pPr>
      <w:r w:rsidRPr="00CA2619">
        <w:rPr>
          <w:rFonts w:ascii="Times New Roman" w:hAnsi="Times New Roman"/>
          <w:sz w:val="24"/>
          <w:szCs w:val="24"/>
        </w:rPr>
        <w:t>supliment :  11.00</w:t>
      </w:r>
    </w:p>
    <w:p w:rsidR="00711730" w:rsidRPr="00CA2619" w:rsidRDefault="00711730" w:rsidP="00654ECE">
      <w:pPr>
        <w:numPr>
          <w:ilvl w:val="0"/>
          <w:numId w:val="137"/>
        </w:numPr>
        <w:spacing w:after="0" w:line="360" w:lineRule="auto"/>
        <w:ind w:firstLine="0"/>
        <w:jc w:val="both"/>
        <w:rPr>
          <w:rFonts w:ascii="Times New Roman" w:hAnsi="Times New Roman"/>
          <w:sz w:val="24"/>
          <w:szCs w:val="24"/>
        </w:rPr>
      </w:pPr>
      <w:r w:rsidRPr="00CA2619">
        <w:rPr>
          <w:rFonts w:ascii="Times New Roman" w:hAnsi="Times New Roman"/>
          <w:sz w:val="24"/>
          <w:szCs w:val="24"/>
        </w:rPr>
        <w:t>pranz :     13: 00- 14:00</w:t>
      </w:r>
    </w:p>
    <w:p w:rsidR="00711730" w:rsidRPr="00CA2619" w:rsidRDefault="00711730" w:rsidP="00654ECE">
      <w:pPr>
        <w:numPr>
          <w:ilvl w:val="0"/>
          <w:numId w:val="137"/>
        </w:numPr>
        <w:spacing w:after="0" w:line="360" w:lineRule="auto"/>
        <w:ind w:firstLine="0"/>
        <w:jc w:val="both"/>
        <w:rPr>
          <w:rFonts w:ascii="Times New Roman" w:hAnsi="Times New Roman"/>
          <w:sz w:val="24"/>
          <w:szCs w:val="24"/>
        </w:rPr>
      </w:pPr>
      <w:r w:rsidRPr="00CA2619">
        <w:rPr>
          <w:rFonts w:ascii="Times New Roman" w:hAnsi="Times New Roman"/>
          <w:sz w:val="24"/>
          <w:szCs w:val="24"/>
        </w:rPr>
        <w:t>supliment: 16.00</w:t>
      </w:r>
    </w:p>
    <w:p w:rsidR="00711730" w:rsidRPr="00CA2619" w:rsidRDefault="00711730" w:rsidP="00654ECE">
      <w:pPr>
        <w:numPr>
          <w:ilvl w:val="0"/>
          <w:numId w:val="137"/>
        </w:numPr>
        <w:spacing w:after="0" w:line="360" w:lineRule="auto"/>
        <w:ind w:firstLine="0"/>
        <w:jc w:val="both"/>
        <w:rPr>
          <w:rFonts w:ascii="Times New Roman" w:hAnsi="Times New Roman"/>
          <w:sz w:val="24"/>
          <w:szCs w:val="24"/>
        </w:rPr>
      </w:pPr>
      <w:r w:rsidRPr="00CA2619">
        <w:rPr>
          <w:rFonts w:ascii="Times New Roman" w:hAnsi="Times New Roman"/>
          <w:sz w:val="24"/>
          <w:szCs w:val="24"/>
        </w:rPr>
        <w:t xml:space="preserve">cina:       18:00 – 19:00 </w:t>
      </w:r>
    </w:p>
    <w:p w:rsidR="00711730" w:rsidRPr="00CA2619" w:rsidRDefault="00711730" w:rsidP="00654ECE">
      <w:pPr>
        <w:numPr>
          <w:ilvl w:val="0"/>
          <w:numId w:val="137"/>
        </w:numPr>
        <w:spacing w:after="0" w:line="360" w:lineRule="auto"/>
        <w:ind w:firstLine="0"/>
        <w:jc w:val="both"/>
        <w:rPr>
          <w:rFonts w:ascii="Times New Roman" w:hAnsi="Times New Roman"/>
          <w:sz w:val="24"/>
          <w:szCs w:val="24"/>
        </w:rPr>
      </w:pPr>
      <w:r w:rsidRPr="00CA2619">
        <w:rPr>
          <w:rFonts w:ascii="Times New Roman" w:hAnsi="Times New Roman"/>
          <w:sz w:val="24"/>
          <w:szCs w:val="24"/>
        </w:rPr>
        <w:t>supliment: 22.00</w:t>
      </w:r>
    </w:p>
    <w:p w:rsidR="00711730" w:rsidRPr="00CA2619" w:rsidRDefault="00711730" w:rsidP="00654ECE">
      <w:pPr>
        <w:spacing w:after="0" w:line="360" w:lineRule="auto"/>
        <w:ind w:firstLine="720"/>
        <w:jc w:val="both"/>
        <w:rPr>
          <w:rFonts w:ascii="Times New Roman" w:hAnsi="Times New Roman"/>
          <w:b/>
          <w:sz w:val="24"/>
          <w:szCs w:val="24"/>
        </w:rPr>
      </w:pPr>
      <w:r w:rsidRPr="00CA2619">
        <w:rPr>
          <w:rFonts w:ascii="Times New Roman" w:hAnsi="Times New Roman"/>
          <w:b/>
          <w:sz w:val="24"/>
          <w:szCs w:val="24"/>
        </w:rPr>
        <w:t>Program de distribuire a meselor pentru personalul de gard</w:t>
      </w:r>
      <w:r w:rsidR="003B74EA" w:rsidRPr="00CA2619">
        <w:rPr>
          <w:rFonts w:ascii="Times New Roman" w:hAnsi="Times New Roman"/>
          <w:b/>
          <w:sz w:val="24"/>
          <w:szCs w:val="24"/>
        </w:rPr>
        <w:t>ă</w:t>
      </w:r>
      <w:r w:rsidRPr="00CA2619">
        <w:rPr>
          <w:rFonts w:ascii="Times New Roman" w:hAnsi="Times New Roman"/>
          <w:b/>
          <w:sz w:val="24"/>
          <w:szCs w:val="24"/>
        </w:rPr>
        <w:t>:</w:t>
      </w:r>
    </w:p>
    <w:p w:rsidR="00711730" w:rsidRPr="00CA2619" w:rsidRDefault="000E0EF6" w:rsidP="00BA5C28">
      <w:pPr>
        <w:numPr>
          <w:ilvl w:val="0"/>
          <w:numId w:val="138"/>
        </w:numPr>
        <w:spacing w:after="0" w:line="360" w:lineRule="auto"/>
        <w:ind w:left="1797" w:hanging="357"/>
        <w:rPr>
          <w:rFonts w:ascii="Times New Roman" w:hAnsi="Times New Roman"/>
          <w:sz w:val="24"/>
          <w:szCs w:val="24"/>
        </w:rPr>
      </w:pPr>
      <w:r w:rsidRPr="00CA2619">
        <w:rPr>
          <w:rFonts w:ascii="Times New Roman" w:hAnsi="Times New Roman"/>
          <w:sz w:val="24"/>
          <w:szCs w:val="24"/>
        </w:rPr>
        <w:t>pranz :     13:</w:t>
      </w:r>
      <w:r w:rsidR="00711730" w:rsidRPr="00CA2619">
        <w:rPr>
          <w:rFonts w:ascii="Times New Roman" w:hAnsi="Times New Roman"/>
          <w:sz w:val="24"/>
          <w:szCs w:val="24"/>
        </w:rPr>
        <w:t>00- 14:00</w:t>
      </w:r>
    </w:p>
    <w:p w:rsidR="00711730" w:rsidRPr="00CA2619" w:rsidRDefault="00711730" w:rsidP="00BA5C28">
      <w:pPr>
        <w:numPr>
          <w:ilvl w:val="0"/>
          <w:numId w:val="138"/>
        </w:numPr>
        <w:spacing w:after="0" w:line="360" w:lineRule="auto"/>
        <w:ind w:left="1797" w:hanging="357"/>
        <w:rPr>
          <w:rFonts w:ascii="Times New Roman" w:hAnsi="Times New Roman"/>
          <w:sz w:val="24"/>
          <w:szCs w:val="24"/>
        </w:rPr>
      </w:pPr>
      <w:r w:rsidRPr="00CA2619">
        <w:rPr>
          <w:rFonts w:ascii="Times New Roman" w:hAnsi="Times New Roman"/>
          <w:sz w:val="24"/>
          <w:szCs w:val="24"/>
        </w:rPr>
        <w:t xml:space="preserve">cina :       18:00 – 19:00 </w:t>
      </w:r>
    </w:p>
    <w:p w:rsidR="00E1641A" w:rsidRPr="00CA2619" w:rsidRDefault="00E1641A" w:rsidP="00BA5C28">
      <w:pPr>
        <w:spacing w:after="0" w:line="360" w:lineRule="auto"/>
        <w:ind w:firstLine="720"/>
        <w:jc w:val="both"/>
        <w:rPr>
          <w:rFonts w:ascii="Times New Roman" w:hAnsi="Times New Roman"/>
          <w:sz w:val="24"/>
          <w:szCs w:val="24"/>
        </w:rPr>
      </w:pPr>
      <w:r w:rsidRPr="00CA2619">
        <w:rPr>
          <w:rFonts w:ascii="Times New Roman" w:hAnsi="Times New Roman"/>
          <w:sz w:val="24"/>
          <w:szCs w:val="24"/>
        </w:rPr>
        <w:t>Accesul in blocul alimentar se realizeaza conform circuitului numai de catre persoanele desemnate cu purtarea echipamentului de protective.</w:t>
      </w:r>
    </w:p>
    <w:p w:rsidR="00E1641A" w:rsidRDefault="00E1641A" w:rsidP="00654ECE">
      <w:pPr>
        <w:tabs>
          <w:tab w:val="left" w:pos="540"/>
        </w:tabs>
        <w:spacing w:after="0" w:line="360" w:lineRule="auto"/>
        <w:rPr>
          <w:rFonts w:ascii="Times New Roman" w:hAnsi="Times New Roman"/>
          <w:noProof/>
          <w:sz w:val="24"/>
          <w:szCs w:val="24"/>
        </w:rPr>
      </w:pPr>
    </w:p>
    <w:p w:rsidR="004C275B" w:rsidRPr="00CA2619" w:rsidRDefault="004C275B" w:rsidP="00654ECE">
      <w:pPr>
        <w:tabs>
          <w:tab w:val="left" w:pos="540"/>
        </w:tabs>
        <w:spacing w:after="0" w:line="360" w:lineRule="auto"/>
        <w:rPr>
          <w:rFonts w:ascii="Times New Roman" w:hAnsi="Times New Roman"/>
          <w:noProof/>
          <w:sz w:val="24"/>
          <w:szCs w:val="24"/>
        </w:rPr>
      </w:pPr>
    </w:p>
    <w:p w:rsidR="00D10C77" w:rsidRPr="00CA2619" w:rsidRDefault="00D10C77" w:rsidP="00654ECE">
      <w:pPr>
        <w:pStyle w:val="Heading2"/>
        <w:numPr>
          <w:ilvl w:val="0"/>
          <w:numId w:val="0"/>
        </w:numPr>
        <w:ind w:left="1440"/>
        <w:rPr>
          <w:noProof/>
        </w:rPr>
      </w:pPr>
      <w:bookmarkStart w:id="415" w:name="_Toc482786189"/>
      <w:r w:rsidRPr="00CA2619">
        <w:rPr>
          <w:noProof/>
        </w:rPr>
        <w:lastRenderedPageBreak/>
        <w:t>17.6. Circuitul  lenjeriei</w:t>
      </w:r>
      <w:bookmarkEnd w:id="415"/>
    </w:p>
    <w:p w:rsidR="00FB6928" w:rsidRPr="00CA2619" w:rsidRDefault="00FB6928" w:rsidP="00BA5C28">
      <w:pPr>
        <w:autoSpaceDE w:val="0"/>
        <w:autoSpaceDN w:val="0"/>
        <w:adjustRightInd w:val="0"/>
        <w:spacing w:after="0" w:line="360" w:lineRule="auto"/>
        <w:ind w:firstLine="720"/>
        <w:jc w:val="both"/>
        <w:rPr>
          <w:rFonts w:ascii="Times New Roman" w:hAnsi="Times New Roman"/>
          <w:sz w:val="24"/>
          <w:szCs w:val="24"/>
          <w:lang w:val="pt-BR"/>
        </w:rPr>
      </w:pPr>
      <w:r w:rsidRPr="00CA2619">
        <w:rPr>
          <w:rFonts w:ascii="Times New Roman" w:hAnsi="Times New Roman"/>
          <w:sz w:val="24"/>
          <w:szCs w:val="24"/>
          <w:lang w:val="pt-BR"/>
        </w:rPr>
        <w:t xml:space="preserve">Circuitul lenjeriei include transportul lenjeriei curate cu liftul conform program afişat de la  spălătorie, transportul lenjeriei curate şi depozitarea acesteia în secţie, colectarea lenjeriei murdare si transportul ei cu liftul conform program afişat la spălătorie.        </w:t>
      </w:r>
    </w:p>
    <w:p w:rsidR="002E378F" w:rsidRPr="00CA2619" w:rsidRDefault="00FB6928" w:rsidP="00BA5C28">
      <w:pPr>
        <w:autoSpaceDE w:val="0"/>
        <w:autoSpaceDN w:val="0"/>
        <w:adjustRightInd w:val="0"/>
        <w:spacing w:after="0" w:line="360" w:lineRule="auto"/>
        <w:rPr>
          <w:rFonts w:ascii="Times New Roman" w:hAnsi="Times New Roman"/>
          <w:sz w:val="24"/>
          <w:szCs w:val="24"/>
          <w:lang w:val="pt-BR"/>
        </w:rPr>
      </w:pPr>
      <w:r w:rsidRPr="00CA2619">
        <w:rPr>
          <w:rFonts w:ascii="Times New Roman" w:hAnsi="Times New Roman"/>
          <w:sz w:val="24"/>
          <w:szCs w:val="24"/>
          <w:lang w:val="pt-BR"/>
        </w:rPr>
        <w:t xml:space="preserve">                    </w:t>
      </w:r>
    </w:p>
    <w:tbl>
      <w:tblPr>
        <w:tblW w:w="9344"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004"/>
        <w:gridCol w:w="2340"/>
      </w:tblGrid>
      <w:tr w:rsidR="00FB6928" w:rsidRPr="00CA2619" w:rsidTr="0031448D">
        <w:tc>
          <w:tcPr>
            <w:tcW w:w="7004" w:type="dxa"/>
            <w:vAlign w:val="center"/>
          </w:tcPr>
          <w:p w:rsidR="00FB6928" w:rsidRPr="00CA2619" w:rsidRDefault="00FB6928" w:rsidP="00654ECE">
            <w:pPr>
              <w:pStyle w:val="BodyText"/>
              <w:tabs>
                <w:tab w:val="left" w:pos="720"/>
              </w:tabs>
              <w:spacing w:line="360" w:lineRule="auto"/>
              <w:rPr>
                <w:sz w:val="24"/>
                <w:szCs w:val="24"/>
              </w:rPr>
            </w:pPr>
            <w:r w:rsidRPr="00CA2619">
              <w:rPr>
                <w:sz w:val="24"/>
                <w:szCs w:val="24"/>
              </w:rPr>
              <w:t>CATEGORIA  ACTIVITĂŢILOR</w:t>
            </w:r>
          </w:p>
        </w:tc>
        <w:tc>
          <w:tcPr>
            <w:tcW w:w="2340" w:type="dxa"/>
            <w:vAlign w:val="center"/>
          </w:tcPr>
          <w:p w:rsidR="00FB6928" w:rsidRPr="00CA2619" w:rsidRDefault="00FB6928" w:rsidP="00654ECE">
            <w:pPr>
              <w:pStyle w:val="BodyText"/>
              <w:tabs>
                <w:tab w:val="left" w:pos="720"/>
              </w:tabs>
              <w:spacing w:line="360" w:lineRule="auto"/>
              <w:rPr>
                <w:sz w:val="24"/>
                <w:szCs w:val="24"/>
              </w:rPr>
            </w:pPr>
            <w:r w:rsidRPr="00CA2619">
              <w:rPr>
                <w:sz w:val="24"/>
                <w:szCs w:val="24"/>
              </w:rPr>
              <w:t>INTERVAL ORAR</w:t>
            </w:r>
          </w:p>
        </w:tc>
      </w:tr>
      <w:tr w:rsidR="00FB6928" w:rsidRPr="00CA2619" w:rsidTr="0031448D">
        <w:trPr>
          <w:trHeight w:val="598"/>
        </w:trPr>
        <w:tc>
          <w:tcPr>
            <w:tcW w:w="7004" w:type="dxa"/>
            <w:vAlign w:val="center"/>
          </w:tcPr>
          <w:p w:rsidR="00FB6928" w:rsidRPr="00CA2619" w:rsidRDefault="00FB6928" w:rsidP="00654ECE">
            <w:pPr>
              <w:pStyle w:val="BodyText"/>
              <w:tabs>
                <w:tab w:val="left" w:pos="720"/>
              </w:tabs>
              <w:spacing w:line="360" w:lineRule="auto"/>
              <w:jc w:val="left"/>
              <w:rPr>
                <w:bCs/>
                <w:sz w:val="24"/>
                <w:szCs w:val="24"/>
              </w:rPr>
            </w:pPr>
            <w:r w:rsidRPr="00CA2619">
              <w:rPr>
                <w:bCs/>
                <w:sz w:val="24"/>
                <w:szCs w:val="24"/>
              </w:rPr>
              <w:t xml:space="preserve">PRIMIRE LENJERIE MURDARĂ </w:t>
            </w:r>
          </w:p>
        </w:tc>
        <w:tc>
          <w:tcPr>
            <w:tcW w:w="2340" w:type="dxa"/>
            <w:vAlign w:val="center"/>
          </w:tcPr>
          <w:p w:rsidR="00FB6928" w:rsidRPr="00CA2619" w:rsidRDefault="00FB6928" w:rsidP="00654ECE">
            <w:pPr>
              <w:pStyle w:val="BodyText"/>
              <w:tabs>
                <w:tab w:val="left" w:pos="720"/>
              </w:tabs>
              <w:spacing w:line="360" w:lineRule="auto"/>
              <w:rPr>
                <w:b/>
                <w:sz w:val="24"/>
                <w:szCs w:val="24"/>
              </w:rPr>
            </w:pPr>
            <w:r w:rsidRPr="00CA2619">
              <w:rPr>
                <w:b/>
                <w:sz w:val="24"/>
                <w:szCs w:val="24"/>
              </w:rPr>
              <w:t>7</w:t>
            </w:r>
            <w:r w:rsidRPr="00CA2619">
              <w:rPr>
                <w:b/>
                <w:sz w:val="24"/>
                <w:szCs w:val="24"/>
                <w:vertAlign w:val="superscript"/>
              </w:rPr>
              <w:t>00</w:t>
            </w:r>
            <w:r w:rsidRPr="00CA2619">
              <w:rPr>
                <w:b/>
                <w:sz w:val="24"/>
                <w:szCs w:val="24"/>
              </w:rPr>
              <w:t xml:space="preserve"> –   7</w:t>
            </w:r>
            <w:r w:rsidRPr="00CA2619">
              <w:rPr>
                <w:b/>
                <w:sz w:val="24"/>
                <w:szCs w:val="24"/>
                <w:vertAlign w:val="superscript"/>
              </w:rPr>
              <w:t>15</w:t>
            </w:r>
          </w:p>
        </w:tc>
      </w:tr>
      <w:tr w:rsidR="00FB6928" w:rsidRPr="00CA2619" w:rsidTr="0031448D">
        <w:trPr>
          <w:cantSplit/>
          <w:trHeight w:val="530"/>
        </w:trPr>
        <w:tc>
          <w:tcPr>
            <w:tcW w:w="7004" w:type="dxa"/>
            <w:tcBorders>
              <w:bottom w:val="single" w:sz="4" w:space="0" w:color="auto"/>
            </w:tcBorders>
            <w:vAlign w:val="center"/>
          </w:tcPr>
          <w:p w:rsidR="00FB6928" w:rsidRPr="00CA2619" w:rsidRDefault="00FB6928" w:rsidP="00654ECE">
            <w:pPr>
              <w:pStyle w:val="BodyText"/>
              <w:tabs>
                <w:tab w:val="left" w:pos="720"/>
              </w:tabs>
              <w:spacing w:line="360" w:lineRule="auto"/>
              <w:jc w:val="left"/>
              <w:rPr>
                <w:bCs/>
                <w:sz w:val="24"/>
                <w:szCs w:val="24"/>
              </w:rPr>
            </w:pPr>
            <w:r w:rsidRPr="00CA2619">
              <w:rPr>
                <w:bCs/>
                <w:sz w:val="24"/>
                <w:szCs w:val="24"/>
              </w:rPr>
              <w:t>PRIMIRE LENJERIE MURDARĂ – septic</w:t>
            </w:r>
          </w:p>
        </w:tc>
        <w:tc>
          <w:tcPr>
            <w:tcW w:w="2340" w:type="dxa"/>
            <w:tcBorders>
              <w:bottom w:val="single" w:sz="4" w:space="0" w:color="auto"/>
            </w:tcBorders>
            <w:vAlign w:val="center"/>
          </w:tcPr>
          <w:p w:rsidR="00FB6928" w:rsidRPr="00CA2619" w:rsidRDefault="00FB6928" w:rsidP="00654ECE">
            <w:pPr>
              <w:pStyle w:val="BodyText"/>
              <w:tabs>
                <w:tab w:val="left" w:pos="720"/>
              </w:tabs>
              <w:spacing w:line="360" w:lineRule="auto"/>
              <w:rPr>
                <w:b/>
                <w:sz w:val="24"/>
                <w:szCs w:val="24"/>
                <w:vertAlign w:val="superscript"/>
              </w:rPr>
            </w:pPr>
            <w:r w:rsidRPr="00CA2619">
              <w:rPr>
                <w:b/>
                <w:sz w:val="24"/>
                <w:szCs w:val="24"/>
              </w:rPr>
              <w:t>7</w:t>
            </w:r>
            <w:r w:rsidRPr="00CA2619">
              <w:rPr>
                <w:b/>
                <w:sz w:val="24"/>
                <w:szCs w:val="24"/>
                <w:vertAlign w:val="superscript"/>
              </w:rPr>
              <w:t>15</w:t>
            </w:r>
            <w:r w:rsidRPr="00CA2619">
              <w:rPr>
                <w:b/>
                <w:sz w:val="24"/>
                <w:szCs w:val="24"/>
              </w:rPr>
              <w:t xml:space="preserve"> –  7</w:t>
            </w:r>
            <w:r w:rsidRPr="00CA2619">
              <w:rPr>
                <w:b/>
                <w:sz w:val="24"/>
                <w:szCs w:val="24"/>
                <w:vertAlign w:val="superscript"/>
              </w:rPr>
              <w:t>30</w:t>
            </w:r>
          </w:p>
        </w:tc>
      </w:tr>
      <w:tr w:rsidR="00FB6928" w:rsidRPr="00CA2619" w:rsidTr="0031448D">
        <w:trPr>
          <w:cantSplit/>
          <w:trHeight w:val="524"/>
        </w:trPr>
        <w:tc>
          <w:tcPr>
            <w:tcW w:w="7004" w:type="dxa"/>
            <w:tcBorders>
              <w:bottom w:val="single" w:sz="4" w:space="0" w:color="auto"/>
            </w:tcBorders>
            <w:vAlign w:val="center"/>
          </w:tcPr>
          <w:p w:rsidR="00FB6928" w:rsidRPr="00CA2619" w:rsidRDefault="00FB6928" w:rsidP="00654ECE">
            <w:pPr>
              <w:pStyle w:val="BodyText"/>
              <w:tabs>
                <w:tab w:val="left" w:pos="720"/>
              </w:tabs>
              <w:spacing w:line="360" w:lineRule="auto"/>
              <w:jc w:val="left"/>
              <w:rPr>
                <w:bCs/>
                <w:sz w:val="24"/>
                <w:szCs w:val="24"/>
              </w:rPr>
            </w:pPr>
            <w:r w:rsidRPr="00CA2619">
              <w:rPr>
                <w:bCs/>
                <w:sz w:val="24"/>
                <w:szCs w:val="24"/>
              </w:rPr>
              <w:t xml:space="preserve">PREDARE LENJERIE CURATĂ </w:t>
            </w:r>
          </w:p>
        </w:tc>
        <w:tc>
          <w:tcPr>
            <w:tcW w:w="2340" w:type="dxa"/>
            <w:tcBorders>
              <w:bottom w:val="single" w:sz="4" w:space="0" w:color="auto"/>
            </w:tcBorders>
            <w:vAlign w:val="center"/>
          </w:tcPr>
          <w:p w:rsidR="00FB6928" w:rsidRPr="00CA2619" w:rsidRDefault="00FB6928" w:rsidP="00654ECE">
            <w:pPr>
              <w:pStyle w:val="BodyText"/>
              <w:tabs>
                <w:tab w:val="left" w:pos="720"/>
              </w:tabs>
              <w:spacing w:line="360" w:lineRule="auto"/>
              <w:rPr>
                <w:b/>
                <w:sz w:val="24"/>
                <w:szCs w:val="24"/>
              </w:rPr>
            </w:pPr>
            <w:r w:rsidRPr="00CA2619">
              <w:rPr>
                <w:b/>
                <w:sz w:val="24"/>
                <w:szCs w:val="24"/>
              </w:rPr>
              <w:t>14</w:t>
            </w:r>
            <w:r w:rsidRPr="00CA2619">
              <w:rPr>
                <w:b/>
                <w:sz w:val="24"/>
                <w:szCs w:val="24"/>
                <w:vertAlign w:val="superscript"/>
              </w:rPr>
              <w:t>00</w:t>
            </w:r>
            <w:r w:rsidRPr="00CA2619">
              <w:rPr>
                <w:b/>
                <w:sz w:val="24"/>
                <w:szCs w:val="24"/>
              </w:rPr>
              <w:t>– 14</w:t>
            </w:r>
            <w:r w:rsidRPr="00CA2619">
              <w:rPr>
                <w:b/>
                <w:sz w:val="24"/>
                <w:szCs w:val="24"/>
                <w:vertAlign w:val="superscript"/>
              </w:rPr>
              <w:t>30</w:t>
            </w:r>
          </w:p>
        </w:tc>
      </w:tr>
      <w:tr w:rsidR="00FB6928" w:rsidRPr="00CA2619" w:rsidTr="0031448D">
        <w:trPr>
          <w:cantSplit/>
          <w:trHeight w:val="499"/>
        </w:trPr>
        <w:tc>
          <w:tcPr>
            <w:tcW w:w="7004" w:type="dxa"/>
            <w:vAlign w:val="center"/>
          </w:tcPr>
          <w:p w:rsidR="00FB6928" w:rsidRPr="00CA2619" w:rsidRDefault="00FB6928" w:rsidP="00654ECE">
            <w:pPr>
              <w:pStyle w:val="BodyText"/>
              <w:tabs>
                <w:tab w:val="left" w:pos="720"/>
              </w:tabs>
              <w:spacing w:line="360" w:lineRule="auto"/>
              <w:jc w:val="left"/>
              <w:rPr>
                <w:bCs/>
                <w:sz w:val="24"/>
                <w:szCs w:val="24"/>
              </w:rPr>
            </w:pPr>
            <w:r w:rsidRPr="00CA2619">
              <w:rPr>
                <w:bCs/>
                <w:sz w:val="24"/>
                <w:szCs w:val="24"/>
              </w:rPr>
              <w:t>PROGRAM DE IGIENIZARE SPĂLĂTORIE ŞI TRASEU LENJERIE</w:t>
            </w:r>
          </w:p>
        </w:tc>
        <w:tc>
          <w:tcPr>
            <w:tcW w:w="2340" w:type="dxa"/>
            <w:vAlign w:val="center"/>
          </w:tcPr>
          <w:p w:rsidR="00FB6928" w:rsidRPr="00CA2619" w:rsidRDefault="00FB6928" w:rsidP="00654ECE">
            <w:pPr>
              <w:pStyle w:val="BodyText"/>
              <w:tabs>
                <w:tab w:val="left" w:pos="720"/>
              </w:tabs>
              <w:spacing w:line="360" w:lineRule="auto"/>
              <w:rPr>
                <w:b/>
                <w:sz w:val="24"/>
                <w:szCs w:val="24"/>
              </w:rPr>
            </w:pPr>
            <w:r w:rsidRPr="00CA2619">
              <w:rPr>
                <w:b/>
                <w:sz w:val="24"/>
                <w:szCs w:val="24"/>
              </w:rPr>
              <w:t>14</w:t>
            </w:r>
            <w:r w:rsidRPr="00CA2619">
              <w:rPr>
                <w:b/>
                <w:sz w:val="24"/>
                <w:szCs w:val="24"/>
                <w:vertAlign w:val="superscript"/>
              </w:rPr>
              <w:t>30</w:t>
            </w:r>
            <w:r w:rsidRPr="00CA2619">
              <w:rPr>
                <w:b/>
                <w:sz w:val="24"/>
                <w:szCs w:val="24"/>
              </w:rPr>
              <w:t xml:space="preserve"> – 15</w:t>
            </w:r>
            <w:r w:rsidRPr="00CA2619">
              <w:rPr>
                <w:b/>
                <w:sz w:val="24"/>
                <w:szCs w:val="24"/>
                <w:vertAlign w:val="superscript"/>
              </w:rPr>
              <w:t>00</w:t>
            </w:r>
          </w:p>
        </w:tc>
      </w:tr>
    </w:tbl>
    <w:p w:rsidR="00FB6928" w:rsidRPr="00CA2619" w:rsidRDefault="00FB6928" w:rsidP="00BA5C28">
      <w:pPr>
        <w:autoSpaceDE w:val="0"/>
        <w:autoSpaceDN w:val="0"/>
        <w:adjustRightInd w:val="0"/>
        <w:spacing w:after="0" w:line="360" w:lineRule="auto"/>
        <w:jc w:val="both"/>
        <w:rPr>
          <w:rFonts w:ascii="Times New Roman" w:hAnsi="Times New Roman"/>
          <w:sz w:val="24"/>
          <w:szCs w:val="24"/>
          <w:lang w:val="pt-BR"/>
        </w:rPr>
      </w:pPr>
      <w:r w:rsidRPr="00CA2619">
        <w:rPr>
          <w:rFonts w:ascii="Times New Roman" w:hAnsi="Times New Roman"/>
          <w:sz w:val="24"/>
          <w:szCs w:val="24"/>
          <w:lang w:val="pt-BR"/>
        </w:rPr>
        <w:tab/>
      </w:r>
    </w:p>
    <w:p w:rsidR="00FB6928" w:rsidRPr="00CA2619" w:rsidRDefault="00FB6928" w:rsidP="00BA5C28">
      <w:pPr>
        <w:autoSpaceDE w:val="0"/>
        <w:autoSpaceDN w:val="0"/>
        <w:adjustRightInd w:val="0"/>
        <w:spacing w:after="0" w:line="360" w:lineRule="auto"/>
        <w:jc w:val="both"/>
        <w:rPr>
          <w:rFonts w:ascii="Times New Roman" w:hAnsi="Times New Roman"/>
          <w:sz w:val="24"/>
          <w:szCs w:val="24"/>
          <w:lang w:val="pt-BR"/>
        </w:rPr>
      </w:pPr>
      <w:r w:rsidRPr="00CA2619">
        <w:rPr>
          <w:rFonts w:ascii="Times New Roman" w:hAnsi="Times New Roman"/>
          <w:sz w:val="24"/>
          <w:szCs w:val="24"/>
          <w:lang w:val="pt-BR"/>
        </w:rPr>
        <w:tab/>
        <w:t>De la intrarea în spălătorie lenjeria murdară va urma traseul marcat cu vopsea galbenă şi lenjeria curată traseul marcat cu vopsea verde.</w:t>
      </w:r>
    </w:p>
    <w:p w:rsidR="00FB6928" w:rsidRPr="00CA2619" w:rsidRDefault="00FB6928" w:rsidP="00BA5C28">
      <w:pPr>
        <w:autoSpaceDE w:val="0"/>
        <w:autoSpaceDN w:val="0"/>
        <w:adjustRightInd w:val="0"/>
        <w:spacing w:after="0" w:line="360" w:lineRule="auto"/>
        <w:jc w:val="both"/>
        <w:rPr>
          <w:rFonts w:ascii="Times New Roman" w:hAnsi="Times New Roman"/>
          <w:sz w:val="24"/>
          <w:szCs w:val="24"/>
          <w:lang w:val="pt-BR"/>
        </w:rPr>
      </w:pPr>
      <w:r w:rsidRPr="00CA2619">
        <w:rPr>
          <w:rFonts w:ascii="Times New Roman" w:hAnsi="Times New Roman"/>
          <w:sz w:val="24"/>
          <w:szCs w:val="24"/>
          <w:lang w:val="pt-BR"/>
        </w:rPr>
        <w:tab/>
        <w:t>Lenjeria se transportă cu cărucioare pe roţi. Căruciorul pentru saci poate fi utilizat pentru transportul lenjeriei curate numai după ce a fost spălat cu apă caldă, detergent şi dezinfectat corespunzător.</w:t>
      </w:r>
    </w:p>
    <w:p w:rsidR="00FB6928" w:rsidRPr="00CA2619" w:rsidRDefault="00FB6928" w:rsidP="00BA5C28">
      <w:pPr>
        <w:spacing w:after="0" w:line="360" w:lineRule="auto"/>
        <w:ind w:right="242"/>
        <w:jc w:val="both"/>
        <w:rPr>
          <w:rFonts w:ascii="Times New Roman" w:hAnsi="Times New Roman"/>
          <w:sz w:val="24"/>
          <w:szCs w:val="24"/>
          <w:lang w:val="pt-BR"/>
        </w:rPr>
      </w:pPr>
      <w:r w:rsidRPr="00CA2619">
        <w:rPr>
          <w:rFonts w:ascii="Times New Roman" w:hAnsi="Times New Roman"/>
          <w:b/>
          <w:sz w:val="24"/>
          <w:szCs w:val="24"/>
          <w:lang w:val="pt-BR"/>
        </w:rPr>
        <w:tab/>
        <w:t xml:space="preserve"> </w:t>
      </w:r>
      <w:r w:rsidRPr="00CA2619">
        <w:rPr>
          <w:rFonts w:ascii="Times New Roman" w:hAnsi="Times New Roman"/>
          <w:sz w:val="24"/>
          <w:szCs w:val="24"/>
          <w:lang w:val="pt-BR"/>
        </w:rPr>
        <w:t>Programul este afişat la spălătorie, este cunoscut şi respectat de toate secţiile. Programul de transport pentru lenjerie este separat de cel de transport alte medicamente, hrană sau echipamente sterile pentru fiecare dintre  compartimentele spitalului.</w:t>
      </w:r>
    </w:p>
    <w:p w:rsidR="00FB6928" w:rsidRPr="00CA2619" w:rsidRDefault="00FB6928" w:rsidP="00BA5C28">
      <w:pPr>
        <w:spacing w:after="0" w:line="360" w:lineRule="auto"/>
        <w:jc w:val="both"/>
        <w:rPr>
          <w:rFonts w:ascii="Times New Roman" w:hAnsi="Times New Roman"/>
          <w:sz w:val="24"/>
          <w:szCs w:val="24"/>
          <w:lang w:val="pt-BR"/>
        </w:rPr>
      </w:pPr>
      <w:r w:rsidRPr="00CA2619">
        <w:rPr>
          <w:rFonts w:ascii="Times New Roman" w:hAnsi="Times New Roman"/>
          <w:sz w:val="24"/>
          <w:szCs w:val="24"/>
          <w:lang w:val="pt-BR"/>
        </w:rPr>
        <w:tab/>
        <w:t xml:space="preserve">Pe secţii, depozitarea lenjeriei murdare ambalate, se face într-un spaţiu în care pacienţii şi vizitatorii nu au acces. </w:t>
      </w:r>
    </w:p>
    <w:p w:rsidR="00FB6928" w:rsidRPr="00CA2619" w:rsidRDefault="00FB6928" w:rsidP="00BA5C28">
      <w:pPr>
        <w:spacing w:after="0" w:line="360" w:lineRule="auto"/>
        <w:jc w:val="both"/>
        <w:rPr>
          <w:rFonts w:ascii="Times New Roman" w:hAnsi="Times New Roman"/>
          <w:sz w:val="24"/>
          <w:szCs w:val="24"/>
          <w:lang w:val="pt-BR"/>
        </w:rPr>
      </w:pPr>
      <w:r w:rsidRPr="00CA2619">
        <w:rPr>
          <w:rFonts w:ascii="Times New Roman" w:hAnsi="Times New Roman"/>
          <w:sz w:val="24"/>
          <w:szCs w:val="24"/>
          <w:lang w:val="pt-BR"/>
        </w:rPr>
        <w:tab/>
        <w:t xml:space="preserve">Depozitarea lenjeriei curate pe secţii se face în spaţii speciale destinate şi amenajate, ferite de praf, umezeală şi vectori. Aceste spaţii se supun curăţeniei de rutină. La manipularea lenjeriei curate, personalul va respecta codurile de procedură privind igiena personală şi va purta echipamentul de protecţie adecvat.   </w:t>
      </w:r>
    </w:p>
    <w:p w:rsidR="00FB6928" w:rsidRPr="00CA2619" w:rsidRDefault="00FB6928" w:rsidP="00654ECE">
      <w:pPr>
        <w:spacing w:line="360" w:lineRule="auto"/>
        <w:ind w:right="242"/>
        <w:jc w:val="both"/>
        <w:rPr>
          <w:rFonts w:ascii="Times New Roman" w:hAnsi="Times New Roman"/>
          <w:sz w:val="24"/>
          <w:szCs w:val="24"/>
          <w:u w:val="single"/>
          <w:lang w:val="it-IT"/>
        </w:rPr>
      </w:pPr>
      <w:r w:rsidRPr="00CA2619">
        <w:rPr>
          <w:rFonts w:ascii="Times New Roman" w:hAnsi="Times New Roman"/>
          <w:sz w:val="24"/>
          <w:szCs w:val="24"/>
          <w:lang w:val="pt-BR"/>
        </w:rPr>
        <w:tab/>
      </w:r>
      <w:r w:rsidRPr="00CA2619">
        <w:rPr>
          <w:rFonts w:ascii="Times New Roman" w:hAnsi="Times New Roman"/>
          <w:sz w:val="24"/>
          <w:szCs w:val="24"/>
          <w:u w:val="single"/>
          <w:lang w:val="it-IT"/>
        </w:rPr>
        <w:t xml:space="preserve">Circuitul lenjeriei este următorul:       </w:t>
      </w:r>
    </w:p>
    <w:p w:rsidR="00FB6928" w:rsidRPr="00CA2619" w:rsidRDefault="00FB6928" w:rsidP="00654ECE">
      <w:pPr>
        <w:spacing w:line="360" w:lineRule="auto"/>
        <w:ind w:right="242"/>
        <w:jc w:val="both"/>
        <w:rPr>
          <w:rFonts w:ascii="Times New Roman" w:hAnsi="Times New Roman"/>
          <w:sz w:val="24"/>
          <w:szCs w:val="24"/>
          <w:u w:val="single"/>
          <w:lang w:val="it-IT"/>
        </w:rPr>
      </w:pPr>
      <w:r w:rsidRPr="00CA2619">
        <w:rPr>
          <w:rFonts w:ascii="Times New Roman" w:hAnsi="Times New Roman"/>
          <w:sz w:val="24"/>
          <w:szCs w:val="24"/>
          <w:u w:val="single"/>
          <w:lang w:val="it-IT"/>
        </w:rPr>
        <w:t>- lenjerie curată</w:t>
      </w:r>
    </w:p>
    <w:p w:rsidR="00FB6928" w:rsidRPr="00CA2619" w:rsidRDefault="001D5CA4" w:rsidP="00654ECE">
      <w:pPr>
        <w:spacing w:line="360" w:lineRule="auto"/>
        <w:ind w:right="242"/>
        <w:jc w:val="both"/>
        <w:rPr>
          <w:rFonts w:ascii="Times New Roman" w:hAnsi="Times New Roman"/>
          <w:sz w:val="24"/>
          <w:szCs w:val="24"/>
          <w:lang w:val="it-IT"/>
        </w:rPr>
      </w:pPr>
      <w:r>
        <w:rPr>
          <w:rFonts w:ascii="Times New Roman" w:hAnsi="Times New Roman"/>
          <w:noProof/>
          <w:sz w:val="24"/>
          <w:szCs w:val="24"/>
        </w:rPr>
        <w:pict>
          <v:line id="_x0000_s1043" style="position:absolute;left:0;text-align:left;z-index:251631104" from="346.05pt,6.65pt" to="355.05pt,6.65pt">
            <v:stroke endarrow="block"/>
          </v:line>
        </w:pict>
      </w:r>
      <w:r>
        <w:rPr>
          <w:rFonts w:ascii="Times New Roman" w:hAnsi="Times New Roman"/>
          <w:noProof/>
          <w:sz w:val="24"/>
          <w:szCs w:val="24"/>
        </w:rPr>
        <w:pict>
          <v:line id="_x0000_s1042" style="position:absolute;left:0;text-align:left;z-index:251630080" from="256.05pt,6.65pt" to="265.05pt,6.65pt">
            <v:stroke endarrow="block"/>
          </v:line>
        </w:pict>
      </w:r>
      <w:r>
        <w:rPr>
          <w:rFonts w:ascii="Times New Roman" w:hAnsi="Times New Roman"/>
          <w:noProof/>
          <w:sz w:val="24"/>
          <w:szCs w:val="24"/>
        </w:rPr>
        <w:pict>
          <v:line id="_x0000_s1041" style="position:absolute;left:0;text-align:left;z-index:251629056" from="157.05pt,6.65pt" to="166.05pt,6.65pt">
            <v:stroke endarrow="block"/>
          </v:line>
        </w:pict>
      </w:r>
      <w:r>
        <w:rPr>
          <w:rFonts w:ascii="Times New Roman" w:hAnsi="Times New Roman"/>
          <w:noProof/>
          <w:sz w:val="24"/>
          <w:szCs w:val="24"/>
        </w:rPr>
        <w:pict>
          <v:line id="_x0000_s1040" style="position:absolute;left:0;text-align:left;z-index:251628032" from="157.05pt,6.65pt" to="166.05pt,6.65pt">
            <v:stroke endarrow="block"/>
          </v:line>
        </w:pict>
      </w:r>
      <w:r>
        <w:rPr>
          <w:rFonts w:ascii="Times New Roman" w:hAnsi="Times New Roman"/>
          <w:noProof/>
          <w:sz w:val="24"/>
          <w:szCs w:val="24"/>
        </w:rPr>
        <w:pict>
          <v:line id="_x0000_s1039" style="position:absolute;left:0;text-align:left;z-index:251627008" from="157.05pt,6.65pt" to="166.05pt,6.65pt">
            <v:stroke endarrow="block"/>
          </v:line>
        </w:pict>
      </w:r>
      <w:r>
        <w:rPr>
          <w:rFonts w:ascii="Times New Roman" w:hAnsi="Times New Roman"/>
          <w:noProof/>
          <w:sz w:val="24"/>
          <w:szCs w:val="24"/>
        </w:rPr>
        <w:pict>
          <v:line id="_x0000_s1038" style="position:absolute;left:0;text-align:left;z-index:251625984" from="121.05pt,6.65pt" to="130.05pt,6.65pt">
            <v:stroke endarrow="block"/>
          </v:line>
        </w:pict>
      </w:r>
      <w:r>
        <w:rPr>
          <w:rFonts w:ascii="Times New Roman" w:hAnsi="Times New Roman"/>
          <w:noProof/>
          <w:sz w:val="24"/>
          <w:szCs w:val="24"/>
        </w:rPr>
        <w:pict>
          <v:line id="_x0000_s1037" style="position:absolute;left:0;text-align:left;z-index:251624960" from="49.05pt,6.65pt" to="58.05pt,6.65pt">
            <v:stroke endarrow="block"/>
          </v:line>
        </w:pict>
      </w:r>
      <w:r w:rsidR="00FB6928" w:rsidRPr="00CA2619">
        <w:rPr>
          <w:rFonts w:ascii="Times New Roman" w:hAnsi="Times New Roman"/>
          <w:sz w:val="24"/>
          <w:szCs w:val="24"/>
          <w:lang w:val="it-IT"/>
        </w:rPr>
        <w:t>spălătorie       intrarea A       hol       (pentru etaj) lift</w:t>
      </w:r>
      <w:r w:rsidR="00FB6928" w:rsidRPr="00CA2619">
        <w:rPr>
          <w:rFonts w:ascii="Times New Roman" w:hAnsi="Times New Roman"/>
          <w:sz w:val="24"/>
          <w:szCs w:val="24"/>
          <w:lang w:val="it-IT"/>
        </w:rPr>
        <w:tab/>
        <w:t xml:space="preserve">      depozit secţie</w:t>
      </w:r>
      <w:r w:rsidR="00FB6928" w:rsidRPr="00CA2619">
        <w:rPr>
          <w:rFonts w:ascii="Times New Roman" w:hAnsi="Times New Roman"/>
          <w:sz w:val="24"/>
          <w:szCs w:val="24"/>
          <w:lang w:val="it-IT"/>
        </w:rPr>
        <w:tab/>
        <w:t xml:space="preserve"> pacient</w:t>
      </w:r>
    </w:p>
    <w:p w:rsidR="00FB6928" w:rsidRPr="00CA2619" w:rsidRDefault="00FB6928" w:rsidP="00654ECE">
      <w:pPr>
        <w:spacing w:line="360" w:lineRule="auto"/>
        <w:ind w:right="242"/>
        <w:jc w:val="both"/>
        <w:rPr>
          <w:rFonts w:ascii="Times New Roman" w:hAnsi="Times New Roman"/>
          <w:sz w:val="24"/>
          <w:szCs w:val="24"/>
          <w:lang w:val="pt-BR"/>
        </w:rPr>
      </w:pPr>
      <w:r w:rsidRPr="00CA2619">
        <w:rPr>
          <w:rFonts w:ascii="Times New Roman" w:hAnsi="Times New Roman"/>
          <w:sz w:val="24"/>
          <w:szCs w:val="24"/>
          <w:u w:val="single"/>
          <w:lang w:val="it-IT"/>
        </w:rPr>
        <w:t xml:space="preserve">- lenjerie murdară </w:t>
      </w:r>
    </w:p>
    <w:p w:rsidR="00304A18" w:rsidRPr="00CA2619" w:rsidRDefault="001D5CA4" w:rsidP="00654ECE">
      <w:pPr>
        <w:spacing w:line="360" w:lineRule="auto"/>
        <w:jc w:val="both"/>
        <w:rPr>
          <w:rFonts w:ascii="Times New Roman" w:hAnsi="Times New Roman"/>
          <w:sz w:val="24"/>
          <w:szCs w:val="24"/>
          <w:lang w:val="it-IT"/>
        </w:rPr>
      </w:pPr>
      <w:r>
        <w:rPr>
          <w:rFonts w:ascii="Times New Roman" w:hAnsi="Times New Roman"/>
          <w:noProof/>
          <w:sz w:val="24"/>
          <w:szCs w:val="24"/>
        </w:rPr>
        <w:pict>
          <v:line id="_x0000_s1048" style="position:absolute;left:0;text-align:left;z-index:251636224" from="337.05pt,7.55pt" to="346.05pt,7.55pt">
            <v:stroke endarrow="block"/>
          </v:line>
        </w:pict>
      </w:r>
      <w:r>
        <w:rPr>
          <w:rFonts w:ascii="Times New Roman" w:hAnsi="Times New Roman"/>
          <w:noProof/>
          <w:sz w:val="24"/>
          <w:szCs w:val="24"/>
        </w:rPr>
        <w:pict>
          <v:line id="_x0000_s1047" style="position:absolute;left:0;text-align:left;z-index:251635200" from="265.05pt,7.55pt" to="274.05pt,7.55pt">
            <v:stroke endarrow="block"/>
          </v:line>
        </w:pict>
      </w:r>
      <w:r>
        <w:rPr>
          <w:rFonts w:ascii="Times New Roman" w:hAnsi="Times New Roman"/>
          <w:noProof/>
          <w:sz w:val="24"/>
          <w:szCs w:val="24"/>
        </w:rPr>
        <w:pict>
          <v:line id="_x0000_s1046" style="position:absolute;left:0;text-align:left;z-index:251634176" from="166.05pt,7.55pt" to="175.05pt,7.55pt">
            <v:stroke endarrow="block"/>
          </v:line>
        </w:pict>
      </w:r>
      <w:r>
        <w:rPr>
          <w:rFonts w:ascii="Times New Roman" w:hAnsi="Times New Roman"/>
          <w:noProof/>
          <w:sz w:val="24"/>
          <w:szCs w:val="24"/>
        </w:rPr>
        <w:pict>
          <v:line id="_x0000_s1045" style="position:absolute;left:0;text-align:left;z-index:251633152" from="130.05pt,7.55pt" to="139.05pt,7.55pt">
            <v:stroke endarrow="block"/>
          </v:line>
        </w:pict>
      </w:r>
      <w:r>
        <w:rPr>
          <w:rFonts w:ascii="Times New Roman" w:hAnsi="Times New Roman"/>
          <w:noProof/>
          <w:sz w:val="24"/>
          <w:szCs w:val="24"/>
        </w:rPr>
        <w:pict>
          <v:line id="_x0000_s1044" style="position:absolute;left:0;text-align:left;z-index:251632128" from="40.05pt,7.55pt" to="49.05pt,7.55pt">
            <v:stroke endarrow="block"/>
          </v:line>
        </w:pict>
      </w:r>
      <w:r w:rsidR="00FB6928" w:rsidRPr="00CA2619">
        <w:rPr>
          <w:rFonts w:ascii="Times New Roman" w:hAnsi="Times New Roman"/>
          <w:sz w:val="24"/>
          <w:szCs w:val="24"/>
          <w:lang w:val="pt-BR"/>
        </w:rPr>
        <w:t>pacient</w:t>
      </w:r>
      <w:r w:rsidR="00FB6928" w:rsidRPr="00CA2619">
        <w:rPr>
          <w:rFonts w:ascii="Times New Roman" w:hAnsi="Times New Roman"/>
          <w:sz w:val="24"/>
          <w:szCs w:val="24"/>
          <w:lang w:val="pt-BR"/>
        </w:rPr>
        <w:tab/>
        <w:t xml:space="preserve">      </w:t>
      </w:r>
      <w:r w:rsidR="00FB6928" w:rsidRPr="00CA2619">
        <w:rPr>
          <w:rFonts w:ascii="Times New Roman" w:hAnsi="Times New Roman"/>
          <w:sz w:val="24"/>
          <w:szCs w:val="24"/>
          <w:lang w:val="it-IT"/>
        </w:rPr>
        <w:t>depozit secţie</w:t>
      </w:r>
      <w:r w:rsidR="00FB6928" w:rsidRPr="00CA2619">
        <w:rPr>
          <w:rFonts w:ascii="Times New Roman" w:hAnsi="Times New Roman"/>
          <w:sz w:val="24"/>
          <w:szCs w:val="24"/>
          <w:lang w:val="pt-BR"/>
        </w:rPr>
        <w:tab/>
        <w:t xml:space="preserve"> </w:t>
      </w:r>
      <w:r w:rsidR="00FB6928" w:rsidRPr="00CA2619">
        <w:rPr>
          <w:rFonts w:ascii="Times New Roman" w:hAnsi="Times New Roman"/>
          <w:sz w:val="24"/>
          <w:szCs w:val="24"/>
          <w:lang w:val="it-IT"/>
        </w:rPr>
        <w:t>hol</w:t>
      </w:r>
      <w:r w:rsidR="00FB6928" w:rsidRPr="00CA2619">
        <w:rPr>
          <w:rFonts w:ascii="Times New Roman" w:hAnsi="Times New Roman"/>
          <w:sz w:val="24"/>
          <w:szCs w:val="24"/>
          <w:lang w:val="it-IT"/>
        </w:rPr>
        <w:tab/>
        <w:t>(pentru etaj) lift       intrarea A         spălătorie</w:t>
      </w:r>
    </w:p>
    <w:p w:rsidR="005601BF" w:rsidRPr="00CA2619" w:rsidRDefault="005601BF" w:rsidP="00654ECE">
      <w:pPr>
        <w:autoSpaceDE w:val="0"/>
        <w:autoSpaceDN w:val="0"/>
        <w:adjustRightInd w:val="0"/>
        <w:spacing w:after="0" w:line="360" w:lineRule="auto"/>
        <w:ind w:firstLine="720"/>
        <w:jc w:val="both"/>
        <w:rPr>
          <w:rFonts w:ascii="Times New Roman" w:hAnsi="Times New Roman"/>
          <w:sz w:val="24"/>
          <w:szCs w:val="24"/>
          <w:lang w:eastAsia="ro-RO"/>
        </w:rPr>
      </w:pPr>
      <w:r w:rsidRPr="00CA2619">
        <w:rPr>
          <w:rFonts w:ascii="Times New Roman" w:hAnsi="Times New Roman"/>
          <w:sz w:val="24"/>
          <w:szCs w:val="24"/>
          <w:lang w:eastAsia="ro-RO"/>
        </w:rPr>
        <w:t xml:space="preserve">Lenjeria bolnavului este schimbată la un interval de </w:t>
      </w:r>
      <w:r w:rsidRPr="00CA2619">
        <w:rPr>
          <w:rFonts w:ascii="Times New Roman" w:hAnsi="Times New Roman"/>
          <w:b/>
          <w:sz w:val="24"/>
          <w:szCs w:val="24"/>
          <w:lang w:eastAsia="ro-RO"/>
        </w:rPr>
        <w:t>maxim 3 zile</w:t>
      </w:r>
      <w:r w:rsidRPr="00CA2619">
        <w:rPr>
          <w:rFonts w:ascii="Times New Roman" w:hAnsi="Times New Roman"/>
          <w:sz w:val="24"/>
          <w:szCs w:val="24"/>
          <w:lang w:eastAsia="ro-RO"/>
        </w:rPr>
        <w:t xml:space="preserve"> sau ori de câte ori este necesar.</w:t>
      </w:r>
      <w:r w:rsidR="00617069" w:rsidRPr="00CA2619">
        <w:rPr>
          <w:rFonts w:ascii="Times New Roman" w:hAnsi="Times New Roman"/>
          <w:sz w:val="24"/>
          <w:szCs w:val="24"/>
          <w:lang w:eastAsia="ro-RO"/>
        </w:rPr>
        <w:t xml:space="preserve"> </w:t>
      </w:r>
    </w:p>
    <w:p w:rsidR="005601BF" w:rsidRPr="00CA2619" w:rsidRDefault="005601BF" w:rsidP="00654ECE">
      <w:pPr>
        <w:spacing w:line="360" w:lineRule="auto"/>
        <w:rPr>
          <w:rFonts w:ascii="Times New Roman" w:hAnsi="Times New Roman"/>
          <w:b/>
          <w:sz w:val="24"/>
          <w:szCs w:val="24"/>
        </w:rPr>
      </w:pPr>
    </w:p>
    <w:p w:rsidR="00D10C77" w:rsidRPr="00CA2619" w:rsidRDefault="00D10C77" w:rsidP="00654ECE">
      <w:pPr>
        <w:pStyle w:val="Heading2"/>
        <w:numPr>
          <w:ilvl w:val="0"/>
          <w:numId w:val="0"/>
        </w:numPr>
        <w:ind w:left="1440"/>
        <w:rPr>
          <w:noProof/>
        </w:rPr>
      </w:pPr>
      <w:bookmarkStart w:id="416" w:name="_Toc482786190"/>
      <w:r w:rsidRPr="00CA2619">
        <w:rPr>
          <w:noProof/>
        </w:rPr>
        <w:t>17.7. Circuitul deseurilor</w:t>
      </w:r>
      <w:bookmarkEnd w:id="416"/>
    </w:p>
    <w:p w:rsidR="00811FC9" w:rsidRPr="00CA2619" w:rsidRDefault="00811FC9" w:rsidP="00654ECE">
      <w:pPr>
        <w:numPr>
          <w:ilvl w:val="0"/>
          <w:numId w:val="147"/>
        </w:numPr>
        <w:tabs>
          <w:tab w:val="clear" w:pos="720"/>
          <w:tab w:val="left" w:pos="0"/>
        </w:tabs>
        <w:autoSpaceDE w:val="0"/>
        <w:autoSpaceDN w:val="0"/>
        <w:adjustRightInd w:val="0"/>
        <w:spacing w:after="0" w:line="360" w:lineRule="auto"/>
        <w:ind w:left="0" w:firstLine="360"/>
        <w:jc w:val="both"/>
        <w:rPr>
          <w:rFonts w:ascii="Times New Roman" w:hAnsi="Times New Roman"/>
          <w:sz w:val="24"/>
          <w:szCs w:val="24"/>
          <w:lang w:val="it-IT"/>
        </w:rPr>
      </w:pPr>
      <w:r w:rsidRPr="00CA2619">
        <w:rPr>
          <w:rFonts w:ascii="Times New Roman" w:hAnsi="Times New Roman"/>
          <w:sz w:val="24"/>
          <w:szCs w:val="24"/>
          <w:lang w:val="it-IT"/>
        </w:rPr>
        <w:t>circuitul deşeurilor include din punct de vedere sanitar, măsurile ce se iau pentru evitarea contaminării mediului extern prin asigurarea unei colectări şi evacuări corespunzătoare a acestora.</w:t>
      </w:r>
    </w:p>
    <w:p w:rsidR="00811FC9" w:rsidRPr="00CA2619" w:rsidRDefault="00811FC9" w:rsidP="00654ECE">
      <w:pPr>
        <w:numPr>
          <w:ilvl w:val="0"/>
          <w:numId w:val="147"/>
        </w:numPr>
        <w:tabs>
          <w:tab w:val="clear" w:pos="720"/>
          <w:tab w:val="left" w:pos="0"/>
        </w:tabs>
        <w:autoSpaceDE w:val="0"/>
        <w:autoSpaceDN w:val="0"/>
        <w:adjustRightInd w:val="0"/>
        <w:spacing w:after="0" w:line="360" w:lineRule="auto"/>
        <w:ind w:left="0" w:firstLine="360"/>
        <w:jc w:val="both"/>
        <w:rPr>
          <w:rFonts w:ascii="Times New Roman" w:hAnsi="Times New Roman"/>
          <w:sz w:val="24"/>
          <w:szCs w:val="24"/>
          <w:lang w:val="it-IT"/>
        </w:rPr>
      </w:pPr>
      <w:r w:rsidRPr="00CA2619">
        <w:rPr>
          <w:rFonts w:ascii="Times New Roman" w:hAnsi="Times New Roman"/>
          <w:sz w:val="24"/>
          <w:szCs w:val="24"/>
          <w:lang w:val="it-IT"/>
        </w:rPr>
        <w:t>toate deşeurile colectate în saci negri se transportă în pubele la rampa de gunoi a spitalului şi se depozitează până la evacuarea finală în containere.</w:t>
      </w:r>
    </w:p>
    <w:p w:rsidR="00811FC9" w:rsidRPr="00CA2619" w:rsidRDefault="00811FC9" w:rsidP="00654ECE">
      <w:pPr>
        <w:numPr>
          <w:ilvl w:val="0"/>
          <w:numId w:val="147"/>
        </w:numPr>
        <w:tabs>
          <w:tab w:val="clear" w:pos="720"/>
          <w:tab w:val="left" w:pos="0"/>
        </w:tabs>
        <w:autoSpaceDE w:val="0"/>
        <w:autoSpaceDN w:val="0"/>
        <w:adjustRightInd w:val="0"/>
        <w:spacing w:after="0" w:line="360" w:lineRule="auto"/>
        <w:ind w:left="0" w:firstLine="360"/>
        <w:jc w:val="both"/>
        <w:rPr>
          <w:rFonts w:ascii="Times New Roman" w:hAnsi="Times New Roman"/>
          <w:sz w:val="24"/>
          <w:szCs w:val="24"/>
          <w:lang w:val="it-IT"/>
        </w:rPr>
      </w:pPr>
      <w:r w:rsidRPr="00CA2619">
        <w:rPr>
          <w:rFonts w:ascii="Times New Roman" w:hAnsi="Times New Roman"/>
          <w:sz w:val="24"/>
          <w:szCs w:val="24"/>
          <w:lang w:val="it-IT"/>
        </w:rPr>
        <w:t>toate deşeurile colectate în cutii galbene se transportă la depozitul de deşeuri infecţioase a spitalului şi se depozitează până la evacuarea finală.</w:t>
      </w:r>
    </w:p>
    <w:p w:rsidR="00811FC9" w:rsidRPr="00CA2619" w:rsidRDefault="00811FC9" w:rsidP="00654ECE">
      <w:pPr>
        <w:numPr>
          <w:ilvl w:val="0"/>
          <w:numId w:val="147"/>
        </w:numPr>
        <w:tabs>
          <w:tab w:val="clear" w:pos="720"/>
          <w:tab w:val="left" w:pos="0"/>
        </w:tabs>
        <w:autoSpaceDE w:val="0"/>
        <w:autoSpaceDN w:val="0"/>
        <w:adjustRightInd w:val="0"/>
        <w:spacing w:after="0" w:line="360" w:lineRule="auto"/>
        <w:ind w:left="0" w:firstLine="360"/>
        <w:jc w:val="both"/>
        <w:rPr>
          <w:rFonts w:ascii="Times New Roman" w:hAnsi="Times New Roman"/>
          <w:sz w:val="24"/>
          <w:szCs w:val="24"/>
          <w:lang w:val="it-IT"/>
        </w:rPr>
      </w:pPr>
      <w:r w:rsidRPr="00CA2619">
        <w:rPr>
          <w:rFonts w:ascii="Times New Roman" w:hAnsi="Times New Roman"/>
          <w:sz w:val="24"/>
          <w:szCs w:val="24"/>
          <w:lang w:val="it-IT"/>
        </w:rPr>
        <w:t>transportul deşeurilor periculoase, până la locul de eliminare finală, se face cu respectarea strictă a normelor de igienă şi securitate în scopul protejerii personalului şi mediului înconjurător.</w:t>
      </w:r>
    </w:p>
    <w:p w:rsidR="00811FC9" w:rsidRPr="00CA2619" w:rsidRDefault="00811FC9" w:rsidP="00654ECE">
      <w:pPr>
        <w:numPr>
          <w:ilvl w:val="0"/>
          <w:numId w:val="147"/>
        </w:numPr>
        <w:tabs>
          <w:tab w:val="clear" w:pos="720"/>
          <w:tab w:val="left" w:pos="0"/>
        </w:tabs>
        <w:autoSpaceDE w:val="0"/>
        <w:autoSpaceDN w:val="0"/>
        <w:adjustRightInd w:val="0"/>
        <w:spacing w:after="0" w:line="360" w:lineRule="auto"/>
        <w:ind w:left="0" w:firstLine="360"/>
        <w:jc w:val="both"/>
        <w:rPr>
          <w:rFonts w:ascii="Times New Roman" w:hAnsi="Times New Roman"/>
          <w:sz w:val="24"/>
          <w:szCs w:val="24"/>
          <w:lang w:val="it-IT"/>
        </w:rPr>
      </w:pPr>
      <w:r w:rsidRPr="00CA2619">
        <w:rPr>
          <w:rFonts w:ascii="Times New Roman" w:hAnsi="Times New Roman"/>
          <w:sz w:val="24"/>
          <w:szCs w:val="24"/>
          <w:lang w:val="it-IT"/>
        </w:rPr>
        <w:t>transportul deşeurilor periculoase în incinta unităţii sanitare se face pe un circuit separat de cel al pacienţilor şi vizitatorilor. Acolo unde aceste circuite de intersectează, se vor lua măsuri stricte de dezinfecţie, după transportul deşeurilor.</w:t>
      </w:r>
    </w:p>
    <w:p w:rsidR="00811FC9" w:rsidRPr="00CA2619" w:rsidRDefault="00811FC9" w:rsidP="00654ECE">
      <w:pPr>
        <w:numPr>
          <w:ilvl w:val="0"/>
          <w:numId w:val="147"/>
        </w:numPr>
        <w:tabs>
          <w:tab w:val="clear" w:pos="720"/>
          <w:tab w:val="left" w:pos="0"/>
        </w:tabs>
        <w:autoSpaceDE w:val="0"/>
        <w:autoSpaceDN w:val="0"/>
        <w:adjustRightInd w:val="0"/>
        <w:spacing w:after="0" w:line="360" w:lineRule="auto"/>
        <w:ind w:left="0" w:firstLine="360"/>
        <w:jc w:val="both"/>
        <w:rPr>
          <w:rFonts w:ascii="Times New Roman" w:hAnsi="Times New Roman"/>
          <w:b/>
          <w:bCs/>
          <w:sz w:val="24"/>
          <w:szCs w:val="24"/>
          <w:lang w:val="it-IT"/>
        </w:rPr>
      </w:pPr>
      <w:r w:rsidRPr="00CA2619">
        <w:rPr>
          <w:rFonts w:ascii="Times New Roman" w:hAnsi="Times New Roman"/>
          <w:sz w:val="24"/>
          <w:szCs w:val="24"/>
          <w:lang w:val="it-IT"/>
        </w:rPr>
        <w:t>deşeurile sunt transportate cu ajutorul pubelelor; acestea se spală şi se dezinfectează după fiecare utilizare, în locul unde sunt descărcate.</w:t>
      </w:r>
    </w:p>
    <w:p w:rsidR="00811FC9" w:rsidRPr="00CA2619" w:rsidRDefault="00811FC9" w:rsidP="00654ECE">
      <w:pPr>
        <w:numPr>
          <w:ilvl w:val="0"/>
          <w:numId w:val="147"/>
        </w:numPr>
        <w:tabs>
          <w:tab w:val="clear" w:pos="720"/>
          <w:tab w:val="left" w:pos="0"/>
        </w:tabs>
        <w:autoSpaceDE w:val="0"/>
        <w:autoSpaceDN w:val="0"/>
        <w:adjustRightInd w:val="0"/>
        <w:spacing w:after="0" w:line="360" w:lineRule="auto"/>
        <w:ind w:left="0" w:firstLine="360"/>
        <w:jc w:val="both"/>
        <w:rPr>
          <w:rFonts w:ascii="Times New Roman" w:hAnsi="Times New Roman"/>
          <w:sz w:val="24"/>
          <w:szCs w:val="24"/>
          <w:lang w:val="it-IT"/>
        </w:rPr>
      </w:pPr>
      <w:r w:rsidRPr="00CA2619">
        <w:rPr>
          <w:rFonts w:ascii="Times New Roman" w:hAnsi="Times New Roman"/>
          <w:bCs/>
          <w:sz w:val="24"/>
          <w:szCs w:val="24"/>
          <w:lang w:val="it-IT"/>
        </w:rPr>
        <w:t>este interzis accesul persoanelor neautorizate în încăperile destinate depozitării temporare a deşeurilor infecţioase. Locul de depozitare temporară a deşeurilor infecţioase este prevăzut cu dispozitiv de închidere care să permită numai accesul persoanelor autorizate.</w:t>
      </w:r>
    </w:p>
    <w:p w:rsidR="00811FC9" w:rsidRPr="00CA2619" w:rsidRDefault="00811FC9" w:rsidP="00654ECE">
      <w:pPr>
        <w:numPr>
          <w:ilvl w:val="0"/>
          <w:numId w:val="147"/>
        </w:numPr>
        <w:tabs>
          <w:tab w:val="clear" w:pos="720"/>
          <w:tab w:val="left" w:pos="0"/>
        </w:tabs>
        <w:autoSpaceDE w:val="0"/>
        <w:autoSpaceDN w:val="0"/>
        <w:adjustRightInd w:val="0"/>
        <w:spacing w:after="0" w:line="360" w:lineRule="auto"/>
        <w:ind w:left="0" w:firstLine="360"/>
        <w:jc w:val="both"/>
        <w:rPr>
          <w:rFonts w:ascii="Times New Roman" w:hAnsi="Times New Roman"/>
          <w:sz w:val="24"/>
          <w:szCs w:val="24"/>
          <w:lang w:val="it-IT"/>
        </w:rPr>
      </w:pPr>
      <w:r w:rsidRPr="00CA2619">
        <w:rPr>
          <w:rFonts w:ascii="Times New Roman" w:hAnsi="Times New Roman"/>
          <w:sz w:val="24"/>
          <w:szCs w:val="24"/>
          <w:lang w:val="it-IT"/>
        </w:rPr>
        <w:t>pentru deşeurile periculoase durata depozitării temporare nu trebuie să depăşească 72 de ore, din care 48 de ore în incinta unităţii.</w:t>
      </w:r>
    </w:p>
    <w:p w:rsidR="00BA5C28" w:rsidRPr="00CA2619" w:rsidRDefault="00BA5C28" w:rsidP="00BA5C28">
      <w:pPr>
        <w:tabs>
          <w:tab w:val="left" w:pos="0"/>
        </w:tabs>
        <w:autoSpaceDE w:val="0"/>
        <w:autoSpaceDN w:val="0"/>
        <w:adjustRightInd w:val="0"/>
        <w:spacing w:after="0" w:line="360" w:lineRule="auto"/>
        <w:ind w:left="360"/>
        <w:jc w:val="both"/>
        <w:rPr>
          <w:rFonts w:ascii="Times New Roman" w:hAnsi="Times New Roman"/>
          <w:sz w:val="24"/>
          <w:szCs w:val="24"/>
          <w:lang w:val="it-IT"/>
        </w:rPr>
      </w:pPr>
    </w:p>
    <w:p w:rsidR="00811FC9" w:rsidRPr="00CA2619" w:rsidRDefault="00811FC9" w:rsidP="00654ECE">
      <w:pPr>
        <w:autoSpaceDE w:val="0"/>
        <w:autoSpaceDN w:val="0"/>
        <w:adjustRightInd w:val="0"/>
        <w:spacing w:line="360" w:lineRule="auto"/>
        <w:ind w:firstLine="90"/>
        <w:rPr>
          <w:rFonts w:ascii="Times New Roman" w:hAnsi="Times New Roman"/>
          <w:b/>
          <w:bCs/>
          <w:sz w:val="24"/>
          <w:szCs w:val="24"/>
          <w:lang w:val="pt-BR"/>
        </w:rPr>
      </w:pPr>
      <w:r w:rsidRPr="00CA2619">
        <w:rPr>
          <w:rFonts w:ascii="Times New Roman" w:hAnsi="Times New Roman"/>
          <w:b/>
          <w:bCs/>
          <w:sz w:val="24"/>
          <w:szCs w:val="24"/>
          <w:lang w:val="pt-BR"/>
        </w:rPr>
        <w:t xml:space="preserve">PROGRAM TRANSPORT </w:t>
      </w:r>
      <w:r w:rsidRPr="00CA2619">
        <w:rPr>
          <w:rFonts w:ascii="Times New Roman" w:hAnsi="Times New Roman"/>
          <w:b/>
          <w:bCs/>
          <w:sz w:val="24"/>
          <w:szCs w:val="24"/>
          <w:lang w:val="it-IT"/>
        </w:rPr>
        <w:t>DEŞEURI</w:t>
      </w:r>
      <w:r w:rsidRPr="00CA2619">
        <w:rPr>
          <w:rFonts w:ascii="Times New Roman" w:hAnsi="Times New Roman"/>
          <w:b/>
          <w:bCs/>
          <w:sz w:val="24"/>
          <w:szCs w:val="24"/>
          <w:lang w:val="pt-BR"/>
        </w:rPr>
        <w:t xml:space="preserve"> </w:t>
      </w:r>
    </w:p>
    <w:tbl>
      <w:tblPr>
        <w:tblW w:w="9344"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004"/>
        <w:gridCol w:w="2340"/>
      </w:tblGrid>
      <w:tr w:rsidR="00811FC9" w:rsidRPr="00CA2619" w:rsidTr="00D977FC">
        <w:tc>
          <w:tcPr>
            <w:tcW w:w="7004" w:type="dxa"/>
            <w:vAlign w:val="center"/>
          </w:tcPr>
          <w:p w:rsidR="00811FC9" w:rsidRPr="00CA2619" w:rsidRDefault="00811FC9" w:rsidP="00654ECE">
            <w:pPr>
              <w:pStyle w:val="BodyText"/>
              <w:tabs>
                <w:tab w:val="left" w:pos="720"/>
              </w:tabs>
              <w:spacing w:line="360" w:lineRule="auto"/>
              <w:rPr>
                <w:sz w:val="24"/>
                <w:szCs w:val="24"/>
              </w:rPr>
            </w:pPr>
            <w:r w:rsidRPr="00CA2619">
              <w:rPr>
                <w:sz w:val="24"/>
                <w:szCs w:val="24"/>
              </w:rPr>
              <w:t>CATEGORIA  ACTIVITĂŢILOR</w:t>
            </w:r>
          </w:p>
        </w:tc>
        <w:tc>
          <w:tcPr>
            <w:tcW w:w="2340" w:type="dxa"/>
            <w:vAlign w:val="center"/>
          </w:tcPr>
          <w:p w:rsidR="00811FC9" w:rsidRPr="00CA2619" w:rsidRDefault="00811FC9" w:rsidP="00654ECE">
            <w:pPr>
              <w:pStyle w:val="BodyText"/>
              <w:tabs>
                <w:tab w:val="left" w:pos="720"/>
              </w:tabs>
              <w:spacing w:line="360" w:lineRule="auto"/>
              <w:rPr>
                <w:sz w:val="24"/>
                <w:szCs w:val="24"/>
              </w:rPr>
            </w:pPr>
            <w:r w:rsidRPr="00CA2619">
              <w:rPr>
                <w:sz w:val="24"/>
                <w:szCs w:val="24"/>
              </w:rPr>
              <w:t>INTERVAL ORAR</w:t>
            </w:r>
          </w:p>
        </w:tc>
      </w:tr>
      <w:tr w:rsidR="00811FC9" w:rsidRPr="00CA2619" w:rsidTr="00D977FC">
        <w:trPr>
          <w:trHeight w:val="598"/>
        </w:trPr>
        <w:tc>
          <w:tcPr>
            <w:tcW w:w="7004" w:type="dxa"/>
            <w:vAlign w:val="center"/>
          </w:tcPr>
          <w:p w:rsidR="00811FC9" w:rsidRPr="00CA2619" w:rsidRDefault="00811FC9" w:rsidP="00654ECE">
            <w:pPr>
              <w:pStyle w:val="BodyText"/>
              <w:tabs>
                <w:tab w:val="left" w:pos="720"/>
              </w:tabs>
              <w:spacing w:line="360" w:lineRule="auto"/>
              <w:jc w:val="left"/>
              <w:rPr>
                <w:b/>
                <w:bCs/>
                <w:sz w:val="24"/>
                <w:szCs w:val="24"/>
              </w:rPr>
            </w:pPr>
            <w:r w:rsidRPr="00CA2619">
              <w:rPr>
                <w:b/>
                <w:bCs/>
                <w:sz w:val="24"/>
                <w:szCs w:val="24"/>
                <w:lang w:val="it-IT"/>
              </w:rPr>
              <w:t>DEŞEURI MENAJERE</w:t>
            </w:r>
          </w:p>
        </w:tc>
        <w:tc>
          <w:tcPr>
            <w:tcW w:w="2340" w:type="dxa"/>
            <w:vAlign w:val="center"/>
          </w:tcPr>
          <w:p w:rsidR="00811FC9" w:rsidRPr="00CA2619" w:rsidRDefault="00811FC9" w:rsidP="00654ECE">
            <w:pPr>
              <w:pStyle w:val="BodyText"/>
              <w:tabs>
                <w:tab w:val="left" w:pos="720"/>
              </w:tabs>
              <w:spacing w:line="360" w:lineRule="auto"/>
              <w:rPr>
                <w:b/>
                <w:sz w:val="24"/>
                <w:szCs w:val="24"/>
              </w:rPr>
            </w:pPr>
            <w:r w:rsidRPr="00CA2619">
              <w:rPr>
                <w:b/>
                <w:sz w:val="24"/>
                <w:szCs w:val="24"/>
              </w:rPr>
              <w:t>6</w:t>
            </w:r>
            <w:r w:rsidRPr="00CA2619">
              <w:rPr>
                <w:b/>
                <w:sz w:val="24"/>
                <w:szCs w:val="24"/>
                <w:vertAlign w:val="superscript"/>
              </w:rPr>
              <w:t>30</w:t>
            </w:r>
            <w:r w:rsidRPr="00CA2619">
              <w:rPr>
                <w:b/>
                <w:sz w:val="24"/>
                <w:szCs w:val="24"/>
              </w:rPr>
              <w:t xml:space="preserve"> –  7</w:t>
            </w:r>
            <w:r w:rsidRPr="00CA2619">
              <w:rPr>
                <w:b/>
                <w:sz w:val="24"/>
                <w:szCs w:val="24"/>
                <w:vertAlign w:val="superscript"/>
              </w:rPr>
              <w:t>00</w:t>
            </w:r>
          </w:p>
        </w:tc>
      </w:tr>
      <w:tr w:rsidR="00811FC9" w:rsidRPr="00CA2619" w:rsidTr="00D977FC">
        <w:trPr>
          <w:cantSplit/>
          <w:trHeight w:val="530"/>
        </w:trPr>
        <w:tc>
          <w:tcPr>
            <w:tcW w:w="7004" w:type="dxa"/>
            <w:tcBorders>
              <w:bottom w:val="single" w:sz="4" w:space="0" w:color="auto"/>
            </w:tcBorders>
            <w:vAlign w:val="center"/>
          </w:tcPr>
          <w:p w:rsidR="00811FC9" w:rsidRPr="00CA2619" w:rsidRDefault="00811FC9" w:rsidP="00654ECE">
            <w:pPr>
              <w:pStyle w:val="BodyText"/>
              <w:tabs>
                <w:tab w:val="left" w:pos="720"/>
              </w:tabs>
              <w:spacing w:line="360" w:lineRule="auto"/>
              <w:jc w:val="left"/>
              <w:rPr>
                <w:b/>
                <w:bCs/>
                <w:sz w:val="24"/>
                <w:szCs w:val="24"/>
              </w:rPr>
            </w:pPr>
            <w:r w:rsidRPr="00CA2619">
              <w:rPr>
                <w:b/>
                <w:bCs/>
                <w:sz w:val="24"/>
                <w:szCs w:val="24"/>
                <w:lang w:val="it-IT"/>
              </w:rPr>
              <w:t>DEŞEURI INFECŢIOASE</w:t>
            </w:r>
          </w:p>
        </w:tc>
        <w:tc>
          <w:tcPr>
            <w:tcW w:w="2340" w:type="dxa"/>
            <w:tcBorders>
              <w:bottom w:val="single" w:sz="4" w:space="0" w:color="auto"/>
            </w:tcBorders>
            <w:vAlign w:val="center"/>
          </w:tcPr>
          <w:p w:rsidR="00811FC9" w:rsidRPr="00CA2619" w:rsidRDefault="00811FC9" w:rsidP="00654ECE">
            <w:pPr>
              <w:pStyle w:val="BodyText"/>
              <w:tabs>
                <w:tab w:val="left" w:pos="720"/>
              </w:tabs>
              <w:spacing w:line="360" w:lineRule="auto"/>
              <w:rPr>
                <w:b/>
                <w:sz w:val="24"/>
                <w:szCs w:val="24"/>
                <w:vertAlign w:val="superscript"/>
              </w:rPr>
            </w:pPr>
            <w:r w:rsidRPr="00CA2619">
              <w:rPr>
                <w:b/>
                <w:sz w:val="24"/>
                <w:szCs w:val="24"/>
              </w:rPr>
              <w:t>6</w:t>
            </w:r>
            <w:r w:rsidRPr="00CA2619">
              <w:rPr>
                <w:b/>
                <w:sz w:val="24"/>
                <w:szCs w:val="24"/>
                <w:vertAlign w:val="superscript"/>
              </w:rPr>
              <w:t>30</w:t>
            </w:r>
            <w:r w:rsidRPr="00CA2619">
              <w:rPr>
                <w:b/>
                <w:sz w:val="24"/>
                <w:szCs w:val="24"/>
              </w:rPr>
              <w:t xml:space="preserve"> –  7</w:t>
            </w:r>
            <w:r w:rsidRPr="00CA2619">
              <w:rPr>
                <w:b/>
                <w:sz w:val="24"/>
                <w:szCs w:val="24"/>
                <w:vertAlign w:val="superscript"/>
              </w:rPr>
              <w:t>00</w:t>
            </w:r>
          </w:p>
        </w:tc>
      </w:tr>
      <w:tr w:rsidR="00811FC9" w:rsidRPr="00CA2619" w:rsidTr="00D977FC">
        <w:trPr>
          <w:cantSplit/>
          <w:trHeight w:val="524"/>
        </w:trPr>
        <w:tc>
          <w:tcPr>
            <w:tcW w:w="7004" w:type="dxa"/>
            <w:tcBorders>
              <w:bottom w:val="single" w:sz="4" w:space="0" w:color="auto"/>
            </w:tcBorders>
            <w:vAlign w:val="center"/>
          </w:tcPr>
          <w:p w:rsidR="00811FC9" w:rsidRPr="00CA2619" w:rsidRDefault="00811FC9" w:rsidP="00654ECE">
            <w:pPr>
              <w:pStyle w:val="BodyText"/>
              <w:tabs>
                <w:tab w:val="left" w:pos="720"/>
              </w:tabs>
              <w:spacing w:line="360" w:lineRule="auto"/>
              <w:jc w:val="left"/>
              <w:rPr>
                <w:b/>
                <w:bCs/>
                <w:sz w:val="24"/>
                <w:szCs w:val="24"/>
              </w:rPr>
            </w:pPr>
            <w:r w:rsidRPr="00CA2619">
              <w:rPr>
                <w:b/>
                <w:bCs/>
                <w:sz w:val="24"/>
                <w:szCs w:val="24"/>
                <w:lang w:val="it-IT"/>
              </w:rPr>
              <w:t>DEŞEURI MENAJERE</w:t>
            </w:r>
          </w:p>
        </w:tc>
        <w:tc>
          <w:tcPr>
            <w:tcW w:w="2340" w:type="dxa"/>
            <w:tcBorders>
              <w:bottom w:val="single" w:sz="4" w:space="0" w:color="auto"/>
            </w:tcBorders>
            <w:vAlign w:val="center"/>
          </w:tcPr>
          <w:p w:rsidR="00811FC9" w:rsidRPr="00CA2619" w:rsidRDefault="00811FC9" w:rsidP="00654ECE">
            <w:pPr>
              <w:pStyle w:val="BodyText"/>
              <w:tabs>
                <w:tab w:val="left" w:pos="720"/>
              </w:tabs>
              <w:spacing w:line="360" w:lineRule="auto"/>
              <w:rPr>
                <w:b/>
                <w:sz w:val="24"/>
                <w:szCs w:val="24"/>
              </w:rPr>
            </w:pPr>
            <w:r w:rsidRPr="00CA2619">
              <w:rPr>
                <w:b/>
                <w:sz w:val="24"/>
                <w:szCs w:val="24"/>
              </w:rPr>
              <w:t>6</w:t>
            </w:r>
            <w:r w:rsidRPr="00CA2619">
              <w:rPr>
                <w:b/>
                <w:sz w:val="24"/>
                <w:szCs w:val="24"/>
                <w:vertAlign w:val="superscript"/>
              </w:rPr>
              <w:t>30</w:t>
            </w:r>
            <w:r w:rsidRPr="00CA2619">
              <w:rPr>
                <w:b/>
                <w:sz w:val="24"/>
                <w:szCs w:val="24"/>
              </w:rPr>
              <w:t xml:space="preserve"> –  7</w:t>
            </w:r>
            <w:r w:rsidRPr="00CA2619">
              <w:rPr>
                <w:b/>
                <w:sz w:val="24"/>
                <w:szCs w:val="24"/>
                <w:vertAlign w:val="superscript"/>
              </w:rPr>
              <w:t>00</w:t>
            </w:r>
          </w:p>
          <w:p w:rsidR="00811FC9" w:rsidRPr="00CA2619" w:rsidRDefault="00811FC9" w:rsidP="00654ECE">
            <w:pPr>
              <w:pStyle w:val="BodyText"/>
              <w:tabs>
                <w:tab w:val="left" w:pos="720"/>
              </w:tabs>
              <w:spacing w:line="360" w:lineRule="auto"/>
              <w:rPr>
                <w:b/>
                <w:sz w:val="24"/>
                <w:szCs w:val="24"/>
              </w:rPr>
            </w:pPr>
            <w:r w:rsidRPr="00CA2619">
              <w:rPr>
                <w:b/>
                <w:sz w:val="24"/>
                <w:szCs w:val="24"/>
              </w:rPr>
              <w:t>18</w:t>
            </w:r>
            <w:r w:rsidRPr="00CA2619">
              <w:rPr>
                <w:b/>
                <w:sz w:val="24"/>
                <w:szCs w:val="24"/>
                <w:vertAlign w:val="superscript"/>
              </w:rPr>
              <w:t>00</w:t>
            </w:r>
            <w:r w:rsidRPr="00CA2619">
              <w:rPr>
                <w:b/>
                <w:sz w:val="24"/>
                <w:szCs w:val="24"/>
              </w:rPr>
              <w:t>– 18</w:t>
            </w:r>
            <w:r w:rsidRPr="00CA2619">
              <w:rPr>
                <w:b/>
                <w:sz w:val="24"/>
                <w:szCs w:val="24"/>
                <w:vertAlign w:val="superscript"/>
              </w:rPr>
              <w:t>30</w:t>
            </w:r>
          </w:p>
        </w:tc>
      </w:tr>
    </w:tbl>
    <w:p w:rsidR="00090025" w:rsidRPr="00CA2619" w:rsidRDefault="00090025" w:rsidP="00654ECE">
      <w:pPr>
        <w:spacing w:line="360" w:lineRule="auto"/>
        <w:ind w:left="360"/>
        <w:rPr>
          <w:rFonts w:ascii="Times New Roman" w:hAnsi="Times New Roman"/>
          <w:sz w:val="24"/>
          <w:szCs w:val="24"/>
          <w:u w:val="single"/>
          <w:lang w:val="it-IT"/>
        </w:rPr>
      </w:pPr>
    </w:p>
    <w:p w:rsidR="00811FC9" w:rsidRPr="00CA2619" w:rsidRDefault="00811FC9" w:rsidP="00654ECE">
      <w:pPr>
        <w:spacing w:line="360" w:lineRule="auto"/>
        <w:ind w:left="360"/>
        <w:rPr>
          <w:rFonts w:ascii="Times New Roman" w:hAnsi="Times New Roman"/>
          <w:b/>
          <w:sz w:val="24"/>
          <w:szCs w:val="24"/>
          <w:lang w:val="it-IT"/>
        </w:rPr>
      </w:pPr>
      <w:r w:rsidRPr="00CA2619">
        <w:rPr>
          <w:rFonts w:ascii="Times New Roman" w:hAnsi="Times New Roman"/>
          <w:sz w:val="24"/>
          <w:szCs w:val="24"/>
          <w:u w:val="single"/>
          <w:lang w:val="it-IT"/>
        </w:rPr>
        <w:t xml:space="preserve">Circuitul deşeurilor infecţioase este următorul:       </w:t>
      </w:r>
    </w:p>
    <w:p w:rsidR="00811FC9" w:rsidRPr="00CA2619" w:rsidRDefault="001D5CA4" w:rsidP="00BA5C28">
      <w:pPr>
        <w:spacing w:line="360" w:lineRule="auto"/>
        <w:ind w:left="-90" w:right="242"/>
        <w:jc w:val="both"/>
        <w:rPr>
          <w:rFonts w:ascii="Times New Roman" w:hAnsi="Times New Roman"/>
          <w:sz w:val="24"/>
          <w:szCs w:val="24"/>
          <w:lang w:val="it-IT"/>
        </w:rPr>
      </w:pPr>
      <w:r>
        <w:rPr>
          <w:rFonts w:ascii="Times New Roman" w:hAnsi="Times New Roman"/>
          <w:noProof/>
          <w:sz w:val="24"/>
          <w:szCs w:val="24"/>
        </w:rPr>
        <w:pict>
          <v:line id="_x0000_s1086" style="position:absolute;left:0;text-align:left;z-index:251675136" from="112.05pt,21.75pt" to="121.05pt,21.75pt">
            <v:stroke endarrow="block"/>
          </v:line>
        </w:pict>
      </w:r>
      <w:r>
        <w:rPr>
          <w:rFonts w:ascii="Times New Roman" w:hAnsi="Times New Roman"/>
          <w:noProof/>
          <w:sz w:val="24"/>
          <w:szCs w:val="24"/>
        </w:rPr>
        <w:pict>
          <v:line id="_x0000_s1083" style="position:absolute;left:0;text-align:left;z-index:251672064" from="139.05pt,5.25pt" to="148.05pt,5.25pt">
            <v:stroke endarrow="block"/>
          </v:line>
        </w:pict>
      </w:r>
      <w:r>
        <w:rPr>
          <w:rFonts w:ascii="Times New Roman" w:hAnsi="Times New Roman"/>
          <w:noProof/>
          <w:sz w:val="24"/>
          <w:szCs w:val="24"/>
        </w:rPr>
        <w:pict>
          <v:line id="_x0000_s1085" style="position:absolute;left:0;text-align:left;z-index:251674112" from="382.05pt,9.25pt" to="391.05pt,9.25pt">
            <v:stroke endarrow="block"/>
          </v:line>
        </w:pict>
      </w:r>
      <w:r>
        <w:rPr>
          <w:rFonts w:ascii="Times New Roman" w:hAnsi="Times New Roman"/>
          <w:noProof/>
          <w:sz w:val="24"/>
          <w:szCs w:val="24"/>
        </w:rPr>
        <w:pict>
          <v:line id="_x0000_s1084" style="position:absolute;left:0;text-align:left;z-index:251673088" from="310.05pt,9.25pt" to="319.05pt,9.25pt">
            <v:stroke endarrow="block"/>
          </v:line>
        </w:pict>
      </w:r>
      <w:r>
        <w:rPr>
          <w:rFonts w:ascii="Times New Roman" w:hAnsi="Times New Roman"/>
          <w:noProof/>
          <w:sz w:val="24"/>
          <w:szCs w:val="24"/>
        </w:rPr>
        <w:pict>
          <v:line id="_x0000_s1082" style="position:absolute;left:0;text-align:left;z-index:251671040" from="274.05pt,9.25pt" to="283.05pt,9.25pt">
            <v:stroke endarrow="block"/>
          </v:line>
        </w:pict>
      </w:r>
      <w:r w:rsidR="00811FC9" w:rsidRPr="00CA2619">
        <w:rPr>
          <w:rFonts w:ascii="Times New Roman" w:hAnsi="Times New Roman"/>
          <w:sz w:val="24"/>
          <w:szCs w:val="24"/>
          <w:lang w:val="pt-BR"/>
        </w:rPr>
        <w:t xml:space="preserve"> cabinet tratament sau salon </w:t>
      </w:r>
      <w:r w:rsidR="00811FC9" w:rsidRPr="00CA2619">
        <w:rPr>
          <w:rFonts w:ascii="Times New Roman" w:hAnsi="Times New Roman"/>
          <w:sz w:val="24"/>
          <w:szCs w:val="24"/>
          <w:lang w:val="pt-BR"/>
        </w:rPr>
        <w:tab/>
        <w:t xml:space="preserve"> depozitul temporar secţie</w:t>
      </w:r>
      <w:r w:rsidR="00811FC9" w:rsidRPr="00CA2619">
        <w:rPr>
          <w:rFonts w:ascii="Times New Roman" w:hAnsi="Times New Roman"/>
          <w:sz w:val="24"/>
          <w:szCs w:val="24"/>
          <w:lang w:val="pt-BR"/>
        </w:rPr>
        <w:tab/>
        <w:t xml:space="preserve"> hol</w:t>
      </w:r>
      <w:r w:rsidR="00811FC9" w:rsidRPr="00CA2619">
        <w:rPr>
          <w:rFonts w:ascii="Times New Roman" w:hAnsi="Times New Roman"/>
          <w:sz w:val="24"/>
          <w:szCs w:val="24"/>
          <w:lang w:val="pt-BR"/>
        </w:rPr>
        <w:tab/>
        <w:t xml:space="preserve"> intrarea A   </w:t>
      </w:r>
      <w:r w:rsidR="00811FC9" w:rsidRPr="00CA2619">
        <w:rPr>
          <w:rFonts w:ascii="Times New Roman" w:hAnsi="Times New Roman"/>
          <w:sz w:val="24"/>
          <w:szCs w:val="24"/>
          <w:lang w:val="it-IT"/>
        </w:rPr>
        <w:t>depozitul de deşeuri infecţioase al spitalului      firmă eliminare finală</w:t>
      </w:r>
    </w:p>
    <w:p w:rsidR="00811FC9" w:rsidRPr="00CA2619" w:rsidRDefault="00811FC9" w:rsidP="00BA5C28">
      <w:pPr>
        <w:spacing w:line="360" w:lineRule="auto"/>
        <w:ind w:right="242"/>
        <w:jc w:val="both"/>
        <w:rPr>
          <w:rFonts w:ascii="Times New Roman" w:hAnsi="Times New Roman"/>
          <w:b/>
          <w:sz w:val="24"/>
          <w:szCs w:val="24"/>
          <w:lang w:val="it-IT"/>
        </w:rPr>
      </w:pPr>
      <w:r w:rsidRPr="00CA2619">
        <w:rPr>
          <w:rFonts w:ascii="Times New Roman" w:hAnsi="Times New Roman"/>
          <w:sz w:val="24"/>
          <w:szCs w:val="24"/>
          <w:u w:val="single"/>
          <w:lang w:val="it-IT"/>
        </w:rPr>
        <w:t xml:space="preserve">Circuitul deşeurilor menajere sau neinfecţioase este următorul:       </w:t>
      </w:r>
    </w:p>
    <w:p w:rsidR="00E3435B" w:rsidRPr="00CA2619" w:rsidRDefault="001D5CA4" w:rsidP="00357E0B">
      <w:pPr>
        <w:spacing w:line="360" w:lineRule="auto"/>
        <w:ind w:left="-90" w:right="242"/>
        <w:jc w:val="both"/>
        <w:rPr>
          <w:rFonts w:ascii="Times New Roman" w:hAnsi="Times New Roman"/>
          <w:sz w:val="24"/>
          <w:szCs w:val="24"/>
          <w:lang w:val="it-IT"/>
        </w:rPr>
      </w:pPr>
      <w:r>
        <w:rPr>
          <w:rFonts w:ascii="Times New Roman" w:hAnsi="Times New Roman"/>
          <w:noProof/>
          <w:sz w:val="24"/>
          <w:szCs w:val="24"/>
        </w:rPr>
        <w:lastRenderedPageBreak/>
        <w:pict>
          <v:line id="_x0000_s1091" style="position:absolute;left:0;text-align:left;flip:y;z-index:251680256" from="43.45pt,26.8pt" to="62.95pt,26.8pt">
            <v:stroke endarrow="block"/>
          </v:line>
        </w:pict>
      </w:r>
      <w:r>
        <w:rPr>
          <w:rFonts w:ascii="Times New Roman" w:hAnsi="Times New Roman"/>
          <w:noProof/>
          <w:sz w:val="24"/>
          <w:szCs w:val="24"/>
        </w:rPr>
        <w:pict>
          <v:line id="_x0000_s1090" style="position:absolute;left:0;text-align:left;z-index:251679232" from="387.2pt,9.25pt" to="396.2pt,9.25pt">
            <v:stroke endarrow="block"/>
          </v:line>
        </w:pict>
      </w:r>
      <w:r>
        <w:rPr>
          <w:rFonts w:ascii="Times New Roman" w:hAnsi="Times New Roman"/>
          <w:noProof/>
          <w:sz w:val="24"/>
          <w:szCs w:val="24"/>
        </w:rPr>
        <w:pict>
          <v:line id="_x0000_s1088" style="position:absolute;left:0;text-align:left;z-index:251677184" from="134.45pt,9.25pt" to="143.45pt,9.25pt">
            <v:stroke endarrow="block"/>
          </v:line>
        </w:pict>
      </w:r>
      <w:r>
        <w:rPr>
          <w:rFonts w:ascii="Times New Roman" w:hAnsi="Times New Roman"/>
          <w:noProof/>
          <w:sz w:val="24"/>
          <w:szCs w:val="24"/>
        </w:rPr>
        <w:pict>
          <v:line id="_x0000_s1089" style="position:absolute;left:0;text-align:left;z-index:251678208" from="310.05pt,9.25pt" to="319.05pt,9.25pt">
            <v:stroke endarrow="block"/>
          </v:line>
        </w:pict>
      </w:r>
      <w:r>
        <w:rPr>
          <w:rFonts w:ascii="Times New Roman" w:hAnsi="Times New Roman"/>
          <w:noProof/>
          <w:sz w:val="24"/>
          <w:szCs w:val="24"/>
        </w:rPr>
        <w:pict>
          <v:line id="_x0000_s1087" style="position:absolute;left:0;text-align:left;z-index:251676160" from="274.05pt,9.25pt" to="283.05pt,9.25pt">
            <v:stroke endarrow="block"/>
          </v:line>
        </w:pict>
      </w:r>
      <w:r w:rsidR="00811FC9" w:rsidRPr="00CA2619">
        <w:rPr>
          <w:rFonts w:ascii="Times New Roman" w:hAnsi="Times New Roman"/>
          <w:sz w:val="24"/>
          <w:szCs w:val="24"/>
          <w:lang w:val="pt-BR"/>
        </w:rPr>
        <w:t xml:space="preserve">cabinet tratament sau salon </w:t>
      </w:r>
      <w:r w:rsidR="00811FC9" w:rsidRPr="00CA2619">
        <w:rPr>
          <w:rFonts w:ascii="Times New Roman" w:hAnsi="Times New Roman"/>
          <w:sz w:val="24"/>
          <w:szCs w:val="24"/>
          <w:lang w:val="pt-BR"/>
        </w:rPr>
        <w:tab/>
        <w:t xml:space="preserve"> depozitul temporar secţie</w:t>
      </w:r>
      <w:r w:rsidR="00811FC9" w:rsidRPr="00CA2619">
        <w:rPr>
          <w:rFonts w:ascii="Times New Roman" w:hAnsi="Times New Roman"/>
          <w:sz w:val="24"/>
          <w:szCs w:val="24"/>
          <w:lang w:val="pt-BR"/>
        </w:rPr>
        <w:tab/>
        <w:t xml:space="preserve"> hol</w:t>
      </w:r>
      <w:r w:rsidR="00811FC9" w:rsidRPr="00CA2619">
        <w:rPr>
          <w:rFonts w:ascii="Times New Roman" w:hAnsi="Times New Roman"/>
          <w:sz w:val="24"/>
          <w:szCs w:val="24"/>
          <w:lang w:val="pt-BR"/>
        </w:rPr>
        <w:tab/>
        <w:t xml:space="preserve"> intrarea A   rampa deşeuri       menajere </w:t>
      </w:r>
      <w:r w:rsidR="00811FC9" w:rsidRPr="00CA2619">
        <w:rPr>
          <w:rFonts w:ascii="Times New Roman" w:hAnsi="Times New Roman"/>
          <w:sz w:val="24"/>
          <w:szCs w:val="24"/>
          <w:lang w:val="it-IT"/>
        </w:rPr>
        <w:t xml:space="preserve">       firmă eliminare finală.</w:t>
      </w:r>
    </w:p>
    <w:p w:rsidR="00811FC9" w:rsidRPr="00CA2619" w:rsidRDefault="00811FC9" w:rsidP="00BA5C28">
      <w:pPr>
        <w:spacing w:line="360" w:lineRule="auto"/>
        <w:ind w:right="242" w:firstLine="540"/>
        <w:rPr>
          <w:rFonts w:ascii="Times New Roman" w:hAnsi="Times New Roman"/>
          <w:b/>
          <w:sz w:val="24"/>
          <w:szCs w:val="24"/>
          <w:lang w:val="it-IT"/>
        </w:rPr>
      </w:pPr>
      <w:r w:rsidRPr="00CA2619">
        <w:rPr>
          <w:rFonts w:ascii="Times New Roman" w:hAnsi="Times New Roman"/>
          <w:b/>
          <w:sz w:val="24"/>
          <w:szCs w:val="24"/>
          <w:lang w:val="it-IT"/>
        </w:rPr>
        <w:t>Circuitul septic:</w:t>
      </w:r>
    </w:p>
    <w:p w:rsidR="00811FC9" w:rsidRPr="00CA2619" w:rsidRDefault="00811FC9" w:rsidP="00654ECE">
      <w:pPr>
        <w:numPr>
          <w:ilvl w:val="0"/>
          <w:numId w:val="144"/>
        </w:numPr>
        <w:tabs>
          <w:tab w:val="clear" w:pos="2160"/>
          <w:tab w:val="num" w:pos="720"/>
        </w:tabs>
        <w:spacing w:after="0" w:line="360" w:lineRule="auto"/>
        <w:ind w:left="900" w:right="242"/>
        <w:rPr>
          <w:rFonts w:ascii="Times New Roman" w:hAnsi="Times New Roman"/>
          <w:b/>
          <w:sz w:val="24"/>
          <w:szCs w:val="24"/>
          <w:lang w:val="it-IT"/>
        </w:rPr>
      </w:pPr>
      <w:r w:rsidRPr="00CA2619">
        <w:rPr>
          <w:rFonts w:ascii="Times New Roman" w:hAnsi="Times New Roman"/>
          <w:sz w:val="24"/>
          <w:szCs w:val="24"/>
          <w:lang w:val="it-IT"/>
        </w:rPr>
        <w:t>Deşeuri menajere</w:t>
      </w:r>
    </w:p>
    <w:p w:rsidR="00811FC9" w:rsidRPr="00CA2619" w:rsidRDefault="00811FC9" w:rsidP="00654ECE">
      <w:pPr>
        <w:numPr>
          <w:ilvl w:val="0"/>
          <w:numId w:val="144"/>
        </w:numPr>
        <w:tabs>
          <w:tab w:val="clear" w:pos="2160"/>
          <w:tab w:val="num" w:pos="720"/>
        </w:tabs>
        <w:spacing w:after="0" w:line="360" w:lineRule="auto"/>
        <w:ind w:left="900" w:right="242"/>
        <w:rPr>
          <w:rFonts w:ascii="Times New Roman" w:hAnsi="Times New Roman"/>
          <w:b/>
          <w:sz w:val="24"/>
          <w:szCs w:val="24"/>
          <w:lang w:val="it-IT"/>
        </w:rPr>
      </w:pPr>
      <w:r w:rsidRPr="00CA2619">
        <w:rPr>
          <w:rFonts w:ascii="Times New Roman" w:hAnsi="Times New Roman"/>
          <w:sz w:val="24"/>
          <w:szCs w:val="24"/>
          <w:lang w:val="it-IT"/>
        </w:rPr>
        <w:t>Deşeuri medicale cu “risc biologic”</w:t>
      </w:r>
    </w:p>
    <w:p w:rsidR="00811FC9" w:rsidRPr="00CA2619" w:rsidRDefault="00811FC9" w:rsidP="00654ECE">
      <w:pPr>
        <w:numPr>
          <w:ilvl w:val="0"/>
          <w:numId w:val="144"/>
        </w:numPr>
        <w:tabs>
          <w:tab w:val="clear" w:pos="2160"/>
          <w:tab w:val="num" w:pos="720"/>
        </w:tabs>
        <w:spacing w:after="0" w:line="360" w:lineRule="auto"/>
        <w:ind w:left="900" w:right="242"/>
        <w:rPr>
          <w:rFonts w:ascii="Times New Roman" w:hAnsi="Times New Roman"/>
          <w:sz w:val="24"/>
          <w:szCs w:val="24"/>
          <w:lang w:val="it-IT"/>
        </w:rPr>
      </w:pPr>
      <w:r w:rsidRPr="00CA2619">
        <w:rPr>
          <w:rFonts w:ascii="Times New Roman" w:hAnsi="Times New Roman"/>
          <w:sz w:val="24"/>
          <w:szCs w:val="24"/>
          <w:lang w:val="it-IT"/>
        </w:rPr>
        <w:t>Materiale şi instrumentar contaminat</w:t>
      </w:r>
    </w:p>
    <w:p w:rsidR="00811FC9" w:rsidRPr="00CA2619" w:rsidRDefault="00811FC9" w:rsidP="00654ECE">
      <w:pPr>
        <w:numPr>
          <w:ilvl w:val="0"/>
          <w:numId w:val="144"/>
        </w:numPr>
        <w:tabs>
          <w:tab w:val="clear" w:pos="2160"/>
          <w:tab w:val="num" w:pos="720"/>
        </w:tabs>
        <w:spacing w:after="0" w:line="360" w:lineRule="auto"/>
        <w:ind w:left="900" w:right="242"/>
        <w:rPr>
          <w:rFonts w:ascii="Times New Roman" w:hAnsi="Times New Roman"/>
          <w:b/>
          <w:sz w:val="24"/>
          <w:szCs w:val="24"/>
          <w:lang w:val="it-IT"/>
        </w:rPr>
      </w:pPr>
      <w:r w:rsidRPr="00CA2619">
        <w:rPr>
          <w:rFonts w:ascii="Times New Roman" w:hAnsi="Times New Roman"/>
          <w:sz w:val="24"/>
          <w:szCs w:val="24"/>
          <w:lang w:val="it-IT"/>
        </w:rPr>
        <w:t>Lenjerie murdară</w:t>
      </w:r>
    </w:p>
    <w:p w:rsidR="00811FC9" w:rsidRPr="00CA2619" w:rsidRDefault="00811FC9" w:rsidP="00BA5C28">
      <w:pPr>
        <w:numPr>
          <w:ilvl w:val="2"/>
          <w:numId w:val="146"/>
        </w:numPr>
        <w:tabs>
          <w:tab w:val="clear" w:pos="2880"/>
          <w:tab w:val="num" w:pos="540"/>
        </w:tabs>
        <w:spacing w:after="0" w:line="360" w:lineRule="auto"/>
        <w:ind w:left="720" w:right="242" w:hanging="180"/>
        <w:rPr>
          <w:rFonts w:ascii="Times New Roman" w:hAnsi="Times New Roman"/>
          <w:sz w:val="24"/>
          <w:szCs w:val="24"/>
          <w:lang w:val="it-IT"/>
        </w:rPr>
      </w:pPr>
      <w:r w:rsidRPr="00CA2619">
        <w:rPr>
          <w:rFonts w:ascii="Times New Roman" w:hAnsi="Times New Roman"/>
          <w:sz w:val="24"/>
          <w:szCs w:val="24"/>
          <w:lang w:val="it-IT"/>
        </w:rPr>
        <w:t>Pacienţi decedaţi</w:t>
      </w:r>
    </w:p>
    <w:p w:rsidR="00BA5C28" w:rsidRPr="00CA2619" w:rsidRDefault="00BA5C28" w:rsidP="00BA5C28">
      <w:pPr>
        <w:spacing w:after="0" w:line="360" w:lineRule="auto"/>
        <w:ind w:left="720" w:right="242"/>
        <w:rPr>
          <w:rFonts w:ascii="Times New Roman" w:hAnsi="Times New Roman"/>
          <w:sz w:val="24"/>
          <w:szCs w:val="24"/>
          <w:lang w:val="it-IT"/>
        </w:rPr>
      </w:pPr>
    </w:p>
    <w:p w:rsidR="00811FC9" w:rsidRPr="00CA2619" w:rsidRDefault="00811FC9" w:rsidP="00654ECE">
      <w:pPr>
        <w:spacing w:line="360" w:lineRule="auto"/>
        <w:ind w:right="242" w:firstLine="360"/>
        <w:rPr>
          <w:rFonts w:ascii="Times New Roman" w:hAnsi="Times New Roman"/>
          <w:b/>
          <w:sz w:val="24"/>
          <w:szCs w:val="24"/>
          <w:lang w:val="it-IT"/>
        </w:rPr>
      </w:pPr>
      <w:r w:rsidRPr="00CA2619">
        <w:rPr>
          <w:rFonts w:ascii="Times New Roman" w:hAnsi="Times New Roman"/>
          <w:b/>
          <w:sz w:val="24"/>
          <w:szCs w:val="24"/>
          <w:lang w:val="it-IT"/>
        </w:rPr>
        <w:t>Circuitul aseptic</w:t>
      </w:r>
    </w:p>
    <w:p w:rsidR="00811FC9" w:rsidRPr="00CA2619" w:rsidRDefault="00811FC9" w:rsidP="00654ECE">
      <w:pPr>
        <w:numPr>
          <w:ilvl w:val="0"/>
          <w:numId w:val="145"/>
        </w:numPr>
        <w:spacing w:after="0" w:line="360" w:lineRule="auto"/>
        <w:ind w:right="242"/>
        <w:rPr>
          <w:rFonts w:ascii="Times New Roman" w:hAnsi="Times New Roman"/>
          <w:sz w:val="24"/>
          <w:szCs w:val="24"/>
          <w:lang w:val="it-IT"/>
        </w:rPr>
      </w:pPr>
      <w:r w:rsidRPr="00CA2619">
        <w:rPr>
          <w:rFonts w:ascii="Times New Roman" w:hAnsi="Times New Roman"/>
          <w:sz w:val="24"/>
          <w:szCs w:val="24"/>
          <w:lang w:val="it-IT"/>
        </w:rPr>
        <w:t>Materiale şi instrumentar steril</w:t>
      </w:r>
    </w:p>
    <w:p w:rsidR="00811FC9" w:rsidRPr="00CA2619" w:rsidRDefault="00811FC9" w:rsidP="00654ECE">
      <w:pPr>
        <w:numPr>
          <w:ilvl w:val="0"/>
          <w:numId w:val="145"/>
        </w:numPr>
        <w:spacing w:after="0" w:line="360" w:lineRule="auto"/>
        <w:ind w:right="242"/>
        <w:rPr>
          <w:rFonts w:ascii="Times New Roman" w:hAnsi="Times New Roman"/>
          <w:sz w:val="24"/>
          <w:szCs w:val="24"/>
          <w:lang w:val="it-IT"/>
        </w:rPr>
      </w:pPr>
      <w:r w:rsidRPr="00CA2619">
        <w:rPr>
          <w:rFonts w:ascii="Times New Roman" w:hAnsi="Times New Roman"/>
          <w:sz w:val="24"/>
          <w:szCs w:val="24"/>
          <w:lang w:val="it-IT"/>
        </w:rPr>
        <w:t>Lenjerie curată</w:t>
      </w:r>
    </w:p>
    <w:p w:rsidR="00811FC9" w:rsidRPr="00CA2619" w:rsidRDefault="00811FC9" w:rsidP="00654ECE">
      <w:pPr>
        <w:numPr>
          <w:ilvl w:val="0"/>
          <w:numId w:val="145"/>
        </w:numPr>
        <w:spacing w:after="0" w:line="360" w:lineRule="auto"/>
        <w:ind w:right="242"/>
        <w:rPr>
          <w:rFonts w:ascii="Times New Roman" w:hAnsi="Times New Roman"/>
          <w:sz w:val="24"/>
          <w:szCs w:val="24"/>
          <w:lang w:val="it-IT"/>
        </w:rPr>
      </w:pPr>
      <w:r w:rsidRPr="00CA2619">
        <w:rPr>
          <w:rFonts w:ascii="Times New Roman" w:hAnsi="Times New Roman"/>
          <w:sz w:val="24"/>
          <w:szCs w:val="24"/>
          <w:lang w:val="it-IT"/>
        </w:rPr>
        <w:t>Alimente</w:t>
      </w:r>
    </w:p>
    <w:p w:rsidR="009E4F15" w:rsidRPr="00CA2619" w:rsidRDefault="00811FC9" w:rsidP="00654ECE">
      <w:pPr>
        <w:numPr>
          <w:ilvl w:val="0"/>
          <w:numId w:val="145"/>
        </w:numPr>
        <w:spacing w:after="0" w:line="360" w:lineRule="auto"/>
        <w:ind w:right="242"/>
        <w:rPr>
          <w:rFonts w:ascii="Times New Roman" w:hAnsi="Times New Roman"/>
          <w:sz w:val="24"/>
          <w:szCs w:val="24"/>
          <w:lang w:val="it-IT"/>
        </w:rPr>
      </w:pPr>
      <w:r w:rsidRPr="00CA2619">
        <w:rPr>
          <w:rFonts w:ascii="Times New Roman" w:hAnsi="Times New Roman"/>
          <w:sz w:val="24"/>
          <w:szCs w:val="24"/>
          <w:lang w:val="it-IT"/>
        </w:rPr>
        <w:t xml:space="preserve">Medicamente </w:t>
      </w:r>
    </w:p>
    <w:p w:rsidR="005B3667" w:rsidRPr="00CA2619" w:rsidRDefault="005B3667" w:rsidP="005B3667">
      <w:pPr>
        <w:rPr>
          <w:rFonts w:ascii="Times New Roman" w:hAnsi="Times New Roman"/>
          <w:sz w:val="24"/>
          <w:szCs w:val="24"/>
        </w:rPr>
      </w:pPr>
    </w:p>
    <w:p w:rsidR="00FA6BF1" w:rsidRPr="00CA2619" w:rsidRDefault="008004C7" w:rsidP="00654ECE">
      <w:pPr>
        <w:pStyle w:val="Heading2"/>
        <w:numPr>
          <w:ilvl w:val="0"/>
          <w:numId w:val="0"/>
        </w:numPr>
        <w:ind w:left="1440" w:hanging="720"/>
        <w:rPr>
          <w:lang w:val="it-IT"/>
        </w:rPr>
      </w:pPr>
      <w:bookmarkStart w:id="417" w:name="_Toc482786191"/>
      <w:r w:rsidRPr="00CA2619">
        <w:t xml:space="preserve">17.8. </w:t>
      </w:r>
      <w:r w:rsidR="00DB2B0E" w:rsidRPr="00CA2619">
        <w:rPr>
          <w:lang w:val="it-IT"/>
        </w:rPr>
        <w:t>Circuitul de sterilizare</w:t>
      </w:r>
      <w:bookmarkEnd w:id="417"/>
    </w:p>
    <w:p w:rsidR="00FA6BF1" w:rsidRPr="00CA2619" w:rsidRDefault="00FA6BF1" w:rsidP="00BA5C28">
      <w:pPr>
        <w:autoSpaceDE w:val="0"/>
        <w:autoSpaceDN w:val="0"/>
        <w:adjustRightInd w:val="0"/>
        <w:spacing w:after="0" w:line="360" w:lineRule="auto"/>
        <w:rPr>
          <w:rFonts w:ascii="Times New Roman" w:hAnsi="Times New Roman"/>
          <w:sz w:val="24"/>
          <w:szCs w:val="24"/>
          <w:lang w:val="it-IT"/>
        </w:rPr>
      </w:pPr>
      <w:r w:rsidRPr="00CA2619">
        <w:rPr>
          <w:rFonts w:ascii="Times New Roman" w:hAnsi="Times New Roman"/>
          <w:sz w:val="24"/>
          <w:szCs w:val="24"/>
          <w:lang w:val="it-IT"/>
        </w:rPr>
        <w:t>In spital exista o statie centrala de sterilizare.</w:t>
      </w:r>
    </w:p>
    <w:p w:rsidR="00FA6BF1" w:rsidRPr="00CA2619" w:rsidRDefault="00FA6BF1" w:rsidP="00BA5C28">
      <w:pPr>
        <w:autoSpaceDE w:val="0"/>
        <w:autoSpaceDN w:val="0"/>
        <w:adjustRightInd w:val="0"/>
        <w:spacing w:after="0" w:line="360" w:lineRule="auto"/>
        <w:rPr>
          <w:rFonts w:ascii="Times New Roman" w:hAnsi="Times New Roman"/>
          <w:sz w:val="24"/>
          <w:szCs w:val="24"/>
          <w:lang w:val="it-IT"/>
        </w:rPr>
      </w:pPr>
      <w:r w:rsidRPr="00CA2619">
        <w:rPr>
          <w:rFonts w:ascii="Times New Roman" w:hAnsi="Times New Roman"/>
          <w:sz w:val="24"/>
          <w:szCs w:val="24"/>
          <w:lang w:val="it-IT"/>
        </w:rPr>
        <w:t xml:space="preserve">Pentru buna functionare a statiei centrale de sterilizare, aici este initiat un program de primire si distribuire a instrumentarului si a diferitelor materiale supuse sterilizarii cu orar strict pe sectiile / compartimentele spitalului. </w:t>
      </w:r>
    </w:p>
    <w:p w:rsidR="00FA6BF1" w:rsidRPr="00CA2619" w:rsidRDefault="00FA6BF1" w:rsidP="00BA5C28">
      <w:pPr>
        <w:autoSpaceDE w:val="0"/>
        <w:autoSpaceDN w:val="0"/>
        <w:adjustRightInd w:val="0"/>
        <w:spacing w:after="0" w:line="360" w:lineRule="auto"/>
        <w:rPr>
          <w:rFonts w:ascii="Times New Roman" w:hAnsi="Times New Roman"/>
          <w:sz w:val="24"/>
          <w:szCs w:val="24"/>
          <w:lang w:val="it-IT"/>
        </w:rPr>
      </w:pPr>
      <w:r w:rsidRPr="00CA2619">
        <w:rPr>
          <w:rFonts w:ascii="Times New Roman" w:hAnsi="Times New Roman"/>
          <w:sz w:val="24"/>
          <w:szCs w:val="24"/>
          <w:lang w:val="it-IT"/>
        </w:rPr>
        <w:t>Pentru buna funcţionare, în staţia centrală de sterilizare există:</w:t>
      </w:r>
    </w:p>
    <w:p w:rsidR="00FA6BF1" w:rsidRPr="00CA2619" w:rsidRDefault="00FA6BF1" w:rsidP="00BA5C28">
      <w:pPr>
        <w:autoSpaceDE w:val="0"/>
        <w:autoSpaceDN w:val="0"/>
        <w:adjustRightInd w:val="0"/>
        <w:spacing w:after="0" w:line="360" w:lineRule="auto"/>
        <w:rPr>
          <w:rFonts w:ascii="Times New Roman" w:hAnsi="Times New Roman"/>
          <w:sz w:val="24"/>
          <w:szCs w:val="24"/>
          <w:lang w:val="it-IT"/>
        </w:rPr>
      </w:pPr>
      <w:r w:rsidRPr="00CA2619">
        <w:rPr>
          <w:rFonts w:ascii="Times New Roman" w:hAnsi="Times New Roman"/>
          <w:sz w:val="24"/>
          <w:szCs w:val="24"/>
          <w:lang w:val="it-IT"/>
        </w:rPr>
        <w:t>-spaţiu de primire materiale</w:t>
      </w:r>
    </w:p>
    <w:p w:rsidR="00FA6BF1" w:rsidRPr="00CA2619" w:rsidRDefault="00FA6BF1" w:rsidP="00BA5C28">
      <w:pPr>
        <w:autoSpaceDE w:val="0"/>
        <w:autoSpaceDN w:val="0"/>
        <w:adjustRightInd w:val="0"/>
        <w:spacing w:after="0" w:line="360" w:lineRule="auto"/>
        <w:rPr>
          <w:rFonts w:ascii="Times New Roman" w:hAnsi="Times New Roman"/>
          <w:sz w:val="24"/>
          <w:szCs w:val="24"/>
          <w:lang w:val="it-IT"/>
        </w:rPr>
      </w:pPr>
      <w:r w:rsidRPr="00CA2619">
        <w:rPr>
          <w:rFonts w:ascii="Times New Roman" w:hAnsi="Times New Roman"/>
          <w:sz w:val="24"/>
          <w:szCs w:val="24"/>
          <w:lang w:val="it-IT"/>
        </w:rPr>
        <w:t>-sala aparatelor</w:t>
      </w:r>
    </w:p>
    <w:p w:rsidR="00FA6BF1" w:rsidRPr="00CA2619" w:rsidRDefault="00FA6BF1" w:rsidP="00BA5C28">
      <w:pPr>
        <w:autoSpaceDE w:val="0"/>
        <w:autoSpaceDN w:val="0"/>
        <w:adjustRightInd w:val="0"/>
        <w:spacing w:after="0" w:line="360" w:lineRule="auto"/>
        <w:rPr>
          <w:rFonts w:ascii="Times New Roman" w:hAnsi="Times New Roman"/>
          <w:sz w:val="24"/>
          <w:szCs w:val="24"/>
          <w:lang w:val="it-IT"/>
        </w:rPr>
      </w:pPr>
      <w:r w:rsidRPr="00CA2619">
        <w:rPr>
          <w:rFonts w:ascii="Times New Roman" w:hAnsi="Times New Roman"/>
          <w:sz w:val="24"/>
          <w:szCs w:val="24"/>
          <w:lang w:val="it-IT"/>
        </w:rPr>
        <w:t>-spaţiu de depozitare sterile</w:t>
      </w:r>
    </w:p>
    <w:p w:rsidR="00FA6BF1" w:rsidRPr="00CA2619" w:rsidRDefault="00FA6BF1" w:rsidP="00BA5C28">
      <w:pPr>
        <w:autoSpaceDE w:val="0"/>
        <w:autoSpaceDN w:val="0"/>
        <w:adjustRightInd w:val="0"/>
        <w:spacing w:after="0" w:line="360" w:lineRule="auto"/>
        <w:rPr>
          <w:rFonts w:ascii="Times New Roman" w:hAnsi="Times New Roman"/>
          <w:sz w:val="24"/>
          <w:szCs w:val="24"/>
          <w:lang w:val="it-IT"/>
        </w:rPr>
      </w:pPr>
      <w:r w:rsidRPr="00CA2619">
        <w:rPr>
          <w:rFonts w:ascii="Times New Roman" w:hAnsi="Times New Roman"/>
          <w:sz w:val="24"/>
          <w:szCs w:val="24"/>
          <w:lang w:val="it-IT"/>
        </w:rPr>
        <w:t>- spaţiu de predare</w:t>
      </w:r>
    </w:p>
    <w:p w:rsidR="00FA6BF1" w:rsidRPr="00CA2619" w:rsidRDefault="00FA6BF1" w:rsidP="00BA5C28">
      <w:pPr>
        <w:spacing w:line="360" w:lineRule="auto"/>
        <w:ind w:right="242" w:firstLine="720"/>
        <w:rPr>
          <w:rFonts w:ascii="Times New Roman" w:hAnsi="Times New Roman"/>
          <w:sz w:val="24"/>
          <w:szCs w:val="24"/>
          <w:lang w:val="it-IT"/>
        </w:rPr>
      </w:pPr>
      <w:r w:rsidRPr="00CA2619">
        <w:rPr>
          <w:rFonts w:ascii="Times New Roman" w:hAnsi="Times New Roman"/>
          <w:sz w:val="24"/>
          <w:szCs w:val="24"/>
          <w:lang w:val="it-IT"/>
        </w:rPr>
        <w:t xml:space="preserve"> Programul de transport echipamente sterile este separat de cel de transport lenjerie pentru fiecare dintre sectiile, compartimentele spitalului. Acesta este afisat la Sterilizare si este cunoscut şi respectat pe sectii.</w:t>
      </w:r>
    </w:p>
    <w:p w:rsidR="00FA6BF1" w:rsidRPr="00CA2619" w:rsidRDefault="00FA6BF1" w:rsidP="00654ECE">
      <w:pPr>
        <w:autoSpaceDE w:val="0"/>
        <w:autoSpaceDN w:val="0"/>
        <w:adjustRightInd w:val="0"/>
        <w:spacing w:line="360" w:lineRule="auto"/>
        <w:rPr>
          <w:rFonts w:ascii="Times New Roman" w:hAnsi="Times New Roman"/>
          <w:b/>
          <w:bCs/>
          <w:sz w:val="24"/>
          <w:szCs w:val="24"/>
          <w:lang w:val="pt-BR"/>
        </w:rPr>
      </w:pPr>
      <w:r w:rsidRPr="00CA2619">
        <w:rPr>
          <w:rFonts w:ascii="Times New Roman" w:hAnsi="Times New Roman"/>
          <w:b/>
          <w:bCs/>
          <w:sz w:val="24"/>
          <w:szCs w:val="24"/>
          <w:lang w:val="pt-BR"/>
        </w:rPr>
        <w:t xml:space="preserve">PROGRAM STERILIZARE: </w:t>
      </w:r>
    </w:p>
    <w:tbl>
      <w:tblPr>
        <w:tblW w:w="9344"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004"/>
        <w:gridCol w:w="2340"/>
      </w:tblGrid>
      <w:tr w:rsidR="00FA6BF1" w:rsidRPr="00CA2619" w:rsidTr="00D977FC">
        <w:tc>
          <w:tcPr>
            <w:tcW w:w="7004" w:type="dxa"/>
            <w:vAlign w:val="center"/>
          </w:tcPr>
          <w:p w:rsidR="00FA6BF1" w:rsidRPr="00CA2619" w:rsidRDefault="00FA6BF1" w:rsidP="00654ECE">
            <w:pPr>
              <w:pStyle w:val="BodyText"/>
              <w:tabs>
                <w:tab w:val="left" w:pos="720"/>
              </w:tabs>
              <w:spacing w:line="360" w:lineRule="auto"/>
              <w:rPr>
                <w:sz w:val="24"/>
                <w:szCs w:val="24"/>
              </w:rPr>
            </w:pPr>
            <w:r w:rsidRPr="00CA2619">
              <w:rPr>
                <w:sz w:val="24"/>
                <w:szCs w:val="24"/>
              </w:rPr>
              <w:t>CATEGORIA  ACTIVITĂŢILOR</w:t>
            </w:r>
          </w:p>
        </w:tc>
        <w:tc>
          <w:tcPr>
            <w:tcW w:w="2340" w:type="dxa"/>
            <w:vAlign w:val="center"/>
          </w:tcPr>
          <w:p w:rsidR="00FA6BF1" w:rsidRPr="00CA2619" w:rsidRDefault="00FA6BF1" w:rsidP="00654ECE">
            <w:pPr>
              <w:pStyle w:val="BodyText"/>
              <w:tabs>
                <w:tab w:val="left" w:pos="720"/>
              </w:tabs>
              <w:spacing w:line="360" w:lineRule="auto"/>
              <w:rPr>
                <w:sz w:val="24"/>
                <w:szCs w:val="24"/>
              </w:rPr>
            </w:pPr>
            <w:r w:rsidRPr="00CA2619">
              <w:rPr>
                <w:sz w:val="24"/>
                <w:szCs w:val="24"/>
              </w:rPr>
              <w:t>INTERVAL ORAR</w:t>
            </w:r>
          </w:p>
        </w:tc>
      </w:tr>
      <w:tr w:rsidR="00FA6BF1" w:rsidRPr="00CA2619" w:rsidTr="00D977FC">
        <w:trPr>
          <w:trHeight w:val="598"/>
        </w:trPr>
        <w:tc>
          <w:tcPr>
            <w:tcW w:w="7004" w:type="dxa"/>
            <w:vAlign w:val="center"/>
          </w:tcPr>
          <w:p w:rsidR="00FA6BF1" w:rsidRPr="00CA2619" w:rsidRDefault="00FA6BF1" w:rsidP="00654ECE">
            <w:pPr>
              <w:pStyle w:val="BodyText"/>
              <w:tabs>
                <w:tab w:val="left" w:pos="720"/>
              </w:tabs>
              <w:spacing w:line="360" w:lineRule="auto"/>
              <w:jc w:val="left"/>
              <w:rPr>
                <w:bCs/>
                <w:sz w:val="24"/>
                <w:szCs w:val="24"/>
              </w:rPr>
            </w:pPr>
            <w:r w:rsidRPr="00CA2619">
              <w:rPr>
                <w:bCs/>
                <w:sz w:val="24"/>
                <w:szCs w:val="24"/>
              </w:rPr>
              <w:t xml:space="preserve">Primire materiale pentru sterilizare  </w:t>
            </w:r>
          </w:p>
        </w:tc>
        <w:tc>
          <w:tcPr>
            <w:tcW w:w="2340" w:type="dxa"/>
            <w:vAlign w:val="center"/>
          </w:tcPr>
          <w:p w:rsidR="00FA6BF1" w:rsidRPr="00CA2619" w:rsidRDefault="00FA6BF1" w:rsidP="00654ECE">
            <w:pPr>
              <w:pStyle w:val="BodyText"/>
              <w:tabs>
                <w:tab w:val="left" w:pos="720"/>
              </w:tabs>
              <w:spacing w:line="360" w:lineRule="auto"/>
              <w:rPr>
                <w:b/>
                <w:sz w:val="24"/>
                <w:szCs w:val="24"/>
              </w:rPr>
            </w:pPr>
            <w:r w:rsidRPr="00CA2619">
              <w:rPr>
                <w:b/>
                <w:sz w:val="24"/>
                <w:szCs w:val="24"/>
              </w:rPr>
              <w:t>10</w:t>
            </w:r>
            <w:r w:rsidRPr="00CA2619">
              <w:rPr>
                <w:b/>
                <w:sz w:val="24"/>
                <w:szCs w:val="24"/>
                <w:vertAlign w:val="superscript"/>
              </w:rPr>
              <w:t>30</w:t>
            </w:r>
            <w:r w:rsidRPr="00CA2619">
              <w:rPr>
                <w:b/>
                <w:sz w:val="24"/>
                <w:szCs w:val="24"/>
              </w:rPr>
              <w:t xml:space="preserve"> – 11</w:t>
            </w:r>
            <w:r w:rsidRPr="00CA2619">
              <w:rPr>
                <w:b/>
                <w:sz w:val="24"/>
                <w:szCs w:val="24"/>
                <w:vertAlign w:val="superscript"/>
              </w:rPr>
              <w:t>00</w:t>
            </w:r>
          </w:p>
        </w:tc>
      </w:tr>
      <w:tr w:rsidR="00FA6BF1" w:rsidRPr="00CA2619" w:rsidTr="00D977FC">
        <w:trPr>
          <w:cantSplit/>
          <w:trHeight w:val="530"/>
        </w:trPr>
        <w:tc>
          <w:tcPr>
            <w:tcW w:w="7004" w:type="dxa"/>
            <w:tcBorders>
              <w:bottom w:val="single" w:sz="4" w:space="0" w:color="auto"/>
            </w:tcBorders>
            <w:vAlign w:val="center"/>
          </w:tcPr>
          <w:p w:rsidR="00FA6BF1" w:rsidRPr="00CA2619" w:rsidRDefault="00FA6BF1" w:rsidP="00654ECE">
            <w:pPr>
              <w:pStyle w:val="BodyText"/>
              <w:tabs>
                <w:tab w:val="left" w:pos="720"/>
              </w:tabs>
              <w:spacing w:line="360" w:lineRule="auto"/>
              <w:jc w:val="left"/>
              <w:rPr>
                <w:bCs/>
                <w:sz w:val="24"/>
                <w:szCs w:val="24"/>
              </w:rPr>
            </w:pPr>
            <w:r w:rsidRPr="00CA2619">
              <w:rPr>
                <w:bCs/>
                <w:sz w:val="24"/>
                <w:szCs w:val="24"/>
              </w:rPr>
              <w:t>Predare materiale sterile</w:t>
            </w:r>
          </w:p>
        </w:tc>
        <w:tc>
          <w:tcPr>
            <w:tcW w:w="2340" w:type="dxa"/>
            <w:tcBorders>
              <w:bottom w:val="single" w:sz="4" w:space="0" w:color="auto"/>
            </w:tcBorders>
            <w:vAlign w:val="center"/>
          </w:tcPr>
          <w:p w:rsidR="00FA6BF1" w:rsidRPr="00CA2619" w:rsidRDefault="00FA6BF1" w:rsidP="00654ECE">
            <w:pPr>
              <w:pStyle w:val="BodyText"/>
              <w:tabs>
                <w:tab w:val="left" w:pos="720"/>
              </w:tabs>
              <w:spacing w:line="360" w:lineRule="auto"/>
              <w:rPr>
                <w:b/>
                <w:sz w:val="24"/>
                <w:szCs w:val="24"/>
                <w:vertAlign w:val="superscript"/>
              </w:rPr>
            </w:pPr>
            <w:r w:rsidRPr="00CA2619">
              <w:rPr>
                <w:b/>
                <w:sz w:val="24"/>
                <w:szCs w:val="24"/>
              </w:rPr>
              <w:t>14</w:t>
            </w:r>
            <w:r w:rsidRPr="00CA2619">
              <w:rPr>
                <w:b/>
                <w:sz w:val="24"/>
                <w:szCs w:val="24"/>
                <w:vertAlign w:val="superscript"/>
              </w:rPr>
              <w:t>00</w:t>
            </w:r>
            <w:r w:rsidRPr="00CA2619">
              <w:rPr>
                <w:b/>
                <w:sz w:val="24"/>
                <w:szCs w:val="24"/>
              </w:rPr>
              <w:t xml:space="preserve"> – 14</w:t>
            </w:r>
            <w:r w:rsidRPr="00CA2619">
              <w:rPr>
                <w:b/>
                <w:sz w:val="24"/>
                <w:szCs w:val="24"/>
                <w:vertAlign w:val="superscript"/>
              </w:rPr>
              <w:t>30</w:t>
            </w:r>
          </w:p>
        </w:tc>
      </w:tr>
    </w:tbl>
    <w:p w:rsidR="00E3435B" w:rsidRPr="00CA2619" w:rsidRDefault="00E3435B" w:rsidP="00654ECE">
      <w:pPr>
        <w:spacing w:line="360" w:lineRule="auto"/>
        <w:ind w:left="360"/>
        <w:rPr>
          <w:rFonts w:ascii="Times New Roman" w:hAnsi="Times New Roman"/>
          <w:sz w:val="24"/>
          <w:szCs w:val="24"/>
          <w:u w:val="single"/>
          <w:lang w:val="it-IT"/>
        </w:rPr>
      </w:pPr>
    </w:p>
    <w:p w:rsidR="00FA6BF1" w:rsidRPr="00CA2619" w:rsidRDefault="00FA6BF1" w:rsidP="00654ECE">
      <w:pPr>
        <w:spacing w:line="360" w:lineRule="auto"/>
        <w:ind w:left="360"/>
        <w:rPr>
          <w:rFonts w:ascii="Times New Roman" w:hAnsi="Times New Roman"/>
          <w:b/>
          <w:sz w:val="24"/>
          <w:szCs w:val="24"/>
          <w:lang w:val="it-IT"/>
        </w:rPr>
      </w:pPr>
      <w:r w:rsidRPr="00CA2619">
        <w:rPr>
          <w:rFonts w:ascii="Times New Roman" w:hAnsi="Times New Roman"/>
          <w:sz w:val="24"/>
          <w:szCs w:val="24"/>
          <w:u w:val="single"/>
          <w:lang w:val="it-IT"/>
        </w:rPr>
        <w:lastRenderedPageBreak/>
        <w:t xml:space="preserve">Circuitul </w:t>
      </w:r>
      <w:r w:rsidRPr="00CA2619">
        <w:rPr>
          <w:rFonts w:ascii="Times New Roman" w:hAnsi="Times New Roman"/>
          <w:sz w:val="24"/>
          <w:szCs w:val="24"/>
          <w:u w:val="single"/>
          <w:lang w:val="pt-BR"/>
        </w:rPr>
        <w:t>sterilizării</w:t>
      </w:r>
      <w:r w:rsidRPr="00CA2619">
        <w:rPr>
          <w:rFonts w:ascii="Times New Roman" w:hAnsi="Times New Roman"/>
          <w:sz w:val="24"/>
          <w:szCs w:val="24"/>
          <w:u w:val="single"/>
          <w:lang w:val="it-IT"/>
        </w:rPr>
        <w:t xml:space="preserve"> este următorul:       </w:t>
      </w:r>
    </w:p>
    <w:p w:rsidR="005B3667" w:rsidRPr="00CA2619" w:rsidRDefault="001D5CA4" w:rsidP="00357E0B">
      <w:pPr>
        <w:autoSpaceDE w:val="0"/>
        <w:autoSpaceDN w:val="0"/>
        <w:adjustRightInd w:val="0"/>
        <w:spacing w:line="360" w:lineRule="auto"/>
        <w:rPr>
          <w:rFonts w:ascii="Times New Roman" w:hAnsi="Times New Roman"/>
          <w:sz w:val="24"/>
          <w:szCs w:val="24"/>
          <w:lang w:val="pt-BR"/>
        </w:rPr>
      </w:pPr>
      <w:r>
        <w:rPr>
          <w:rFonts w:ascii="Times New Roman" w:hAnsi="Times New Roman"/>
          <w:noProof/>
          <w:sz w:val="24"/>
          <w:szCs w:val="24"/>
        </w:rPr>
        <w:pict>
          <v:line id="_x0000_s1092" style="position:absolute;z-index:251681280" from="273.6pt,7.7pt" to="282.6pt,7.7pt">
            <v:stroke endarrow="block"/>
          </v:line>
        </w:pict>
      </w:r>
      <w:r>
        <w:rPr>
          <w:rFonts w:ascii="Times New Roman" w:hAnsi="Times New Roman"/>
          <w:noProof/>
          <w:sz w:val="24"/>
          <w:szCs w:val="24"/>
        </w:rPr>
        <w:pict>
          <v:line id="_x0000_s1093" style="position:absolute;z-index:251682304" from="229.05pt,7.7pt" to="238.05pt,7.7pt">
            <v:stroke endarrow="block"/>
          </v:line>
        </w:pict>
      </w:r>
      <w:r>
        <w:rPr>
          <w:rFonts w:ascii="Times New Roman" w:hAnsi="Times New Roman"/>
          <w:noProof/>
          <w:sz w:val="24"/>
          <w:szCs w:val="24"/>
        </w:rPr>
        <w:pict>
          <v:line id="_x0000_s1094" style="position:absolute;z-index:251683328" from="121.05pt,7.7pt" to="130.05pt,7.7pt">
            <v:stroke endarrow="block"/>
          </v:line>
        </w:pict>
      </w:r>
      <w:r>
        <w:rPr>
          <w:rFonts w:ascii="Times New Roman" w:hAnsi="Times New Roman"/>
          <w:noProof/>
          <w:sz w:val="24"/>
          <w:szCs w:val="24"/>
        </w:rPr>
        <w:pict>
          <v:line id="_x0000_s1095" style="position:absolute;z-index:251684352" from="85.05pt,7.7pt" to="94.05pt,7.7pt">
            <v:stroke endarrow="block"/>
          </v:line>
        </w:pict>
      </w:r>
      <w:r w:rsidR="00FA6BF1" w:rsidRPr="00CA2619">
        <w:rPr>
          <w:rFonts w:ascii="Times New Roman" w:hAnsi="Times New Roman"/>
          <w:sz w:val="24"/>
          <w:szCs w:val="24"/>
          <w:lang w:val="pt-BR"/>
        </w:rPr>
        <w:t>cabinet medical     hol       staţia sterilizare</w:t>
      </w:r>
      <w:r w:rsidR="00FA6BF1" w:rsidRPr="00CA2619">
        <w:rPr>
          <w:rFonts w:ascii="Times New Roman" w:hAnsi="Times New Roman"/>
          <w:sz w:val="24"/>
          <w:szCs w:val="24"/>
          <w:lang w:val="pt-BR"/>
        </w:rPr>
        <w:tab/>
        <w:t xml:space="preserve">hol </w:t>
      </w:r>
      <w:r w:rsidR="00FA6BF1" w:rsidRPr="00CA2619">
        <w:rPr>
          <w:rFonts w:ascii="Times New Roman" w:hAnsi="Times New Roman"/>
          <w:sz w:val="24"/>
          <w:szCs w:val="24"/>
          <w:lang w:val="pt-BR"/>
        </w:rPr>
        <w:tab/>
        <w:t>cabinet secţie</w:t>
      </w:r>
    </w:p>
    <w:p w:rsidR="00FA6BF1" w:rsidRPr="00CA2619" w:rsidRDefault="003D1900" w:rsidP="00BA5C28">
      <w:pPr>
        <w:pStyle w:val="Heading2"/>
        <w:numPr>
          <w:ilvl w:val="0"/>
          <w:numId w:val="0"/>
        </w:numPr>
        <w:ind w:left="1440" w:hanging="720"/>
        <w:rPr>
          <w:lang w:val="it-IT"/>
        </w:rPr>
      </w:pPr>
      <w:bookmarkStart w:id="418" w:name="_Toc482786192"/>
      <w:r w:rsidRPr="00CA2619">
        <w:rPr>
          <w:lang w:val="it-IT"/>
        </w:rPr>
        <w:t>17.9</w:t>
      </w:r>
      <w:r w:rsidR="00FA6BF1" w:rsidRPr="00CA2619">
        <w:rPr>
          <w:lang w:val="it-IT"/>
        </w:rPr>
        <w:t>.</w:t>
      </w:r>
      <w:r w:rsidR="007C6145" w:rsidRPr="00CA2619">
        <w:rPr>
          <w:lang w:val="it-IT"/>
        </w:rPr>
        <w:t xml:space="preserve"> Circuitul medicamentelor şi a probelor biologice către laborator</w:t>
      </w:r>
      <w:bookmarkEnd w:id="418"/>
    </w:p>
    <w:p w:rsidR="00FA6BF1" w:rsidRPr="00CA2619" w:rsidRDefault="00FA6BF1" w:rsidP="00654ECE">
      <w:pPr>
        <w:numPr>
          <w:ilvl w:val="0"/>
          <w:numId w:val="148"/>
        </w:numPr>
        <w:spacing w:after="0" w:line="360" w:lineRule="auto"/>
        <w:ind w:right="242"/>
        <w:jc w:val="both"/>
        <w:rPr>
          <w:rFonts w:ascii="Times New Roman" w:hAnsi="Times New Roman"/>
          <w:sz w:val="24"/>
          <w:szCs w:val="24"/>
          <w:lang w:val="it-IT"/>
        </w:rPr>
      </w:pPr>
      <w:r w:rsidRPr="00CA2619">
        <w:rPr>
          <w:rFonts w:ascii="Times New Roman" w:hAnsi="Times New Roman"/>
          <w:sz w:val="24"/>
          <w:szCs w:val="24"/>
          <w:lang w:val="it-IT"/>
        </w:rPr>
        <w:t xml:space="preserve">sunt incluse farmacia cu circuit inchis, laboratorul de analize medicale , etc. </w:t>
      </w:r>
    </w:p>
    <w:p w:rsidR="00FA6BF1" w:rsidRPr="00CA2619" w:rsidRDefault="00FA6BF1" w:rsidP="00654ECE">
      <w:pPr>
        <w:numPr>
          <w:ilvl w:val="0"/>
          <w:numId w:val="148"/>
        </w:numPr>
        <w:spacing w:after="0" w:line="360" w:lineRule="auto"/>
        <w:ind w:right="242"/>
        <w:jc w:val="both"/>
        <w:rPr>
          <w:rFonts w:ascii="Times New Roman" w:hAnsi="Times New Roman"/>
          <w:sz w:val="24"/>
          <w:szCs w:val="24"/>
          <w:lang w:val="it-IT"/>
        </w:rPr>
      </w:pPr>
      <w:r w:rsidRPr="00CA2619">
        <w:rPr>
          <w:rFonts w:ascii="Times New Roman" w:hAnsi="Times New Roman"/>
          <w:sz w:val="24"/>
          <w:szCs w:val="24"/>
          <w:lang w:val="it-IT"/>
        </w:rPr>
        <w:t>deplasările sunt limitate ca interval de timp,</w:t>
      </w:r>
    </w:p>
    <w:p w:rsidR="00FA6BF1" w:rsidRPr="00CA2619" w:rsidRDefault="00FA6BF1" w:rsidP="00654ECE">
      <w:pPr>
        <w:numPr>
          <w:ilvl w:val="0"/>
          <w:numId w:val="148"/>
        </w:numPr>
        <w:spacing w:after="0" w:line="360" w:lineRule="auto"/>
        <w:ind w:right="242"/>
        <w:jc w:val="both"/>
        <w:rPr>
          <w:rFonts w:ascii="Times New Roman" w:hAnsi="Times New Roman"/>
          <w:sz w:val="24"/>
          <w:szCs w:val="24"/>
          <w:lang w:val="it-IT"/>
        </w:rPr>
      </w:pPr>
      <w:r w:rsidRPr="00CA2619">
        <w:rPr>
          <w:rFonts w:ascii="Times New Roman" w:hAnsi="Times New Roman"/>
          <w:sz w:val="24"/>
          <w:szCs w:val="24"/>
          <w:lang w:val="it-IT"/>
        </w:rPr>
        <w:t>transportul se realizează cu ajutorul unor căruţuri special destinate,</w:t>
      </w:r>
    </w:p>
    <w:p w:rsidR="00FA6BF1" w:rsidRPr="00CA2619" w:rsidRDefault="00FA6BF1" w:rsidP="00654ECE">
      <w:pPr>
        <w:numPr>
          <w:ilvl w:val="0"/>
          <w:numId w:val="148"/>
        </w:numPr>
        <w:tabs>
          <w:tab w:val="clear" w:pos="720"/>
          <w:tab w:val="left" w:pos="0"/>
        </w:tabs>
        <w:spacing w:after="0" w:line="360" w:lineRule="auto"/>
        <w:ind w:left="0" w:right="242" w:firstLine="360"/>
        <w:jc w:val="both"/>
        <w:rPr>
          <w:rFonts w:ascii="Times New Roman" w:hAnsi="Times New Roman"/>
          <w:sz w:val="24"/>
          <w:szCs w:val="24"/>
          <w:lang w:val="pt-BR"/>
        </w:rPr>
      </w:pPr>
      <w:r w:rsidRPr="00CA2619">
        <w:rPr>
          <w:rFonts w:ascii="Times New Roman" w:hAnsi="Times New Roman"/>
          <w:sz w:val="24"/>
          <w:szCs w:val="24"/>
          <w:lang w:val="it-IT"/>
        </w:rPr>
        <w:t>medicamentele sunt aduse pe secţii în ambalajele furnizorului pe cât posibil, pentru o mai bună identificare şi trasabilitate a produselor respective.</w:t>
      </w:r>
    </w:p>
    <w:p w:rsidR="00FA6BF1" w:rsidRPr="00CA2619" w:rsidRDefault="00FA6BF1" w:rsidP="00654ECE">
      <w:pPr>
        <w:numPr>
          <w:ilvl w:val="0"/>
          <w:numId w:val="148"/>
        </w:numPr>
        <w:tabs>
          <w:tab w:val="clear" w:pos="720"/>
          <w:tab w:val="left" w:pos="0"/>
        </w:tabs>
        <w:spacing w:after="0" w:line="360" w:lineRule="auto"/>
        <w:ind w:left="0" w:right="242" w:firstLine="360"/>
        <w:jc w:val="both"/>
        <w:rPr>
          <w:rFonts w:ascii="Times New Roman" w:hAnsi="Times New Roman"/>
          <w:sz w:val="24"/>
          <w:szCs w:val="24"/>
          <w:lang w:val="pt-BR"/>
        </w:rPr>
      </w:pPr>
      <w:r w:rsidRPr="00CA2619">
        <w:rPr>
          <w:rFonts w:ascii="Times New Roman" w:hAnsi="Times New Roman"/>
          <w:sz w:val="24"/>
          <w:szCs w:val="24"/>
          <w:lang w:val="pt-BR"/>
        </w:rPr>
        <w:t>circuitul de transport respectă programarea de pe secţii.</w:t>
      </w:r>
    </w:p>
    <w:p w:rsidR="00FA6BF1" w:rsidRPr="00CA2619" w:rsidRDefault="00FA6BF1" w:rsidP="00654ECE">
      <w:pPr>
        <w:spacing w:line="360" w:lineRule="auto"/>
        <w:ind w:left="360"/>
        <w:rPr>
          <w:rFonts w:ascii="Times New Roman" w:hAnsi="Times New Roman"/>
          <w:b/>
          <w:sz w:val="24"/>
          <w:szCs w:val="24"/>
          <w:lang w:val="it-IT"/>
        </w:rPr>
      </w:pPr>
      <w:r w:rsidRPr="00CA2619">
        <w:rPr>
          <w:rFonts w:ascii="Times New Roman" w:hAnsi="Times New Roman"/>
          <w:sz w:val="24"/>
          <w:szCs w:val="24"/>
          <w:u w:val="single"/>
          <w:lang w:val="it-IT"/>
        </w:rPr>
        <w:t xml:space="preserve">Circuitul </w:t>
      </w:r>
      <w:r w:rsidRPr="00CA2619">
        <w:rPr>
          <w:rFonts w:ascii="Times New Roman" w:hAnsi="Times New Roman"/>
          <w:sz w:val="24"/>
          <w:szCs w:val="24"/>
          <w:u w:val="single"/>
          <w:lang w:val="pt-BR"/>
        </w:rPr>
        <w:t>medicamentelor</w:t>
      </w:r>
      <w:r w:rsidRPr="00CA2619">
        <w:rPr>
          <w:rFonts w:ascii="Times New Roman" w:hAnsi="Times New Roman"/>
          <w:sz w:val="24"/>
          <w:szCs w:val="24"/>
          <w:u w:val="single"/>
          <w:lang w:val="it-IT"/>
        </w:rPr>
        <w:t xml:space="preserve"> este următorul:       </w:t>
      </w:r>
    </w:p>
    <w:p w:rsidR="00FA6BF1" w:rsidRPr="00CA2619" w:rsidRDefault="001D5CA4" w:rsidP="00BA5C28">
      <w:pPr>
        <w:spacing w:line="360" w:lineRule="auto"/>
        <w:ind w:right="242"/>
        <w:jc w:val="both"/>
        <w:rPr>
          <w:rFonts w:ascii="Times New Roman" w:hAnsi="Times New Roman"/>
          <w:sz w:val="24"/>
          <w:szCs w:val="24"/>
          <w:lang w:val="pt-BR"/>
        </w:rPr>
      </w:pPr>
      <w:r>
        <w:rPr>
          <w:rFonts w:ascii="Times New Roman" w:hAnsi="Times New Roman"/>
          <w:noProof/>
          <w:sz w:val="24"/>
          <w:szCs w:val="24"/>
        </w:rPr>
        <w:pict>
          <v:line id="_x0000_s1098" style="position:absolute;left:0;text-align:left;z-index:251687424" from="58.05pt,7.05pt" to="67.05pt,7.05pt">
            <v:stroke endarrow="block"/>
          </v:line>
        </w:pict>
      </w:r>
      <w:r>
        <w:rPr>
          <w:rFonts w:ascii="Times New Roman" w:hAnsi="Times New Roman"/>
          <w:noProof/>
          <w:sz w:val="24"/>
          <w:szCs w:val="24"/>
        </w:rPr>
        <w:pict>
          <v:line id="_x0000_s1096" style="position:absolute;left:0;text-align:left;z-index:251685376" from="166.05pt,7.05pt" to="175.05pt,7.05pt">
            <v:stroke endarrow="block"/>
          </v:line>
        </w:pict>
      </w:r>
      <w:r>
        <w:rPr>
          <w:rFonts w:ascii="Times New Roman" w:hAnsi="Times New Roman"/>
          <w:noProof/>
          <w:sz w:val="24"/>
          <w:szCs w:val="24"/>
        </w:rPr>
        <w:pict>
          <v:line id="_x0000_s1097" style="position:absolute;left:0;text-align:left;z-index:251686400" from="121.05pt,7.05pt" to="130.05pt,7.05pt">
            <v:stroke endarrow="block"/>
          </v:line>
        </w:pict>
      </w:r>
      <w:r w:rsidR="00FA6BF1" w:rsidRPr="00CA2619">
        <w:rPr>
          <w:rFonts w:ascii="Times New Roman" w:hAnsi="Times New Roman"/>
          <w:sz w:val="24"/>
          <w:szCs w:val="24"/>
          <w:lang w:val="pt-BR"/>
        </w:rPr>
        <w:t xml:space="preserve">   farmacie</w:t>
      </w:r>
      <w:r w:rsidR="00FA6BF1" w:rsidRPr="00CA2619">
        <w:rPr>
          <w:rFonts w:ascii="Times New Roman" w:hAnsi="Times New Roman"/>
          <w:sz w:val="24"/>
          <w:szCs w:val="24"/>
          <w:lang w:val="pt-BR"/>
        </w:rPr>
        <w:tab/>
        <w:t>intrarea A</w:t>
      </w:r>
      <w:r w:rsidR="00FA6BF1" w:rsidRPr="00CA2619">
        <w:rPr>
          <w:rFonts w:ascii="Times New Roman" w:hAnsi="Times New Roman"/>
          <w:sz w:val="24"/>
          <w:szCs w:val="24"/>
          <w:lang w:val="pt-BR"/>
        </w:rPr>
        <w:tab/>
        <w:t>hol</w:t>
      </w:r>
      <w:r w:rsidR="00FA6BF1" w:rsidRPr="00CA2619">
        <w:rPr>
          <w:rFonts w:ascii="Times New Roman" w:hAnsi="Times New Roman"/>
          <w:sz w:val="24"/>
          <w:szCs w:val="24"/>
          <w:lang w:val="pt-BR"/>
        </w:rPr>
        <w:tab/>
        <w:t xml:space="preserve">cabinet tratament sau salon </w:t>
      </w:r>
    </w:p>
    <w:p w:rsidR="00FA6BF1" w:rsidRPr="00CA2619" w:rsidRDefault="00FA6BF1" w:rsidP="00654ECE">
      <w:pPr>
        <w:spacing w:line="360" w:lineRule="auto"/>
        <w:ind w:left="360"/>
        <w:rPr>
          <w:rFonts w:ascii="Times New Roman" w:hAnsi="Times New Roman"/>
          <w:b/>
          <w:sz w:val="24"/>
          <w:szCs w:val="24"/>
          <w:lang w:val="it-IT"/>
        </w:rPr>
      </w:pPr>
      <w:r w:rsidRPr="00CA2619">
        <w:rPr>
          <w:rFonts w:ascii="Times New Roman" w:hAnsi="Times New Roman"/>
          <w:sz w:val="24"/>
          <w:szCs w:val="24"/>
          <w:u w:val="single"/>
          <w:lang w:val="it-IT"/>
        </w:rPr>
        <w:t xml:space="preserve">Circuitul </w:t>
      </w:r>
      <w:r w:rsidRPr="00CA2619">
        <w:rPr>
          <w:rFonts w:ascii="Times New Roman" w:hAnsi="Times New Roman"/>
          <w:sz w:val="24"/>
          <w:szCs w:val="24"/>
          <w:u w:val="single"/>
          <w:lang w:val="pt-BR"/>
        </w:rPr>
        <w:t>probelor biologice către laborator</w:t>
      </w:r>
      <w:r w:rsidRPr="00CA2619">
        <w:rPr>
          <w:rFonts w:ascii="Times New Roman" w:hAnsi="Times New Roman"/>
          <w:sz w:val="24"/>
          <w:szCs w:val="24"/>
          <w:u w:val="single"/>
          <w:lang w:val="it-IT"/>
        </w:rPr>
        <w:t xml:space="preserve"> este următorul:       </w:t>
      </w:r>
    </w:p>
    <w:p w:rsidR="00552E28" w:rsidRPr="00CA2619" w:rsidRDefault="001D5CA4" w:rsidP="00654ECE">
      <w:pPr>
        <w:spacing w:line="360" w:lineRule="auto"/>
        <w:rPr>
          <w:rFonts w:ascii="Times New Roman" w:hAnsi="Times New Roman"/>
          <w:sz w:val="24"/>
          <w:szCs w:val="24"/>
        </w:rPr>
      </w:pPr>
      <w:r>
        <w:rPr>
          <w:rFonts w:ascii="Times New Roman" w:hAnsi="Times New Roman"/>
          <w:noProof/>
          <w:sz w:val="24"/>
          <w:szCs w:val="24"/>
        </w:rPr>
        <w:pict>
          <v:line id="_x0000_s1101" style="position:absolute;z-index:251690496" from="275.8pt,7.85pt" to="289.3pt,7.85pt">
            <v:stroke endarrow="block"/>
          </v:line>
        </w:pict>
      </w:r>
      <w:r>
        <w:rPr>
          <w:rFonts w:ascii="Times New Roman" w:hAnsi="Times New Roman"/>
          <w:noProof/>
          <w:sz w:val="24"/>
          <w:szCs w:val="24"/>
        </w:rPr>
        <w:pict>
          <v:line id="_x0000_s1099" style="position:absolute;z-index:251688448" from="215.65pt,7.85pt" to="224.65pt,7.85pt">
            <v:stroke endarrow="block"/>
          </v:line>
        </w:pict>
      </w:r>
      <w:r>
        <w:rPr>
          <w:rFonts w:ascii="Times New Roman" w:hAnsi="Times New Roman"/>
          <w:noProof/>
          <w:sz w:val="24"/>
          <w:szCs w:val="24"/>
        </w:rPr>
        <w:pict>
          <v:line id="_x0000_s1100" style="position:absolute;z-index:251689472" from="180.95pt,7.85pt" to="189.95pt,7.85pt">
            <v:stroke endarrow="block"/>
          </v:line>
        </w:pict>
      </w:r>
      <w:r w:rsidR="00FA6BF1" w:rsidRPr="00CA2619">
        <w:rPr>
          <w:rFonts w:ascii="Times New Roman" w:hAnsi="Times New Roman"/>
          <w:sz w:val="24"/>
          <w:szCs w:val="24"/>
          <w:lang w:val="pt-BR"/>
        </w:rPr>
        <w:t xml:space="preserve">   </w:t>
      </w:r>
      <w:r w:rsidR="005B3B59" w:rsidRPr="00CA2619">
        <w:rPr>
          <w:rFonts w:ascii="Times New Roman" w:hAnsi="Times New Roman"/>
          <w:sz w:val="24"/>
          <w:szCs w:val="24"/>
          <w:lang w:val="pt-BR"/>
        </w:rPr>
        <w:t xml:space="preserve">          </w:t>
      </w:r>
      <w:r w:rsidR="00FA6BF1" w:rsidRPr="00CA2619">
        <w:rPr>
          <w:rFonts w:ascii="Times New Roman" w:hAnsi="Times New Roman"/>
          <w:sz w:val="24"/>
          <w:szCs w:val="24"/>
          <w:lang w:val="pt-BR"/>
        </w:rPr>
        <w:t xml:space="preserve">cabinet tratament sau salon </w:t>
      </w:r>
      <w:r w:rsidR="00FA6BF1" w:rsidRPr="00CA2619">
        <w:rPr>
          <w:rFonts w:ascii="Times New Roman" w:hAnsi="Times New Roman"/>
          <w:sz w:val="24"/>
          <w:szCs w:val="24"/>
          <w:lang w:val="pt-BR"/>
        </w:rPr>
        <w:tab/>
        <w:t xml:space="preserve">    hol</w:t>
      </w:r>
      <w:r w:rsidR="00FA6BF1" w:rsidRPr="00CA2619">
        <w:rPr>
          <w:rFonts w:ascii="Times New Roman" w:hAnsi="Times New Roman"/>
          <w:sz w:val="24"/>
          <w:szCs w:val="24"/>
          <w:lang w:val="pt-BR"/>
        </w:rPr>
        <w:tab/>
        <w:t xml:space="preserve">   intrarea A      laborator</w:t>
      </w:r>
    </w:p>
    <w:p w:rsidR="005D69FB" w:rsidRPr="00CA2619" w:rsidRDefault="005D69FB" w:rsidP="00654ECE">
      <w:pPr>
        <w:spacing w:after="0" w:line="360" w:lineRule="auto"/>
        <w:jc w:val="both"/>
        <w:rPr>
          <w:rFonts w:ascii="Times New Roman" w:hAnsi="Times New Roman"/>
          <w:sz w:val="24"/>
          <w:szCs w:val="24"/>
        </w:rPr>
      </w:pPr>
    </w:p>
    <w:p w:rsidR="00552E28" w:rsidRPr="00CA2619" w:rsidRDefault="00552E28" w:rsidP="00654ECE">
      <w:pPr>
        <w:pStyle w:val="Heading2"/>
        <w:numPr>
          <w:ilvl w:val="0"/>
          <w:numId w:val="0"/>
        </w:numPr>
        <w:ind w:left="1440" w:hanging="720"/>
      </w:pPr>
      <w:bookmarkStart w:id="419" w:name="_Toc482786193"/>
      <w:r w:rsidRPr="00CA2619">
        <w:t>17.</w:t>
      </w:r>
      <w:r w:rsidR="006B267E" w:rsidRPr="00CA2619">
        <w:t>10</w:t>
      </w:r>
      <w:r w:rsidRPr="00CA2619">
        <w:t>. Zonele cu risc epidemiologic</w:t>
      </w:r>
      <w:bookmarkEnd w:id="419"/>
    </w:p>
    <w:p w:rsidR="003D17CE" w:rsidRPr="00CA2619" w:rsidRDefault="00BA5C28" w:rsidP="00654ECE">
      <w:pPr>
        <w:spacing w:after="0" w:line="360" w:lineRule="auto"/>
        <w:jc w:val="both"/>
        <w:rPr>
          <w:rFonts w:ascii="Times New Roman" w:hAnsi="Times New Roman"/>
          <w:sz w:val="24"/>
          <w:szCs w:val="24"/>
        </w:rPr>
      </w:pPr>
      <w:r w:rsidRPr="00CA2619">
        <w:rPr>
          <w:rFonts w:ascii="Times New Roman" w:hAnsi="Times New Roman"/>
          <w:b/>
          <w:sz w:val="24"/>
          <w:szCs w:val="24"/>
        </w:rPr>
        <w:t>Risc epidemiologic crescut</w:t>
      </w:r>
      <w:r w:rsidR="003D1310" w:rsidRPr="00CA2619">
        <w:rPr>
          <w:rFonts w:ascii="Times New Roman" w:hAnsi="Times New Roman"/>
          <w:b/>
          <w:sz w:val="24"/>
          <w:szCs w:val="24"/>
        </w:rPr>
        <w:t xml:space="preserve">: </w:t>
      </w:r>
      <w:r w:rsidR="003F3292" w:rsidRPr="00CA2619">
        <w:rPr>
          <w:rFonts w:ascii="Times New Roman" w:hAnsi="Times New Roman"/>
          <w:sz w:val="24"/>
          <w:szCs w:val="24"/>
        </w:rPr>
        <w:t>compartiment ingr</w:t>
      </w:r>
      <w:r w:rsidR="00FD01E0" w:rsidRPr="00CA2619">
        <w:rPr>
          <w:rFonts w:ascii="Times New Roman" w:hAnsi="Times New Roman"/>
          <w:sz w:val="24"/>
          <w:szCs w:val="24"/>
        </w:rPr>
        <w:t>ijiri paliative, laborator anal</w:t>
      </w:r>
      <w:r w:rsidR="003F3292" w:rsidRPr="00CA2619">
        <w:rPr>
          <w:rFonts w:ascii="Times New Roman" w:hAnsi="Times New Roman"/>
          <w:sz w:val="24"/>
          <w:szCs w:val="24"/>
        </w:rPr>
        <w:t>ize medicale,.</w:t>
      </w:r>
    </w:p>
    <w:p w:rsidR="003F3292" w:rsidRPr="00CA2619" w:rsidRDefault="003F3292" w:rsidP="00654ECE">
      <w:pPr>
        <w:spacing w:after="0" w:line="360" w:lineRule="auto"/>
        <w:jc w:val="both"/>
        <w:rPr>
          <w:rFonts w:ascii="Times New Roman" w:hAnsi="Times New Roman"/>
          <w:sz w:val="24"/>
          <w:szCs w:val="24"/>
        </w:rPr>
      </w:pPr>
      <w:r w:rsidRPr="00CA2619">
        <w:rPr>
          <w:rFonts w:ascii="Times New Roman" w:hAnsi="Times New Roman"/>
          <w:b/>
          <w:sz w:val="24"/>
          <w:szCs w:val="24"/>
        </w:rPr>
        <w:t xml:space="preserve">Risc epidemiologic moderat: </w:t>
      </w:r>
      <w:r w:rsidRPr="00CA2619">
        <w:rPr>
          <w:rFonts w:ascii="Times New Roman" w:hAnsi="Times New Roman"/>
          <w:sz w:val="24"/>
          <w:szCs w:val="24"/>
        </w:rPr>
        <w:t>sectia geriatrie, cestia cronici, compartiment recuperare nerologica, laborator ra</w:t>
      </w:r>
      <w:r w:rsidR="00504170" w:rsidRPr="00CA2619">
        <w:rPr>
          <w:rFonts w:ascii="Times New Roman" w:hAnsi="Times New Roman"/>
          <w:sz w:val="24"/>
          <w:szCs w:val="24"/>
        </w:rPr>
        <w:t>diologie si imagistica medicala</w:t>
      </w:r>
      <w:r w:rsidRPr="00CA2619">
        <w:rPr>
          <w:rFonts w:ascii="Times New Roman" w:hAnsi="Times New Roman"/>
          <w:sz w:val="24"/>
          <w:szCs w:val="24"/>
        </w:rPr>
        <w:t>, bloc alimentar, spalatorie.</w:t>
      </w:r>
    </w:p>
    <w:p w:rsidR="005B3667" w:rsidRPr="00CA2619" w:rsidRDefault="00B35362" w:rsidP="00654ECE">
      <w:pPr>
        <w:spacing w:after="0" w:line="360" w:lineRule="auto"/>
        <w:jc w:val="both"/>
        <w:rPr>
          <w:rFonts w:ascii="Times New Roman" w:hAnsi="Times New Roman"/>
          <w:sz w:val="24"/>
          <w:szCs w:val="24"/>
        </w:rPr>
      </w:pPr>
      <w:r w:rsidRPr="00CA2619">
        <w:rPr>
          <w:rFonts w:ascii="Times New Roman" w:hAnsi="Times New Roman"/>
          <w:b/>
          <w:sz w:val="24"/>
          <w:szCs w:val="24"/>
        </w:rPr>
        <w:t xml:space="preserve">Risc epidemiologic scazut: </w:t>
      </w:r>
      <w:r w:rsidR="00BF55BF" w:rsidRPr="00CA2619">
        <w:rPr>
          <w:rFonts w:ascii="Times New Roman" w:hAnsi="Times New Roman"/>
          <w:sz w:val="24"/>
          <w:szCs w:val="24"/>
        </w:rPr>
        <w:t>compartiment</w:t>
      </w:r>
      <w:r w:rsidR="00BF55BF" w:rsidRPr="00CA2619">
        <w:rPr>
          <w:rFonts w:ascii="Times New Roman" w:hAnsi="Times New Roman"/>
          <w:b/>
          <w:sz w:val="24"/>
          <w:szCs w:val="24"/>
        </w:rPr>
        <w:t xml:space="preserve"> </w:t>
      </w:r>
      <w:r w:rsidR="00BF55BF" w:rsidRPr="00CA2619">
        <w:rPr>
          <w:rFonts w:ascii="Times New Roman" w:hAnsi="Times New Roman"/>
          <w:sz w:val="24"/>
          <w:szCs w:val="24"/>
        </w:rPr>
        <w:t>adminsitrativ</w:t>
      </w:r>
      <w:r w:rsidR="003F723D" w:rsidRPr="00CA2619">
        <w:rPr>
          <w:rFonts w:ascii="Times New Roman" w:hAnsi="Times New Roman"/>
          <w:sz w:val="24"/>
          <w:szCs w:val="24"/>
        </w:rPr>
        <w:t>, compartiment sterilizare.</w:t>
      </w:r>
    </w:p>
    <w:p w:rsidR="003D17CE" w:rsidRPr="00CA2619" w:rsidRDefault="003D17CE" w:rsidP="00654ECE">
      <w:pPr>
        <w:spacing w:after="0" w:line="360" w:lineRule="auto"/>
        <w:jc w:val="both"/>
        <w:rPr>
          <w:rFonts w:ascii="Times New Roman" w:hAnsi="Times New Roman"/>
          <w:b/>
          <w:sz w:val="24"/>
          <w:szCs w:val="24"/>
        </w:rPr>
      </w:pPr>
    </w:p>
    <w:p w:rsidR="003D17CE" w:rsidRPr="00CA2619" w:rsidRDefault="00AA53BA" w:rsidP="00654ECE">
      <w:pPr>
        <w:spacing w:after="0" w:line="360" w:lineRule="auto"/>
        <w:jc w:val="both"/>
        <w:rPr>
          <w:rFonts w:ascii="Times New Roman" w:hAnsi="Times New Roman"/>
          <w:b/>
          <w:sz w:val="24"/>
          <w:szCs w:val="24"/>
        </w:rPr>
      </w:pPr>
      <w:r w:rsidRPr="00CA2619">
        <w:rPr>
          <w:rFonts w:ascii="Times New Roman" w:hAnsi="Times New Roman"/>
          <w:b/>
          <w:noProof/>
          <w:sz w:val="24"/>
          <w:szCs w:val="24"/>
          <w:lang w:eastAsia="ro-RO"/>
        </w:rPr>
        <w:lastRenderedPageBreak/>
        <w:drawing>
          <wp:inline distT="0" distB="0" distL="0" distR="0">
            <wp:extent cx="6115050" cy="4333875"/>
            <wp:effectExtent l="19050" t="0" r="0" b="0"/>
            <wp:docPr id="1" name="Picture 1" descr="D:\My document\ACREDITARE CONAS\Zone risc epidemiologic-p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My document\ACREDITARE CONAS\Zone risc epidemiologic-page-001.jpg"/>
                    <pic:cNvPicPr>
                      <a:picLocks noChangeAspect="1" noChangeArrowheads="1"/>
                    </pic:cNvPicPr>
                  </pic:nvPicPr>
                  <pic:blipFill>
                    <a:blip r:embed="rId8" cstate="print"/>
                    <a:srcRect/>
                    <a:stretch>
                      <a:fillRect/>
                    </a:stretch>
                  </pic:blipFill>
                  <pic:spPr bwMode="auto">
                    <a:xfrm>
                      <a:off x="0" y="0"/>
                      <a:ext cx="6115050" cy="4333875"/>
                    </a:xfrm>
                    <a:prstGeom prst="rect">
                      <a:avLst/>
                    </a:prstGeom>
                    <a:noFill/>
                    <a:ln w="9525">
                      <a:noFill/>
                      <a:miter lim="800000"/>
                      <a:headEnd/>
                      <a:tailEnd/>
                    </a:ln>
                  </pic:spPr>
                </pic:pic>
              </a:graphicData>
            </a:graphic>
          </wp:inline>
        </w:drawing>
      </w:r>
    </w:p>
    <w:p w:rsidR="003D17CE" w:rsidRPr="00CA2619" w:rsidRDefault="00552E28" w:rsidP="00654ECE">
      <w:pPr>
        <w:spacing w:after="0" w:line="360" w:lineRule="auto"/>
        <w:jc w:val="both"/>
        <w:rPr>
          <w:rFonts w:ascii="Times New Roman" w:hAnsi="Times New Roman"/>
          <w:b/>
          <w:sz w:val="24"/>
          <w:szCs w:val="24"/>
        </w:rPr>
      </w:pPr>
      <w:r w:rsidRPr="00CA2619">
        <w:rPr>
          <w:rFonts w:ascii="Times New Roman" w:hAnsi="Times New Roman"/>
          <w:b/>
          <w:sz w:val="24"/>
          <w:szCs w:val="24"/>
        </w:rPr>
        <w:tab/>
      </w:r>
    </w:p>
    <w:p w:rsidR="003D17CE" w:rsidRPr="00CA2619" w:rsidRDefault="00AA53BA" w:rsidP="00654ECE">
      <w:pPr>
        <w:spacing w:after="0" w:line="360" w:lineRule="auto"/>
        <w:jc w:val="both"/>
        <w:rPr>
          <w:rFonts w:ascii="Times New Roman" w:hAnsi="Times New Roman"/>
          <w:b/>
          <w:sz w:val="24"/>
          <w:szCs w:val="24"/>
        </w:rPr>
      </w:pPr>
      <w:r w:rsidRPr="00CA2619">
        <w:rPr>
          <w:rFonts w:ascii="Times New Roman" w:hAnsi="Times New Roman"/>
          <w:b/>
          <w:noProof/>
          <w:sz w:val="24"/>
          <w:szCs w:val="24"/>
          <w:lang w:eastAsia="ro-RO"/>
        </w:rPr>
        <w:drawing>
          <wp:inline distT="0" distB="0" distL="0" distR="0">
            <wp:extent cx="6115050" cy="4333875"/>
            <wp:effectExtent l="19050" t="0" r="0" b="0"/>
            <wp:docPr id="2" name="Picture 2" descr="D:\My document\ACREDITARE CONAS\Zone risc epidemiologic-p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y document\ACREDITARE CONAS\Zone risc epidemiologic-page-002.jpg"/>
                    <pic:cNvPicPr>
                      <a:picLocks noChangeAspect="1" noChangeArrowheads="1"/>
                    </pic:cNvPicPr>
                  </pic:nvPicPr>
                  <pic:blipFill>
                    <a:blip r:embed="rId9" cstate="print"/>
                    <a:srcRect/>
                    <a:stretch>
                      <a:fillRect/>
                    </a:stretch>
                  </pic:blipFill>
                  <pic:spPr bwMode="auto">
                    <a:xfrm>
                      <a:off x="0" y="0"/>
                      <a:ext cx="6115050" cy="4333875"/>
                    </a:xfrm>
                    <a:prstGeom prst="rect">
                      <a:avLst/>
                    </a:prstGeom>
                    <a:noFill/>
                    <a:ln w="9525">
                      <a:noFill/>
                      <a:miter lim="800000"/>
                      <a:headEnd/>
                      <a:tailEnd/>
                    </a:ln>
                  </pic:spPr>
                </pic:pic>
              </a:graphicData>
            </a:graphic>
          </wp:inline>
        </w:drawing>
      </w:r>
    </w:p>
    <w:p w:rsidR="003D17CE" w:rsidRPr="00CA2619" w:rsidRDefault="003D17CE" w:rsidP="00654ECE">
      <w:pPr>
        <w:spacing w:after="0" w:line="360" w:lineRule="auto"/>
        <w:jc w:val="both"/>
        <w:rPr>
          <w:rFonts w:ascii="Times New Roman" w:hAnsi="Times New Roman"/>
          <w:b/>
          <w:sz w:val="24"/>
          <w:szCs w:val="24"/>
        </w:rPr>
      </w:pPr>
    </w:p>
    <w:p w:rsidR="003D17CE" w:rsidRPr="00CA2619" w:rsidRDefault="00AA53BA" w:rsidP="00654ECE">
      <w:pPr>
        <w:spacing w:after="0" w:line="360" w:lineRule="auto"/>
        <w:jc w:val="both"/>
        <w:rPr>
          <w:rFonts w:ascii="Times New Roman" w:hAnsi="Times New Roman"/>
          <w:b/>
          <w:sz w:val="24"/>
          <w:szCs w:val="24"/>
        </w:rPr>
      </w:pPr>
      <w:r w:rsidRPr="00CA2619">
        <w:rPr>
          <w:rFonts w:ascii="Times New Roman" w:hAnsi="Times New Roman"/>
          <w:b/>
          <w:noProof/>
          <w:sz w:val="24"/>
          <w:szCs w:val="24"/>
          <w:lang w:eastAsia="ro-RO"/>
        </w:rPr>
        <w:lastRenderedPageBreak/>
        <w:drawing>
          <wp:inline distT="0" distB="0" distL="0" distR="0">
            <wp:extent cx="6115050" cy="4333875"/>
            <wp:effectExtent l="19050" t="0" r="0" b="0"/>
            <wp:docPr id="3" name="Picture 3" descr="D:\My document\ACREDITARE CONAS\Zone risc epidemiologic-p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My document\ACREDITARE CONAS\Zone risc epidemiologic-page-003.jpg"/>
                    <pic:cNvPicPr>
                      <a:picLocks noChangeAspect="1" noChangeArrowheads="1"/>
                    </pic:cNvPicPr>
                  </pic:nvPicPr>
                  <pic:blipFill>
                    <a:blip r:embed="rId10" cstate="print"/>
                    <a:srcRect/>
                    <a:stretch>
                      <a:fillRect/>
                    </a:stretch>
                  </pic:blipFill>
                  <pic:spPr bwMode="auto">
                    <a:xfrm>
                      <a:off x="0" y="0"/>
                      <a:ext cx="6115050" cy="4333875"/>
                    </a:xfrm>
                    <a:prstGeom prst="rect">
                      <a:avLst/>
                    </a:prstGeom>
                    <a:noFill/>
                    <a:ln w="9525">
                      <a:noFill/>
                      <a:miter lim="800000"/>
                      <a:headEnd/>
                      <a:tailEnd/>
                    </a:ln>
                  </pic:spPr>
                </pic:pic>
              </a:graphicData>
            </a:graphic>
          </wp:inline>
        </w:drawing>
      </w:r>
    </w:p>
    <w:p w:rsidR="00E11BFA" w:rsidRPr="00CA2619" w:rsidRDefault="00E11BFA" w:rsidP="00654ECE">
      <w:pPr>
        <w:spacing w:after="0" w:line="360" w:lineRule="auto"/>
        <w:jc w:val="both"/>
        <w:rPr>
          <w:rFonts w:ascii="Times New Roman" w:hAnsi="Times New Roman"/>
          <w:b/>
          <w:sz w:val="24"/>
          <w:szCs w:val="24"/>
        </w:rPr>
      </w:pPr>
    </w:p>
    <w:p w:rsidR="00E11BFA" w:rsidRPr="00CA2619" w:rsidRDefault="00AA53BA" w:rsidP="00654ECE">
      <w:pPr>
        <w:spacing w:after="0" w:line="360" w:lineRule="auto"/>
        <w:jc w:val="both"/>
        <w:rPr>
          <w:rFonts w:ascii="Times New Roman" w:hAnsi="Times New Roman"/>
          <w:b/>
          <w:sz w:val="24"/>
          <w:szCs w:val="24"/>
        </w:rPr>
      </w:pPr>
      <w:r w:rsidRPr="00CA2619">
        <w:rPr>
          <w:rFonts w:ascii="Times New Roman" w:hAnsi="Times New Roman"/>
          <w:b/>
          <w:noProof/>
          <w:sz w:val="24"/>
          <w:szCs w:val="24"/>
          <w:lang w:eastAsia="ro-RO"/>
        </w:rPr>
        <w:drawing>
          <wp:inline distT="0" distB="0" distL="0" distR="0">
            <wp:extent cx="6115050" cy="4333875"/>
            <wp:effectExtent l="19050" t="0" r="0" b="0"/>
            <wp:docPr id="4" name="Picture 4" descr="D:\My document\ACREDITARE CONAS\Zone risc epidemiologic-pag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My document\ACREDITARE CONAS\Zone risc epidemiologic-page-004.jpg"/>
                    <pic:cNvPicPr>
                      <a:picLocks noChangeAspect="1" noChangeArrowheads="1"/>
                    </pic:cNvPicPr>
                  </pic:nvPicPr>
                  <pic:blipFill>
                    <a:blip r:embed="rId11" cstate="print"/>
                    <a:srcRect/>
                    <a:stretch>
                      <a:fillRect/>
                    </a:stretch>
                  </pic:blipFill>
                  <pic:spPr bwMode="auto">
                    <a:xfrm>
                      <a:off x="0" y="0"/>
                      <a:ext cx="6115050" cy="4333875"/>
                    </a:xfrm>
                    <a:prstGeom prst="rect">
                      <a:avLst/>
                    </a:prstGeom>
                    <a:noFill/>
                    <a:ln w="9525">
                      <a:noFill/>
                      <a:miter lim="800000"/>
                      <a:headEnd/>
                      <a:tailEnd/>
                    </a:ln>
                  </pic:spPr>
                </pic:pic>
              </a:graphicData>
            </a:graphic>
          </wp:inline>
        </w:drawing>
      </w:r>
    </w:p>
    <w:p w:rsidR="00817D3D" w:rsidRPr="00CA2619" w:rsidRDefault="00AA53BA" w:rsidP="0079099F">
      <w:pPr>
        <w:spacing w:after="0" w:line="360" w:lineRule="auto"/>
        <w:jc w:val="both"/>
        <w:rPr>
          <w:rFonts w:ascii="Times New Roman" w:hAnsi="Times New Roman"/>
          <w:b/>
          <w:sz w:val="24"/>
          <w:szCs w:val="24"/>
        </w:rPr>
      </w:pPr>
      <w:r w:rsidRPr="00CA2619">
        <w:rPr>
          <w:rFonts w:ascii="Times New Roman" w:hAnsi="Times New Roman"/>
          <w:b/>
          <w:noProof/>
          <w:sz w:val="24"/>
          <w:szCs w:val="24"/>
          <w:lang w:eastAsia="ro-RO"/>
        </w:rPr>
        <w:lastRenderedPageBreak/>
        <w:drawing>
          <wp:inline distT="0" distB="0" distL="0" distR="0">
            <wp:extent cx="6115050" cy="4333875"/>
            <wp:effectExtent l="19050" t="0" r="0" b="0"/>
            <wp:docPr id="5" name="Picture 5" descr="D:\My document\ACREDITARE CONAS\Zone risc epidemiologic-p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My document\ACREDITARE CONAS\Zone risc epidemiologic-page-005.jpg"/>
                    <pic:cNvPicPr>
                      <a:picLocks noChangeAspect="1" noChangeArrowheads="1"/>
                    </pic:cNvPicPr>
                  </pic:nvPicPr>
                  <pic:blipFill>
                    <a:blip r:embed="rId12" cstate="print"/>
                    <a:srcRect/>
                    <a:stretch>
                      <a:fillRect/>
                    </a:stretch>
                  </pic:blipFill>
                  <pic:spPr bwMode="auto">
                    <a:xfrm>
                      <a:off x="0" y="0"/>
                      <a:ext cx="6115050" cy="4333875"/>
                    </a:xfrm>
                    <a:prstGeom prst="rect">
                      <a:avLst/>
                    </a:prstGeom>
                    <a:noFill/>
                    <a:ln w="9525">
                      <a:noFill/>
                      <a:miter lim="800000"/>
                      <a:headEnd/>
                      <a:tailEnd/>
                    </a:ln>
                  </pic:spPr>
                </pic:pic>
              </a:graphicData>
            </a:graphic>
          </wp:inline>
        </w:drawing>
      </w:r>
    </w:p>
    <w:p w:rsidR="0079099F" w:rsidRPr="00CA2619" w:rsidRDefault="0079099F" w:rsidP="0079099F">
      <w:pPr>
        <w:spacing w:after="0" w:line="360" w:lineRule="auto"/>
        <w:jc w:val="both"/>
        <w:rPr>
          <w:rFonts w:ascii="Times New Roman" w:hAnsi="Times New Roman"/>
          <w:b/>
          <w:sz w:val="24"/>
          <w:szCs w:val="24"/>
        </w:rPr>
      </w:pPr>
    </w:p>
    <w:p w:rsidR="0079099F" w:rsidRPr="00CA2619" w:rsidRDefault="0079099F"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5B3667" w:rsidRPr="00CA2619" w:rsidRDefault="005B3667" w:rsidP="0079099F">
      <w:pPr>
        <w:spacing w:after="0" w:line="360" w:lineRule="auto"/>
        <w:jc w:val="both"/>
        <w:rPr>
          <w:rFonts w:ascii="Times New Roman" w:hAnsi="Times New Roman"/>
          <w:b/>
          <w:sz w:val="24"/>
          <w:szCs w:val="24"/>
        </w:rPr>
      </w:pPr>
    </w:p>
    <w:p w:rsidR="00D10C77" w:rsidRPr="00CA2619" w:rsidRDefault="00D10C77" w:rsidP="00654ECE">
      <w:pPr>
        <w:pStyle w:val="Heading1"/>
        <w:spacing w:line="360" w:lineRule="auto"/>
        <w:jc w:val="center"/>
        <w:rPr>
          <w:b/>
          <w:noProof/>
        </w:rPr>
      </w:pPr>
      <w:bookmarkStart w:id="420" w:name="_Toc482786194"/>
      <w:r w:rsidRPr="00CA2619">
        <w:rPr>
          <w:b/>
          <w:noProof/>
        </w:rPr>
        <w:lastRenderedPageBreak/>
        <w:t>Cap. XVIII. Proceduri si coduri spitalicesti</w:t>
      </w:r>
      <w:bookmarkEnd w:id="420"/>
    </w:p>
    <w:p w:rsidR="00A813B9" w:rsidRPr="00CA2619" w:rsidRDefault="00A813B9" w:rsidP="00654ECE">
      <w:pPr>
        <w:pStyle w:val="Heading2"/>
        <w:numPr>
          <w:ilvl w:val="0"/>
          <w:numId w:val="0"/>
        </w:numPr>
        <w:ind w:left="1440"/>
        <w:rPr>
          <w:noProof/>
        </w:rPr>
      </w:pPr>
    </w:p>
    <w:p w:rsidR="000C39DE" w:rsidRPr="00CA2619" w:rsidRDefault="00D10C77" w:rsidP="00654ECE">
      <w:pPr>
        <w:pStyle w:val="Heading2"/>
        <w:numPr>
          <w:ilvl w:val="0"/>
          <w:numId w:val="0"/>
        </w:numPr>
        <w:ind w:left="1440"/>
        <w:rPr>
          <w:noProof/>
        </w:rPr>
      </w:pPr>
      <w:bookmarkStart w:id="421" w:name="_Toc482786195"/>
      <w:r w:rsidRPr="00CA2619">
        <w:t xml:space="preserve">18.1. </w:t>
      </w:r>
      <w:r w:rsidR="00EA11A8" w:rsidRPr="00CA2619">
        <w:t xml:space="preserve">  </w:t>
      </w:r>
      <w:r w:rsidR="000C39DE" w:rsidRPr="00CA2619">
        <w:t>Procedura de internare  a pacientilor</w:t>
      </w:r>
      <w:bookmarkEnd w:id="421"/>
    </w:p>
    <w:p w:rsidR="000C39DE" w:rsidRPr="00CA2619" w:rsidRDefault="000C39DE" w:rsidP="00654ECE">
      <w:pPr>
        <w:spacing w:line="360" w:lineRule="auto"/>
        <w:rPr>
          <w:rFonts w:ascii="Times New Roman" w:hAnsi="Times New Roman"/>
          <w:b/>
          <w:sz w:val="24"/>
          <w:szCs w:val="24"/>
        </w:rPr>
      </w:pPr>
      <w:bookmarkStart w:id="422" w:name="_Toc413930569"/>
      <w:bookmarkStart w:id="423" w:name="_Toc413931289"/>
      <w:r w:rsidRPr="00CA2619">
        <w:rPr>
          <w:rFonts w:ascii="Times New Roman" w:hAnsi="Times New Roman"/>
          <w:b/>
          <w:sz w:val="24"/>
          <w:szCs w:val="24"/>
        </w:rPr>
        <w:t>PROGRAMAREA INTERNARII</w:t>
      </w:r>
      <w:bookmarkEnd w:id="422"/>
      <w:bookmarkEnd w:id="423"/>
    </w:p>
    <w:p w:rsidR="000C39DE" w:rsidRPr="00CA2619" w:rsidRDefault="000C39DE" w:rsidP="00654ECE">
      <w:pPr>
        <w:tabs>
          <w:tab w:val="num" w:pos="180"/>
          <w:tab w:val="num" w:pos="540"/>
        </w:tabs>
        <w:spacing w:after="0" w:line="360" w:lineRule="auto"/>
        <w:jc w:val="both"/>
        <w:rPr>
          <w:rFonts w:ascii="Times New Roman" w:hAnsi="Times New Roman"/>
          <w:sz w:val="24"/>
          <w:szCs w:val="24"/>
        </w:rPr>
      </w:pPr>
      <w:r w:rsidRPr="00CA2619">
        <w:rPr>
          <w:rFonts w:ascii="Times New Roman" w:hAnsi="Times New Roman"/>
          <w:sz w:val="24"/>
          <w:szCs w:val="24"/>
        </w:rPr>
        <w:tab/>
      </w:r>
      <w:r w:rsidRPr="00CA2619">
        <w:rPr>
          <w:rFonts w:ascii="Times New Roman" w:hAnsi="Times New Roman"/>
          <w:sz w:val="24"/>
          <w:szCs w:val="24"/>
        </w:rPr>
        <w:tab/>
        <w:t>Programarea internarii se poate face dupa consulta</w:t>
      </w:r>
      <w:r w:rsidR="00504170" w:rsidRPr="00CA2619">
        <w:rPr>
          <w:rFonts w:ascii="Times New Roman" w:hAnsi="Times New Roman"/>
          <w:sz w:val="24"/>
          <w:szCs w:val="24"/>
        </w:rPr>
        <w:t xml:space="preserve">rea acestuia in ambulatoriu de </w:t>
      </w:r>
      <w:r w:rsidRPr="00CA2619">
        <w:rPr>
          <w:rFonts w:ascii="Times New Roman" w:hAnsi="Times New Roman"/>
          <w:sz w:val="24"/>
          <w:szCs w:val="24"/>
        </w:rPr>
        <w:t>specialitate sau telefonic la numarul 0248/266929 direct la registratura unitatii .</w:t>
      </w:r>
    </w:p>
    <w:p w:rsidR="000C39DE" w:rsidRPr="00CA2619" w:rsidRDefault="00504170" w:rsidP="00654ECE">
      <w:pPr>
        <w:tabs>
          <w:tab w:val="num" w:pos="180"/>
          <w:tab w:val="num" w:pos="540"/>
        </w:tabs>
        <w:spacing w:after="0" w:line="360" w:lineRule="auto"/>
        <w:jc w:val="both"/>
        <w:rPr>
          <w:rFonts w:ascii="Times New Roman" w:hAnsi="Times New Roman"/>
          <w:sz w:val="24"/>
          <w:szCs w:val="24"/>
        </w:rPr>
      </w:pPr>
      <w:r w:rsidRPr="00CA2619">
        <w:rPr>
          <w:rFonts w:ascii="Times New Roman" w:hAnsi="Times New Roman"/>
          <w:sz w:val="24"/>
          <w:szCs w:val="24"/>
        </w:rPr>
        <w:tab/>
      </w:r>
      <w:r w:rsidRPr="00CA2619">
        <w:rPr>
          <w:rFonts w:ascii="Times New Roman" w:hAnsi="Times New Roman"/>
          <w:sz w:val="24"/>
          <w:szCs w:val="24"/>
        </w:rPr>
        <w:tab/>
      </w:r>
      <w:r w:rsidR="000C39DE" w:rsidRPr="00CA2619">
        <w:rPr>
          <w:rFonts w:ascii="Times New Roman" w:hAnsi="Times New Roman"/>
          <w:sz w:val="24"/>
          <w:szCs w:val="24"/>
        </w:rPr>
        <w:t>Nu se vor interna pacienti neprogramati decat cu aprob</w:t>
      </w:r>
      <w:r w:rsidRPr="00CA2619">
        <w:rPr>
          <w:rFonts w:ascii="Times New Roman" w:hAnsi="Times New Roman"/>
          <w:sz w:val="24"/>
          <w:szCs w:val="24"/>
        </w:rPr>
        <w:t>area managerului unitatii, fara</w:t>
      </w:r>
      <w:r w:rsidR="000C39DE" w:rsidRPr="00CA2619">
        <w:rPr>
          <w:rFonts w:ascii="Times New Roman" w:hAnsi="Times New Roman"/>
          <w:sz w:val="24"/>
          <w:szCs w:val="24"/>
        </w:rPr>
        <w:t xml:space="preserve"> a se depasi externatii contractati cu CAS Arges. Depasirea numarului de externati contractati se poate realiza numai cu aprobarea managerului</w:t>
      </w:r>
      <w:r w:rsidRPr="00CA2619">
        <w:rPr>
          <w:rFonts w:ascii="Times New Roman" w:hAnsi="Times New Roman"/>
          <w:sz w:val="24"/>
          <w:szCs w:val="24"/>
        </w:rPr>
        <w:t>,</w:t>
      </w:r>
      <w:r w:rsidR="000C39DE" w:rsidRPr="00CA2619">
        <w:rPr>
          <w:rFonts w:ascii="Times New Roman" w:hAnsi="Times New Roman"/>
          <w:sz w:val="24"/>
          <w:szCs w:val="24"/>
        </w:rPr>
        <w:t xml:space="preserve"> dupa discutarea cazului in consiliul medical.</w:t>
      </w:r>
    </w:p>
    <w:p w:rsidR="000C39DE" w:rsidRPr="00CA2619" w:rsidRDefault="00504170" w:rsidP="00504170">
      <w:pPr>
        <w:tabs>
          <w:tab w:val="num" w:pos="180"/>
          <w:tab w:val="num" w:pos="540"/>
        </w:tabs>
        <w:spacing w:after="0" w:line="360" w:lineRule="auto"/>
        <w:jc w:val="both"/>
        <w:rPr>
          <w:rFonts w:ascii="Times New Roman" w:hAnsi="Times New Roman"/>
          <w:sz w:val="24"/>
          <w:szCs w:val="24"/>
        </w:rPr>
      </w:pPr>
      <w:r w:rsidRPr="00CA2619">
        <w:rPr>
          <w:rFonts w:ascii="Times New Roman" w:hAnsi="Times New Roman"/>
          <w:sz w:val="24"/>
          <w:szCs w:val="24"/>
        </w:rPr>
        <w:tab/>
      </w:r>
      <w:r w:rsidRPr="00CA2619">
        <w:rPr>
          <w:rFonts w:ascii="Times New Roman" w:hAnsi="Times New Roman"/>
          <w:sz w:val="24"/>
          <w:szCs w:val="24"/>
        </w:rPr>
        <w:tab/>
      </w:r>
      <w:r w:rsidR="000C39DE" w:rsidRPr="00CA2619">
        <w:rPr>
          <w:rFonts w:ascii="Times New Roman" w:hAnsi="Times New Roman"/>
          <w:sz w:val="24"/>
          <w:szCs w:val="24"/>
        </w:rPr>
        <w:t xml:space="preserve">Pentru fiecare sectie si compartiment se va intocmi un registru de evidenta a pacientilor programati. </w:t>
      </w:r>
    </w:p>
    <w:p w:rsidR="00504170" w:rsidRPr="00CA2619" w:rsidRDefault="00504170" w:rsidP="00504170">
      <w:pPr>
        <w:tabs>
          <w:tab w:val="num" w:pos="180"/>
          <w:tab w:val="num" w:pos="540"/>
        </w:tabs>
        <w:spacing w:after="0" w:line="360" w:lineRule="auto"/>
        <w:jc w:val="both"/>
        <w:rPr>
          <w:rFonts w:ascii="Times New Roman" w:hAnsi="Times New Roman"/>
          <w:sz w:val="24"/>
          <w:szCs w:val="24"/>
        </w:rPr>
      </w:pPr>
      <w:r w:rsidRPr="00CA2619">
        <w:rPr>
          <w:rFonts w:ascii="Times New Roman" w:hAnsi="Times New Roman"/>
          <w:sz w:val="24"/>
          <w:szCs w:val="24"/>
        </w:rPr>
        <w:tab/>
      </w:r>
      <w:r w:rsidRPr="00CA2619">
        <w:rPr>
          <w:rFonts w:ascii="Times New Roman" w:hAnsi="Times New Roman"/>
          <w:sz w:val="24"/>
          <w:szCs w:val="24"/>
        </w:rPr>
        <w:tab/>
      </w:r>
      <w:r w:rsidR="000C39DE" w:rsidRPr="00CA2619">
        <w:rPr>
          <w:rFonts w:ascii="Times New Roman" w:hAnsi="Times New Roman"/>
          <w:sz w:val="24"/>
          <w:szCs w:val="24"/>
        </w:rPr>
        <w:t>Registrele vor fi completate de registratorul medical pe baza comunicarilor zilnice a  medicilor din spital sau direct prin programar</w:t>
      </w:r>
      <w:r w:rsidRPr="00CA2619">
        <w:rPr>
          <w:rFonts w:ascii="Times New Roman" w:hAnsi="Times New Roman"/>
          <w:sz w:val="24"/>
          <w:szCs w:val="24"/>
        </w:rPr>
        <w:t>i la n</w:t>
      </w:r>
      <w:r w:rsidR="00EE44B0" w:rsidRPr="00CA2619">
        <w:rPr>
          <w:rFonts w:ascii="Times New Roman" w:hAnsi="Times New Roman"/>
          <w:sz w:val="24"/>
          <w:szCs w:val="24"/>
        </w:rPr>
        <w:t>uma</w:t>
      </w:r>
      <w:r w:rsidRPr="00CA2619">
        <w:rPr>
          <w:rFonts w:ascii="Times New Roman" w:hAnsi="Times New Roman"/>
          <w:sz w:val="24"/>
          <w:szCs w:val="24"/>
        </w:rPr>
        <w:t>r</w:t>
      </w:r>
      <w:r w:rsidR="00EE44B0" w:rsidRPr="00CA2619">
        <w:rPr>
          <w:rFonts w:ascii="Times New Roman" w:hAnsi="Times New Roman"/>
          <w:sz w:val="24"/>
          <w:szCs w:val="24"/>
        </w:rPr>
        <w:t>ul</w:t>
      </w:r>
      <w:r w:rsidRPr="00CA2619">
        <w:rPr>
          <w:rFonts w:ascii="Times New Roman" w:hAnsi="Times New Roman"/>
          <w:sz w:val="24"/>
          <w:szCs w:val="24"/>
        </w:rPr>
        <w:t xml:space="preserve"> de telefon 0248/266929 </w:t>
      </w:r>
      <w:r w:rsidR="000C39DE" w:rsidRPr="00CA2619">
        <w:rPr>
          <w:rFonts w:ascii="Times New Roman" w:hAnsi="Times New Roman"/>
          <w:sz w:val="24"/>
          <w:szCs w:val="24"/>
        </w:rPr>
        <w:t xml:space="preserve">. </w:t>
      </w:r>
    </w:p>
    <w:p w:rsidR="00504170" w:rsidRPr="00CA2619" w:rsidRDefault="00504170" w:rsidP="00504170">
      <w:pPr>
        <w:tabs>
          <w:tab w:val="num" w:pos="180"/>
          <w:tab w:val="num" w:pos="540"/>
        </w:tabs>
        <w:spacing w:after="0" w:line="360" w:lineRule="auto"/>
        <w:jc w:val="both"/>
        <w:rPr>
          <w:rFonts w:ascii="Times New Roman" w:hAnsi="Times New Roman"/>
          <w:sz w:val="24"/>
          <w:szCs w:val="24"/>
        </w:rPr>
      </w:pPr>
      <w:r w:rsidRPr="00CA2619">
        <w:rPr>
          <w:rFonts w:ascii="Times New Roman" w:hAnsi="Times New Roman"/>
          <w:sz w:val="24"/>
          <w:szCs w:val="24"/>
        </w:rPr>
        <w:tab/>
      </w:r>
      <w:r w:rsidRPr="00CA2619">
        <w:rPr>
          <w:rFonts w:ascii="Times New Roman" w:hAnsi="Times New Roman"/>
          <w:sz w:val="24"/>
          <w:szCs w:val="24"/>
        </w:rPr>
        <w:tab/>
      </w:r>
      <w:r w:rsidR="000C39DE" w:rsidRPr="00CA2619">
        <w:rPr>
          <w:rFonts w:ascii="Times New Roman" w:hAnsi="Times New Roman"/>
          <w:sz w:val="24"/>
          <w:szCs w:val="24"/>
        </w:rPr>
        <w:t>Pacientii programati  se vor prezenta pentru internare la data programata . In cazul in care sunt pacienti care renunta, se pot interna pacienti neprogramati cu aprobarea managerului.</w:t>
      </w:r>
    </w:p>
    <w:p w:rsidR="000C39DE" w:rsidRPr="00CA2619" w:rsidRDefault="00504170" w:rsidP="00504170">
      <w:pPr>
        <w:tabs>
          <w:tab w:val="num" w:pos="180"/>
          <w:tab w:val="num" w:pos="540"/>
        </w:tabs>
        <w:spacing w:after="0" w:line="360" w:lineRule="auto"/>
        <w:jc w:val="both"/>
        <w:rPr>
          <w:rFonts w:ascii="Times New Roman" w:hAnsi="Times New Roman"/>
          <w:sz w:val="24"/>
          <w:szCs w:val="24"/>
        </w:rPr>
      </w:pPr>
      <w:r w:rsidRPr="00CA2619">
        <w:rPr>
          <w:rFonts w:ascii="Times New Roman" w:hAnsi="Times New Roman"/>
          <w:sz w:val="24"/>
          <w:szCs w:val="24"/>
        </w:rPr>
        <w:tab/>
      </w:r>
      <w:r w:rsidRPr="00CA2619">
        <w:rPr>
          <w:rFonts w:ascii="Times New Roman" w:hAnsi="Times New Roman"/>
          <w:sz w:val="24"/>
          <w:szCs w:val="24"/>
        </w:rPr>
        <w:tab/>
      </w:r>
      <w:r w:rsidR="000C39DE" w:rsidRPr="00CA2619">
        <w:rPr>
          <w:rFonts w:ascii="Times New Roman" w:hAnsi="Times New Roman"/>
          <w:sz w:val="24"/>
          <w:szCs w:val="24"/>
        </w:rPr>
        <w:t xml:space="preserve">In cazul in care pacientul </w:t>
      </w:r>
      <w:r w:rsidR="000C39DE" w:rsidRPr="00CA2619">
        <w:rPr>
          <w:rFonts w:ascii="Times New Roman" w:hAnsi="Times New Roman"/>
          <w:b/>
          <w:bCs/>
          <w:sz w:val="24"/>
          <w:szCs w:val="24"/>
        </w:rPr>
        <w:t>nu este de acord cu inscrierea pe lista de asteptare</w:t>
      </w:r>
      <w:r w:rsidRPr="00CA2619">
        <w:rPr>
          <w:rFonts w:ascii="Times New Roman" w:hAnsi="Times New Roman"/>
          <w:b/>
          <w:bCs/>
          <w:sz w:val="24"/>
          <w:szCs w:val="24"/>
        </w:rPr>
        <w:t>,</w:t>
      </w:r>
      <w:r w:rsidR="000C39DE" w:rsidRPr="00CA2619">
        <w:rPr>
          <w:rFonts w:ascii="Times New Roman" w:hAnsi="Times New Roman"/>
          <w:b/>
          <w:bCs/>
          <w:sz w:val="24"/>
          <w:szCs w:val="24"/>
        </w:rPr>
        <w:t xml:space="preserve"> </w:t>
      </w:r>
      <w:r w:rsidR="000C39DE" w:rsidRPr="00CA2619">
        <w:rPr>
          <w:rFonts w:ascii="Times New Roman" w:hAnsi="Times New Roman"/>
          <w:sz w:val="24"/>
          <w:szCs w:val="24"/>
        </w:rPr>
        <w:t>el se poate interna si va suporta costurile spitalizarii la tariful contractat cu CAS Arges. In acest caz, la biroul de internari, va semna o declaratia pe proprie raspundere prin care isi asuma aceste cheltuieli.</w:t>
      </w:r>
    </w:p>
    <w:p w:rsidR="000C39DE" w:rsidRPr="00CA2619" w:rsidRDefault="000C39DE" w:rsidP="00654ECE">
      <w:pPr>
        <w:tabs>
          <w:tab w:val="num" w:pos="180"/>
          <w:tab w:val="num" w:pos="540"/>
        </w:tabs>
        <w:spacing w:after="0" w:line="360" w:lineRule="auto"/>
        <w:jc w:val="both"/>
        <w:rPr>
          <w:rFonts w:ascii="Times New Roman" w:hAnsi="Times New Roman"/>
          <w:sz w:val="24"/>
          <w:szCs w:val="24"/>
        </w:rPr>
      </w:pPr>
    </w:p>
    <w:p w:rsidR="000C39DE" w:rsidRPr="00CA2619" w:rsidRDefault="000C39DE" w:rsidP="00654ECE">
      <w:pPr>
        <w:spacing w:line="360" w:lineRule="auto"/>
        <w:rPr>
          <w:rFonts w:ascii="Times New Roman" w:hAnsi="Times New Roman"/>
          <w:b/>
          <w:sz w:val="24"/>
          <w:szCs w:val="24"/>
        </w:rPr>
      </w:pPr>
      <w:bookmarkStart w:id="424" w:name="_Toc413930570"/>
      <w:bookmarkStart w:id="425" w:name="_Toc413931290"/>
      <w:r w:rsidRPr="00CA2619">
        <w:rPr>
          <w:rFonts w:ascii="Times New Roman" w:hAnsi="Times New Roman"/>
          <w:b/>
          <w:sz w:val="24"/>
          <w:szCs w:val="24"/>
        </w:rPr>
        <w:t>INTERNAREA</w:t>
      </w:r>
      <w:bookmarkEnd w:id="424"/>
      <w:bookmarkEnd w:id="425"/>
    </w:p>
    <w:p w:rsidR="000C39DE" w:rsidRPr="00CA2619" w:rsidRDefault="000C39DE" w:rsidP="00654ECE">
      <w:pPr>
        <w:tabs>
          <w:tab w:val="num" w:pos="180"/>
          <w:tab w:val="num" w:pos="540"/>
        </w:tabs>
        <w:spacing w:after="0" w:line="360" w:lineRule="auto"/>
        <w:jc w:val="both"/>
        <w:rPr>
          <w:rFonts w:ascii="Times New Roman" w:hAnsi="Times New Roman"/>
          <w:sz w:val="24"/>
          <w:szCs w:val="24"/>
        </w:rPr>
      </w:pPr>
      <w:r w:rsidRPr="00CA2619">
        <w:rPr>
          <w:rFonts w:ascii="Times New Roman" w:hAnsi="Times New Roman"/>
          <w:b/>
          <w:bCs/>
          <w:sz w:val="24"/>
          <w:szCs w:val="24"/>
        </w:rPr>
        <w:t xml:space="preserve">Medicul curant </w:t>
      </w:r>
      <w:r w:rsidRPr="00CA2619">
        <w:rPr>
          <w:rFonts w:ascii="Times New Roman" w:hAnsi="Times New Roman"/>
          <w:sz w:val="24"/>
          <w:szCs w:val="24"/>
        </w:rPr>
        <w:t>are următoarele obligatii:</w:t>
      </w:r>
    </w:p>
    <w:p w:rsidR="000C39DE" w:rsidRPr="00CA2619" w:rsidRDefault="000C39DE" w:rsidP="00654ECE">
      <w:pPr>
        <w:tabs>
          <w:tab w:val="num" w:pos="180"/>
          <w:tab w:val="num"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Pr="00CA2619">
        <w:rPr>
          <w:rFonts w:ascii="Times New Roman" w:hAnsi="Times New Roman"/>
          <w:sz w:val="24"/>
          <w:szCs w:val="24"/>
        </w:rPr>
        <w:t> Solicita biletul de trimitere in dublu exemplar de la medicul de familie / medicul specialist</w:t>
      </w:r>
    </w:p>
    <w:p w:rsidR="000C39DE" w:rsidRPr="00CA2619" w:rsidRDefault="000C39DE" w:rsidP="00654ECE">
      <w:pPr>
        <w:tabs>
          <w:tab w:val="num" w:pos="180"/>
          <w:tab w:val="num"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Pr="00CA2619">
        <w:rPr>
          <w:rFonts w:ascii="Times New Roman" w:hAnsi="Times New Roman"/>
          <w:sz w:val="24"/>
          <w:szCs w:val="24"/>
        </w:rPr>
        <w:t xml:space="preserve"> Informeza pacientul despre diagostic si procedurile care urmeaza sa fie efectuate. </w:t>
      </w:r>
    </w:p>
    <w:p w:rsidR="000C39DE" w:rsidRPr="00CA2619" w:rsidRDefault="000C39DE" w:rsidP="00654ECE">
      <w:pPr>
        <w:spacing w:line="360" w:lineRule="auto"/>
        <w:rPr>
          <w:rFonts w:ascii="Times New Roman" w:hAnsi="Times New Roman"/>
          <w:b/>
          <w:sz w:val="24"/>
          <w:szCs w:val="24"/>
        </w:rPr>
      </w:pPr>
      <w:bookmarkStart w:id="426" w:name="_Toc413930571"/>
      <w:bookmarkStart w:id="427" w:name="_Toc413931291"/>
      <w:r w:rsidRPr="00CA2619">
        <w:rPr>
          <w:rFonts w:ascii="Times New Roman" w:hAnsi="Times New Roman"/>
          <w:b/>
          <w:sz w:val="24"/>
          <w:szCs w:val="24"/>
        </w:rPr>
        <w:t>Pacientul prezinta :</w:t>
      </w:r>
      <w:bookmarkEnd w:id="426"/>
      <w:bookmarkEnd w:id="427"/>
      <w:r w:rsidRPr="00CA2619">
        <w:rPr>
          <w:rFonts w:ascii="Times New Roman" w:hAnsi="Times New Roman"/>
          <w:b/>
          <w:sz w:val="24"/>
          <w:szCs w:val="24"/>
        </w:rPr>
        <w:t xml:space="preserve"> </w:t>
      </w:r>
    </w:p>
    <w:p w:rsidR="000C39DE" w:rsidRPr="00CA2619" w:rsidRDefault="000C39DE" w:rsidP="00654ECE">
      <w:pPr>
        <w:tabs>
          <w:tab w:val="num" w:pos="180"/>
          <w:tab w:val="num"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Actul de identitate </w:t>
      </w:r>
    </w:p>
    <w:p w:rsidR="000C39DE" w:rsidRPr="00CA2619" w:rsidRDefault="000C39DE" w:rsidP="00654ECE">
      <w:pPr>
        <w:tabs>
          <w:tab w:val="num" w:pos="180"/>
          <w:tab w:val="num"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Biletul de internare </w:t>
      </w:r>
    </w:p>
    <w:p w:rsidR="000C39DE" w:rsidRPr="00CA2619" w:rsidRDefault="000C39DE" w:rsidP="00654ECE">
      <w:pPr>
        <w:tabs>
          <w:tab w:val="num" w:pos="180"/>
          <w:tab w:val="num" w:pos="540"/>
        </w:tabs>
        <w:spacing w:after="0" w:line="360" w:lineRule="auto"/>
        <w:jc w:val="both"/>
        <w:rPr>
          <w:rFonts w:ascii="Times New Roman" w:hAnsi="Times New Roman"/>
          <w:b/>
          <w:sz w:val="24"/>
          <w:szCs w:val="24"/>
        </w:rPr>
      </w:pPr>
      <w:r w:rsidRPr="00CA2619">
        <w:rPr>
          <w:rFonts w:ascii="Times New Roman" w:hAnsi="Times New Roman"/>
          <w:sz w:val="24"/>
          <w:szCs w:val="24"/>
        </w:rPr>
        <w:t> Dovada calitatii de asigurat: adeverinta eliberata de CJAS de domiciliu, adeverinta de la locul de munca, cupon de pensie sau orice alt document din care rezulta calitatea de asigurat .</w:t>
      </w:r>
    </w:p>
    <w:p w:rsidR="000C39DE" w:rsidRPr="00CA2619" w:rsidRDefault="000C39DE" w:rsidP="00654ECE">
      <w:pPr>
        <w:spacing w:line="360" w:lineRule="auto"/>
        <w:rPr>
          <w:rFonts w:ascii="Times New Roman" w:hAnsi="Times New Roman"/>
          <w:b/>
          <w:sz w:val="24"/>
          <w:szCs w:val="24"/>
        </w:rPr>
      </w:pPr>
      <w:bookmarkStart w:id="428" w:name="_Toc413930572"/>
      <w:bookmarkStart w:id="429" w:name="_Toc413931292"/>
      <w:r w:rsidRPr="00CA2619">
        <w:rPr>
          <w:rFonts w:ascii="Times New Roman" w:hAnsi="Times New Roman"/>
          <w:b/>
          <w:sz w:val="24"/>
          <w:szCs w:val="24"/>
        </w:rPr>
        <w:t>Biroul de internari :</w:t>
      </w:r>
      <w:bookmarkEnd w:id="428"/>
      <w:bookmarkEnd w:id="429"/>
    </w:p>
    <w:p w:rsidR="000C39DE" w:rsidRPr="00CA2619" w:rsidRDefault="000C39D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Confirma calitatea de asigurat prin accesarea bazei de date a CJAS;</w:t>
      </w:r>
    </w:p>
    <w:p w:rsidR="000C39DE" w:rsidRPr="00CA2619" w:rsidRDefault="000C39D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daca pacientul respectiv se regaseste in baza de date a CJAS, se înscrie în foaia de observatie calitatea de asigurat. </w:t>
      </w:r>
    </w:p>
    <w:p w:rsidR="000C39DE" w:rsidRPr="00CA2619" w:rsidRDefault="000C39D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Registratorul medical care opereaza internarea poarta raspunderea corectitudinii datelor.</w:t>
      </w:r>
    </w:p>
    <w:p w:rsidR="000C39DE" w:rsidRPr="00CA2619" w:rsidRDefault="000C39D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Daca pacientul </w:t>
      </w:r>
      <w:r w:rsidR="00610E61" w:rsidRPr="00CA2619">
        <w:rPr>
          <w:rFonts w:ascii="Times New Roman" w:hAnsi="Times New Roman"/>
          <w:sz w:val="24"/>
          <w:szCs w:val="24"/>
        </w:rPr>
        <w:t>NU se regaseste in baza de date</w:t>
      </w:r>
      <w:r w:rsidRPr="00CA2619">
        <w:rPr>
          <w:rFonts w:ascii="Times New Roman" w:hAnsi="Times New Roman"/>
          <w:sz w:val="24"/>
          <w:szCs w:val="24"/>
        </w:rPr>
        <w:t xml:space="preserve"> sau NU poate prezenta dovada calitatii de asigurat va semna </w:t>
      </w:r>
      <w:r w:rsidRPr="00CA2619">
        <w:rPr>
          <w:rFonts w:ascii="Times New Roman" w:hAnsi="Times New Roman"/>
          <w:b/>
          <w:bCs/>
          <w:sz w:val="24"/>
          <w:szCs w:val="24"/>
        </w:rPr>
        <w:t xml:space="preserve">ANGAJAMENTUL DE PLATA </w:t>
      </w:r>
      <w:r w:rsidRPr="00CA2619">
        <w:rPr>
          <w:rFonts w:ascii="Times New Roman" w:hAnsi="Times New Roman"/>
          <w:sz w:val="24"/>
          <w:szCs w:val="24"/>
        </w:rPr>
        <w:t xml:space="preserve">(prin acest document pacientul se angajeaza sa </w:t>
      </w:r>
      <w:r w:rsidRPr="00CA2619">
        <w:rPr>
          <w:rFonts w:ascii="Times New Roman" w:hAnsi="Times New Roman"/>
          <w:sz w:val="24"/>
          <w:szCs w:val="24"/>
        </w:rPr>
        <w:lastRenderedPageBreak/>
        <w:t>prezinte in timp util dovada calitatii de asigurat sau sa achite cheltuielile de</w:t>
      </w:r>
      <w:r w:rsidR="00610E61" w:rsidRPr="00CA2619">
        <w:rPr>
          <w:rFonts w:ascii="Times New Roman" w:hAnsi="Times New Roman"/>
          <w:sz w:val="24"/>
          <w:szCs w:val="24"/>
        </w:rPr>
        <w:t xml:space="preserve"> </w:t>
      </w:r>
      <w:r w:rsidRPr="00CA2619">
        <w:rPr>
          <w:rFonts w:ascii="Times New Roman" w:hAnsi="Times New Roman"/>
          <w:sz w:val="24"/>
          <w:szCs w:val="24"/>
        </w:rPr>
        <w:t>spitalizare); pacientul este notat în foaia de observatie ca "neasigurat/angajament de plata".</w:t>
      </w:r>
    </w:p>
    <w:p w:rsidR="000C39DE" w:rsidRPr="00CA2619" w:rsidRDefault="000C39D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Va preda in data de 25 ale lunii toate Angajamentele de plata catre manager cu adresa de inaintare conform modelului anexat;</w:t>
      </w:r>
    </w:p>
    <w:p w:rsidR="000C39DE" w:rsidRPr="00CA2619" w:rsidRDefault="000C39D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Arhiveaza dovada calitatii de asigurat;</w:t>
      </w:r>
    </w:p>
    <w:p w:rsidR="000C39DE" w:rsidRPr="00CA2619" w:rsidRDefault="000C39D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Daca dovada este prezentata in timpul spitalizarii sau dupa externare (in luna in care bolnavul a fost externat), la Biroul de internari, dupa operarea in FO</w:t>
      </w:r>
      <w:r w:rsidR="00E41ECE" w:rsidRPr="00CA2619">
        <w:rPr>
          <w:rFonts w:ascii="Times New Roman" w:hAnsi="Times New Roman"/>
          <w:sz w:val="24"/>
          <w:szCs w:val="24"/>
        </w:rPr>
        <w:t>CG</w:t>
      </w:r>
      <w:r w:rsidRPr="00CA2619">
        <w:rPr>
          <w:rFonts w:ascii="Times New Roman" w:hAnsi="Times New Roman"/>
          <w:sz w:val="24"/>
          <w:szCs w:val="24"/>
        </w:rPr>
        <w:t xml:space="preserve"> a schimbarii calitatii de asigurat, dovada se arhiveaza;</w:t>
      </w:r>
    </w:p>
    <w:p w:rsidR="000C39DE" w:rsidRPr="00CA2619" w:rsidRDefault="000C39D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Daca dovada de asigurat este prezentata in perioada urmatoare lunii in care bolnavul a fost  externat, dupa operarea in FO</w:t>
      </w:r>
      <w:r w:rsidR="00E41ECE" w:rsidRPr="00CA2619">
        <w:rPr>
          <w:rFonts w:ascii="Times New Roman" w:hAnsi="Times New Roman"/>
          <w:sz w:val="24"/>
          <w:szCs w:val="24"/>
        </w:rPr>
        <w:t>CG</w:t>
      </w:r>
      <w:r w:rsidRPr="00CA2619">
        <w:rPr>
          <w:rFonts w:ascii="Times New Roman" w:hAnsi="Times New Roman"/>
          <w:sz w:val="24"/>
          <w:szCs w:val="24"/>
        </w:rPr>
        <w:t xml:space="preserve"> a calitatii de asigurat biroul de internari o va trimite biroului contabilitate pentru ca neasiguratul sa fie scazut din evidentele contabile.</w:t>
      </w:r>
    </w:p>
    <w:p w:rsidR="000C39DE" w:rsidRPr="00CA2619" w:rsidRDefault="000C39DE" w:rsidP="00654ECE">
      <w:pPr>
        <w:autoSpaceDE w:val="0"/>
        <w:autoSpaceDN w:val="0"/>
        <w:adjustRightInd w:val="0"/>
        <w:spacing w:after="0" w:line="360" w:lineRule="auto"/>
        <w:jc w:val="both"/>
        <w:rPr>
          <w:rFonts w:ascii="Times New Roman" w:hAnsi="Times New Roman"/>
          <w:sz w:val="24"/>
          <w:szCs w:val="24"/>
        </w:rPr>
      </w:pPr>
    </w:p>
    <w:p w:rsidR="000C39DE" w:rsidRPr="00CA2619" w:rsidRDefault="000C39D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bCs/>
          <w:sz w:val="24"/>
          <w:szCs w:val="24"/>
        </w:rPr>
        <w:t>ANGAJAMENTUL DE PLATA</w:t>
      </w:r>
      <w:r w:rsidRPr="00CA2619">
        <w:rPr>
          <w:rFonts w:ascii="Times New Roman" w:hAnsi="Times New Roman"/>
          <w:sz w:val="24"/>
          <w:szCs w:val="24"/>
        </w:rPr>
        <w:t>. Prin acest document pacientul se angajeaza:</w:t>
      </w:r>
    </w:p>
    <w:p w:rsidR="000C39DE" w:rsidRPr="00CA2619" w:rsidRDefault="000C39D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sa prezinte in timp util dovada calitatii de asigurat sau - sa achite cheltuielile de spitalizare, daca nu poate face dovada calitatii de asigurat.</w:t>
      </w:r>
    </w:p>
    <w:p w:rsidR="000C39DE" w:rsidRPr="00CA2619" w:rsidRDefault="000C39DE"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Prezentarea dovezii calitatii de asigurat se face in timpul spitalizarii sau dupa externare</w:t>
      </w:r>
    </w:p>
    <w:p w:rsidR="000C39DE" w:rsidRPr="00CA2619" w:rsidRDefault="000C39DE"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fara a depasi luna calendaristica a zilei externarii.</w:t>
      </w:r>
    </w:p>
    <w:p w:rsidR="000C39DE" w:rsidRPr="00CA2619" w:rsidRDefault="000C39DE"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Dovada de asigurat se depune la biroul de internari .</w:t>
      </w:r>
    </w:p>
    <w:p w:rsidR="000C39DE" w:rsidRPr="00CA2619" w:rsidRDefault="000C39DE"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bCs/>
          <w:sz w:val="24"/>
          <w:szCs w:val="24"/>
        </w:rPr>
        <w:t xml:space="preserve">Serviciul de statistica </w:t>
      </w:r>
      <w:r w:rsidRPr="00CA2619">
        <w:rPr>
          <w:rFonts w:ascii="Times New Roman" w:hAnsi="Times New Roman"/>
          <w:sz w:val="24"/>
          <w:szCs w:val="24"/>
        </w:rPr>
        <w:t>– Pina la data de 25 ale fiecarei luni verifica in baza de date a spitalului situatia neasiguratilor din luna precedenta, confruntind-o cu situatia validarilor primita de la Institutul DRG. Dupa ce pune de acord cele doua situatii, intocmeste un tabel (conform anexei) pe care il inainteaza atit biroului contabilitate, in vederea inregistrarii neasiguratilor in evidentele contabile, cit si Oficiului juridic pentru urmarirea si recuperarea debitelor.</w:t>
      </w:r>
    </w:p>
    <w:p w:rsidR="000C39DE" w:rsidRPr="00CA2619" w:rsidRDefault="000C39DE"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bCs/>
          <w:sz w:val="24"/>
          <w:szCs w:val="24"/>
        </w:rPr>
        <w:t xml:space="preserve">Biroul Contabilitate </w:t>
      </w:r>
      <w:r w:rsidRPr="00CA2619">
        <w:rPr>
          <w:rFonts w:ascii="Times New Roman" w:hAnsi="Times New Roman"/>
          <w:sz w:val="24"/>
          <w:szCs w:val="24"/>
        </w:rPr>
        <w:t>– Procedeaza la inregistrarea in contul sintetic si analitic de Debitori a neasiguratilor in baza tabelului primit de la Serviciul de statistica.</w:t>
      </w:r>
    </w:p>
    <w:p w:rsidR="000C39DE" w:rsidRPr="00CA2619" w:rsidRDefault="000C39DE"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Opereaza incasarile de la bolnavii neasigurati si comunica trimestrial Oficiului juridic situatia bolnavilor ramasi neasigurati.</w:t>
      </w:r>
    </w:p>
    <w:p w:rsidR="000C39DE" w:rsidRPr="00CA2619" w:rsidRDefault="000C39DE"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Opereaza scoaterea din evidenta a bolnavilor neasigurati care au prezentat ulterior dovada de asigurat, in baza dovezii primite de la Biroul de internari. Ca si document justificativ de inregistrare, anexeaza o copie a acestei dovezi, originalul predându-l la sectie pentru a se atasa Foii de observatie a bolnavului.</w:t>
      </w:r>
    </w:p>
    <w:p w:rsidR="000C39DE" w:rsidRPr="00CA2619" w:rsidRDefault="000C39DE"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bCs/>
          <w:sz w:val="24"/>
          <w:szCs w:val="24"/>
        </w:rPr>
        <w:t xml:space="preserve">Consilierul juridic </w:t>
      </w:r>
      <w:r w:rsidRPr="00CA2619">
        <w:rPr>
          <w:rFonts w:ascii="Times New Roman" w:hAnsi="Times New Roman"/>
          <w:sz w:val="24"/>
          <w:szCs w:val="24"/>
        </w:rPr>
        <w:t>– Procedeaza la intocmirea formelor legale de urmarire a bolnavilor neasigurati pentru recuperarea debitelor, in baza comunicarilor de la Serviciul Statistica, respectiv de la Biroul Contabilitate.</w:t>
      </w:r>
    </w:p>
    <w:p w:rsidR="00520E36" w:rsidRPr="00CA2619" w:rsidRDefault="00520E36" w:rsidP="00654ECE">
      <w:pPr>
        <w:tabs>
          <w:tab w:val="left" w:pos="540"/>
        </w:tabs>
        <w:spacing w:after="0" w:line="360" w:lineRule="auto"/>
        <w:outlineLvl w:val="0"/>
        <w:rPr>
          <w:rFonts w:ascii="Times New Roman" w:hAnsi="Times New Roman"/>
          <w:b/>
          <w:noProof/>
          <w:sz w:val="24"/>
          <w:szCs w:val="24"/>
        </w:rPr>
      </w:pPr>
    </w:p>
    <w:p w:rsidR="00D10C77" w:rsidRPr="00CA2619" w:rsidRDefault="00D10C77" w:rsidP="00654ECE">
      <w:pPr>
        <w:pStyle w:val="Heading2"/>
        <w:numPr>
          <w:ilvl w:val="0"/>
          <w:numId w:val="0"/>
        </w:numPr>
        <w:ind w:left="1440"/>
        <w:rPr>
          <w:noProof/>
        </w:rPr>
      </w:pPr>
      <w:bookmarkStart w:id="430" w:name="_Toc482786196"/>
      <w:r w:rsidRPr="00CA2619">
        <w:rPr>
          <w:noProof/>
        </w:rPr>
        <w:t>18.</w:t>
      </w:r>
      <w:r w:rsidR="004B4FBD" w:rsidRPr="00CA2619">
        <w:rPr>
          <w:noProof/>
        </w:rPr>
        <w:t xml:space="preserve"> </w:t>
      </w:r>
      <w:r w:rsidR="00F37425" w:rsidRPr="00CA2619">
        <w:rPr>
          <w:noProof/>
        </w:rPr>
        <w:t xml:space="preserve">2. Procedura de </w:t>
      </w:r>
      <w:r w:rsidRPr="00CA2619">
        <w:rPr>
          <w:noProof/>
        </w:rPr>
        <w:t xml:space="preserve"> examinare si investigare a pacientilor</w:t>
      </w:r>
      <w:bookmarkEnd w:id="430"/>
    </w:p>
    <w:p w:rsidR="001A3707" w:rsidRPr="00CA2619" w:rsidRDefault="000179C1"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b/>
          <w:noProof/>
          <w:sz w:val="24"/>
          <w:szCs w:val="24"/>
        </w:rPr>
        <w:tab/>
      </w:r>
      <w:r w:rsidR="001A3707" w:rsidRPr="00CA2619">
        <w:rPr>
          <w:rFonts w:ascii="Times New Roman" w:hAnsi="Times New Roman"/>
          <w:sz w:val="24"/>
          <w:szCs w:val="24"/>
        </w:rPr>
        <w:t>In urma efectuării internarii, pacienţii sunt examinaţi de medicii de   specialitate</w:t>
      </w:r>
      <w:r w:rsidR="00FA73C0" w:rsidRPr="00CA2619">
        <w:rPr>
          <w:rFonts w:ascii="Times New Roman" w:hAnsi="Times New Roman"/>
          <w:sz w:val="24"/>
          <w:szCs w:val="24"/>
        </w:rPr>
        <w:t>.</w:t>
      </w:r>
    </w:p>
    <w:p w:rsidR="001A3707" w:rsidRPr="00CA2619" w:rsidRDefault="001A3707"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lastRenderedPageBreak/>
        <w:t>Medicii de garda au dreptul de a solicita internărea sau transferul pacientului către o</w:t>
      </w:r>
      <w:r w:rsidR="00621196" w:rsidRPr="00CA2619">
        <w:rPr>
          <w:rFonts w:ascii="Times New Roman" w:hAnsi="Times New Roman"/>
          <w:sz w:val="24"/>
          <w:szCs w:val="24"/>
        </w:rPr>
        <w:t xml:space="preserve"> </w:t>
      </w:r>
      <w:r w:rsidRPr="00CA2619">
        <w:rPr>
          <w:rFonts w:ascii="Times New Roman" w:hAnsi="Times New Roman"/>
          <w:sz w:val="24"/>
          <w:szCs w:val="24"/>
        </w:rPr>
        <w:t>altă unitate sanitară în cazul urgenţelor.</w:t>
      </w:r>
    </w:p>
    <w:p w:rsidR="00F13906" w:rsidRPr="00CA2619" w:rsidRDefault="00F13906"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Cazurile de urgenţă vor fi investigate adecvat înaintea internării lor, în vederea luării unor decizii corecte în privinţa tratamentului de urgenţă şi internării într-o secţie sau unitate sanitară corespunzătoare.</w:t>
      </w:r>
    </w:p>
    <w:p w:rsidR="001A3707" w:rsidRPr="00CA2619" w:rsidRDefault="00453210"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Pr="00CA2619">
        <w:rPr>
          <w:rFonts w:ascii="Times New Roman" w:hAnsi="Times New Roman"/>
          <w:sz w:val="24"/>
          <w:szCs w:val="24"/>
        </w:rPr>
        <w:tab/>
      </w:r>
      <w:r w:rsidR="001A3707" w:rsidRPr="00CA2619">
        <w:rPr>
          <w:rFonts w:ascii="Times New Roman" w:hAnsi="Times New Roman"/>
          <w:sz w:val="24"/>
          <w:szCs w:val="24"/>
        </w:rPr>
        <w:t>Investigarea pacienţilor</w:t>
      </w:r>
      <w:r w:rsidR="00EF4048" w:rsidRPr="00CA2619">
        <w:rPr>
          <w:rFonts w:ascii="Times New Roman" w:hAnsi="Times New Roman"/>
          <w:sz w:val="24"/>
          <w:szCs w:val="24"/>
        </w:rPr>
        <w:t xml:space="preserve"> internati in spital</w:t>
      </w:r>
      <w:r w:rsidR="001A3707" w:rsidRPr="00CA2619">
        <w:rPr>
          <w:rFonts w:ascii="Times New Roman" w:hAnsi="Times New Roman"/>
          <w:sz w:val="24"/>
          <w:szCs w:val="24"/>
        </w:rPr>
        <w:t xml:space="preserve"> are ca scop stabilirea unui diagnostic corect şi a unei</w:t>
      </w:r>
      <w:r w:rsidRPr="00CA2619">
        <w:rPr>
          <w:rFonts w:ascii="Times New Roman" w:hAnsi="Times New Roman"/>
          <w:sz w:val="24"/>
          <w:szCs w:val="24"/>
        </w:rPr>
        <w:t xml:space="preserve"> </w:t>
      </w:r>
      <w:r w:rsidR="001A3707" w:rsidRPr="00CA2619">
        <w:rPr>
          <w:rFonts w:ascii="Times New Roman" w:hAnsi="Times New Roman"/>
          <w:sz w:val="24"/>
          <w:szCs w:val="24"/>
        </w:rPr>
        <w:t>conduite terapeutice corecte bazate pe rezultatele examenului clinic şi a investigaţiilor</w:t>
      </w:r>
      <w:r w:rsidRPr="00CA2619">
        <w:rPr>
          <w:rFonts w:ascii="Times New Roman" w:hAnsi="Times New Roman"/>
          <w:sz w:val="24"/>
          <w:szCs w:val="24"/>
        </w:rPr>
        <w:t xml:space="preserve"> </w:t>
      </w:r>
      <w:r w:rsidR="001A3707" w:rsidRPr="00CA2619">
        <w:rPr>
          <w:rFonts w:ascii="Times New Roman" w:hAnsi="Times New Roman"/>
          <w:sz w:val="24"/>
          <w:szCs w:val="24"/>
        </w:rPr>
        <w:t>paraclinice.</w:t>
      </w:r>
    </w:p>
    <w:p w:rsidR="001A3707" w:rsidRPr="00CA2619" w:rsidRDefault="001A3707"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Investigaţiile pot fi efectuate inclusiv în scopul de a infirma un diagnostic prezumtiv</w:t>
      </w:r>
      <w:r w:rsidR="00621196" w:rsidRPr="00CA2619">
        <w:rPr>
          <w:rFonts w:ascii="Times New Roman" w:hAnsi="Times New Roman"/>
          <w:sz w:val="24"/>
          <w:szCs w:val="24"/>
        </w:rPr>
        <w:t xml:space="preserve">  </w:t>
      </w:r>
      <w:r w:rsidRPr="00CA2619">
        <w:rPr>
          <w:rFonts w:ascii="Times New Roman" w:hAnsi="Times New Roman"/>
          <w:sz w:val="24"/>
          <w:szCs w:val="24"/>
        </w:rPr>
        <w:t>în vederea stabilirii unei conduite terapeutice corecte</w:t>
      </w:r>
      <w:r w:rsidR="00397906" w:rsidRPr="00CA2619">
        <w:rPr>
          <w:rFonts w:ascii="Times New Roman" w:hAnsi="Times New Roman"/>
          <w:sz w:val="24"/>
          <w:szCs w:val="24"/>
        </w:rPr>
        <w:t>.</w:t>
      </w:r>
    </w:p>
    <w:p w:rsidR="001A3707" w:rsidRPr="00CA2619" w:rsidRDefault="001A3707"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Medicii au dreptul de a solicita</w:t>
      </w:r>
      <w:r w:rsidR="00914F4E" w:rsidRPr="00CA2619">
        <w:rPr>
          <w:rFonts w:ascii="Times New Roman" w:hAnsi="Times New Roman"/>
          <w:sz w:val="24"/>
          <w:szCs w:val="24"/>
        </w:rPr>
        <w:t xml:space="preserve"> in scris</w:t>
      </w:r>
      <w:r w:rsidRPr="00CA2619">
        <w:rPr>
          <w:rFonts w:ascii="Times New Roman" w:hAnsi="Times New Roman"/>
          <w:sz w:val="24"/>
          <w:szCs w:val="24"/>
        </w:rPr>
        <w:t xml:space="preserve"> investigaţiile</w:t>
      </w:r>
      <w:r w:rsidR="00996AA9" w:rsidRPr="00CA2619">
        <w:rPr>
          <w:rFonts w:ascii="Times New Roman" w:hAnsi="Times New Roman"/>
          <w:sz w:val="24"/>
          <w:szCs w:val="24"/>
        </w:rPr>
        <w:t xml:space="preserve"> </w:t>
      </w:r>
      <w:r w:rsidR="00123237" w:rsidRPr="00CA2619">
        <w:rPr>
          <w:rFonts w:ascii="Times New Roman" w:hAnsi="Times New Roman"/>
          <w:sz w:val="24"/>
          <w:szCs w:val="24"/>
        </w:rPr>
        <w:t xml:space="preserve">(in FOCG) </w:t>
      </w:r>
      <w:r w:rsidRPr="00CA2619">
        <w:rPr>
          <w:rFonts w:ascii="Times New Roman" w:hAnsi="Times New Roman"/>
          <w:sz w:val="24"/>
          <w:szCs w:val="24"/>
        </w:rPr>
        <w:t xml:space="preserve"> pe care le consideră necesare pentru</w:t>
      </w:r>
      <w:r w:rsidR="00EF4048" w:rsidRPr="00CA2619">
        <w:rPr>
          <w:rFonts w:ascii="Times New Roman" w:hAnsi="Times New Roman"/>
          <w:sz w:val="24"/>
          <w:szCs w:val="24"/>
        </w:rPr>
        <w:t xml:space="preserve"> </w:t>
      </w:r>
      <w:r w:rsidRPr="00CA2619">
        <w:rPr>
          <w:rFonts w:ascii="Times New Roman" w:hAnsi="Times New Roman"/>
          <w:sz w:val="24"/>
          <w:szCs w:val="24"/>
        </w:rPr>
        <w:t>pacientul aflat sub responsabilitatea lor, fără avize şi aprobări suplimentare din partea</w:t>
      </w:r>
      <w:r w:rsidR="00EF4048" w:rsidRPr="00CA2619">
        <w:rPr>
          <w:rFonts w:ascii="Times New Roman" w:hAnsi="Times New Roman"/>
          <w:sz w:val="24"/>
          <w:szCs w:val="24"/>
        </w:rPr>
        <w:t xml:space="preserve"> </w:t>
      </w:r>
      <w:r w:rsidRPr="00CA2619">
        <w:rPr>
          <w:rFonts w:ascii="Times New Roman" w:hAnsi="Times New Roman"/>
          <w:sz w:val="24"/>
          <w:szCs w:val="24"/>
        </w:rPr>
        <w:t>conducerii unităţii sanitare.</w:t>
      </w:r>
    </w:p>
    <w:p w:rsidR="001A3707" w:rsidRPr="00CA2619" w:rsidRDefault="001A3707"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Laboratoarele spitalului, precum şi serviciile de imagistică, au obligaţia de a da</w:t>
      </w:r>
      <w:r w:rsidR="00EF4048" w:rsidRPr="00CA2619">
        <w:rPr>
          <w:rFonts w:ascii="Times New Roman" w:hAnsi="Times New Roman"/>
          <w:sz w:val="24"/>
          <w:szCs w:val="24"/>
        </w:rPr>
        <w:t xml:space="preserve"> </w:t>
      </w:r>
      <w:r w:rsidRPr="00CA2619">
        <w:rPr>
          <w:rFonts w:ascii="Times New Roman" w:hAnsi="Times New Roman"/>
          <w:sz w:val="24"/>
          <w:szCs w:val="24"/>
        </w:rPr>
        <w:t>prioritate investigaţiilor solicitate din partea medicilor .</w:t>
      </w:r>
    </w:p>
    <w:p w:rsidR="009A56F6" w:rsidRPr="00CA2619" w:rsidRDefault="00683E6D"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Tipuri de investigatii e</w:t>
      </w:r>
      <w:r w:rsidR="009A56F6" w:rsidRPr="00CA2619">
        <w:rPr>
          <w:rFonts w:ascii="Times New Roman" w:hAnsi="Times New Roman"/>
          <w:sz w:val="24"/>
          <w:szCs w:val="24"/>
        </w:rPr>
        <w:t>fectuate in cadrul spitalului:</w:t>
      </w:r>
    </w:p>
    <w:p w:rsidR="009A56F6" w:rsidRPr="00CA2619" w:rsidRDefault="009A56F6"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investigatii de laborator;</w:t>
      </w:r>
    </w:p>
    <w:p w:rsidR="009A56F6" w:rsidRPr="00CA2619" w:rsidRDefault="009A56F6"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investigatii radiologice;</w:t>
      </w:r>
    </w:p>
    <w:p w:rsidR="009A56F6" w:rsidRPr="00CA2619" w:rsidRDefault="00683E6D"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investigatii ec</w:t>
      </w:r>
      <w:r w:rsidR="009A56F6" w:rsidRPr="00CA2619">
        <w:rPr>
          <w:rFonts w:ascii="Times New Roman" w:hAnsi="Times New Roman"/>
          <w:sz w:val="24"/>
          <w:szCs w:val="24"/>
        </w:rPr>
        <w:t>ografice;</w:t>
      </w:r>
    </w:p>
    <w:p w:rsidR="009A56F6" w:rsidRPr="00CA2619" w:rsidRDefault="009A56F6"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examinari interclinice;</w:t>
      </w:r>
    </w:p>
    <w:p w:rsidR="009A56F6" w:rsidRPr="00CA2619" w:rsidRDefault="009A56F6"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investigatii la alte spitale daca este cazul.</w:t>
      </w:r>
    </w:p>
    <w:p w:rsidR="009B4C6E" w:rsidRPr="00CA2619" w:rsidRDefault="009B4C6E" w:rsidP="00683E6D">
      <w:pPr>
        <w:spacing w:after="0" w:line="360" w:lineRule="auto"/>
        <w:jc w:val="both"/>
        <w:rPr>
          <w:rFonts w:ascii="Times New Roman" w:hAnsi="Times New Roman"/>
          <w:b/>
          <w:sz w:val="24"/>
          <w:szCs w:val="24"/>
          <w:u w:val="single"/>
        </w:rPr>
      </w:pPr>
    </w:p>
    <w:p w:rsidR="00D10C77" w:rsidRPr="00CA2619" w:rsidRDefault="00D10C77" w:rsidP="00654ECE">
      <w:pPr>
        <w:pStyle w:val="Heading2"/>
        <w:numPr>
          <w:ilvl w:val="0"/>
          <w:numId w:val="0"/>
        </w:numPr>
        <w:ind w:left="1440"/>
        <w:rPr>
          <w:noProof/>
        </w:rPr>
      </w:pPr>
      <w:bookmarkStart w:id="431" w:name="_Toc482786197"/>
      <w:r w:rsidRPr="00CA2619">
        <w:rPr>
          <w:noProof/>
        </w:rPr>
        <w:t>18.</w:t>
      </w:r>
      <w:r w:rsidR="004B4FBD" w:rsidRPr="00CA2619">
        <w:rPr>
          <w:noProof/>
        </w:rPr>
        <w:t>3</w:t>
      </w:r>
      <w:r w:rsidRPr="00CA2619">
        <w:rPr>
          <w:noProof/>
        </w:rPr>
        <w:t>. Procedura de transfer interspitale</w:t>
      </w:r>
      <w:bookmarkEnd w:id="431"/>
    </w:p>
    <w:p w:rsidR="00380B7A" w:rsidRPr="00CA2619" w:rsidRDefault="00380B7A"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Prezentul protocol s-a întocmit în baza prevederilor Ordinului </w:t>
      </w:r>
      <w:r w:rsidR="003D38B8" w:rsidRPr="00CA2619">
        <w:rPr>
          <w:rFonts w:ascii="Times New Roman" w:hAnsi="Times New Roman"/>
          <w:sz w:val="24"/>
          <w:szCs w:val="24"/>
        </w:rPr>
        <w:t xml:space="preserve">nr. </w:t>
      </w:r>
      <w:r w:rsidRPr="00CA2619">
        <w:rPr>
          <w:rFonts w:ascii="Times New Roman" w:hAnsi="Times New Roman"/>
          <w:sz w:val="24"/>
          <w:szCs w:val="24"/>
        </w:rPr>
        <w:t>1091/2006 privind aprobarea protocoalelor de transfer interclinic al pacientului critic.</w:t>
      </w:r>
    </w:p>
    <w:p w:rsidR="00380B7A" w:rsidRPr="00CA2619" w:rsidRDefault="00380B7A"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 Scopul principal al transferului este asigurarea asistentei medicale optime pentru pacient.</w:t>
      </w:r>
    </w:p>
    <w:p w:rsidR="00380B7A" w:rsidRPr="00CA2619" w:rsidRDefault="00380B7A"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înainte de efectuarea transferului, medicii au obligaţ</w:t>
      </w:r>
      <w:r w:rsidR="00B64227" w:rsidRPr="00CA2619">
        <w:rPr>
          <w:rFonts w:ascii="Times New Roman" w:hAnsi="Times New Roman"/>
          <w:sz w:val="24"/>
          <w:szCs w:val="24"/>
        </w:rPr>
        <w:t>ia sa evalueze pacientul şi sa-</w:t>
      </w:r>
      <w:r w:rsidRPr="00CA2619">
        <w:rPr>
          <w:rFonts w:ascii="Times New Roman" w:hAnsi="Times New Roman"/>
          <w:sz w:val="24"/>
          <w:szCs w:val="24"/>
        </w:rPr>
        <w:t>i asigure tratamentul necesar stabilizarii în vederea transferu</w:t>
      </w:r>
      <w:r w:rsidR="00B64227" w:rsidRPr="00CA2619">
        <w:rPr>
          <w:rFonts w:ascii="Times New Roman" w:hAnsi="Times New Roman"/>
          <w:sz w:val="24"/>
          <w:szCs w:val="24"/>
        </w:rPr>
        <w:t>lui; examinarile şi manevrele e</w:t>
      </w:r>
      <w:r w:rsidRPr="00CA2619">
        <w:rPr>
          <w:rFonts w:ascii="Times New Roman" w:hAnsi="Times New Roman"/>
          <w:sz w:val="24"/>
          <w:szCs w:val="24"/>
        </w:rPr>
        <w:t>fectuate vor fi consemnate în fişa pacientului.</w:t>
      </w:r>
    </w:p>
    <w:p w:rsidR="00380B7A" w:rsidRPr="00CA2619" w:rsidRDefault="00380B7A"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O copie a acestei fişe insoteste pacientul la unitatea unde acesta este transferat.</w:t>
      </w:r>
    </w:p>
    <w:p w:rsidR="00380B7A" w:rsidRPr="00CA2619" w:rsidRDefault="00380B7A"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Medicul are obligaţia sa îl informeze pe pacient sau pe aparţinătorii acestuia asupra riscurilor şi a posibilelor beneficii ale transferului, consemneaza aceasta informare.</w:t>
      </w:r>
    </w:p>
    <w:p w:rsidR="00380B7A" w:rsidRPr="00CA2619" w:rsidRDefault="00380B7A"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Acceptul pacientului sau al aparţinătorilor se obtine înaintea inceperii transferului.</w:t>
      </w:r>
    </w:p>
    <w:p w:rsidR="00380B7A" w:rsidRPr="00CA2619" w:rsidRDefault="00380B7A"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În cazul în care acceptul nu poate fi obtinut, acest lucru este documentat şi motivele sunt explicate în fişa pacientului. Acceptul pentru transfer se obtine de la spitalul care primeste pacientul, înaintea inceperii transferului cu exceptia cazurilor în care pacientul necesita un transfer de </w:t>
      </w:r>
      <w:r w:rsidR="00083649" w:rsidRPr="00CA2619">
        <w:rPr>
          <w:rFonts w:ascii="Times New Roman" w:hAnsi="Times New Roman"/>
          <w:sz w:val="24"/>
          <w:szCs w:val="24"/>
        </w:rPr>
        <w:t>u</w:t>
      </w:r>
      <w:r w:rsidRPr="00CA2619">
        <w:rPr>
          <w:rFonts w:ascii="Times New Roman" w:hAnsi="Times New Roman"/>
          <w:sz w:val="24"/>
          <w:szCs w:val="24"/>
        </w:rPr>
        <w:t>rgenţă fiind instabil hemodinamic sau în pericol vital eminent.</w:t>
      </w:r>
    </w:p>
    <w:p w:rsidR="00380B7A" w:rsidRPr="00CA2619" w:rsidRDefault="00380B7A"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lastRenderedPageBreak/>
        <w:t>Documentatia ce cuprinde starea pacientului, investigaţiile efectuate, rezultatele, medicatia</w:t>
      </w:r>
    </w:p>
    <w:p w:rsidR="00380B7A" w:rsidRPr="00CA2619" w:rsidRDefault="000608BD"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Administrate,</w:t>
      </w:r>
      <w:r w:rsidR="00380B7A" w:rsidRPr="00CA2619">
        <w:rPr>
          <w:rFonts w:ascii="Times New Roman" w:hAnsi="Times New Roman"/>
          <w:sz w:val="24"/>
          <w:szCs w:val="24"/>
        </w:rPr>
        <w:t xml:space="preserve"> etc sunt copiate şi transmise spitalului care primeste pacientul, investigaţii imagistice efectuate precum şi alte teste vor fi trimise cu documentatia medicala a pacientului.</w:t>
      </w:r>
    </w:p>
    <w:p w:rsidR="00380B7A" w:rsidRPr="00CA2619" w:rsidRDefault="00380B7A" w:rsidP="00654ECE">
      <w:pPr>
        <w:autoSpaceDE w:val="0"/>
        <w:autoSpaceDN w:val="0"/>
        <w:adjustRightInd w:val="0"/>
        <w:spacing w:after="0" w:line="360" w:lineRule="auto"/>
        <w:ind w:firstLine="720"/>
        <w:jc w:val="both"/>
        <w:rPr>
          <w:rFonts w:ascii="Times New Roman" w:hAnsi="Times New Roman"/>
          <w:b/>
          <w:noProof/>
          <w:sz w:val="24"/>
          <w:szCs w:val="24"/>
        </w:rPr>
      </w:pPr>
      <w:r w:rsidRPr="00CA2619">
        <w:rPr>
          <w:rFonts w:ascii="Times New Roman" w:hAnsi="Times New Roman"/>
          <w:sz w:val="24"/>
          <w:szCs w:val="24"/>
        </w:rPr>
        <w:t xml:space="preserve"> Persoane responsabile de evaluarea pacientului şi organizarea transferului sunt medicul de garda sau medicul curant şi medicul şef de secţie</w:t>
      </w:r>
      <w:r w:rsidR="00610E61" w:rsidRPr="00CA2619">
        <w:rPr>
          <w:rFonts w:ascii="Times New Roman" w:hAnsi="Times New Roman"/>
          <w:sz w:val="24"/>
          <w:szCs w:val="24"/>
        </w:rPr>
        <w:t>.</w:t>
      </w:r>
    </w:p>
    <w:p w:rsidR="00FC28AA" w:rsidRPr="00CA2619" w:rsidRDefault="00FC28AA" w:rsidP="00654ECE">
      <w:pPr>
        <w:tabs>
          <w:tab w:val="left" w:pos="540"/>
        </w:tabs>
        <w:spacing w:after="0" w:line="360" w:lineRule="auto"/>
        <w:rPr>
          <w:rFonts w:ascii="Times New Roman" w:hAnsi="Times New Roman"/>
          <w:b/>
          <w:noProof/>
          <w:sz w:val="24"/>
          <w:szCs w:val="24"/>
        </w:rPr>
      </w:pPr>
    </w:p>
    <w:p w:rsidR="009B4C6E" w:rsidRPr="00CA2619" w:rsidRDefault="009B4C6E" w:rsidP="00654ECE">
      <w:pPr>
        <w:tabs>
          <w:tab w:val="left" w:pos="540"/>
        </w:tabs>
        <w:spacing w:after="0" w:line="360" w:lineRule="auto"/>
        <w:rPr>
          <w:rFonts w:ascii="Times New Roman" w:hAnsi="Times New Roman"/>
          <w:b/>
          <w:noProof/>
          <w:sz w:val="24"/>
          <w:szCs w:val="24"/>
        </w:rPr>
      </w:pPr>
    </w:p>
    <w:p w:rsidR="00D10C77" w:rsidRPr="00CA2619" w:rsidRDefault="00D10C77" w:rsidP="00654ECE">
      <w:pPr>
        <w:pStyle w:val="Heading2"/>
        <w:numPr>
          <w:ilvl w:val="0"/>
          <w:numId w:val="0"/>
        </w:numPr>
        <w:ind w:left="1440"/>
        <w:rPr>
          <w:noProof/>
        </w:rPr>
      </w:pPr>
      <w:bookmarkStart w:id="432" w:name="_Toc482786198"/>
      <w:r w:rsidRPr="00CA2619">
        <w:rPr>
          <w:noProof/>
        </w:rPr>
        <w:t>18.</w:t>
      </w:r>
      <w:r w:rsidR="004B4FBD" w:rsidRPr="00CA2619">
        <w:rPr>
          <w:noProof/>
        </w:rPr>
        <w:t>4</w:t>
      </w:r>
      <w:r w:rsidRPr="00CA2619">
        <w:rPr>
          <w:noProof/>
        </w:rPr>
        <w:t>. Procedura de acces a reprezentantilor mass-media</w:t>
      </w:r>
      <w:bookmarkEnd w:id="432"/>
    </w:p>
    <w:p w:rsidR="00286C7A" w:rsidRPr="00CA2619" w:rsidRDefault="00286C7A" w:rsidP="00654ECE">
      <w:pPr>
        <w:autoSpaceDE w:val="0"/>
        <w:autoSpaceDN w:val="0"/>
        <w:adjustRightInd w:val="0"/>
        <w:spacing w:after="0" w:line="360" w:lineRule="auto"/>
        <w:ind w:firstLine="720"/>
        <w:jc w:val="both"/>
        <w:rPr>
          <w:rFonts w:ascii="Times New Roman" w:eastAsia="Calibri" w:hAnsi="Times New Roman"/>
          <w:sz w:val="24"/>
          <w:szCs w:val="24"/>
        </w:rPr>
      </w:pPr>
      <w:r w:rsidRPr="00CA2619">
        <w:rPr>
          <w:rFonts w:ascii="Times New Roman" w:eastAsia="Calibri" w:hAnsi="Times New Roman"/>
          <w:sz w:val="24"/>
          <w:szCs w:val="24"/>
        </w:rPr>
        <w:t>Accesul reprezentanţilor mass-mediei se face numai pe baza legitimaţiei de acreditare în specialitate şi a documentului de identitate, precum şi cu acordul managerului spitalului.</w:t>
      </w:r>
    </w:p>
    <w:p w:rsidR="00286C7A" w:rsidRPr="00CA2619" w:rsidRDefault="00286C7A" w:rsidP="00654ECE">
      <w:pPr>
        <w:autoSpaceDE w:val="0"/>
        <w:autoSpaceDN w:val="0"/>
        <w:adjustRightInd w:val="0"/>
        <w:spacing w:after="0" w:line="360" w:lineRule="auto"/>
        <w:jc w:val="both"/>
        <w:rPr>
          <w:rFonts w:ascii="Times New Roman" w:eastAsia="Calibri" w:hAnsi="Times New Roman"/>
          <w:sz w:val="24"/>
          <w:szCs w:val="24"/>
        </w:rPr>
      </w:pPr>
      <w:r w:rsidRPr="00CA2619">
        <w:rPr>
          <w:rFonts w:ascii="Times New Roman" w:eastAsia="Calibri" w:hAnsi="Times New Roman"/>
          <w:sz w:val="24"/>
          <w:szCs w:val="24"/>
        </w:rPr>
        <w:t xml:space="preserve">  </w:t>
      </w:r>
      <w:r w:rsidRPr="00CA2619">
        <w:rPr>
          <w:rFonts w:ascii="Times New Roman" w:eastAsia="Calibri" w:hAnsi="Times New Roman"/>
          <w:sz w:val="24"/>
          <w:szCs w:val="24"/>
        </w:rPr>
        <w:tab/>
        <w:t xml:space="preserve"> Reprezentanţii mass-mediei pot filma în spital</w:t>
      </w:r>
      <w:r w:rsidR="00610E61" w:rsidRPr="00CA2619">
        <w:rPr>
          <w:rFonts w:ascii="Times New Roman" w:eastAsia="Calibri" w:hAnsi="Times New Roman"/>
          <w:sz w:val="24"/>
          <w:szCs w:val="24"/>
        </w:rPr>
        <w:t>,</w:t>
      </w:r>
      <w:r w:rsidRPr="00CA2619">
        <w:rPr>
          <w:rFonts w:ascii="Times New Roman" w:eastAsia="Calibri" w:hAnsi="Times New Roman"/>
          <w:sz w:val="24"/>
          <w:szCs w:val="24"/>
        </w:rPr>
        <w:t xml:space="preserve"> numai în spaţiile pentru care managerul şi-a exprimat acordul în mod explicit, iar intervievarea pacienţilor sau filmarea acestora se poate face numai în condiţiile legii.</w:t>
      </w:r>
    </w:p>
    <w:p w:rsidR="00286C7A" w:rsidRPr="00CA2619" w:rsidRDefault="00286C7A" w:rsidP="00654ECE">
      <w:pPr>
        <w:autoSpaceDE w:val="0"/>
        <w:autoSpaceDN w:val="0"/>
        <w:adjustRightInd w:val="0"/>
        <w:spacing w:after="0" w:line="360" w:lineRule="auto"/>
        <w:ind w:firstLine="720"/>
        <w:jc w:val="both"/>
        <w:rPr>
          <w:rFonts w:ascii="Times New Roman" w:eastAsia="Calibri" w:hAnsi="Times New Roman"/>
          <w:sz w:val="24"/>
          <w:szCs w:val="24"/>
        </w:rPr>
      </w:pPr>
      <w:r w:rsidRPr="00CA2619">
        <w:rPr>
          <w:rFonts w:ascii="Times New Roman" w:eastAsia="Calibri" w:hAnsi="Times New Roman"/>
          <w:sz w:val="24"/>
          <w:szCs w:val="24"/>
        </w:rPr>
        <w:t>Managerul de spital desemnează prin decizie interna un purtător de cuvânt al instituţiei, care îi însoţeşte pe reprezentanţii mass-mediei, pe durata prezenţei acestora în incinta spitalului.</w:t>
      </w:r>
    </w:p>
    <w:p w:rsidR="00286C7A" w:rsidRPr="00CA2619" w:rsidRDefault="00286C7A" w:rsidP="00654ECE">
      <w:pPr>
        <w:autoSpaceDE w:val="0"/>
        <w:autoSpaceDN w:val="0"/>
        <w:adjustRightInd w:val="0"/>
        <w:spacing w:after="0" w:line="360" w:lineRule="auto"/>
        <w:ind w:firstLine="720"/>
        <w:jc w:val="both"/>
        <w:rPr>
          <w:rFonts w:ascii="Times New Roman" w:eastAsia="Calibri" w:hAnsi="Times New Roman"/>
          <w:sz w:val="24"/>
          <w:szCs w:val="24"/>
        </w:rPr>
      </w:pPr>
      <w:r w:rsidRPr="00CA2619">
        <w:rPr>
          <w:rFonts w:ascii="Times New Roman" w:eastAsia="Calibri" w:hAnsi="Times New Roman"/>
          <w:sz w:val="24"/>
          <w:szCs w:val="24"/>
        </w:rPr>
        <w:t>Spitalul  are obligaţia să comunice din oficiu următoarele informaţii de interes public:</w:t>
      </w:r>
    </w:p>
    <w:p w:rsidR="00286C7A" w:rsidRPr="00CA2619" w:rsidRDefault="00286C7A" w:rsidP="00654ECE">
      <w:pPr>
        <w:autoSpaceDE w:val="0"/>
        <w:autoSpaceDN w:val="0"/>
        <w:adjustRightInd w:val="0"/>
        <w:spacing w:after="0" w:line="360" w:lineRule="auto"/>
        <w:jc w:val="both"/>
        <w:rPr>
          <w:rFonts w:ascii="Times New Roman" w:eastAsia="Calibri" w:hAnsi="Times New Roman"/>
          <w:sz w:val="24"/>
          <w:szCs w:val="24"/>
        </w:rPr>
      </w:pPr>
      <w:r w:rsidRPr="00CA2619">
        <w:rPr>
          <w:rFonts w:ascii="Times New Roman" w:eastAsia="Calibri" w:hAnsi="Times New Roman"/>
          <w:sz w:val="24"/>
          <w:szCs w:val="24"/>
        </w:rPr>
        <w:t xml:space="preserve">    a) actele normative care reglementează organizarea şi funcţionarea spitalului;</w:t>
      </w:r>
    </w:p>
    <w:p w:rsidR="00286C7A" w:rsidRPr="00CA2619" w:rsidRDefault="00286C7A" w:rsidP="00654ECE">
      <w:pPr>
        <w:autoSpaceDE w:val="0"/>
        <w:autoSpaceDN w:val="0"/>
        <w:adjustRightInd w:val="0"/>
        <w:spacing w:after="0" w:line="360" w:lineRule="auto"/>
        <w:jc w:val="both"/>
        <w:rPr>
          <w:rFonts w:ascii="Times New Roman" w:eastAsia="Calibri" w:hAnsi="Times New Roman"/>
          <w:sz w:val="24"/>
          <w:szCs w:val="24"/>
        </w:rPr>
      </w:pPr>
      <w:r w:rsidRPr="00CA2619">
        <w:rPr>
          <w:rFonts w:ascii="Times New Roman" w:eastAsia="Calibri" w:hAnsi="Times New Roman"/>
          <w:sz w:val="24"/>
          <w:szCs w:val="24"/>
        </w:rPr>
        <w:t xml:space="preserve">    b) structura organizatorică, atribuţiile departamentelor, programul de funcţionare, programul de audienţe al instituţiei publice;</w:t>
      </w:r>
    </w:p>
    <w:p w:rsidR="00286C7A" w:rsidRPr="00CA2619" w:rsidRDefault="00286C7A" w:rsidP="00654ECE">
      <w:pPr>
        <w:autoSpaceDE w:val="0"/>
        <w:autoSpaceDN w:val="0"/>
        <w:adjustRightInd w:val="0"/>
        <w:spacing w:after="0" w:line="360" w:lineRule="auto"/>
        <w:jc w:val="both"/>
        <w:rPr>
          <w:rFonts w:ascii="Times New Roman" w:eastAsia="Calibri" w:hAnsi="Times New Roman"/>
          <w:sz w:val="24"/>
          <w:szCs w:val="24"/>
        </w:rPr>
      </w:pPr>
      <w:r w:rsidRPr="00CA2619">
        <w:rPr>
          <w:rFonts w:ascii="Times New Roman" w:eastAsia="Calibri" w:hAnsi="Times New Roman"/>
          <w:sz w:val="24"/>
          <w:szCs w:val="24"/>
        </w:rPr>
        <w:t xml:space="preserve">    c) numele şi prenumele persoanelor din conducerea autorităţii sau a instituţiei publice şi ale purtatorului de cuvant;</w:t>
      </w:r>
    </w:p>
    <w:p w:rsidR="00286C7A" w:rsidRPr="00CA2619" w:rsidRDefault="00286C7A" w:rsidP="00654ECE">
      <w:pPr>
        <w:autoSpaceDE w:val="0"/>
        <w:autoSpaceDN w:val="0"/>
        <w:adjustRightInd w:val="0"/>
        <w:spacing w:after="0" w:line="360" w:lineRule="auto"/>
        <w:jc w:val="both"/>
        <w:rPr>
          <w:rFonts w:ascii="Times New Roman" w:eastAsia="Calibri" w:hAnsi="Times New Roman"/>
          <w:sz w:val="24"/>
          <w:szCs w:val="24"/>
        </w:rPr>
      </w:pPr>
      <w:r w:rsidRPr="00CA2619">
        <w:rPr>
          <w:rFonts w:ascii="Times New Roman" w:eastAsia="Calibri" w:hAnsi="Times New Roman"/>
          <w:sz w:val="24"/>
          <w:szCs w:val="24"/>
        </w:rPr>
        <w:t xml:space="preserve">    d) coordonatele de contact ale autorităţii sau instituţiei publice, respectiv: denumirea, sediul, numerele de telefon, fax, adresa de e-mail şi adresa paginii de Internet;</w:t>
      </w:r>
    </w:p>
    <w:p w:rsidR="00286C7A" w:rsidRPr="00CA2619" w:rsidRDefault="00286C7A" w:rsidP="00654ECE">
      <w:pPr>
        <w:autoSpaceDE w:val="0"/>
        <w:autoSpaceDN w:val="0"/>
        <w:adjustRightInd w:val="0"/>
        <w:spacing w:after="0" w:line="360" w:lineRule="auto"/>
        <w:jc w:val="both"/>
        <w:rPr>
          <w:rFonts w:ascii="Times New Roman" w:eastAsia="Calibri" w:hAnsi="Times New Roman"/>
          <w:sz w:val="24"/>
          <w:szCs w:val="24"/>
        </w:rPr>
      </w:pPr>
      <w:r w:rsidRPr="00CA2619">
        <w:rPr>
          <w:rFonts w:ascii="Times New Roman" w:eastAsia="Calibri" w:hAnsi="Times New Roman"/>
          <w:sz w:val="24"/>
          <w:szCs w:val="24"/>
        </w:rPr>
        <w:t xml:space="preserve">    e) sursele financiare, bugetul şi bilanţul contabil;</w:t>
      </w:r>
    </w:p>
    <w:p w:rsidR="00286C7A" w:rsidRPr="00CA2619" w:rsidRDefault="00286C7A" w:rsidP="00654ECE">
      <w:pPr>
        <w:autoSpaceDE w:val="0"/>
        <w:autoSpaceDN w:val="0"/>
        <w:adjustRightInd w:val="0"/>
        <w:spacing w:after="0" w:line="360" w:lineRule="auto"/>
        <w:jc w:val="both"/>
        <w:rPr>
          <w:rFonts w:ascii="Times New Roman" w:eastAsia="Calibri" w:hAnsi="Times New Roman"/>
          <w:sz w:val="24"/>
          <w:szCs w:val="24"/>
        </w:rPr>
      </w:pPr>
      <w:r w:rsidRPr="00CA2619">
        <w:rPr>
          <w:rFonts w:ascii="Times New Roman" w:eastAsia="Calibri" w:hAnsi="Times New Roman"/>
          <w:sz w:val="24"/>
          <w:szCs w:val="24"/>
        </w:rPr>
        <w:t xml:space="preserve">    f) programele şi strategiile proprii;</w:t>
      </w:r>
    </w:p>
    <w:p w:rsidR="00286C7A" w:rsidRPr="00CA2619" w:rsidRDefault="00286C7A" w:rsidP="00654ECE">
      <w:pPr>
        <w:autoSpaceDE w:val="0"/>
        <w:autoSpaceDN w:val="0"/>
        <w:adjustRightInd w:val="0"/>
        <w:spacing w:after="0" w:line="360" w:lineRule="auto"/>
        <w:jc w:val="both"/>
        <w:rPr>
          <w:rFonts w:ascii="Times New Roman" w:eastAsia="Calibri" w:hAnsi="Times New Roman"/>
          <w:sz w:val="24"/>
          <w:szCs w:val="24"/>
        </w:rPr>
      </w:pPr>
      <w:r w:rsidRPr="00CA2619">
        <w:rPr>
          <w:rFonts w:ascii="Times New Roman" w:eastAsia="Calibri" w:hAnsi="Times New Roman"/>
          <w:sz w:val="24"/>
          <w:szCs w:val="24"/>
        </w:rPr>
        <w:t xml:space="preserve">    g) lista cuprinzând documentele de interes public;</w:t>
      </w:r>
    </w:p>
    <w:p w:rsidR="00286C7A" w:rsidRPr="00CA2619" w:rsidRDefault="00286C7A" w:rsidP="00654ECE">
      <w:pPr>
        <w:autoSpaceDE w:val="0"/>
        <w:autoSpaceDN w:val="0"/>
        <w:adjustRightInd w:val="0"/>
        <w:spacing w:after="0" w:line="360" w:lineRule="auto"/>
        <w:jc w:val="both"/>
        <w:rPr>
          <w:rFonts w:ascii="Times New Roman" w:eastAsia="Calibri" w:hAnsi="Times New Roman"/>
          <w:sz w:val="24"/>
          <w:szCs w:val="24"/>
        </w:rPr>
      </w:pPr>
      <w:r w:rsidRPr="00CA2619">
        <w:rPr>
          <w:rFonts w:ascii="Times New Roman" w:eastAsia="Calibri" w:hAnsi="Times New Roman"/>
          <w:sz w:val="24"/>
          <w:szCs w:val="24"/>
        </w:rPr>
        <w:t xml:space="preserve">    h) lista cuprinzând categoriile de documente produse şi/sau gestionate, potrivit legii;</w:t>
      </w:r>
    </w:p>
    <w:p w:rsidR="00286C7A" w:rsidRPr="00CA2619" w:rsidRDefault="00286C7A" w:rsidP="00610E61">
      <w:pPr>
        <w:autoSpaceDE w:val="0"/>
        <w:autoSpaceDN w:val="0"/>
        <w:adjustRightInd w:val="0"/>
        <w:spacing w:after="0" w:line="360" w:lineRule="auto"/>
        <w:jc w:val="both"/>
        <w:rPr>
          <w:rFonts w:ascii="Times New Roman" w:eastAsia="Calibri" w:hAnsi="Times New Roman"/>
          <w:sz w:val="24"/>
          <w:szCs w:val="24"/>
        </w:rPr>
      </w:pPr>
      <w:r w:rsidRPr="00CA2619">
        <w:rPr>
          <w:rFonts w:ascii="Times New Roman" w:eastAsia="Calibri" w:hAnsi="Times New Roman"/>
          <w:sz w:val="24"/>
          <w:szCs w:val="24"/>
        </w:rPr>
        <w:t xml:space="preserve">    i) modalităţile de contestare a deciziei autorităţii sau a instituţiei publice în situaţia în care persoana se consideră vătămată în privinţa dreptului de acces la informaţiile de interes public solicitate.</w:t>
      </w:r>
    </w:p>
    <w:p w:rsidR="00286C7A" w:rsidRPr="00CA2619" w:rsidRDefault="00286C7A" w:rsidP="00654ECE">
      <w:pPr>
        <w:spacing w:after="0" w:line="360" w:lineRule="auto"/>
        <w:ind w:firstLine="720"/>
        <w:jc w:val="both"/>
        <w:rPr>
          <w:rFonts w:ascii="Times New Roman" w:hAnsi="Times New Roman"/>
          <w:sz w:val="24"/>
          <w:szCs w:val="24"/>
        </w:rPr>
      </w:pPr>
      <w:r w:rsidRPr="00CA2619">
        <w:rPr>
          <w:rFonts w:ascii="Times New Roman" w:hAnsi="Times New Roman"/>
          <w:sz w:val="24"/>
          <w:szCs w:val="24"/>
        </w:rPr>
        <w:t>Inainte de sosirea jurnaliştilor la sediul spitalului, aceştia vor informa prin telefon</w:t>
      </w:r>
    </w:p>
    <w:p w:rsidR="00286C7A" w:rsidRPr="00CA2619" w:rsidRDefault="00286C7A" w:rsidP="00654ECE">
      <w:pPr>
        <w:spacing w:after="0" w:line="360" w:lineRule="auto"/>
        <w:jc w:val="both"/>
        <w:rPr>
          <w:rFonts w:ascii="Times New Roman" w:hAnsi="Times New Roman"/>
          <w:sz w:val="24"/>
          <w:szCs w:val="24"/>
        </w:rPr>
      </w:pPr>
      <w:r w:rsidRPr="00CA2619">
        <w:rPr>
          <w:rFonts w:ascii="Times New Roman" w:hAnsi="Times New Roman"/>
          <w:sz w:val="24"/>
          <w:szCs w:val="24"/>
        </w:rPr>
        <w:t>purtătorul de cuvânt despre solicitarea informaţiilor de interes public, urmând ca, între orele 9 – 13 , purtătorul de cuvânt să răspundă solicitărilor, prin acordarea de interviuri, la sediul spitalului;</w:t>
      </w:r>
    </w:p>
    <w:p w:rsidR="00286C7A" w:rsidRPr="00CA2619" w:rsidRDefault="00286C7A" w:rsidP="00654ECE">
      <w:pPr>
        <w:spacing w:after="0" w:line="360" w:lineRule="auto"/>
        <w:ind w:firstLine="720"/>
        <w:jc w:val="both"/>
        <w:rPr>
          <w:rFonts w:ascii="Times New Roman" w:hAnsi="Times New Roman"/>
          <w:sz w:val="24"/>
          <w:szCs w:val="24"/>
        </w:rPr>
      </w:pPr>
      <w:r w:rsidRPr="00CA2619">
        <w:rPr>
          <w:rFonts w:ascii="Times New Roman" w:hAnsi="Times New Roman"/>
          <w:sz w:val="24"/>
          <w:szCs w:val="24"/>
        </w:rPr>
        <w:t>Se va avea în vedere de către jurnalişti, timpul necesar documentării purtătorului de cuvânt,</w:t>
      </w:r>
      <w:r w:rsidR="0039503A" w:rsidRPr="00CA2619">
        <w:rPr>
          <w:rFonts w:ascii="Times New Roman" w:hAnsi="Times New Roman"/>
          <w:sz w:val="24"/>
          <w:szCs w:val="24"/>
        </w:rPr>
        <w:t xml:space="preserve"> </w:t>
      </w:r>
      <w:r w:rsidRPr="00CA2619">
        <w:rPr>
          <w:rFonts w:ascii="Times New Roman" w:hAnsi="Times New Roman"/>
          <w:sz w:val="24"/>
          <w:szCs w:val="24"/>
        </w:rPr>
        <w:t>în vederea pregătirii interviului;</w:t>
      </w:r>
    </w:p>
    <w:p w:rsidR="00286C7A" w:rsidRPr="00CA2619" w:rsidRDefault="00286C7A" w:rsidP="00654ECE">
      <w:pPr>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In  situaţia în care evenimentele au consecinţe care implică informarea opiniei publice într-un timp foarte scurt, purtătorul de cuvânt va acorda interviuri reprezentanţilor mass-media, după ce </w:t>
      </w:r>
      <w:r w:rsidRPr="00CA2619">
        <w:rPr>
          <w:rFonts w:ascii="Times New Roman" w:hAnsi="Times New Roman"/>
          <w:sz w:val="24"/>
          <w:szCs w:val="24"/>
        </w:rPr>
        <w:lastRenderedPageBreak/>
        <w:t>aceştia, telefonic, şi-au exprimat intenţia de a se deplasa la sediul spitalului, în vederea realizării interviului;</w:t>
      </w:r>
    </w:p>
    <w:p w:rsidR="00286C7A" w:rsidRPr="00CA2619" w:rsidRDefault="00286C7A" w:rsidP="00654ECE">
      <w:pPr>
        <w:spacing w:after="0" w:line="360" w:lineRule="auto"/>
        <w:ind w:firstLine="360"/>
        <w:jc w:val="both"/>
        <w:rPr>
          <w:rFonts w:ascii="Times New Roman" w:hAnsi="Times New Roman"/>
          <w:sz w:val="24"/>
          <w:szCs w:val="24"/>
        </w:rPr>
      </w:pPr>
      <w:r w:rsidRPr="00CA2619">
        <w:rPr>
          <w:rFonts w:ascii="Times New Roman" w:hAnsi="Times New Roman"/>
          <w:sz w:val="24"/>
          <w:szCs w:val="24"/>
        </w:rPr>
        <w:t>In situaţia în care purtătorul de cuvânt consideră că respectivul interviu ar trebui acordat de către o altă persoană, realizează punerea în contact cu reprezentanţii mass-media a respectivei persoane desemnate, nu înainte de a primi aprobarea managerului şi a consilia persoana desemnată să acorde informaţiile necesare.</w:t>
      </w:r>
    </w:p>
    <w:p w:rsidR="001364C8" w:rsidRPr="00CA2619" w:rsidRDefault="001364C8" w:rsidP="00654ECE">
      <w:pPr>
        <w:spacing w:after="0" w:line="360" w:lineRule="auto"/>
        <w:ind w:firstLine="360"/>
        <w:jc w:val="both"/>
        <w:rPr>
          <w:rFonts w:ascii="Times New Roman" w:hAnsi="Times New Roman"/>
          <w:b/>
          <w:sz w:val="24"/>
          <w:szCs w:val="24"/>
        </w:rPr>
      </w:pPr>
      <w:r w:rsidRPr="00CA2619">
        <w:rPr>
          <w:rFonts w:ascii="Times New Roman" w:hAnsi="Times New Roman"/>
          <w:b/>
          <w:sz w:val="24"/>
          <w:szCs w:val="24"/>
        </w:rPr>
        <w:t>Responsabilitati:</w:t>
      </w:r>
    </w:p>
    <w:p w:rsidR="00286C7A" w:rsidRPr="00CA2619" w:rsidRDefault="00286C7A" w:rsidP="0039503A">
      <w:pPr>
        <w:spacing w:after="0" w:line="360" w:lineRule="auto"/>
        <w:rPr>
          <w:rFonts w:ascii="Times New Roman" w:hAnsi="Times New Roman"/>
          <w:b/>
          <w:sz w:val="24"/>
          <w:szCs w:val="24"/>
        </w:rPr>
      </w:pPr>
      <w:bookmarkStart w:id="433" w:name="_Toc413931296"/>
      <w:r w:rsidRPr="00CA2619">
        <w:rPr>
          <w:rFonts w:ascii="Times New Roman" w:hAnsi="Times New Roman"/>
          <w:b/>
          <w:sz w:val="24"/>
          <w:szCs w:val="24"/>
        </w:rPr>
        <w:t>Managerul are urmatoarele responsabilitati</w:t>
      </w:r>
      <w:bookmarkEnd w:id="433"/>
    </w:p>
    <w:p w:rsidR="00286C7A" w:rsidRPr="00CA2619" w:rsidRDefault="00286C7A" w:rsidP="0039503A">
      <w:pPr>
        <w:spacing w:after="0" w:line="360" w:lineRule="auto"/>
        <w:ind w:left="360"/>
        <w:jc w:val="both"/>
        <w:rPr>
          <w:rFonts w:ascii="Times New Roman" w:hAnsi="Times New Roman"/>
          <w:bCs/>
          <w:sz w:val="24"/>
          <w:szCs w:val="24"/>
        </w:rPr>
      </w:pPr>
      <w:r w:rsidRPr="00CA2619">
        <w:rPr>
          <w:rFonts w:ascii="Times New Roman" w:hAnsi="Times New Roman"/>
          <w:bCs/>
          <w:sz w:val="24"/>
          <w:szCs w:val="24"/>
        </w:rPr>
        <w:t>-</w:t>
      </w:r>
      <w:r w:rsidRPr="00CA2619">
        <w:rPr>
          <w:rFonts w:ascii="Times New Roman" w:hAnsi="Times New Roman"/>
          <w:b/>
          <w:bCs/>
          <w:sz w:val="24"/>
          <w:szCs w:val="24"/>
        </w:rPr>
        <w:t xml:space="preserve"> </w:t>
      </w:r>
      <w:r w:rsidRPr="00CA2619">
        <w:rPr>
          <w:rFonts w:ascii="Times New Roman" w:hAnsi="Times New Roman"/>
          <w:bCs/>
          <w:sz w:val="24"/>
          <w:szCs w:val="24"/>
        </w:rPr>
        <w:t xml:space="preserve">Desemneaza un purtator de cuvant al institutiei </w:t>
      </w:r>
    </w:p>
    <w:p w:rsidR="00020A05" w:rsidRPr="00CA2619" w:rsidRDefault="00286C7A" w:rsidP="00003BDF">
      <w:pPr>
        <w:spacing w:after="0" w:line="360" w:lineRule="auto"/>
        <w:ind w:left="360"/>
        <w:jc w:val="both"/>
        <w:rPr>
          <w:rFonts w:ascii="Times New Roman" w:hAnsi="Times New Roman"/>
          <w:b/>
          <w:bCs/>
          <w:sz w:val="24"/>
          <w:szCs w:val="24"/>
        </w:rPr>
      </w:pPr>
      <w:r w:rsidRPr="00CA2619">
        <w:rPr>
          <w:rFonts w:ascii="Times New Roman" w:hAnsi="Times New Roman"/>
          <w:b/>
          <w:bCs/>
          <w:sz w:val="24"/>
          <w:szCs w:val="24"/>
        </w:rPr>
        <w:t>-</w:t>
      </w:r>
      <w:r w:rsidRPr="00CA2619">
        <w:rPr>
          <w:rFonts w:ascii="Times New Roman" w:hAnsi="Times New Roman"/>
          <w:sz w:val="24"/>
          <w:szCs w:val="24"/>
        </w:rPr>
        <w:t xml:space="preserve"> respectarea întocmai a prevederilor prezentei prceduri</w:t>
      </w:r>
    </w:p>
    <w:p w:rsidR="00020A05" w:rsidRPr="00CA2619" w:rsidRDefault="00020A05" w:rsidP="003D38B8">
      <w:pPr>
        <w:spacing w:after="0" w:line="360" w:lineRule="auto"/>
        <w:jc w:val="both"/>
        <w:rPr>
          <w:rFonts w:ascii="Times New Roman" w:hAnsi="Times New Roman"/>
          <w:sz w:val="24"/>
          <w:szCs w:val="24"/>
        </w:rPr>
      </w:pPr>
    </w:p>
    <w:p w:rsidR="00286C7A" w:rsidRPr="00CA2619" w:rsidRDefault="00286C7A" w:rsidP="00654ECE">
      <w:pPr>
        <w:spacing w:line="360" w:lineRule="auto"/>
        <w:rPr>
          <w:rFonts w:ascii="Times New Roman" w:hAnsi="Times New Roman"/>
          <w:b/>
          <w:sz w:val="24"/>
          <w:szCs w:val="24"/>
        </w:rPr>
      </w:pPr>
      <w:bookmarkStart w:id="434" w:name="_Toc413931297"/>
      <w:r w:rsidRPr="00CA2619">
        <w:rPr>
          <w:rFonts w:ascii="Times New Roman" w:hAnsi="Times New Roman"/>
          <w:b/>
          <w:sz w:val="24"/>
          <w:szCs w:val="24"/>
        </w:rPr>
        <w:t>Purtătorul de cuvânt are următoarele responsabilităţi:</w:t>
      </w:r>
      <w:bookmarkEnd w:id="434"/>
    </w:p>
    <w:p w:rsidR="00286C7A" w:rsidRPr="00CA2619" w:rsidRDefault="00286C7A" w:rsidP="00654ECE">
      <w:pPr>
        <w:spacing w:after="0" w:line="360" w:lineRule="auto"/>
        <w:jc w:val="both"/>
        <w:rPr>
          <w:rFonts w:ascii="Times New Roman" w:hAnsi="Times New Roman"/>
          <w:sz w:val="24"/>
          <w:szCs w:val="24"/>
        </w:rPr>
      </w:pPr>
      <w:r w:rsidRPr="00CA2619">
        <w:rPr>
          <w:rFonts w:ascii="Times New Roman" w:hAnsi="Times New Roman"/>
          <w:sz w:val="24"/>
          <w:szCs w:val="24"/>
        </w:rPr>
        <w:t>- înainte de sosirea jurnaliştilor la sediul spitalului, aceştia vor informa prin telefon</w:t>
      </w:r>
    </w:p>
    <w:p w:rsidR="00286C7A" w:rsidRPr="00CA2619" w:rsidRDefault="00286C7A" w:rsidP="00654ECE">
      <w:pPr>
        <w:spacing w:after="0" w:line="360" w:lineRule="auto"/>
        <w:jc w:val="both"/>
        <w:rPr>
          <w:rFonts w:ascii="Times New Roman" w:hAnsi="Times New Roman"/>
          <w:sz w:val="24"/>
          <w:szCs w:val="24"/>
        </w:rPr>
      </w:pPr>
      <w:r w:rsidRPr="00CA2619">
        <w:rPr>
          <w:rFonts w:ascii="Times New Roman" w:hAnsi="Times New Roman"/>
          <w:sz w:val="24"/>
          <w:szCs w:val="24"/>
        </w:rPr>
        <w:t>purtătorul de cuvânt despre solicitarea informaţiilor de interes public, urmând ca, între orele 9 – 13 , purtătorul de cuvânt să răspundă solicitărilor, prin acordarea de interviuri, la sediul spitalului;</w:t>
      </w:r>
    </w:p>
    <w:p w:rsidR="00286C7A" w:rsidRPr="00CA2619" w:rsidRDefault="00286C7A" w:rsidP="00654ECE">
      <w:pPr>
        <w:spacing w:after="0" w:line="360" w:lineRule="auto"/>
        <w:jc w:val="both"/>
        <w:rPr>
          <w:rFonts w:ascii="Times New Roman" w:hAnsi="Times New Roman"/>
          <w:sz w:val="24"/>
          <w:szCs w:val="24"/>
        </w:rPr>
      </w:pPr>
      <w:r w:rsidRPr="00CA2619">
        <w:rPr>
          <w:rFonts w:ascii="Times New Roman" w:hAnsi="Times New Roman"/>
          <w:sz w:val="24"/>
          <w:szCs w:val="24"/>
        </w:rPr>
        <w:t>- se va avea în vedere de către jurnalişti, timpul necesar documentării purtătorului de cuvânt,în vederea pregătirii interviului;</w:t>
      </w:r>
    </w:p>
    <w:p w:rsidR="00286C7A" w:rsidRPr="00CA2619" w:rsidRDefault="00286C7A" w:rsidP="00654ECE">
      <w:pPr>
        <w:spacing w:after="0" w:line="360" w:lineRule="auto"/>
        <w:jc w:val="both"/>
        <w:rPr>
          <w:rFonts w:ascii="Times New Roman" w:hAnsi="Times New Roman"/>
          <w:sz w:val="24"/>
          <w:szCs w:val="24"/>
        </w:rPr>
      </w:pPr>
      <w:r w:rsidRPr="00CA2619">
        <w:rPr>
          <w:rFonts w:ascii="Times New Roman" w:hAnsi="Times New Roman"/>
          <w:sz w:val="24"/>
          <w:szCs w:val="24"/>
        </w:rPr>
        <w:t>- în situaţia în care evenimentele au consecinţe care implică informarea opiniei publice într-un timp foarte scurt, purtătorul de cuvânt va acorda interviuri reprezentanţilor mass-media, după ce aceştia, telefonic, şi-au exprimat intenţia de a se deplasa la sediul spitalului, în vederea realizării interviului;</w:t>
      </w:r>
    </w:p>
    <w:p w:rsidR="00286C7A" w:rsidRPr="00CA2619" w:rsidRDefault="00286C7A" w:rsidP="00654ECE">
      <w:pPr>
        <w:spacing w:after="0" w:line="360" w:lineRule="auto"/>
        <w:jc w:val="both"/>
        <w:rPr>
          <w:rFonts w:ascii="Times New Roman" w:hAnsi="Times New Roman"/>
          <w:sz w:val="24"/>
          <w:szCs w:val="24"/>
        </w:rPr>
      </w:pPr>
      <w:r w:rsidRPr="00CA2619">
        <w:rPr>
          <w:rFonts w:ascii="Times New Roman" w:hAnsi="Times New Roman"/>
          <w:sz w:val="24"/>
          <w:szCs w:val="24"/>
        </w:rPr>
        <w:t>- în situaţia în care purtătorul de cuvânt consideră că respectivul interviu ar trebui acordat de către o altă persoană, realizează punerea în contact cu reprezentanţii mass-media a respectivei persoane desemnate, nu înainte de a primi aprobarea managerului şi a consilia persoana desemnată să acorde informaţiile necesare.</w:t>
      </w:r>
    </w:p>
    <w:p w:rsidR="005B3667" w:rsidRPr="00CA2619" w:rsidRDefault="005B3667" w:rsidP="00654ECE">
      <w:pPr>
        <w:spacing w:line="360" w:lineRule="auto"/>
        <w:rPr>
          <w:rFonts w:ascii="Times New Roman" w:hAnsi="Times New Roman"/>
          <w:sz w:val="24"/>
          <w:szCs w:val="24"/>
        </w:rPr>
      </w:pPr>
    </w:p>
    <w:p w:rsidR="00435396" w:rsidRPr="00CA2619" w:rsidRDefault="00D10C77" w:rsidP="00003BDF">
      <w:pPr>
        <w:pStyle w:val="Heading2"/>
        <w:numPr>
          <w:ilvl w:val="0"/>
          <w:numId w:val="0"/>
        </w:numPr>
        <w:ind w:left="1440"/>
        <w:rPr>
          <w:noProof/>
        </w:rPr>
      </w:pPr>
      <w:bookmarkStart w:id="435" w:name="_Toc482786199"/>
      <w:r w:rsidRPr="00CA2619">
        <w:rPr>
          <w:noProof/>
        </w:rPr>
        <w:t>18.</w:t>
      </w:r>
      <w:r w:rsidR="004B4FBD" w:rsidRPr="00CA2619">
        <w:rPr>
          <w:noProof/>
        </w:rPr>
        <w:t>5</w:t>
      </w:r>
      <w:r w:rsidRPr="00CA2619">
        <w:rPr>
          <w:noProof/>
        </w:rPr>
        <w:t xml:space="preserve">. </w:t>
      </w:r>
      <w:r w:rsidR="004A625C" w:rsidRPr="00CA2619">
        <w:rPr>
          <w:noProof/>
        </w:rPr>
        <w:t>P</w:t>
      </w:r>
      <w:r w:rsidRPr="00CA2619">
        <w:rPr>
          <w:noProof/>
        </w:rPr>
        <w:t>rocedura de transmitere a graficului de garzi</w:t>
      </w:r>
      <w:bookmarkEnd w:id="435"/>
    </w:p>
    <w:p w:rsidR="00435396" w:rsidRPr="00CA2619" w:rsidRDefault="00435396"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Continuitatea asistentei medicale se asigură prin serviciul de garda conform Ordinului MSP nr. 870/2004 privind timpul de munca organizarea şi efectuarea gărzilor în unitatile publice din sectorul sanitar.</w:t>
      </w:r>
    </w:p>
    <w:p w:rsidR="00435396" w:rsidRPr="00CA2619" w:rsidRDefault="00435396"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Graficele de garda sunt întocmite pe suport de hartie şi electronic şi sunt aprobate</w:t>
      </w:r>
      <w:r w:rsidR="00EC3626" w:rsidRPr="00CA2619">
        <w:rPr>
          <w:rFonts w:ascii="Times New Roman" w:hAnsi="Times New Roman"/>
          <w:sz w:val="24"/>
          <w:szCs w:val="24"/>
        </w:rPr>
        <w:t xml:space="preserve"> </w:t>
      </w:r>
      <w:r w:rsidRPr="00CA2619">
        <w:rPr>
          <w:rFonts w:ascii="Times New Roman" w:hAnsi="Times New Roman"/>
          <w:sz w:val="24"/>
          <w:szCs w:val="24"/>
        </w:rPr>
        <w:t xml:space="preserve">de catre </w:t>
      </w:r>
      <w:r w:rsidR="008250A2" w:rsidRPr="00CA2619">
        <w:rPr>
          <w:rFonts w:ascii="Times New Roman" w:hAnsi="Times New Roman"/>
          <w:sz w:val="24"/>
          <w:szCs w:val="24"/>
        </w:rPr>
        <w:t xml:space="preserve">manager si </w:t>
      </w:r>
      <w:r w:rsidRPr="00CA2619">
        <w:rPr>
          <w:rFonts w:ascii="Times New Roman" w:hAnsi="Times New Roman"/>
          <w:sz w:val="24"/>
          <w:szCs w:val="24"/>
        </w:rPr>
        <w:t xml:space="preserve"> </w:t>
      </w:r>
      <w:r w:rsidR="008250A2" w:rsidRPr="00CA2619">
        <w:rPr>
          <w:rFonts w:ascii="Times New Roman" w:hAnsi="Times New Roman"/>
          <w:sz w:val="24"/>
          <w:szCs w:val="24"/>
        </w:rPr>
        <w:t>d</w:t>
      </w:r>
      <w:r w:rsidRPr="00CA2619">
        <w:rPr>
          <w:rFonts w:ascii="Times New Roman" w:hAnsi="Times New Roman"/>
          <w:sz w:val="24"/>
          <w:szCs w:val="24"/>
        </w:rPr>
        <w:t xml:space="preserve">irectorul </w:t>
      </w:r>
      <w:r w:rsidR="008250A2" w:rsidRPr="00CA2619">
        <w:rPr>
          <w:rFonts w:ascii="Times New Roman" w:hAnsi="Times New Roman"/>
          <w:sz w:val="24"/>
          <w:szCs w:val="24"/>
        </w:rPr>
        <w:t>m</w:t>
      </w:r>
      <w:r w:rsidRPr="00CA2619">
        <w:rPr>
          <w:rFonts w:ascii="Times New Roman" w:hAnsi="Times New Roman"/>
          <w:sz w:val="24"/>
          <w:szCs w:val="24"/>
        </w:rPr>
        <w:t>edical.</w:t>
      </w:r>
    </w:p>
    <w:p w:rsidR="00435396" w:rsidRPr="00CA2619" w:rsidRDefault="00435396"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Aprobarea acestora are ca termen data limita de </w:t>
      </w:r>
      <w:r w:rsidR="00226742" w:rsidRPr="00CA2619">
        <w:rPr>
          <w:rFonts w:ascii="Times New Roman" w:hAnsi="Times New Roman"/>
          <w:sz w:val="24"/>
          <w:szCs w:val="24"/>
        </w:rPr>
        <w:t>25</w:t>
      </w:r>
      <w:r w:rsidRPr="00CA2619">
        <w:rPr>
          <w:rFonts w:ascii="Times New Roman" w:hAnsi="Times New Roman"/>
          <w:sz w:val="24"/>
          <w:szCs w:val="24"/>
        </w:rPr>
        <w:t xml:space="preserve"> a</w:t>
      </w:r>
      <w:r w:rsidR="00143C6C" w:rsidRPr="00CA2619">
        <w:rPr>
          <w:rFonts w:ascii="Times New Roman" w:hAnsi="Times New Roman"/>
          <w:sz w:val="24"/>
          <w:szCs w:val="24"/>
        </w:rPr>
        <w:t xml:space="preserve"> </w:t>
      </w:r>
      <w:r w:rsidRPr="00CA2619">
        <w:rPr>
          <w:rFonts w:ascii="Times New Roman" w:hAnsi="Times New Roman"/>
          <w:sz w:val="24"/>
          <w:szCs w:val="24"/>
        </w:rPr>
        <w:t>fiecarei luni. Varianta scrisa a graficului de gărzi se arhive</w:t>
      </w:r>
      <w:r w:rsidR="0039503A" w:rsidRPr="00CA2619">
        <w:rPr>
          <w:rFonts w:ascii="Times New Roman" w:hAnsi="Times New Roman"/>
          <w:sz w:val="24"/>
          <w:szCs w:val="24"/>
        </w:rPr>
        <w:t>aza, un exemplar la nivelul sect</w:t>
      </w:r>
      <w:r w:rsidRPr="00CA2619">
        <w:rPr>
          <w:rFonts w:ascii="Times New Roman" w:hAnsi="Times New Roman"/>
          <w:sz w:val="24"/>
          <w:szCs w:val="24"/>
        </w:rPr>
        <w:t>iei</w:t>
      </w:r>
      <w:r w:rsidR="00143C6C" w:rsidRPr="00CA2619">
        <w:rPr>
          <w:rFonts w:ascii="Times New Roman" w:hAnsi="Times New Roman"/>
          <w:sz w:val="24"/>
          <w:szCs w:val="24"/>
        </w:rPr>
        <w:t xml:space="preserve"> </w:t>
      </w:r>
      <w:r w:rsidR="0039503A" w:rsidRPr="00CA2619">
        <w:rPr>
          <w:rFonts w:ascii="Times New Roman" w:hAnsi="Times New Roman"/>
          <w:sz w:val="24"/>
          <w:szCs w:val="24"/>
        </w:rPr>
        <w:t>şi un exemplar la S</w:t>
      </w:r>
      <w:r w:rsidRPr="00CA2619">
        <w:rPr>
          <w:rFonts w:ascii="Times New Roman" w:hAnsi="Times New Roman"/>
          <w:sz w:val="24"/>
          <w:szCs w:val="24"/>
        </w:rPr>
        <w:t>erviciul Salarizare.</w:t>
      </w:r>
    </w:p>
    <w:p w:rsidR="00435396" w:rsidRPr="00CA2619" w:rsidRDefault="00435396"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Termenul limita de transmitere a graficului de gărzi este dat</w:t>
      </w:r>
      <w:r w:rsidR="00664E3E" w:rsidRPr="00CA2619">
        <w:rPr>
          <w:rFonts w:ascii="Times New Roman" w:hAnsi="Times New Roman"/>
          <w:sz w:val="24"/>
          <w:szCs w:val="24"/>
        </w:rPr>
        <w:t>a</w:t>
      </w:r>
      <w:r w:rsidRPr="00CA2619">
        <w:rPr>
          <w:rFonts w:ascii="Times New Roman" w:hAnsi="Times New Roman"/>
          <w:sz w:val="24"/>
          <w:szCs w:val="24"/>
        </w:rPr>
        <w:t xml:space="preserve"> de </w:t>
      </w:r>
      <w:r w:rsidR="00EC3626" w:rsidRPr="00CA2619">
        <w:rPr>
          <w:rFonts w:ascii="Times New Roman" w:hAnsi="Times New Roman"/>
          <w:sz w:val="24"/>
          <w:szCs w:val="24"/>
        </w:rPr>
        <w:t>30</w:t>
      </w:r>
      <w:r w:rsidRPr="00CA2619">
        <w:rPr>
          <w:rFonts w:ascii="Times New Roman" w:hAnsi="Times New Roman"/>
          <w:sz w:val="24"/>
          <w:szCs w:val="24"/>
        </w:rPr>
        <w:t xml:space="preserve"> a fiecarei luni.</w:t>
      </w:r>
    </w:p>
    <w:p w:rsidR="00435396" w:rsidRPr="00CA2619" w:rsidRDefault="00435396"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lastRenderedPageBreak/>
        <w:t>Orice schimb de garda se avizeaza şi se aproba de medicul şef</w:t>
      </w:r>
      <w:r w:rsidR="00835425" w:rsidRPr="00CA2619">
        <w:rPr>
          <w:rFonts w:ascii="Times New Roman" w:hAnsi="Times New Roman"/>
          <w:sz w:val="24"/>
          <w:szCs w:val="24"/>
        </w:rPr>
        <w:t>/coordonator</w:t>
      </w:r>
      <w:r w:rsidR="0039503A" w:rsidRPr="00CA2619">
        <w:rPr>
          <w:rFonts w:ascii="Times New Roman" w:hAnsi="Times New Roman"/>
          <w:sz w:val="24"/>
          <w:szCs w:val="24"/>
        </w:rPr>
        <w:t xml:space="preserve"> de secţie, i</w:t>
      </w:r>
      <w:r w:rsidRPr="00CA2619">
        <w:rPr>
          <w:rFonts w:ascii="Times New Roman" w:hAnsi="Times New Roman"/>
          <w:sz w:val="24"/>
          <w:szCs w:val="24"/>
        </w:rPr>
        <w:t>n maxim 24 de</w:t>
      </w:r>
      <w:r w:rsidR="00EC3626" w:rsidRPr="00CA2619">
        <w:rPr>
          <w:rFonts w:ascii="Times New Roman" w:hAnsi="Times New Roman"/>
          <w:sz w:val="24"/>
          <w:szCs w:val="24"/>
        </w:rPr>
        <w:t xml:space="preserve"> </w:t>
      </w:r>
      <w:r w:rsidRPr="00CA2619">
        <w:rPr>
          <w:rFonts w:ascii="Times New Roman" w:hAnsi="Times New Roman"/>
          <w:sz w:val="24"/>
          <w:szCs w:val="24"/>
        </w:rPr>
        <w:t>ore de la solicitarea schimbului de garda. Un exemplar ramane la Serviciul Salarizare, iar al</w:t>
      </w:r>
      <w:r w:rsidR="00EC3626" w:rsidRPr="00CA2619">
        <w:rPr>
          <w:rFonts w:ascii="Times New Roman" w:hAnsi="Times New Roman"/>
          <w:sz w:val="24"/>
          <w:szCs w:val="24"/>
        </w:rPr>
        <w:t xml:space="preserve"> </w:t>
      </w:r>
      <w:r w:rsidRPr="00CA2619">
        <w:rPr>
          <w:rFonts w:ascii="Times New Roman" w:hAnsi="Times New Roman"/>
          <w:sz w:val="24"/>
          <w:szCs w:val="24"/>
        </w:rPr>
        <w:t>doi</w:t>
      </w:r>
      <w:r w:rsidR="0039503A" w:rsidRPr="00CA2619">
        <w:rPr>
          <w:rFonts w:ascii="Times New Roman" w:hAnsi="Times New Roman"/>
          <w:sz w:val="24"/>
          <w:szCs w:val="24"/>
        </w:rPr>
        <w:t>lea se arhiveaza la nivelul sect</w:t>
      </w:r>
      <w:r w:rsidRPr="00CA2619">
        <w:rPr>
          <w:rFonts w:ascii="Times New Roman" w:hAnsi="Times New Roman"/>
          <w:sz w:val="24"/>
          <w:szCs w:val="24"/>
        </w:rPr>
        <w:t>iei.</w:t>
      </w:r>
    </w:p>
    <w:p w:rsidR="009E3136" w:rsidRPr="00CA2619" w:rsidRDefault="009E3136" w:rsidP="00654ECE">
      <w:pPr>
        <w:autoSpaceDE w:val="0"/>
        <w:autoSpaceDN w:val="0"/>
        <w:adjustRightInd w:val="0"/>
        <w:spacing w:after="0" w:line="360" w:lineRule="auto"/>
        <w:ind w:firstLine="720"/>
        <w:jc w:val="both"/>
        <w:rPr>
          <w:rFonts w:ascii="Times New Roman" w:hAnsi="Times New Roman"/>
          <w:sz w:val="24"/>
          <w:szCs w:val="24"/>
        </w:rPr>
      </w:pPr>
    </w:p>
    <w:p w:rsidR="00435396" w:rsidRPr="00CA2619" w:rsidRDefault="00EC3626" w:rsidP="00654ECE">
      <w:pPr>
        <w:tabs>
          <w:tab w:val="left" w:pos="540"/>
        </w:tabs>
        <w:spacing w:after="0" w:line="360" w:lineRule="auto"/>
        <w:jc w:val="both"/>
        <w:rPr>
          <w:rFonts w:ascii="Times New Roman" w:hAnsi="Times New Roman"/>
          <w:bCs/>
          <w:sz w:val="24"/>
          <w:szCs w:val="24"/>
        </w:rPr>
      </w:pPr>
      <w:r w:rsidRPr="00CA2619">
        <w:rPr>
          <w:rFonts w:ascii="Times New Roman" w:hAnsi="Times New Roman"/>
          <w:b/>
          <w:bCs/>
          <w:sz w:val="24"/>
          <w:szCs w:val="24"/>
        </w:rPr>
        <w:t xml:space="preserve"> </w:t>
      </w:r>
      <w:r w:rsidR="005F5442" w:rsidRPr="00CA2619">
        <w:rPr>
          <w:rFonts w:ascii="Times New Roman" w:hAnsi="Times New Roman"/>
          <w:b/>
          <w:bCs/>
          <w:sz w:val="24"/>
          <w:szCs w:val="24"/>
        </w:rPr>
        <w:tab/>
      </w:r>
      <w:r w:rsidR="005F5442" w:rsidRPr="00CA2619">
        <w:rPr>
          <w:rStyle w:val="apple-converted-space"/>
          <w:rFonts w:ascii="Times New Roman" w:hAnsi="Times New Roman"/>
          <w:b/>
          <w:sz w:val="24"/>
          <w:szCs w:val="24"/>
        </w:rPr>
        <w:t>18.6. Codul de etica si integritate</w:t>
      </w:r>
      <w:r w:rsidR="00B929C1" w:rsidRPr="00CA2619">
        <w:rPr>
          <w:rFonts w:ascii="Times New Roman" w:hAnsi="Times New Roman"/>
          <w:b/>
          <w:bCs/>
          <w:sz w:val="24"/>
          <w:szCs w:val="24"/>
        </w:rPr>
        <w:t xml:space="preserve"> - </w:t>
      </w:r>
      <w:r w:rsidR="00EE5457" w:rsidRPr="00CA2619">
        <w:rPr>
          <w:rFonts w:ascii="Times New Roman" w:hAnsi="Times New Roman"/>
          <w:b/>
          <w:bCs/>
          <w:sz w:val="24"/>
          <w:szCs w:val="24"/>
        </w:rPr>
        <w:t xml:space="preserve"> se aplica  intregului personal</w:t>
      </w:r>
    </w:p>
    <w:p w:rsidR="00B901E3" w:rsidRPr="00CA2619" w:rsidRDefault="00B929C1" w:rsidP="00654ECE">
      <w:pPr>
        <w:tabs>
          <w:tab w:val="left" w:pos="540"/>
        </w:tabs>
        <w:spacing w:after="0" w:line="360" w:lineRule="auto"/>
        <w:jc w:val="both"/>
        <w:rPr>
          <w:rFonts w:ascii="Times New Roman" w:hAnsi="Times New Roman"/>
          <w:bCs/>
          <w:sz w:val="24"/>
          <w:szCs w:val="24"/>
        </w:rPr>
      </w:pPr>
      <w:r w:rsidRPr="00CA2619">
        <w:rPr>
          <w:rFonts w:ascii="Times New Roman" w:hAnsi="Times New Roman"/>
          <w:bCs/>
          <w:sz w:val="24"/>
          <w:szCs w:val="24"/>
        </w:rPr>
        <w:tab/>
      </w:r>
      <w:r w:rsidR="00B901E3" w:rsidRPr="00CA2619">
        <w:rPr>
          <w:rFonts w:ascii="Times New Roman" w:hAnsi="Times New Roman"/>
          <w:bCs/>
          <w:sz w:val="24"/>
          <w:szCs w:val="24"/>
        </w:rPr>
        <w:t>Obligatiile anagajatilor:</w:t>
      </w:r>
    </w:p>
    <w:p w:rsidR="00B901E3" w:rsidRPr="00CA2619" w:rsidRDefault="00B901E3" w:rsidP="00654ECE">
      <w:pPr>
        <w:numPr>
          <w:ilvl w:val="0"/>
          <w:numId w:val="7"/>
        </w:numPr>
        <w:tabs>
          <w:tab w:val="left" w:pos="540"/>
        </w:tabs>
        <w:spacing w:after="0" w:line="360" w:lineRule="auto"/>
        <w:jc w:val="both"/>
        <w:rPr>
          <w:rFonts w:ascii="Times New Roman" w:hAnsi="Times New Roman"/>
          <w:bCs/>
          <w:sz w:val="24"/>
          <w:szCs w:val="24"/>
        </w:rPr>
      </w:pPr>
      <w:r w:rsidRPr="00CA2619">
        <w:rPr>
          <w:rFonts w:ascii="Times New Roman" w:hAnsi="Times New Roman"/>
          <w:bCs/>
          <w:sz w:val="24"/>
          <w:szCs w:val="24"/>
        </w:rPr>
        <w:t>sa cunoasca si</w:t>
      </w:r>
      <w:r w:rsidR="0060670D" w:rsidRPr="00CA2619">
        <w:rPr>
          <w:rFonts w:ascii="Times New Roman" w:hAnsi="Times New Roman"/>
          <w:bCs/>
          <w:sz w:val="24"/>
          <w:szCs w:val="24"/>
        </w:rPr>
        <w:t xml:space="preserve"> </w:t>
      </w:r>
      <w:r w:rsidRPr="00CA2619">
        <w:rPr>
          <w:rFonts w:ascii="Times New Roman" w:hAnsi="Times New Roman"/>
          <w:bCs/>
          <w:sz w:val="24"/>
          <w:szCs w:val="24"/>
        </w:rPr>
        <w:t>sa respecte Codul de etica si integritate</w:t>
      </w:r>
    </w:p>
    <w:p w:rsidR="00B929C1" w:rsidRPr="00CA2619" w:rsidRDefault="00B929C1" w:rsidP="00654ECE">
      <w:pPr>
        <w:numPr>
          <w:ilvl w:val="0"/>
          <w:numId w:val="7"/>
        </w:numPr>
        <w:tabs>
          <w:tab w:val="left" w:pos="540"/>
        </w:tabs>
        <w:spacing w:after="0" w:line="360" w:lineRule="auto"/>
        <w:jc w:val="both"/>
        <w:rPr>
          <w:rFonts w:ascii="Times New Roman" w:hAnsi="Times New Roman"/>
          <w:noProof/>
          <w:sz w:val="24"/>
          <w:szCs w:val="24"/>
        </w:rPr>
      </w:pPr>
      <w:r w:rsidRPr="00CA2619">
        <w:rPr>
          <w:rFonts w:ascii="Times New Roman" w:hAnsi="Times New Roman"/>
          <w:bCs/>
          <w:sz w:val="24"/>
          <w:szCs w:val="24"/>
        </w:rPr>
        <w:t xml:space="preserve">  sa isi </w:t>
      </w:r>
      <w:r w:rsidR="00B901E3" w:rsidRPr="00CA2619">
        <w:rPr>
          <w:rFonts w:ascii="Times New Roman" w:hAnsi="Times New Roman"/>
          <w:bCs/>
          <w:sz w:val="24"/>
          <w:szCs w:val="24"/>
        </w:rPr>
        <w:t>a</w:t>
      </w:r>
      <w:r w:rsidRPr="00CA2619">
        <w:rPr>
          <w:rFonts w:ascii="Times New Roman" w:hAnsi="Times New Roman"/>
          <w:bCs/>
          <w:sz w:val="24"/>
          <w:szCs w:val="24"/>
        </w:rPr>
        <w:t>sume responsabilitatea personala in indeplinirea  obligatiilor de serviciu  cu corectitudine si integritate.</w:t>
      </w:r>
    </w:p>
    <w:p w:rsidR="00B901E3" w:rsidRPr="00CA2619" w:rsidRDefault="0060670D" w:rsidP="00654ECE">
      <w:pPr>
        <w:numPr>
          <w:ilvl w:val="0"/>
          <w:numId w:val="7"/>
        </w:numPr>
        <w:tabs>
          <w:tab w:val="left" w:pos="540"/>
        </w:tabs>
        <w:spacing w:after="0" w:line="360" w:lineRule="auto"/>
        <w:jc w:val="both"/>
        <w:rPr>
          <w:rFonts w:ascii="Times New Roman" w:hAnsi="Times New Roman"/>
          <w:noProof/>
          <w:sz w:val="24"/>
          <w:szCs w:val="24"/>
        </w:rPr>
      </w:pPr>
      <w:r w:rsidRPr="00CA2619">
        <w:rPr>
          <w:rFonts w:ascii="Times New Roman" w:hAnsi="Times New Roman"/>
          <w:bCs/>
          <w:sz w:val="24"/>
          <w:szCs w:val="24"/>
        </w:rPr>
        <w:t>s</w:t>
      </w:r>
      <w:r w:rsidR="00B901E3" w:rsidRPr="00CA2619">
        <w:rPr>
          <w:rFonts w:ascii="Times New Roman" w:hAnsi="Times New Roman"/>
          <w:bCs/>
          <w:sz w:val="24"/>
          <w:szCs w:val="24"/>
        </w:rPr>
        <w:t>a respecte principiile care guverneaza conduit</w:t>
      </w:r>
      <w:r w:rsidR="00EC022E" w:rsidRPr="00CA2619">
        <w:rPr>
          <w:rFonts w:ascii="Times New Roman" w:hAnsi="Times New Roman"/>
          <w:bCs/>
          <w:sz w:val="24"/>
          <w:szCs w:val="24"/>
        </w:rPr>
        <w:t>a</w:t>
      </w:r>
      <w:r w:rsidR="00B901E3" w:rsidRPr="00CA2619">
        <w:rPr>
          <w:rFonts w:ascii="Times New Roman" w:hAnsi="Times New Roman"/>
          <w:bCs/>
          <w:sz w:val="24"/>
          <w:szCs w:val="24"/>
        </w:rPr>
        <w:t xml:space="preserve"> profesionala a personalului contractual.</w:t>
      </w:r>
    </w:p>
    <w:p w:rsidR="00435396" w:rsidRPr="00CA2619" w:rsidRDefault="00435396" w:rsidP="00654ECE">
      <w:pPr>
        <w:tabs>
          <w:tab w:val="left" w:pos="540"/>
        </w:tabs>
        <w:spacing w:after="0" w:line="360" w:lineRule="auto"/>
        <w:rPr>
          <w:rFonts w:ascii="Times New Roman" w:hAnsi="Times New Roman"/>
          <w:b/>
          <w:noProof/>
          <w:sz w:val="24"/>
          <w:szCs w:val="24"/>
        </w:rPr>
      </w:pPr>
    </w:p>
    <w:p w:rsidR="0084489E" w:rsidRPr="00CA2619" w:rsidRDefault="0084489E" w:rsidP="0084489E">
      <w:pPr>
        <w:tabs>
          <w:tab w:val="left" w:pos="540"/>
        </w:tabs>
        <w:spacing w:after="0" w:line="360" w:lineRule="auto"/>
        <w:jc w:val="both"/>
        <w:rPr>
          <w:rFonts w:ascii="Times New Roman" w:hAnsi="Times New Roman"/>
          <w:bCs/>
          <w:sz w:val="24"/>
          <w:szCs w:val="24"/>
        </w:rPr>
      </w:pPr>
      <w:r w:rsidRPr="00CA2619">
        <w:rPr>
          <w:rStyle w:val="apple-converted-space"/>
          <w:rFonts w:ascii="Times New Roman" w:hAnsi="Times New Roman"/>
          <w:b/>
          <w:sz w:val="24"/>
          <w:szCs w:val="24"/>
        </w:rPr>
        <w:t xml:space="preserve">    18.7. Codul de conduita</w:t>
      </w:r>
      <w:r w:rsidRPr="00CA2619">
        <w:rPr>
          <w:rFonts w:ascii="Times New Roman" w:hAnsi="Times New Roman"/>
          <w:b/>
          <w:bCs/>
          <w:sz w:val="24"/>
          <w:szCs w:val="24"/>
        </w:rPr>
        <w:t xml:space="preserve"> -  se aplica  intregului personal</w:t>
      </w:r>
    </w:p>
    <w:p w:rsidR="0084489E" w:rsidRPr="00CA2619" w:rsidRDefault="0084489E" w:rsidP="0084489E">
      <w:pPr>
        <w:tabs>
          <w:tab w:val="left" w:pos="540"/>
        </w:tabs>
        <w:spacing w:after="0" w:line="360" w:lineRule="auto"/>
        <w:jc w:val="both"/>
        <w:rPr>
          <w:rFonts w:ascii="Times New Roman" w:hAnsi="Times New Roman"/>
          <w:bCs/>
          <w:sz w:val="24"/>
          <w:szCs w:val="24"/>
        </w:rPr>
      </w:pPr>
      <w:r w:rsidRPr="00CA2619">
        <w:rPr>
          <w:rFonts w:ascii="Times New Roman" w:hAnsi="Times New Roman"/>
          <w:bCs/>
          <w:sz w:val="24"/>
          <w:szCs w:val="24"/>
        </w:rPr>
        <w:tab/>
        <w:t>Obligatiile anagajatilor:</w:t>
      </w:r>
    </w:p>
    <w:p w:rsidR="0084489E" w:rsidRPr="00CA2619" w:rsidRDefault="0084489E" w:rsidP="0084489E">
      <w:pPr>
        <w:numPr>
          <w:ilvl w:val="0"/>
          <w:numId w:val="7"/>
        </w:numPr>
        <w:tabs>
          <w:tab w:val="left" w:pos="540"/>
        </w:tabs>
        <w:spacing w:after="0" w:line="360" w:lineRule="auto"/>
        <w:jc w:val="both"/>
        <w:rPr>
          <w:rFonts w:ascii="Times New Roman" w:hAnsi="Times New Roman"/>
          <w:bCs/>
          <w:sz w:val="24"/>
          <w:szCs w:val="24"/>
        </w:rPr>
      </w:pPr>
      <w:r w:rsidRPr="00CA2619">
        <w:rPr>
          <w:rFonts w:ascii="Times New Roman" w:hAnsi="Times New Roman"/>
          <w:bCs/>
          <w:sz w:val="24"/>
          <w:szCs w:val="24"/>
        </w:rPr>
        <w:t>sa cunoasca si sa respecte Codul de conduit</w:t>
      </w:r>
      <w:r w:rsidR="00EC022E" w:rsidRPr="00CA2619">
        <w:rPr>
          <w:rFonts w:ascii="Times New Roman" w:hAnsi="Times New Roman"/>
          <w:bCs/>
          <w:sz w:val="24"/>
          <w:szCs w:val="24"/>
        </w:rPr>
        <w:t>a</w:t>
      </w:r>
      <w:r w:rsidRPr="00CA2619">
        <w:rPr>
          <w:rFonts w:ascii="Times New Roman" w:hAnsi="Times New Roman"/>
          <w:bCs/>
          <w:sz w:val="24"/>
          <w:szCs w:val="24"/>
        </w:rPr>
        <w:t xml:space="preserve"> al spitalului</w:t>
      </w:r>
    </w:p>
    <w:p w:rsidR="0084489E" w:rsidRPr="00CA2619" w:rsidRDefault="0084489E" w:rsidP="0084489E">
      <w:pPr>
        <w:numPr>
          <w:ilvl w:val="0"/>
          <w:numId w:val="7"/>
        </w:numPr>
        <w:tabs>
          <w:tab w:val="left" w:pos="540"/>
        </w:tabs>
        <w:spacing w:after="0" w:line="360" w:lineRule="auto"/>
        <w:jc w:val="both"/>
        <w:rPr>
          <w:rFonts w:ascii="Times New Roman" w:hAnsi="Times New Roman"/>
          <w:noProof/>
          <w:sz w:val="24"/>
          <w:szCs w:val="24"/>
        </w:rPr>
      </w:pPr>
      <w:r w:rsidRPr="00CA2619">
        <w:rPr>
          <w:rFonts w:ascii="Times New Roman" w:hAnsi="Times New Roman"/>
          <w:bCs/>
          <w:sz w:val="24"/>
          <w:szCs w:val="24"/>
        </w:rPr>
        <w:t xml:space="preserve">  sa isi asume responsabilitatea personala in indeplinirea  obligatiilor de serviciu  cu corectitudine si integritate.</w:t>
      </w:r>
    </w:p>
    <w:p w:rsidR="0084489E" w:rsidRPr="00CA2619" w:rsidRDefault="0084489E" w:rsidP="0084489E">
      <w:pPr>
        <w:numPr>
          <w:ilvl w:val="0"/>
          <w:numId w:val="7"/>
        </w:numPr>
        <w:tabs>
          <w:tab w:val="left" w:pos="540"/>
        </w:tabs>
        <w:spacing w:after="0" w:line="360" w:lineRule="auto"/>
        <w:jc w:val="both"/>
        <w:rPr>
          <w:rFonts w:ascii="Times New Roman" w:hAnsi="Times New Roman"/>
          <w:noProof/>
          <w:sz w:val="24"/>
          <w:szCs w:val="24"/>
        </w:rPr>
      </w:pPr>
      <w:r w:rsidRPr="00CA2619">
        <w:rPr>
          <w:rFonts w:ascii="Times New Roman" w:hAnsi="Times New Roman"/>
          <w:bCs/>
          <w:sz w:val="24"/>
          <w:szCs w:val="24"/>
        </w:rPr>
        <w:t>sa respecte principiile care guverneaza conduita profesionala a personalului contractual</w:t>
      </w:r>
      <w:r w:rsidR="00D84300" w:rsidRPr="00CA2619">
        <w:rPr>
          <w:rFonts w:ascii="Times New Roman" w:hAnsi="Times New Roman"/>
          <w:bCs/>
          <w:sz w:val="24"/>
          <w:szCs w:val="24"/>
        </w:rPr>
        <w:t>, s</w:t>
      </w:r>
      <w:r w:rsidRPr="00CA2619">
        <w:rPr>
          <w:rFonts w:ascii="Times New Roman" w:hAnsi="Times New Roman"/>
          <w:bCs/>
          <w:sz w:val="24"/>
          <w:szCs w:val="24"/>
        </w:rPr>
        <w:t xml:space="preserve">a respecte secretul </w:t>
      </w:r>
      <w:r w:rsidR="00D84300" w:rsidRPr="00CA2619">
        <w:rPr>
          <w:rFonts w:ascii="Times New Roman" w:hAnsi="Times New Roman"/>
          <w:bCs/>
          <w:sz w:val="24"/>
          <w:szCs w:val="24"/>
        </w:rPr>
        <w:t>profesional si confidentialitatea datelor cu care lucreaza</w:t>
      </w:r>
      <w:r w:rsidRPr="00CA2619">
        <w:rPr>
          <w:rFonts w:ascii="Times New Roman" w:hAnsi="Times New Roman"/>
          <w:bCs/>
          <w:sz w:val="24"/>
          <w:szCs w:val="24"/>
        </w:rPr>
        <w:t>.</w:t>
      </w:r>
    </w:p>
    <w:p w:rsidR="00190811" w:rsidRPr="00CA2619" w:rsidRDefault="00190811" w:rsidP="00654ECE">
      <w:pPr>
        <w:tabs>
          <w:tab w:val="left" w:pos="540"/>
        </w:tabs>
        <w:spacing w:after="0" w:line="360" w:lineRule="auto"/>
        <w:rPr>
          <w:rFonts w:ascii="Times New Roman" w:hAnsi="Times New Roman"/>
          <w:b/>
          <w:noProof/>
          <w:sz w:val="24"/>
          <w:szCs w:val="24"/>
        </w:rPr>
      </w:pPr>
    </w:p>
    <w:p w:rsidR="00AC6AD7" w:rsidRPr="00CA2619" w:rsidRDefault="00FD5F5B" w:rsidP="00EE5457">
      <w:pPr>
        <w:pStyle w:val="Heading2"/>
        <w:numPr>
          <w:ilvl w:val="0"/>
          <w:numId w:val="0"/>
        </w:numPr>
        <w:rPr>
          <w:noProof/>
        </w:rPr>
      </w:pPr>
      <w:r w:rsidRPr="00CA2619">
        <w:rPr>
          <w:noProof/>
        </w:rPr>
        <w:tab/>
      </w:r>
      <w:bookmarkStart w:id="436" w:name="_Toc482786200"/>
      <w:r w:rsidR="0084489E" w:rsidRPr="00CA2619">
        <w:rPr>
          <w:noProof/>
        </w:rPr>
        <w:t>18.8</w:t>
      </w:r>
      <w:r w:rsidRPr="00CA2619">
        <w:rPr>
          <w:noProof/>
        </w:rPr>
        <w:t>. Circuitul FOCG de la internare si pana la externare</w:t>
      </w:r>
      <w:bookmarkEnd w:id="436"/>
    </w:p>
    <w:p w:rsidR="0002132E" w:rsidRPr="00CA2619" w:rsidRDefault="004365A1" w:rsidP="00EE5457">
      <w:pPr>
        <w:autoSpaceDE w:val="0"/>
        <w:autoSpaceDN w:val="0"/>
        <w:adjustRightInd w:val="0"/>
        <w:spacing w:after="0" w:line="360" w:lineRule="auto"/>
        <w:ind w:left="810" w:hanging="810"/>
        <w:jc w:val="both"/>
        <w:rPr>
          <w:rFonts w:ascii="Times New Roman" w:hAnsi="Times New Roman"/>
          <w:sz w:val="24"/>
          <w:szCs w:val="24"/>
          <w:lang w:val="fr-FR"/>
        </w:rPr>
      </w:pPr>
      <w:r w:rsidRPr="00CA2619">
        <w:rPr>
          <w:rFonts w:ascii="Times New Roman" w:hAnsi="Times New Roman"/>
          <w:sz w:val="24"/>
          <w:szCs w:val="24"/>
        </w:rPr>
        <w:t xml:space="preserve">        </w:t>
      </w:r>
      <w:r w:rsidR="0002132E" w:rsidRPr="00CA2619">
        <w:rPr>
          <w:rFonts w:ascii="Times New Roman" w:hAnsi="Times New Roman"/>
          <w:sz w:val="24"/>
          <w:szCs w:val="24"/>
          <w:lang w:val="fr-FR"/>
        </w:rPr>
        <w:t>FOCG se completează întrun singur exemplar, pentru fiecare episod de spitalizare continuă</w:t>
      </w:r>
    </w:p>
    <w:p w:rsidR="0002132E" w:rsidRPr="00CA2619" w:rsidRDefault="0002132E" w:rsidP="00EE5457">
      <w:pPr>
        <w:numPr>
          <w:ilvl w:val="0"/>
          <w:numId w:val="153"/>
        </w:numPr>
        <w:spacing w:after="0" w:line="360" w:lineRule="auto"/>
        <w:ind w:left="0" w:firstLine="450"/>
        <w:jc w:val="both"/>
        <w:rPr>
          <w:rFonts w:ascii="Times New Roman" w:hAnsi="Times New Roman"/>
          <w:sz w:val="24"/>
          <w:szCs w:val="24"/>
          <w:lang w:val="fr-FR"/>
        </w:rPr>
      </w:pPr>
      <w:r w:rsidRPr="00CA2619">
        <w:rPr>
          <w:rFonts w:ascii="Times New Roman" w:hAnsi="Times New Roman"/>
          <w:sz w:val="24"/>
          <w:szCs w:val="24"/>
          <w:lang w:val="fr-FR"/>
        </w:rPr>
        <w:t>episodul de spitalizare continuă reprezintă perioada de spitalizare a unui pacient, în regim de spitalizare continuă, în cadrul aceluiaşi spital, fără întrerupere şi fără modificarea tipului de îngrijiri.</w:t>
      </w:r>
    </w:p>
    <w:p w:rsidR="0002132E" w:rsidRPr="00CA2619" w:rsidRDefault="0002132E" w:rsidP="00654ECE">
      <w:pPr>
        <w:numPr>
          <w:ilvl w:val="0"/>
          <w:numId w:val="149"/>
        </w:numPr>
        <w:tabs>
          <w:tab w:val="clear" w:pos="810"/>
          <w:tab w:val="num" w:pos="0"/>
        </w:tabs>
        <w:spacing w:after="0" w:line="360" w:lineRule="auto"/>
        <w:ind w:left="0" w:firstLine="450"/>
        <w:jc w:val="both"/>
        <w:rPr>
          <w:rFonts w:ascii="Times New Roman" w:hAnsi="Times New Roman"/>
          <w:sz w:val="24"/>
          <w:szCs w:val="24"/>
          <w:lang w:val="fr-FR"/>
        </w:rPr>
      </w:pPr>
      <w:r w:rsidRPr="00CA2619">
        <w:rPr>
          <w:rFonts w:ascii="Times New Roman" w:hAnsi="Times New Roman"/>
          <w:sz w:val="24"/>
          <w:szCs w:val="24"/>
          <w:lang w:val="fr-FR"/>
        </w:rPr>
        <w:t>pacienţii se înregistrează la internare în Registrul de internări-externări existent la nivelul biroului de internări.</w:t>
      </w:r>
    </w:p>
    <w:p w:rsidR="0002132E" w:rsidRPr="00CA2619" w:rsidRDefault="0002132E" w:rsidP="00654ECE">
      <w:pPr>
        <w:numPr>
          <w:ilvl w:val="0"/>
          <w:numId w:val="149"/>
        </w:numPr>
        <w:tabs>
          <w:tab w:val="clear" w:pos="810"/>
          <w:tab w:val="num" w:pos="0"/>
        </w:tabs>
        <w:spacing w:after="0" w:line="360" w:lineRule="auto"/>
        <w:ind w:left="0" w:firstLine="450"/>
        <w:jc w:val="both"/>
        <w:rPr>
          <w:rFonts w:ascii="Times New Roman" w:hAnsi="Times New Roman"/>
          <w:sz w:val="24"/>
          <w:szCs w:val="24"/>
          <w:lang w:val="fr-FR"/>
        </w:rPr>
      </w:pPr>
      <w:r w:rsidRPr="00CA2619">
        <w:rPr>
          <w:rFonts w:ascii="Times New Roman" w:hAnsi="Times New Roman"/>
          <w:sz w:val="24"/>
          <w:szCs w:val="24"/>
          <w:lang w:val="it-IT"/>
        </w:rPr>
        <w:t>tipurile de îngrijiri în regim de spitalizare continuă sunt îngrijiri cronice sau de recuperare.</w:t>
      </w:r>
    </w:p>
    <w:p w:rsidR="0002132E" w:rsidRPr="00CA2619" w:rsidRDefault="0002132E" w:rsidP="00654ECE">
      <w:pPr>
        <w:numPr>
          <w:ilvl w:val="0"/>
          <w:numId w:val="149"/>
        </w:numPr>
        <w:tabs>
          <w:tab w:val="clear" w:pos="810"/>
          <w:tab w:val="num" w:pos="0"/>
        </w:tabs>
        <w:spacing w:after="0" w:line="360" w:lineRule="auto"/>
        <w:ind w:left="0" w:firstLine="450"/>
        <w:jc w:val="both"/>
        <w:rPr>
          <w:rFonts w:ascii="Times New Roman" w:hAnsi="Times New Roman"/>
          <w:sz w:val="24"/>
          <w:szCs w:val="24"/>
          <w:lang w:val="fr-FR"/>
        </w:rPr>
      </w:pPr>
      <w:r w:rsidRPr="00CA2619">
        <w:rPr>
          <w:rFonts w:ascii="Times New Roman" w:hAnsi="Times New Roman"/>
          <w:sz w:val="24"/>
          <w:szCs w:val="24"/>
          <w:lang w:val="it-IT"/>
        </w:rPr>
        <w:t xml:space="preserve">în situaţia în care se realizează un transfer al pacientului între secţii care furnizează îngrijiri de acelaşi tip, nu se deschide o nouă FOCG. </w:t>
      </w:r>
      <w:r w:rsidRPr="00CA2619">
        <w:rPr>
          <w:rFonts w:ascii="Times New Roman" w:hAnsi="Times New Roman"/>
          <w:sz w:val="24"/>
          <w:szCs w:val="24"/>
        </w:rPr>
        <w:t>(transferul intra-spitalicesc va fi consemnat în FOCG –pag.2)</w:t>
      </w:r>
      <w:r w:rsidRPr="00CA2619">
        <w:rPr>
          <w:rFonts w:ascii="Times New Roman" w:hAnsi="Times New Roman"/>
          <w:sz w:val="24"/>
          <w:szCs w:val="24"/>
          <w:lang w:val="fr-FR"/>
        </w:rPr>
        <w:t xml:space="preserve"> </w:t>
      </w:r>
    </w:p>
    <w:p w:rsidR="0002132E" w:rsidRPr="00CA2619" w:rsidRDefault="0002132E" w:rsidP="00654ECE">
      <w:pPr>
        <w:numPr>
          <w:ilvl w:val="0"/>
          <w:numId w:val="149"/>
        </w:numPr>
        <w:tabs>
          <w:tab w:val="clear" w:pos="810"/>
          <w:tab w:val="num" w:pos="0"/>
        </w:tabs>
        <w:spacing w:after="0" w:line="360" w:lineRule="auto"/>
        <w:ind w:left="0" w:firstLine="450"/>
        <w:jc w:val="both"/>
        <w:rPr>
          <w:rFonts w:ascii="Times New Roman" w:hAnsi="Times New Roman"/>
          <w:sz w:val="24"/>
          <w:szCs w:val="24"/>
          <w:lang w:val="fr-FR"/>
        </w:rPr>
      </w:pPr>
      <w:r w:rsidRPr="00CA2619">
        <w:rPr>
          <w:rFonts w:ascii="Times New Roman" w:hAnsi="Times New Roman"/>
          <w:sz w:val="24"/>
          <w:szCs w:val="24"/>
          <w:lang w:val="it-IT"/>
        </w:rPr>
        <w:t>FOCG însoţeşte pacientul în secţia în care este internat şi va fi predată de personalul care a însoţit pacientul medicului sau asistentei care îl preia.</w:t>
      </w:r>
    </w:p>
    <w:p w:rsidR="0002132E" w:rsidRPr="00CA2619" w:rsidRDefault="0002132E" w:rsidP="00654ECE">
      <w:pPr>
        <w:numPr>
          <w:ilvl w:val="0"/>
          <w:numId w:val="149"/>
        </w:numPr>
        <w:tabs>
          <w:tab w:val="clear" w:pos="810"/>
          <w:tab w:val="num" w:pos="0"/>
        </w:tabs>
        <w:spacing w:after="0" w:line="360" w:lineRule="auto"/>
        <w:ind w:left="0" w:firstLine="450"/>
        <w:jc w:val="both"/>
        <w:rPr>
          <w:rFonts w:ascii="Times New Roman" w:hAnsi="Times New Roman"/>
          <w:sz w:val="24"/>
          <w:szCs w:val="24"/>
          <w:lang w:val="fr-FR"/>
        </w:rPr>
      </w:pPr>
      <w:r w:rsidRPr="00CA2619">
        <w:rPr>
          <w:rFonts w:ascii="Times New Roman" w:hAnsi="Times New Roman"/>
          <w:sz w:val="24"/>
          <w:szCs w:val="24"/>
          <w:lang w:val="it-IT"/>
        </w:rPr>
        <w:t>FOCG se păstrează la nivelul secţiei în cabinetul asistentelor sau la camera de gardă, spaţii cu acces controlat pentru pacienţi.</w:t>
      </w:r>
    </w:p>
    <w:p w:rsidR="0002132E" w:rsidRPr="00CA2619" w:rsidRDefault="0002132E" w:rsidP="00654ECE">
      <w:pPr>
        <w:numPr>
          <w:ilvl w:val="0"/>
          <w:numId w:val="149"/>
        </w:numPr>
        <w:tabs>
          <w:tab w:val="clear" w:pos="810"/>
          <w:tab w:val="num" w:pos="0"/>
        </w:tabs>
        <w:spacing w:after="0" w:line="360" w:lineRule="auto"/>
        <w:ind w:left="0" w:firstLine="450"/>
        <w:jc w:val="both"/>
        <w:rPr>
          <w:rFonts w:ascii="Times New Roman" w:hAnsi="Times New Roman"/>
          <w:sz w:val="24"/>
          <w:szCs w:val="24"/>
          <w:lang w:val="fr-FR"/>
        </w:rPr>
      </w:pPr>
      <w:r w:rsidRPr="00CA2619">
        <w:rPr>
          <w:rFonts w:ascii="Times New Roman" w:hAnsi="Times New Roman"/>
          <w:sz w:val="24"/>
          <w:szCs w:val="24"/>
          <w:lang w:val="it-IT"/>
        </w:rPr>
        <w:t>fac parte din FOCG şi se ataşează la dosarul pacientului:</w:t>
      </w:r>
    </w:p>
    <w:p w:rsidR="0002132E" w:rsidRPr="00CA2619" w:rsidRDefault="0002132E" w:rsidP="00EE5457">
      <w:pPr>
        <w:numPr>
          <w:ilvl w:val="0"/>
          <w:numId w:val="150"/>
        </w:numPr>
        <w:spacing w:after="0" w:line="360" w:lineRule="auto"/>
        <w:rPr>
          <w:rFonts w:ascii="Times New Roman" w:hAnsi="Times New Roman"/>
          <w:sz w:val="24"/>
          <w:szCs w:val="24"/>
          <w:lang w:val="it-IT"/>
        </w:rPr>
      </w:pPr>
      <w:r w:rsidRPr="00CA2619">
        <w:rPr>
          <w:rFonts w:ascii="Times New Roman" w:hAnsi="Times New Roman"/>
          <w:sz w:val="24"/>
          <w:szCs w:val="24"/>
          <w:lang w:val="it-IT"/>
        </w:rPr>
        <w:t>în original:</w:t>
      </w:r>
    </w:p>
    <w:p w:rsidR="0002132E" w:rsidRPr="00CA2619" w:rsidRDefault="0002132E" w:rsidP="00EE5457">
      <w:pPr>
        <w:spacing w:after="0" w:line="360" w:lineRule="auto"/>
        <w:ind w:firstLine="1800"/>
        <w:rPr>
          <w:rFonts w:ascii="Times New Roman" w:hAnsi="Times New Roman"/>
          <w:sz w:val="24"/>
          <w:szCs w:val="24"/>
          <w:lang w:val="it-IT"/>
        </w:rPr>
      </w:pPr>
      <w:r w:rsidRPr="00CA2619">
        <w:rPr>
          <w:rFonts w:ascii="Times New Roman" w:hAnsi="Times New Roman"/>
          <w:sz w:val="24"/>
          <w:szCs w:val="24"/>
          <w:lang w:val="it-IT"/>
        </w:rPr>
        <w:t>- biletul de trimitere de la medicul de familie in original</w:t>
      </w:r>
    </w:p>
    <w:p w:rsidR="0002132E" w:rsidRPr="00CA2619" w:rsidRDefault="0002132E" w:rsidP="00EE5457">
      <w:pPr>
        <w:spacing w:after="0" w:line="360" w:lineRule="auto"/>
        <w:ind w:firstLine="1800"/>
        <w:rPr>
          <w:rFonts w:ascii="Times New Roman" w:hAnsi="Times New Roman"/>
          <w:sz w:val="24"/>
          <w:szCs w:val="24"/>
          <w:lang w:val="it-IT"/>
        </w:rPr>
      </w:pPr>
      <w:r w:rsidRPr="00CA2619">
        <w:rPr>
          <w:rFonts w:ascii="Times New Roman" w:hAnsi="Times New Roman"/>
          <w:sz w:val="24"/>
          <w:szCs w:val="24"/>
          <w:lang w:val="it-IT"/>
        </w:rPr>
        <w:lastRenderedPageBreak/>
        <w:t xml:space="preserve">- dovada de asigurat: adeverinta de salariu, cupon de pensie, etc </w:t>
      </w:r>
    </w:p>
    <w:p w:rsidR="0002132E" w:rsidRPr="00CA2619" w:rsidRDefault="0002132E" w:rsidP="00EE5457">
      <w:pPr>
        <w:numPr>
          <w:ilvl w:val="0"/>
          <w:numId w:val="151"/>
        </w:numPr>
        <w:spacing w:after="0" w:line="360" w:lineRule="auto"/>
        <w:ind w:firstLine="319"/>
        <w:rPr>
          <w:rFonts w:ascii="Times New Roman" w:hAnsi="Times New Roman"/>
          <w:sz w:val="24"/>
          <w:szCs w:val="24"/>
          <w:lang w:val="it-IT"/>
        </w:rPr>
      </w:pPr>
      <w:r w:rsidRPr="00CA2619">
        <w:rPr>
          <w:rFonts w:ascii="Times New Roman" w:hAnsi="Times New Roman"/>
          <w:sz w:val="24"/>
          <w:szCs w:val="24"/>
          <w:lang w:val="it-IT"/>
        </w:rPr>
        <w:t>în copie :</w:t>
      </w:r>
    </w:p>
    <w:p w:rsidR="0002132E" w:rsidRPr="00CA2619" w:rsidRDefault="0002132E" w:rsidP="00EE5457">
      <w:pPr>
        <w:spacing w:after="0" w:line="360" w:lineRule="auto"/>
        <w:ind w:firstLine="1800"/>
        <w:rPr>
          <w:rFonts w:ascii="Times New Roman" w:hAnsi="Times New Roman"/>
          <w:sz w:val="24"/>
          <w:szCs w:val="24"/>
          <w:lang w:val="it-IT"/>
        </w:rPr>
      </w:pPr>
      <w:r w:rsidRPr="00CA2619">
        <w:rPr>
          <w:rFonts w:ascii="Times New Roman" w:hAnsi="Times New Roman"/>
          <w:sz w:val="24"/>
          <w:szCs w:val="24"/>
          <w:lang w:val="it-IT"/>
        </w:rPr>
        <w:t>- rezultatele investigaţiilor prezentate în copie la internare</w:t>
      </w:r>
    </w:p>
    <w:p w:rsidR="0002132E" w:rsidRPr="00CA2619" w:rsidRDefault="0002132E" w:rsidP="00EE5457">
      <w:pPr>
        <w:spacing w:after="0" w:line="360" w:lineRule="auto"/>
        <w:ind w:firstLine="1800"/>
        <w:rPr>
          <w:rFonts w:ascii="Times New Roman" w:hAnsi="Times New Roman"/>
          <w:sz w:val="24"/>
          <w:szCs w:val="24"/>
          <w:lang w:val="it-IT"/>
        </w:rPr>
      </w:pPr>
      <w:r w:rsidRPr="00CA2619">
        <w:rPr>
          <w:rFonts w:ascii="Times New Roman" w:hAnsi="Times New Roman"/>
          <w:sz w:val="24"/>
          <w:szCs w:val="24"/>
          <w:lang w:val="it-IT"/>
        </w:rPr>
        <w:t>- rezumat al dosarului de transfer de la altă unitate</w:t>
      </w:r>
    </w:p>
    <w:p w:rsidR="0002132E" w:rsidRPr="00CA2619" w:rsidRDefault="0002132E" w:rsidP="00EE5457">
      <w:pPr>
        <w:spacing w:after="0" w:line="360" w:lineRule="auto"/>
        <w:ind w:firstLine="1800"/>
        <w:jc w:val="both"/>
        <w:rPr>
          <w:rFonts w:ascii="Times New Roman" w:hAnsi="Times New Roman"/>
          <w:sz w:val="24"/>
          <w:szCs w:val="24"/>
          <w:lang w:val="it-IT"/>
        </w:rPr>
      </w:pPr>
      <w:r w:rsidRPr="00CA2619">
        <w:rPr>
          <w:rFonts w:ascii="Times New Roman" w:hAnsi="Times New Roman"/>
          <w:sz w:val="24"/>
          <w:szCs w:val="24"/>
          <w:lang w:val="it-IT"/>
        </w:rPr>
        <w:t>- bilet de externare,</w:t>
      </w:r>
    </w:p>
    <w:p w:rsidR="0002132E" w:rsidRPr="00CA2619" w:rsidRDefault="0002132E" w:rsidP="00EE5457">
      <w:pPr>
        <w:spacing w:after="0" w:line="360" w:lineRule="auto"/>
        <w:ind w:firstLine="1800"/>
        <w:jc w:val="both"/>
        <w:rPr>
          <w:rFonts w:ascii="Times New Roman" w:hAnsi="Times New Roman"/>
          <w:sz w:val="24"/>
          <w:szCs w:val="24"/>
          <w:lang w:val="it-IT"/>
        </w:rPr>
      </w:pPr>
      <w:r w:rsidRPr="00CA2619">
        <w:rPr>
          <w:rFonts w:ascii="Times New Roman" w:hAnsi="Times New Roman"/>
          <w:sz w:val="24"/>
          <w:szCs w:val="24"/>
          <w:lang w:val="it-IT"/>
        </w:rPr>
        <w:t xml:space="preserve">- rezultatele investigaţiilor, </w:t>
      </w:r>
    </w:p>
    <w:p w:rsidR="0002132E" w:rsidRPr="00CA2619" w:rsidRDefault="0002132E" w:rsidP="00EE5457">
      <w:pPr>
        <w:spacing w:after="0" w:line="360" w:lineRule="auto"/>
        <w:ind w:firstLine="1800"/>
        <w:jc w:val="both"/>
        <w:rPr>
          <w:rFonts w:ascii="Times New Roman" w:hAnsi="Times New Roman"/>
          <w:sz w:val="24"/>
          <w:szCs w:val="24"/>
          <w:lang w:val="it-IT"/>
        </w:rPr>
      </w:pPr>
      <w:r w:rsidRPr="00CA2619">
        <w:rPr>
          <w:rFonts w:ascii="Times New Roman" w:hAnsi="Times New Roman"/>
          <w:sz w:val="24"/>
          <w:szCs w:val="24"/>
          <w:lang w:val="it-IT"/>
        </w:rPr>
        <w:t>- costurile spitalizării,</w:t>
      </w:r>
    </w:p>
    <w:p w:rsidR="0002132E" w:rsidRPr="00CA2619" w:rsidRDefault="0002132E" w:rsidP="00EE5457">
      <w:pPr>
        <w:spacing w:after="0" w:line="360" w:lineRule="auto"/>
        <w:ind w:firstLine="1800"/>
        <w:contextualSpacing/>
        <w:jc w:val="both"/>
        <w:rPr>
          <w:rFonts w:ascii="Times New Roman" w:hAnsi="Times New Roman"/>
          <w:sz w:val="24"/>
          <w:szCs w:val="24"/>
          <w:lang w:val="it-IT"/>
        </w:rPr>
      </w:pPr>
      <w:r w:rsidRPr="00CA2619">
        <w:rPr>
          <w:rFonts w:ascii="Times New Roman" w:hAnsi="Times New Roman"/>
          <w:sz w:val="24"/>
          <w:szCs w:val="24"/>
          <w:lang w:val="it-IT"/>
        </w:rPr>
        <w:t xml:space="preserve">- reţete, </w:t>
      </w:r>
    </w:p>
    <w:p w:rsidR="0002132E" w:rsidRPr="00CA2619" w:rsidRDefault="0002132E" w:rsidP="00EE5457">
      <w:pPr>
        <w:spacing w:after="0" w:line="360" w:lineRule="auto"/>
        <w:ind w:firstLine="1800"/>
        <w:contextualSpacing/>
        <w:jc w:val="both"/>
        <w:rPr>
          <w:rFonts w:ascii="Times New Roman" w:hAnsi="Times New Roman"/>
          <w:sz w:val="24"/>
          <w:szCs w:val="24"/>
          <w:lang w:val="it-IT"/>
        </w:rPr>
      </w:pPr>
      <w:r w:rsidRPr="00CA2619">
        <w:rPr>
          <w:rFonts w:ascii="Times New Roman" w:hAnsi="Times New Roman"/>
          <w:sz w:val="24"/>
          <w:szCs w:val="24"/>
          <w:lang w:val="it-IT"/>
        </w:rPr>
        <w:t>- scrisoare medicală,</w:t>
      </w:r>
    </w:p>
    <w:p w:rsidR="0002132E" w:rsidRPr="00CA2619" w:rsidRDefault="0002132E" w:rsidP="00EE5457">
      <w:pPr>
        <w:spacing w:after="0" w:line="360" w:lineRule="auto"/>
        <w:ind w:firstLine="1800"/>
        <w:contextualSpacing/>
        <w:jc w:val="both"/>
        <w:rPr>
          <w:rFonts w:ascii="Times New Roman" w:hAnsi="Times New Roman"/>
          <w:sz w:val="24"/>
          <w:szCs w:val="24"/>
          <w:lang w:val="it-IT"/>
        </w:rPr>
      </w:pPr>
      <w:r w:rsidRPr="00CA2619">
        <w:rPr>
          <w:rFonts w:ascii="Times New Roman" w:hAnsi="Times New Roman"/>
          <w:sz w:val="24"/>
          <w:szCs w:val="24"/>
          <w:lang w:val="it-IT"/>
        </w:rPr>
        <w:t xml:space="preserve">- bilet de trimitere către alte servicii, </w:t>
      </w:r>
    </w:p>
    <w:p w:rsidR="0002132E" w:rsidRPr="00CA2619" w:rsidRDefault="00EE5457" w:rsidP="00EE5457">
      <w:pPr>
        <w:spacing w:after="0" w:line="360" w:lineRule="auto"/>
        <w:ind w:firstLine="1800"/>
        <w:contextualSpacing/>
        <w:jc w:val="both"/>
        <w:rPr>
          <w:rFonts w:ascii="Times New Roman" w:hAnsi="Times New Roman"/>
          <w:sz w:val="24"/>
          <w:szCs w:val="24"/>
          <w:lang w:val="it-IT"/>
        </w:rPr>
      </w:pPr>
      <w:r w:rsidRPr="00CA2619">
        <w:rPr>
          <w:rFonts w:ascii="Times New Roman" w:hAnsi="Times New Roman"/>
          <w:sz w:val="24"/>
          <w:szCs w:val="24"/>
          <w:lang w:val="it-IT"/>
        </w:rPr>
        <w:t xml:space="preserve">- </w:t>
      </w:r>
      <w:r w:rsidR="0002132E" w:rsidRPr="00CA2619">
        <w:rPr>
          <w:rFonts w:ascii="Times New Roman" w:hAnsi="Times New Roman"/>
          <w:sz w:val="24"/>
          <w:szCs w:val="24"/>
          <w:lang w:val="it-IT"/>
        </w:rPr>
        <w:t>biletul de trimitere către o altă unitate medicală</w:t>
      </w:r>
      <w:r w:rsidRPr="00CA2619">
        <w:rPr>
          <w:rFonts w:ascii="Times New Roman" w:hAnsi="Times New Roman"/>
          <w:sz w:val="24"/>
          <w:szCs w:val="24"/>
          <w:lang w:val="it-IT"/>
        </w:rPr>
        <w:t xml:space="preserve"> </w:t>
      </w:r>
      <w:r w:rsidR="0002132E" w:rsidRPr="00CA2619">
        <w:rPr>
          <w:rFonts w:ascii="Times New Roman" w:hAnsi="Times New Roman"/>
          <w:sz w:val="24"/>
          <w:szCs w:val="24"/>
          <w:lang w:val="it-IT"/>
        </w:rPr>
        <w:t>eliberat</w:t>
      </w:r>
      <w:r w:rsidR="00327068" w:rsidRPr="00CA2619">
        <w:rPr>
          <w:rFonts w:ascii="Times New Roman" w:hAnsi="Times New Roman"/>
          <w:sz w:val="24"/>
          <w:szCs w:val="24"/>
          <w:lang w:val="it-IT"/>
        </w:rPr>
        <w:t xml:space="preserve"> </w:t>
      </w:r>
      <w:r w:rsidR="0002132E" w:rsidRPr="00CA2619">
        <w:rPr>
          <w:rFonts w:ascii="Times New Roman" w:hAnsi="Times New Roman"/>
          <w:sz w:val="24"/>
          <w:szCs w:val="24"/>
          <w:lang w:val="it-IT"/>
        </w:rPr>
        <w:t>pacientului la externare,  cu semnatura</w:t>
      </w:r>
      <w:r w:rsidRPr="00CA2619">
        <w:rPr>
          <w:rFonts w:ascii="Times New Roman" w:hAnsi="Times New Roman"/>
          <w:sz w:val="24"/>
          <w:szCs w:val="24"/>
          <w:lang w:val="it-IT"/>
        </w:rPr>
        <w:t xml:space="preserve"> de primire a acestuia pe copie</w:t>
      </w:r>
    </w:p>
    <w:p w:rsidR="0002132E" w:rsidRPr="00CA2619" w:rsidRDefault="0002132E" w:rsidP="00654ECE">
      <w:pPr>
        <w:widowControl w:val="0"/>
        <w:numPr>
          <w:ilvl w:val="0"/>
          <w:numId w:val="151"/>
        </w:numPr>
        <w:autoSpaceDE w:val="0"/>
        <w:autoSpaceDN w:val="0"/>
        <w:adjustRightInd w:val="0"/>
        <w:snapToGrid w:val="0"/>
        <w:spacing w:after="0" w:line="360" w:lineRule="auto"/>
        <w:contextualSpacing/>
        <w:jc w:val="both"/>
        <w:rPr>
          <w:rFonts w:ascii="Times New Roman" w:hAnsi="Times New Roman"/>
          <w:sz w:val="24"/>
          <w:szCs w:val="24"/>
        </w:rPr>
      </w:pPr>
      <w:bookmarkStart w:id="437" w:name="nota2"/>
      <w:bookmarkEnd w:id="437"/>
      <w:r w:rsidRPr="00CA2619">
        <w:rPr>
          <w:rFonts w:ascii="Times New Roman" w:hAnsi="Times New Roman"/>
          <w:sz w:val="24"/>
          <w:szCs w:val="24"/>
        </w:rPr>
        <w:t>FOCG este prezentată apoi medicului curant care va completa:</w:t>
      </w:r>
    </w:p>
    <w:p w:rsidR="0002132E" w:rsidRPr="00CA2619" w:rsidRDefault="0002132E" w:rsidP="00654ECE">
      <w:pPr>
        <w:widowControl w:val="0"/>
        <w:autoSpaceDE w:val="0"/>
        <w:autoSpaceDN w:val="0"/>
        <w:adjustRightInd w:val="0"/>
        <w:snapToGrid w:val="0"/>
        <w:spacing w:line="360" w:lineRule="auto"/>
        <w:ind w:left="761"/>
        <w:contextualSpacing/>
        <w:jc w:val="both"/>
        <w:rPr>
          <w:rFonts w:ascii="Times New Roman" w:hAnsi="Times New Roman"/>
          <w:sz w:val="24"/>
          <w:szCs w:val="24"/>
        </w:rPr>
      </w:pPr>
      <w:r w:rsidRPr="00CA2619">
        <w:rPr>
          <w:rFonts w:ascii="Times New Roman" w:hAnsi="Times New Roman"/>
          <w:sz w:val="24"/>
          <w:szCs w:val="24"/>
        </w:rPr>
        <w:t xml:space="preserve"> -tipul internării,</w:t>
      </w:r>
    </w:p>
    <w:p w:rsidR="0002132E" w:rsidRPr="00CA2619" w:rsidRDefault="0002132E" w:rsidP="00654ECE">
      <w:pPr>
        <w:widowControl w:val="0"/>
        <w:autoSpaceDE w:val="0"/>
        <w:autoSpaceDN w:val="0"/>
        <w:adjustRightInd w:val="0"/>
        <w:snapToGrid w:val="0"/>
        <w:spacing w:line="360" w:lineRule="auto"/>
        <w:ind w:left="720"/>
        <w:contextualSpacing/>
        <w:jc w:val="both"/>
        <w:rPr>
          <w:rFonts w:ascii="Times New Roman" w:hAnsi="Times New Roman"/>
          <w:sz w:val="24"/>
          <w:szCs w:val="24"/>
        </w:rPr>
      </w:pPr>
      <w:r w:rsidRPr="00CA2619">
        <w:rPr>
          <w:rFonts w:ascii="Times New Roman" w:hAnsi="Times New Roman"/>
          <w:sz w:val="24"/>
          <w:szCs w:val="24"/>
        </w:rPr>
        <w:t>- criteriul de internare,</w:t>
      </w:r>
    </w:p>
    <w:p w:rsidR="0002132E" w:rsidRPr="00CA2619" w:rsidRDefault="0002132E" w:rsidP="00654ECE">
      <w:pPr>
        <w:widowControl w:val="0"/>
        <w:autoSpaceDE w:val="0"/>
        <w:autoSpaceDN w:val="0"/>
        <w:adjustRightInd w:val="0"/>
        <w:snapToGrid w:val="0"/>
        <w:spacing w:line="360" w:lineRule="auto"/>
        <w:ind w:left="720"/>
        <w:contextualSpacing/>
        <w:jc w:val="both"/>
        <w:rPr>
          <w:rFonts w:ascii="Times New Roman" w:hAnsi="Times New Roman"/>
          <w:sz w:val="24"/>
          <w:szCs w:val="24"/>
        </w:rPr>
      </w:pPr>
      <w:r w:rsidRPr="00CA2619">
        <w:rPr>
          <w:rFonts w:ascii="Times New Roman" w:hAnsi="Times New Roman"/>
          <w:sz w:val="24"/>
          <w:szCs w:val="24"/>
        </w:rPr>
        <w:t>- diagnostic,</w:t>
      </w:r>
    </w:p>
    <w:p w:rsidR="0002132E" w:rsidRPr="00CA2619" w:rsidRDefault="0002132E" w:rsidP="00654ECE">
      <w:pPr>
        <w:widowControl w:val="0"/>
        <w:autoSpaceDE w:val="0"/>
        <w:autoSpaceDN w:val="0"/>
        <w:adjustRightInd w:val="0"/>
        <w:snapToGrid w:val="0"/>
        <w:spacing w:line="360" w:lineRule="auto"/>
        <w:ind w:left="720"/>
        <w:contextualSpacing/>
        <w:jc w:val="both"/>
        <w:rPr>
          <w:rFonts w:ascii="Times New Roman" w:hAnsi="Times New Roman"/>
          <w:sz w:val="24"/>
          <w:szCs w:val="24"/>
        </w:rPr>
      </w:pPr>
      <w:r w:rsidRPr="00CA2619">
        <w:rPr>
          <w:rFonts w:ascii="Times New Roman" w:hAnsi="Times New Roman"/>
          <w:sz w:val="24"/>
          <w:szCs w:val="24"/>
        </w:rPr>
        <w:t>- datele consultului medical(ora ,anamneza,examen clinic general ),</w:t>
      </w:r>
    </w:p>
    <w:p w:rsidR="0002132E" w:rsidRPr="00CA2619" w:rsidRDefault="0002132E" w:rsidP="00654ECE">
      <w:pPr>
        <w:widowControl w:val="0"/>
        <w:autoSpaceDE w:val="0"/>
        <w:autoSpaceDN w:val="0"/>
        <w:adjustRightInd w:val="0"/>
        <w:snapToGrid w:val="0"/>
        <w:spacing w:line="360" w:lineRule="auto"/>
        <w:ind w:left="720"/>
        <w:contextualSpacing/>
        <w:jc w:val="both"/>
        <w:rPr>
          <w:rFonts w:ascii="Times New Roman" w:hAnsi="Times New Roman"/>
          <w:sz w:val="24"/>
          <w:szCs w:val="24"/>
        </w:rPr>
      </w:pPr>
      <w:r w:rsidRPr="00CA2619">
        <w:rPr>
          <w:rFonts w:ascii="Times New Roman" w:hAnsi="Times New Roman"/>
          <w:sz w:val="24"/>
          <w:szCs w:val="24"/>
        </w:rPr>
        <w:t xml:space="preserve">- investigaţiile paraclinice necesare, </w:t>
      </w:r>
    </w:p>
    <w:p w:rsidR="0002132E" w:rsidRPr="00CA2619" w:rsidRDefault="0002132E" w:rsidP="00654ECE">
      <w:pPr>
        <w:widowControl w:val="0"/>
        <w:autoSpaceDE w:val="0"/>
        <w:autoSpaceDN w:val="0"/>
        <w:adjustRightInd w:val="0"/>
        <w:snapToGrid w:val="0"/>
        <w:spacing w:line="360" w:lineRule="auto"/>
        <w:ind w:left="720"/>
        <w:contextualSpacing/>
        <w:jc w:val="both"/>
        <w:rPr>
          <w:rFonts w:ascii="Times New Roman" w:hAnsi="Times New Roman"/>
          <w:sz w:val="24"/>
          <w:szCs w:val="24"/>
        </w:rPr>
      </w:pPr>
      <w:r w:rsidRPr="00CA2619">
        <w:rPr>
          <w:rFonts w:ascii="Times New Roman" w:hAnsi="Times New Roman"/>
          <w:sz w:val="24"/>
          <w:szCs w:val="24"/>
        </w:rPr>
        <w:t xml:space="preserve">- medicamentaţia, </w:t>
      </w:r>
    </w:p>
    <w:p w:rsidR="0002132E" w:rsidRPr="00CA2619" w:rsidRDefault="0002132E" w:rsidP="00654ECE">
      <w:pPr>
        <w:widowControl w:val="0"/>
        <w:autoSpaceDE w:val="0"/>
        <w:autoSpaceDN w:val="0"/>
        <w:adjustRightInd w:val="0"/>
        <w:snapToGrid w:val="0"/>
        <w:spacing w:line="360" w:lineRule="auto"/>
        <w:ind w:left="720"/>
        <w:contextualSpacing/>
        <w:jc w:val="both"/>
        <w:rPr>
          <w:rFonts w:ascii="Times New Roman" w:hAnsi="Times New Roman"/>
          <w:sz w:val="24"/>
          <w:szCs w:val="24"/>
        </w:rPr>
      </w:pPr>
      <w:r w:rsidRPr="00CA2619">
        <w:rPr>
          <w:rFonts w:ascii="Times New Roman" w:hAnsi="Times New Roman"/>
          <w:sz w:val="24"/>
          <w:szCs w:val="24"/>
        </w:rPr>
        <w:t>- evoluţia zilnică,</w:t>
      </w:r>
    </w:p>
    <w:p w:rsidR="0002132E" w:rsidRPr="00CA2619" w:rsidRDefault="0002132E" w:rsidP="00654ECE">
      <w:pPr>
        <w:widowControl w:val="0"/>
        <w:autoSpaceDE w:val="0"/>
        <w:autoSpaceDN w:val="0"/>
        <w:adjustRightInd w:val="0"/>
        <w:snapToGrid w:val="0"/>
        <w:spacing w:line="360" w:lineRule="auto"/>
        <w:ind w:left="720"/>
        <w:contextualSpacing/>
        <w:jc w:val="both"/>
        <w:rPr>
          <w:rFonts w:ascii="Times New Roman" w:hAnsi="Times New Roman"/>
          <w:sz w:val="24"/>
          <w:szCs w:val="24"/>
        </w:rPr>
      </w:pPr>
      <w:r w:rsidRPr="00CA2619">
        <w:rPr>
          <w:rFonts w:ascii="Times New Roman" w:hAnsi="Times New Roman"/>
          <w:sz w:val="24"/>
          <w:szCs w:val="24"/>
        </w:rPr>
        <w:t>- dieta recomandată,</w:t>
      </w:r>
    </w:p>
    <w:p w:rsidR="0002132E" w:rsidRPr="00CA2619" w:rsidRDefault="0002132E" w:rsidP="00654ECE">
      <w:pPr>
        <w:widowControl w:val="0"/>
        <w:autoSpaceDE w:val="0"/>
        <w:autoSpaceDN w:val="0"/>
        <w:adjustRightInd w:val="0"/>
        <w:snapToGrid w:val="0"/>
        <w:spacing w:line="360" w:lineRule="auto"/>
        <w:ind w:left="720"/>
        <w:contextualSpacing/>
        <w:jc w:val="both"/>
        <w:rPr>
          <w:rFonts w:ascii="Times New Roman" w:hAnsi="Times New Roman"/>
          <w:sz w:val="24"/>
          <w:szCs w:val="24"/>
        </w:rPr>
      </w:pPr>
      <w:r w:rsidRPr="00CA2619">
        <w:rPr>
          <w:rFonts w:ascii="Times New Roman" w:hAnsi="Times New Roman"/>
          <w:sz w:val="24"/>
          <w:szCs w:val="24"/>
        </w:rPr>
        <w:t>- diverse alergii, refuzul unor investigaţii (când este cazul),</w:t>
      </w:r>
    </w:p>
    <w:p w:rsidR="0002132E" w:rsidRPr="00CA2619" w:rsidRDefault="0002132E" w:rsidP="00654ECE">
      <w:pPr>
        <w:widowControl w:val="0"/>
        <w:autoSpaceDE w:val="0"/>
        <w:autoSpaceDN w:val="0"/>
        <w:adjustRightInd w:val="0"/>
        <w:snapToGrid w:val="0"/>
        <w:spacing w:line="360" w:lineRule="auto"/>
        <w:ind w:left="720"/>
        <w:contextualSpacing/>
        <w:jc w:val="both"/>
        <w:rPr>
          <w:rFonts w:ascii="Times New Roman" w:hAnsi="Times New Roman"/>
          <w:sz w:val="24"/>
          <w:szCs w:val="24"/>
        </w:rPr>
      </w:pPr>
      <w:r w:rsidRPr="00CA2619">
        <w:rPr>
          <w:rFonts w:ascii="Times New Roman" w:hAnsi="Times New Roman"/>
          <w:sz w:val="24"/>
          <w:szCs w:val="24"/>
        </w:rPr>
        <w:t>- o altă opinie medicală dacă se solicită de către pacient,</w:t>
      </w:r>
    </w:p>
    <w:p w:rsidR="0002132E" w:rsidRPr="00CA2619" w:rsidRDefault="0002132E" w:rsidP="00654ECE">
      <w:pPr>
        <w:widowControl w:val="0"/>
        <w:autoSpaceDE w:val="0"/>
        <w:autoSpaceDN w:val="0"/>
        <w:adjustRightInd w:val="0"/>
        <w:snapToGrid w:val="0"/>
        <w:spacing w:line="360" w:lineRule="auto"/>
        <w:ind w:left="720"/>
        <w:contextualSpacing/>
        <w:jc w:val="both"/>
        <w:rPr>
          <w:rFonts w:ascii="Times New Roman" w:hAnsi="Times New Roman"/>
          <w:sz w:val="24"/>
          <w:szCs w:val="24"/>
        </w:rPr>
      </w:pPr>
      <w:r w:rsidRPr="00CA2619">
        <w:rPr>
          <w:rFonts w:ascii="Times New Roman" w:hAnsi="Times New Roman"/>
          <w:sz w:val="24"/>
          <w:szCs w:val="24"/>
        </w:rPr>
        <w:t>- incidente apărute;</w:t>
      </w:r>
    </w:p>
    <w:p w:rsidR="0002132E" w:rsidRPr="00CA2619" w:rsidRDefault="0002132E" w:rsidP="00654ECE">
      <w:pPr>
        <w:widowControl w:val="0"/>
        <w:numPr>
          <w:ilvl w:val="0"/>
          <w:numId w:val="151"/>
        </w:numPr>
        <w:autoSpaceDE w:val="0"/>
        <w:autoSpaceDN w:val="0"/>
        <w:adjustRightInd w:val="0"/>
        <w:snapToGrid w:val="0"/>
        <w:spacing w:after="0" w:line="360" w:lineRule="auto"/>
        <w:ind w:left="0" w:firstLine="401"/>
        <w:contextualSpacing/>
        <w:jc w:val="both"/>
        <w:rPr>
          <w:rFonts w:ascii="Times New Roman" w:hAnsi="Times New Roman"/>
          <w:sz w:val="24"/>
          <w:szCs w:val="24"/>
        </w:rPr>
      </w:pPr>
      <w:r w:rsidRPr="00CA2619">
        <w:rPr>
          <w:rFonts w:ascii="Times New Roman" w:hAnsi="Times New Roman"/>
          <w:sz w:val="24"/>
          <w:szCs w:val="24"/>
        </w:rPr>
        <w:t>FOCG însoţeşte pacientul care necesită consulturi interdisciplinare, iar consultul respectiv se trece cu:</w:t>
      </w:r>
    </w:p>
    <w:p w:rsidR="0002132E" w:rsidRPr="00CA2619" w:rsidRDefault="0002132E" w:rsidP="00EE5457">
      <w:pPr>
        <w:widowControl w:val="0"/>
        <w:autoSpaceDE w:val="0"/>
        <w:autoSpaceDN w:val="0"/>
        <w:adjustRightInd w:val="0"/>
        <w:snapToGri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data, ora, locul consultului</w:t>
      </w:r>
    </w:p>
    <w:p w:rsidR="0002132E" w:rsidRPr="00CA2619" w:rsidRDefault="0002132E" w:rsidP="00EE5457">
      <w:pPr>
        <w:widowControl w:val="0"/>
        <w:autoSpaceDE w:val="0"/>
        <w:autoSpaceDN w:val="0"/>
        <w:adjustRightInd w:val="0"/>
        <w:snapToGri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lista nominală cu toţi membrii comisiei medicale interdisciplinare,</w:t>
      </w:r>
    </w:p>
    <w:p w:rsidR="0002132E" w:rsidRPr="00CA2619" w:rsidRDefault="0002132E" w:rsidP="00EE5457">
      <w:pPr>
        <w:widowControl w:val="0"/>
        <w:autoSpaceDE w:val="0"/>
        <w:autoSpaceDN w:val="0"/>
        <w:adjustRightInd w:val="0"/>
        <w:snapToGri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 cauzele care au dus la solicitarea consultului interdisciplinar, </w:t>
      </w:r>
    </w:p>
    <w:p w:rsidR="0002132E" w:rsidRPr="00CA2619" w:rsidRDefault="0002132E" w:rsidP="00EE5457">
      <w:pPr>
        <w:widowControl w:val="0"/>
        <w:autoSpaceDE w:val="0"/>
        <w:autoSpaceDN w:val="0"/>
        <w:adjustRightInd w:val="0"/>
        <w:snapToGri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în sinteză, concluziile acestuia cu diagnostic şi recomandări pentru investigaţii suplimentare, tratament şi îngrijiri adăugate schemei terapeutice iniţiale.</w:t>
      </w:r>
    </w:p>
    <w:p w:rsidR="0002132E" w:rsidRPr="00CA2619" w:rsidRDefault="0002132E" w:rsidP="00EE5457">
      <w:pPr>
        <w:widowControl w:val="0"/>
        <w:autoSpaceDE w:val="0"/>
        <w:autoSpaceDN w:val="0"/>
        <w:adjustRightInd w:val="0"/>
        <w:snapToGri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 semnătura şi parafa tuturor medicilor participanţi la consult. </w:t>
      </w:r>
    </w:p>
    <w:p w:rsidR="0002132E" w:rsidRPr="00CA2619" w:rsidRDefault="0002132E" w:rsidP="00EE5457">
      <w:pPr>
        <w:widowControl w:val="0"/>
        <w:autoSpaceDE w:val="0"/>
        <w:autoSpaceDN w:val="0"/>
        <w:adjustRightInd w:val="0"/>
        <w:snapToGrid w:val="0"/>
        <w:spacing w:after="0" w:line="360" w:lineRule="auto"/>
        <w:ind w:firstLine="720"/>
        <w:jc w:val="both"/>
        <w:rPr>
          <w:rFonts w:ascii="Times New Roman" w:hAnsi="Times New Roman"/>
          <w:sz w:val="24"/>
          <w:szCs w:val="24"/>
        </w:rPr>
      </w:pPr>
    </w:p>
    <w:p w:rsidR="0002132E" w:rsidRPr="00CA2619" w:rsidRDefault="0002132E" w:rsidP="00EE5457">
      <w:pPr>
        <w:widowControl w:val="0"/>
        <w:numPr>
          <w:ilvl w:val="0"/>
          <w:numId w:val="151"/>
        </w:numPr>
        <w:autoSpaceDE w:val="0"/>
        <w:autoSpaceDN w:val="0"/>
        <w:adjustRightInd w:val="0"/>
        <w:snapToGrid w:val="0"/>
        <w:spacing w:after="0" w:line="360" w:lineRule="auto"/>
        <w:ind w:left="0" w:firstLine="403"/>
        <w:jc w:val="both"/>
        <w:rPr>
          <w:rFonts w:ascii="Times New Roman" w:hAnsi="Times New Roman"/>
          <w:sz w:val="24"/>
          <w:szCs w:val="24"/>
        </w:rPr>
      </w:pPr>
      <w:r w:rsidRPr="00CA2619">
        <w:rPr>
          <w:rFonts w:ascii="Times New Roman" w:hAnsi="Times New Roman"/>
          <w:sz w:val="24"/>
          <w:szCs w:val="24"/>
        </w:rPr>
        <w:t xml:space="preserve">în niciun moment al circuitului FOCG în spital, dosarul medical al pacientului nu se pune la dispoziţia  acestuia fără să fie supravegheat de personalul medical. </w:t>
      </w:r>
    </w:p>
    <w:p w:rsidR="0002132E" w:rsidRPr="00CA2619" w:rsidRDefault="0002132E" w:rsidP="00654ECE">
      <w:pPr>
        <w:widowControl w:val="0"/>
        <w:numPr>
          <w:ilvl w:val="0"/>
          <w:numId w:val="151"/>
        </w:numPr>
        <w:autoSpaceDE w:val="0"/>
        <w:autoSpaceDN w:val="0"/>
        <w:adjustRightInd w:val="0"/>
        <w:snapToGrid w:val="0"/>
        <w:spacing w:after="0" w:line="360" w:lineRule="auto"/>
        <w:ind w:left="0" w:firstLine="403"/>
        <w:jc w:val="both"/>
        <w:rPr>
          <w:rFonts w:ascii="Times New Roman" w:hAnsi="Times New Roman"/>
          <w:sz w:val="24"/>
          <w:szCs w:val="24"/>
        </w:rPr>
      </w:pPr>
      <w:r w:rsidRPr="00CA2619">
        <w:rPr>
          <w:rFonts w:ascii="Times New Roman" w:hAnsi="Times New Roman"/>
          <w:sz w:val="24"/>
          <w:szCs w:val="24"/>
        </w:rPr>
        <w:t xml:space="preserve">este interzisă predarea FOCG pacientului pentru consulturi interdisciplinare, investigaţiile </w:t>
      </w:r>
      <w:r w:rsidRPr="00CA2619">
        <w:rPr>
          <w:rFonts w:ascii="Times New Roman" w:hAnsi="Times New Roman"/>
          <w:sz w:val="24"/>
          <w:szCs w:val="24"/>
        </w:rPr>
        <w:lastRenderedPageBreak/>
        <w:t>paraclinice necesare şi rezultatele acestora, o altă opinie medical</w:t>
      </w:r>
      <w:r w:rsidR="00305676" w:rsidRPr="00CA2619">
        <w:rPr>
          <w:rFonts w:ascii="Times New Roman" w:hAnsi="Times New Roman"/>
          <w:sz w:val="24"/>
          <w:szCs w:val="24"/>
        </w:rPr>
        <w:t>a</w:t>
      </w:r>
      <w:r w:rsidRPr="00CA2619">
        <w:rPr>
          <w:rFonts w:ascii="Times New Roman" w:hAnsi="Times New Roman"/>
          <w:sz w:val="24"/>
          <w:szCs w:val="24"/>
        </w:rPr>
        <w:t>, dacă se solicită de către pacient, fără ca acesta să fi</w:t>
      </w:r>
      <w:r w:rsidR="00346A55" w:rsidRPr="00CA2619">
        <w:rPr>
          <w:rFonts w:ascii="Times New Roman" w:hAnsi="Times New Roman"/>
          <w:sz w:val="24"/>
          <w:szCs w:val="24"/>
        </w:rPr>
        <w:t>e însoţit de personalul medico-</w:t>
      </w:r>
      <w:r w:rsidRPr="00CA2619">
        <w:rPr>
          <w:rFonts w:ascii="Times New Roman" w:hAnsi="Times New Roman"/>
          <w:sz w:val="24"/>
          <w:szCs w:val="24"/>
        </w:rPr>
        <w:t>sanitar al spitalului.</w:t>
      </w:r>
    </w:p>
    <w:p w:rsidR="0002132E" w:rsidRPr="00CA2619" w:rsidRDefault="0002132E" w:rsidP="00654ECE">
      <w:pPr>
        <w:numPr>
          <w:ilvl w:val="0"/>
          <w:numId w:val="151"/>
        </w:numPr>
        <w:spacing w:after="0" w:line="360" w:lineRule="auto"/>
        <w:jc w:val="both"/>
        <w:rPr>
          <w:rFonts w:ascii="Times New Roman" w:hAnsi="Times New Roman"/>
          <w:sz w:val="24"/>
          <w:szCs w:val="24"/>
        </w:rPr>
      </w:pPr>
      <w:r w:rsidRPr="00CA2619">
        <w:rPr>
          <w:rFonts w:ascii="Times New Roman" w:hAnsi="Times New Roman"/>
          <w:sz w:val="24"/>
          <w:szCs w:val="24"/>
        </w:rPr>
        <w:t>la nivelul secţiilor medicul şef va organiza activitatea astfel ca:</w:t>
      </w:r>
    </w:p>
    <w:p w:rsidR="0002132E" w:rsidRPr="00CA2619" w:rsidRDefault="0002132E" w:rsidP="00EE5457">
      <w:pPr>
        <w:spacing w:after="0" w:line="360" w:lineRule="auto"/>
        <w:jc w:val="both"/>
        <w:rPr>
          <w:rFonts w:ascii="Times New Roman" w:hAnsi="Times New Roman"/>
          <w:bCs/>
          <w:sz w:val="24"/>
          <w:szCs w:val="24"/>
        </w:rPr>
      </w:pPr>
      <w:r w:rsidRPr="00CA2619">
        <w:rPr>
          <w:rFonts w:ascii="Times New Roman" w:hAnsi="Times New Roman"/>
          <w:sz w:val="24"/>
          <w:szCs w:val="24"/>
        </w:rPr>
        <w:tab/>
        <w:t>-</w:t>
      </w:r>
      <w:r w:rsidRPr="00CA2619">
        <w:rPr>
          <w:rFonts w:ascii="Times New Roman" w:hAnsi="Times New Roman"/>
          <w:bCs/>
          <w:sz w:val="24"/>
          <w:szCs w:val="24"/>
        </w:rPr>
        <w:t xml:space="preserve"> personalul implicat în acordarea serviciilor medicale să aibă  acces la datele medicale ale pacientului în orice moment</w:t>
      </w:r>
    </w:p>
    <w:p w:rsidR="0002132E" w:rsidRPr="00CA2619" w:rsidRDefault="0002132E" w:rsidP="00EE5457">
      <w:pPr>
        <w:spacing w:after="0" w:line="360" w:lineRule="auto"/>
        <w:jc w:val="both"/>
        <w:rPr>
          <w:rFonts w:ascii="Times New Roman" w:hAnsi="Times New Roman"/>
          <w:sz w:val="24"/>
          <w:szCs w:val="24"/>
        </w:rPr>
      </w:pPr>
      <w:r w:rsidRPr="00CA2619">
        <w:rPr>
          <w:rFonts w:ascii="Times New Roman" w:hAnsi="Times New Roman"/>
          <w:bCs/>
          <w:sz w:val="24"/>
          <w:szCs w:val="24"/>
        </w:rPr>
        <w:tab/>
      </w:r>
      <w:r w:rsidRPr="00CA2619">
        <w:rPr>
          <w:rFonts w:ascii="Times New Roman" w:hAnsi="Times New Roman"/>
          <w:sz w:val="24"/>
          <w:szCs w:val="24"/>
        </w:rPr>
        <w:t>- să se asigure acces în timp real la rezultatele investigaţiilor</w:t>
      </w:r>
    </w:p>
    <w:p w:rsidR="0002132E" w:rsidRPr="00CA2619" w:rsidRDefault="0002132E" w:rsidP="00EE5457">
      <w:pPr>
        <w:spacing w:after="0" w:line="360" w:lineRule="auto"/>
        <w:jc w:val="both"/>
        <w:rPr>
          <w:rFonts w:ascii="Times New Roman" w:hAnsi="Times New Roman"/>
          <w:sz w:val="24"/>
          <w:szCs w:val="24"/>
        </w:rPr>
      </w:pPr>
      <w:r w:rsidRPr="00CA2619">
        <w:rPr>
          <w:rFonts w:ascii="Times New Roman" w:hAnsi="Times New Roman"/>
          <w:sz w:val="24"/>
          <w:szCs w:val="24"/>
        </w:rPr>
        <w:tab/>
        <w:t>- să se aplice metode de identificare a identităţii pacienţilor ca să se prevină erorile de identificare a pacienţilor şi completarea FOCG cu date medicale eronate.</w:t>
      </w:r>
    </w:p>
    <w:p w:rsidR="0002132E" w:rsidRPr="00CA2619" w:rsidRDefault="0002132E" w:rsidP="00654ECE">
      <w:pPr>
        <w:widowControl w:val="0"/>
        <w:autoSpaceDE w:val="0"/>
        <w:autoSpaceDN w:val="0"/>
        <w:adjustRightInd w:val="0"/>
        <w:snapToGrid w:val="0"/>
        <w:spacing w:line="360" w:lineRule="auto"/>
        <w:jc w:val="both"/>
        <w:rPr>
          <w:rFonts w:ascii="Times New Roman" w:hAnsi="Times New Roman"/>
          <w:sz w:val="24"/>
          <w:szCs w:val="24"/>
        </w:rPr>
      </w:pPr>
      <w:r w:rsidRPr="00CA2619">
        <w:rPr>
          <w:rFonts w:ascii="Times New Roman" w:hAnsi="Times New Roman"/>
          <w:b/>
          <w:sz w:val="24"/>
          <w:szCs w:val="24"/>
          <w:u w:val="single"/>
          <w:lang w:val="fr-FR"/>
        </w:rPr>
        <w:t>la externarea pacientului</w:t>
      </w:r>
      <w:r w:rsidRPr="00CA2619">
        <w:rPr>
          <w:rFonts w:ascii="Times New Roman" w:hAnsi="Times New Roman"/>
          <w:sz w:val="24"/>
          <w:szCs w:val="24"/>
          <w:lang w:val="fr-FR"/>
        </w:rPr>
        <w:t xml:space="preserve">, </w:t>
      </w:r>
    </w:p>
    <w:p w:rsidR="0002132E" w:rsidRPr="00CA2619" w:rsidRDefault="0002132E" w:rsidP="00654ECE">
      <w:pPr>
        <w:widowControl w:val="0"/>
        <w:numPr>
          <w:ilvl w:val="0"/>
          <w:numId w:val="152"/>
        </w:numPr>
        <w:autoSpaceDE w:val="0"/>
        <w:autoSpaceDN w:val="0"/>
        <w:adjustRightInd w:val="0"/>
        <w:snapToGrid w:val="0"/>
        <w:spacing w:after="0" w:line="360" w:lineRule="auto"/>
        <w:ind w:left="0" w:firstLine="450"/>
        <w:jc w:val="both"/>
        <w:rPr>
          <w:rFonts w:ascii="Times New Roman" w:hAnsi="Times New Roman"/>
          <w:sz w:val="24"/>
          <w:szCs w:val="24"/>
        </w:rPr>
      </w:pPr>
      <w:r w:rsidRPr="00CA2619">
        <w:rPr>
          <w:rFonts w:ascii="Times New Roman" w:hAnsi="Times New Roman"/>
          <w:sz w:val="24"/>
          <w:szCs w:val="24"/>
          <w:lang w:val="fr-FR"/>
        </w:rPr>
        <w:t>medicul curant anunţă pacientul sau aparţinătorii în cazurile prevăzute de lege, cu minim  12 ore despre momentul programat pentru externare.</w:t>
      </w:r>
    </w:p>
    <w:p w:rsidR="0002132E" w:rsidRPr="00CA2619" w:rsidRDefault="0002132E" w:rsidP="00654ECE">
      <w:pPr>
        <w:widowControl w:val="0"/>
        <w:numPr>
          <w:ilvl w:val="0"/>
          <w:numId w:val="152"/>
        </w:numPr>
        <w:autoSpaceDE w:val="0"/>
        <w:autoSpaceDN w:val="0"/>
        <w:adjustRightInd w:val="0"/>
        <w:snapToGrid w:val="0"/>
        <w:spacing w:after="0" w:line="360" w:lineRule="auto"/>
        <w:ind w:left="0" w:firstLine="450"/>
        <w:jc w:val="both"/>
        <w:rPr>
          <w:rFonts w:ascii="Times New Roman" w:hAnsi="Times New Roman"/>
          <w:sz w:val="24"/>
          <w:szCs w:val="24"/>
        </w:rPr>
      </w:pPr>
      <w:r w:rsidRPr="00CA2619">
        <w:rPr>
          <w:rFonts w:ascii="Times New Roman" w:hAnsi="Times New Roman"/>
          <w:sz w:val="24"/>
          <w:szCs w:val="24"/>
          <w:lang w:val="fr-FR"/>
        </w:rPr>
        <w:t>anunţul va fi consemnat în FOCG, la evoluţia stării pacientului.</w:t>
      </w:r>
    </w:p>
    <w:p w:rsidR="0002132E" w:rsidRPr="00CA2619" w:rsidRDefault="0002132E" w:rsidP="00654ECE">
      <w:pPr>
        <w:widowControl w:val="0"/>
        <w:numPr>
          <w:ilvl w:val="0"/>
          <w:numId w:val="152"/>
        </w:numPr>
        <w:autoSpaceDE w:val="0"/>
        <w:autoSpaceDN w:val="0"/>
        <w:adjustRightInd w:val="0"/>
        <w:snapToGrid w:val="0"/>
        <w:spacing w:after="0" w:line="360" w:lineRule="auto"/>
        <w:ind w:left="0" w:firstLine="450"/>
        <w:jc w:val="both"/>
        <w:rPr>
          <w:rFonts w:ascii="Times New Roman" w:hAnsi="Times New Roman"/>
          <w:sz w:val="24"/>
          <w:szCs w:val="24"/>
        </w:rPr>
      </w:pPr>
      <w:r w:rsidRPr="00CA2619">
        <w:rPr>
          <w:rFonts w:ascii="Times New Roman" w:hAnsi="Times New Roman"/>
          <w:sz w:val="24"/>
          <w:szCs w:val="24"/>
          <w:lang w:val="fr-FR"/>
        </w:rPr>
        <w:t>întreaga documentaţie va fi completată, de către medicul curant din  secţia de profil (epicriză, certificat constatator al morţii, după caz), iar F.O.C.G. va fi semnată de şeful secţiei în care este angajat medicul curant.</w:t>
      </w:r>
    </w:p>
    <w:p w:rsidR="0002132E" w:rsidRPr="00CA2619" w:rsidRDefault="0002132E" w:rsidP="00654ECE">
      <w:pPr>
        <w:widowControl w:val="0"/>
        <w:numPr>
          <w:ilvl w:val="0"/>
          <w:numId w:val="152"/>
        </w:numPr>
        <w:tabs>
          <w:tab w:val="left" w:pos="720"/>
        </w:tabs>
        <w:autoSpaceDE w:val="0"/>
        <w:autoSpaceDN w:val="0"/>
        <w:adjustRightInd w:val="0"/>
        <w:snapToGrid w:val="0"/>
        <w:spacing w:after="0" w:line="360" w:lineRule="auto"/>
        <w:ind w:left="0" w:firstLine="450"/>
        <w:jc w:val="both"/>
        <w:rPr>
          <w:rFonts w:ascii="Times New Roman" w:hAnsi="Times New Roman"/>
          <w:sz w:val="24"/>
          <w:szCs w:val="24"/>
        </w:rPr>
      </w:pPr>
      <w:r w:rsidRPr="00CA2619">
        <w:rPr>
          <w:rFonts w:ascii="Times New Roman" w:hAnsi="Times New Roman"/>
          <w:sz w:val="24"/>
          <w:szCs w:val="24"/>
        </w:rPr>
        <w:t>după externare FOCG este arhivată la nivelul biroului de internări, în spaţii încuiate, timp de un an, după care este predată la arhiva spitalului pe bază de proces verbal</w:t>
      </w:r>
    </w:p>
    <w:p w:rsidR="008C38DE" w:rsidRPr="00CA2619" w:rsidRDefault="0002132E" w:rsidP="00654ECE">
      <w:pPr>
        <w:widowControl w:val="0"/>
        <w:numPr>
          <w:ilvl w:val="0"/>
          <w:numId w:val="152"/>
        </w:numPr>
        <w:autoSpaceDE w:val="0"/>
        <w:autoSpaceDN w:val="0"/>
        <w:adjustRightInd w:val="0"/>
        <w:snapToGrid w:val="0"/>
        <w:spacing w:after="0" w:line="360" w:lineRule="auto"/>
        <w:ind w:hanging="990"/>
        <w:jc w:val="both"/>
        <w:rPr>
          <w:rFonts w:ascii="Times New Roman" w:hAnsi="Times New Roman"/>
          <w:sz w:val="24"/>
          <w:szCs w:val="24"/>
        </w:rPr>
      </w:pPr>
      <w:r w:rsidRPr="00CA2619">
        <w:rPr>
          <w:rFonts w:ascii="Times New Roman" w:hAnsi="Times New Roman"/>
          <w:sz w:val="24"/>
          <w:szCs w:val="24"/>
          <w:lang w:val="it-IT"/>
        </w:rPr>
        <w:t xml:space="preserve">circuitul FOCG de la internare până la </w:t>
      </w:r>
      <w:r w:rsidR="007F3B4C" w:rsidRPr="00CA2619">
        <w:rPr>
          <w:rFonts w:ascii="Times New Roman" w:hAnsi="Times New Roman"/>
          <w:sz w:val="24"/>
          <w:szCs w:val="24"/>
          <w:lang w:val="it-IT"/>
        </w:rPr>
        <w:t xml:space="preserve">externare, este  precizat în </w:t>
      </w:r>
      <w:r w:rsidRPr="00CA2619">
        <w:rPr>
          <w:rFonts w:ascii="Times New Roman" w:hAnsi="Times New Roman"/>
          <w:sz w:val="24"/>
          <w:szCs w:val="24"/>
        </w:rPr>
        <w:t xml:space="preserve"> ROF</w:t>
      </w:r>
    </w:p>
    <w:p w:rsidR="008C38DE" w:rsidRPr="00CA2619" w:rsidRDefault="008C38DE" w:rsidP="00654ECE">
      <w:pPr>
        <w:autoSpaceDE w:val="0"/>
        <w:autoSpaceDN w:val="0"/>
        <w:adjustRightInd w:val="0"/>
        <w:spacing w:line="360" w:lineRule="auto"/>
        <w:jc w:val="both"/>
        <w:rPr>
          <w:rFonts w:ascii="Times New Roman" w:hAnsi="Times New Roman"/>
          <w:b/>
          <w:sz w:val="24"/>
          <w:szCs w:val="24"/>
          <w:lang w:val="it-IT"/>
        </w:rPr>
      </w:pPr>
    </w:p>
    <w:p w:rsidR="0002132E" w:rsidRPr="00CA2619" w:rsidRDefault="0002132E" w:rsidP="00654ECE">
      <w:pPr>
        <w:autoSpaceDE w:val="0"/>
        <w:autoSpaceDN w:val="0"/>
        <w:adjustRightInd w:val="0"/>
        <w:spacing w:line="360" w:lineRule="auto"/>
        <w:jc w:val="both"/>
        <w:rPr>
          <w:rFonts w:ascii="Times New Roman" w:hAnsi="Times New Roman"/>
          <w:b/>
          <w:sz w:val="24"/>
          <w:szCs w:val="24"/>
          <w:lang w:val="it-IT"/>
        </w:rPr>
      </w:pPr>
      <w:r w:rsidRPr="00CA2619">
        <w:rPr>
          <w:rFonts w:ascii="Times New Roman" w:hAnsi="Times New Roman"/>
          <w:b/>
          <w:sz w:val="24"/>
          <w:szCs w:val="24"/>
          <w:lang w:val="it-IT"/>
        </w:rPr>
        <w:t>Circuitul  FOCG în timpul gărzii</w:t>
      </w:r>
    </w:p>
    <w:p w:rsidR="00D76A15" w:rsidRPr="00CA2619" w:rsidRDefault="00332A20" w:rsidP="00654ECE">
      <w:pPr>
        <w:numPr>
          <w:ilvl w:val="0"/>
          <w:numId w:val="154"/>
        </w:numPr>
        <w:autoSpaceDE w:val="0"/>
        <w:autoSpaceDN w:val="0"/>
        <w:adjustRightInd w:val="0"/>
        <w:spacing w:after="0" w:line="360" w:lineRule="auto"/>
        <w:ind w:hanging="1080"/>
        <w:jc w:val="both"/>
        <w:rPr>
          <w:rFonts w:ascii="Times New Roman" w:hAnsi="Times New Roman"/>
          <w:sz w:val="24"/>
          <w:szCs w:val="24"/>
          <w:lang w:val="it-IT" w:eastAsia="en-AU"/>
        </w:rPr>
      </w:pPr>
      <w:r w:rsidRPr="00CA2619">
        <w:rPr>
          <w:rFonts w:ascii="Times New Roman" w:hAnsi="Times New Roman"/>
          <w:sz w:val="24"/>
          <w:szCs w:val="24"/>
          <w:lang w:val="it-IT" w:eastAsia="en-AU"/>
        </w:rPr>
        <w:t>internările pe timul gărzii  se efectuează doar în cazul pacienţilor tran</w:t>
      </w:r>
      <w:r w:rsidR="00B54ECC" w:rsidRPr="00CA2619">
        <w:rPr>
          <w:rFonts w:ascii="Times New Roman" w:hAnsi="Times New Roman"/>
          <w:sz w:val="24"/>
          <w:szCs w:val="24"/>
          <w:lang w:val="it-IT" w:eastAsia="en-AU"/>
        </w:rPr>
        <w:t>s</w:t>
      </w:r>
      <w:r w:rsidRPr="00CA2619">
        <w:rPr>
          <w:rFonts w:ascii="Times New Roman" w:hAnsi="Times New Roman"/>
          <w:sz w:val="24"/>
          <w:szCs w:val="24"/>
          <w:lang w:val="it-IT" w:eastAsia="en-AU"/>
        </w:rPr>
        <w:t xml:space="preserve">feraţi din alte </w:t>
      </w:r>
    </w:p>
    <w:p w:rsidR="00332A20" w:rsidRPr="00CA2619" w:rsidRDefault="00332A20" w:rsidP="00654ECE">
      <w:pPr>
        <w:autoSpaceDE w:val="0"/>
        <w:autoSpaceDN w:val="0"/>
        <w:adjustRightInd w:val="0"/>
        <w:spacing w:after="0" w:line="360" w:lineRule="auto"/>
        <w:ind w:left="360" w:firstLine="360"/>
        <w:jc w:val="both"/>
        <w:rPr>
          <w:rFonts w:ascii="Times New Roman" w:hAnsi="Times New Roman"/>
          <w:sz w:val="24"/>
          <w:szCs w:val="24"/>
          <w:lang w:val="it-IT" w:eastAsia="en-AU"/>
        </w:rPr>
      </w:pPr>
      <w:r w:rsidRPr="00CA2619">
        <w:rPr>
          <w:rFonts w:ascii="Times New Roman" w:hAnsi="Times New Roman"/>
          <w:sz w:val="24"/>
          <w:szCs w:val="24"/>
          <w:lang w:val="it-IT" w:eastAsia="en-AU"/>
        </w:rPr>
        <w:t>unităţi sanitare</w:t>
      </w:r>
    </w:p>
    <w:p w:rsidR="0002132E" w:rsidRPr="00CA2619" w:rsidRDefault="0002132E" w:rsidP="00654ECE">
      <w:pPr>
        <w:numPr>
          <w:ilvl w:val="0"/>
          <w:numId w:val="154"/>
        </w:numPr>
        <w:autoSpaceDE w:val="0"/>
        <w:autoSpaceDN w:val="0"/>
        <w:adjustRightInd w:val="0"/>
        <w:spacing w:after="0" w:line="360" w:lineRule="auto"/>
        <w:ind w:hanging="1080"/>
        <w:jc w:val="both"/>
        <w:rPr>
          <w:rFonts w:ascii="Times New Roman" w:hAnsi="Times New Roman"/>
          <w:sz w:val="24"/>
          <w:szCs w:val="24"/>
          <w:lang w:val="it-IT" w:eastAsia="en-AU"/>
        </w:rPr>
      </w:pPr>
      <w:r w:rsidRPr="00CA2619">
        <w:rPr>
          <w:rFonts w:ascii="Times New Roman" w:hAnsi="Times New Roman"/>
          <w:sz w:val="24"/>
          <w:szCs w:val="24"/>
          <w:lang w:val="it-IT" w:eastAsia="en-AU"/>
        </w:rPr>
        <w:t xml:space="preserve"> FOCG însoţeşte pacientul.</w:t>
      </w:r>
    </w:p>
    <w:p w:rsidR="0002132E" w:rsidRPr="00CA2619" w:rsidRDefault="0002132E" w:rsidP="00654ECE">
      <w:pPr>
        <w:numPr>
          <w:ilvl w:val="0"/>
          <w:numId w:val="154"/>
        </w:numPr>
        <w:autoSpaceDE w:val="0"/>
        <w:autoSpaceDN w:val="0"/>
        <w:adjustRightInd w:val="0"/>
        <w:spacing w:after="0" w:line="360" w:lineRule="auto"/>
        <w:ind w:hanging="1080"/>
        <w:jc w:val="both"/>
        <w:rPr>
          <w:rFonts w:ascii="Times New Roman" w:hAnsi="Times New Roman"/>
          <w:sz w:val="24"/>
          <w:szCs w:val="24"/>
          <w:lang w:val="it-IT" w:eastAsia="en-AU"/>
        </w:rPr>
      </w:pPr>
      <w:r w:rsidRPr="00CA2619">
        <w:rPr>
          <w:rFonts w:ascii="Times New Roman" w:hAnsi="Times New Roman"/>
          <w:sz w:val="24"/>
          <w:szCs w:val="24"/>
          <w:lang w:val="it-IT" w:eastAsia="en-AU"/>
        </w:rPr>
        <w:t xml:space="preserve"> Medicul de gardă va completa cu:</w:t>
      </w:r>
    </w:p>
    <w:p w:rsidR="0002132E" w:rsidRPr="00CA2619" w:rsidRDefault="0002132E" w:rsidP="00654ECE">
      <w:pPr>
        <w:numPr>
          <w:ilvl w:val="0"/>
          <w:numId w:val="155"/>
        </w:numPr>
        <w:autoSpaceDE w:val="0"/>
        <w:autoSpaceDN w:val="0"/>
        <w:adjustRightInd w:val="0"/>
        <w:spacing w:after="0" w:line="360" w:lineRule="auto"/>
        <w:jc w:val="both"/>
        <w:rPr>
          <w:rFonts w:ascii="Times New Roman" w:hAnsi="Times New Roman"/>
          <w:sz w:val="24"/>
          <w:szCs w:val="24"/>
          <w:lang w:val="it-IT" w:eastAsia="en-AU"/>
        </w:rPr>
      </w:pPr>
      <w:r w:rsidRPr="00CA2619">
        <w:rPr>
          <w:rFonts w:ascii="Times New Roman" w:hAnsi="Times New Roman"/>
          <w:sz w:val="24"/>
          <w:szCs w:val="24"/>
          <w:lang w:val="it-IT" w:eastAsia="en-AU"/>
        </w:rPr>
        <w:t xml:space="preserve">evoluţia stării generale, </w:t>
      </w:r>
    </w:p>
    <w:p w:rsidR="0002132E" w:rsidRPr="00CA2619" w:rsidRDefault="0002132E" w:rsidP="00654ECE">
      <w:pPr>
        <w:numPr>
          <w:ilvl w:val="0"/>
          <w:numId w:val="155"/>
        </w:numPr>
        <w:autoSpaceDE w:val="0"/>
        <w:autoSpaceDN w:val="0"/>
        <w:adjustRightInd w:val="0"/>
        <w:spacing w:after="0" w:line="360" w:lineRule="auto"/>
        <w:jc w:val="both"/>
        <w:rPr>
          <w:rFonts w:ascii="Times New Roman" w:hAnsi="Times New Roman"/>
          <w:sz w:val="24"/>
          <w:szCs w:val="24"/>
          <w:lang w:val="it-IT" w:eastAsia="en-AU"/>
        </w:rPr>
      </w:pPr>
      <w:r w:rsidRPr="00CA2619">
        <w:rPr>
          <w:rFonts w:ascii="Times New Roman" w:hAnsi="Times New Roman"/>
          <w:sz w:val="24"/>
          <w:szCs w:val="24"/>
          <w:lang w:val="it-IT" w:eastAsia="en-AU"/>
        </w:rPr>
        <w:t xml:space="preserve">recomandari investigatii si tratament, </w:t>
      </w:r>
    </w:p>
    <w:p w:rsidR="0002132E" w:rsidRPr="00CA2619" w:rsidRDefault="0002132E" w:rsidP="00654ECE">
      <w:pPr>
        <w:numPr>
          <w:ilvl w:val="0"/>
          <w:numId w:val="155"/>
        </w:numPr>
        <w:autoSpaceDE w:val="0"/>
        <w:autoSpaceDN w:val="0"/>
        <w:adjustRightInd w:val="0"/>
        <w:spacing w:after="0" w:line="360" w:lineRule="auto"/>
        <w:jc w:val="both"/>
        <w:rPr>
          <w:rFonts w:ascii="Times New Roman" w:hAnsi="Times New Roman"/>
          <w:sz w:val="24"/>
          <w:szCs w:val="24"/>
          <w:lang w:val="it-IT" w:eastAsia="en-AU"/>
        </w:rPr>
      </w:pPr>
      <w:r w:rsidRPr="00CA2619">
        <w:rPr>
          <w:rFonts w:ascii="Times New Roman" w:hAnsi="Times New Roman"/>
          <w:sz w:val="24"/>
          <w:szCs w:val="24"/>
          <w:lang w:val="it-IT" w:eastAsia="en-AU"/>
        </w:rPr>
        <w:t xml:space="preserve">eventual recomandari consulturi interdisciplinare sau transfer, </w:t>
      </w:r>
    </w:p>
    <w:p w:rsidR="0002132E" w:rsidRPr="00CA2619" w:rsidRDefault="0002132E" w:rsidP="00654ECE">
      <w:pPr>
        <w:numPr>
          <w:ilvl w:val="0"/>
          <w:numId w:val="155"/>
        </w:numPr>
        <w:autoSpaceDE w:val="0"/>
        <w:autoSpaceDN w:val="0"/>
        <w:adjustRightInd w:val="0"/>
        <w:spacing w:after="0" w:line="360" w:lineRule="auto"/>
        <w:jc w:val="both"/>
        <w:rPr>
          <w:rFonts w:ascii="Times New Roman" w:hAnsi="Times New Roman"/>
          <w:sz w:val="24"/>
          <w:szCs w:val="24"/>
          <w:lang w:val="it-IT" w:eastAsia="en-AU"/>
        </w:rPr>
      </w:pPr>
      <w:r w:rsidRPr="00CA2619">
        <w:rPr>
          <w:rFonts w:ascii="Times New Roman" w:hAnsi="Times New Roman"/>
          <w:sz w:val="24"/>
          <w:szCs w:val="24"/>
          <w:lang w:val="it-IT" w:eastAsia="en-AU"/>
        </w:rPr>
        <w:t xml:space="preserve">data, ora semnatura su parafa, </w:t>
      </w:r>
    </w:p>
    <w:p w:rsidR="0002132E" w:rsidRPr="00CA2619" w:rsidRDefault="0002132E" w:rsidP="003A272A">
      <w:pPr>
        <w:autoSpaceDE w:val="0"/>
        <w:autoSpaceDN w:val="0"/>
        <w:adjustRightInd w:val="0"/>
        <w:spacing w:after="0" w:line="360" w:lineRule="auto"/>
        <w:jc w:val="both"/>
        <w:rPr>
          <w:rFonts w:ascii="Times New Roman" w:hAnsi="Times New Roman"/>
          <w:sz w:val="24"/>
          <w:szCs w:val="24"/>
          <w:lang w:val="it-IT" w:eastAsia="en-AU"/>
        </w:rPr>
      </w:pPr>
      <w:r w:rsidRPr="00CA2619">
        <w:rPr>
          <w:rFonts w:ascii="Times New Roman" w:hAnsi="Times New Roman"/>
          <w:sz w:val="24"/>
          <w:szCs w:val="24"/>
          <w:lang w:val="it-IT" w:eastAsia="en-AU"/>
        </w:rPr>
        <w:t>în toate FOCG ale pacienţilor care au prezentat pe timpul gărzii modificări ale evoluţiei bolii sau au fost implicaţi în inci</w:t>
      </w:r>
      <w:r w:rsidR="00586EF4" w:rsidRPr="00CA2619">
        <w:rPr>
          <w:rFonts w:ascii="Times New Roman" w:hAnsi="Times New Roman"/>
          <w:sz w:val="24"/>
          <w:szCs w:val="24"/>
          <w:lang w:val="it-IT" w:eastAsia="en-AU"/>
        </w:rPr>
        <w:t>dente sau accidente, consecinţă</w:t>
      </w:r>
      <w:r w:rsidRPr="00CA2619">
        <w:rPr>
          <w:rFonts w:ascii="Times New Roman" w:hAnsi="Times New Roman"/>
          <w:sz w:val="24"/>
          <w:szCs w:val="24"/>
          <w:lang w:val="it-IT" w:eastAsia="en-AU"/>
        </w:rPr>
        <w:t xml:space="preserve"> a aplicării planului terapeutic, care au dus la necesitatea completării serviciilor medicale acordate pacientului.</w:t>
      </w:r>
    </w:p>
    <w:p w:rsidR="0002132E" w:rsidRPr="00CA2619" w:rsidRDefault="0002132E" w:rsidP="003A272A">
      <w:pPr>
        <w:numPr>
          <w:ilvl w:val="0"/>
          <w:numId w:val="156"/>
        </w:numPr>
        <w:autoSpaceDE w:val="0"/>
        <w:autoSpaceDN w:val="0"/>
        <w:adjustRightInd w:val="0"/>
        <w:spacing w:after="0" w:line="360" w:lineRule="auto"/>
        <w:ind w:left="0" w:firstLine="360"/>
        <w:jc w:val="both"/>
        <w:rPr>
          <w:rFonts w:ascii="Times New Roman" w:hAnsi="Times New Roman"/>
          <w:sz w:val="24"/>
          <w:szCs w:val="24"/>
          <w:lang w:val="it-IT"/>
        </w:rPr>
      </w:pPr>
      <w:r w:rsidRPr="00CA2619">
        <w:rPr>
          <w:rFonts w:ascii="Times New Roman" w:hAnsi="Times New Roman"/>
          <w:sz w:val="24"/>
          <w:szCs w:val="24"/>
          <w:lang w:val="it-IT" w:eastAsia="en-AU"/>
        </w:rPr>
        <w:t>este cu desăvârşire interzis să se prescrie medicaţie sau să se iniţieze orice tratament (cu excepţia cazurilor de maximă urgenţă), fără a se completa, anterior în totalitate, foaia de observaţie.</w:t>
      </w:r>
    </w:p>
    <w:p w:rsidR="001F202B" w:rsidRPr="00CA2619" w:rsidRDefault="001F202B" w:rsidP="00654ECE">
      <w:pPr>
        <w:pStyle w:val="Heading2"/>
        <w:numPr>
          <w:ilvl w:val="0"/>
          <w:numId w:val="0"/>
        </w:numPr>
        <w:ind w:left="1440" w:hanging="720"/>
        <w:rPr>
          <w:noProof/>
        </w:rPr>
      </w:pPr>
    </w:p>
    <w:p w:rsidR="009E3136" w:rsidRPr="00CA2619" w:rsidRDefault="00B5181D" w:rsidP="00654ECE">
      <w:pPr>
        <w:pStyle w:val="Heading2"/>
        <w:numPr>
          <w:ilvl w:val="0"/>
          <w:numId w:val="0"/>
        </w:numPr>
        <w:ind w:left="1440" w:hanging="720"/>
        <w:rPr>
          <w:noProof/>
        </w:rPr>
      </w:pPr>
      <w:bookmarkStart w:id="438" w:name="_Toc482786201"/>
      <w:r w:rsidRPr="00CA2619">
        <w:rPr>
          <w:noProof/>
        </w:rPr>
        <w:lastRenderedPageBreak/>
        <w:t>18.9</w:t>
      </w:r>
      <w:r w:rsidR="009E3136" w:rsidRPr="00CA2619">
        <w:rPr>
          <w:noProof/>
        </w:rPr>
        <w:t>. Regulament privind regimul de pastrare a FOCG  a p</w:t>
      </w:r>
      <w:r w:rsidR="0001351C" w:rsidRPr="00CA2619">
        <w:rPr>
          <w:noProof/>
        </w:rPr>
        <w:t>a</w:t>
      </w:r>
      <w:r w:rsidR="009E3136" w:rsidRPr="00CA2619">
        <w:rPr>
          <w:noProof/>
        </w:rPr>
        <w:t>cientului in perioada spitalizarii</w:t>
      </w:r>
      <w:bookmarkEnd w:id="438"/>
    </w:p>
    <w:p w:rsidR="00E06BA6" w:rsidRPr="00CA2619" w:rsidRDefault="00E06BA6" w:rsidP="00654ECE">
      <w:pPr>
        <w:spacing w:after="0" w:line="360" w:lineRule="auto"/>
        <w:ind w:left="1530"/>
        <w:jc w:val="both"/>
        <w:rPr>
          <w:rFonts w:ascii="Times New Roman" w:hAnsi="Times New Roman"/>
          <w:sz w:val="24"/>
          <w:szCs w:val="24"/>
          <w:lang w:val="it-IT"/>
        </w:rPr>
      </w:pPr>
    </w:p>
    <w:p w:rsidR="000165CB" w:rsidRPr="00CA2619" w:rsidRDefault="00452929" w:rsidP="00654ECE">
      <w:pPr>
        <w:spacing w:after="0" w:line="360" w:lineRule="auto"/>
        <w:ind w:left="1530"/>
        <w:jc w:val="both"/>
        <w:rPr>
          <w:rFonts w:ascii="Times New Roman" w:hAnsi="Times New Roman"/>
          <w:sz w:val="24"/>
          <w:szCs w:val="24"/>
          <w:lang w:val="it-IT"/>
        </w:rPr>
      </w:pPr>
      <w:r w:rsidRPr="00CA2619">
        <w:rPr>
          <w:rFonts w:ascii="Times New Roman" w:hAnsi="Times New Roman"/>
          <w:sz w:val="24"/>
          <w:szCs w:val="24"/>
          <w:lang w:val="it-IT"/>
        </w:rPr>
        <w:t>Pe perioada internării F</w:t>
      </w:r>
      <w:r w:rsidR="000165CB" w:rsidRPr="00CA2619">
        <w:rPr>
          <w:rFonts w:ascii="Times New Roman" w:hAnsi="Times New Roman"/>
          <w:sz w:val="24"/>
          <w:szCs w:val="24"/>
          <w:lang w:val="it-IT"/>
        </w:rPr>
        <w:t xml:space="preserve">oaia de </w:t>
      </w:r>
      <w:r w:rsidRPr="00CA2619">
        <w:rPr>
          <w:rFonts w:ascii="Times New Roman" w:hAnsi="Times New Roman"/>
          <w:sz w:val="24"/>
          <w:szCs w:val="24"/>
          <w:lang w:val="it-IT"/>
        </w:rPr>
        <w:t>O</w:t>
      </w:r>
      <w:r w:rsidR="000165CB" w:rsidRPr="00CA2619">
        <w:rPr>
          <w:rFonts w:ascii="Times New Roman" w:hAnsi="Times New Roman"/>
          <w:sz w:val="24"/>
          <w:szCs w:val="24"/>
          <w:lang w:val="it-IT"/>
        </w:rPr>
        <w:t xml:space="preserve">bservatie </w:t>
      </w:r>
      <w:r w:rsidRPr="00CA2619">
        <w:rPr>
          <w:rFonts w:ascii="Times New Roman" w:hAnsi="Times New Roman"/>
          <w:sz w:val="24"/>
          <w:szCs w:val="24"/>
          <w:lang w:val="it-IT"/>
        </w:rPr>
        <w:t>C</w:t>
      </w:r>
      <w:r w:rsidR="000165CB" w:rsidRPr="00CA2619">
        <w:rPr>
          <w:rFonts w:ascii="Times New Roman" w:hAnsi="Times New Roman"/>
          <w:sz w:val="24"/>
          <w:szCs w:val="24"/>
          <w:lang w:val="it-IT"/>
        </w:rPr>
        <w:t xml:space="preserve">linica </w:t>
      </w:r>
      <w:r w:rsidRPr="00CA2619">
        <w:rPr>
          <w:rFonts w:ascii="Times New Roman" w:hAnsi="Times New Roman"/>
          <w:sz w:val="24"/>
          <w:szCs w:val="24"/>
          <w:lang w:val="it-IT"/>
        </w:rPr>
        <w:t>G</w:t>
      </w:r>
      <w:r w:rsidR="000165CB" w:rsidRPr="00CA2619">
        <w:rPr>
          <w:rFonts w:ascii="Times New Roman" w:hAnsi="Times New Roman"/>
          <w:sz w:val="24"/>
          <w:szCs w:val="24"/>
          <w:lang w:val="it-IT"/>
        </w:rPr>
        <w:t>enerala</w:t>
      </w:r>
      <w:r w:rsidRPr="00CA2619">
        <w:rPr>
          <w:rFonts w:ascii="Times New Roman" w:hAnsi="Times New Roman"/>
          <w:sz w:val="24"/>
          <w:szCs w:val="24"/>
          <w:lang w:val="it-IT"/>
        </w:rPr>
        <w:t xml:space="preserve"> se păstrează la </w:t>
      </w:r>
    </w:p>
    <w:p w:rsidR="00452929" w:rsidRPr="00CA2619" w:rsidRDefault="00452929" w:rsidP="00654ECE">
      <w:pPr>
        <w:spacing w:after="0" w:line="360" w:lineRule="auto"/>
        <w:jc w:val="both"/>
        <w:rPr>
          <w:rFonts w:ascii="Times New Roman" w:hAnsi="Times New Roman"/>
          <w:sz w:val="24"/>
          <w:szCs w:val="24"/>
        </w:rPr>
      </w:pPr>
      <w:r w:rsidRPr="00CA2619">
        <w:rPr>
          <w:rFonts w:ascii="Times New Roman" w:hAnsi="Times New Roman"/>
          <w:sz w:val="24"/>
          <w:szCs w:val="24"/>
          <w:lang w:val="it-IT"/>
        </w:rPr>
        <w:t>nivelul secţiei</w:t>
      </w:r>
      <w:r w:rsidR="00B46AFE" w:rsidRPr="00CA2619">
        <w:rPr>
          <w:rFonts w:ascii="Times New Roman" w:hAnsi="Times New Roman"/>
          <w:sz w:val="24"/>
          <w:szCs w:val="24"/>
          <w:lang w:val="it-IT"/>
        </w:rPr>
        <w:t>/</w:t>
      </w:r>
      <w:r w:rsidR="000165CB" w:rsidRPr="00CA2619">
        <w:rPr>
          <w:rFonts w:ascii="Times New Roman" w:hAnsi="Times New Roman"/>
          <w:sz w:val="24"/>
          <w:szCs w:val="24"/>
          <w:lang w:val="it-IT"/>
        </w:rPr>
        <w:t>compartimentului</w:t>
      </w:r>
      <w:r w:rsidRPr="00CA2619">
        <w:rPr>
          <w:rFonts w:ascii="Times New Roman" w:hAnsi="Times New Roman"/>
          <w:sz w:val="24"/>
          <w:szCs w:val="24"/>
          <w:lang w:val="it-IT"/>
        </w:rPr>
        <w:t>,</w:t>
      </w:r>
      <w:r w:rsidR="000165CB" w:rsidRPr="00CA2619">
        <w:rPr>
          <w:rFonts w:ascii="Times New Roman" w:hAnsi="Times New Roman"/>
          <w:sz w:val="24"/>
          <w:szCs w:val="24"/>
          <w:lang w:val="it-IT"/>
        </w:rPr>
        <w:t xml:space="preserve"> </w:t>
      </w:r>
      <w:r w:rsidRPr="00CA2619">
        <w:rPr>
          <w:rFonts w:ascii="Times New Roman" w:hAnsi="Times New Roman"/>
          <w:sz w:val="24"/>
          <w:szCs w:val="24"/>
          <w:lang w:val="it-IT"/>
        </w:rPr>
        <w:t xml:space="preserve"> în cabinetul</w:t>
      </w:r>
      <w:r w:rsidR="000165CB" w:rsidRPr="00CA2619">
        <w:rPr>
          <w:rFonts w:ascii="Times New Roman" w:hAnsi="Times New Roman"/>
          <w:sz w:val="24"/>
          <w:szCs w:val="24"/>
          <w:lang w:val="it-IT"/>
        </w:rPr>
        <w:t xml:space="preserve"> </w:t>
      </w:r>
      <w:r w:rsidR="00BC4A97" w:rsidRPr="00CA2619">
        <w:rPr>
          <w:rFonts w:ascii="Times New Roman" w:hAnsi="Times New Roman"/>
          <w:sz w:val="24"/>
          <w:szCs w:val="24"/>
          <w:lang w:val="it-IT"/>
        </w:rPr>
        <w:t xml:space="preserve"> </w:t>
      </w:r>
      <w:r w:rsidRPr="00CA2619">
        <w:rPr>
          <w:rFonts w:ascii="Times New Roman" w:hAnsi="Times New Roman"/>
          <w:sz w:val="24"/>
          <w:szCs w:val="24"/>
          <w:lang w:val="it-IT"/>
        </w:rPr>
        <w:t>asistentelor sau la camera de gardă, spaţii cu acces controlat pentru pacienţi.</w:t>
      </w:r>
    </w:p>
    <w:p w:rsidR="003A272A" w:rsidRPr="00CA2619" w:rsidRDefault="003A272A" w:rsidP="003A272A">
      <w:pPr>
        <w:pStyle w:val="Heading2"/>
        <w:numPr>
          <w:ilvl w:val="0"/>
          <w:numId w:val="0"/>
        </w:numPr>
        <w:rPr>
          <w:noProof/>
        </w:rPr>
      </w:pPr>
    </w:p>
    <w:p w:rsidR="009E3136" w:rsidRPr="00CA2619" w:rsidRDefault="003A272A" w:rsidP="003A272A">
      <w:pPr>
        <w:pStyle w:val="Heading2"/>
        <w:numPr>
          <w:ilvl w:val="0"/>
          <w:numId w:val="0"/>
        </w:numPr>
        <w:rPr>
          <w:noProof/>
        </w:rPr>
      </w:pPr>
      <w:r w:rsidRPr="00CA2619">
        <w:rPr>
          <w:noProof/>
        </w:rPr>
        <w:tab/>
      </w:r>
      <w:r w:rsidRPr="00CA2619">
        <w:rPr>
          <w:noProof/>
        </w:rPr>
        <w:tab/>
      </w:r>
      <w:r w:rsidRPr="00CA2619">
        <w:rPr>
          <w:noProof/>
        </w:rPr>
        <w:tab/>
      </w:r>
      <w:bookmarkStart w:id="439" w:name="_Toc482786202"/>
      <w:r w:rsidR="00B5181D" w:rsidRPr="00CA2619">
        <w:rPr>
          <w:noProof/>
        </w:rPr>
        <w:t>18.10</w:t>
      </w:r>
      <w:r w:rsidR="001F202A" w:rsidRPr="00CA2619">
        <w:rPr>
          <w:noProof/>
        </w:rPr>
        <w:t>. Regulament privind accesul pacientilor la</w:t>
      </w:r>
      <w:r w:rsidRPr="00CA2619">
        <w:rPr>
          <w:noProof/>
        </w:rPr>
        <w:t xml:space="preserve"> </w:t>
      </w:r>
      <w:r w:rsidR="001F202A" w:rsidRPr="00CA2619">
        <w:rPr>
          <w:noProof/>
        </w:rPr>
        <w:t>FOCG, direct, prin apartinatorii legali si prin intermediul medicilor</w:t>
      </w:r>
      <w:bookmarkEnd w:id="439"/>
    </w:p>
    <w:p w:rsidR="0021093C" w:rsidRPr="00CA2619" w:rsidRDefault="0021093C" w:rsidP="00654ECE">
      <w:pPr>
        <w:widowControl w:val="0"/>
        <w:numPr>
          <w:ilvl w:val="0"/>
          <w:numId w:val="151"/>
        </w:numPr>
        <w:autoSpaceDE w:val="0"/>
        <w:autoSpaceDN w:val="0"/>
        <w:adjustRightInd w:val="0"/>
        <w:snapToGrid w:val="0"/>
        <w:spacing w:after="0" w:line="360" w:lineRule="auto"/>
        <w:ind w:left="0" w:firstLine="403"/>
        <w:jc w:val="both"/>
        <w:rPr>
          <w:rFonts w:ascii="Times New Roman" w:hAnsi="Times New Roman"/>
          <w:sz w:val="24"/>
          <w:szCs w:val="24"/>
        </w:rPr>
      </w:pPr>
      <w:r w:rsidRPr="00CA2619">
        <w:rPr>
          <w:rFonts w:ascii="Times New Roman" w:hAnsi="Times New Roman"/>
          <w:sz w:val="24"/>
          <w:szCs w:val="24"/>
        </w:rPr>
        <w:t xml:space="preserve">în niciun moment al circuitului FOCG în spital, dosarul medical al pacientului nu se  </w:t>
      </w:r>
    </w:p>
    <w:p w:rsidR="0021093C" w:rsidRPr="00CA2619" w:rsidRDefault="0021093C" w:rsidP="00654ECE">
      <w:pPr>
        <w:widowControl w:val="0"/>
        <w:autoSpaceDE w:val="0"/>
        <w:autoSpaceDN w:val="0"/>
        <w:adjustRightInd w:val="0"/>
        <w:snapToGrid w:val="0"/>
        <w:spacing w:after="0" w:line="360" w:lineRule="auto"/>
        <w:ind w:left="403"/>
        <w:jc w:val="both"/>
        <w:rPr>
          <w:rFonts w:ascii="Times New Roman" w:hAnsi="Times New Roman"/>
          <w:sz w:val="24"/>
          <w:szCs w:val="24"/>
        </w:rPr>
      </w:pPr>
      <w:r w:rsidRPr="00CA2619">
        <w:rPr>
          <w:rFonts w:ascii="Times New Roman" w:hAnsi="Times New Roman"/>
          <w:sz w:val="24"/>
          <w:szCs w:val="24"/>
        </w:rPr>
        <w:t>pune la dispoziţia  acestuia</w:t>
      </w:r>
      <w:r w:rsidR="003A272A" w:rsidRPr="00CA2619">
        <w:rPr>
          <w:rFonts w:ascii="Times New Roman" w:hAnsi="Times New Roman"/>
          <w:sz w:val="24"/>
          <w:szCs w:val="24"/>
        </w:rPr>
        <w:t>,</w:t>
      </w:r>
      <w:r w:rsidRPr="00CA2619">
        <w:rPr>
          <w:rFonts w:ascii="Times New Roman" w:hAnsi="Times New Roman"/>
          <w:sz w:val="24"/>
          <w:szCs w:val="24"/>
        </w:rPr>
        <w:t xml:space="preserve"> fără să fie supravegheat de personalul medical. </w:t>
      </w:r>
    </w:p>
    <w:p w:rsidR="0021093C" w:rsidRPr="00CA2619" w:rsidRDefault="0021093C" w:rsidP="00654ECE">
      <w:pPr>
        <w:widowControl w:val="0"/>
        <w:numPr>
          <w:ilvl w:val="0"/>
          <w:numId w:val="151"/>
        </w:numPr>
        <w:autoSpaceDE w:val="0"/>
        <w:autoSpaceDN w:val="0"/>
        <w:adjustRightInd w:val="0"/>
        <w:snapToGrid w:val="0"/>
        <w:spacing w:after="0" w:line="360" w:lineRule="auto"/>
        <w:ind w:left="0" w:firstLine="403"/>
        <w:jc w:val="both"/>
        <w:rPr>
          <w:rFonts w:ascii="Times New Roman" w:hAnsi="Times New Roman"/>
          <w:sz w:val="24"/>
          <w:szCs w:val="24"/>
        </w:rPr>
      </w:pPr>
      <w:r w:rsidRPr="00CA2619">
        <w:rPr>
          <w:rFonts w:ascii="Times New Roman" w:hAnsi="Times New Roman"/>
          <w:sz w:val="24"/>
          <w:szCs w:val="24"/>
        </w:rPr>
        <w:t xml:space="preserve">este interzisă predarea FOCG pacientului pentru consulturi interdisciplinare,  </w:t>
      </w:r>
    </w:p>
    <w:p w:rsidR="0021093C" w:rsidRPr="00CA2619" w:rsidRDefault="0021093C" w:rsidP="003A272A">
      <w:pPr>
        <w:widowControl w:val="0"/>
        <w:autoSpaceDE w:val="0"/>
        <w:autoSpaceDN w:val="0"/>
        <w:adjustRightInd w:val="0"/>
        <w:snapToGrid w:val="0"/>
        <w:spacing w:after="0" w:line="360" w:lineRule="auto"/>
        <w:ind w:left="403"/>
        <w:jc w:val="both"/>
        <w:rPr>
          <w:rFonts w:ascii="Times New Roman" w:hAnsi="Times New Roman"/>
          <w:sz w:val="24"/>
          <w:szCs w:val="24"/>
        </w:rPr>
      </w:pPr>
      <w:r w:rsidRPr="00CA2619">
        <w:rPr>
          <w:rFonts w:ascii="Times New Roman" w:hAnsi="Times New Roman"/>
          <w:sz w:val="24"/>
          <w:szCs w:val="24"/>
        </w:rPr>
        <w:t>investigaţiile paraclinice necesare şi rezultatele acestora, o altă opinie medical, dacă se solicită de către pacient, fără ca acesta să fie însoţit de personalul medico</w:t>
      </w:r>
      <w:r w:rsidR="00346A55" w:rsidRPr="00CA2619">
        <w:rPr>
          <w:rFonts w:ascii="Times New Roman" w:hAnsi="Times New Roman"/>
          <w:sz w:val="24"/>
          <w:szCs w:val="24"/>
        </w:rPr>
        <w:t>-</w:t>
      </w:r>
      <w:r w:rsidRPr="00CA2619">
        <w:rPr>
          <w:rFonts w:ascii="Times New Roman" w:hAnsi="Times New Roman"/>
          <w:sz w:val="24"/>
          <w:szCs w:val="24"/>
        </w:rPr>
        <w:t>sanitar al spitalului.</w:t>
      </w:r>
    </w:p>
    <w:p w:rsidR="00A759E0" w:rsidRPr="00CA2619" w:rsidRDefault="00A759E0" w:rsidP="003A272A">
      <w:pPr>
        <w:numPr>
          <w:ilvl w:val="0"/>
          <w:numId w:val="111"/>
        </w:numPr>
        <w:tabs>
          <w:tab w:val="left" w:pos="686"/>
        </w:tabs>
        <w:spacing w:after="0" w:line="360" w:lineRule="auto"/>
        <w:jc w:val="both"/>
        <w:rPr>
          <w:rFonts w:ascii="Times New Roman" w:hAnsi="Times New Roman"/>
          <w:sz w:val="24"/>
          <w:szCs w:val="24"/>
        </w:rPr>
      </w:pPr>
      <w:r w:rsidRPr="00CA2619">
        <w:rPr>
          <w:rFonts w:ascii="Times New Roman" w:hAnsi="Times New Roman"/>
          <w:sz w:val="24"/>
          <w:szCs w:val="24"/>
        </w:rPr>
        <w:t>Pe perioada internarii gestionarea datelor si informatiilor medicale a FOCG se efectueaza in cadrul sectiei, prin monitorizarea acesteia de catre personalul medical responsabil,conform regulamentului privind regimul de pastrare a FOCG a pacientului in perioada spitalizarii.</w:t>
      </w:r>
    </w:p>
    <w:p w:rsidR="00C73F3E" w:rsidRPr="00CA2619" w:rsidRDefault="00A759E0" w:rsidP="003A272A">
      <w:pPr>
        <w:numPr>
          <w:ilvl w:val="0"/>
          <w:numId w:val="111"/>
        </w:numPr>
        <w:tabs>
          <w:tab w:val="left" w:pos="686"/>
        </w:tabs>
        <w:spacing w:after="0" w:line="360" w:lineRule="auto"/>
        <w:ind w:left="1077" w:hanging="357"/>
        <w:jc w:val="both"/>
        <w:rPr>
          <w:rFonts w:ascii="Times New Roman" w:hAnsi="Times New Roman"/>
          <w:sz w:val="24"/>
          <w:szCs w:val="24"/>
        </w:rPr>
      </w:pPr>
      <w:r w:rsidRPr="00CA2619">
        <w:rPr>
          <w:rFonts w:ascii="Times New Roman" w:hAnsi="Times New Roman"/>
          <w:sz w:val="24"/>
          <w:szCs w:val="24"/>
        </w:rPr>
        <w:t>Pacientul poate solicita medicului sau asistentei medicale informatii din FOCG, informatii despre analize si rezultate, despre boala si tratamente si despre evolutie</w:t>
      </w:r>
      <w:r w:rsidR="00C73F3E" w:rsidRPr="00CA2619">
        <w:rPr>
          <w:rFonts w:ascii="Times New Roman" w:hAnsi="Times New Roman"/>
          <w:sz w:val="24"/>
          <w:szCs w:val="24"/>
        </w:rPr>
        <w:t xml:space="preserve"> . Medicul curant si asistenta de salon sunt obligati sa dea toate explicatiile pacientului</w:t>
      </w:r>
      <w:r w:rsidR="000D2294" w:rsidRPr="00CA2619">
        <w:rPr>
          <w:rFonts w:ascii="Times New Roman" w:hAnsi="Times New Roman"/>
          <w:sz w:val="24"/>
          <w:szCs w:val="24"/>
        </w:rPr>
        <w:t>.</w:t>
      </w:r>
    </w:p>
    <w:p w:rsidR="00A759E0" w:rsidRPr="00CA2619" w:rsidRDefault="00A759E0" w:rsidP="003A272A">
      <w:pPr>
        <w:numPr>
          <w:ilvl w:val="0"/>
          <w:numId w:val="111"/>
        </w:numPr>
        <w:spacing w:after="0" w:line="360" w:lineRule="auto"/>
        <w:ind w:left="1077" w:hanging="357"/>
        <w:jc w:val="both"/>
        <w:rPr>
          <w:rFonts w:ascii="Times New Roman" w:hAnsi="Times New Roman"/>
          <w:sz w:val="24"/>
          <w:szCs w:val="24"/>
        </w:rPr>
      </w:pPr>
      <w:r w:rsidRPr="00CA2619">
        <w:rPr>
          <w:rFonts w:ascii="Times New Roman" w:hAnsi="Times New Roman"/>
          <w:sz w:val="24"/>
          <w:szCs w:val="24"/>
        </w:rPr>
        <w:t xml:space="preserve">Apartinatorii pacientului pot fi informaţi  despre evoluţia investigaţiilor, diagnostic şi tratament, în timpul spitalizării, de catre personalul abilitat. </w:t>
      </w:r>
    </w:p>
    <w:p w:rsidR="00A759E0" w:rsidRPr="00CA2619" w:rsidRDefault="00A759E0" w:rsidP="00654ECE">
      <w:pPr>
        <w:numPr>
          <w:ilvl w:val="0"/>
          <w:numId w:val="111"/>
        </w:numPr>
        <w:spacing w:after="0" w:line="360" w:lineRule="auto"/>
        <w:jc w:val="both"/>
        <w:rPr>
          <w:rFonts w:ascii="Times New Roman" w:hAnsi="Times New Roman"/>
          <w:sz w:val="24"/>
          <w:szCs w:val="24"/>
        </w:rPr>
      </w:pPr>
      <w:r w:rsidRPr="00CA2619">
        <w:rPr>
          <w:rFonts w:ascii="Times New Roman" w:hAnsi="Times New Roman"/>
          <w:sz w:val="24"/>
          <w:szCs w:val="24"/>
        </w:rPr>
        <w:t xml:space="preserve">Eliberarea unei copii a FOCG se face , după depunerea unei cereri, aprobată de Manager mentionandu-se </w:t>
      </w:r>
      <w:r w:rsidRPr="00CA2619">
        <w:rPr>
          <w:rFonts w:ascii="Times New Roman" w:hAnsi="Times New Roman"/>
          <w:i/>
          <w:sz w:val="24"/>
          <w:szCs w:val="24"/>
        </w:rPr>
        <w:t>“Am primit un exemplar’’.</w:t>
      </w:r>
    </w:p>
    <w:p w:rsidR="00A759E0" w:rsidRPr="00CA2619" w:rsidRDefault="00A759E0" w:rsidP="003A272A">
      <w:pPr>
        <w:tabs>
          <w:tab w:val="left" w:pos="686"/>
        </w:tabs>
        <w:spacing w:after="0" w:line="360" w:lineRule="auto"/>
        <w:ind w:left="1080"/>
        <w:jc w:val="both"/>
        <w:rPr>
          <w:rFonts w:ascii="Times New Roman" w:hAnsi="Times New Roman"/>
          <w:sz w:val="24"/>
          <w:szCs w:val="24"/>
        </w:rPr>
      </w:pPr>
      <w:r w:rsidRPr="00CA2619">
        <w:rPr>
          <w:rFonts w:ascii="Times New Roman" w:hAnsi="Times New Roman"/>
          <w:sz w:val="24"/>
          <w:szCs w:val="24"/>
        </w:rPr>
        <w:t>Copie dupa FOCG se  elibereaza:</w:t>
      </w:r>
    </w:p>
    <w:p w:rsidR="00A759E0" w:rsidRPr="00CA2619" w:rsidRDefault="00A759E0" w:rsidP="003A272A">
      <w:pPr>
        <w:numPr>
          <w:ilvl w:val="0"/>
          <w:numId w:val="112"/>
        </w:numPr>
        <w:tabs>
          <w:tab w:val="left" w:pos="686"/>
        </w:tabs>
        <w:spacing w:after="0" w:line="360" w:lineRule="auto"/>
        <w:jc w:val="both"/>
        <w:rPr>
          <w:rFonts w:ascii="Times New Roman" w:hAnsi="Times New Roman"/>
          <w:sz w:val="24"/>
          <w:szCs w:val="24"/>
        </w:rPr>
      </w:pPr>
      <w:r w:rsidRPr="00CA2619">
        <w:rPr>
          <w:rFonts w:ascii="Times New Roman" w:hAnsi="Times New Roman"/>
          <w:sz w:val="24"/>
          <w:szCs w:val="24"/>
        </w:rPr>
        <w:t>organelor de control abilitate (politie, parchet etc.)</w:t>
      </w:r>
    </w:p>
    <w:p w:rsidR="00A759E0" w:rsidRPr="00CA2619" w:rsidRDefault="00A759E0" w:rsidP="003A272A">
      <w:pPr>
        <w:numPr>
          <w:ilvl w:val="0"/>
          <w:numId w:val="112"/>
        </w:numPr>
        <w:tabs>
          <w:tab w:val="left" w:pos="686"/>
        </w:tabs>
        <w:spacing w:after="0" w:line="360" w:lineRule="auto"/>
        <w:jc w:val="both"/>
        <w:rPr>
          <w:rFonts w:ascii="Times New Roman" w:hAnsi="Times New Roman"/>
          <w:sz w:val="24"/>
          <w:szCs w:val="24"/>
        </w:rPr>
      </w:pPr>
      <w:r w:rsidRPr="00CA2619">
        <w:rPr>
          <w:rFonts w:ascii="Times New Roman" w:hAnsi="Times New Roman"/>
          <w:sz w:val="24"/>
          <w:szCs w:val="24"/>
        </w:rPr>
        <w:t>nu se elibereaza copie dupa FOCG firmelor de asigurari</w:t>
      </w:r>
    </w:p>
    <w:p w:rsidR="00A759E0" w:rsidRPr="00CA2619" w:rsidRDefault="00A759E0" w:rsidP="003A272A">
      <w:pPr>
        <w:tabs>
          <w:tab w:val="num" w:pos="1080"/>
        </w:tabs>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     Spitalul asigură pacientului acces la datele medicale personale pe toată durata spitalizării prin informaţii care vin de la medicul curant sau medicul nominalizat de</w:t>
      </w:r>
      <w:r w:rsidR="00836AED" w:rsidRPr="00CA2619">
        <w:rPr>
          <w:rFonts w:ascii="Times New Roman" w:hAnsi="Times New Roman"/>
          <w:sz w:val="24"/>
          <w:szCs w:val="24"/>
        </w:rPr>
        <w:t xml:space="preserve"> către şeful de secţie. </w:t>
      </w:r>
    </w:p>
    <w:p w:rsidR="00A759E0" w:rsidRPr="00CA2619" w:rsidRDefault="00A759E0" w:rsidP="003A272A">
      <w:pPr>
        <w:numPr>
          <w:ilvl w:val="0"/>
          <w:numId w:val="111"/>
        </w:numPr>
        <w:tabs>
          <w:tab w:val="left" w:pos="686"/>
        </w:tabs>
        <w:spacing w:after="0" w:line="360" w:lineRule="auto"/>
        <w:jc w:val="both"/>
        <w:rPr>
          <w:rFonts w:ascii="Times New Roman" w:hAnsi="Times New Roman"/>
          <w:sz w:val="24"/>
          <w:szCs w:val="24"/>
        </w:rPr>
      </w:pPr>
      <w:r w:rsidRPr="00CA2619">
        <w:rPr>
          <w:rFonts w:ascii="Times New Roman" w:hAnsi="Times New Roman"/>
          <w:sz w:val="24"/>
          <w:szCs w:val="24"/>
        </w:rPr>
        <w:t>La externarea pacientului, medicul va elabora Biletul de iesire din spital, in care se va stabili perioadele in care pacientul se va prezenta la control, regimul alimentar, schema de tratament si recuperare</w:t>
      </w:r>
    </w:p>
    <w:p w:rsidR="00A759E0" w:rsidRPr="00CA2619" w:rsidRDefault="00A759E0" w:rsidP="003A272A">
      <w:pPr>
        <w:numPr>
          <w:ilvl w:val="0"/>
          <w:numId w:val="111"/>
        </w:numPr>
        <w:tabs>
          <w:tab w:val="left" w:pos="686"/>
        </w:tabs>
        <w:spacing w:after="0" w:line="360" w:lineRule="auto"/>
        <w:jc w:val="both"/>
        <w:rPr>
          <w:rFonts w:ascii="Times New Roman" w:hAnsi="Times New Roman"/>
          <w:sz w:val="24"/>
          <w:szCs w:val="24"/>
        </w:rPr>
      </w:pPr>
      <w:r w:rsidRPr="00CA2619">
        <w:rPr>
          <w:rFonts w:ascii="Times New Roman" w:hAnsi="Times New Roman"/>
          <w:sz w:val="24"/>
          <w:szCs w:val="24"/>
        </w:rPr>
        <w:t>Biletul de iesire din spital este insotit de reteta si scrisoare medicala, alaturi de decontul pacientului</w:t>
      </w:r>
    </w:p>
    <w:p w:rsidR="003A272A" w:rsidRPr="00CA2619" w:rsidRDefault="003A272A" w:rsidP="003A272A">
      <w:pPr>
        <w:pStyle w:val="Heading2"/>
        <w:numPr>
          <w:ilvl w:val="0"/>
          <w:numId w:val="0"/>
        </w:numPr>
        <w:ind w:left="1440" w:hanging="720"/>
      </w:pPr>
    </w:p>
    <w:p w:rsidR="00B71831" w:rsidRPr="00CA2619" w:rsidRDefault="00B5181D" w:rsidP="003A272A">
      <w:pPr>
        <w:pStyle w:val="Heading2"/>
        <w:numPr>
          <w:ilvl w:val="0"/>
          <w:numId w:val="0"/>
        </w:numPr>
        <w:ind w:left="1440" w:hanging="720"/>
      </w:pPr>
      <w:bookmarkStart w:id="440" w:name="_Toc482786203"/>
      <w:r w:rsidRPr="00CA2619">
        <w:lastRenderedPageBreak/>
        <w:t>18.11</w:t>
      </w:r>
      <w:r w:rsidR="00B71831" w:rsidRPr="00CA2619">
        <w:t>.  Atributii specifice referitoare la gestiunea dosarului pacientului</w:t>
      </w:r>
      <w:bookmarkEnd w:id="440"/>
      <w:r w:rsidR="00B71831" w:rsidRPr="00CA2619">
        <w:t xml:space="preserve"> </w:t>
      </w:r>
      <w:r w:rsidR="00B71831" w:rsidRPr="00CA2619">
        <w:rPr>
          <w:b w:val="0"/>
        </w:rPr>
        <w:tab/>
      </w:r>
    </w:p>
    <w:p w:rsidR="00B71831" w:rsidRPr="00CA2619" w:rsidRDefault="005005E1" w:rsidP="00654ECE">
      <w:pPr>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Pr="00CA2619">
        <w:rPr>
          <w:rFonts w:ascii="Times New Roman" w:hAnsi="Times New Roman"/>
          <w:sz w:val="24"/>
          <w:szCs w:val="24"/>
        </w:rPr>
        <w:tab/>
      </w:r>
      <w:r w:rsidR="00B71831" w:rsidRPr="00CA2619">
        <w:rPr>
          <w:rFonts w:ascii="Times New Roman" w:hAnsi="Times New Roman"/>
          <w:sz w:val="24"/>
          <w:szCs w:val="24"/>
        </w:rPr>
        <w:t xml:space="preserve">Pe perioada internarii gestionarea datelor si informatiilor medicale a FOCG se efectueaza in cadrul </w:t>
      </w:r>
      <w:r w:rsidR="00C00CE2" w:rsidRPr="00CA2619">
        <w:rPr>
          <w:rFonts w:ascii="Times New Roman" w:hAnsi="Times New Roman"/>
          <w:sz w:val="24"/>
          <w:szCs w:val="24"/>
        </w:rPr>
        <w:t>fiecărei secti</w:t>
      </w:r>
      <w:r w:rsidR="00B71831" w:rsidRPr="00CA2619">
        <w:rPr>
          <w:rFonts w:ascii="Times New Roman" w:hAnsi="Times New Roman"/>
          <w:sz w:val="24"/>
          <w:szCs w:val="24"/>
        </w:rPr>
        <w:t>i, prin monitorizarea acesteia de catre personalul medical responsabil</w:t>
      </w:r>
      <w:r w:rsidR="009D7665" w:rsidRPr="00CA2619">
        <w:rPr>
          <w:rFonts w:ascii="Times New Roman" w:hAnsi="Times New Roman"/>
          <w:sz w:val="24"/>
          <w:szCs w:val="24"/>
        </w:rPr>
        <w:t>.</w:t>
      </w:r>
    </w:p>
    <w:p w:rsidR="00B71831" w:rsidRPr="00CA2619" w:rsidRDefault="00B71831" w:rsidP="00654ECE">
      <w:pPr>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005E1" w:rsidRPr="00CA2619">
        <w:rPr>
          <w:rFonts w:ascii="Times New Roman" w:hAnsi="Times New Roman"/>
          <w:sz w:val="24"/>
          <w:szCs w:val="24"/>
        </w:rPr>
        <w:tab/>
      </w:r>
      <w:r w:rsidRPr="00CA2619">
        <w:rPr>
          <w:rFonts w:ascii="Times New Roman" w:hAnsi="Times New Roman"/>
          <w:sz w:val="24"/>
          <w:szCs w:val="24"/>
        </w:rPr>
        <w:t xml:space="preserve"> Medicul curant - Efectuează examenul clinic general, FOCG se completează zilnic de către medicul curant. Susţinerea diagnosticului şi tratamentului, epicriza şi recomandările la externare sunt obligatoriu de completat de medicul curant şi revăzut de şeful secţiei respective.  </w:t>
      </w:r>
    </w:p>
    <w:p w:rsidR="00B71831" w:rsidRPr="00CA2619" w:rsidRDefault="00B71831" w:rsidP="00654ECE">
      <w:pPr>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005E1" w:rsidRPr="00CA2619">
        <w:rPr>
          <w:rFonts w:ascii="Times New Roman" w:hAnsi="Times New Roman"/>
          <w:sz w:val="24"/>
          <w:szCs w:val="24"/>
        </w:rPr>
        <w:tab/>
      </w:r>
      <w:r w:rsidRPr="00CA2619">
        <w:rPr>
          <w:rFonts w:ascii="Times New Roman" w:hAnsi="Times New Roman"/>
          <w:sz w:val="24"/>
          <w:szCs w:val="24"/>
        </w:rPr>
        <w:t xml:space="preserve">FOCG cuprinde rezumativ principalele etape ale spitalizării şi ale tratamentului acordat pe parcurs,recomandările date celui externat, medicamentele prescrise, comportamentul indicat acestuia în perioada următoare externării. </w:t>
      </w:r>
    </w:p>
    <w:p w:rsidR="00B71831" w:rsidRPr="00CA2619" w:rsidRDefault="00B71831" w:rsidP="00654ECE">
      <w:pPr>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005E1" w:rsidRPr="00CA2619">
        <w:rPr>
          <w:rFonts w:ascii="Times New Roman" w:hAnsi="Times New Roman"/>
          <w:sz w:val="24"/>
          <w:szCs w:val="24"/>
        </w:rPr>
        <w:tab/>
      </w:r>
      <w:r w:rsidRPr="00CA2619">
        <w:rPr>
          <w:rFonts w:ascii="Times New Roman" w:hAnsi="Times New Roman"/>
          <w:sz w:val="24"/>
          <w:szCs w:val="24"/>
        </w:rPr>
        <w:t xml:space="preserve">Medicul curant este cel care va iniţia efectuarea consulturilor interdisciplinare sau solicitările consulturilor. </w:t>
      </w:r>
    </w:p>
    <w:p w:rsidR="00B71831" w:rsidRPr="00CA2619" w:rsidRDefault="00B71831" w:rsidP="00654ECE">
      <w:pPr>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5005E1" w:rsidRPr="00CA2619">
        <w:rPr>
          <w:rFonts w:ascii="Times New Roman" w:hAnsi="Times New Roman"/>
          <w:sz w:val="24"/>
          <w:szCs w:val="24"/>
        </w:rPr>
        <w:tab/>
      </w:r>
      <w:r w:rsidRPr="00CA2619">
        <w:rPr>
          <w:rFonts w:ascii="Times New Roman" w:hAnsi="Times New Roman"/>
          <w:sz w:val="24"/>
          <w:szCs w:val="24"/>
        </w:rPr>
        <w:t xml:space="preserve"> Toate cererile pentru acest tip de cons</w:t>
      </w:r>
      <w:r w:rsidR="00E53735" w:rsidRPr="00CA2619">
        <w:rPr>
          <w:rFonts w:ascii="Times New Roman" w:hAnsi="Times New Roman"/>
          <w:sz w:val="24"/>
          <w:szCs w:val="24"/>
        </w:rPr>
        <w:t>ultaţii sunt consemnate în FOCG. R</w:t>
      </w:r>
      <w:r w:rsidRPr="00CA2619">
        <w:rPr>
          <w:rFonts w:ascii="Times New Roman" w:hAnsi="Times New Roman"/>
          <w:sz w:val="24"/>
          <w:szCs w:val="24"/>
        </w:rPr>
        <w:t xml:space="preserve">ezultatele </w:t>
      </w:r>
      <w:r w:rsidR="002E6312" w:rsidRPr="00CA2619">
        <w:rPr>
          <w:rFonts w:ascii="Times New Roman" w:hAnsi="Times New Roman"/>
          <w:sz w:val="24"/>
          <w:szCs w:val="24"/>
        </w:rPr>
        <w:t>consulturilor interdisciplinare</w:t>
      </w:r>
      <w:r w:rsidRPr="00CA2619">
        <w:rPr>
          <w:rFonts w:ascii="Times New Roman" w:hAnsi="Times New Roman"/>
          <w:sz w:val="24"/>
          <w:szCs w:val="24"/>
        </w:rPr>
        <w:t xml:space="preserve"> vor fi </w:t>
      </w:r>
      <w:r w:rsidR="006314F5" w:rsidRPr="00CA2619">
        <w:rPr>
          <w:rFonts w:ascii="Times New Roman" w:hAnsi="Times New Roman"/>
          <w:sz w:val="24"/>
          <w:szCs w:val="24"/>
        </w:rPr>
        <w:t>i</w:t>
      </w:r>
      <w:r w:rsidRPr="00CA2619">
        <w:rPr>
          <w:rFonts w:ascii="Times New Roman" w:hAnsi="Times New Roman"/>
          <w:sz w:val="24"/>
          <w:szCs w:val="24"/>
        </w:rPr>
        <w:t>nscrise în FOCG de c</w:t>
      </w:r>
      <w:r w:rsidR="006314F5" w:rsidRPr="00CA2619">
        <w:rPr>
          <w:rFonts w:ascii="Times New Roman" w:hAnsi="Times New Roman"/>
          <w:sz w:val="24"/>
          <w:szCs w:val="24"/>
        </w:rPr>
        <w:t>a</w:t>
      </w:r>
      <w:r w:rsidRPr="00CA2619">
        <w:rPr>
          <w:rFonts w:ascii="Times New Roman" w:hAnsi="Times New Roman"/>
          <w:sz w:val="24"/>
          <w:szCs w:val="24"/>
        </w:rPr>
        <w:t>tre medicii speciali</w:t>
      </w:r>
      <w:r w:rsidR="006314F5" w:rsidRPr="00CA2619">
        <w:rPr>
          <w:rFonts w:ascii="Times New Roman" w:hAnsi="Times New Roman"/>
          <w:sz w:val="24"/>
          <w:szCs w:val="24"/>
        </w:rPr>
        <w:t>s</w:t>
      </w:r>
      <w:r w:rsidRPr="00CA2619">
        <w:rPr>
          <w:rFonts w:ascii="Times New Roman" w:hAnsi="Times New Roman"/>
          <w:sz w:val="24"/>
          <w:szCs w:val="24"/>
        </w:rPr>
        <w:t xml:space="preserve">ti care au acordat consultaţia medicală, </w:t>
      </w:r>
      <w:r w:rsidR="00E53735" w:rsidRPr="00CA2619">
        <w:rPr>
          <w:rFonts w:ascii="Times New Roman" w:hAnsi="Times New Roman"/>
          <w:sz w:val="24"/>
          <w:szCs w:val="24"/>
        </w:rPr>
        <w:t xml:space="preserve">sau au efectuat </w:t>
      </w:r>
      <w:r w:rsidRPr="00CA2619">
        <w:rPr>
          <w:rFonts w:ascii="Times New Roman" w:hAnsi="Times New Roman"/>
          <w:sz w:val="24"/>
          <w:szCs w:val="24"/>
        </w:rPr>
        <w:t>invest</w:t>
      </w:r>
      <w:r w:rsidR="002E6312" w:rsidRPr="00CA2619">
        <w:rPr>
          <w:rFonts w:ascii="Times New Roman" w:hAnsi="Times New Roman"/>
          <w:sz w:val="24"/>
          <w:szCs w:val="24"/>
        </w:rPr>
        <w:t>igaţiile paraclinice/serviciile</w:t>
      </w:r>
      <w:r w:rsidRPr="00CA2619">
        <w:rPr>
          <w:rFonts w:ascii="Times New Roman" w:hAnsi="Times New Roman"/>
          <w:sz w:val="24"/>
          <w:szCs w:val="24"/>
        </w:rPr>
        <w:t xml:space="preserve"> medicale clinice </w:t>
      </w:r>
      <w:r w:rsidR="005C3452" w:rsidRPr="00CA2619">
        <w:rPr>
          <w:rFonts w:ascii="Times New Roman" w:hAnsi="Times New Roman"/>
          <w:sz w:val="24"/>
          <w:szCs w:val="24"/>
        </w:rPr>
        <w:t>– consultat</w:t>
      </w:r>
      <w:r w:rsidRPr="00CA2619">
        <w:rPr>
          <w:rFonts w:ascii="Times New Roman" w:hAnsi="Times New Roman"/>
          <w:sz w:val="24"/>
          <w:szCs w:val="24"/>
        </w:rPr>
        <w:t>ii interdisciplinare, efectuate în alte unită</w:t>
      </w:r>
      <w:r w:rsidR="005C3452" w:rsidRPr="00CA2619">
        <w:rPr>
          <w:rFonts w:ascii="Times New Roman" w:hAnsi="Times New Roman"/>
          <w:sz w:val="24"/>
          <w:szCs w:val="24"/>
        </w:rPr>
        <w:t>t</w:t>
      </w:r>
      <w:r w:rsidRPr="00CA2619">
        <w:rPr>
          <w:rFonts w:ascii="Times New Roman" w:hAnsi="Times New Roman"/>
          <w:sz w:val="24"/>
          <w:szCs w:val="24"/>
        </w:rPr>
        <w:t xml:space="preserve">i sanitare. </w:t>
      </w:r>
    </w:p>
    <w:p w:rsidR="00106CD1" w:rsidRPr="00CA2619" w:rsidRDefault="000E5314" w:rsidP="00654ECE">
      <w:pPr>
        <w:spacing w:after="0" w:line="360" w:lineRule="auto"/>
        <w:ind w:firstLine="360"/>
        <w:jc w:val="both"/>
        <w:rPr>
          <w:rFonts w:ascii="Times New Roman" w:hAnsi="Times New Roman"/>
          <w:sz w:val="24"/>
          <w:szCs w:val="24"/>
        </w:rPr>
      </w:pPr>
      <w:r w:rsidRPr="00CA2619">
        <w:rPr>
          <w:rFonts w:ascii="Times New Roman" w:hAnsi="Times New Roman"/>
          <w:b/>
          <w:sz w:val="24"/>
          <w:szCs w:val="24"/>
          <w:lang w:val="pt-BR"/>
        </w:rPr>
        <w:t xml:space="preserve">  </w:t>
      </w:r>
      <w:r w:rsidR="00106CD1" w:rsidRPr="00CA2619">
        <w:rPr>
          <w:rFonts w:ascii="Times New Roman" w:hAnsi="Times New Roman"/>
          <w:b/>
          <w:sz w:val="24"/>
          <w:szCs w:val="24"/>
          <w:lang w:val="pt-BR"/>
        </w:rPr>
        <w:t>Evaluarea periodic</w:t>
      </w:r>
      <w:r w:rsidR="005C3452" w:rsidRPr="00CA2619">
        <w:rPr>
          <w:rFonts w:ascii="Times New Roman" w:hAnsi="Times New Roman"/>
          <w:b/>
          <w:sz w:val="24"/>
          <w:szCs w:val="24"/>
          <w:lang w:val="pt-BR"/>
        </w:rPr>
        <w:t>a</w:t>
      </w:r>
      <w:r w:rsidR="00106CD1" w:rsidRPr="00CA2619">
        <w:rPr>
          <w:rFonts w:ascii="Times New Roman" w:hAnsi="Times New Roman"/>
          <w:b/>
          <w:sz w:val="24"/>
          <w:szCs w:val="24"/>
          <w:lang w:val="pt-BR"/>
        </w:rPr>
        <w:t xml:space="preserve"> a gestionarii FOCG</w:t>
      </w:r>
      <w:r w:rsidR="00106CD1" w:rsidRPr="00CA2619">
        <w:rPr>
          <w:rFonts w:ascii="Times New Roman" w:hAnsi="Times New Roman"/>
          <w:sz w:val="24"/>
          <w:szCs w:val="24"/>
          <w:lang w:val="pt-BR"/>
        </w:rPr>
        <w:t xml:space="preserve"> stă în sarcina Consiliului Medical</w:t>
      </w:r>
    </w:p>
    <w:p w:rsidR="000E5314" w:rsidRPr="00CA2619" w:rsidRDefault="00B71831" w:rsidP="00654ECE">
      <w:pPr>
        <w:numPr>
          <w:ilvl w:val="1"/>
          <w:numId w:val="157"/>
        </w:numPr>
        <w:tabs>
          <w:tab w:val="left" w:pos="720"/>
        </w:tabs>
        <w:autoSpaceDE w:val="0"/>
        <w:autoSpaceDN w:val="0"/>
        <w:adjustRightInd w:val="0"/>
        <w:spacing w:after="0" w:line="360" w:lineRule="auto"/>
        <w:ind w:left="0" w:firstLine="360"/>
        <w:jc w:val="both"/>
        <w:rPr>
          <w:rFonts w:ascii="Times New Roman" w:hAnsi="Times New Roman"/>
          <w:sz w:val="24"/>
          <w:szCs w:val="24"/>
          <w:lang w:val="it-IT"/>
        </w:rPr>
      </w:pPr>
      <w:r w:rsidRPr="00CA2619">
        <w:rPr>
          <w:rFonts w:ascii="Times New Roman" w:hAnsi="Times New Roman"/>
          <w:sz w:val="24"/>
          <w:szCs w:val="24"/>
        </w:rPr>
        <w:t xml:space="preserve">Medicul sef de secţie - </w:t>
      </w:r>
      <w:r w:rsidR="005E31ED" w:rsidRPr="00CA2619">
        <w:rPr>
          <w:rFonts w:ascii="Times New Roman" w:hAnsi="Times New Roman"/>
          <w:sz w:val="24"/>
          <w:szCs w:val="24"/>
          <w:lang w:val="it-IT"/>
        </w:rPr>
        <w:t xml:space="preserve">controlează şi răspunde de gestionarea corectă a FOCG şi de eliberarea corectă, conform normelor legale, a documentelor medicale întocmite în secţie; </w:t>
      </w:r>
    </w:p>
    <w:p w:rsidR="00B71831" w:rsidRPr="00CA2619" w:rsidRDefault="00B71831" w:rsidP="00654ECE">
      <w:pPr>
        <w:numPr>
          <w:ilvl w:val="1"/>
          <w:numId w:val="157"/>
        </w:numPr>
        <w:tabs>
          <w:tab w:val="left" w:pos="720"/>
        </w:tabs>
        <w:autoSpaceDE w:val="0"/>
        <w:autoSpaceDN w:val="0"/>
        <w:adjustRightInd w:val="0"/>
        <w:spacing w:after="0" w:line="360" w:lineRule="auto"/>
        <w:ind w:left="0" w:firstLine="360"/>
        <w:jc w:val="both"/>
        <w:rPr>
          <w:rFonts w:ascii="Times New Roman" w:hAnsi="Times New Roman"/>
          <w:sz w:val="24"/>
          <w:szCs w:val="24"/>
          <w:lang w:val="it-IT"/>
        </w:rPr>
      </w:pPr>
      <w:r w:rsidRPr="00CA2619">
        <w:rPr>
          <w:rFonts w:ascii="Times New Roman" w:hAnsi="Times New Roman"/>
          <w:sz w:val="24"/>
          <w:szCs w:val="24"/>
        </w:rPr>
        <w:t xml:space="preserve">Asistent medical - completează în foaie procedurile efectuate. Asistentele medicale monitorizează funcţiile vitale ale pacientului şi notează în foaia de temperatură </w:t>
      </w:r>
    </w:p>
    <w:p w:rsidR="00B71831" w:rsidRPr="00CA2619" w:rsidRDefault="00B71831" w:rsidP="00654ECE">
      <w:pPr>
        <w:tabs>
          <w:tab w:val="left" w:pos="9000"/>
        </w:tabs>
        <w:spacing w:after="0" w:line="360" w:lineRule="auto"/>
        <w:jc w:val="both"/>
        <w:rPr>
          <w:rFonts w:ascii="Times New Roman" w:hAnsi="Times New Roman"/>
          <w:sz w:val="24"/>
          <w:szCs w:val="24"/>
        </w:rPr>
      </w:pPr>
      <w:r w:rsidRPr="00CA2619">
        <w:rPr>
          <w:rFonts w:ascii="Times New Roman" w:hAnsi="Times New Roman"/>
          <w:sz w:val="24"/>
          <w:szCs w:val="24"/>
        </w:rPr>
        <w:t xml:space="preserve">valorile tensiunii arteriale, temperaturii, puls si frecventa respiraţiei. </w:t>
      </w:r>
      <w:r w:rsidR="003A4581" w:rsidRPr="00CA2619">
        <w:rPr>
          <w:rFonts w:ascii="Times New Roman" w:hAnsi="Times New Roman"/>
          <w:sz w:val="24"/>
          <w:szCs w:val="24"/>
        </w:rPr>
        <w:tab/>
      </w:r>
    </w:p>
    <w:p w:rsidR="00B71831" w:rsidRPr="00CA2619" w:rsidRDefault="00B71831" w:rsidP="00654ECE">
      <w:pPr>
        <w:numPr>
          <w:ilvl w:val="0"/>
          <w:numId w:val="158"/>
        </w:numPr>
        <w:spacing w:after="0" w:line="360" w:lineRule="auto"/>
        <w:jc w:val="both"/>
        <w:rPr>
          <w:rFonts w:ascii="Times New Roman" w:hAnsi="Times New Roman"/>
          <w:sz w:val="24"/>
          <w:szCs w:val="24"/>
        </w:rPr>
      </w:pPr>
      <w:r w:rsidRPr="00CA2619">
        <w:rPr>
          <w:rFonts w:ascii="Times New Roman" w:hAnsi="Times New Roman"/>
          <w:sz w:val="24"/>
          <w:szCs w:val="24"/>
        </w:rPr>
        <w:t xml:space="preserve">Asistenta medicala de tură notează pentru fiecare pacient în FOCG: </w:t>
      </w:r>
    </w:p>
    <w:p w:rsidR="00B71831" w:rsidRPr="00CA2619" w:rsidRDefault="00B71831" w:rsidP="00654ECE">
      <w:pPr>
        <w:numPr>
          <w:ilvl w:val="0"/>
          <w:numId w:val="159"/>
        </w:numPr>
        <w:spacing w:after="0" w:line="360" w:lineRule="auto"/>
        <w:jc w:val="both"/>
        <w:rPr>
          <w:rFonts w:ascii="Times New Roman" w:hAnsi="Times New Roman"/>
          <w:sz w:val="24"/>
          <w:szCs w:val="24"/>
        </w:rPr>
      </w:pPr>
      <w:r w:rsidRPr="00CA2619">
        <w:rPr>
          <w:rFonts w:ascii="Times New Roman" w:hAnsi="Times New Roman"/>
          <w:sz w:val="24"/>
          <w:szCs w:val="24"/>
        </w:rPr>
        <w:t xml:space="preserve">Diureza, </w:t>
      </w:r>
    </w:p>
    <w:p w:rsidR="00B71831" w:rsidRPr="00CA2619" w:rsidRDefault="00B71831" w:rsidP="00654ECE">
      <w:pPr>
        <w:numPr>
          <w:ilvl w:val="0"/>
          <w:numId w:val="159"/>
        </w:numPr>
        <w:spacing w:after="0" w:line="360" w:lineRule="auto"/>
        <w:jc w:val="both"/>
        <w:rPr>
          <w:rFonts w:ascii="Times New Roman" w:hAnsi="Times New Roman"/>
          <w:sz w:val="24"/>
          <w:szCs w:val="24"/>
        </w:rPr>
      </w:pPr>
      <w:r w:rsidRPr="00CA2619">
        <w:rPr>
          <w:rFonts w:ascii="Times New Roman" w:hAnsi="Times New Roman"/>
          <w:sz w:val="24"/>
          <w:szCs w:val="24"/>
        </w:rPr>
        <w:t xml:space="preserve">Cantitatea de lichide ingerată </w:t>
      </w:r>
    </w:p>
    <w:p w:rsidR="00B71831" w:rsidRPr="00CA2619" w:rsidRDefault="00B71831" w:rsidP="00654ECE">
      <w:pPr>
        <w:numPr>
          <w:ilvl w:val="0"/>
          <w:numId w:val="159"/>
        </w:numPr>
        <w:spacing w:after="0" w:line="360" w:lineRule="auto"/>
        <w:jc w:val="both"/>
        <w:rPr>
          <w:rFonts w:ascii="Times New Roman" w:hAnsi="Times New Roman"/>
          <w:sz w:val="24"/>
          <w:szCs w:val="24"/>
        </w:rPr>
      </w:pPr>
      <w:r w:rsidRPr="00CA2619">
        <w:rPr>
          <w:rFonts w:ascii="Times New Roman" w:hAnsi="Times New Roman"/>
          <w:sz w:val="24"/>
          <w:szCs w:val="24"/>
        </w:rPr>
        <w:t xml:space="preserve">Consistenţă şi numărul scaunelor </w:t>
      </w:r>
    </w:p>
    <w:p w:rsidR="00B71831" w:rsidRPr="00CA2619" w:rsidRDefault="00B71831" w:rsidP="00654ECE">
      <w:pPr>
        <w:numPr>
          <w:ilvl w:val="0"/>
          <w:numId w:val="159"/>
        </w:numPr>
        <w:spacing w:after="0" w:line="360" w:lineRule="auto"/>
        <w:jc w:val="both"/>
        <w:rPr>
          <w:rFonts w:ascii="Times New Roman" w:hAnsi="Times New Roman"/>
          <w:sz w:val="24"/>
          <w:szCs w:val="24"/>
        </w:rPr>
      </w:pPr>
      <w:r w:rsidRPr="00CA2619">
        <w:rPr>
          <w:rFonts w:ascii="Times New Roman" w:hAnsi="Times New Roman"/>
          <w:sz w:val="24"/>
          <w:szCs w:val="24"/>
        </w:rPr>
        <w:t xml:space="preserve">Regimul alimentar </w:t>
      </w:r>
    </w:p>
    <w:p w:rsidR="00B71831" w:rsidRPr="00CA2619" w:rsidRDefault="00B71831" w:rsidP="00654ECE">
      <w:pPr>
        <w:numPr>
          <w:ilvl w:val="0"/>
          <w:numId w:val="159"/>
        </w:numPr>
        <w:spacing w:after="0" w:line="360" w:lineRule="auto"/>
        <w:jc w:val="both"/>
        <w:rPr>
          <w:rFonts w:ascii="Times New Roman" w:hAnsi="Times New Roman"/>
          <w:sz w:val="24"/>
          <w:szCs w:val="24"/>
        </w:rPr>
      </w:pPr>
      <w:r w:rsidRPr="00CA2619">
        <w:rPr>
          <w:rFonts w:ascii="Times New Roman" w:hAnsi="Times New Roman"/>
          <w:sz w:val="24"/>
          <w:szCs w:val="24"/>
        </w:rPr>
        <w:t xml:space="preserve">Consumul de materiale sanitare </w:t>
      </w:r>
    </w:p>
    <w:p w:rsidR="00B71831" w:rsidRPr="00CA2619" w:rsidRDefault="00B71831" w:rsidP="00654ECE">
      <w:pPr>
        <w:spacing w:after="0" w:line="360" w:lineRule="auto"/>
        <w:jc w:val="both"/>
        <w:rPr>
          <w:rFonts w:ascii="Times New Roman" w:hAnsi="Times New Roman"/>
          <w:sz w:val="24"/>
          <w:szCs w:val="24"/>
        </w:rPr>
      </w:pPr>
      <w:r w:rsidRPr="00CA2619">
        <w:rPr>
          <w:rFonts w:ascii="Times New Roman" w:hAnsi="Times New Roman"/>
          <w:sz w:val="24"/>
          <w:szCs w:val="24"/>
        </w:rPr>
        <w:t>Persoanele străin</w:t>
      </w:r>
      <w:r w:rsidR="00F452FE" w:rsidRPr="00CA2619">
        <w:rPr>
          <w:rFonts w:ascii="Times New Roman" w:hAnsi="Times New Roman"/>
          <w:sz w:val="24"/>
          <w:szCs w:val="24"/>
        </w:rPr>
        <w:t>e de secţie nu au acces la FOCG</w:t>
      </w:r>
      <w:r w:rsidR="009D7665" w:rsidRPr="00CA2619">
        <w:rPr>
          <w:rFonts w:ascii="Times New Roman" w:hAnsi="Times New Roman"/>
          <w:sz w:val="24"/>
          <w:szCs w:val="24"/>
        </w:rPr>
        <w:t>.</w:t>
      </w:r>
    </w:p>
    <w:p w:rsidR="00B71831" w:rsidRPr="00CA2619" w:rsidRDefault="00B71831" w:rsidP="00654ECE">
      <w:pPr>
        <w:spacing w:after="0" w:line="360" w:lineRule="auto"/>
        <w:jc w:val="both"/>
        <w:rPr>
          <w:rFonts w:ascii="Times New Roman" w:hAnsi="Times New Roman"/>
          <w:sz w:val="24"/>
          <w:szCs w:val="24"/>
        </w:rPr>
      </w:pPr>
      <w:r w:rsidRPr="00CA2619">
        <w:rPr>
          <w:rFonts w:ascii="Times New Roman" w:hAnsi="Times New Roman"/>
          <w:sz w:val="24"/>
          <w:szCs w:val="24"/>
        </w:rPr>
        <w:t xml:space="preserve">Dupa externarea pacientului personalul serviciul de Statistica prelucreaza datele din FOCG, prin </w:t>
      </w:r>
    </w:p>
    <w:p w:rsidR="00B71831" w:rsidRPr="00CA2619" w:rsidRDefault="00B71831" w:rsidP="00654ECE">
      <w:pPr>
        <w:spacing w:after="0" w:line="360" w:lineRule="auto"/>
        <w:jc w:val="both"/>
        <w:rPr>
          <w:rFonts w:ascii="Times New Roman" w:hAnsi="Times New Roman"/>
          <w:sz w:val="24"/>
          <w:szCs w:val="24"/>
        </w:rPr>
      </w:pPr>
      <w:r w:rsidRPr="00CA2619">
        <w:rPr>
          <w:rFonts w:ascii="Times New Roman" w:hAnsi="Times New Roman"/>
          <w:sz w:val="24"/>
          <w:szCs w:val="24"/>
        </w:rPr>
        <w:t>înregistrarea datelor in format electronic, transmiterea către SNSPMS si monitorizarea rapoartelor de validare</w:t>
      </w:r>
      <w:r w:rsidR="009D7665" w:rsidRPr="00CA2619">
        <w:rPr>
          <w:rFonts w:ascii="Times New Roman" w:hAnsi="Times New Roman"/>
          <w:sz w:val="24"/>
          <w:szCs w:val="24"/>
        </w:rPr>
        <w:t>.</w:t>
      </w:r>
    </w:p>
    <w:p w:rsidR="00DE675C" w:rsidRPr="00CA2619" w:rsidRDefault="00DE675C" w:rsidP="00654ECE">
      <w:pPr>
        <w:spacing w:after="0" w:line="360" w:lineRule="auto"/>
        <w:jc w:val="both"/>
        <w:rPr>
          <w:rFonts w:ascii="Times New Roman" w:hAnsi="Times New Roman"/>
          <w:sz w:val="24"/>
          <w:szCs w:val="24"/>
        </w:rPr>
      </w:pPr>
      <w:r w:rsidRPr="00CA2619">
        <w:rPr>
          <w:rFonts w:ascii="Times New Roman" w:hAnsi="Times New Roman"/>
          <w:sz w:val="24"/>
          <w:szCs w:val="24"/>
        </w:rPr>
        <w:t>FOCG se arhivează şi se predau pe bază de process+verbal la arhiva unităţii.</w:t>
      </w:r>
    </w:p>
    <w:p w:rsidR="009B4C6E" w:rsidRPr="00CA2619" w:rsidRDefault="009B4C6E" w:rsidP="00654ECE">
      <w:pPr>
        <w:spacing w:after="0" w:line="360" w:lineRule="auto"/>
        <w:jc w:val="both"/>
        <w:rPr>
          <w:rFonts w:ascii="Times New Roman" w:hAnsi="Times New Roman"/>
          <w:sz w:val="24"/>
          <w:szCs w:val="24"/>
        </w:rPr>
      </w:pPr>
    </w:p>
    <w:p w:rsidR="00DA6301" w:rsidRPr="00CA2619" w:rsidRDefault="00CF0660" w:rsidP="005267DF">
      <w:pPr>
        <w:pStyle w:val="Heading2"/>
        <w:numPr>
          <w:ilvl w:val="0"/>
          <w:numId w:val="0"/>
        </w:numPr>
        <w:ind w:left="1440"/>
        <w:rPr>
          <w:noProof/>
        </w:rPr>
      </w:pPr>
      <w:bookmarkStart w:id="441" w:name="_Toc482786204"/>
      <w:r w:rsidRPr="00CA2619">
        <w:t>18.12</w:t>
      </w:r>
      <w:r w:rsidR="00462559" w:rsidRPr="00CA2619">
        <w:t>. Protocol in eliberarea si livrarea in regim de urgenta a medicamentelor</w:t>
      </w:r>
      <w:bookmarkEnd w:id="441"/>
    </w:p>
    <w:p w:rsidR="00DA6301" w:rsidRPr="00CA2619" w:rsidRDefault="00DA6301" w:rsidP="00F452FE">
      <w:pPr>
        <w:spacing w:after="0" w:line="360" w:lineRule="auto"/>
        <w:ind w:firstLine="720"/>
        <w:jc w:val="both"/>
        <w:rPr>
          <w:rFonts w:ascii="Times New Roman" w:hAnsi="Times New Roman"/>
          <w:sz w:val="24"/>
          <w:szCs w:val="24"/>
        </w:rPr>
      </w:pPr>
      <w:r w:rsidRPr="00CA2619">
        <w:rPr>
          <w:rFonts w:ascii="Times New Roman" w:hAnsi="Times New Roman"/>
          <w:sz w:val="24"/>
          <w:szCs w:val="24"/>
        </w:rPr>
        <w:t>Fiecare secţie</w:t>
      </w:r>
      <w:r w:rsidR="00373B64" w:rsidRPr="00CA2619">
        <w:rPr>
          <w:rFonts w:ascii="Times New Roman" w:hAnsi="Times New Roman"/>
          <w:sz w:val="24"/>
          <w:szCs w:val="24"/>
        </w:rPr>
        <w:t xml:space="preserve"> </w:t>
      </w:r>
      <w:r w:rsidRPr="00CA2619">
        <w:rPr>
          <w:rFonts w:ascii="Times New Roman" w:hAnsi="Times New Roman"/>
          <w:sz w:val="24"/>
          <w:szCs w:val="24"/>
        </w:rPr>
        <w:t xml:space="preserve"> are obligaţia de a asigura, la aparatul de urgenta, medicamentele considerate strict necesare pentru potenţialele cazuri de urgenta, conform unui barem minimal stabilit . </w:t>
      </w:r>
    </w:p>
    <w:p w:rsidR="00DA6301" w:rsidRPr="00CA2619" w:rsidRDefault="00DA6301" w:rsidP="00F452FE">
      <w:pPr>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w:t>
      </w:r>
      <w:r w:rsidR="0099795B" w:rsidRPr="00CA2619">
        <w:rPr>
          <w:rFonts w:ascii="Times New Roman" w:hAnsi="Times New Roman"/>
          <w:sz w:val="24"/>
          <w:szCs w:val="24"/>
        </w:rPr>
        <w:tab/>
      </w:r>
      <w:r w:rsidRPr="00CA2619">
        <w:rPr>
          <w:rFonts w:ascii="Times New Roman" w:hAnsi="Times New Roman"/>
          <w:sz w:val="24"/>
          <w:szCs w:val="24"/>
        </w:rPr>
        <w:t xml:space="preserve"> La indicaţia medicului, in situatii de urgenta, asistenta de salon foloseste medicamentele  prescrise, de la aparatul de urgenta. In situatia in care nu sunt suficiente, asistenta de salon se va prezenta la farmacia spitalului pentru a ridica aceste medicamente pe baza condicii de prescriere a medicamentelor, semnata si parafata de medicul care a făcut recomandarea . </w:t>
      </w:r>
    </w:p>
    <w:p w:rsidR="00020A05" w:rsidRPr="00CA2619" w:rsidRDefault="00F623B3" w:rsidP="00724ADE">
      <w:pPr>
        <w:spacing w:after="0" w:line="360" w:lineRule="auto"/>
        <w:ind w:firstLine="720"/>
        <w:jc w:val="both"/>
        <w:rPr>
          <w:rFonts w:ascii="Times New Roman" w:hAnsi="Times New Roman"/>
          <w:sz w:val="24"/>
          <w:szCs w:val="24"/>
        </w:rPr>
      </w:pPr>
      <w:r w:rsidRPr="00CA2619">
        <w:rPr>
          <w:rFonts w:ascii="Times New Roman" w:hAnsi="Times New Roman"/>
          <w:sz w:val="24"/>
          <w:szCs w:val="24"/>
        </w:rPr>
        <w:t>Este obligatoriu</w:t>
      </w:r>
      <w:r w:rsidR="00DA6301" w:rsidRPr="00CA2619">
        <w:rPr>
          <w:rFonts w:ascii="Times New Roman" w:hAnsi="Times New Roman"/>
          <w:sz w:val="24"/>
          <w:szCs w:val="24"/>
        </w:rPr>
        <w:t xml:space="preserve"> asigurarea medicamentelor necesare tratamentului indicat şi administrarea corectă a acestora; este interzisă păstrarea medicamentelor la patul bolnavului; </w:t>
      </w:r>
    </w:p>
    <w:p w:rsidR="009B4C6E" w:rsidRPr="00CA2619" w:rsidRDefault="009B4C6E" w:rsidP="00020A05">
      <w:pPr>
        <w:rPr>
          <w:rFonts w:ascii="Times New Roman" w:hAnsi="Times New Roman"/>
          <w:sz w:val="24"/>
          <w:szCs w:val="24"/>
        </w:rPr>
      </w:pPr>
    </w:p>
    <w:p w:rsidR="00AB7FEC" w:rsidRPr="00CA2619" w:rsidRDefault="00CF0660" w:rsidP="005267DF">
      <w:pPr>
        <w:pStyle w:val="Heading2"/>
        <w:numPr>
          <w:ilvl w:val="0"/>
          <w:numId w:val="0"/>
        </w:numPr>
        <w:ind w:left="1440"/>
      </w:pPr>
      <w:bookmarkStart w:id="442" w:name="_Toc482786205"/>
      <w:r w:rsidRPr="00CA2619">
        <w:t>18.13</w:t>
      </w:r>
      <w:r w:rsidR="00626803" w:rsidRPr="00CA2619">
        <w:t>. Reglementări privind anunţarea apartină</w:t>
      </w:r>
      <w:r w:rsidR="00AF03A9" w:rsidRPr="00CA2619">
        <w:t>t</w:t>
      </w:r>
      <w:r w:rsidR="00626803" w:rsidRPr="00CA2619">
        <w:t>orilor in legătură cu decesul pacientului</w:t>
      </w:r>
      <w:bookmarkEnd w:id="442"/>
    </w:p>
    <w:p w:rsidR="00AB7FEC" w:rsidRPr="00CA2619" w:rsidRDefault="00AB7FEC" w:rsidP="00F452FE">
      <w:pPr>
        <w:spacing w:after="0" w:line="360" w:lineRule="auto"/>
        <w:ind w:firstLine="720"/>
        <w:jc w:val="both"/>
        <w:rPr>
          <w:rFonts w:ascii="Times New Roman" w:hAnsi="Times New Roman"/>
          <w:sz w:val="24"/>
          <w:szCs w:val="24"/>
        </w:rPr>
      </w:pPr>
      <w:r w:rsidRPr="00CA2619">
        <w:rPr>
          <w:rFonts w:ascii="Times New Roman" w:hAnsi="Times New Roman"/>
          <w:sz w:val="24"/>
          <w:szCs w:val="24"/>
        </w:rPr>
        <w:t>Medicul curant are obligaţia (legală) de a anunţa telefonic, telegrafic etc., prin centrala telefonică, aparţinătorii leg</w:t>
      </w:r>
      <w:r w:rsidR="00D144FA" w:rsidRPr="00CA2619">
        <w:rPr>
          <w:rFonts w:ascii="Times New Roman" w:hAnsi="Times New Roman"/>
          <w:sz w:val="24"/>
          <w:szCs w:val="24"/>
        </w:rPr>
        <w:t>ali ai pacientului decedat, dup</w:t>
      </w:r>
      <w:r w:rsidRPr="00CA2619">
        <w:rPr>
          <w:rFonts w:ascii="Times New Roman" w:hAnsi="Times New Roman"/>
          <w:sz w:val="24"/>
          <w:szCs w:val="24"/>
        </w:rPr>
        <w:t xml:space="preserve">ă trecerea a 2 ore de la constatarea decesului. </w:t>
      </w:r>
      <w:r w:rsidR="002323E6" w:rsidRPr="00CA2619">
        <w:rPr>
          <w:rFonts w:ascii="Times New Roman" w:hAnsi="Times New Roman"/>
          <w:sz w:val="24"/>
          <w:szCs w:val="24"/>
        </w:rPr>
        <w:t>P</w:t>
      </w:r>
      <w:r w:rsidR="002C3B5C" w:rsidRPr="00CA2619">
        <w:rPr>
          <w:rFonts w:ascii="Times New Roman" w:hAnsi="Times New Roman"/>
          <w:sz w:val="24"/>
          <w:szCs w:val="24"/>
        </w:rPr>
        <w:t>e</w:t>
      </w:r>
      <w:r w:rsidR="002323E6" w:rsidRPr="00CA2619">
        <w:rPr>
          <w:rFonts w:ascii="Times New Roman" w:hAnsi="Times New Roman"/>
          <w:sz w:val="24"/>
          <w:szCs w:val="24"/>
        </w:rPr>
        <w:t xml:space="preserve"> perioada serviciului de gardă obligaţia revine medicului de gardă.</w:t>
      </w:r>
    </w:p>
    <w:p w:rsidR="00626803" w:rsidRPr="00CA2619" w:rsidRDefault="00626803" w:rsidP="00F452FE">
      <w:pPr>
        <w:spacing w:after="0" w:line="360" w:lineRule="auto"/>
        <w:jc w:val="both"/>
        <w:rPr>
          <w:rFonts w:ascii="Times New Roman" w:hAnsi="Times New Roman"/>
          <w:sz w:val="24"/>
          <w:szCs w:val="24"/>
          <w:lang w:val="pt-BR"/>
        </w:rPr>
      </w:pPr>
      <w:r w:rsidRPr="00CA2619">
        <w:rPr>
          <w:rFonts w:ascii="Times New Roman" w:hAnsi="Times New Roman"/>
          <w:b/>
          <w:sz w:val="24"/>
          <w:szCs w:val="24"/>
          <w:lang w:val="pt-BR"/>
        </w:rPr>
        <w:tab/>
      </w:r>
      <w:r w:rsidRPr="00CA2619">
        <w:rPr>
          <w:rFonts w:ascii="Times New Roman" w:hAnsi="Times New Roman"/>
          <w:sz w:val="24"/>
          <w:szCs w:val="24"/>
          <w:lang w:val="pt-BR"/>
        </w:rPr>
        <w:t>Medicul curant are obligaţia să contacteze aparţinătorii în cazul deteriorării stării generale a pacientului şi să le comunice modificarea prognosticului, planului de tratament şi investigaţii.</w:t>
      </w:r>
    </w:p>
    <w:p w:rsidR="00626803" w:rsidRPr="00CA2619" w:rsidRDefault="00626803" w:rsidP="00F452FE">
      <w:pPr>
        <w:spacing w:after="0" w:line="360" w:lineRule="auto"/>
        <w:ind w:firstLine="720"/>
        <w:jc w:val="both"/>
        <w:rPr>
          <w:rFonts w:ascii="Times New Roman" w:hAnsi="Times New Roman"/>
          <w:sz w:val="24"/>
          <w:szCs w:val="24"/>
          <w:lang w:val="pt-BR"/>
        </w:rPr>
      </w:pPr>
      <w:r w:rsidRPr="00CA2619">
        <w:rPr>
          <w:rFonts w:ascii="Times New Roman" w:hAnsi="Times New Roman"/>
          <w:sz w:val="24"/>
          <w:szCs w:val="24"/>
          <w:lang w:val="pt-BR"/>
        </w:rPr>
        <w:t>Inştiinţarea în timp util a familiei cu privire la decesul pacientului internat,  face parte din obligaţia Spitalului de a folosi cu bună credinţă şi în conformitate cu prevederile legale, datele medicale a pacientului.</w:t>
      </w:r>
    </w:p>
    <w:p w:rsidR="00626803" w:rsidRPr="00CA2619" w:rsidRDefault="00626803" w:rsidP="00F452FE">
      <w:pPr>
        <w:spacing w:after="0" w:line="360" w:lineRule="auto"/>
        <w:ind w:firstLine="720"/>
        <w:jc w:val="both"/>
        <w:rPr>
          <w:rFonts w:ascii="Times New Roman" w:hAnsi="Times New Roman"/>
          <w:sz w:val="24"/>
          <w:szCs w:val="24"/>
          <w:lang w:val="pt-BR"/>
        </w:rPr>
      </w:pPr>
      <w:r w:rsidRPr="00CA2619">
        <w:rPr>
          <w:rFonts w:ascii="Times New Roman" w:hAnsi="Times New Roman"/>
          <w:sz w:val="24"/>
          <w:szCs w:val="24"/>
          <w:lang w:val="pt-BR"/>
        </w:rPr>
        <w:t>Persoana care anunţă decesul consemnează cu data, ora şi semnătura în FOCG.</w:t>
      </w:r>
    </w:p>
    <w:p w:rsidR="004A0602" w:rsidRDefault="004A0602" w:rsidP="00654ECE">
      <w:pPr>
        <w:pStyle w:val="Heading2"/>
        <w:numPr>
          <w:ilvl w:val="0"/>
          <w:numId w:val="0"/>
        </w:numPr>
        <w:ind w:left="1440"/>
      </w:pPr>
      <w:bookmarkStart w:id="443" w:name="_Toc482786206"/>
    </w:p>
    <w:p w:rsidR="00626803" w:rsidRPr="00CA2619" w:rsidRDefault="00FB793C" w:rsidP="00654ECE">
      <w:pPr>
        <w:pStyle w:val="Heading2"/>
        <w:numPr>
          <w:ilvl w:val="0"/>
          <w:numId w:val="0"/>
        </w:numPr>
        <w:ind w:left="1440"/>
      </w:pPr>
      <w:r w:rsidRPr="00CA2619">
        <w:t>18.14</w:t>
      </w:r>
      <w:r w:rsidR="00597E83" w:rsidRPr="00CA2619">
        <w:t>. Program de deratizare,</w:t>
      </w:r>
      <w:r w:rsidR="00C30A77" w:rsidRPr="00CA2619">
        <w:t xml:space="preserve"> </w:t>
      </w:r>
      <w:r w:rsidR="00597E83" w:rsidRPr="00CA2619">
        <w:t>dezinfec</w:t>
      </w:r>
      <w:r w:rsidR="005C3452" w:rsidRPr="00CA2619">
        <w:t>t</w:t>
      </w:r>
      <w:r w:rsidR="00A20C75" w:rsidRPr="00CA2619">
        <w:t>ie, dezinsec</w:t>
      </w:r>
      <w:r w:rsidR="005C3452" w:rsidRPr="00CA2619">
        <w:t>t</w:t>
      </w:r>
      <w:r w:rsidR="00A20C75" w:rsidRPr="00CA2619">
        <w:t>ie</w:t>
      </w:r>
      <w:bookmarkEnd w:id="443"/>
      <w:r w:rsidR="00A20C75" w:rsidRPr="00CA2619">
        <w:t xml:space="preserve"> </w:t>
      </w:r>
    </w:p>
    <w:p w:rsidR="00A20C75" w:rsidRPr="00CA2619" w:rsidRDefault="00854891" w:rsidP="008D7740">
      <w:pPr>
        <w:spacing w:after="0" w:line="360" w:lineRule="auto"/>
        <w:ind w:firstLine="720"/>
        <w:rPr>
          <w:rFonts w:ascii="Times New Roman" w:hAnsi="Times New Roman"/>
          <w:sz w:val="24"/>
          <w:szCs w:val="24"/>
        </w:rPr>
      </w:pPr>
      <w:r w:rsidRPr="00CA2619">
        <w:rPr>
          <w:rFonts w:ascii="Times New Roman" w:hAnsi="Times New Roman"/>
          <w:sz w:val="24"/>
          <w:szCs w:val="24"/>
        </w:rPr>
        <w:t xml:space="preserve"> Deratizarea, dezinfecţia, dezinsecţia se</w:t>
      </w:r>
      <w:r w:rsidR="004633A1" w:rsidRPr="00CA2619">
        <w:rPr>
          <w:rFonts w:ascii="Times New Roman" w:hAnsi="Times New Roman"/>
          <w:sz w:val="24"/>
          <w:szCs w:val="24"/>
        </w:rPr>
        <w:t xml:space="preserve"> realizează  conform planului a</w:t>
      </w:r>
      <w:r w:rsidRPr="00CA2619">
        <w:rPr>
          <w:rFonts w:ascii="Times New Roman" w:hAnsi="Times New Roman"/>
          <w:sz w:val="24"/>
          <w:szCs w:val="24"/>
        </w:rPr>
        <w:t>nual de autocontrol</w:t>
      </w:r>
      <w:r w:rsidR="006E0C9C" w:rsidRPr="00CA2619">
        <w:rPr>
          <w:rFonts w:ascii="Times New Roman" w:hAnsi="Times New Roman"/>
          <w:sz w:val="24"/>
          <w:szCs w:val="24"/>
        </w:rPr>
        <w:t>, astfel:</w:t>
      </w:r>
    </w:p>
    <w:p w:rsidR="00A20C75" w:rsidRPr="00CA2619" w:rsidRDefault="00A20C75" w:rsidP="005005E1">
      <w:pPr>
        <w:spacing w:after="0" w:line="360" w:lineRule="auto"/>
        <w:rPr>
          <w:rFonts w:ascii="Times New Roman" w:hAnsi="Times New Roman"/>
          <w:sz w:val="24"/>
          <w:szCs w:val="24"/>
        </w:rPr>
      </w:pPr>
      <w:r w:rsidRPr="00CA2619">
        <w:rPr>
          <w:rFonts w:ascii="Times New Roman" w:hAnsi="Times New Roman"/>
          <w:b/>
          <w:sz w:val="24"/>
          <w:szCs w:val="24"/>
        </w:rPr>
        <w:t xml:space="preserve">            </w:t>
      </w:r>
      <w:r w:rsidRPr="00CA2619">
        <w:rPr>
          <w:rFonts w:ascii="Times New Roman" w:hAnsi="Times New Roman"/>
          <w:sz w:val="24"/>
          <w:szCs w:val="24"/>
        </w:rPr>
        <w:t xml:space="preserve">Dezinsecţia : la fiecare trei luni </w:t>
      </w:r>
      <w:r w:rsidR="00854891" w:rsidRPr="00CA2619">
        <w:rPr>
          <w:rFonts w:ascii="Times New Roman" w:hAnsi="Times New Roman"/>
          <w:sz w:val="24"/>
          <w:szCs w:val="24"/>
        </w:rPr>
        <w:t xml:space="preserve"> </w:t>
      </w:r>
    </w:p>
    <w:p w:rsidR="007D1709" w:rsidRPr="00CA2619" w:rsidRDefault="00F452FE" w:rsidP="005005E1">
      <w:pPr>
        <w:spacing w:after="0" w:line="360" w:lineRule="auto"/>
        <w:rPr>
          <w:rFonts w:ascii="Times New Roman" w:hAnsi="Times New Roman"/>
          <w:sz w:val="24"/>
          <w:szCs w:val="24"/>
        </w:rPr>
      </w:pPr>
      <w:r w:rsidRPr="00CA2619">
        <w:rPr>
          <w:rFonts w:ascii="Times New Roman" w:hAnsi="Times New Roman"/>
          <w:sz w:val="24"/>
          <w:szCs w:val="24"/>
        </w:rPr>
        <w:tab/>
      </w:r>
      <w:r w:rsidR="007D1709" w:rsidRPr="00CA2619">
        <w:rPr>
          <w:rFonts w:ascii="Times New Roman" w:hAnsi="Times New Roman"/>
          <w:sz w:val="24"/>
          <w:szCs w:val="24"/>
        </w:rPr>
        <w:t>Deratizarea: la 6 luni</w:t>
      </w:r>
    </w:p>
    <w:p w:rsidR="007D1709" w:rsidRPr="00CA2619" w:rsidRDefault="007D1709" w:rsidP="005005E1">
      <w:pPr>
        <w:spacing w:after="0" w:line="360" w:lineRule="auto"/>
        <w:rPr>
          <w:rFonts w:ascii="Times New Roman" w:hAnsi="Times New Roman"/>
          <w:sz w:val="24"/>
          <w:szCs w:val="24"/>
        </w:rPr>
      </w:pPr>
      <w:r w:rsidRPr="00CA2619">
        <w:rPr>
          <w:rFonts w:ascii="Times New Roman" w:hAnsi="Times New Roman"/>
          <w:sz w:val="24"/>
          <w:szCs w:val="24"/>
        </w:rPr>
        <w:tab/>
      </w:r>
      <w:r w:rsidR="003C0128" w:rsidRPr="00CA2619">
        <w:rPr>
          <w:rFonts w:ascii="Times New Roman" w:hAnsi="Times New Roman"/>
          <w:sz w:val="24"/>
          <w:szCs w:val="24"/>
        </w:rPr>
        <w:t>Dezinfecţia : zilnic  de două ori pe zi</w:t>
      </w:r>
    </w:p>
    <w:p w:rsidR="003C0128" w:rsidRPr="00CA2619" w:rsidRDefault="003C0128" w:rsidP="005005E1">
      <w:pPr>
        <w:spacing w:after="0" w:line="360" w:lineRule="auto"/>
        <w:rPr>
          <w:rFonts w:ascii="Times New Roman" w:hAnsi="Times New Roman"/>
          <w:b/>
          <w:sz w:val="24"/>
          <w:szCs w:val="24"/>
        </w:rPr>
      </w:pPr>
      <w:r w:rsidRPr="00CA2619">
        <w:rPr>
          <w:rFonts w:ascii="Times New Roman" w:hAnsi="Times New Roman"/>
          <w:sz w:val="24"/>
          <w:szCs w:val="24"/>
        </w:rPr>
        <w:tab/>
      </w:r>
      <w:r w:rsidR="00FA62D1" w:rsidRPr="00CA2619">
        <w:rPr>
          <w:rFonts w:ascii="Times New Roman" w:hAnsi="Times New Roman"/>
          <w:sz w:val="24"/>
          <w:szCs w:val="24"/>
        </w:rPr>
        <w:t>Dezinfecţia c</w:t>
      </w:r>
      <w:r w:rsidRPr="00CA2619">
        <w:rPr>
          <w:rFonts w:ascii="Times New Roman" w:hAnsi="Times New Roman"/>
          <w:sz w:val="24"/>
          <w:szCs w:val="24"/>
        </w:rPr>
        <w:t>iclic</w:t>
      </w:r>
      <w:r w:rsidR="00FA62D1" w:rsidRPr="00CA2619">
        <w:rPr>
          <w:rFonts w:ascii="Times New Roman" w:hAnsi="Times New Roman"/>
          <w:sz w:val="24"/>
          <w:szCs w:val="24"/>
        </w:rPr>
        <w:t>ă</w:t>
      </w:r>
      <w:r w:rsidRPr="00CA2619">
        <w:rPr>
          <w:rFonts w:ascii="Times New Roman" w:hAnsi="Times New Roman"/>
          <w:sz w:val="24"/>
          <w:szCs w:val="24"/>
        </w:rPr>
        <w:t xml:space="preserve">:  lunar  </w:t>
      </w:r>
      <w:r w:rsidR="00854891" w:rsidRPr="00CA2619">
        <w:rPr>
          <w:rFonts w:ascii="Times New Roman" w:hAnsi="Times New Roman"/>
          <w:sz w:val="24"/>
          <w:szCs w:val="24"/>
        </w:rPr>
        <w:t>( în fiecare salon şi încăpere)</w:t>
      </w:r>
    </w:p>
    <w:p w:rsidR="009B4C6E" w:rsidRPr="00CA2619" w:rsidRDefault="00A20C75" w:rsidP="004A0602">
      <w:pPr>
        <w:spacing w:after="0" w:line="360" w:lineRule="auto"/>
        <w:outlineLvl w:val="0"/>
        <w:rPr>
          <w:rFonts w:ascii="Times New Roman" w:hAnsi="Times New Roman"/>
          <w:sz w:val="24"/>
          <w:szCs w:val="24"/>
          <w:lang w:eastAsia="ro-RO"/>
        </w:rPr>
      </w:pPr>
      <w:r w:rsidRPr="00CA2619">
        <w:rPr>
          <w:rFonts w:ascii="Times New Roman" w:hAnsi="Times New Roman"/>
          <w:b/>
          <w:sz w:val="24"/>
          <w:szCs w:val="24"/>
        </w:rPr>
        <w:tab/>
      </w:r>
      <w:bookmarkStart w:id="444" w:name="_Toc482786207"/>
    </w:p>
    <w:p w:rsidR="00D10C77" w:rsidRPr="00CA2619" w:rsidRDefault="004A625C" w:rsidP="00654ECE">
      <w:pPr>
        <w:pStyle w:val="Heading1"/>
        <w:spacing w:line="360" w:lineRule="auto"/>
        <w:jc w:val="center"/>
        <w:rPr>
          <w:b/>
          <w:noProof/>
        </w:rPr>
      </w:pPr>
      <w:r w:rsidRPr="00CA2619">
        <w:rPr>
          <w:b/>
          <w:noProof/>
        </w:rPr>
        <w:t>Cap. XIX. Drepturile si obli</w:t>
      </w:r>
      <w:r w:rsidR="00D10C77" w:rsidRPr="00CA2619">
        <w:rPr>
          <w:b/>
          <w:noProof/>
        </w:rPr>
        <w:t>gatiile pacientilor</w:t>
      </w:r>
      <w:bookmarkEnd w:id="444"/>
    </w:p>
    <w:p w:rsidR="002C386E" w:rsidRPr="00CA2619" w:rsidRDefault="002C386E" w:rsidP="00654ECE">
      <w:pPr>
        <w:pStyle w:val="Heading2"/>
        <w:numPr>
          <w:ilvl w:val="0"/>
          <w:numId w:val="0"/>
        </w:numPr>
        <w:ind w:left="1440"/>
        <w:rPr>
          <w:noProof/>
        </w:rPr>
      </w:pPr>
    </w:p>
    <w:p w:rsidR="00D10C77" w:rsidRPr="00CA2619" w:rsidRDefault="00D10C77" w:rsidP="00654ECE">
      <w:pPr>
        <w:pStyle w:val="Heading2"/>
        <w:numPr>
          <w:ilvl w:val="0"/>
          <w:numId w:val="0"/>
        </w:numPr>
        <w:ind w:left="1440"/>
        <w:rPr>
          <w:noProof/>
        </w:rPr>
      </w:pPr>
      <w:bookmarkStart w:id="445" w:name="_Toc482786208"/>
      <w:r w:rsidRPr="00CA2619">
        <w:rPr>
          <w:noProof/>
        </w:rPr>
        <w:t>19.1.</w:t>
      </w:r>
      <w:r w:rsidR="0043431F" w:rsidRPr="00CA2619">
        <w:rPr>
          <w:noProof/>
        </w:rPr>
        <w:t xml:space="preserve"> </w:t>
      </w:r>
      <w:r w:rsidRPr="00CA2619">
        <w:rPr>
          <w:noProof/>
        </w:rPr>
        <w:t>Drepturile pacientilor</w:t>
      </w:r>
      <w:bookmarkEnd w:id="445"/>
    </w:p>
    <w:p w:rsidR="004900A8" w:rsidRPr="00CA2619" w:rsidRDefault="002C2AC1" w:rsidP="00D25CB7">
      <w:pPr>
        <w:autoSpaceDE w:val="0"/>
        <w:autoSpaceDN w:val="0"/>
        <w:adjustRightInd w:val="0"/>
        <w:spacing w:after="0" w:line="360" w:lineRule="auto"/>
        <w:rPr>
          <w:rFonts w:ascii="Times New Roman" w:hAnsi="Times New Roman"/>
          <w:sz w:val="24"/>
          <w:szCs w:val="24"/>
        </w:rPr>
      </w:pPr>
      <w:r w:rsidRPr="00CA2619">
        <w:rPr>
          <w:rFonts w:ascii="Times New Roman" w:hAnsi="Times New Roman"/>
          <w:sz w:val="24"/>
          <w:szCs w:val="24"/>
        </w:rPr>
        <w:t xml:space="preserve">         </w:t>
      </w:r>
      <w:r w:rsidR="004900A8" w:rsidRPr="00CA2619">
        <w:rPr>
          <w:rFonts w:ascii="Times New Roman" w:hAnsi="Times New Roman"/>
          <w:sz w:val="24"/>
          <w:szCs w:val="24"/>
        </w:rPr>
        <w:t>Drepturile pacienţilor sunt reglementate de Legea nr.</w:t>
      </w:r>
      <w:r w:rsidR="00377316" w:rsidRPr="00CA2619">
        <w:rPr>
          <w:rFonts w:ascii="Times New Roman" w:hAnsi="Times New Roman"/>
          <w:sz w:val="24"/>
          <w:szCs w:val="24"/>
        </w:rPr>
        <w:t xml:space="preserve"> </w:t>
      </w:r>
      <w:r w:rsidR="004900A8" w:rsidRPr="00CA2619">
        <w:rPr>
          <w:rFonts w:ascii="Times New Roman" w:hAnsi="Times New Roman"/>
          <w:sz w:val="24"/>
          <w:szCs w:val="24"/>
        </w:rPr>
        <w:t>46/2003 şi</w:t>
      </w:r>
      <w:r w:rsidR="00377316" w:rsidRPr="00CA2619">
        <w:rPr>
          <w:rFonts w:ascii="Times New Roman" w:hAnsi="Times New Roman"/>
          <w:sz w:val="24"/>
          <w:szCs w:val="24"/>
        </w:rPr>
        <w:t xml:space="preserve"> de</w:t>
      </w:r>
      <w:r w:rsidR="004900A8" w:rsidRPr="00CA2619">
        <w:rPr>
          <w:rFonts w:ascii="Times New Roman" w:hAnsi="Times New Roman"/>
          <w:sz w:val="24"/>
          <w:szCs w:val="24"/>
        </w:rPr>
        <w:t xml:space="preserve"> </w:t>
      </w:r>
      <w:r w:rsidR="00377316" w:rsidRPr="00CA2619">
        <w:rPr>
          <w:rFonts w:ascii="Times New Roman" w:hAnsi="Times New Roman"/>
          <w:sz w:val="24"/>
          <w:szCs w:val="24"/>
        </w:rPr>
        <w:t>Ordinul  n</w:t>
      </w:r>
      <w:r w:rsidR="00D25CB7" w:rsidRPr="00CA2619">
        <w:rPr>
          <w:rFonts w:ascii="Times New Roman" w:hAnsi="Times New Roman"/>
          <w:sz w:val="24"/>
          <w:szCs w:val="24"/>
        </w:rPr>
        <w:t>r. 1410/2016 din 12 decembrie 2016 privind aprobarea Normelor de aplicare a Legii drepturilor pacientului nr. 46/2003</w:t>
      </w:r>
      <w:r w:rsidR="00D06C20" w:rsidRPr="00CA2619">
        <w:rPr>
          <w:rFonts w:ascii="Times New Roman" w:hAnsi="Times New Roman"/>
          <w:sz w:val="24"/>
          <w:szCs w:val="24"/>
        </w:rPr>
        <w:t>.</w:t>
      </w:r>
    </w:p>
    <w:p w:rsidR="004900A8" w:rsidRPr="00CA2619" w:rsidRDefault="004900A8"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Pacienţii au dreptul la îngrijirile medicale de cea mai înaltă calitate de care societatea dispune, în conformitate cu resursele umane, financiare şi materiale ale unităţii;</w:t>
      </w:r>
    </w:p>
    <w:p w:rsidR="004900A8" w:rsidRPr="00CA2619" w:rsidRDefault="00D06C20" w:rsidP="00654ECE">
      <w:pPr>
        <w:numPr>
          <w:ilvl w:val="0"/>
          <w:numId w:val="7"/>
        </w:numPr>
        <w:tabs>
          <w:tab w:val="left" w:pos="540"/>
        </w:tabs>
        <w:spacing w:after="0" w:line="360" w:lineRule="auto"/>
        <w:jc w:val="both"/>
        <w:rPr>
          <w:rFonts w:ascii="Times New Roman" w:hAnsi="Times New Roman"/>
          <w:sz w:val="24"/>
          <w:szCs w:val="24"/>
        </w:rPr>
      </w:pPr>
      <w:r w:rsidRPr="00CA2619">
        <w:rPr>
          <w:rFonts w:ascii="Times New Roman" w:hAnsi="Times New Roman"/>
          <w:sz w:val="24"/>
          <w:szCs w:val="24"/>
        </w:rPr>
        <w:t xml:space="preserve"> </w:t>
      </w:r>
      <w:r w:rsidR="004900A8" w:rsidRPr="00CA2619">
        <w:rPr>
          <w:rFonts w:ascii="Times New Roman" w:hAnsi="Times New Roman"/>
          <w:sz w:val="24"/>
          <w:szCs w:val="24"/>
        </w:rPr>
        <w:t>Pacientul are dreptul de a fi respectat ca persoană umană fără nici o discriminare.</w:t>
      </w:r>
    </w:p>
    <w:p w:rsidR="00D72541" w:rsidRPr="00CA2619" w:rsidRDefault="00D72541"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lastRenderedPageBreak/>
        <w:t xml:space="preserve"> Pacientul are dreptul de a fi informat cu privire la serviciile medicale disponibile, precum şi la modul de a le utiliza;</w:t>
      </w:r>
    </w:p>
    <w:p w:rsidR="00D72541" w:rsidRPr="00CA2619" w:rsidRDefault="00D72541"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Pacientul are dreptul de a fi informat asupra identităţii şi statutului profesional al furnizorilor de servicii de sănătate;</w:t>
      </w:r>
    </w:p>
    <w:p w:rsidR="00D72541" w:rsidRPr="00CA2619" w:rsidRDefault="00D72541"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Pacientul internat are dreptul de a fi informat asupra regulilor şi obiceiurilor pe care trebuie să le respecte pe durata spitalizării;</w:t>
      </w:r>
    </w:p>
    <w:p w:rsidR="00D72541" w:rsidRPr="00CA2619" w:rsidRDefault="00D72541"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Pacientul internat are dreptul de a fi informat asupra stării sale de sănătate, a intervenţiilor medicale propuse, a riscurilor potenţiale ale fiecărei proceduri, a alternativelor existente la procedurile propuse, inclusiv asupra riscurilor generale de neefectuarea tratamentului şi nerespectarea recomandărilor medicale, precum şi cu privire la datele despre diagnostic şi prognostic;</w:t>
      </w:r>
    </w:p>
    <w:p w:rsidR="00D72541" w:rsidRPr="00CA2619" w:rsidRDefault="00D72541"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Pacientul are dreptul de a decide dacă doreşte sau nu să fie informat în cazul în</w:t>
      </w:r>
      <w:r w:rsidR="00BD11FB" w:rsidRPr="00CA2619">
        <w:rPr>
          <w:rFonts w:ascii="Times New Roman" w:hAnsi="Times New Roman"/>
          <w:sz w:val="24"/>
          <w:szCs w:val="24"/>
        </w:rPr>
        <w:t xml:space="preserve"> </w:t>
      </w:r>
      <w:r w:rsidRPr="00CA2619">
        <w:rPr>
          <w:rFonts w:ascii="Times New Roman" w:hAnsi="Times New Roman"/>
          <w:sz w:val="24"/>
          <w:szCs w:val="24"/>
        </w:rPr>
        <w:t>care informaţiile prezentate de către medic i-ar cauza suferinţă psihică;</w:t>
      </w:r>
    </w:p>
    <w:p w:rsidR="00D72541" w:rsidRPr="00CA2619" w:rsidRDefault="00D72541"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Informaţiile se aduc la cunoştinţa pacientului într-un limbaj respectuos, clar, cu</w:t>
      </w:r>
      <w:r w:rsidR="00BD11FB" w:rsidRPr="00CA2619">
        <w:rPr>
          <w:rFonts w:ascii="Times New Roman" w:hAnsi="Times New Roman"/>
          <w:sz w:val="24"/>
          <w:szCs w:val="24"/>
        </w:rPr>
        <w:t xml:space="preserve"> </w:t>
      </w:r>
      <w:r w:rsidRPr="00CA2619">
        <w:rPr>
          <w:rFonts w:ascii="Times New Roman" w:hAnsi="Times New Roman"/>
          <w:sz w:val="24"/>
          <w:szCs w:val="24"/>
        </w:rPr>
        <w:t>minimalizarea terminologiei de specialitate; în cazul în care pacientul nu cunoaşte limba</w:t>
      </w:r>
      <w:r w:rsidR="00BD11FB" w:rsidRPr="00CA2619">
        <w:rPr>
          <w:rFonts w:ascii="Times New Roman" w:hAnsi="Times New Roman"/>
          <w:sz w:val="24"/>
          <w:szCs w:val="24"/>
        </w:rPr>
        <w:t xml:space="preserve"> </w:t>
      </w:r>
      <w:r w:rsidRPr="00CA2619">
        <w:rPr>
          <w:rFonts w:ascii="Times New Roman" w:hAnsi="Times New Roman"/>
          <w:sz w:val="24"/>
          <w:szCs w:val="24"/>
        </w:rPr>
        <w:t>română, informaţiile i se aduc la cunoştinţă în limba maternă ori în limba pe care o cunoaşte</w:t>
      </w:r>
      <w:r w:rsidR="00BD11FB" w:rsidRPr="00CA2619">
        <w:rPr>
          <w:rFonts w:ascii="Times New Roman" w:hAnsi="Times New Roman"/>
          <w:sz w:val="24"/>
          <w:szCs w:val="24"/>
        </w:rPr>
        <w:t xml:space="preserve"> </w:t>
      </w:r>
      <w:r w:rsidRPr="00CA2619">
        <w:rPr>
          <w:rFonts w:ascii="Times New Roman" w:hAnsi="Times New Roman"/>
          <w:sz w:val="24"/>
          <w:szCs w:val="24"/>
        </w:rPr>
        <w:t>sau, după caz, se va căuta o altă formă de comunicare;</w:t>
      </w:r>
    </w:p>
    <w:p w:rsidR="00D72541" w:rsidRPr="00CA2619" w:rsidRDefault="00D72541"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Pacientul are dreptul de a cere în mod expres să nu fie informat despre situaţia sa</w:t>
      </w:r>
      <w:r w:rsidR="005C6907" w:rsidRPr="00CA2619">
        <w:rPr>
          <w:rFonts w:ascii="Times New Roman" w:hAnsi="Times New Roman"/>
          <w:sz w:val="24"/>
          <w:szCs w:val="24"/>
        </w:rPr>
        <w:t xml:space="preserve"> </w:t>
      </w:r>
      <w:r w:rsidRPr="00CA2619">
        <w:rPr>
          <w:rFonts w:ascii="Times New Roman" w:hAnsi="Times New Roman"/>
          <w:sz w:val="24"/>
          <w:szCs w:val="24"/>
        </w:rPr>
        <w:t>medicală şi de a alege o altă persoană care să fie informată în locul său;</w:t>
      </w:r>
    </w:p>
    <w:p w:rsidR="00D72541" w:rsidRPr="00CA2619" w:rsidRDefault="00D72541"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 Rudele şi prietenii pacientului pot fi informaţi despre evoluţia investigaţiilor,</w:t>
      </w:r>
      <w:r w:rsidR="005C6907" w:rsidRPr="00CA2619">
        <w:rPr>
          <w:rFonts w:ascii="Times New Roman" w:hAnsi="Times New Roman"/>
          <w:sz w:val="24"/>
          <w:szCs w:val="24"/>
        </w:rPr>
        <w:t xml:space="preserve"> </w:t>
      </w:r>
      <w:r w:rsidRPr="00CA2619">
        <w:rPr>
          <w:rFonts w:ascii="Times New Roman" w:hAnsi="Times New Roman"/>
          <w:sz w:val="24"/>
          <w:szCs w:val="24"/>
        </w:rPr>
        <w:t>diagnostic şi tratament, dar numai cu acordul pacientului;</w:t>
      </w:r>
    </w:p>
    <w:p w:rsidR="00134F6B" w:rsidRPr="00CA2619" w:rsidRDefault="00D72541"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Pacientul are dreptul să solicite şi să primească, la externare, un rezumat scris al</w:t>
      </w:r>
      <w:r w:rsidR="005C6907" w:rsidRPr="00CA2619">
        <w:rPr>
          <w:rFonts w:ascii="Times New Roman" w:hAnsi="Times New Roman"/>
          <w:sz w:val="24"/>
          <w:szCs w:val="24"/>
        </w:rPr>
        <w:t xml:space="preserve"> </w:t>
      </w:r>
      <w:r w:rsidRPr="00CA2619">
        <w:rPr>
          <w:rFonts w:ascii="Times New Roman" w:hAnsi="Times New Roman"/>
          <w:sz w:val="24"/>
          <w:szCs w:val="24"/>
        </w:rPr>
        <w:t>investigaţiilor diagnosticului, tratamentului şi îngrijirilor acordate pe perioada spitaliză</w:t>
      </w:r>
      <w:r w:rsidR="005C6907" w:rsidRPr="00CA2619">
        <w:rPr>
          <w:rFonts w:ascii="Times New Roman" w:hAnsi="Times New Roman"/>
          <w:sz w:val="24"/>
          <w:szCs w:val="24"/>
        </w:rPr>
        <w:t>rii.</w:t>
      </w:r>
    </w:p>
    <w:p w:rsidR="001A6230" w:rsidRPr="00CA2619" w:rsidRDefault="00D10C77"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noProof/>
          <w:sz w:val="24"/>
          <w:szCs w:val="24"/>
        </w:rPr>
        <w:t>Dreptul la confidentialitatea informatiilor si viata privata a pacientului</w:t>
      </w:r>
      <w:r w:rsidR="00134F6B" w:rsidRPr="00CA2619">
        <w:rPr>
          <w:rFonts w:ascii="Times New Roman" w:hAnsi="Times New Roman"/>
          <w:noProof/>
          <w:sz w:val="24"/>
          <w:szCs w:val="24"/>
        </w:rPr>
        <w:t>.</w:t>
      </w:r>
      <w:r w:rsidR="00E07D43" w:rsidRPr="00CA2619">
        <w:rPr>
          <w:rFonts w:ascii="Times New Roman" w:hAnsi="Times New Roman"/>
          <w:sz w:val="24"/>
          <w:szCs w:val="24"/>
        </w:rPr>
        <w:t xml:space="preserve">Toate </w:t>
      </w:r>
      <w:r w:rsidR="00134F6B" w:rsidRPr="00CA2619">
        <w:rPr>
          <w:rFonts w:ascii="Times New Roman" w:hAnsi="Times New Roman"/>
          <w:sz w:val="24"/>
          <w:szCs w:val="24"/>
        </w:rPr>
        <w:t xml:space="preserve"> </w:t>
      </w:r>
      <w:r w:rsidR="00E07D43" w:rsidRPr="00CA2619">
        <w:rPr>
          <w:rFonts w:ascii="Times New Roman" w:hAnsi="Times New Roman"/>
          <w:sz w:val="24"/>
          <w:szCs w:val="24"/>
        </w:rPr>
        <w:t>informaţiile privind starea pacientului, rezultatele investigaţiilor, diagnosticul, prognosticul, tratamentul sau datele personale sunt confidenţiale, chiar şi după decesul acestuia</w:t>
      </w:r>
      <w:r w:rsidR="00134F6B" w:rsidRPr="00CA2619">
        <w:rPr>
          <w:rFonts w:ascii="Times New Roman" w:hAnsi="Times New Roman"/>
          <w:sz w:val="24"/>
          <w:szCs w:val="24"/>
        </w:rPr>
        <w:t>.</w:t>
      </w:r>
    </w:p>
    <w:p w:rsidR="00D10C77" w:rsidRPr="00CA2619" w:rsidRDefault="008D7740" w:rsidP="00654ECE">
      <w:pPr>
        <w:numPr>
          <w:ilvl w:val="0"/>
          <w:numId w:val="7"/>
        </w:numPr>
        <w:tabs>
          <w:tab w:val="left" w:pos="540"/>
        </w:tabs>
        <w:spacing w:after="0" w:line="360" w:lineRule="auto"/>
        <w:rPr>
          <w:rFonts w:ascii="Times New Roman" w:hAnsi="Times New Roman"/>
          <w:noProof/>
          <w:sz w:val="24"/>
          <w:szCs w:val="24"/>
        </w:rPr>
      </w:pPr>
      <w:r w:rsidRPr="00CA2619">
        <w:rPr>
          <w:rFonts w:ascii="Times New Roman" w:hAnsi="Times New Roman"/>
          <w:b/>
          <w:noProof/>
          <w:sz w:val="24"/>
          <w:szCs w:val="24"/>
        </w:rPr>
        <w:t xml:space="preserve">  </w:t>
      </w:r>
      <w:r w:rsidR="00D10C77" w:rsidRPr="00CA2619">
        <w:rPr>
          <w:rFonts w:ascii="Times New Roman" w:hAnsi="Times New Roman"/>
          <w:b/>
          <w:noProof/>
          <w:sz w:val="24"/>
          <w:szCs w:val="24"/>
        </w:rPr>
        <w:t xml:space="preserve"> </w:t>
      </w:r>
      <w:r w:rsidR="00D10C77" w:rsidRPr="00CA2619">
        <w:rPr>
          <w:rFonts w:ascii="Times New Roman" w:hAnsi="Times New Roman"/>
          <w:noProof/>
          <w:sz w:val="24"/>
          <w:szCs w:val="24"/>
        </w:rPr>
        <w:t>Drepturile pacientului la tratament si ingrijiri medicale</w:t>
      </w:r>
    </w:p>
    <w:p w:rsidR="009E1741" w:rsidRPr="00CA2619" w:rsidRDefault="00134F6B" w:rsidP="00654ECE">
      <w:pPr>
        <w:tabs>
          <w:tab w:val="left" w:pos="540"/>
        </w:tabs>
        <w:spacing w:after="0" w:line="360" w:lineRule="auto"/>
        <w:rPr>
          <w:rFonts w:ascii="Times New Roman" w:hAnsi="Times New Roman"/>
          <w:noProof/>
          <w:sz w:val="24"/>
          <w:szCs w:val="24"/>
        </w:rPr>
      </w:pPr>
      <w:r w:rsidRPr="00CA2619">
        <w:rPr>
          <w:rFonts w:ascii="Times New Roman" w:hAnsi="Times New Roman"/>
          <w:sz w:val="24"/>
          <w:szCs w:val="24"/>
        </w:rPr>
        <w:t xml:space="preserve"> </w:t>
      </w:r>
    </w:p>
    <w:p w:rsidR="00D10C77" w:rsidRPr="00CA2619" w:rsidRDefault="00D10C77" w:rsidP="00654ECE">
      <w:pPr>
        <w:pStyle w:val="Heading2"/>
        <w:numPr>
          <w:ilvl w:val="0"/>
          <w:numId w:val="0"/>
        </w:numPr>
        <w:ind w:left="1440"/>
        <w:rPr>
          <w:noProof/>
        </w:rPr>
      </w:pPr>
      <w:bookmarkStart w:id="446" w:name="_Toc482786209"/>
      <w:r w:rsidRPr="00CA2619">
        <w:rPr>
          <w:noProof/>
        </w:rPr>
        <w:t>19.</w:t>
      </w:r>
      <w:r w:rsidR="00B15A37" w:rsidRPr="00CA2619">
        <w:rPr>
          <w:noProof/>
        </w:rPr>
        <w:t>2</w:t>
      </w:r>
      <w:r w:rsidRPr="00CA2619">
        <w:rPr>
          <w:noProof/>
        </w:rPr>
        <w:t>.</w:t>
      </w:r>
      <w:r w:rsidR="00B15A37" w:rsidRPr="00CA2619">
        <w:rPr>
          <w:noProof/>
        </w:rPr>
        <w:t xml:space="preserve"> </w:t>
      </w:r>
      <w:r w:rsidRPr="00CA2619">
        <w:rPr>
          <w:noProof/>
        </w:rPr>
        <w:t>Obligatiile pacientilor</w:t>
      </w:r>
      <w:bookmarkEnd w:id="446"/>
    </w:p>
    <w:p w:rsidR="001F0011" w:rsidRPr="00CA2619" w:rsidRDefault="001F001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S</w:t>
      </w:r>
      <w:r w:rsidR="005C3452" w:rsidRPr="00CA2619">
        <w:rPr>
          <w:rFonts w:ascii="Times New Roman" w:hAnsi="Times New Roman"/>
          <w:sz w:val="24"/>
          <w:szCs w:val="24"/>
        </w:rPr>
        <w:t xml:space="preserve">a </w:t>
      </w:r>
      <w:r w:rsidRPr="00CA2619">
        <w:rPr>
          <w:rFonts w:ascii="Times New Roman" w:hAnsi="Times New Roman"/>
          <w:sz w:val="24"/>
          <w:szCs w:val="24"/>
        </w:rPr>
        <w:t>respecte regulile ce se aplic</w:t>
      </w:r>
      <w:r w:rsidR="005C3452" w:rsidRPr="00CA2619">
        <w:rPr>
          <w:rFonts w:ascii="Times New Roman" w:hAnsi="Times New Roman"/>
          <w:sz w:val="24"/>
          <w:szCs w:val="24"/>
        </w:rPr>
        <w:t>a</w:t>
      </w:r>
      <w:r w:rsidRPr="00CA2619">
        <w:rPr>
          <w:rFonts w:ascii="Times New Roman" w:hAnsi="Times New Roman"/>
          <w:sz w:val="24"/>
          <w:szCs w:val="24"/>
        </w:rPr>
        <w:t xml:space="preserve"> </w:t>
      </w:r>
      <w:r w:rsidR="005C3452" w:rsidRPr="00CA2619">
        <w:rPr>
          <w:rFonts w:ascii="Times New Roman" w:hAnsi="Times New Roman"/>
          <w:sz w:val="24"/>
          <w:szCs w:val="24"/>
        </w:rPr>
        <w:t>i</w:t>
      </w:r>
      <w:r w:rsidRPr="00CA2619">
        <w:rPr>
          <w:rFonts w:ascii="Times New Roman" w:hAnsi="Times New Roman"/>
          <w:sz w:val="24"/>
          <w:szCs w:val="24"/>
        </w:rPr>
        <w:t>n spital (ROI);</w:t>
      </w:r>
    </w:p>
    <w:p w:rsidR="001F0011" w:rsidRPr="00CA2619" w:rsidRDefault="001F001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S</w:t>
      </w:r>
      <w:r w:rsidR="005C3452" w:rsidRPr="00CA2619">
        <w:rPr>
          <w:rFonts w:ascii="Times New Roman" w:hAnsi="Times New Roman"/>
          <w:sz w:val="24"/>
          <w:szCs w:val="24"/>
        </w:rPr>
        <w:t>a</w:t>
      </w:r>
      <w:r w:rsidRPr="00CA2619">
        <w:rPr>
          <w:rFonts w:ascii="Times New Roman" w:hAnsi="Times New Roman"/>
          <w:sz w:val="24"/>
          <w:szCs w:val="24"/>
        </w:rPr>
        <w:t xml:space="preserve"> păstreze ordinea, lini</w:t>
      </w:r>
      <w:r w:rsidR="000F2E22" w:rsidRPr="00CA2619">
        <w:rPr>
          <w:rFonts w:ascii="Times New Roman" w:hAnsi="Times New Roman"/>
          <w:sz w:val="24"/>
          <w:szCs w:val="24"/>
        </w:rPr>
        <w:t>s</w:t>
      </w:r>
      <w:r w:rsidRPr="00CA2619">
        <w:rPr>
          <w:rFonts w:ascii="Times New Roman" w:hAnsi="Times New Roman"/>
          <w:sz w:val="24"/>
          <w:szCs w:val="24"/>
        </w:rPr>
        <w:t xml:space="preserve">tea </w:t>
      </w:r>
      <w:r w:rsidR="005C3452" w:rsidRPr="00CA2619">
        <w:rPr>
          <w:rFonts w:ascii="Times New Roman" w:hAnsi="Times New Roman"/>
          <w:sz w:val="24"/>
          <w:szCs w:val="24"/>
        </w:rPr>
        <w:t>s</w:t>
      </w:r>
      <w:r w:rsidRPr="00CA2619">
        <w:rPr>
          <w:rFonts w:ascii="Times New Roman" w:hAnsi="Times New Roman"/>
          <w:sz w:val="24"/>
          <w:szCs w:val="24"/>
        </w:rPr>
        <w:t>i cură</w:t>
      </w:r>
      <w:r w:rsidR="002D712E" w:rsidRPr="00CA2619">
        <w:rPr>
          <w:rFonts w:ascii="Times New Roman" w:hAnsi="Times New Roman"/>
          <w:sz w:val="24"/>
          <w:szCs w:val="24"/>
        </w:rPr>
        <w:t>tenia i</w:t>
      </w:r>
      <w:r w:rsidRPr="00CA2619">
        <w:rPr>
          <w:rFonts w:ascii="Times New Roman" w:hAnsi="Times New Roman"/>
          <w:sz w:val="24"/>
          <w:szCs w:val="24"/>
        </w:rPr>
        <w:t>n spital;</w:t>
      </w:r>
    </w:p>
    <w:p w:rsidR="001F0011" w:rsidRPr="00CA2619" w:rsidRDefault="001F001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S</w:t>
      </w:r>
      <w:r w:rsidR="002D712E" w:rsidRPr="00CA2619">
        <w:rPr>
          <w:rFonts w:ascii="Times New Roman" w:hAnsi="Times New Roman"/>
          <w:sz w:val="24"/>
          <w:szCs w:val="24"/>
        </w:rPr>
        <w:t>a</w:t>
      </w:r>
      <w:r w:rsidRPr="00CA2619">
        <w:rPr>
          <w:rFonts w:ascii="Times New Roman" w:hAnsi="Times New Roman"/>
          <w:sz w:val="24"/>
          <w:szCs w:val="24"/>
        </w:rPr>
        <w:t xml:space="preserve"> respecte programul de vizite </w:t>
      </w:r>
      <w:r w:rsidR="000F2E22" w:rsidRPr="00CA2619">
        <w:rPr>
          <w:rFonts w:ascii="Times New Roman" w:hAnsi="Times New Roman"/>
          <w:sz w:val="24"/>
          <w:szCs w:val="24"/>
        </w:rPr>
        <w:t>s</w:t>
      </w:r>
      <w:r w:rsidRPr="00CA2619">
        <w:rPr>
          <w:rFonts w:ascii="Times New Roman" w:hAnsi="Times New Roman"/>
          <w:sz w:val="24"/>
          <w:szCs w:val="24"/>
        </w:rPr>
        <w:t>i de mas</w:t>
      </w:r>
      <w:r w:rsidR="000F2E22" w:rsidRPr="00CA2619">
        <w:rPr>
          <w:rFonts w:ascii="Times New Roman" w:hAnsi="Times New Roman"/>
          <w:sz w:val="24"/>
          <w:szCs w:val="24"/>
        </w:rPr>
        <w:t>a</w:t>
      </w:r>
      <w:r w:rsidRPr="00CA2619">
        <w:rPr>
          <w:rFonts w:ascii="Times New Roman" w:hAnsi="Times New Roman"/>
          <w:sz w:val="24"/>
          <w:szCs w:val="24"/>
        </w:rPr>
        <w:t xml:space="preserve"> precum </w:t>
      </w:r>
      <w:r w:rsidR="00DF48AB" w:rsidRPr="00CA2619">
        <w:rPr>
          <w:rFonts w:ascii="Times New Roman" w:hAnsi="Times New Roman"/>
          <w:sz w:val="24"/>
          <w:szCs w:val="24"/>
        </w:rPr>
        <w:t>s</w:t>
      </w:r>
      <w:r w:rsidRPr="00CA2619">
        <w:rPr>
          <w:rFonts w:ascii="Times New Roman" w:hAnsi="Times New Roman"/>
          <w:sz w:val="24"/>
          <w:szCs w:val="24"/>
        </w:rPr>
        <w:t>i circuitele func</w:t>
      </w:r>
      <w:r w:rsidR="00DF48AB" w:rsidRPr="00CA2619">
        <w:rPr>
          <w:rFonts w:ascii="Times New Roman" w:hAnsi="Times New Roman"/>
          <w:sz w:val="24"/>
          <w:szCs w:val="24"/>
        </w:rPr>
        <w:t>t</w:t>
      </w:r>
      <w:r w:rsidRPr="00CA2619">
        <w:rPr>
          <w:rFonts w:ascii="Times New Roman" w:hAnsi="Times New Roman"/>
          <w:sz w:val="24"/>
          <w:szCs w:val="24"/>
        </w:rPr>
        <w:t>ionale din spital;</w:t>
      </w:r>
    </w:p>
    <w:p w:rsidR="001F0011" w:rsidRPr="00CA2619" w:rsidRDefault="001F001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S</w:t>
      </w:r>
      <w:r w:rsidR="002D712E" w:rsidRPr="00CA2619">
        <w:rPr>
          <w:rFonts w:ascii="Times New Roman" w:hAnsi="Times New Roman"/>
          <w:sz w:val="24"/>
          <w:szCs w:val="24"/>
        </w:rPr>
        <w:t>a</w:t>
      </w:r>
      <w:r w:rsidRPr="00CA2619">
        <w:rPr>
          <w:rFonts w:ascii="Times New Roman" w:hAnsi="Times New Roman"/>
          <w:sz w:val="24"/>
          <w:szCs w:val="24"/>
        </w:rPr>
        <w:t xml:space="preserve"> nu deterioreze bunurile din spital;</w:t>
      </w:r>
    </w:p>
    <w:p w:rsidR="001F0011" w:rsidRPr="00CA2619" w:rsidRDefault="001F001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S</w:t>
      </w:r>
      <w:r w:rsidR="002D712E" w:rsidRPr="00CA2619">
        <w:rPr>
          <w:rFonts w:ascii="Times New Roman" w:hAnsi="Times New Roman"/>
          <w:sz w:val="24"/>
          <w:szCs w:val="24"/>
        </w:rPr>
        <w:t>a</w:t>
      </w:r>
      <w:r w:rsidRPr="00CA2619">
        <w:rPr>
          <w:rFonts w:ascii="Times New Roman" w:hAnsi="Times New Roman"/>
          <w:sz w:val="24"/>
          <w:szCs w:val="24"/>
        </w:rPr>
        <w:t xml:space="preserve"> respecte indicaţiile terapeutice ale medicului pe perioada internării;</w:t>
      </w:r>
    </w:p>
    <w:p w:rsidR="001F0011" w:rsidRPr="00CA2619" w:rsidRDefault="001F001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S</w:t>
      </w:r>
      <w:r w:rsidR="002D712E" w:rsidRPr="00CA2619">
        <w:rPr>
          <w:rFonts w:ascii="Times New Roman" w:hAnsi="Times New Roman"/>
          <w:sz w:val="24"/>
          <w:szCs w:val="24"/>
        </w:rPr>
        <w:t>a</w:t>
      </w:r>
      <w:r w:rsidRPr="00CA2619">
        <w:rPr>
          <w:rFonts w:ascii="Times New Roman" w:hAnsi="Times New Roman"/>
          <w:sz w:val="24"/>
          <w:szCs w:val="24"/>
        </w:rPr>
        <w:t xml:space="preserve"> nu utilizeze consumatori electrici decât cu aprobarea medicilor </w:t>
      </w:r>
      <w:r w:rsidR="00872232" w:rsidRPr="00CA2619">
        <w:rPr>
          <w:rFonts w:ascii="Times New Roman" w:hAnsi="Times New Roman"/>
          <w:sz w:val="24"/>
          <w:szCs w:val="24"/>
        </w:rPr>
        <w:t>s</w:t>
      </w:r>
      <w:r w:rsidRPr="00CA2619">
        <w:rPr>
          <w:rFonts w:ascii="Times New Roman" w:hAnsi="Times New Roman"/>
          <w:sz w:val="24"/>
          <w:szCs w:val="24"/>
        </w:rPr>
        <w:t>efi de sec</w:t>
      </w:r>
      <w:r w:rsidR="00872232" w:rsidRPr="00CA2619">
        <w:rPr>
          <w:rFonts w:ascii="Times New Roman" w:hAnsi="Times New Roman"/>
          <w:sz w:val="24"/>
          <w:szCs w:val="24"/>
        </w:rPr>
        <w:t>t</w:t>
      </w:r>
      <w:r w:rsidRPr="00CA2619">
        <w:rPr>
          <w:rFonts w:ascii="Times New Roman" w:hAnsi="Times New Roman"/>
          <w:sz w:val="24"/>
          <w:szCs w:val="24"/>
        </w:rPr>
        <w:t>ie;</w:t>
      </w:r>
    </w:p>
    <w:p w:rsidR="001F0011" w:rsidRPr="00CA2619" w:rsidRDefault="001F001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lastRenderedPageBreak/>
        <w:t>S</w:t>
      </w:r>
      <w:r w:rsidR="002D712E" w:rsidRPr="00CA2619">
        <w:rPr>
          <w:rFonts w:ascii="Times New Roman" w:hAnsi="Times New Roman"/>
          <w:sz w:val="24"/>
          <w:szCs w:val="24"/>
        </w:rPr>
        <w:t>a</w:t>
      </w:r>
      <w:r w:rsidRPr="00CA2619">
        <w:rPr>
          <w:rFonts w:ascii="Times New Roman" w:hAnsi="Times New Roman"/>
          <w:sz w:val="24"/>
          <w:szCs w:val="24"/>
        </w:rPr>
        <w:t xml:space="preserve"> nu p</w:t>
      </w:r>
      <w:r w:rsidR="002D712E" w:rsidRPr="00CA2619">
        <w:rPr>
          <w:rFonts w:ascii="Times New Roman" w:hAnsi="Times New Roman"/>
          <w:sz w:val="24"/>
          <w:szCs w:val="24"/>
        </w:rPr>
        <w:t>a</w:t>
      </w:r>
      <w:r w:rsidRPr="00CA2619">
        <w:rPr>
          <w:rFonts w:ascii="Times New Roman" w:hAnsi="Times New Roman"/>
          <w:sz w:val="24"/>
          <w:szCs w:val="24"/>
        </w:rPr>
        <w:t>r</w:t>
      </w:r>
      <w:r w:rsidR="002D712E" w:rsidRPr="00CA2619">
        <w:rPr>
          <w:rFonts w:ascii="Times New Roman" w:hAnsi="Times New Roman"/>
          <w:sz w:val="24"/>
          <w:szCs w:val="24"/>
        </w:rPr>
        <w:t>a</w:t>
      </w:r>
      <w:r w:rsidRPr="00CA2619">
        <w:rPr>
          <w:rFonts w:ascii="Times New Roman" w:hAnsi="Times New Roman"/>
          <w:sz w:val="24"/>
          <w:szCs w:val="24"/>
        </w:rPr>
        <w:t>seasc</w:t>
      </w:r>
      <w:r w:rsidR="002D712E" w:rsidRPr="00CA2619">
        <w:rPr>
          <w:rFonts w:ascii="Times New Roman" w:hAnsi="Times New Roman"/>
          <w:sz w:val="24"/>
          <w:szCs w:val="24"/>
        </w:rPr>
        <w:t>a</w:t>
      </w:r>
      <w:r w:rsidRPr="00CA2619">
        <w:rPr>
          <w:rFonts w:ascii="Times New Roman" w:hAnsi="Times New Roman"/>
          <w:sz w:val="24"/>
          <w:szCs w:val="24"/>
        </w:rPr>
        <w:t xml:space="preserve"> spitalul f</w:t>
      </w:r>
      <w:r w:rsidR="00872232" w:rsidRPr="00CA2619">
        <w:rPr>
          <w:rFonts w:ascii="Times New Roman" w:hAnsi="Times New Roman"/>
          <w:sz w:val="24"/>
          <w:szCs w:val="24"/>
        </w:rPr>
        <w:t>a</w:t>
      </w:r>
      <w:r w:rsidRPr="00CA2619">
        <w:rPr>
          <w:rFonts w:ascii="Times New Roman" w:hAnsi="Times New Roman"/>
          <w:sz w:val="24"/>
          <w:szCs w:val="24"/>
        </w:rPr>
        <w:t>r</w:t>
      </w:r>
      <w:r w:rsidR="00872232" w:rsidRPr="00CA2619">
        <w:rPr>
          <w:rFonts w:ascii="Times New Roman" w:hAnsi="Times New Roman"/>
          <w:sz w:val="24"/>
          <w:szCs w:val="24"/>
        </w:rPr>
        <w:t>a</w:t>
      </w:r>
      <w:r w:rsidRPr="00CA2619">
        <w:rPr>
          <w:rFonts w:ascii="Times New Roman" w:hAnsi="Times New Roman"/>
          <w:sz w:val="24"/>
          <w:szCs w:val="24"/>
        </w:rPr>
        <w:t xml:space="preserve"> aprobare pentru probleme extramedicale; </w:t>
      </w:r>
      <w:r w:rsidR="002D712E" w:rsidRPr="00CA2619">
        <w:rPr>
          <w:rFonts w:ascii="Times New Roman" w:hAnsi="Times New Roman"/>
          <w:sz w:val="24"/>
          <w:szCs w:val="24"/>
        </w:rPr>
        <w:t>i</w:t>
      </w:r>
      <w:r w:rsidR="00872232" w:rsidRPr="00CA2619">
        <w:rPr>
          <w:rFonts w:ascii="Times New Roman" w:hAnsi="Times New Roman"/>
          <w:sz w:val="24"/>
          <w:szCs w:val="24"/>
        </w:rPr>
        <w:t>n cazul i</w:t>
      </w:r>
      <w:r w:rsidRPr="00CA2619">
        <w:rPr>
          <w:rFonts w:ascii="Times New Roman" w:hAnsi="Times New Roman"/>
          <w:sz w:val="24"/>
          <w:szCs w:val="24"/>
        </w:rPr>
        <w:t xml:space="preserve">n care are drept de </w:t>
      </w:r>
      <w:r w:rsidR="002D712E" w:rsidRPr="00CA2619">
        <w:rPr>
          <w:rFonts w:ascii="Times New Roman" w:hAnsi="Times New Roman"/>
          <w:sz w:val="24"/>
          <w:szCs w:val="24"/>
        </w:rPr>
        <w:t>i</w:t>
      </w:r>
      <w:r w:rsidRPr="00CA2619">
        <w:rPr>
          <w:rFonts w:ascii="Times New Roman" w:hAnsi="Times New Roman"/>
          <w:sz w:val="24"/>
          <w:szCs w:val="24"/>
        </w:rPr>
        <w:t>nvoire s</w:t>
      </w:r>
      <w:r w:rsidR="002D712E" w:rsidRPr="00CA2619">
        <w:rPr>
          <w:rFonts w:ascii="Times New Roman" w:hAnsi="Times New Roman"/>
          <w:sz w:val="24"/>
          <w:szCs w:val="24"/>
        </w:rPr>
        <w:t>a</w:t>
      </w:r>
      <w:r w:rsidRPr="00CA2619">
        <w:rPr>
          <w:rFonts w:ascii="Times New Roman" w:hAnsi="Times New Roman"/>
          <w:sz w:val="24"/>
          <w:szCs w:val="24"/>
        </w:rPr>
        <w:t xml:space="preserve"> nu dep</w:t>
      </w:r>
      <w:r w:rsidR="002D712E" w:rsidRPr="00CA2619">
        <w:rPr>
          <w:rFonts w:ascii="Times New Roman" w:hAnsi="Times New Roman"/>
          <w:sz w:val="24"/>
          <w:szCs w:val="24"/>
        </w:rPr>
        <w:t>as</w:t>
      </w:r>
      <w:r w:rsidRPr="00CA2619">
        <w:rPr>
          <w:rFonts w:ascii="Times New Roman" w:hAnsi="Times New Roman"/>
          <w:sz w:val="24"/>
          <w:szCs w:val="24"/>
        </w:rPr>
        <w:t>ească timpul care i-a fost acordat;</w:t>
      </w:r>
    </w:p>
    <w:p w:rsidR="001F0011" w:rsidRPr="00CA2619" w:rsidRDefault="001F001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S</w:t>
      </w:r>
      <w:r w:rsidR="00AD18E4" w:rsidRPr="00CA2619">
        <w:rPr>
          <w:rFonts w:ascii="Times New Roman" w:hAnsi="Times New Roman"/>
          <w:sz w:val="24"/>
          <w:szCs w:val="24"/>
        </w:rPr>
        <w:t>a</w:t>
      </w:r>
      <w:r w:rsidRPr="00CA2619">
        <w:rPr>
          <w:rFonts w:ascii="Times New Roman" w:hAnsi="Times New Roman"/>
          <w:sz w:val="24"/>
          <w:szCs w:val="24"/>
        </w:rPr>
        <w:t xml:space="preserve"> p</w:t>
      </w:r>
      <w:r w:rsidR="00AD18E4" w:rsidRPr="00CA2619">
        <w:rPr>
          <w:rFonts w:ascii="Times New Roman" w:hAnsi="Times New Roman"/>
          <w:sz w:val="24"/>
          <w:szCs w:val="24"/>
        </w:rPr>
        <w:t>a</w:t>
      </w:r>
      <w:r w:rsidRPr="00CA2619">
        <w:rPr>
          <w:rFonts w:ascii="Times New Roman" w:hAnsi="Times New Roman"/>
          <w:sz w:val="24"/>
          <w:szCs w:val="24"/>
        </w:rPr>
        <w:t xml:space="preserve">streze </w:t>
      </w:r>
      <w:r w:rsidR="00AD18E4" w:rsidRPr="00CA2619">
        <w:rPr>
          <w:rFonts w:ascii="Times New Roman" w:hAnsi="Times New Roman"/>
          <w:sz w:val="24"/>
          <w:szCs w:val="24"/>
        </w:rPr>
        <w:t>s</w:t>
      </w:r>
      <w:r w:rsidRPr="00CA2619">
        <w:rPr>
          <w:rFonts w:ascii="Times New Roman" w:hAnsi="Times New Roman"/>
          <w:sz w:val="24"/>
          <w:szCs w:val="24"/>
        </w:rPr>
        <w:t>i s</w:t>
      </w:r>
      <w:r w:rsidR="00AD18E4" w:rsidRPr="00CA2619">
        <w:rPr>
          <w:rFonts w:ascii="Times New Roman" w:hAnsi="Times New Roman"/>
          <w:sz w:val="24"/>
          <w:szCs w:val="24"/>
        </w:rPr>
        <w:t>a</w:t>
      </w:r>
      <w:r w:rsidRPr="00CA2619">
        <w:rPr>
          <w:rFonts w:ascii="Times New Roman" w:hAnsi="Times New Roman"/>
          <w:sz w:val="24"/>
          <w:szCs w:val="24"/>
        </w:rPr>
        <w:t xml:space="preserve"> predea în bune condiţii echipamentul de spital </w:t>
      </w:r>
      <w:r w:rsidR="00964CFA" w:rsidRPr="00CA2619">
        <w:rPr>
          <w:rFonts w:ascii="Times New Roman" w:hAnsi="Times New Roman"/>
          <w:sz w:val="24"/>
          <w:szCs w:val="24"/>
        </w:rPr>
        <w:t>s</w:t>
      </w:r>
      <w:r w:rsidRPr="00CA2619">
        <w:rPr>
          <w:rFonts w:ascii="Times New Roman" w:hAnsi="Times New Roman"/>
          <w:sz w:val="24"/>
          <w:szCs w:val="24"/>
        </w:rPr>
        <w:t>i lenjeria de pat primite</w:t>
      </w:r>
    </w:p>
    <w:p w:rsidR="001F0011" w:rsidRPr="00CA2619" w:rsidRDefault="001F0011"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pentru </w:t>
      </w:r>
      <w:r w:rsidR="00964CFA" w:rsidRPr="00CA2619">
        <w:rPr>
          <w:rFonts w:ascii="Times New Roman" w:hAnsi="Times New Roman"/>
          <w:sz w:val="24"/>
          <w:szCs w:val="24"/>
        </w:rPr>
        <w:t>s</w:t>
      </w:r>
      <w:r w:rsidRPr="00CA2619">
        <w:rPr>
          <w:rFonts w:ascii="Times New Roman" w:hAnsi="Times New Roman"/>
          <w:sz w:val="24"/>
          <w:szCs w:val="24"/>
        </w:rPr>
        <w:t xml:space="preserve">ederea </w:t>
      </w:r>
      <w:r w:rsidR="00964CFA" w:rsidRPr="00CA2619">
        <w:rPr>
          <w:rFonts w:ascii="Times New Roman" w:hAnsi="Times New Roman"/>
          <w:sz w:val="24"/>
          <w:szCs w:val="24"/>
        </w:rPr>
        <w:t>i</w:t>
      </w:r>
      <w:r w:rsidRPr="00CA2619">
        <w:rPr>
          <w:rFonts w:ascii="Times New Roman" w:hAnsi="Times New Roman"/>
          <w:sz w:val="24"/>
          <w:szCs w:val="24"/>
        </w:rPr>
        <w:t xml:space="preserve">n spital; </w:t>
      </w:r>
    </w:p>
    <w:p w:rsidR="001F532F" w:rsidRPr="00CA2619" w:rsidRDefault="001F0011"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 xml:space="preserve">Se interzice complet fumatul </w:t>
      </w:r>
      <w:r w:rsidR="005D7CB0" w:rsidRPr="00CA2619">
        <w:rPr>
          <w:rFonts w:ascii="Times New Roman" w:hAnsi="Times New Roman"/>
          <w:sz w:val="24"/>
          <w:szCs w:val="24"/>
        </w:rPr>
        <w:t>i</w:t>
      </w:r>
      <w:r w:rsidRPr="00CA2619">
        <w:rPr>
          <w:rFonts w:ascii="Times New Roman" w:hAnsi="Times New Roman"/>
          <w:sz w:val="24"/>
          <w:szCs w:val="24"/>
        </w:rPr>
        <w:t>n unitatea sanitar</w:t>
      </w:r>
      <w:r w:rsidR="005D7CB0" w:rsidRPr="00CA2619">
        <w:rPr>
          <w:rFonts w:ascii="Times New Roman" w:hAnsi="Times New Roman"/>
          <w:sz w:val="24"/>
          <w:szCs w:val="24"/>
        </w:rPr>
        <w:t>a</w:t>
      </w:r>
      <w:r w:rsidRPr="00CA2619">
        <w:rPr>
          <w:rFonts w:ascii="Times New Roman" w:hAnsi="Times New Roman"/>
          <w:sz w:val="24"/>
          <w:szCs w:val="24"/>
        </w:rPr>
        <w:t>.   Aceasta prevedere trebuie respectata de catre personalul incadrat în unitate, de catre pacienţi, aparţinători precum şi orice alta persoana care se afla în unitatea sanitara.</w:t>
      </w:r>
    </w:p>
    <w:p w:rsidR="009B4C6E" w:rsidRPr="00CA2619" w:rsidRDefault="009B4C6E" w:rsidP="008D7740">
      <w:pPr>
        <w:autoSpaceDE w:val="0"/>
        <w:autoSpaceDN w:val="0"/>
        <w:adjustRightInd w:val="0"/>
        <w:spacing w:after="0" w:line="360" w:lineRule="auto"/>
        <w:jc w:val="both"/>
        <w:rPr>
          <w:rFonts w:ascii="Times New Roman" w:hAnsi="Times New Roman"/>
          <w:noProof/>
          <w:sz w:val="24"/>
          <w:szCs w:val="24"/>
        </w:rPr>
      </w:pPr>
    </w:p>
    <w:p w:rsidR="00D10C77" w:rsidRPr="00CA2619" w:rsidRDefault="00D10C77" w:rsidP="00654ECE">
      <w:pPr>
        <w:pStyle w:val="Heading1"/>
        <w:spacing w:line="360" w:lineRule="auto"/>
        <w:jc w:val="center"/>
        <w:rPr>
          <w:b/>
          <w:noProof/>
        </w:rPr>
      </w:pPr>
      <w:bookmarkStart w:id="447" w:name="_Toc482786210"/>
      <w:r w:rsidRPr="00CA2619">
        <w:rPr>
          <w:b/>
          <w:noProof/>
        </w:rPr>
        <w:t xml:space="preserve">Cap. XX. </w:t>
      </w:r>
      <w:r w:rsidR="00481555" w:rsidRPr="00CA2619">
        <w:rPr>
          <w:b/>
          <w:noProof/>
        </w:rPr>
        <w:t xml:space="preserve"> </w:t>
      </w:r>
      <w:r w:rsidRPr="00CA2619">
        <w:rPr>
          <w:b/>
          <w:noProof/>
        </w:rPr>
        <w:t>Raspunderea civila a unitatii si a personalului medico-sanitar contractual in furnizarea de servicii medicale</w:t>
      </w:r>
      <w:bookmarkEnd w:id="447"/>
    </w:p>
    <w:p w:rsidR="00DC742A" w:rsidRPr="00CA2619" w:rsidRDefault="00DC742A" w:rsidP="00654ECE">
      <w:pPr>
        <w:pStyle w:val="Heading2"/>
        <w:numPr>
          <w:ilvl w:val="0"/>
          <w:numId w:val="0"/>
        </w:numPr>
        <w:ind w:left="1440"/>
        <w:rPr>
          <w:noProof/>
        </w:rPr>
      </w:pPr>
    </w:p>
    <w:p w:rsidR="00D10C77" w:rsidRPr="00CA2619" w:rsidRDefault="00D10C77" w:rsidP="00654ECE">
      <w:pPr>
        <w:pStyle w:val="Heading2"/>
        <w:numPr>
          <w:ilvl w:val="0"/>
          <w:numId w:val="0"/>
        </w:numPr>
        <w:ind w:left="1440"/>
        <w:rPr>
          <w:noProof/>
        </w:rPr>
      </w:pPr>
      <w:bookmarkStart w:id="448" w:name="_Toc482786211"/>
      <w:r w:rsidRPr="00CA2619">
        <w:rPr>
          <w:noProof/>
        </w:rPr>
        <w:t>2</w:t>
      </w:r>
      <w:r w:rsidR="00481555" w:rsidRPr="00CA2619">
        <w:rPr>
          <w:noProof/>
        </w:rPr>
        <w:t>0</w:t>
      </w:r>
      <w:r w:rsidRPr="00CA2619">
        <w:rPr>
          <w:noProof/>
        </w:rPr>
        <w:t>.1.Raspunderea civila a unitatii</w:t>
      </w:r>
      <w:bookmarkEnd w:id="448"/>
    </w:p>
    <w:p w:rsidR="00592BE4" w:rsidRPr="00CA2619" w:rsidRDefault="00616797"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Spitalul   răspunde civil, prin reprezentanţii săi legali, pentru prejudiciile produse în activitatea de prevenţie, diagnostic sau tratament, în situaţia în care acestea sunt consecinţa:</w:t>
      </w:r>
      <w:r w:rsidR="00592BE4" w:rsidRPr="00CA2619">
        <w:rPr>
          <w:rFonts w:ascii="Times New Roman" w:hAnsi="Times New Roman"/>
          <w:sz w:val="24"/>
          <w:szCs w:val="24"/>
        </w:rPr>
        <w:t xml:space="preserve">  </w:t>
      </w:r>
    </w:p>
    <w:p w:rsidR="00616797" w:rsidRPr="00CA2619" w:rsidRDefault="00616797"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infecţiilor </w:t>
      </w:r>
      <w:r w:rsidR="00E40BAE" w:rsidRPr="00CA2619">
        <w:rPr>
          <w:rFonts w:ascii="Times New Roman" w:hAnsi="Times New Roman"/>
          <w:sz w:val="24"/>
          <w:szCs w:val="24"/>
        </w:rPr>
        <w:t>asociate asistentei medicale</w:t>
      </w:r>
      <w:r w:rsidRPr="00CA2619">
        <w:rPr>
          <w:rFonts w:ascii="Times New Roman" w:hAnsi="Times New Roman"/>
          <w:sz w:val="24"/>
          <w:szCs w:val="24"/>
        </w:rPr>
        <w:t>, cu excepţia cazului când se dovedeşte o cauza externa ce</w:t>
      </w:r>
      <w:r w:rsidR="00592BE4" w:rsidRPr="00CA2619">
        <w:rPr>
          <w:rFonts w:ascii="Times New Roman" w:hAnsi="Times New Roman"/>
          <w:sz w:val="24"/>
          <w:szCs w:val="24"/>
        </w:rPr>
        <w:t xml:space="preserve"> </w:t>
      </w:r>
      <w:r w:rsidRPr="00CA2619">
        <w:rPr>
          <w:rFonts w:ascii="Times New Roman" w:hAnsi="Times New Roman"/>
          <w:sz w:val="24"/>
          <w:szCs w:val="24"/>
        </w:rPr>
        <w:t>nu a putut fi controlată de către instituţie;</w:t>
      </w:r>
    </w:p>
    <w:p w:rsidR="00616797" w:rsidRPr="00CA2619" w:rsidRDefault="00616797"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d</w:t>
      </w:r>
      <w:r w:rsidR="003C17C9" w:rsidRPr="00CA2619">
        <w:rPr>
          <w:rFonts w:ascii="Times New Roman" w:hAnsi="Times New Roman"/>
          <w:sz w:val="24"/>
          <w:szCs w:val="24"/>
        </w:rPr>
        <w:t>efectelor cunoscute ale dispozit</w:t>
      </w:r>
      <w:r w:rsidRPr="00CA2619">
        <w:rPr>
          <w:rFonts w:ascii="Times New Roman" w:hAnsi="Times New Roman"/>
          <w:sz w:val="24"/>
          <w:szCs w:val="24"/>
        </w:rPr>
        <w:t>ivelor şi aparaturii medicale folosite în mod abuziv</w:t>
      </w:r>
      <w:r w:rsidR="00592BE4" w:rsidRPr="00CA2619">
        <w:rPr>
          <w:rFonts w:ascii="Times New Roman" w:hAnsi="Times New Roman"/>
          <w:sz w:val="24"/>
          <w:szCs w:val="24"/>
        </w:rPr>
        <w:t xml:space="preserve"> </w:t>
      </w:r>
      <w:r w:rsidRPr="00CA2619">
        <w:rPr>
          <w:rFonts w:ascii="Times New Roman" w:hAnsi="Times New Roman"/>
          <w:sz w:val="24"/>
          <w:szCs w:val="24"/>
        </w:rPr>
        <w:t>fără a fi reparate;</w:t>
      </w:r>
    </w:p>
    <w:p w:rsidR="00616797" w:rsidRPr="00CA2619" w:rsidRDefault="00616797"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folosirii</w:t>
      </w:r>
      <w:r w:rsidR="00E40BAE" w:rsidRPr="00CA2619">
        <w:rPr>
          <w:rFonts w:ascii="Times New Roman" w:hAnsi="Times New Roman"/>
          <w:sz w:val="24"/>
          <w:szCs w:val="24"/>
        </w:rPr>
        <w:t xml:space="preserve"> materialelor sanitare, dispozit</w:t>
      </w:r>
      <w:r w:rsidRPr="00CA2619">
        <w:rPr>
          <w:rFonts w:ascii="Times New Roman" w:hAnsi="Times New Roman"/>
          <w:sz w:val="24"/>
          <w:szCs w:val="24"/>
        </w:rPr>
        <w:t>ivelor medicale, substanţelor medicamentoase</w:t>
      </w:r>
      <w:r w:rsidR="00592BE4" w:rsidRPr="00CA2619">
        <w:rPr>
          <w:rFonts w:ascii="Times New Roman" w:hAnsi="Times New Roman"/>
          <w:sz w:val="24"/>
          <w:szCs w:val="24"/>
        </w:rPr>
        <w:t xml:space="preserve"> </w:t>
      </w:r>
      <w:r w:rsidRPr="00CA2619">
        <w:rPr>
          <w:rFonts w:ascii="Times New Roman" w:hAnsi="Times New Roman"/>
          <w:sz w:val="24"/>
          <w:szCs w:val="24"/>
        </w:rPr>
        <w:t>şi sanitare, după expirarea perioadei de garanţie sau a termenului de valabilitate a</w:t>
      </w:r>
      <w:r w:rsidR="00DD04F5" w:rsidRPr="00CA2619">
        <w:rPr>
          <w:rFonts w:ascii="Times New Roman" w:hAnsi="Times New Roman"/>
          <w:sz w:val="24"/>
          <w:szCs w:val="24"/>
        </w:rPr>
        <w:t xml:space="preserve"> </w:t>
      </w:r>
      <w:r w:rsidRPr="00CA2619">
        <w:rPr>
          <w:rFonts w:ascii="Times New Roman" w:hAnsi="Times New Roman"/>
          <w:sz w:val="24"/>
          <w:szCs w:val="24"/>
        </w:rPr>
        <w:t>acestora după caz.</w:t>
      </w:r>
    </w:p>
    <w:p w:rsidR="00616797" w:rsidRPr="00CA2619" w:rsidRDefault="00616797"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nerespectării reglementarilor interne ale unităţii furnizoare de servicii medicale, în</w:t>
      </w:r>
      <w:r w:rsidR="00DD04F5" w:rsidRPr="00CA2619">
        <w:rPr>
          <w:rFonts w:ascii="Times New Roman" w:hAnsi="Times New Roman"/>
          <w:sz w:val="24"/>
          <w:szCs w:val="24"/>
        </w:rPr>
        <w:t xml:space="preserve"> </w:t>
      </w:r>
      <w:r w:rsidRPr="00CA2619">
        <w:rPr>
          <w:rFonts w:ascii="Times New Roman" w:hAnsi="Times New Roman"/>
          <w:sz w:val="24"/>
          <w:szCs w:val="24"/>
        </w:rPr>
        <w:t>mod direct sau indirect;</w:t>
      </w:r>
    </w:p>
    <w:p w:rsidR="00616797" w:rsidRPr="00CA2619" w:rsidRDefault="00616797"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accep</w:t>
      </w:r>
      <w:r w:rsidR="00E40BAE" w:rsidRPr="00CA2619">
        <w:rPr>
          <w:rFonts w:ascii="Times New Roman" w:hAnsi="Times New Roman"/>
          <w:sz w:val="24"/>
          <w:szCs w:val="24"/>
        </w:rPr>
        <w:t>tarii de echipamente şi dispozit</w:t>
      </w:r>
      <w:r w:rsidRPr="00CA2619">
        <w:rPr>
          <w:rFonts w:ascii="Times New Roman" w:hAnsi="Times New Roman"/>
          <w:sz w:val="24"/>
          <w:szCs w:val="24"/>
        </w:rPr>
        <w:t>ive medicale, materiale sanitare, substanţe</w:t>
      </w:r>
      <w:r w:rsidR="00DD04F5" w:rsidRPr="00CA2619">
        <w:rPr>
          <w:rFonts w:ascii="Times New Roman" w:hAnsi="Times New Roman"/>
          <w:sz w:val="24"/>
          <w:szCs w:val="24"/>
        </w:rPr>
        <w:t xml:space="preserve"> </w:t>
      </w:r>
      <w:r w:rsidRPr="00CA2619">
        <w:rPr>
          <w:rFonts w:ascii="Times New Roman" w:hAnsi="Times New Roman"/>
          <w:sz w:val="24"/>
          <w:szCs w:val="24"/>
        </w:rPr>
        <w:t>medicamentoase şi sanitare de la furnizori fără asigurarea prevăzuta de lege, precum şi</w:t>
      </w:r>
      <w:r w:rsidR="00DD04F5" w:rsidRPr="00CA2619">
        <w:rPr>
          <w:rFonts w:ascii="Times New Roman" w:hAnsi="Times New Roman"/>
          <w:sz w:val="24"/>
          <w:szCs w:val="24"/>
        </w:rPr>
        <w:t xml:space="preserve"> </w:t>
      </w:r>
      <w:r w:rsidRPr="00CA2619">
        <w:rPr>
          <w:rFonts w:ascii="Times New Roman" w:hAnsi="Times New Roman"/>
          <w:sz w:val="24"/>
          <w:szCs w:val="24"/>
        </w:rPr>
        <w:t>subcontractarea de servicii medicale sau nemedicale de la furnizori fără asigurare de</w:t>
      </w:r>
      <w:r w:rsidR="00DD04F5" w:rsidRPr="00CA2619">
        <w:rPr>
          <w:rFonts w:ascii="Times New Roman" w:hAnsi="Times New Roman"/>
          <w:sz w:val="24"/>
          <w:szCs w:val="24"/>
        </w:rPr>
        <w:t xml:space="preserve"> </w:t>
      </w:r>
      <w:r w:rsidRPr="00CA2619">
        <w:rPr>
          <w:rFonts w:ascii="Times New Roman" w:hAnsi="Times New Roman"/>
          <w:sz w:val="24"/>
          <w:szCs w:val="24"/>
        </w:rPr>
        <w:t>malpraxis;</w:t>
      </w:r>
    </w:p>
    <w:p w:rsidR="00616797" w:rsidRPr="00CA2619" w:rsidRDefault="00616797"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prejudiciile produse de personalul medical angajat, în solidar cu acesta;</w:t>
      </w:r>
    </w:p>
    <w:p w:rsidR="00616797" w:rsidRPr="00CA2619" w:rsidRDefault="00616797"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prejudiciile suferite din cauza personalului medical în exercitarea profesiunii, atunci</w:t>
      </w:r>
      <w:r w:rsidR="00DD04F5" w:rsidRPr="00CA2619">
        <w:rPr>
          <w:rFonts w:ascii="Times New Roman" w:hAnsi="Times New Roman"/>
          <w:sz w:val="24"/>
          <w:szCs w:val="24"/>
        </w:rPr>
        <w:t xml:space="preserve"> </w:t>
      </w:r>
      <w:r w:rsidRPr="00CA2619">
        <w:rPr>
          <w:rFonts w:ascii="Times New Roman" w:hAnsi="Times New Roman"/>
          <w:sz w:val="24"/>
          <w:szCs w:val="24"/>
        </w:rPr>
        <w:t>când acestea sunt cauza directa sau indirecta a nerespectării reglementarilor interne sau</w:t>
      </w:r>
      <w:r w:rsidR="00DD04F5" w:rsidRPr="00CA2619">
        <w:rPr>
          <w:rFonts w:ascii="Times New Roman" w:hAnsi="Times New Roman"/>
          <w:sz w:val="24"/>
          <w:szCs w:val="24"/>
        </w:rPr>
        <w:t xml:space="preserve"> </w:t>
      </w:r>
      <w:r w:rsidRPr="00CA2619">
        <w:rPr>
          <w:rFonts w:ascii="Times New Roman" w:hAnsi="Times New Roman"/>
          <w:sz w:val="24"/>
          <w:szCs w:val="24"/>
        </w:rPr>
        <w:t>dotării necorespunzătoare pentru activitatea practicata;</w:t>
      </w:r>
    </w:p>
    <w:p w:rsidR="00616797" w:rsidRPr="00CA2619" w:rsidRDefault="00616797"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prejudiciile produse în activitatea de prevenţie, diagnostic şi tratament ca urmare</w:t>
      </w:r>
      <w:r w:rsidR="00B9119D" w:rsidRPr="00CA2619">
        <w:rPr>
          <w:rFonts w:ascii="Times New Roman" w:hAnsi="Times New Roman"/>
          <w:sz w:val="24"/>
          <w:szCs w:val="24"/>
        </w:rPr>
        <w:t xml:space="preserve"> </w:t>
      </w:r>
      <w:r w:rsidRPr="00CA2619">
        <w:rPr>
          <w:rFonts w:ascii="Times New Roman" w:hAnsi="Times New Roman"/>
          <w:sz w:val="24"/>
          <w:szCs w:val="24"/>
        </w:rPr>
        <w:t>directă sau indirectă a viciilor ascunse ale echipamentelor şi dispoziţivelor medicale,</w:t>
      </w:r>
    </w:p>
    <w:p w:rsidR="00D6449F" w:rsidRPr="00CA2619" w:rsidRDefault="00616797" w:rsidP="00B137C7">
      <w:pPr>
        <w:numPr>
          <w:ilvl w:val="0"/>
          <w:numId w:val="7"/>
        </w:numPr>
        <w:spacing w:line="360" w:lineRule="auto"/>
        <w:rPr>
          <w:rFonts w:ascii="Times New Roman" w:hAnsi="Times New Roman"/>
          <w:noProof/>
          <w:sz w:val="24"/>
          <w:szCs w:val="24"/>
        </w:rPr>
      </w:pPr>
      <w:bookmarkStart w:id="449" w:name="_Toc413930589"/>
      <w:bookmarkStart w:id="450" w:name="_Toc413931309"/>
      <w:r w:rsidRPr="00CA2619">
        <w:rPr>
          <w:rFonts w:ascii="Times New Roman" w:hAnsi="Times New Roman"/>
          <w:sz w:val="24"/>
          <w:szCs w:val="24"/>
        </w:rPr>
        <w:t>substanţelor medicamentoase şi materiale sanitare, în perioada de garanţie/valabilitate</w:t>
      </w:r>
      <w:r w:rsidR="00B9119D" w:rsidRPr="00CA2619">
        <w:rPr>
          <w:rFonts w:ascii="Times New Roman" w:hAnsi="Times New Roman"/>
          <w:sz w:val="24"/>
          <w:szCs w:val="24"/>
        </w:rPr>
        <w:t xml:space="preserve"> </w:t>
      </w:r>
      <w:r w:rsidRPr="00CA2619">
        <w:rPr>
          <w:rFonts w:ascii="Times New Roman" w:hAnsi="Times New Roman"/>
          <w:sz w:val="24"/>
          <w:szCs w:val="24"/>
        </w:rPr>
        <w:t>conform legislaţiei în vigoare.</w:t>
      </w:r>
      <w:bookmarkEnd w:id="449"/>
      <w:bookmarkEnd w:id="450"/>
    </w:p>
    <w:p w:rsidR="00D6449F" w:rsidRPr="00CA2619" w:rsidRDefault="00D6449F" w:rsidP="00B137C7">
      <w:pPr>
        <w:rPr>
          <w:rFonts w:ascii="Times New Roman" w:hAnsi="Times New Roman"/>
          <w:sz w:val="24"/>
          <w:szCs w:val="24"/>
        </w:rPr>
      </w:pPr>
    </w:p>
    <w:p w:rsidR="00D10C77" w:rsidRPr="00CA2619" w:rsidRDefault="00D10C77" w:rsidP="00654ECE">
      <w:pPr>
        <w:pStyle w:val="Heading2"/>
        <w:numPr>
          <w:ilvl w:val="0"/>
          <w:numId w:val="0"/>
        </w:numPr>
        <w:ind w:left="1440"/>
        <w:rPr>
          <w:noProof/>
        </w:rPr>
      </w:pPr>
      <w:bookmarkStart w:id="451" w:name="_Toc482786212"/>
      <w:r w:rsidRPr="00CA2619">
        <w:rPr>
          <w:noProof/>
        </w:rPr>
        <w:lastRenderedPageBreak/>
        <w:t>2</w:t>
      </w:r>
      <w:r w:rsidR="00481555" w:rsidRPr="00CA2619">
        <w:rPr>
          <w:noProof/>
        </w:rPr>
        <w:t>0</w:t>
      </w:r>
      <w:r w:rsidRPr="00CA2619">
        <w:rPr>
          <w:noProof/>
        </w:rPr>
        <w:t>.2.Raspunderea civila a personalului medical contractual din unitate</w:t>
      </w:r>
      <w:bookmarkEnd w:id="451"/>
    </w:p>
    <w:p w:rsidR="009F7801" w:rsidRPr="00CA2619" w:rsidRDefault="009F7801" w:rsidP="00654ECE">
      <w:pPr>
        <w:tabs>
          <w:tab w:val="left" w:pos="540"/>
        </w:tabs>
        <w:spacing w:after="0" w:line="360" w:lineRule="auto"/>
        <w:rPr>
          <w:rFonts w:ascii="Times New Roman" w:hAnsi="Times New Roman"/>
          <w:noProof/>
          <w:sz w:val="24"/>
          <w:szCs w:val="24"/>
        </w:rPr>
      </w:pPr>
    </w:p>
    <w:p w:rsidR="00CC0173" w:rsidRPr="00CA2619" w:rsidRDefault="00CC0173"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Toate categoriile de personal medical au obligaţia obţinerii autorizaţiei de practică medicală,  eliberată de autoritaţile competente din domeniu, corespunzătoare calificării profesionale însuşite, precum şi a asigurării de răspundere civilă, pentru greşeli în activitatea profesională.</w:t>
      </w:r>
    </w:p>
    <w:p w:rsidR="00CC0173" w:rsidRPr="00CA2619" w:rsidRDefault="00CC0173"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sz w:val="24"/>
          <w:szCs w:val="24"/>
        </w:rPr>
        <w:t>Răspunderea civilă a personalului medical se referă la:</w:t>
      </w:r>
    </w:p>
    <w:p w:rsidR="00CC0173" w:rsidRPr="00CA2619" w:rsidRDefault="00CC0173"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prejudiciile produse din eroare, care includ şi neglijenţa, imprudenţa sau cunoştiinţe medicale insuficiente în exercitarea profesiunii, prin acte individuale în cadrul procedurilor de prevenţie, diagnostic sau tratament;</w:t>
      </w:r>
    </w:p>
    <w:p w:rsidR="00CC0173" w:rsidRPr="00CA2619" w:rsidRDefault="00CC0173"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prejudiciile ce decurg din nerespectarea reglementărilor privind confidenţialitatea, consimţământul informat şi obligaţivitatea acordării asistenţei medicale;</w:t>
      </w:r>
    </w:p>
    <w:p w:rsidR="00CC0173" w:rsidRPr="00CA2619" w:rsidRDefault="00CC0173"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prejudiciile produse în exercitarea profesiei şi atunci când îşi depăşeşte limitele competenţei, cu excepţia cazurilor de urgenţă în care nu este disponibil personal medical ce are competenţa necesară.</w:t>
      </w:r>
    </w:p>
    <w:p w:rsidR="00CC0173" w:rsidRPr="00CA2619" w:rsidRDefault="00CC0173" w:rsidP="00654ECE">
      <w:pPr>
        <w:autoSpaceDE w:val="0"/>
        <w:autoSpaceDN w:val="0"/>
        <w:adjustRightInd w:val="0"/>
        <w:spacing w:after="0" w:line="360" w:lineRule="auto"/>
        <w:ind w:firstLine="360"/>
        <w:jc w:val="both"/>
        <w:rPr>
          <w:rFonts w:ascii="Times New Roman" w:hAnsi="Times New Roman"/>
          <w:sz w:val="24"/>
          <w:szCs w:val="24"/>
        </w:rPr>
      </w:pPr>
      <w:r w:rsidRPr="00CA2619">
        <w:rPr>
          <w:rFonts w:ascii="Times New Roman" w:hAnsi="Times New Roman"/>
          <w:sz w:val="24"/>
          <w:szCs w:val="24"/>
        </w:rPr>
        <w:t>Răspunderea nu înlătură angajarea răspunderii penale, dacă fapta care a cauzat prejudiciul constituie infracţiune conform legii.</w:t>
      </w:r>
    </w:p>
    <w:p w:rsidR="00CC0173" w:rsidRPr="00CA2619" w:rsidRDefault="00CC0173" w:rsidP="00654ECE">
      <w:pPr>
        <w:autoSpaceDE w:val="0"/>
        <w:autoSpaceDN w:val="0"/>
        <w:adjustRightInd w:val="0"/>
        <w:spacing w:after="0" w:line="360" w:lineRule="auto"/>
        <w:ind w:firstLine="360"/>
        <w:jc w:val="both"/>
        <w:rPr>
          <w:rFonts w:ascii="Times New Roman" w:hAnsi="Times New Roman"/>
          <w:sz w:val="24"/>
          <w:szCs w:val="24"/>
        </w:rPr>
      </w:pPr>
      <w:r w:rsidRPr="00CA2619">
        <w:rPr>
          <w:rFonts w:ascii="Times New Roman" w:hAnsi="Times New Roman"/>
          <w:sz w:val="24"/>
          <w:szCs w:val="24"/>
        </w:rPr>
        <w:t>Toate persoanele implicate în actul medical vor răspunde proporţional cu gradul de vinovăţie al fiecăruia.</w:t>
      </w:r>
    </w:p>
    <w:p w:rsidR="00CC0173" w:rsidRPr="00CA2619" w:rsidRDefault="00CC0173" w:rsidP="00654ECE">
      <w:pPr>
        <w:autoSpaceDE w:val="0"/>
        <w:autoSpaceDN w:val="0"/>
        <w:adjustRightInd w:val="0"/>
        <w:spacing w:after="0" w:line="360" w:lineRule="auto"/>
        <w:ind w:firstLine="360"/>
        <w:jc w:val="both"/>
        <w:rPr>
          <w:rFonts w:ascii="Times New Roman" w:hAnsi="Times New Roman"/>
          <w:sz w:val="24"/>
          <w:szCs w:val="24"/>
        </w:rPr>
      </w:pPr>
      <w:r w:rsidRPr="00CA2619">
        <w:rPr>
          <w:rFonts w:ascii="Times New Roman" w:hAnsi="Times New Roman"/>
          <w:sz w:val="24"/>
          <w:szCs w:val="24"/>
        </w:rPr>
        <w:t>Personalul medical NU este răspunzător pentru daunele şi prejudiciile produse în exercitarea profesiunii:</w:t>
      </w:r>
    </w:p>
    <w:p w:rsidR="00CC0173" w:rsidRPr="00CA2619" w:rsidRDefault="00CC0173" w:rsidP="00654ECE">
      <w:pPr>
        <w:numPr>
          <w:ilvl w:val="0"/>
          <w:numId w:val="7"/>
        </w:num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 xml:space="preserve">când acestea se datorează condiţiilor de lucru, dotării insuficiente cu echipament de diagnostic şi tratament, infecţiilor </w:t>
      </w:r>
      <w:r w:rsidR="00E3757E" w:rsidRPr="00CA2619">
        <w:rPr>
          <w:rFonts w:ascii="Times New Roman" w:hAnsi="Times New Roman"/>
          <w:sz w:val="24"/>
          <w:szCs w:val="24"/>
        </w:rPr>
        <w:t>asociate asistentei medicale</w:t>
      </w:r>
      <w:r w:rsidRPr="00CA2619">
        <w:rPr>
          <w:rFonts w:ascii="Times New Roman" w:hAnsi="Times New Roman"/>
          <w:sz w:val="24"/>
          <w:szCs w:val="24"/>
        </w:rPr>
        <w:t>, efectelor adverse, complicaţiilor şi riscurilor în general acceptate ale metodelor de investigaţie ş</w:t>
      </w:r>
      <w:r w:rsidR="00E01B58" w:rsidRPr="00CA2619">
        <w:rPr>
          <w:rFonts w:ascii="Times New Roman" w:hAnsi="Times New Roman"/>
          <w:sz w:val="24"/>
          <w:szCs w:val="24"/>
        </w:rPr>
        <w:t xml:space="preserve">i tratament; </w:t>
      </w:r>
      <w:r w:rsidRPr="00CA2619">
        <w:rPr>
          <w:rFonts w:ascii="Times New Roman" w:hAnsi="Times New Roman"/>
          <w:sz w:val="24"/>
          <w:szCs w:val="24"/>
        </w:rPr>
        <w:t>echipamentelor şi dispoziţivelor medicale, substanţelor medicale şi sanitare folosite;</w:t>
      </w:r>
    </w:p>
    <w:p w:rsidR="007C428F" w:rsidRPr="00CA2619" w:rsidRDefault="00CC0173" w:rsidP="007C428F">
      <w:pPr>
        <w:numPr>
          <w:ilvl w:val="0"/>
          <w:numId w:val="7"/>
        </w:numPr>
        <w:spacing w:line="360" w:lineRule="auto"/>
        <w:jc w:val="both"/>
        <w:rPr>
          <w:rFonts w:ascii="Times New Roman" w:hAnsi="Times New Roman"/>
          <w:b/>
          <w:noProof/>
          <w:sz w:val="24"/>
          <w:szCs w:val="24"/>
        </w:rPr>
      </w:pPr>
      <w:bookmarkStart w:id="452" w:name="_Toc413930591"/>
      <w:bookmarkStart w:id="453" w:name="_Toc413931311"/>
      <w:r w:rsidRPr="00CA2619">
        <w:rPr>
          <w:rFonts w:ascii="Times New Roman" w:hAnsi="Times New Roman"/>
          <w:sz w:val="24"/>
          <w:szCs w:val="24"/>
        </w:rPr>
        <w:t>când ac</w:t>
      </w:r>
      <w:r w:rsidR="00533095" w:rsidRPr="00CA2619">
        <w:rPr>
          <w:rFonts w:ascii="Times New Roman" w:hAnsi="Times New Roman"/>
          <w:sz w:val="24"/>
          <w:szCs w:val="24"/>
        </w:rPr>
        <w:t>t</w:t>
      </w:r>
      <w:r w:rsidRPr="00CA2619">
        <w:rPr>
          <w:rFonts w:ascii="Times New Roman" w:hAnsi="Times New Roman"/>
          <w:sz w:val="24"/>
          <w:szCs w:val="24"/>
        </w:rPr>
        <w:t>ionează cu bun</w:t>
      </w:r>
      <w:r w:rsidR="00032657" w:rsidRPr="00CA2619">
        <w:rPr>
          <w:rFonts w:ascii="Times New Roman" w:hAnsi="Times New Roman"/>
          <w:sz w:val="24"/>
          <w:szCs w:val="24"/>
        </w:rPr>
        <w:t>a</w:t>
      </w:r>
      <w:r w:rsidRPr="00CA2619">
        <w:rPr>
          <w:rFonts w:ascii="Times New Roman" w:hAnsi="Times New Roman"/>
          <w:sz w:val="24"/>
          <w:szCs w:val="24"/>
        </w:rPr>
        <w:t>-credinţ</w:t>
      </w:r>
      <w:r w:rsidR="00032657" w:rsidRPr="00CA2619">
        <w:rPr>
          <w:rFonts w:ascii="Times New Roman" w:hAnsi="Times New Roman"/>
          <w:sz w:val="24"/>
          <w:szCs w:val="24"/>
        </w:rPr>
        <w:t>a</w:t>
      </w:r>
      <w:r w:rsidRPr="00CA2619">
        <w:rPr>
          <w:rFonts w:ascii="Times New Roman" w:hAnsi="Times New Roman"/>
          <w:sz w:val="24"/>
          <w:szCs w:val="24"/>
        </w:rPr>
        <w:t xml:space="preserve"> în situaţii de urgen</w:t>
      </w:r>
      <w:r w:rsidR="00032657" w:rsidRPr="00CA2619">
        <w:rPr>
          <w:rFonts w:ascii="Times New Roman" w:hAnsi="Times New Roman"/>
          <w:sz w:val="24"/>
          <w:szCs w:val="24"/>
        </w:rPr>
        <w:t>ta</w:t>
      </w:r>
      <w:r w:rsidRPr="00CA2619">
        <w:rPr>
          <w:rFonts w:ascii="Times New Roman" w:hAnsi="Times New Roman"/>
          <w:sz w:val="24"/>
          <w:szCs w:val="24"/>
        </w:rPr>
        <w:t>, cu respectarea competen</w:t>
      </w:r>
      <w:r w:rsidR="00032657" w:rsidRPr="00CA2619">
        <w:rPr>
          <w:rFonts w:ascii="Times New Roman" w:hAnsi="Times New Roman"/>
          <w:sz w:val="24"/>
          <w:szCs w:val="24"/>
        </w:rPr>
        <w:t>t</w:t>
      </w:r>
      <w:r w:rsidRPr="00CA2619">
        <w:rPr>
          <w:rFonts w:ascii="Times New Roman" w:hAnsi="Times New Roman"/>
          <w:sz w:val="24"/>
          <w:szCs w:val="24"/>
        </w:rPr>
        <w:t>ei acordate.</w:t>
      </w:r>
      <w:bookmarkStart w:id="454" w:name="_Toc482786213"/>
      <w:bookmarkEnd w:id="452"/>
      <w:bookmarkEnd w:id="453"/>
    </w:p>
    <w:p w:rsidR="00123D82" w:rsidRPr="00CA2619" w:rsidRDefault="00123D82" w:rsidP="00654ECE">
      <w:pPr>
        <w:pStyle w:val="Heading1"/>
        <w:spacing w:line="360" w:lineRule="auto"/>
        <w:jc w:val="center"/>
        <w:rPr>
          <w:b/>
          <w:noProof/>
        </w:rPr>
      </w:pPr>
      <w:r w:rsidRPr="00CA2619">
        <w:rPr>
          <w:b/>
          <w:noProof/>
        </w:rPr>
        <w:t>Cap. XXI. Dispozitii finale</w:t>
      </w:r>
      <w:bookmarkEnd w:id="454"/>
    </w:p>
    <w:p w:rsidR="00BE0198" w:rsidRPr="00CA2619" w:rsidRDefault="00BE0198" w:rsidP="00654ECE">
      <w:pPr>
        <w:autoSpaceDE w:val="0"/>
        <w:autoSpaceDN w:val="0"/>
        <w:adjustRightInd w:val="0"/>
        <w:spacing w:after="0" w:line="360" w:lineRule="auto"/>
        <w:ind w:firstLine="720"/>
        <w:jc w:val="both"/>
        <w:rPr>
          <w:rFonts w:ascii="Times New Roman" w:hAnsi="Times New Roman"/>
          <w:b/>
          <w:sz w:val="24"/>
          <w:szCs w:val="24"/>
        </w:rPr>
      </w:pPr>
    </w:p>
    <w:p w:rsidR="00123D82" w:rsidRPr="00CA2619" w:rsidRDefault="00332F00"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sz w:val="24"/>
          <w:szCs w:val="24"/>
        </w:rPr>
        <w:t>21.1.</w:t>
      </w:r>
      <w:r w:rsidRPr="00CA2619">
        <w:rPr>
          <w:rFonts w:ascii="Times New Roman" w:hAnsi="Times New Roman"/>
          <w:sz w:val="24"/>
          <w:szCs w:val="24"/>
        </w:rPr>
        <w:t xml:space="preserve"> </w:t>
      </w:r>
      <w:r w:rsidR="00123D82" w:rsidRPr="00CA2619">
        <w:rPr>
          <w:rFonts w:ascii="Times New Roman" w:hAnsi="Times New Roman"/>
          <w:sz w:val="24"/>
          <w:szCs w:val="24"/>
        </w:rPr>
        <w:t>În întreaga lor activitate, toate cadrele medico-sanitare vor adopta o conduit</w:t>
      </w:r>
      <w:r w:rsidR="00CF0FAB" w:rsidRPr="00CA2619">
        <w:rPr>
          <w:rFonts w:ascii="Times New Roman" w:hAnsi="Times New Roman"/>
          <w:sz w:val="24"/>
          <w:szCs w:val="24"/>
        </w:rPr>
        <w:t>a</w:t>
      </w:r>
      <w:r w:rsidR="00123D82" w:rsidRPr="00CA2619">
        <w:rPr>
          <w:rFonts w:ascii="Times New Roman" w:hAnsi="Times New Roman"/>
          <w:sz w:val="24"/>
          <w:szCs w:val="24"/>
        </w:rPr>
        <w:t xml:space="preserve"> civilizata, politicoasa, neomiţând formulele şi saluturile de politeţe, atât faţă de pacienţi cât şi faţă de însoţitorii şi vizitatorii acestora.</w:t>
      </w:r>
    </w:p>
    <w:p w:rsidR="00123D82" w:rsidRPr="00CA2619" w:rsidRDefault="0067579C"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sz w:val="24"/>
          <w:szCs w:val="24"/>
        </w:rPr>
        <w:t>21.2.</w:t>
      </w:r>
      <w:r w:rsidRPr="00CA2619">
        <w:rPr>
          <w:rFonts w:ascii="Times New Roman" w:hAnsi="Times New Roman"/>
          <w:sz w:val="24"/>
          <w:szCs w:val="24"/>
        </w:rPr>
        <w:t xml:space="preserve"> </w:t>
      </w:r>
      <w:r w:rsidR="00123D82" w:rsidRPr="00CA2619">
        <w:rPr>
          <w:rFonts w:ascii="Times New Roman" w:hAnsi="Times New Roman"/>
          <w:sz w:val="24"/>
          <w:szCs w:val="24"/>
        </w:rPr>
        <w:t>Toţi salariaţii spitalului precum şi personalul ce deserveşte paza şi curatenia (care pot fi angajaţi ai unor firme de prestări de servicii), vor acţiona într-un climat de linişte care să asigure confort psihic pacienţilor, evitând pe cât posibil, orice disconfort fonic (prin ton ridicat, zg</w:t>
      </w:r>
      <w:r w:rsidR="00BF3152" w:rsidRPr="00CA2619">
        <w:rPr>
          <w:rFonts w:ascii="Times New Roman" w:hAnsi="Times New Roman"/>
          <w:sz w:val="24"/>
          <w:szCs w:val="24"/>
        </w:rPr>
        <w:t>omote ale utilajelor şi dispozit</w:t>
      </w:r>
      <w:r w:rsidR="00123D82" w:rsidRPr="00CA2619">
        <w:rPr>
          <w:rFonts w:ascii="Times New Roman" w:hAnsi="Times New Roman"/>
          <w:sz w:val="24"/>
          <w:szCs w:val="24"/>
        </w:rPr>
        <w:t>ivelor cu care îşi desfasoara activitate) cu preponderenta în perioadele destinate odihnei pacienţilor.</w:t>
      </w:r>
    </w:p>
    <w:p w:rsidR="00123D82" w:rsidRPr="00CA2619" w:rsidRDefault="00EB67E2"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sz w:val="24"/>
          <w:szCs w:val="24"/>
        </w:rPr>
        <w:lastRenderedPageBreak/>
        <w:t xml:space="preserve">21.3. </w:t>
      </w:r>
      <w:r w:rsidR="00123D82" w:rsidRPr="00CA2619">
        <w:rPr>
          <w:rFonts w:ascii="Times New Roman" w:hAnsi="Times New Roman"/>
          <w:sz w:val="24"/>
          <w:szCs w:val="24"/>
        </w:rPr>
        <w:t>Atât medicii cât şi personalul cu pregătire medie şi auxiliară, se vor comporta cu pacienţii şi aparţinătorii acestora într-o maniera care sa excludă orice posibilitate de interpretare din partea acestora ca se doreşte sau se urmăreşte o remunerare a actului medical şi de îngrijire, alta decât cea prevăzuta de actele normative în vigoare, respective decât salariul obţinut pe statul de plata.</w:t>
      </w:r>
    </w:p>
    <w:p w:rsidR="00123D82" w:rsidRPr="00CA2619" w:rsidRDefault="000014E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sz w:val="24"/>
          <w:szCs w:val="24"/>
        </w:rPr>
        <w:t xml:space="preserve">21.4. </w:t>
      </w:r>
      <w:r w:rsidR="00123D82" w:rsidRPr="00CA2619">
        <w:rPr>
          <w:rFonts w:ascii="Times New Roman" w:hAnsi="Times New Roman"/>
          <w:sz w:val="24"/>
          <w:szCs w:val="24"/>
        </w:rPr>
        <w:t>Regulamentul de organizare şi funcţionare poate fi modificat sau completat, ori de cate ori necesităţile legale de organizare, funcţionare şi disciplina muncii în unitate le cer.</w:t>
      </w:r>
    </w:p>
    <w:p w:rsidR="00123D82" w:rsidRPr="00CA2619" w:rsidRDefault="000014E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sz w:val="24"/>
          <w:szCs w:val="24"/>
        </w:rPr>
        <w:t xml:space="preserve">21.5. </w:t>
      </w:r>
      <w:r w:rsidR="00123D82" w:rsidRPr="00CA2619">
        <w:rPr>
          <w:rFonts w:ascii="Times New Roman" w:hAnsi="Times New Roman"/>
          <w:sz w:val="24"/>
          <w:szCs w:val="24"/>
        </w:rPr>
        <w:t>Prezentul regulament va fi prelucrat cu toţi angajaţii, pe secţii şi compartimente,   sub semnătură de luare la cunoştinţă, pentru personalul încadrat după intrarea în vigoare a acestuia, prelucrarea se va face de către şeful secţiei  (compartimentului) în care acesta se angajează.</w:t>
      </w:r>
    </w:p>
    <w:p w:rsidR="000014E8" w:rsidRPr="00CA2619" w:rsidRDefault="000014E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sz w:val="24"/>
          <w:szCs w:val="24"/>
        </w:rPr>
        <w:t>21.6.</w:t>
      </w:r>
      <w:r w:rsidRPr="00CA2619">
        <w:rPr>
          <w:rFonts w:ascii="Times New Roman" w:hAnsi="Times New Roman"/>
          <w:sz w:val="24"/>
          <w:szCs w:val="24"/>
        </w:rPr>
        <w:t xml:space="preserve"> </w:t>
      </w:r>
      <w:r w:rsidR="00C4435C" w:rsidRPr="00CA2619">
        <w:rPr>
          <w:rFonts w:ascii="Times New Roman" w:hAnsi="Times New Roman"/>
          <w:sz w:val="24"/>
          <w:szCs w:val="24"/>
        </w:rPr>
        <w:t>(1)</w:t>
      </w:r>
      <w:r w:rsidRPr="00CA2619">
        <w:rPr>
          <w:rFonts w:ascii="Times New Roman" w:hAnsi="Times New Roman"/>
          <w:sz w:val="24"/>
          <w:szCs w:val="24"/>
        </w:rPr>
        <w:t>Pacientii / apartinat</w:t>
      </w:r>
      <w:r w:rsidR="00464236" w:rsidRPr="00CA2619">
        <w:rPr>
          <w:rFonts w:ascii="Times New Roman" w:hAnsi="Times New Roman"/>
          <w:sz w:val="24"/>
          <w:szCs w:val="24"/>
        </w:rPr>
        <w:t>orii si vizitatorii au acces neî</w:t>
      </w:r>
      <w:r w:rsidRPr="00CA2619">
        <w:rPr>
          <w:rFonts w:ascii="Times New Roman" w:hAnsi="Times New Roman"/>
          <w:sz w:val="24"/>
          <w:szCs w:val="24"/>
        </w:rPr>
        <w:t>ngr</w:t>
      </w:r>
      <w:r w:rsidR="00E56496" w:rsidRPr="00CA2619">
        <w:rPr>
          <w:rFonts w:ascii="Times New Roman" w:hAnsi="Times New Roman"/>
          <w:sz w:val="24"/>
          <w:szCs w:val="24"/>
        </w:rPr>
        <w:t>ă</w:t>
      </w:r>
      <w:r w:rsidRPr="00CA2619">
        <w:rPr>
          <w:rFonts w:ascii="Times New Roman" w:hAnsi="Times New Roman"/>
          <w:sz w:val="24"/>
          <w:szCs w:val="24"/>
        </w:rPr>
        <w:t>dit la registrul de sugestii, reclamatii si sesizarii.</w:t>
      </w:r>
    </w:p>
    <w:p w:rsidR="00C4435C" w:rsidRPr="00CA2619" w:rsidRDefault="00C4435C" w:rsidP="00654ECE">
      <w:pPr>
        <w:autoSpaceDE w:val="0"/>
        <w:autoSpaceDN w:val="0"/>
        <w:adjustRightInd w:val="0"/>
        <w:spacing w:after="0" w:line="360" w:lineRule="auto"/>
        <w:ind w:firstLine="720"/>
        <w:jc w:val="both"/>
        <w:rPr>
          <w:rFonts w:ascii="Times New Roman" w:hAnsi="Times New Roman"/>
          <w:b/>
          <w:sz w:val="24"/>
          <w:szCs w:val="24"/>
        </w:rPr>
      </w:pPr>
      <w:r w:rsidRPr="00CA2619">
        <w:rPr>
          <w:rFonts w:ascii="Times New Roman" w:hAnsi="Times New Roman"/>
          <w:sz w:val="24"/>
          <w:szCs w:val="24"/>
        </w:rPr>
        <w:t>(2) Este permis</w:t>
      </w:r>
      <w:r w:rsidR="00633FE1" w:rsidRPr="00CA2619">
        <w:rPr>
          <w:rFonts w:ascii="Times New Roman" w:hAnsi="Times New Roman"/>
          <w:sz w:val="24"/>
          <w:szCs w:val="24"/>
        </w:rPr>
        <w:t>a</w:t>
      </w:r>
      <w:r w:rsidRPr="00CA2619">
        <w:rPr>
          <w:rFonts w:ascii="Times New Roman" w:hAnsi="Times New Roman"/>
          <w:sz w:val="24"/>
          <w:szCs w:val="24"/>
        </w:rPr>
        <w:t xml:space="preserve"> implicarea apartinatorilor, sub supravegherea si acordul medicului curat, la ingrijirea unor catogorii de bolnavi  , prezenta acestora in sectie fiind consemnata prin acceptul scris al sefului de sectie.</w:t>
      </w:r>
    </w:p>
    <w:p w:rsidR="000666F8" w:rsidRPr="00CA2619" w:rsidRDefault="00C54DFF" w:rsidP="00654ECE">
      <w:pPr>
        <w:spacing w:after="0" w:line="360" w:lineRule="auto"/>
        <w:ind w:firstLine="720"/>
        <w:jc w:val="both"/>
        <w:rPr>
          <w:rFonts w:ascii="Times New Roman" w:hAnsi="Times New Roman"/>
          <w:sz w:val="24"/>
          <w:szCs w:val="24"/>
          <w:lang w:val="es-ES"/>
        </w:rPr>
      </w:pPr>
      <w:r w:rsidRPr="00CA2619">
        <w:rPr>
          <w:rFonts w:ascii="Times New Roman" w:hAnsi="Times New Roman"/>
          <w:b/>
          <w:sz w:val="24"/>
          <w:szCs w:val="24"/>
        </w:rPr>
        <w:t xml:space="preserve">21.7. </w:t>
      </w:r>
      <w:r w:rsidR="00123D82" w:rsidRPr="00CA2619">
        <w:rPr>
          <w:rFonts w:ascii="Times New Roman" w:hAnsi="Times New Roman"/>
          <w:sz w:val="24"/>
          <w:szCs w:val="24"/>
        </w:rPr>
        <w:t>Întreg personalul va respectă confidenţialitatea tuturor aspectelor legate de locul de</w:t>
      </w:r>
      <w:r w:rsidR="00604A70" w:rsidRPr="00CA2619">
        <w:rPr>
          <w:rFonts w:ascii="Times New Roman" w:hAnsi="Times New Roman"/>
          <w:sz w:val="24"/>
          <w:szCs w:val="24"/>
        </w:rPr>
        <w:t xml:space="preserve"> </w:t>
      </w:r>
      <w:r w:rsidR="00123D82" w:rsidRPr="00CA2619">
        <w:rPr>
          <w:rFonts w:ascii="Times New Roman" w:hAnsi="Times New Roman"/>
          <w:sz w:val="24"/>
          <w:szCs w:val="24"/>
        </w:rPr>
        <w:t>munc</w:t>
      </w:r>
      <w:r w:rsidR="000666F8" w:rsidRPr="00CA2619">
        <w:rPr>
          <w:rFonts w:ascii="Times New Roman" w:hAnsi="Times New Roman"/>
          <w:sz w:val="24"/>
          <w:szCs w:val="24"/>
        </w:rPr>
        <w:t>ă indiferent de natura acestora, iar în cazul parasirii serviciului prin desfacerea contractului de munca, transfer, detasare sau demisie, orice declaraţie publica cu referire la fostul loc de munca este atacabila.  Respectă secretul professional si confidenţialitatea informaţiei medicale.</w:t>
      </w:r>
      <w:r w:rsidR="000666F8" w:rsidRPr="00CA2619">
        <w:rPr>
          <w:rFonts w:ascii="Times New Roman" w:hAnsi="Times New Roman"/>
          <w:sz w:val="24"/>
          <w:szCs w:val="24"/>
          <w:lang w:val="es-ES"/>
        </w:rPr>
        <w:t xml:space="preserve"> Asigura si respecta confidentialitatea si anonimatul  pacientilor</w:t>
      </w:r>
    </w:p>
    <w:p w:rsidR="00123D82" w:rsidRPr="00CA2619" w:rsidRDefault="00CD7CB8"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sz w:val="24"/>
          <w:szCs w:val="24"/>
        </w:rPr>
        <w:t>21.8.</w:t>
      </w:r>
      <w:r w:rsidR="00123D82" w:rsidRPr="00CA2619">
        <w:rPr>
          <w:rFonts w:ascii="Times New Roman" w:hAnsi="Times New Roman"/>
          <w:sz w:val="24"/>
          <w:szCs w:val="24"/>
        </w:rPr>
        <w:t>Încălcările dispoziţiilor prezentului regulament, vor fi analizate de conducerea</w:t>
      </w:r>
      <w:r w:rsidR="00604A70" w:rsidRPr="00CA2619">
        <w:rPr>
          <w:rFonts w:ascii="Times New Roman" w:hAnsi="Times New Roman"/>
          <w:sz w:val="24"/>
          <w:szCs w:val="24"/>
        </w:rPr>
        <w:t xml:space="preserve"> </w:t>
      </w:r>
      <w:r w:rsidR="00123D82" w:rsidRPr="00CA2619">
        <w:rPr>
          <w:rFonts w:ascii="Times New Roman" w:hAnsi="Times New Roman"/>
          <w:sz w:val="24"/>
          <w:szCs w:val="24"/>
        </w:rPr>
        <w:t>unităţii, aplicându-se sancţiuni conform normelor legale în vigoare.</w:t>
      </w:r>
    </w:p>
    <w:p w:rsidR="00A4721C" w:rsidRPr="00CA2619" w:rsidRDefault="0033504D"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sz w:val="24"/>
          <w:szCs w:val="24"/>
        </w:rPr>
        <w:t xml:space="preserve">21.9. </w:t>
      </w:r>
      <w:r w:rsidR="00353CDF" w:rsidRPr="00CA2619">
        <w:rPr>
          <w:rFonts w:ascii="Times New Roman" w:hAnsi="Times New Roman"/>
          <w:sz w:val="24"/>
          <w:szCs w:val="24"/>
        </w:rPr>
        <w:t xml:space="preserve">(1) </w:t>
      </w:r>
      <w:r w:rsidR="00A4721C" w:rsidRPr="00CA2619">
        <w:rPr>
          <w:rFonts w:ascii="Times New Roman" w:hAnsi="Times New Roman"/>
          <w:sz w:val="24"/>
          <w:szCs w:val="24"/>
        </w:rPr>
        <w:t xml:space="preserve">ROF se aplică tuturor salariaţilor spitalului, indiferent dacă relaţiile lor de muncă sunt stabilite prin contracte individuale de muncă pe durată nedeterminată, contracte individuale de muncă pe durată determinată, cu program de lucru pentru întreaga durată a timpului de muncă sau cu timp parţial de muncă, contracte de muncă temporară, </w:t>
      </w:r>
      <w:r w:rsidR="00353CDF" w:rsidRPr="00CA2619">
        <w:rPr>
          <w:rFonts w:ascii="Times New Roman" w:hAnsi="Times New Roman"/>
          <w:sz w:val="24"/>
          <w:szCs w:val="24"/>
        </w:rPr>
        <w:t xml:space="preserve"> </w:t>
      </w:r>
      <w:r w:rsidR="00A4721C" w:rsidRPr="00CA2619">
        <w:rPr>
          <w:rFonts w:ascii="Times New Roman" w:hAnsi="Times New Roman"/>
          <w:sz w:val="24"/>
          <w:szCs w:val="24"/>
        </w:rPr>
        <w:t>sau cu convenţie civilă de prestări de servicii.</w:t>
      </w:r>
    </w:p>
    <w:p w:rsidR="00A4721C" w:rsidRPr="00CA2619" w:rsidRDefault="00A4721C"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(2) Prezentul regulament se aplică salariaţilor spitalului şi în cazurile în care îşi desfăşoară activitatea în alte locuri unde unitatea îşi îndeplineşte obiectul său de activitate.</w:t>
      </w:r>
    </w:p>
    <w:p w:rsidR="007C428F" w:rsidRPr="00CA2619" w:rsidRDefault="00A4721C" w:rsidP="00654ECE">
      <w:pPr>
        <w:autoSpaceDE w:val="0"/>
        <w:autoSpaceDN w:val="0"/>
        <w:adjustRightInd w:val="0"/>
        <w:spacing w:after="0" w:line="360" w:lineRule="auto"/>
        <w:jc w:val="both"/>
        <w:rPr>
          <w:rFonts w:ascii="Times New Roman" w:hAnsi="Times New Roman"/>
          <w:sz w:val="24"/>
          <w:szCs w:val="24"/>
        </w:rPr>
      </w:pPr>
      <w:r w:rsidRPr="00CA2619">
        <w:rPr>
          <w:rFonts w:ascii="Times New Roman" w:hAnsi="Times New Roman"/>
          <w:sz w:val="24"/>
          <w:szCs w:val="24"/>
        </w:rPr>
        <w:t>(3) De asemenea, prevederile prezentului regulament se aplică şi personalului din alte unităţi care se află în delegaţie sau sunt detaşaţi în cadrul spitalului, celor care efectuează practica în cadrul unităţii, precum şi angajaţilor firmelor care desfăşoară anumite activităţi sau servicii în incinta spitalului.</w:t>
      </w:r>
    </w:p>
    <w:p w:rsidR="00F25F2A" w:rsidRPr="00CA2619" w:rsidRDefault="00CD7CB8" w:rsidP="00654ECE">
      <w:pPr>
        <w:autoSpaceDE w:val="0"/>
        <w:autoSpaceDN w:val="0"/>
        <w:adjustRightInd w:val="0"/>
        <w:spacing w:after="0" w:line="360" w:lineRule="auto"/>
        <w:ind w:firstLine="720"/>
        <w:jc w:val="both"/>
        <w:rPr>
          <w:rFonts w:ascii="Times New Roman" w:hAnsi="Times New Roman"/>
          <w:b/>
          <w:bCs/>
          <w:sz w:val="24"/>
          <w:szCs w:val="24"/>
        </w:rPr>
      </w:pPr>
      <w:r w:rsidRPr="00CA2619">
        <w:rPr>
          <w:rFonts w:ascii="Times New Roman" w:hAnsi="Times New Roman"/>
          <w:b/>
          <w:sz w:val="24"/>
          <w:szCs w:val="24"/>
        </w:rPr>
        <w:t>21.</w:t>
      </w:r>
      <w:r w:rsidR="0033504D" w:rsidRPr="00CA2619">
        <w:rPr>
          <w:rFonts w:ascii="Times New Roman" w:hAnsi="Times New Roman"/>
          <w:b/>
          <w:sz w:val="24"/>
          <w:szCs w:val="24"/>
        </w:rPr>
        <w:t>10</w:t>
      </w:r>
      <w:r w:rsidRPr="00CA2619">
        <w:rPr>
          <w:rFonts w:ascii="Times New Roman" w:hAnsi="Times New Roman"/>
          <w:b/>
          <w:sz w:val="24"/>
          <w:szCs w:val="24"/>
        </w:rPr>
        <w:t xml:space="preserve">. </w:t>
      </w:r>
      <w:r w:rsidR="00F25F2A" w:rsidRPr="00CA2619">
        <w:rPr>
          <w:rFonts w:ascii="Times New Roman" w:hAnsi="Times New Roman"/>
          <w:b/>
          <w:noProof/>
          <w:sz w:val="24"/>
          <w:szCs w:val="24"/>
        </w:rPr>
        <w:t xml:space="preserve"> </w:t>
      </w:r>
      <w:r w:rsidR="00F25F2A" w:rsidRPr="00CA2619">
        <w:rPr>
          <w:rFonts w:ascii="Times New Roman" w:hAnsi="Times New Roman"/>
          <w:b/>
          <w:bCs/>
          <w:sz w:val="24"/>
          <w:szCs w:val="24"/>
        </w:rPr>
        <w:t>Libertatea opiniilor</w:t>
      </w:r>
    </w:p>
    <w:p w:rsidR="00F25F2A" w:rsidRPr="00CA2619" w:rsidRDefault="00F25F2A"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bCs/>
          <w:sz w:val="24"/>
          <w:szCs w:val="24"/>
        </w:rPr>
        <w:t>(1)</w:t>
      </w:r>
      <w:r w:rsidRPr="00CA2619">
        <w:rPr>
          <w:rFonts w:ascii="Times New Roman" w:hAnsi="Times New Roman"/>
          <w:sz w:val="24"/>
          <w:szCs w:val="24"/>
        </w:rPr>
        <w:t>În îndeplinirea atribuţiilor de serviciu angajaţii contractuali au obligaţia de a respecta demnitatea funcţiei deţinute, corelând libertatea dialo</w:t>
      </w:r>
      <w:r w:rsidR="001310A5" w:rsidRPr="00CA2619">
        <w:rPr>
          <w:rFonts w:ascii="Times New Roman" w:hAnsi="Times New Roman"/>
          <w:sz w:val="24"/>
          <w:szCs w:val="24"/>
        </w:rPr>
        <w:t>gului cu promovarea intereselor</w:t>
      </w:r>
      <w:r w:rsidRPr="00CA2619">
        <w:rPr>
          <w:rFonts w:ascii="Times New Roman" w:hAnsi="Times New Roman"/>
          <w:sz w:val="24"/>
          <w:szCs w:val="24"/>
        </w:rPr>
        <w:t xml:space="preserve"> instituţiei publice în care îşi desfăşoară activitatea.</w:t>
      </w:r>
    </w:p>
    <w:p w:rsidR="00F25F2A" w:rsidRPr="00CA2619" w:rsidRDefault="00F25F2A" w:rsidP="00654ECE">
      <w:pPr>
        <w:autoSpaceDE w:val="0"/>
        <w:autoSpaceDN w:val="0"/>
        <w:adjustRightInd w:val="0"/>
        <w:spacing w:after="0" w:line="360" w:lineRule="auto"/>
        <w:ind w:firstLine="720"/>
        <w:jc w:val="both"/>
        <w:rPr>
          <w:rFonts w:ascii="Times New Roman" w:hAnsi="Times New Roman"/>
          <w:sz w:val="24"/>
          <w:szCs w:val="24"/>
        </w:rPr>
      </w:pPr>
      <w:r w:rsidRPr="00CA2619">
        <w:rPr>
          <w:rFonts w:ascii="Times New Roman" w:hAnsi="Times New Roman"/>
          <w:b/>
          <w:bCs/>
          <w:sz w:val="24"/>
          <w:szCs w:val="24"/>
        </w:rPr>
        <w:lastRenderedPageBreak/>
        <w:t>(2)</w:t>
      </w:r>
      <w:r w:rsidRPr="00CA2619">
        <w:rPr>
          <w:rFonts w:ascii="Times New Roman" w:hAnsi="Times New Roman"/>
          <w:sz w:val="24"/>
          <w:szCs w:val="24"/>
        </w:rPr>
        <w:t>În activitatea lor angajaţii contractuali au obligaţia de a respecta libertatea opiniilor şi de a nu se lăsa influenţaţi de considerente personale.</w:t>
      </w:r>
    </w:p>
    <w:p w:rsidR="00000368" w:rsidRPr="00CA2619" w:rsidRDefault="00F25F2A" w:rsidP="00C42BB2">
      <w:pPr>
        <w:spacing w:line="360" w:lineRule="auto"/>
        <w:jc w:val="both"/>
        <w:rPr>
          <w:rFonts w:ascii="Times New Roman" w:hAnsi="Times New Roman"/>
          <w:sz w:val="24"/>
          <w:szCs w:val="24"/>
        </w:rPr>
      </w:pPr>
      <w:r w:rsidRPr="00CA2619">
        <w:rPr>
          <w:rFonts w:ascii="Times New Roman" w:hAnsi="Times New Roman"/>
          <w:b/>
          <w:bCs/>
          <w:sz w:val="24"/>
          <w:szCs w:val="24"/>
        </w:rPr>
        <w:t>(3)</w:t>
      </w:r>
      <w:r w:rsidR="00C42BB2" w:rsidRPr="00CA2619">
        <w:rPr>
          <w:rFonts w:ascii="Times New Roman" w:hAnsi="Times New Roman"/>
          <w:sz w:val="24"/>
          <w:szCs w:val="24"/>
        </w:rPr>
        <w:t>I</w:t>
      </w:r>
      <w:r w:rsidRPr="00CA2619">
        <w:rPr>
          <w:rFonts w:ascii="Times New Roman" w:hAnsi="Times New Roman"/>
          <w:sz w:val="24"/>
          <w:szCs w:val="24"/>
        </w:rPr>
        <w:t>n exprimarea opiniilor, personalul contractual trebuie s</w:t>
      </w:r>
      <w:r w:rsidR="00C42BB2" w:rsidRPr="00CA2619">
        <w:rPr>
          <w:rFonts w:ascii="Times New Roman" w:hAnsi="Times New Roman"/>
          <w:sz w:val="24"/>
          <w:szCs w:val="24"/>
        </w:rPr>
        <w:t>a</w:t>
      </w:r>
      <w:r w:rsidRPr="00CA2619">
        <w:rPr>
          <w:rFonts w:ascii="Times New Roman" w:hAnsi="Times New Roman"/>
          <w:sz w:val="24"/>
          <w:szCs w:val="24"/>
        </w:rPr>
        <w:t xml:space="preserve"> aib</w:t>
      </w:r>
      <w:r w:rsidR="00C42BB2" w:rsidRPr="00CA2619">
        <w:rPr>
          <w:rFonts w:ascii="Times New Roman" w:hAnsi="Times New Roman"/>
          <w:sz w:val="24"/>
          <w:szCs w:val="24"/>
        </w:rPr>
        <w:t>a</w:t>
      </w:r>
      <w:r w:rsidRPr="00CA2619">
        <w:rPr>
          <w:rFonts w:ascii="Times New Roman" w:hAnsi="Times New Roman"/>
          <w:sz w:val="24"/>
          <w:szCs w:val="24"/>
        </w:rPr>
        <w:t xml:space="preserve"> o atitudine conciliant</w:t>
      </w:r>
      <w:r w:rsidR="00C42BB2" w:rsidRPr="00CA2619">
        <w:rPr>
          <w:rFonts w:ascii="Times New Roman" w:hAnsi="Times New Roman"/>
          <w:sz w:val="24"/>
          <w:szCs w:val="24"/>
        </w:rPr>
        <w:t>a</w:t>
      </w:r>
      <w:r w:rsidRPr="00CA2619">
        <w:rPr>
          <w:rFonts w:ascii="Times New Roman" w:hAnsi="Times New Roman"/>
          <w:sz w:val="24"/>
          <w:szCs w:val="24"/>
        </w:rPr>
        <w:t xml:space="preserve"> </w:t>
      </w:r>
      <w:r w:rsidR="00C42BB2" w:rsidRPr="00CA2619">
        <w:rPr>
          <w:rFonts w:ascii="Times New Roman" w:hAnsi="Times New Roman"/>
          <w:sz w:val="24"/>
          <w:szCs w:val="24"/>
        </w:rPr>
        <w:t>s</w:t>
      </w:r>
      <w:r w:rsidRPr="00CA2619">
        <w:rPr>
          <w:rFonts w:ascii="Times New Roman" w:hAnsi="Times New Roman"/>
          <w:sz w:val="24"/>
          <w:szCs w:val="24"/>
        </w:rPr>
        <w:t>i s</w:t>
      </w:r>
      <w:r w:rsidR="00C42BB2" w:rsidRPr="00CA2619">
        <w:rPr>
          <w:rFonts w:ascii="Times New Roman" w:hAnsi="Times New Roman"/>
          <w:sz w:val="24"/>
          <w:szCs w:val="24"/>
        </w:rPr>
        <w:t xml:space="preserve">a </w:t>
      </w:r>
      <w:r w:rsidRPr="00CA2619">
        <w:rPr>
          <w:rFonts w:ascii="Times New Roman" w:hAnsi="Times New Roman"/>
          <w:sz w:val="24"/>
          <w:szCs w:val="24"/>
        </w:rPr>
        <w:t>evite generarea conflictelor datorate schimbului de p</w:t>
      </w:r>
      <w:r w:rsidR="00C42BB2" w:rsidRPr="00CA2619">
        <w:rPr>
          <w:rFonts w:ascii="Times New Roman" w:hAnsi="Times New Roman"/>
          <w:sz w:val="24"/>
          <w:szCs w:val="24"/>
        </w:rPr>
        <w:t>a</w:t>
      </w:r>
      <w:r w:rsidRPr="00CA2619">
        <w:rPr>
          <w:rFonts w:ascii="Times New Roman" w:hAnsi="Times New Roman"/>
          <w:sz w:val="24"/>
          <w:szCs w:val="24"/>
        </w:rPr>
        <w:t>reri.</w:t>
      </w:r>
    </w:p>
    <w:p w:rsidR="002C5128" w:rsidRPr="00CA2619" w:rsidRDefault="00127E47" w:rsidP="008D7740">
      <w:pPr>
        <w:spacing w:line="360" w:lineRule="auto"/>
        <w:ind w:firstLine="720"/>
        <w:jc w:val="both"/>
        <w:rPr>
          <w:rFonts w:ascii="Times New Roman" w:hAnsi="Times New Roman"/>
          <w:b/>
          <w:sz w:val="24"/>
          <w:szCs w:val="24"/>
        </w:rPr>
      </w:pPr>
      <w:r w:rsidRPr="00CA2619">
        <w:rPr>
          <w:rFonts w:ascii="Times New Roman" w:hAnsi="Times New Roman"/>
          <w:b/>
          <w:sz w:val="24"/>
          <w:szCs w:val="24"/>
        </w:rPr>
        <w:t>21.1</w:t>
      </w:r>
      <w:r w:rsidR="003E3065" w:rsidRPr="00CA2619">
        <w:rPr>
          <w:rFonts w:ascii="Times New Roman" w:hAnsi="Times New Roman"/>
          <w:b/>
          <w:sz w:val="24"/>
          <w:szCs w:val="24"/>
        </w:rPr>
        <w:t>1</w:t>
      </w:r>
      <w:r w:rsidRPr="00CA2619">
        <w:rPr>
          <w:rFonts w:ascii="Times New Roman" w:hAnsi="Times New Roman"/>
          <w:b/>
          <w:sz w:val="24"/>
          <w:szCs w:val="24"/>
        </w:rPr>
        <w:t xml:space="preserve">. </w:t>
      </w:r>
      <w:r w:rsidR="002C5128" w:rsidRPr="00CA2619">
        <w:rPr>
          <w:rFonts w:ascii="Times New Roman" w:hAnsi="Times New Roman"/>
          <w:b/>
          <w:sz w:val="24"/>
          <w:szCs w:val="24"/>
        </w:rPr>
        <w:t>Frecventa schimbarii echipamentului pentru personalul care lucreaza in sectiile si  compartimentele spitalului</w:t>
      </w:r>
      <w:r w:rsidRPr="00CA2619">
        <w:rPr>
          <w:rFonts w:ascii="Times New Roman" w:hAnsi="Times New Roman"/>
          <w:b/>
          <w:sz w:val="24"/>
          <w:szCs w:val="24"/>
        </w:rPr>
        <w:t xml:space="preserve"> </w:t>
      </w:r>
    </w:p>
    <w:p w:rsidR="002C5128" w:rsidRPr="00CA2619" w:rsidRDefault="00127E47" w:rsidP="008D7740">
      <w:pPr>
        <w:spacing w:after="0" w:line="360" w:lineRule="auto"/>
        <w:rPr>
          <w:rFonts w:ascii="Times New Roman" w:hAnsi="Times New Roman"/>
          <w:sz w:val="24"/>
          <w:szCs w:val="24"/>
        </w:rPr>
      </w:pPr>
      <w:r w:rsidRPr="00CA2619">
        <w:rPr>
          <w:rFonts w:ascii="Times New Roman" w:hAnsi="Times New Roman"/>
          <w:sz w:val="24"/>
          <w:szCs w:val="24"/>
        </w:rPr>
        <w:t xml:space="preserve"> </w:t>
      </w:r>
      <w:r w:rsidR="002C5128" w:rsidRPr="00CA2619">
        <w:rPr>
          <w:rFonts w:ascii="Times New Roman" w:hAnsi="Times New Roman"/>
          <w:sz w:val="24"/>
          <w:szCs w:val="24"/>
        </w:rPr>
        <w:t xml:space="preserve"> Frecventa schimbarii echipamentului de protectie al personalului se face in functie de gradul de ris</w:t>
      </w:r>
      <w:r w:rsidR="001571FA" w:rsidRPr="00CA2619">
        <w:rPr>
          <w:rFonts w:ascii="Times New Roman" w:hAnsi="Times New Roman"/>
          <w:sz w:val="24"/>
          <w:szCs w:val="24"/>
        </w:rPr>
        <w:t>c</w:t>
      </w:r>
      <w:r w:rsidR="002C5128" w:rsidRPr="00CA2619">
        <w:rPr>
          <w:rFonts w:ascii="Times New Roman" w:hAnsi="Times New Roman"/>
          <w:sz w:val="24"/>
          <w:szCs w:val="24"/>
        </w:rPr>
        <w:t xml:space="preserve"> astfel:   </w:t>
      </w:r>
    </w:p>
    <w:p w:rsidR="002C5128" w:rsidRPr="00CA2619" w:rsidRDefault="002C5128" w:rsidP="008D7740">
      <w:pPr>
        <w:numPr>
          <w:ilvl w:val="0"/>
          <w:numId w:val="160"/>
        </w:numPr>
        <w:spacing w:after="0" w:line="360" w:lineRule="auto"/>
        <w:rPr>
          <w:rFonts w:ascii="Times New Roman" w:hAnsi="Times New Roman"/>
          <w:sz w:val="24"/>
          <w:szCs w:val="24"/>
        </w:rPr>
      </w:pPr>
      <w:r w:rsidRPr="00CA2619">
        <w:rPr>
          <w:rFonts w:ascii="Times New Roman" w:hAnsi="Times New Roman"/>
          <w:sz w:val="24"/>
          <w:szCs w:val="24"/>
        </w:rPr>
        <w:t xml:space="preserve">echipamentul de protectie se schimba zilnic sau la nevoie la : </w:t>
      </w:r>
      <w:r w:rsidR="00873710" w:rsidRPr="00CA2619">
        <w:rPr>
          <w:rFonts w:ascii="Times New Roman" w:hAnsi="Times New Roman"/>
          <w:sz w:val="24"/>
          <w:szCs w:val="24"/>
        </w:rPr>
        <w:t>bloc alimentar, spalatorie</w:t>
      </w:r>
      <w:r w:rsidR="00A519FA" w:rsidRPr="00CA2619">
        <w:rPr>
          <w:rFonts w:ascii="Times New Roman" w:hAnsi="Times New Roman"/>
          <w:sz w:val="24"/>
          <w:szCs w:val="24"/>
        </w:rPr>
        <w:t>, sterilizare</w:t>
      </w:r>
    </w:p>
    <w:p w:rsidR="00091C0F" w:rsidRPr="00CA2619" w:rsidRDefault="00D2054B" w:rsidP="001310A5">
      <w:pPr>
        <w:numPr>
          <w:ilvl w:val="0"/>
          <w:numId w:val="160"/>
        </w:numPr>
        <w:spacing w:after="0" w:line="360" w:lineRule="auto"/>
        <w:rPr>
          <w:rFonts w:ascii="Times New Roman" w:hAnsi="Times New Roman"/>
          <w:b/>
          <w:sz w:val="24"/>
          <w:szCs w:val="24"/>
        </w:rPr>
      </w:pPr>
      <w:r w:rsidRPr="00CA2619">
        <w:rPr>
          <w:rFonts w:ascii="Times New Roman" w:hAnsi="Times New Roman"/>
          <w:sz w:val="24"/>
          <w:szCs w:val="24"/>
        </w:rPr>
        <w:t xml:space="preserve">echipamentul de </w:t>
      </w:r>
      <w:r w:rsidR="00873710" w:rsidRPr="00CA2619">
        <w:rPr>
          <w:rFonts w:ascii="Times New Roman" w:hAnsi="Times New Roman"/>
          <w:sz w:val="24"/>
          <w:szCs w:val="24"/>
        </w:rPr>
        <w:t>protecti</w:t>
      </w:r>
      <w:r w:rsidRPr="00CA2619">
        <w:rPr>
          <w:rFonts w:ascii="Times New Roman" w:hAnsi="Times New Roman"/>
          <w:sz w:val="24"/>
          <w:szCs w:val="24"/>
        </w:rPr>
        <w:t>e se schima</w:t>
      </w:r>
      <w:r w:rsidR="002C5128" w:rsidRPr="00CA2619">
        <w:rPr>
          <w:rFonts w:ascii="Times New Roman" w:hAnsi="Times New Roman"/>
          <w:sz w:val="24"/>
          <w:szCs w:val="24"/>
        </w:rPr>
        <w:t xml:space="preserve"> la 3 zile sau la nevoie in urmatoarele locuri de munca: </w:t>
      </w:r>
      <w:r w:rsidR="00873710" w:rsidRPr="00CA2619">
        <w:rPr>
          <w:rFonts w:ascii="Times New Roman" w:hAnsi="Times New Roman"/>
          <w:sz w:val="24"/>
          <w:szCs w:val="24"/>
        </w:rPr>
        <w:t>sectia cronici, sectia geriatrie , comp. ingrijiri paliative, comp. recuperare neur</w:t>
      </w:r>
      <w:r w:rsidR="00A519FA" w:rsidRPr="00CA2619">
        <w:rPr>
          <w:rFonts w:ascii="Times New Roman" w:hAnsi="Times New Roman"/>
          <w:sz w:val="24"/>
          <w:szCs w:val="24"/>
        </w:rPr>
        <w:t>o</w:t>
      </w:r>
      <w:r w:rsidR="00873710" w:rsidRPr="00CA2619">
        <w:rPr>
          <w:rFonts w:ascii="Times New Roman" w:hAnsi="Times New Roman"/>
          <w:sz w:val="24"/>
          <w:szCs w:val="24"/>
        </w:rPr>
        <w:t>logica</w:t>
      </w:r>
      <w:r w:rsidR="008E3637" w:rsidRPr="00CA2619">
        <w:rPr>
          <w:rFonts w:ascii="Times New Roman" w:hAnsi="Times New Roman"/>
          <w:sz w:val="24"/>
          <w:szCs w:val="24"/>
        </w:rPr>
        <w:t xml:space="preserve"> </w:t>
      </w:r>
      <w:r w:rsidR="00A519FA" w:rsidRPr="00CA2619">
        <w:rPr>
          <w:rFonts w:ascii="Times New Roman" w:hAnsi="Times New Roman"/>
          <w:b/>
          <w:sz w:val="24"/>
          <w:szCs w:val="24"/>
        </w:rPr>
        <w:t xml:space="preserve">, </w:t>
      </w:r>
      <w:r w:rsidR="00A519FA" w:rsidRPr="00CA2619">
        <w:rPr>
          <w:rFonts w:ascii="Times New Roman" w:hAnsi="Times New Roman"/>
          <w:sz w:val="24"/>
          <w:szCs w:val="24"/>
        </w:rPr>
        <w:t>laboratoare</w:t>
      </w:r>
    </w:p>
    <w:p w:rsidR="001310A5" w:rsidRPr="00CA2619" w:rsidRDefault="001310A5" w:rsidP="001310A5">
      <w:pPr>
        <w:spacing w:after="0" w:line="360" w:lineRule="auto"/>
        <w:ind w:left="720"/>
        <w:rPr>
          <w:rFonts w:ascii="Times New Roman" w:hAnsi="Times New Roman"/>
          <w:b/>
          <w:sz w:val="24"/>
          <w:szCs w:val="24"/>
        </w:rPr>
      </w:pPr>
    </w:p>
    <w:p w:rsidR="00000368" w:rsidRPr="00CA2619" w:rsidRDefault="0018556D" w:rsidP="00B137C7">
      <w:pPr>
        <w:spacing w:after="0" w:line="360" w:lineRule="auto"/>
        <w:jc w:val="both"/>
        <w:rPr>
          <w:rFonts w:ascii="Times New Roman" w:hAnsi="Times New Roman"/>
          <w:b/>
          <w:noProof/>
          <w:sz w:val="24"/>
          <w:szCs w:val="24"/>
        </w:rPr>
      </w:pPr>
      <w:r w:rsidRPr="00CA2619">
        <w:rPr>
          <w:rFonts w:ascii="Times New Roman" w:hAnsi="Times New Roman"/>
          <w:b/>
          <w:noProof/>
          <w:sz w:val="24"/>
          <w:szCs w:val="24"/>
        </w:rPr>
        <w:t>21.1</w:t>
      </w:r>
      <w:r w:rsidR="003E3065" w:rsidRPr="00CA2619">
        <w:rPr>
          <w:rFonts w:ascii="Times New Roman" w:hAnsi="Times New Roman"/>
          <w:b/>
          <w:noProof/>
          <w:sz w:val="24"/>
          <w:szCs w:val="24"/>
        </w:rPr>
        <w:t>2</w:t>
      </w:r>
      <w:r w:rsidRPr="00CA2619">
        <w:rPr>
          <w:rFonts w:ascii="Times New Roman" w:hAnsi="Times New Roman"/>
          <w:b/>
          <w:noProof/>
          <w:sz w:val="24"/>
          <w:szCs w:val="24"/>
        </w:rPr>
        <w:t xml:space="preserve">. </w:t>
      </w:r>
      <w:r w:rsidR="006F1E48" w:rsidRPr="00CA2619">
        <w:rPr>
          <w:rFonts w:ascii="Times New Roman" w:hAnsi="Times New Roman"/>
          <w:b/>
          <w:noProof/>
          <w:sz w:val="24"/>
          <w:szCs w:val="24"/>
        </w:rPr>
        <w:t>Obligativitatea respectarii drepturilor pacie</w:t>
      </w:r>
      <w:r w:rsidR="009C43DE" w:rsidRPr="00CA2619">
        <w:rPr>
          <w:rFonts w:ascii="Times New Roman" w:hAnsi="Times New Roman"/>
          <w:b/>
          <w:noProof/>
          <w:sz w:val="24"/>
          <w:szCs w:val="24"/>
        </w:rPr>
        <w:t>n</w:t>
      </w:r>
      <w:r w:rsidR="006F1E48" w:rsidRPr="00CA2619">
        <w:rPr>
          <w:rFonts w:ascii="Times New Roman" w:hAnsi="Times New Roman"/>
          <w:b/>
          <w:noProof/>
          <w:sz w:val="24"/>
          <w:szCs w:val="24"/>
        </w:rPr>
        <w:t>tului</w:t>
      </w:r>
    </w:p>
    <w:p w:rsidR="000F4897" w:rsidRPr="00CA2619" w:rsidRDefault="006F1E48" w:rsidP="00B137C7">
      <w:pPr>
        <w:spacing w:after="0" w:line="360" w:lineRule="auto"/>
        <w:jc w:val="both"/>
        <w:rPr>
          <w:rFonts w:ascii="Times New Roman" w:hAnsi="Times New Roman"/>
          <w:noProof/>
          <w:sz w:val="24"/>
          <w:szCs w:val="24"/>
        </w:rPr>
      </w:pPr>
      <w:r w:rsidRPr="00CA2619">
        <w:rPr>
          <w:rFonts w:ascii="Times New Roman" w:hAnsi="Times New Roman"/>
          <w:noProof/>
          <w:sz w:val="24"/>
          <w:szCs w:val="24"/>
        </w:rPr>
        <w:tab/>
      </w:r>
      <w:bookmarkStart w:id="455" w:name="_Toc413930594"/>
      <w:bookmarkStart w:id="456" w:name="_Toc413931314"/>
      <w:r w:rsidR="0042141F" w:rsidRPr="00CA2619">
        <w:rPr>
          <w:rFonts w:ascii="Times New Roman" w:hAnsi="Times New Roman"/>
          <w:noProof/>
          <w:sz w:val="24"/>
          <w:szCs w:val="24"/>
        </w:rPr>
        <w:tab/>
      </w:r>
      <w:r w:rsidRPr="00CA2619">
        <w:rPr>
          <w:rFonts w:ascii="Times New Roman" w:hAnsi="Times New Roman"/>
          <w:noProof/>
          <w:sz w:val="24"/>
          <w:szCs w:val="24"/>
        </w:rPr>
        <w:t>Personalul contractual</w:t>
      </w:r>
      <w:r w:rsidR="00CD42B4" w:rsidRPr="00CA2619">
        <w:rPr>
          <w:rFonts w:ascii="Times New Roman" w:hAnsi="Times New Roman"/>
          <w:noProof/>
          <w:sz w:val="24"/>
          <w:szCs w:val="24"/>
        </w:rPr>
        <w:t xml:space="preserve"> (inclusiv persoanele care sunt în practică medicală)</w:t>
      </w:r>
      <w:r w:rsidRPr="00CA2619">
        <w:rPr>
          <w:rFonts w:ascii="Times New Roman" w:hAnsi="Times New Roman"/>
          <w:noProof/>
          <w:sz w:val="24"/>
          <w:szCs w:val="24"/>
        </w:rPr>
        <w:t xml:space="preserve"> din cadrul spitalului are  obligatia de a </w:t>
      </w:r>
      <w:r w:rsidRPr="00CA2619">
        <w:rPr>
          <w:rFonts w:ascii="Times New Roman" w:hAnsi="Times New Roman"/>
          <w:sz w:val="24"/>
          <w:szCs w:val="24"/>
        </w:rPr>
        <w:t>respecta drepturile pacienţilor aşa cum rezultă din Legea 46/2003</w:t>
      </w:r>
      <w:r w:rsidR="00251F05" w:rsidRPr="00CA2619">
        <w:rPr>
          <w:rFonts w:ascii="Times New Roman" w:hAnsi="Times New Roman"/>
          <w:sz w:val="24"/>
          <w:szCs w:val="24"/>
        </w:rPr>
        <w:t>.</w:t>
      </w:r>
      <w:bookmarkEnd w:id="455"/>
      <w:bookmarkEnd w:id="456"/>
    </w:p>
    <w:p w:rsidR="001B4B71" w:rsidRPr="00CA2619" w:rsidRDefault="009C43DE" w:rsidP="00B137C7">
      <w:pPr>
        <w:spacing w:after="0" w:line="360" w:lineRule="auto"/>
        <w:jc w:val="both"/>
        <w:rPr>
          <w:rFonts w:ascii="Times New Roman" w:hAnsi="Times New Roman"/>
          <w:sz w:val="24"/>
          <w:szCs w:val="24"/>
        </w:rPr>
      </w:pPr>
      <w:r w:rsidRPr="00CA2619">
        <w:rPr>
          <w:rFonts w:ascii="Times New Roman" w:hAnsi="Times New Roman"/>
          <w:noProof/>
          <w:sz w:val="24"/>
          <w:szCs w:val="24"/>
        </w:rPr>
        <w:tab/>
      </w:r>
      <w:r w:rsidR="001B4B71" w:rsidRPr="00CA2619">
        <w:rPr>
          <w:rFonts w:ascii="Times New Roman" w:hAnsi="Times New Roman"/>
          <w:sz w:val="24"/>
          <w:szCs w:val="24"/>
        </w:rPr>
        <w:t>Toate informaţiile privind starea pacientului, rezultatele investigaţiilor, diagnosticul, prognosticul, tratamentul, datele personale sunt confidenţiale chiar şi după decesul acestuia.</w:t>
      </w:r>
    </w:p>
    <w:p w:rsidR="0042141F" w:rsidRPr="00CA2619" w:rsidRDefault="009A057F" w:rsidP="00B137C7">
      <w:pPr>
        <w:spacing w:after="0" w:line="360" w:lineRule="auto"/>
        <w:jc w:val="both"/>
        <w:rPr>
          <w:rFonts w:ascii="Times New Roman" w:hAnsi="Times New Roman"/>
          <w:sz w:val="24"/>
          <w:szCs w:val="24"/>
        </w:rPr>
      </w:pPr>
      <w:r w:rsidRPr="00CA2619">
        <w:rPr>
          <w:rFonts w:ascii="Times New Roman" w:hAnsi="Times New Roman"/>
          <w:sz w:val="24"/>
          <w:szCs w:val="24"/>
        </w:rPr>
        <w:tab/>
        <w:t xml:space="preserve"> Informaţiile cu caracter confidenţial pot fi furnizate numai în cazul în care pacientul îşi dă consimţământul explicit sau </w:t>
      </w:r>
      <w:r w:rsidR="00DB0B31" w:rsidRPr="00CA2619">
        <w:rPr>
          <w:rFonts w:ascii="Times New Roman" w:hAnsi="Times New Roman"/>
          <w:sz w:val="24"/>
          <w:szCs w:val="24"/>
        </w:rPr>
        <w:t>dacă legea o cere în mod expres, doar de către perasoanele abilitate în acest sens.</w:t>
      </w:r>
    </w:p>
    <w:p w:rsidR="005F4202" w:rsidRPr="00CA2619" w:rsidRDefault="005F4202" w:rsidP="00B137C7">
      <w:pPr>
        <w:spacing w:after="0" w:line="360" w:lineRule="auto"/>
        <w:jc w:val="both"/>
        <w:rPr>
          <w:rFonts w:ascii="Times New Roman" w:hAnsi="Times New Roman"/>
          <w:sz w:val="24"/>
          <w:szCs w:val="24"/>
        </w:rPr>
      </w:pPr>
      <w:r w:rsidRPr="00CA2619">
        <w:rPr>
          <w:rFonts w:ascii="Times New Roman" w:hAnsi="Times New Roman"/>
          <w:sz w:val="24"/>
          <w:szCs w:val="24"/>
        </w:rPr>
        <w:tab/>
        <w:t>Nerespectarea de către personalul medico-sanitar a confidenţialităţii datelor despre pacient şi a confidenţialităţii actului medical, precum şi a celorlalte drepturi ale pacientului prevăzute în prezenta lege atrage, după caz, răspunderea disciplinară, contravenţională sau penală, conform prevederilor legale</w:t>
      </w:r>
    </w:p>
    <w:p w:rsidR="002E0855" w:rsidRPr="00CA2619" w:rsidRDefault="009B0788" w:rsidP="00B137C7">
      <w:pPr>
        <w:spacing w:after="0" w:line="360" w:lineRule="auto"/>
        <w:rPr>
          <w:rFonts w:ascii="Times New Roman" w:hAnsi="Times New Roman"/>
          <w:b/>
          <w:noProof/>
          <w:sz w:val="24"/>
          <w:szCs w:val="24"/>
        </w:rPr>
      </w:pPr>
      <w:r w:rsidRPr="00CA2619">
        <w:rPr>
          <w:rFonts w:ascii="Times New Roman" w:hAnsi="Times New Roman"/>
          <w:b/>
          <w:noProof/>
          <w:sz w:val="24"/>
          <w:szCs w:val="24"/>
        </w:rPr>
        <w:t>21.1</w:t>
      </w:r>
      <w:r w:rsidR="003E3065" w:rsidRPr="00CA2619">
        <w:rPr>
          <w:rFonts w:ascii="Times New Roman" w:hAnsi="Times New Roman"/>
          <w:b/>
          <w:noProof/>
          <w:sz w:val="24"/>
          <w:szCs w:val="24"/>
        </w:rPr>
        <w:t>3</w:t>
      </w:r>
      <w:r w:rsidRPr="00CA2619">
        <w:rPr>
          <w:rFonts w:ascii="Times New Roman" w:hAnsi="Times New Roman"/>
          <w:b/>
          <w:noProof/>
          <w:sz w:val="24"/>
          <w:szCs w:val="24"/>
        </w:rPr>
        <w:t>.  Personalul  si programul</w:t>
      </w:r>
      <w:r w:rsidR="000B6B10" w:rsidRPr="00CA2619">
        <w:rPr>
          <w:rFonts w:ascii="Times New Roman" w:hAnsi="Times New Roman"/>
          <w:b/>
          <w:noProof/>
          <w:sz w:val="24"/>
          <w:szCs w:val="24"/>
        </w:rPr>
        <w:t xml:space="preserve">  pentru intretinerea spatiilor verzi si a cailor de acces:</w:t>
      </w:r>
    </w:p>
    <w:p w:rsidR="000B6B10" w:rsidRPr="00CA2619" w:rsidRDefault="00C96F46" w:rsidP="00B137C7">
      <w:pPr>
        <w:spacing w:after="0" w:line="360" w:lineRule="auto"/>
        <w:ind w:firstLine="720"/>
        <w:jc w:val="both"/>
        <w:rPr>
          <w:rFonts w:ascii="Times New Roman" w:eastAsia="TimesNewRoman" w:hAnsi="Times New Roman"/>
          <w:sz w:val="24"/>
          <w:szCs w:val="24"/>
        </w:rPr>
      </w:pPr>
      <w:r w:rsidRPr="00CA2619">
        <w:rPr>
          <w:rFonts w:ascii="Times New Roman" w:eastAsia="TimesNewRoman" w:hAnsi="Times New Roman"/>
          <w:sz w:val="24"/>
          <w:szCs w:val="24"/>
        </w:rPr>
        <w:t>S</w:t>
      </w:r>
      <w:r w:rsidR="000B6B10" w:rsidRPr="00CA2619">
        <w:rPr>
          <w:rFonts w:ascii="Times New Roman" w:eastAsia="TimesNewRoman" w:hAnsi="Times New Roman"/>
          <w:sz w:val="24"/>
          <w:szCs w:val="24"/>
        </w:rPr>
        <w:t xml:space="preserve">patiile verzi </w:t>
      </w:r>
      <w:r w:rsidR="007165B5" w:rsidRPr="00CA2619">
        <w:rPr>
          <w:rFonts w:ascii="Times New Roman" w:eastAsia="TimesNewRoman" w:hAnsi="Times New Roman"/>
          <w:sz w:val="24"/>
          <w:szCs w:val="24"/>
        </w:rPr>
        <w:t xml:space="preserve"> şi căile de acces </w:t>
      </w:r>
      <w:r w:rsidR="000B6B10" w:rsidRPr="00CA2619">
        <w:rPr>
          <w:rFonts w:ascii="Times New Roman" w:eastAsia="TimesNewRoman" w:hAnsi="Times New Roman"/>
          <w:sz w:val="24"/>
          <w:szCs w:val="24"/>
        </w:rPr>
        <w:t xml:space="preserve">se curata si se intretin zilnic prin grija muncitorilor </w:t>
      </w:r>
      <w:r w:rsidR="007165B5" w:rsidRPr="00CA2619">
        <w:rPr>
          <w:rFonts w:ascii="Times New Roman" w:eastAsia="TimesNewRoman" w:hAnsi="Times New Roman"/>
          <w:sz w:val="24"/>
          <w:szCs w:val="24"/>
        </w:rPr>
        <w:t>, conform atribuţiilor din fişa post</w:t>
      </w:r>
      <w:r w:rsidR="000B6B10" w:rsidRPr="00CA2619">
        <w:rPr>
          <w:rFonts w:ascii="Times New Roman" w:eastAsia="TimesNewRoman" w:hAnsi="Times New Roman"/>
          <w:sz w:val="24"/>
          <w:szCs w:val="24"/>
        </w:rPr>
        <w:t>;</w:t>
      </w:r>
    </w:p>
    <w:p w:rsidR="0079099F" w:rsidRPr="00CA2619" w:rsidRDefault="003E3065" w:rsidP="006614F5">
      <w:pPr>
        <w:spacing w:after="0" w:line="360" w:lineRule="auto"/>
        <w:jc w:val="both"/>
        <w:rPr>
          <w:rFonts w:ascii="Times New Roman" w:hAnsi="Times New Roman"/>
          <w:b/>
          <w:noProof/>
          <w:sz w:val="24"/>
          <w:szCs w:val="24"/>
        </w:rPr>
      </w:pPr>
      <w:r w:rsidRPr="00CA2619">
        <w:rPr>
          <w:rFonts w:ascii="Times New Roman" w:eastAsia="TimesNewRoman" w:hAnsi="Times New Roman"/>
          <w:b/>
          <w:sz w:val="24"/>
          <w:szCs w:val="24"/>
        </w:rPr>
        <w:t xml:space="preserve">21.14.  </w:t>
      </w:r>
      <w:r w:rsidRPr="00CA2619">
        <w:rPr>
          <w:rFonts w:ascii="Times New Roman" w:hAnsi="Times New Roman"/>
          <w:b/>
          <w:sz w:val="24"/>
          <w:szCs w:val="24"/>
        </w:rPr>
        <w:t xml:space="preserve">Prezentul regulament de organizare şi funcţionare întră în vigoare incepand cu data aprobarii şi va fi adus la cunoştinţa </w:t>
      </w:r>
      <w:r w:rsidR="00CF5051" w:rsidRPr="00CA2619">
        <w:rPr>
          <w:rFonts w:ascii="Times New Roman" w:hAnsi="Times New Roman"/>
          <w:b/>
          <w:sz w:val="24"/>
          <w:szCs w:val="24"/>
        </w:rPr>
        <w:t xml:space="preserve">intregului </w:t>
      </w:r>
      <w:r w:rsidRPr="00CA2619">
        <w:rPr>
          <w:rFonts w:ascii="Times New Roman" w:hAnsi="Times New Roman"/>
          <w:b/>
          <w:sz w:val="24"/>
          <w:szCs w:val="24"/>
        </w:rPr>
        <w:t>personal.</w:t>
      </w:r>
    </w:p>
    <w:sectPr w:rsidR="0079099F" w:rsidRPr="00CA2619" w:rsidSect="004C3C83">
      <w:headerReference w:type="default" r:id="rId13"/>
      <w:footerReference w:type="default" r:id="rId14"/>
      <w:pgSz w:w="11909" w:h="16834" w:code="9"/>
      <w:pgMar w:top="0" w:right="994" w:bottom="720" w:left="1276" w:header="57" w:footer="57"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A26D4" w:rsidRDefault="007A26D4" w:rsidP="00F22B41">
      <w:pPr>
        <w:spacing w:after="0" w:line="240" w:lineRule="auto"/>
      </w:pPr>
      <w:r>
        <w:separator/>
      </w:r>
    </w:p>
  </w:endnote>
  <w:endnote w:type="continuationSeparator" w:id="0">
    <w:p w:rsidR="007A26D4" w:rsidRDefault="007A26D4" w:rsidP="00F22B4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Book Antiqua">
    <w:panose1 w:val="02040602050305030304"/>
    <w:charset w:val="EE"/>
    <w:family w:val="roman"/>
    <w:pitch w:val="variable"/>
    <w:sig w:usb0="00000287" w:usb1="00000000" w:usb2="00000000" w:usb3="00000000" w:csb0="0000009F" w:csb1="00000000"/>
  </w:font>
  <w:font w:name="Lucida Sans">
    <w:altName w:val="Lucida Sans Unicode"/>
    <w:panose1 w:val="020B0602030504020204"/>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10002FF" w:usb1="4000FCFF" w:usb2="00000009" w:usb3="00000000" w:csb0="0000019F" w:csb1="00000000"/>
  </w:font>
  <w:font w:name="Bookman Old Style">
    <w:panose1 w:val="02050604050505020204"/>
    <w:charset w:val="EE"/>
    <w:family w:val="roman"/>
    <w:pitch w:val="variable"/>
    <w:sig w:usb0="00000287" w:usb1="00000000" w:usb2="00000000" w:usb3="00000000" w:csb0="0000009F" w:csb1="00000000"/>
  </w:font>
  <w:font w:name="TimesNewRoman">
    <w:altName w:val="MS Mincho"/>
    <w:panose1 w:val="00000000000000000000"/>
    <w:charset w:val="80"/>
    <w:family w:val="auto"/>
    <w:notTrueType/>
    <w:pitch w:val="default"/>
    <w:sig w:usb0="00000000" w:usb1="08070000" w:usb2="00000010" w:usb3="00000000" w:csb0="00020000"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F6EB4" w:rsidRDefault="00FF6EB4" w:rsidP="006A6924">
    <w:pPr>
      <w:pStyle w:val="Footer"/>
      <w:tabs>
        <w:tab w:val="left" w:pos="2655"/>
        <w:tab w:val="right" w:pos="8453"/>
      </w:tabs>
    </w:pPr>
  </w:p>
  <w:p w:rsidR="00FF6EB4" w:rsidRDefault="00FF6EB4" w:rsidP="002D4385">
    <w:pPr>
      <w:pStyle w:val="Footer"/>
      <w:tabs>
        <w:tab w:val="left" w:pos="2655"/>
        <w:tab w:val="right" w:pos="8453"/>
      </w:tabs>
      <w:jc w:val="center"/>
    </w:pPr>
    <w:fldSimple w:instr=" PAGE   \* MERGEFORMAT ">
      <w:r w:rsidR="004A0602">
        <w:rPr>
          <w:noProof/>
        </w:rPr>
        <w:t>184</w:t>
      </w:r>
    </w:fldSimple>
  </w:p>
  <w:p w:rsidR="00FF6EB4" w:rsidRDefault="00FF6EB4" w:rsidP="00902712">
    <w:pPr>
      <w:pStyle w:val="Footer"/>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A26D4" w:rsidRDefault="007A26D4" w:rsidP="00F22B41">
      <w:pPr>
        <w:spacing w:after="0" w:line="240" w:lineRule="auto"/>
      </w:pPr>
      <w:r>
        <w:separator/>
      </w:r>
    </w:p>
  </w:footnote>
  <w:footnote w:type="continuationSeparator" w:id="0">
    <w:p w:rsidR="007A26D4" w:rsidRDefault="007A26D4" w:rsidP="00F22B4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F6EB4" w:rsidRPr="00AE16AF" w:rsidRDefault="00FF6EB4" w:rsidP="00A43BD1">
    <w:pPr>
      <w:tabs>
        <w:tab w:val="left" w:pos="540"/>
      </w:tabs>
      <w:spacing w:after="0" w:line="360" w:lineRule="auto"/>
      <w:jc w:val="center"/>
      <w:rPr>
        <w:b/>
        <w:noProof/>
        <w:sz w:val="20"/>
        <w:szCs w:val="20"/>
      </w:rPr>
    </w:pPr>
  </w:p>
  <w:p w:rsidR="00FF6EB4" w:rsidRDefault="00FF6EB4" w:rsidP="00A43BD1">
    <w:pPr>
      <w:tabs>
        <w:tab w:val="left" w:pos="540"/>
      </w:tabs>
      <w:spacing w:after="0" w:line="360" w:lineRule="auto"/>
      <w:jc w:val="center"/>
    </w:pPr>
    <w:r>
      <w:rPr>
        <w:b/>
        <w:noProof/>
        <w:sz w:val="16"/>
        <w:szCs w:val="16"/>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style="width:11.25pt;height:11.25pt" o:bullet="t">
        <v:imagedata r:id="rId1" o:title="mso9"/>
      </v:shape>
    </w:pict>
  </w:numPicBullet>
  <w:abstractNum w:abstractNumId="0">
    <w:nsid w:val="FFFFFFFE"/>
    <w:multiLevelType w:val="singleLevel"/>
    <w:tmpl w:val="2B78F0E6"/>
    <w:lvl w:ilvl="0">
      <w:numFmt w:val="bullet"/>
      <w:lvlText w:val="*"/>
      <w:lvlJc w:val="left"/>
    </w:lvl>
  </w:abstractNum>
  <w:abstractNum w:abstractNumId="1">
    <w:nsid w:val="00000003"/>
    <w:multiLevelType w:val="singleLevel"/>
    <w:tmpl w:val="00000003"/>
    <w:name w:val="WW8Num13"/>
    <w:lvl w:ilvl="0">
      <w:start w:val="1"/>
      <w:numFmt w:val="bullet"/>
      <w:lvlText w:val=""/>
      <w:lvlJc w:val="left"/>
      <w:pPr>
        <w:tabs>
          <w:tab w:val="num" w:pos="720"/>
        </w:tabs>
        <w:ind w:left="720" w:hanging="360"/>
      </w:pPr>
      <w:rPr>
        <w:rFonts w:ascii="Symbol" w:hAnsi="Symbol"/>
      </w:rPr>
    </w:lvl>
  </w:abstractNum>
  <w:abstractNum w:abstractNumId="2">
    <w:nsid w:val="00000008"/>
    <w:multiLevelType w:val="singleLevel"/>
    <w:tmpl w:val="00000008"/>
    <w:name w:val="WW8Num23"/>
    <w:lvl w:ilvl="0">
      <w:start w:val="1"/>
      <w:numFmt w:val="bullet"/>
      <w:lvlText w:val=""/>
      <w:lvlJc w:val="left"/>
      <w:pPr>
        <w:tabs>
          <w:tab w:val="num" w:pos="720"/>
        </w:tabs>
        <w:ind w:left="720" w:hanging="360"/>
      </w:pPr>
      <w:rPr>
        <w:rFonts w:ascii="Symbol" w:hAnsi="Symbol"/>
        <w:color w:val="auto"/>
      </w:rPr>
    </w:lvl>
  </w:abstractNum>
  <w:abstractNum w:abstractNumId="3">
    <w:nsid w:val="00000013"/>
    <w:multiLevelType w:val="multilevel"/>
    <w:tmpl w:val="00000013"/>
    <w:name w:val="WW8Num61"/>
    <w:lvl w:ilvl="0">
      <w:numFmt w:val="bullet"/>
      <w:lvlText w:val="-"/>
      <w:lvlJc w:val="left"/>
      <w:pPr>
        <w:tabs>
          <w:tab w:val="num" w:pos="647"/>
        </w:tabs>
        <w:ind w:left="647" w:hanging="42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numFmt w:val="bullet"/>
      <w:lvlText w:val="-"/>
      <w:lvlJc w:val="left"/>
      <w:pPr>
        <w:tabs>
          <w:tab w:val="num" w:pos="2220"/>
        </w:tabs>
        <w:ind w:left="2220" w:hanging="420"/>
      </w:pPr>
      <w:rPr>
        <w:rFonts w:ascii="Times New Roman" w:hAnsi="Times New Roman" w:cs="Times New Roman"/>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4">
    <w:nsid w:val="02A75EC7"/>
    <w:multiLevelType w:val="hybridMultilevel"/>
    <w:tmpl w:val="C84A47FA"/>
    <w:lvl w:ilvl="0" w:tplc="6C4ADE32">
      <w:start w:val="1"/>
      <w:numFmt w:val="decimal"/>
      <w:lvlText w:val="(%1)"/>
      <w:lvlJc w:val="left"/>
      <w:pPr>
        <w:ind w:left="720" w:hanging="360"/>
      </w:pPr>
      <w:rPr>
        <w:rFonts w:ascii="Arial" w:hAnsi="Arial" w:cs="Times New Roman" w:hint="default"/>
        <w:sz w:val="20"/>
      </w:rPr>
    </w:lvl>
    <w:lvl w:ilvl="1" w:tplc="04180019">
      <w:start w:val="1"/>
      <w:numFmt w:val="decimal"/>
      <w:lvlText w:val="%2."/>
      <w:lvlJc w:val="left"/>
      <w:pPr>
        <w:tabs>
          <w:tab w:val="num" w:pos="1440"/>
        </w:tabs>
        <w:ind w:left="1440" w:hanging="360"/>
      </w:pPr>
    </w:lvl>
    <w:lvl w:ilvl="2" w:tplc="0418001B">
      <w:start w:val="1"/>
      <w:numFmt w:val="decimal"/>
      <w:lvlText w:val="%3."/>
      <w:lvlJc w:val="left"/>
      <w:pPr>
        <w:tabs>
          <w:tab w:val="num" w:pos="2160"/>
        </w:tabs>
        <w:ind w:left="2160" w:hanging="360"/>
      </w:pPr>
    </w:lvl>
    <w:lvl w:ilvl="3" w:tplc="0418000F">
      <w:start w:val="1"/>
      <w:numFmt w:val="decimal"/>
      <w:lvlText w:val="%4."/>
      <w:lvlJc w:val="left"/>
      <w:pPr>
        <w:tabs>
          <w:tab w:val="num" w:pos="2880"/>
        </w:tabs>
        <w:ind w:left="2880" w:hanging="360"/>
      </w:pPr>
    </w:lvl>
    <w:lvl w:ilvl="4" w:tplc="04180019">
      <w:start w:val="1"/>
      <w:numFmt w:val="decimal"/>
      <w:lvlText w:val="%5."/>
      <w:lvlJc w:val="left"/>
      <w:pPr>
        <w:tabs>
          <w:tab w:val="num" w:pos="3600"/>
        </w:tabs>
        <w:ind w:left="3600" w:hanging="360"/>
      </w:pPr>
    </w:lvl>
    <w:lvl w:ilvl="5" w:tplc="0418001B">
      <w:start w:val="1"/>
      <w:numFmt w:val="decimal"/>
      <w:lvlText w:val="%6."/>
      <w:lvlJc w:val="left"/>
      <w:pPr>
        <w:tabs>
          <w:tab w:val="num" w:pos="4320"/>
        </w:tabs>
        <w:ind w:left="4320" w:hanging="360"/>
      </w:pPr>
    </w:lvl>
    <w:lvl w:ilvl="6" w:tplc="0418000F">
      <w:start w:val="1"/>
      <w:numFmt w:val="decimal"/>
      <w:lvlText w:val="%7."/>
      <w:lvlJc w:val="left"/>
      <w:pPr>
        <w:tabs>
          <w:tab w:val="num" w:pos="5040"/>
        </w:tabs>
        <w:ind w:left="5040" w:hanging="360"/>
      </w:pPr>
    </w:lvl>
    <w:lvl w:ilvl="7" w:tplc="04180019">
      <w:start w:val="1"/>
      <w:numFmt w:val="decimal"/>
      <w:lvlText w:val="%8."/>
      <w:lvlJc w:val="left"/>
      <w:pPr>
        <w:tabs>
          <w:tab w:val="num" w:pos="5760"/>
        </w:tabs>
        <w:ind w:left="5760" w:hanging="360"/>
      </w:pPr>
    </w:lvl>
    <w:lvl w:ilvl="8" w:tplc="0418001B">
      <w:start w:val="1"/>
      <w:numFmt w:val="decimal"/>
      <w:lvlText w:val="%9."/>
      <w:lvlJc w:val="left"/>
      <w:pPr>
        <w:tabs>
          <w:tab w:val="num" w:pos="6480"/>
        </w:tabs>
        <w:ind w:left="6480" w:hanging="360"/>
      </w:pPr>
    </w:lvl>
  </w:abstractNum>
  <w:abstractNum w:abstractNumId="5">
    <w:nsid w:val="02C579D0"/>
    <w:multiLevelType w:val="hybridMultilevel"/>
    <w:tmpl w:val="E6803A6A"/>
    <w:lvl w:ilvl="0" w:tplc="04180001">
      <w:start w:val="1"/>
      <w:numFmt w:val="bullet"/>
      <w:lvlText w:val=""/>
      <w:lvlJc w:val="left"/>
      <w:pPr>
        <w:tabs>
          <w:tab w:val="num" w:pos="2340"/>
        </w:tabs>
        <w:ind w:left="2340" w:hanging="360"/>
      </w:pPr>
      <w:rPr>
        <w:rFonts w:ascii="Symbol" w:hAnsi="Symbol" w:hint="default"/>
      </w:rPr>
    </w:lvl>
    <w:lvl w:ilvl="1" w:tplc="04090001">
      <w:start w:val="1"/>
      <w:numFmt w:val="bullet"/>
      <w:lvlText w:val=""/>
      <w:lvlJc w:val="left"/>
      <w:pPr>
        <w:tabs>
          <w:tab w:val="num" w:pos="3060"/>
        </w:tabs>
        <w:ind w:left="3060" w:hanging="360"/>
      </w:pPr>
      <w:rPr>
        <w:rFonts w:ascii="Symbol" w:hAnsi="Symbol" w:hint="default"/>
      </w:rPr>
    </w:lvl>
    <w:lvl w:ilvl="2" w:tplc="04180001">
      <w:start w:val="1"/>
      <w:numFmt w:val="bullet"/>
      <w:lvlText w:val=""/>
      <w:lvlJc w:val="left"/>
      <w:pPr>
        <w:tabs>
          <w:tab w:val="num" w:pos="3960"/>
        </w:tabs>
        <w:ind w:left="3960" w:hanging="360"/>
      </w:pPr>
      <w:rPr>
        <w:rFonts w:ascii="Symbol" w:hAnsi="Symbol" w:hint="default"/>
      </w:rPr>
    </w:lvl>
    <w:lvl w:ilvl="3" w:tplc="0409000F" w:tentative="1">
      <w:start w:val="1"/>
      <w:numFmt w:val="decimal"/>
      <w:lvlText w:val="%4."/>
      <w:lvlJc w:val="left"/>
      <w:pPr>
        <w:tabs>
          <w:tab w:val="num" w:pos="4500"/>
        </w:tabs>
        <w:ind w:left="4500" w:hanging="360"/>
      </w:pPr>
    </w:lvl>
    <w:lvl w:ilvl="4" w:tplc="04090019" w:tentative="1">
      <w:start w:val="1"/>
      <w:numFmt w:val="lowerLetter"/>
      <w:lvlText w:val="%5."/>
      <w:lvlJc w:val="left"/>
      <w:pPr>
        <w:tabs>
          <w:tab w:val="num" w:pos="5220"/>
        </w:tabs>
        <w:ind w:left="5220" w:hanging="360"/>
      </w:pPr>
    </w:lvl>
    <w:lvl w:ilvl="5" w:tplc="0409001B" w:tentative="1">
      <w:start w:val="1"/>
      <w:numFmt w:val="lowerRoman"/>
      <w:lvlText w:val="%6."/>
      <w:lvlJc w:val="right"/>
      <w:pPr>
        <w:tabs>
          <w:tab w:val="num" w:pos="5940"/>
        </w:tabs>
        <w:ind w:left="5940" w:hanging="180"/>
      </w:pPr>
    </w:lvl>
    <w:lvl w:ilvl="6" w:tplc="0409000F" w:tentative="1">
      <w:start w:val="1"/>
      <w:numFmt w:val="decimal"/>
      <w:lvlText w:val="%7."/>
      <w:lvlJc w:val="left"/>
      <w:pPr>
        <w:tabs>
          <w:tab w:val="num" w:pos="6660"/>
        </w:tabs>
        <w:ind w:left="6660" w:hanging="360"/>
      </w:pPr>
    </w:lvl>
    <w:lvl w:ilvl="7" w:tplc="04090019" w:tentative="1">
      <w:start w:val="1"/>
      <w:numFmt w:val="lowerLetter"/>
      <w:lvlText w:val="%8."/>
      <w:lvlJc w:val="left"/>
      <w:pPr>
        <w:tabs>
          <w:tab w:val="num" w:pos="7380"/>
        </w:tabs>
        <w:ind w:left="7380" w:hanging="360"/>
      </w:pPr>
    </w:lvl>
    <w:lvl w:ilvl="8" w:tplc="0409001B" w:tentative="1">
      <w:start w:val="1"/>
      <w:numFmt w:val="lowerRoman"/>
      <w:lvlText w:val="%9."/>
      <w:lvlJc w:val="right"/>
      <w:pPr>
        <w:tabs>
          <w:tab w:val="num" w:pos="8100"/>
        </w:tabs>
        <w:ind w:left="8100" w:hanging="180"/>
      </w:pPr>
    </w:lvl>
  </w:abstractNum>
  <w:abstractNum w:abstractNumId="6">
    <w:nsid w:val="035F0EA5"/>
    <w:multiLevelType w:val="hybridMultilevel"/>
    <w:tmpl w:val="0AE41B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3A86858"/>
    <w:multiLevelType w:val="hybridMultilevel"/>
    <w:tmpl w:val="1348399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4C77491"/>
    <w:multiLevelType w:val="hybridMultilevel"/>
    <w:tmpl w:val="6026F1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4D80CA1"/>
    <w:multiLevelType w:val="hybridMultilevel"/>
    <w:tmpl w:val="F19A6B66"/>
    <w:lvl w:ilvl="0" w:tplc="0409000F">
      <w:start w:val="1"/>
      <w:numFmt w:val="decimal"/>
      <w:lvlText w:val="%1."/>
      <w:lvlJc w:val="left"/>
      <w:pPr>
        <w:ind w:left="960" w:hanging="360"/>
      </w:pPr>
    </w:lvl>
    <w:lvl w:ilvl="1" w:tplc="04090019" w:tentative="1">
      <w:start w:val="1"/>
      <w:numFmt w:val="lowerLetter"/>
      <w:lvlText w:val="%2."/>
      <w:lvlJc w:val="left"/>
      <w:pPr>
        <w:ind w:left="1680" w:hanging="360"/>
      </w:pPr>
    </w:lvl>
    <w:lvl w:ilvl="2" w:tplc="0409001B" w:tentative="1">
      <w:start w:val="1"/>
      <w:numFmt w:val="lowerRoman"/>
      <w:lvlText w:val="%3."/>
      <w:lvlJc w:val="right"/>
      <w:pPr>
        <w:ind w:left="2400" w:hanging="180"/>
      </w:pPr>
    </w:lvl>
    <w:lvl w:ilvl="3" w:tplc="0409000F" w:tentative="1">
      <w:start w:val="1"/>
      <w:numFmt w:val="decimal"/>
      <w:lvlText w:val="%4."/>
      <w:lvlJc w:val="left"/>
      <w:pPr>
        <w:ind w:left="3120" w:hanging="360"/>
      </w:pPr>
    </w:lvl>
    <w:lvl w:ilvl="4" w:tplc="04090019" w:tentative="1">
      <w:start w:val="1"/>
      <w:numFmt w:val="lowerLetter"/>
      <w:lvlText w:val="%5."/>
      <w:lvlJc w:val="left"/>
      <w:pPr>
        <w:ind w:left="3840" w:hanging="360"/>
      </w:pPr>
    </w:lvl>
    <w:lvl w:ilvl="5" w:tplc="0409001B" w:tentative="1">
      <w:start w:val="1"/>
      <w:numFmt w:val="lowerRoman"/>
      <w:lvlText w:val="%6."/>
      <w:lvlJc w:val="right"/>
      <w:pPr>
        <w:ind w:left="4560" w:hanging="180"/>
      </w:pPr>
    </w:lvl>
    <w:lvl w:ilvl="6" w:tplc="0409000F" w:tentative="1">
      <w:start w:val="1"/>
      <w:numFmt w:val="decimal"/>
      <w:lvlText w:val="%7."/>
      <w:lvlJc w:val="left"/>
      <w:pPr>
        <w:ind w:left="5280" w:hanging="360"/>
      </w:pPr>
    </w:lvl>
    <w:lvl w:ilvl="7" w:tplc="04090019" w:tentative="1">
      <w:start w:val="1"/>
      <w:numFmt w:val="lowerLetter"/>
      <w:lvlText w:val="%8."/>
      <w:lvlJc w:val="left"/>
      <w:pPr>
        <w:ind w:left="6000" w:hanging="360"/>
      </w:pPr>
    </w:lvl>
    <w:lvl w:ilvl="8" w:tplc="0409001B" w:tentative="1">
      <w:start w:val="1"/>
      <w:numFmt w:val="lowerRoman"/>
      <w:lvlText w:val="%9."/>
      <w:lvlJc w:val="right"/>
      <w:pPr>
        <w:ind w:left="6720" w:hanging="180"/>
      </w:pPr>
    </w:lvl>
  </w:abstractNum>
  <w:abstractNum w:abstractNumId="10">
    <w:nsid w:val="055F4829"/>
    <w:multiLevelType w:val="hybridMultilevel"/>
    <w:tmpl w:val="D1B6B03E"/>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1">
    <w:nsid w:val="081D7490"/>
    <w:multiLevelType w:val="hybridMultilevel"/>
    <w:tmpl w:val="627A6C9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09BE6257"/>
    <w:multiLevelType w:val="hybridMultilevel"/>
    <w:tmpl w:val="BDFE56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9E95655"/>
    <w:multiLevelType w:val="hybridMultilevel"/>
    <w:tmpl w:val="7624E88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0B3F0ED3"/>
    <w:multiLevelType w:val="hybridMultilevel"/>
    <w:tmpl w:val="9882357C"/>
    <w:lvl w:ilvl="0" w:tplc="7F08FE10">
      <w:start w:val="1"/>
      <w:numFmt w:val="decimal"/>
      <w:lvlText w:val="%1."/>
      <w:lvlJc w:val="left"/>
      <w:pPr>
        <w:tabs>
          <w:tab w:val="num" w:pos="810"/>
        </w:tabs>
        <w:ind w:left="810" w:hanging="360"/>
      </w:pPr>
      <w:rPr>
        <w:b w:val="0"/>
      </w:rPr>
    </w:lvl>
    <w:lvl w:ilvl="1" w:tplc="04180001">
      <w:start w:val="1"/>
      <w:numFmt w:val="bullet"/>
      <w:lvlText w:val=""/>
      <w:lvlJc w:val="left"/>
      <w:pPr>
        <w:tabs>
          <w:tab w:val="num" w:pos="1440"/>
        </w:tabs>
        <w:ind w:left="1440" w:hanging="360"/>
      </w:pPr>
      <w:rPr>
        <w:rFonts w:ascii="Symbol" w:hAnsi="Symbol" w:hint="default"/>
        <w:b w:val="0"/>
      </w:r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15">
    <w:nsid w:val="0B9033CE"/>
    <w:multiLevelType w:val="hybridMultilevel"/>
    <w:tmpl w:val="4C9A28A4"/>
    <w:lvl w:ilvl="0" w:tplc="04090001">
      <w:start w:val="1"/>
      <w:numFmt w:val="bullet"/>
      <w:lvlText w:val=""/>
      <w:lvlJc w:val="left"/>
      <w:pPr>
        <w:ind w:left="108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6">
    <w:nsid w:val="0BCF2A29"/>
    <w:multiLevelType w:val="hybridMultilevel"/>
    <w:tmpl w:val="7BD29FF2"/>
    <w:lvl w:ilvl="0" w:tplc="04180001">
      <w:start w:val="1"/>
      <w:numFmt w:val="bullet"/>
      <w:lvlText w:val=""/>
      <w:lvlJc w:val="left"/>
      <w:pPr>
        <w:ind w:left="1004" w:hanging="360"/>
      </w:pPr>
      <w:rPr>
        <w:rFonts w:ascii="Symbol" w:hAnsi="Symbol" w:hint="default"/>
      </w:rPr>
    </w:lvl>
    <w:lvl w:ilvl="1" w:tplc="04180003" w:tentative="1">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17">
    <w:nsid w:val="0C055838"/>
    <w:multiLevelType w:val="multilevel"/>
    <w:tmpl w:val="680637B6"/>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8">
    <w:nsid w:val="0DE544F9"/>
    <w:multiLevelType w:val="hybridMultilevel"/>
    <w:tmpl w:val="E75EBC2E"/>
    <w:lvl w:ilvl="0" w:tplc="C686873C">
      <w:start w:val="1"/>
      <w:numFmt w:val="bullet"/>
      <w:lvlText w:val=""/>
      <w:lvlJc w:val="left"/>
      <w:pPr>
        <w:tabs>
          <w:tab w:val="num" w:pos="720"/>
        </w:tabs>
        <w:ind w:left="720" w:hanging="360"/>
      </w:pPr>
      <w:rPr>
        <w:rFonts w:ascii="Wingdings" w:hAnsi="Wingdings" w:hint="default"/>
      </w:rPr>
    </w:lvl>
    <w:lvl w:ilvl="1" w:tplc="04090001">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0F8752B3"/>
    <w:multiLevelType w:val="hybridMultilevel"/>
    <w:tmpl w:val="271E334C"/>
    <w:lvl w:ilvl="0" w:tplc="0409000D">
      <w:start w:val="1"/>
      <w:numFmt w:val="bullet"/>
      <w:lvlText w:val=""/>
      <w:lvlJc w:val="left"/>
      <w:pPr>
        <w:ind w:left="930" w:hanging="360"/>
      </w:pPr>
      <w:rPr>
        <w:rFonts w:ascii="Wingdings" w:hAnsi="Wingdings"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20">
    <w:nsid w:val="0FA0127A"/>
    <w:multiLevelType w:val="singleLevel"/>
    <w:tmpl w:val="04090001"/>
    <w:lvl w:ilvl="0">
      <w:start w:val="1"/>
      <w:numFmt w:val="bullet"/>
      <w:lvlText w:val=""/>
      <w:lvlJc w:val="left"/>
      <w:pPr>
        <w:ind w:left="720" w:hanging="360"/>
      </w:pPr>
      <w:rPr>
        <w:rFonts w:ascii="Symbol" w:hAnsi="Symbol" w:hint="default"/>
      </w:rPr>
    </w:lvl>
  </w:abstractNum>
  <w:abstractNum w:abstractNumId="21">
    <w:nsid w:val="1018171D"/>
    <w:multiLevelType w:val="hybridMultilevel"/>
    <w:tmpl w:val="A98A995E"/>
    <w:lvl w:ilvl="0" w:tplc="0409000F">
      <w:start w:val="3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12090A44"/>
    <w:multiLevelType w:val="hybridMultilevel"/>
    <w:tmpl w:val="E8F21F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2212AFE"/>
    <w:multiLevelType w:val="hybridMultilevel"/>
    <w:tmpl w:val="2286C508"/>
    <w:lvl w:ilvl="0" w:tplc="FFFFFFFF">
      <w:start w:val="1"/>
      <w:numFmt w:val="bullet"/>
      <w:lvlText w:val=""/>
      <w:lvlJc w:val="left"/>
      <w:pPr>
        <w:tabs>
          <w:tab w:val="num" w:pos="720"/>
        </w:tabs>
        <w:ind w:left="720" w:hanging="360"/>
      </w:pPr>
      <w:rPr>
        <w:rFonts w:ascii="Symbol" w:hAnsi="Symbol" w:hint="default"/>
      </w:rPr>
    </w:lvl>
    <w:lvl w:ilvl="1" w:tplc="ACCA47E8">
      <w:numFmt w:val="bullet"/>
      <w:lvlText w:val="-"/>
      <w:lvlJc w:val="left"/>
      <w:pPr>
        <w:tabs>
          <w:tab w:val="num" w:pos="2340"/>
        </w:tabs>
        <w:ind w:left="2340" w:hanging="360"/>
      </w:pPr>
      <w:rPr>
        <w:rFonts w:ascii="Times New Roman" w:eastAsia="Times New Roman" w:hAnsi="Times New Roman" w:cs="Times New Roman" w:hint="default"/>
      </w:rPr>
    </w:lvl>
    <w:lvl w:ilvl="2" w:tplc="04090001">
      <w:start w:val="1"/>
      <w:numFmt w:val="bullet"/>
      <w:lvlText w:val=""/>
      <w:lvlJc w:val="left"/>
      <w:pPr>
        <w:tabs>
          <w:tab w:val="num" w:pos="2160"/>
        </w:tabs>
        <w:ind w:left="2160" w:hanging="360"/>
      </w:pPr>
      <w:rPr>
        <w:rFonts w:ascii="Symbol" w:hAnsi="Symbol" w:hint="default"/>
      </w:rPr>
    </w:lvl>
    <w:lvl w:ilvl="3" w:tplc="FFFFFFFF">
      <w:start w:val="1"/>
      <w:numFmt w:val="bullet"/>
      <w:lvlText w:val=""/>
      <w:lvlJc w:val="left"/>
      <w:pPr>
        <w:tabs>
          <w:tab w:val="num" w:pos="2880"/>
        </w:tabs>
        <w:ind w:left="2880" w:hanging="360"/>
      </w:pPr>
      <w:rPr>
        <w:rFonts w:ascii="Symbol" w:hAnsi="Symbol" w:hint="default"/>
      </w:rPr>
    </w:lvl>
    <w:lvl w:ilvl="4" w:tplc="04090001">
      <w:start w:val="1"/>
      <w:numFmt w:val="bullet"/>
      <w:lvlText w:val=""/>
      <w:lvlJc w:val="left"/>
      <w:pPr>
        <w:tabs>
          <w:tab w:val="num" w:pos="3600"/>
        </w:tabs>
        <w:ind w:left="3600" w:hanging="360"/>
      </w:pPr>
      <w:rPr>
        <w:rFonts w:ascii="Symbol" w:hAnsi="Symbol"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nsid w:val="123811B3"/>
    <w:multiLevelType w:val="hybridMultilevel"/>
    <w:tmpl w:val="6E6A35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2EA5B7A"/>
    <w:multiLevelType w:val="hybridMultilevel"/>
    <w:tmpl w:val="1A3E179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nsid w:val="13060AFF"/>
    <w:multiLevelType w:val="hybridMultilevel"/>
    <w:tmpl w:val="00F647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13501CF7"/>
    <w:multiLevelType w:val="hybridMultilevel"/>
    <w:tmpl w:val="F6969944"/>
    <w:lvl w:ilvl="0" w:tplc="04180001">
      <w:start w:val="1"/>
      <w:numFmt w:val="bullet"/>
      <w:lvlText w:val=""/>
      <w:lvlJc w:val="left"/>
      <w:pPr>
        <w:tabs>
          <w:tab w:val="num" w:pos="720"/>
        </w:tabs>
        <w:ind w:left="720" w:hanging="360"/>
      </w:pPr>
      <w:rPr>
        <w:rFonts w:ascii="Symbol" w:hAnsi="Symbol" w:hint="default"/>
      </w:rPr>
    </w:lvl>
    <w:lvl w:ilvl="1" w:tplc="04180007">
      <w:start w:val="1"/>
      <w:numFmt w:val="bullet"/>
      <w:lvlText w:val=""/>
      <w:lvlPicBulletId w:val="0"/>
      <w:lvlJc w:val="left"/>
      <w:pPr>
        <w:tabs>
          <w:tab w:val="num" w:pos="1440"/>
        </w:tabs>
        <w:ind w:left="1440" w:hanging="360"/>
      </w:pPr>
      <w:rPr>
        <w:rFonts w:ascii="Symbol" w:hAnsi="Symbol"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28">
    <w:nsid w:val="138329FF"/>
    <w:multiLevelType w:val="hybridMultilevel"/>
    <w:tmpl w:val="CE9A7E80"/>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9">
    <w:nsid w:val="140C3178"/>
    <w:multiLevelType w:val="hybridMultilevel"/>
    <w:tmpl w:val="2B2E0002"/>
    <w:lvl w:ilvl="0" w:tplc="E218752A">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nsid w:val="14135215"/>
    <w:multiLevelType w:val="hybridMultilevel"/>
    <w:tmpl w:val="79040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14552235"/>
    <w:multiLevelType w:val="multilevel"/>
    <w:tmpl w:val="E1423352"/>
    <w:lvl w:ilvl="0">
      <w:start w:val="1"/>
      <w:numFmt w:val="decimal"/>
      <w:lvlText w:val="%1."/>
      <w:lvlJc w:val="left"/>
      <w:pPr>
        <w:tabs>
          <w:tab w:val="num" w:pos="1170"/>
        </w:tabs>
        <w:ind w:left="1170" w:hanging="360"/>
      </w:pPr>
      <w:rPr>
        <w:rFonts w:ascii="Times New Roman" w:eastAsia="Times New Roman" w:hAnsi="Times New Roman" w:cs="Times New Roman"/>
      </w:rPr>
    </w:lvl>
    <w:lvl w:ilvl="1">
      <w:start w:val="1"/>
      <w:numFmt w:val="decimal"/>
      <w:lvlText w:val="%2"/>
      <w:lvlJc w:val="left"/>
      <w:pPr>
        <w:ind w:left="1530" w:hanging="360"/>
      </w:pPr>
      <w:rPr>
        <w:rFonts w:hint="default"/>
      </w:rPr>
    </w:lvl>
    <w:lvl w:ilvl="2" w:tentative="1">
      <w:start w:val="1"/>
      <w:numFmt w:val="decimal"/>
      <w:lvlText w:val="%3."/>
      <w:lvlJc w:val="left"/>
      <w:pPr>
        <w:tabs>
          <w:tab w:val="num" w:pos="2250"/>
        </w:tabs>
        <w:ind w:left="2250" w:hanging="360"/>
      </w:pPr>
    </w:lvl>
    <w:lvl w:ilvl="3" w:tentative="1">
      <w:start w:val="1"/>
      <w:numFmt w:val="decimal"/>
      <w:lvlText w:val="%4."/>
      <w:lvlJc w:val="left"/>
      <w:pPr>
        <w:tabs>
          <w:tab w:val="num" w:pos="2970"/>
        </w:tabs>
        <w:ind w:left="2970" w:hanging="360"/>
      </w:pPr>
    </w:lvl>
    <w:lvl w:ilvl="4" w:tentative="1">
      <w:start w:val="1"/>
      <w:numFmt w:val="decimal"/>
      <w:lvlText w:val="%5."/>
      <w:lvlJc w:val="left"/>
      <w:pPr>
        <w:tabs>
          <w:tab w:val="num" w:pos="3690"/>
        </w:tabs>
        <w:ind w:left="3690" w:hanging="360"/>
      </w:pPr>
    </w:lvl>
    <w:lvl w:ilvl="5" w:tentative="1">
      <w:start w:val="1"/>
      <w:numFmt w:val="decimal"/>
      <w:lvlText w:val="%6."/>
      <w:lvlJc w:val="left"/>
      <w:pPr>
        <w:tabs>
          <w:tab w:val="num" w:pos="4410"/>
        </w:tabs>
        <w:ind w:left="4410" w:hanging="360"/>
      </w:pPr>
    </w:lvl>
    <w:lvl w:ilvl="6" w:tentative="1">
      <w:start w:val="1"/>
      <w:numFmt w:val="decimal"/>
      <w:lvlText w:val="%7."/>
      <w:lvlJc w:val="left"/>
      <w:pPr>
        <w:tabs>
          <w:tab w:val="num" w:pos="5130"/>
        </w:tabs>
        <w:ind w:left="5130" w:hanging="360"/>
      </w:pPr>
    </w:lvl>
    <w:lvl w:ilvl="7" w:tentative="1">
      <w:start w:val="1"/>
      <w:numFmt w:val="decimal"/>
      <w:lvlText w:val="%8."/>
      <w:lvlJc w:val="left"/>
      <w:pPr>
        <w:tabs>
          <w:tab w:val="num" w:pos="5850"/>
        </w:tabs>
        <w:ind w:left="5850" w:hanging="360"/>
      </w:pPr>
    </w:lvl>
    <w:lvl w:ilvl="8" w:tentative="1">
      <w:start w:val="1"/>
      <w:numFmt w:val="decimal"/>
      <w:lvlText w:val="%9."/>
      <w:lvlJc w:val="left"/>
      <w:pPr>
        <w:tabs>
          <w:tab w:val="num" w:pos="6570"/>
        </w:tabs>
        <w:ind w:left="6570" w:hanging="360"/>
      </w:pPr>
    </w:lvl>
  </w:abstractNum>
  <w:abstractNum w:abstractNumId="32">
    <w:nsid w:val="147A4AEB"/>
    <w:multiLevelType w:val="hybridMultilevel"/>
    <w:tmpl w:val="9004702E"/>
    <w:lvl w:ilvl="0" w:tplc="1FA6AA8C">
      <w:start w:val="1"/>
      <w:numFmt w:val="decimal"/>
      <w:lvlText w:val="%1."/>
      <w:lvlJc w:val="left"/>
      <w:pPr>
        <w:tabs>
          <w:tab w:val="num" w:pos="720"/>
        </w:tabs>
        <w:ind w:left="720" w:hanging="360"/>
      </w:pPr>
      <w:rPr>
        <w:rFonts w:ascii="Times New Roman" w:eastAsia="Times New Roman" w:hAnsi="Times New Roman" w:cs="Times New Roman"/>
        <w:color w:val="auto"/>
      </w:rPr>
    </w:lvl>
    <w:lvl w:ilvl="1" w:tplc="04090001">
      <w:start w:val="1"/>
      <w:numFmt w:val="bullet"/>
      <w:lvlText w:val=""/>
      <w:lvlJc w:val="left"/>
      <w:pPr>
        <w:tabs>
          <w:tab w:val="num" w:pos="1440"/>
        </w:tabs>
        <w:ind w:left="1440" w:hanging="360"/>
      </w:pPr>
      <w:rPr>
        <w:rFonts w:ascii="Symbol" w:hAnsi="Symbol" w:hint="default"/>
      </w:rPr>
    </w:lvl>
    <w:lvl w:ilvl="2" w:tplc="04180001">
      <w:start w:val="1"/>
      <w:numFmt w:val="bullet"/>
      <w:lvlText w:val=""/>
      <w:lvlJc w:val="left"/>
      <w:pPr>
        <w:tabs>
          <w:tab w:val="num" w:pos="2340"/>
        </w:tabs>
        <w:ind w:left="2340" w:hanging="360"/>
      </w:pPr>
      <w:rPr>
        <w:rFonts w:ascii="Symbol" w:hAnsi="Symbol"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15422EC7"/>
    <w:multiLevelType w:val="hybridMultilevel"/>
    <w:tmpl w:val="77D461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nsid w:val="16503434"/>
    <w:multiLevelType w:val="hybridMultilevel"/>
    <w:tmpl w:val="B956A8BC"/>
    <w:lvl w:ilvl="0" w:tplc="04090005">
      <w:start w:val="1"/>
      <w:numFmt w:val="bullet"/>
      <w:lvlText w:val=""/>
      <w:lvlJc w:val="left"/>
      <w:pPr>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5">
    <w:nsid w:val="16514F62"/>
    <w:multiLevelType w:val="hybridMultilevel"/>
    <w:tmpl w:val="31CEFA70"/>
    <w:lvl w:ilvl="0" w:tplc="7346DFC4">
      <w:numFmt w:val="bullet"/>
      <w:lvlText w:val="-"/>
      <w:lvlJc w:val="left"/>
      <w:pPr>
        <w:tabs>
          <w:tab w:val="num" w:pos="474"/>
        </w:tabs>
        <w:ind w:left="474"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nsid w:val="17A549A9"/>
    <w:multiLevelType w:val="multilevel"/>
    <w:tmpl w:val="54AC9A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187A3667"/>
    <w:multiLevelType w:val="hybridMultilevel"/>
    <w:tmpl w:val="02DE64C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nsid w:val="19B90D2C"/>
    <w:multiLevelType w:val="hybridMultilevel"/>
    <w:tmpl w:val="23A276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19BE3E29"/>
    <w:multiLevelType w:val="hybridMultilevel"/>
    <w:tmpl w:val="F2A430A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0">
    <w:nsid w:val="19F61C58"/>
    <w:multiLevelType w:val="multilevel"/>
    <w:tmpl w:val="0D3E73C2"/>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41">
    <w:nsid w:val="1A28392B"/>
    <w:multiLevelType w:val="hybridMultilevel"/>
    <w:tmpl w:val="BD7822CE"/>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2">
    <w:nsid w:val="1AB140AB"/>
    <w:multiLevelType w:val="hybridMultilevel"/>
    <w:tmpl w:val="3B8CB250"/>
    <w:lvl w:ilvl="0" w:tplc="1A08EE64">
      <w:start w:val="10"/>
      <w:numFmt w:val="bullet"/>
      <w:lvlText w:val="-"/>
      <w:lvlJc w:val="left"/>
      <w:pPr>
        <w:ind w:left="720" w:hanging="360"/>
      </w:pPr>
      <w:rPr>
        <w:rFonts w:ascii="Calibri" w:eastAsia="Book Antiqua"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1B13531E"/>
    <w:multiLevelType w:val="hybridMultilevel"/>
    <w:tmpl w:val="E8C0AD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1B820FEC"/>
    <w:multiLevelType w:val="hybridMultilevel"/>
    <w:tmpl w:val="845E9878"/>
    <w:lvl w:ilvl="0" w:tplc="B622CFE8">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1B9727FD"/>
    <w:multiLevelType w:val="hybridMultilevel"/>
    <w:tmpl w:val="A23A3AD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1C5A645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7">
    <w:nsid w:val="1EB539E7"/>
    <w:multiLevelType w:val="hybridMultilevel"/>
    <w:tmpl w:val="DD1E4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1EC23436"/>
    <w:multiLevelType w:val="hybridMultilevel"/>
    <w:tmpl w:val="7A429B64"/>
    <w:lvl w:ilvl="0" w:tplc="0409000B">
      <w:start w:val="1"/>
      <w:numFmt w:val="bullet"/>
      <w:lvlText w:val=""/>
      <w:lvlJc w:val="left"/>
      <w:pPr>
        <w:ind w:left="720" w:hanging="360"/>
      </w:pPr>
      <w:rPr>
        <w:rFonts w:ascii="Wingdings" w:hAnsi="Wingdings"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9">
    <w:nsid w:val="20981F72"/>
    <w:multiLevelType w:val="hybridMultilevel"/>
    <w:tmpl w:val="139C92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21267994"/>
    <w:multiLevelType w:val="hybridMultilevel"/>
    <w:tmpl w:val="2D0A3022"/>
    <w:lvl w:ilvl="0" w:tplc="1A08EE64">
      <w:start w:val="10"/>
      <w:numFmt w:val="bullet"/>
      <w:lvlText w:val="-"/>
      <w:lvlJc w:val="left"/>
      <w:pPr>
        <w:ind w:left="720" w:hanging="360"/>
      </w:pPr>
      <w:rPr>
        <w:rFonts w:ascii="Calibri" w:eastAsia="Book Antiqua"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212A7B78"/>
    <w:multiLevelType w:val="hybridMultilevel"/>
    <w:tmpl w:val="0D1EB8FA"/>
    <w:lvl w:ilvl="0" w:tplc="83360C60">
      <w:start w:val="1"/>
      <w:numFmt w:val="bullet"/>
      <w:lvlText w:val=""/>
      <w:lvlJc w:val="left"/>
      <w:pPr>
        <w:ind w:left="720" w:hanging="360"/>
      </w:pPr>
      <w:rPr>
        <w:rFonts w:ascii="Symbol" w:eastAsia="Times New Roman" w:hAnsi="Symbol" w:cs="Arial"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52">
    <w:nsid w:val="21DD5A25"/>
    <w:multiLevelType w:val="multilevel"/>
    <w:tmpl w:val="E93667A0"/>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53">
    <w:nsid w:val="22085167"/>
    <w:multiLevelType w:val="hybridMultilevel"/>
    <w:tmpl w:val="BAE0DC2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4">
    <w:nsid w:val="224A3045"/>
    <w:multiLevelType w:val="multilevel"/>
    <w:tmpl w:val="EB5483D4"/>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55">
    <w:nsid w:val="22751124"/>
    <w:multiLevelType w:val="hybridMultilevel"/>
    <w:tmpl w:val="845E9878"/>
    <w:lvl w:ilvl="0" w:tplc="B622CFE8">
      <w:start w:val="1"/>
      <w:numFmt w:val="decimal"/>
      <w:lvlText w:val="%1."/>
      <w:lvlJc w:val="left"/>
      <w:pPr>
        <w:ind w:left="144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23302E0E"/>
    <w:multiLevelType w:val="hybridMultilevel"/>
    <w:tmpl w:val="4058D32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234E1D9F"/>
    <w:multiLevelType w:val="hybridMultilevel"/>
    <w:tmpl w:val="2B8E73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24226832"/>
    <w:multiLevelType w:val="hybridMultilevel"/>
    <w:tmpl w:val="393C45B0"/>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nsid w:val="243A7669"/>
    <w:multiLevelType w:val="hybridMultilevel"/>
    <w:tmpl w:val="FA8EC0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24EA56E6"/>
    <w:multiLevelType w:val="hybridMultilevel"/>
    <w:tmpl w:val="019AD13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1">
    <w:nsid w:val="24FF13AE"/>
    <w:multiLevelType w:val="hybridMultilevel"/>
    <w:tmpl w:val="209E927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2">
    <w:nsid w:val="253760F1"/>
    <w:multiLevelType w:val="hybridMultilevel"/>
    <w:tmpl w:val="6B1ECC9E"/>
    <w:lvl w:ilvl="0" w:tplc="1A08EE64">
      <w:start w:val="10"/>
      <w:numFmt w:val="bullet"/>
      <w:lvlText w:val="-"/>
      <w:lvlJc w:val="left"/>
      <w:pPr>
        <w:ind w:left="1080" w:hanging="360"/>
      </w:pPr>
      <w:rPr>
        <w:rFonts w:ascii="Calibri" w:eastAsia="Book Antiqua" w:hAnsi="Calibri"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3">
    <w:nsid w:val="265B3817"/>
    <w:multiLevelType w:val="hybridMultilevel"/>
    <w:tmpl w:val="0A5E2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2A2F110C"/>
    <w:multiLevelType w:val="hybridMultilevel"/>
    <w:tmpl w:val="576C3CC0"/>
    <w:lvl w:ilvl="0" w:tplc="DD303B6E">
      <w:start w:val="2"/>
      <w:numFmt w:val="bullet"/>
      <w:lvlText w:val="-"/>
      <w:lvlJc w:val="left"/>
      <w:pPr>
        <w:ind w:left="1800" w:hanging="360"/>
      </w:pPr>
      <w:rPr>
        <w:rFonts w:ascii="Times New Roman" w:hAnsi="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5">
    <w:nsid w:val="2A732718"/>
    <w:multiLevelType w:val="hybridMultilevel"/>
    <w:tmpl w:val="F506890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6">
    <w:nsid w:val="2B6B5D1D"/>
    <w:multiLevelType w:val="hybridMultilevel"/>
    <w:tmpl w:val="70222FEE"/>
    <w:lvl w:ilvl="0" w:tplc="04090005">
      <w:start w:val="1"/>
      <w:numFmt w:val="bullet"/>
      <w:lvlText w:val=""/>
      <w:lvlJc w:val="left"/>
      <w:pPr>
        <w:tabs>
          <w:tab w:val="num" w:pos="1440"/>
        </w:tabs>
        <w:ind w:left="1440" w:hanging="360"/>
      </w:pPr>
      <w:rPr>
        <w:rFonts w:ascii="Wingdings" w:hAnsi="Wingdings" w:hint="default"/>
      </w:rPr>
    </w:lvl>
    <w:lvl w:ilvl="1" w:tplc="04090001">
      <w:start w:val="1"/>
      <w:numFmt w:val="bullet"/>
      <w:lvlText w:val=""/>
      <w:lvlJc w:val="left"/>
      <w:pPr>
        <w:tabs>
          <w:tab w:val="num" w:pos="2160"/>
        </w:tabs>
        <w:ind w:left="2160" w:hanging="360"/>
      </w:pPr>
      <w:rPr>
        <w:rFonts w:ascii="Symbol" w:hAnsi="Symbol" w:hint="default"/>
      </w:rPr>
    </w:lvl>
    <w:lvl w:ilvl="2" w:tplc="04090005">
      <w:start w:val="1"/>
      <w:numFmt w:val="bullet"/>
      <w:lvlText w:val=""/>
      <w:lvlJc w:val="left"/>
      <w:pPr>
        <w:tabs>
          <w:tab w:val="num" w:pos="2880"/>
        </w:tabs>
        <w:ind w:left="2880" w:hanging="360"/>
      </w:pPr>
      <w:rPr>
        <w:rFonts w:ascii="Wingdings" w:hAnsi="Wingdings" w:hint="default"/>
      </w:rPr>
    </w:lvl>
    <w:lvl w:ilvl="3" w:tplc="0409000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7">
    <w:nsid w:val="2B8C59A5"/>
    <w:multiLevelType w:val="hybridMultilevel"/>
    <w:tmpl w:val="A6C68F3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2C11308C"/>
    <w:multiLevelType w:val="hybridMultilevel"/>
    <w:tmpl w:val="435CA0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2D0E1B57"/>
    <w:multiLevelType w:val="singleLevel"/>
    <w:tmpl w:val="21A62CD8"/>
    <w:lvl w:ilvl="0">
      <w:start w:val="6"/>
      <w:numFmt w:val="bullet"/>
      <w:lvlText w:val="-"/>
      <w:lvlJc w:val="left"/>
      <w:pPr>
        <w:tabs>
          <w:tab w:val="num" w:pos="630"/>
        </w:tabs>
        <w:ind w:left="630" w:hanging="360"/>
      </w:pPr>
      <w:rPr>
        <w:rFonts w:hint="default"/>
      </w:rPr>
    </w:lvl>
  </w:abstractNum>
  <w:abstractNum w:abstractNumId="70">
    <w:nsid w:val="2E506615"/>
    <w:multiLevelType w:val="hybridMultilevel"/>
    <w:tmpl w:val="247AC1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2EB642C9"/>
    <w:multiLevelType w:val="hybridMultilevel"/>
    <w:tmpl w:val="C71AED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2F9D50F2"/>
    <w:multiLevelType w:val="hybridMultilevel"/>
    <w:tmpl w:val="268C4FF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3">
    <w:nsid w:val="32470E08"/>
    <w:multiLevelType w:val="singleLevel"/>
    <w:tmpl w:val="04090001"/>
    <w:lvl w:ilvl="0">
      <w:start w:val="1"/>
      <w:numFmt w:val="bullet"/>
      <w:lvlText w:val=""/>
      <w:lvlJc w:val="left"/>
      <w:pPr>
        <w:tabs>
          <w:tab w:val="num" w:pos="450"/>
        </w:tabs>
        <w:ind w:left="450" w:hanging="360"/>
      </w:pPr>
      <w:rPr>
        <w:rFonts w:ascii="Symbol" w:hAnsi="Symbol" w:hint="default"/>
      </w:rPr>
    </w:lvl>
  </w:abstractNum>
  <w:abstractNum w:abstractNumId="74">
    <w:nsid w:val="32F22167"/>
    <w:multiLevelType w:val="hybridMultilevel"/>
    <w:tmpl w:val="660A032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5">
    <w:nsid w:val="33E93C4A"/>
    <w:multiLevelType w:val="hybridMultilevel"/>
    <w:tmpl w:val="D9344438"/>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76">
    <w:nsid w:val="34C358AE"/>
    <w:multiLevelType w:val="hybridMultilevel"/>
    <w:tmpl w:val="94A28C98"/>
    <w:lvl w:ilvl="0" w:tplc="0409000D">
      <w:start w:val="1"/>
      <w:numFmt w:val="bullet"/>
      <w:lvlText w:val=""/>
      <w:lvlJc w:val="left"/>
      <w:pPr>
        <w:ind w:left="990" w:hanging="360"/>
      </w:pPr>
      <w:rPr>
        <w:rFonts w:ascii="Wingdings" w:hAnsi="Wingdings"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77">
    <w:nsid w:val="35A40066"/>
    <w:multiLevelType w:val="multilevel"/>
    <w:tmpl w:val="E1423352"/>
    <w:lvl w:ilvl="0">
      <w:start w:val="1"/>
      <w:numFmt w:val="decimal"/>
      <w:lvlText w:val="%1."/>
      <w:lvlJc w:val="left"/>
      <w:pPr>
        <w:tabs>
          <w:tab w:val="num" w:pos="810"/>
        </w:tabs>
        <w:ind w:left="810" w:hanging="360"/>
      </w:pPr>
      <w:rPr>
        <w:rFonts w:ascii="Times New Roman" w:eastAsia="Times New Roman" w:hAnsi="Times New Roman" w:cs="Times New Roman"/>
      </w:rPr>
    </w:lvl>
    <w:lvl w:ilvl="1">
      <w:start w:val="1"/>
      <w:numFmt w:val="decimal"/>
      <w:lvlText w:val="%2"/>
      <w:lvlJc w:val="left"/>
      <w:pPr>
        <w:ind w:left="1530" w:hanging="360"/>
      </w:pPr>
      <w:rPr>
        <w:rFonts w:hint="default"/>
      </w:rPr>
    </w:lvl>
    <w:lvl w:ilvl="2" w:tentative="1">
      <w:start w:val="1"/>
      <w:numFmt w:val="decimal"/>
      <w:lvlText w:val="%3."/>
      <w:lvlJc w:val="left"/>
      <w:pPr>
        <w:tabs>
          <w:tab w:val="num" w:pos="2250"/>
        </w:tabs>
        <w:ind w:left="2250" w:hanging="360"/>
      </w:pPr>
    </w:lvl>
    <w:lvl w:ilvl="3" w:tentative="1">
      <w:start w:val="1"/>
      <w:numFmt w:val="decimal"/>
      <w:lvlText w:val="%4."/>
      <w:lvlJc w:val="left"/>
      <w:pPr>
        <w:tabs>
          <w:tab w:val="num" w:pos="2970"/>
        </w:tabs>
        <w:ind w:left="2970" w:hanging="360"/>
      </w:pPr>
    </w:lvl>
    <w:lvl w:ilvl="4" w:tentative="1">
      <w:start w:val="1"/>
      <w:numFmt w:val="decimal"/>
      <w:lvlText w:val="%5."/>
      <w:lvlJc w:val="left"/>
      <w:pPr>
        <w:tabs>
          <w:tab w:val="num" w:pos="3690"/>
        </w:tabs>
        <w:ind w:left="3690" w:hanging="360"/>
      </w:pPr>
    </w:lvl>
    <w:lvl w:ilvl="5" w:tentative="1">
      <w:start w:val="1"/>
      <w:numFmt w:val="decimal"/>
      <w:lvlText w:val="%6."/>
      <w:lvlJc w:val="left"/>
      <w:pPr>
        <w:tabs>
          <w:tab w:val="num" w:pos="4410"/>
        </w:tabs>
        <w:ind w:left="4410" w:hanging="360"/>
      </w:pPr>
    </w:lvl>
    <w:lvl w:ilvl="6" w:tentative="1">
      <w:start w:val="1"/>
      <w:numFmt w:val="decimal"/>
      <w:lvlText w:val="%7."/>
      <w:lvlJc w:val="left"/>
      <w:pPr>
        <w:tabs>
          <w:tab w:val="num" w:pos="5130"/>
        </w:tabs>
        <w:ind w:left="5130" w:hanging="360"/>
      </w:pPr>
    </w:lvl>
    <w:lvl w:ilvl="7" w:tentative="1">
      <w:start w:val="1"/>
      <w:numFmt w:val="decimal"/>
      <w:lvlText w:val="%8."/>
      <w:lvlJc w:val="left"/>
      <w:pPr>
        <w:tabs>
          <w:tab w:val="num" w:pos="5850"/>
        </w:tabs>
        <w:ind w:left="5850" w:hanging="360"/>
      </w:pPr>
    </w:lvl>
    <w:lvl w:ilvl="8" w:tentative="1">
      <w:start w:val="1"/>
      <w:numFmt w:val="decimal"/>
      <w:lvlText w:val="%9."/>
      <w:lvlJc w:val="left"/>
      <w:pPr>
        <w:tabs>
          <w:tab w:val="num" w:pos="6570"/>
        </w:tabs>
        <w:ind w:left="6570" w:hanging="360"/>
      </w:pPr>
    </w:lvl>
  </w:abstractNum>
  <w:abstractNum w:abstractNumId="78">
    <w:nsid w:val="363004E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9">
    <w:nsid w:val="380A1D5B"/>
    <w:multiLevelType w:val="hybridMultilevel"/>
    <w:tmpl w:val="ED546E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384B6247"/>
    <w:multiLevelType w:val="multilevel"/>
    <w:tmpl w:val="D33899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nsid w:val="3B0E5103"/>
    <w:multiLevelType w:val="hybridMultilevel"/>
    <w:tmpl w:val="57F827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3B2F2D84"/>
    <w:multiLevelType w:val="hybridMultilevel"/>
    <w:tmpl w:val="AB50C2D8"/>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83">
    <w:nsid w:val="3C584945"/>
    <w:multiLevelType w:val="hybridMultilevel"/>
    <w:tmpl w:val="8A1AA768"/>
    <w:lvl w:ilvl="0" w:tplc="04180001">
      <w:start w:val="1"/>
      <w:numFmt w:val="bullet"/>
      <w:lvlText w:val=""/>
      <w:lvlJc w:val="left"/>
      <w:pPr>
        <w:ind w:left="1004" w:hanging="360"/>
      </w:pPr>
      <w:rPr>
        <w:rFonts w:ascii="Symbol" w:hAnsi="Symbol" w:hint="default"/>
      </w:rPr>
    </w:lvl>
    <w:lvl w:ilvl="1" w:tplc="04180003" w:tentative="1">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84">
    <w:nsid w:val="3EBF6D50"/>
    <w:multiLevelType w:val="hybridMultilevel"/>
    <w:tmpl w:val="F0E8942C"/>
    <w:lvl w:ilvl="0" w:tplc="0409000F">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4180001">
      <w:start w:val="1"/>
      <w:numFmt w:val="bullet"/>
      <w:lvlText w:val=""/>
      <w:lvlJc w:val="left"/>
      <w:pPr>
        <w:tabs>
          <w:tab w:val="num" w:pos="2340"/>
        </w:tabs>
        <w:ind w:left="2340" w:hanging="360"/>
      </w:pPr>
      <w:rPr>
        <w:rFonts w:ascii="Symbol" w:hAnsi="Symbol"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nsid w:val="3F3C0F14"/>
    <w:multiLevelType w:val="multilevel"/>
    <w:tmpl w:val="28F0D90A"/>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nsid w:val="3FCF2FFE"/>
    <w:multiLevelType w:val="hybridMultilevel"/>
    <w:tmpl w:val="1842075E"/>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7">
    <w:nsid w:val="40135D32"/>
    <w:multiLevelType w:val="hybridMultilevel"/>
    <w:tmpl w:val="0AE41B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40181AA0"/>
    <w:multiLevelType w:val="multilevel"/>
    <w:tmpl w:val="50F4115E"/>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89">
    <w:nsid w:val="404253DD"/>
    <w:multiLevelType w:val="hybridMultilevel"/>
    <w:tmpl w:val="FD20516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0">
    <w:nsid w:val="41291430"/>
    <w:multiLevelType w:val="hybridMultilevel"/>
    <w:tmpl w:val="EDF2E3B4"/>
    <w:lvl w:ilvl="0" w:tplc="08DC5E8E">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416D2C67"/>
    <w:multiLevelType w:val="singleLevel"/>
    <w:tmpl w:val="04090001"/>
    <w:lvl w:ilvl="0">
      <w:start w:val="1"/>
      <w:numFmt w:val="bullet"/>
      <w:lvlText w:val=""/>
      <w:lvlJc w:val="left"/>
      <w:pPr>
        <w:ind w:left="720" w:hanging="360"/>
      </w:pPr>
      <w:rPr>
        <w:rFonts w:ascii="Symbol" w:hAnsi="Symbol" w:hint="default"/>
      </w:rPr>
    </w:lvl>
  </w:abstractNum>
  <w:abstractNum w:abstractNumId="92">
    <w:nsid w:val="41D95953"/>
    <w:multiLevelType w:val="multilevel"/>
    <w:tmpl w:val="0728CD02"/>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93">
    <w:nsid w:val="425C10DD"/>
    <w:multiLevelType w:val="hybridMultilevel"/>
    <w:tmpl w:val="EE66571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317A6202">
      <w:start w:val="1"/>
      <w:numFmt w:val="lowerLetter"/>
      <w:lvlText w:val="%4)"/>
      <w:lvlJc w:val="left"/>
      <w:pPr>
        <w:ind w:left="2880" w:hanging="360"/>
      </w:pPr>
      <w:rPr>
        <w:rFonts w:ascii="Times New Roman" w:eastAsia="Times New Roman" w:hAnsi="Times New Roman" w:cs="Times New Roman"/>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42BC5A0F"/>
    <w:multiLevelType w:val="hybridMultilevel"/>
    <w:tmpl w:val="9B0A416E"/>
    <w:lvl w:ilvl="0" w:tplc="04090003">
      <w:start w:val="1"/>
      <w:numFmt w:val="bullet"/>
      <w:lvlText w:val="o"/>
      <w:lvlJc w:val="left"/>
      <w:pPr>
        <w:ind w:left="1508" w:hanging="360"/>
      </w:pPr>
      <w:rPr>
        <w:rFonts w:ascii="Courier New" w:hAnsi="Courier New" w:cs="Courier New" w:hint="default"/>
      </w:rPr>
    </w:lvl>
    <w:lvl w:ilvl="1" w:tplc="04090003" w:tentative="1">
      <w:start w:val="1"/>
      <w:numFmt w:val="bullet"/>
      <w:lvlText w:val="o"/>
      <w:lvlJc w:val="left"/>
      <w:pPr>
        <w:ind w:left="2228" w:hanging="360"/>
      </w:pPr>
      <w:rPr>
        <w:rFonts w:ascii="Courier New" w:hAnsi="Courier New" w:cs="Courier New" w:hint="default"/>
      </w:rPr>
    </w:lvl>
    <w:lvl w:ilvl="2" w:tplc="04090005" w:tentative="1">
      <w:start w:val="1"/>
      <w:numFmt w:val="bullet"/>
      <w:lvlText w:val=""/>
      <w:lvlJc w:val="left"/>
      <w:pPr>
        <w:ind w:left="2948" w:hanging="360"/>
      </w:pPr>
      <w:rPr>
        <w:rFonts w:ascii="Wingdings" w:hAnsi="Wingdings" w:hint="default"/>
      </w:rPr>
    </w:lvl>
    <w:lvl w:ilvl="3" w:tplc="04090001" w:tentative="1">
      <w:start w:val="1"/>
      <w:numFmt w:val="bullet"/>
      <w:lvlText w:val=""/>
      <w:lvlJc w:val="left"/>
      <w:pPr>
        <w:ind w:left="3668" w:hanging="360"/>
      </w:pPr>
      <w:rPr>
        <w:rFonts w:ascii="Symbol" w:hAnsi="Symbol" w:hint="default"/>
      </w:rPr>
    </w:lvl>
    <w:lvl w:ilvl="4" w:tplc="04090003" w:tentative="1">
      <w:start w:val="1"/>
      <w:numFmt w:val="bullet"/>
      <w:lvlText w:val="o"/>
      <w:lvlJc w:val="left"/>
      <w:pPr>
        <w:ind w:left="4388" w:hanging="360"/>
      </w:pPr>
      <w:rPr>
        <w:rFonts w:ascii="Courier New" w:hAnsi="Courier New" w:cs="Courier New" w:hint="default"/>
      </w:rPr>
    </w:lvl>
    <w:lvl w:ilvl="5" w:tplc="04090005" w:tentative="1">
      <w:start w:val="1"/>
      <w:numFmt w:val="bullet"/>
      <w:lvlText w:val=""/>
      <w:lvlJc w:val="left"/>
      <w:pPr>
        <w:ind w:left="5108" w:hanging="360"/>
      </w:pPr>
      <w:rPr>
        <w:rFonts w:ascii="Wingdings" w:hAnsi="Wingdings" w:hint="default"/>
      </w:rPr>
    </w:lvl>
    <w:lvl w:ilvl="6" w:tplc="04090001" w:tentative="1">
      <w:start w:val="1"/>
      <w:numFmt w:val="bullet"/>
      <w:lvlText w:val=""/>
      <w:lvlJc w:val="left"/>
      <w:pPr>
        <w:ind w:left="5828" w:hanging="360"/>
      </w:pPr>
      <w:rPr>
        <w:rFonts w:ascii="Symbol" w:hAnsi="Symbol" w:hint="default"/>
      </w:rPr>
    </w:lvl>
    <w:lvl w:ilvl="7" w:tplc="04090003" w:tentative="1">
      <w:start w:val="1"/>
      <w:numFmt w:val="bullet"/>
      <w:lvlText w:val="o"/>
      <w:lvlJc w:val="left"/>
      <w:pPr>
        <w:ind w:left="6548" w:hanging="360"/>
      </w:pPr>
      <w:rPr>
        <w:rFonts w:ascii="Courier New" w:hAnsi="Courier New" w:cs="Courier New" w:hint="default"/>
      </w:rPr>
    </w:lvl>
    <w:lvl w:ilvl="8" w:tplc="04090005" w:tentative="1">
      <w:start w:val="1"/>
      <w:numFmt w:val="bullet"/>
      <w:lvlText w:val=""/>
      <w:lvlJc w:val="left"/>
      <w:pPr>
        <w:ind w:left="7268" w:hanging="360"/>
      </w:pPr>
      <w:rPr>
        <w:rFonts w:ascii="Wingdings" w:hAnsi="Wingdings" w:hint="default"/>
      </w:rPr>
    </w:lvl>
  </w:abstractNum>
  <w:abstractNum w:abstractNumId="95">
    <w:nsid w:val="44EA7758"/>
    <w:multiLevelType w:val="hybridMultilevel"/>
    <w:tmpl w:val="56B49F5E"/>
    <w:lvl w:ilvl="0" w:tplc="7346DFC4">
      <w:numFmt w:val="bullet"/>
      <w:lvlText w:val="-"/>
      <w:lvlJc w:val="left"/>
      <w:pPr>
        <w:tabs>
          <w:tab w:val="num" w:pos="474"/>
        </w:tabs>
        <w:ind w:left="474"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96">
    <w:nsid w:val="45482B42"/>
    <w:multiLevelType w:val="hybridMultilevel"/>
    <w:tmpl w:val="F6E68830"/>
    <w:lvl w:ilvl="0" w:tplc="FFFFFFFF">
      <w:start w:val="1"/>
      <w:numFmt w:val="bullet"/>
      <w:lvlText w:val=""/>
      <w:lvlJc w:val="left"/>
      <w:pPr>
        <w:tabs>
          <w:tab w:val="num" w:pos="1080"/>
        </w:tabs>
        <w:ind w:left="1080" w:hanging="360"/>
      </w:pPr>
      <w:rPr>
        <w:rFonts w:ascii="Symbol" w:hAnsi="Symbol" w:hint="default"/>
      </w:rPr>
    </w:lvl>
    <w:lvl w:ilvl="1" w:tplc="FFFFFFFF">
      <w:start w:val="1"/>
      <w:numFmt w:val="bullet"/>
      <w:lvlText w:val=""/>
      <w:lvlJc w:val="left"/>
      <w:pPr>
        <w:tabs>
          <w:tab w:val="num" w:pos="1800"/>
        </w:tabs>
        <w:ind w:left="1800" w:hanging="360"/>
      </w:pPr>
      <w:rPr>
        <w:rFonts w:ascii="Symbol" w:hAnsi="Symbol"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97">
    <w:nsid w:val="470717F7"/>
    <w:multiLevelType w:val="multilevel"/>
    <w:tmpl w:val="188640DC"/>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98">
    <w:nsid w:val="4714124E"/>
    <w:multiLevelType w:val="hybridMultilevel"/>
    <w:tmpl w:val="D5A0D342"/>
    <w:lvl w:ilvl="0" w:tplc="0409000B">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nsid w:val="475B3172"/>
    <w:multiLevelType w:val="hybridMultilevel"/>
    <w:tmpl w:val="2C2A90B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4818117C"/>
    <w:multiLevelType w:val="hybridMultilevel"/>
    <w:tmpl w:val="0FDA5FC0"/>
    <w:lvl w:ilvl="0" w:tplc="04090005">
      <w:start w:val="1"/>
      <w:numFmt w:val="bullet"/>
      <w:lvlText w:val=""/>
      <w:lvlJc w:val="left"/>
      <w:pPr>
        <w:tabs>
          <w:tab w:val="num" w:pos="1440"/>
        </w:tabs>
        <w:ind w:left="1440" w:hanging="360"/>
      </w:pPr>
      <w:rPr>
        <w:rFonts w:ascii="Wingdings" w:hAnsi="Wingdings" w:hint="default"/>
      </w:rPr>
    </w:lvl>
    <w:lvl w:ilvl="1" w:tplc="04090001">
      <w:start w:val="1"/>
      <w:numFmt w:val="bullet"/>
      <w:lvlText w:val=""/>
      <w:lvlJc w:val="left"/>
      <w:pPr>
        <w:tabs>
          <w:tab w:val="num" w:pos="2160"/>
        </w:tabs>
        <w:ind w:left="2160" w:hanging="360"/>
      </w:pPr>
      <w:rPr>
        <w:rFonts w:ascii="Symbol" w:hAnsi="Symbol" w:hint="default"/>
      </w:rPr>
    </w:lvl>
    <w:lvl w:ilvl="2" w:tplc="04090001">
      <w:start w:val="1"/>
      <w:numFmt w:val="bullet"/>
      <w:lvlText w:val=""/>
      <w:lvlJc w:val="left"/>
      <w:pPr>
        <w:tabs>
          <w:tab w:val="num" w:pos="2880"/>
        </w:tabs>
        <w:ind w:left="2880" w:hanging="360"/>
      </w:pPr>
      <w:rPr>
        <w:rFonts w:ascii="Symbol" w:hAnsi="Symbol" w:hint="default"/>
      </w:rPr>
    </w:lvl>
    <w:lvl w:ilvl="3" w:tplc="0409000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1">
    <w:nsid w:val="484D04BC"/>
    <w:multiLevelType w:val="multilevel"/>
    <w:tmpl w:val="B1F0E486"/>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02">
    <w:nsid w:val="48D25B85"/>
    <w:multiLevelType w:val="multilevel"/>
    <w:tmpl w:val="AF189CF4"/>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03">
    <w:nsid w:val="49E354FA"/>
    <w:multiLevelType w:val="multilevel"/>
    <w:tmpl w:val="8384CA04"/>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04">
    <w:nsid w:val="4A270715"/>
    <w:multiLevelType w:val="hybridMultilevel"/>
    <w:tmpl w:val="4686D8A4"/>
    <w:lvl w:ilvl="0" w:tplc="04090001">
      <w:start w:val="1"/>
      <w:numFmt w:val="bullet"/>
      <w:lvlText w:val=""/>
      <w:lvlJc w:val="left"/>
      <w:pPr>
        <w:tabs>
          <w:tab w:val="num" w:pos="2160"/>
        </w:tabs>
        <w:ind w:left="2160" w:hanging="360"/>
      </w:pPr>
      <w:rPr>
        <w:rFonts w:ascii="Symbol" w:hAnsi="Symbol" w:hint="default"/>
      </w:rPr>
    </w:lvl>
    <w:lvl w:ilvl="1" w:tplc="04090003">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105">
    <w:nsid w:val="4B2F156F"/>
    <w:multiLevelType w:val="hybridMultilevel"/>
    <w:tmpl w:val="8B0EF836"/>
    <w:lvl w:ilvl="0" w:tplc="0C090005">
      <w:start w:val="1"/>
      <w:numFmt w:val="bullet"/>
      <w:lvlText w:val=""/>
      <w:lvlJc w:val="left"/>
      <w:pPr>
        <w:tabs>
          <w:tab w:val="num" w:pos="360"/>
        </w:tabs>
        <w:ind w:left="36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D8D88AEA">
      <w:numFmt w:val="bullet"/>
      <w:lvlText w:val="-"/>
      <w:lvlJc w:val="left"/>
      <w:pPr>
        <w:tabs>
          <w:tab w:val="num" w:pos="2340"/>
        </w:tabs>
        <w:ind w:left="2340" w:hanging="360"/>
      </w:pPr>
      <w:rPr>
        <w:rFonts w:ascii="Times New Roman" w:eastAsia="Times New Roman" w:hAnsi="Times New Roman" w:cs="Times New Roman" w:hint="default"/>
      </w:rPr>
    </w:lvl>
    <w:lvl w:ilvl="3" w:tplc="7938F13E">
      <w:start w:val="1"/>
      <w:numFmt w:val="decimal"/>
      <w:lvlText w:val="%4."/>
      <w:lvlJc w:val="left"/>
      <w:pPr>
        <w:ind w:left="450" w:hanging="360"/>
      </w:pPr>
      <w:rPr>
        <w:rFonts w:hint="default"/>
        <w:u w:val="single"/>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nsid w:val="4B4551AB"/>
    <w:multiLevelType w:val="hybridMultilevel"/>
    <w:tmpl w:val="697A0014"/>
    <w:lvl w:ilvl="0" w:tplc="04090001">
      <w:start w:val="1"/>
      <w:numFmt w:val="bullet"/>
      <w:lvlText w:val=""/>
      <w:lvlJc w:val="left"/>
      <w:pPr>
        <w:ind w:left="761" w:hanging="360"/>
      </w:pPr>
      <w:rPr>
        <w:rFonts w:ascii="Symbol" w:hAnsi="Symbol" w:hint="default"/>
      </w:rPr>
    </w:lvl>
    <w:lvl w:ilvl="1" w:tplc="04090003">
      <w:start w:val="1"/>
      <w:numFmt w:val="bullet"/>
      <w:lvlText w:val="o"/>
      <w:lvlJc w:val="left"/>
      <w:pPr>
        <w:ind w:left="1481" w:hanging="360"/>
      </w:pPr>
      <w:rPr>
        <w:rFonts w:ascii="Courier New" w:hAnsi="Courier New" w:cs="Courier New" w:hint="default"/>
      </w:rPr>
    </w:lvl>
    <w:lvl w:ilvl="2" w:tplc="04090005" w:tentative="1">
      <w:start w:val="1"/>
      <w:numFmt w:val="bullet"/>
      <w:lvlText w:val=""/>
      <w:lvlJc w:val="left"/>
      <w:pPr>
        <w:ind w:left="2201" w:hanging="360"/>
      </w:pPr>
      <w:rPr>
        <w:rFonts w:ascii="Wingdings" w:hAnsi="Wingdings" w:hint="default"/>
      </w:rPr>
    </w:lvl>
    <w:lvl w:ilvl="3" w:tplc="04090001" w:tentative="1">
      <w:start w:val="1"/>
      <w:numFmt w:val="bullet"/>
      <w:lvlText w:val=""/>
      <w:lvlJc w:val="left"/>
      <w:pPr>
        <w:ind w:left="2921" w:hanging="360"/>
      </w:pPr>
      <w:rPr>
        <w:rFonts w:ascii="Symbol" w:hAnsi="Symbol" w:hint="default"/>
      </w:rPr>
    </w:lvl>
    <w:lvl w:ilvl="4" w:tplc="04090003" w:tentative="1">
      <w:start w:val="1"/>
      <w:numFmt w:val="bullet"/>
      <w:lvlText w:val="o"/>
      <w:lvlJc w:val="left"/>
      <w:pPr>
        <w:ind w:left="3641" w:hanging="360"/>
      </w:pPr>
      <w:rPr>
        <w:rFonts w:ascii="Courier New" w:hAnsi="Courier New" w:cs="Courier New" w:hint="default"/>
      </w:rPr>
    </w:lvl>
    <w:lvl w:ilvl="5" w:tplc="04090005" w:tentative="1">
      <w:start w:val="1"/>
      <w:numFmt w:val="bullet"/>
      <w:lvlText w:val=""/>
      <w:lvlJc w:val="left"/>
      <w:pPr>
        <w:ind w:left="4361" w:hanging="360"/>
      </w:pPr>
      <w:rPr>
        <w:rFonts w:ascii="Wingdings" w:hAnsi="Wingdings" w:hint="default"/>
      </w:rPr>
    </w:lvl>
    <w:lvl w:ilvl="6" w:tplc="04090001" w:tentative="1">
      <w:start w:val="1"/>
      <w:numFmt w:val="bullet"/>
      <w:lvlText w:val=""/>
      <w:lvlJc w:val="left"/>
      <w:pPr>
        <w:ind w:left="5081" w:hanging="360"/>
      </w:pPr>
      <w:rPr>
        <w:rFonts w:ascii="Symbol" w:hAnsi="Symbol" w:hint="default"/>
      </w:rPr>
    </w:lvl>
    <w:lvl w:ilvl="7" w:tplc="04090003" w:tentative="1">
      <w:start w:val="1"/>
      <w:numFmt w:val="bullet"/>
      <w:lvlText w:val="o"/>
      <w:lvlJc w:val="left"/>
      <w:pPr>
        <w:ind w:left="5801" w:hanging="360"/>
      </w:pPr>
      <w:rPr>
        <w:rFonts w:ascii="Courier New" w:hAnsi="Courier New" w:cs="Courier New" w:hint="default"/>
      </w:rPr>
    </w:lvl>
    <w:lvl w:ilvl="8" w:tplc="04090005" w:tentative="1">
      <w:start w:val="1"/>
      <w:numFmt w:val="bullet"/>
      <w:lvlText w:val=""/>
      <w:lvlJc w:val="left"/>
      <w:pPr>
        <w:ind w:left="6521" w:hanging="360"/>
      </w:pPr>
      <w:rPr>
        <w:rFonts w:ascii="Wingdings" w:hAnsi="Wingdings" w:hint="default"/>
      </w:rPr>
    </w:lvl>
  </w:abstractNum>
  <w:abstractNum w:abstractNumId="107">
    <w:nsid w:val="4C3C5C60"/>
    <w:multiLevelType w:val="hybridMultilevel"/>
    <w:tmpl w:val="B30A39BE"/>
    <w:lvl w:ilvl="0" w:tplc="04180001">
      <w:start w:val="1"/>
      <w:numFmt w:val="bullet"/>
      <w:lvlText w:val=""/>
      <w:lvlJc w:val="left"/>
      <w:pPr>
        <w:ind w:left="1068" w:hanging="360"/>
      </w:pPr>
      <w:rPr>
        <w:rFonts w:ascii="Symbol" w:hAnsi="Symbol"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108">
    <w:nsid w:val="4C550F9D"/>
    <w:multiLevelType w:val="multilevel"/>
    <w:tmpl w:val="BCF80CE2"/>
    <w:lvl w:ilvl="0">
      <w:start w:val="1"/>
      <w:numFmt w:val="decimal"/>
      <w:lvlText w:val="%1."/>
      <w:lvlJc w:val="left"/>
      <w:pPr>
        <w:ind w:left="720" w:hanging="360"/>
      </w:pPr>
      <w:rPr>
        <w:rFonts w:hint="default"/>
      </w:rPr>
    </w:lvl>
    <w:lvl w:ilvl="1">
      <w:start w:val="1"/>
      <w:numFmt w:val="decimal"/>
      <w:pStyle w:val="Heading2"/>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09">
    <w:nsid w:val="4C941D42"/>
    <w:multiLevelType w:val="hybridMultilevel"/>
    <w:tmpl w:val="CBAE50C8"/>
    <w:lvl w:ilvl="0" w:tplc="04180001">
      <w:start w:val="1"/>
      <w:numFmt w:val="bullet"/>
      <w:lvlText w:val=""/>
      <w:lvlJc w:val="left"/>
      <w:pPr>
        <w:tabs>
          <w:tab w:val="num" w:pos="2340"/>
        </w:tabs>
        <w:ind w:left="2340" w:hanging="360"/>
      </w:pPr>
      <w:rPr>
        <w:rFonts w:ascii="Symbol" w:hAnsi="Symbol" w:hint="default"/>
      </w:rPr>
    </w:lvl>
    <w:lvl w:ilvl="1" w:tplc="04090001">
      <w:start w:val="1"/>
      <w:numFmt w:val="bullet"/>
      <w:lvlText w:val=""/>
      <w:lvlJc w:val="left"/>
      <w:pPr>
        <w:tabs>
          <w:tab w:val="num" w:pos="3060"/>
        </w:tabs>
        <w:ind w:left="3060" w:hanging="360"/>
      </w:pPr>
      <w:rPr>
        <w:rFonts w:ascii="Symbol" w:hAnsi="Symbol" w:hint="default"/>
      </w:rPr>
    </w:lvl>
    <w:lvl w:ilvl="2" w:tplc="0409001B">
      <w:start w:val="1"/>
      <w:numFmt w:val="lowerRoman"/>
      <w:lvlText w:val="%3."/>
      <w:lvlJc w:val="right"/>
      <w:pPr>
        <w:tabs>
          <w:tab w:val="num" w:pos="3780"/>
        </w:tabs>
        <w:ind w:left="3780" w:hanging="180"/>
      </w:pPr>
    </w:lvl>
    <w:lvl w:ilvl="3" w:tplc="9E246B66">
      <w:start w:val="1"/>
      <w:numFmt w:val="lowerLetter"/>
      <w:lvlText w:val="%4)"/>
      <w:lvlJc w:val="left"/>
      <w:pPr>
        <w:ind w:left="4500" w:hanging="360"/>
      </w:pPr>
      <w:rPr>
        <w:rFonts w:hint="default"/>
      </w:rPr>
    </w:lvl>
    <w:lvl w:ilvl="4" w:tplc="04090019" w:tentative="1">
      <w:start w:val="1"/>
      <w:numFmt w:val="lowerLetter"/>
      <w:lvlText w:val="%5."/>
      <w:lvlJc w:val="left"/>
      <w:pPr>
        <w:tabs>
          <w:tab w:val="num" w:pos="5220"/>
        </w:tabs>
        <w:ind w:left="5220" w:hanging="360"/>
      </w:pPr>
    </w:lvl>
    <w:lvl w:ilvl="5" w:tplc="0409001B" w:tentative="1">
      <w:start w:val="1"/>
      <w:numFmt w:val="lowerRoman"/>
      <w:lvlText w:val="%6."/>
      <w:lvlJc w:val="right"/>
      <w:pPr>
        <w:tabs>
          <w:tab w:val="num" w:pos="5940"/>
        </w:tabs>
        <w:ind w:left="5940" w:hanging="180"/>
      </w:pPr>
    </w:lvl>
    <w:lvl w:ilvl="6" w:tplc="0409000F" w:tentative="1">
      <w:start w:val="1"/>
      <w:numFmt w:val="decimal"/>
      <w:lvlText w:val="%7."/>
      <w:lvlJc w:val="left"/>
      <w:pPr>
        <w:tabs>
          <w:tab w:val="num" w:pos="6660"/>
        </w:tabs>
        <w:ind w:left="6660" w:hanging="360"/>
      </w:pPr>
    </w:lvl>
    <w:lvl w:ilvl="7" w:tplc="04090019" w:tentative="1">
      <w:start w:val="1"/>
      <w:numFmt w:val="lowerLetter"/>
      <w:lvlText w:val="%8."/>
      <w:lvlJc w:val="left"/>
      <w:pPr>
        <w:tabs>
          <w:tab w:val="num" w:pos="7380"/>
        </w:tabs>
        <w:ind w:left="7380" w:hanging="360"/>
      </w:pPr>
    </w:lvl>
    <w:lvl w:ilvl="8" w:tplc="0409001B" w:tentative="1">
      <w:start w:val="1"/>
      <w:numFmt w:val="lowerRoman"/>
      <w:lvlText w:val="%9."/>
      <w:lvlJc w:val="right"/>
      <w:pPr>
        <w:tabs>
          <w:tab w:val="num" w:pos="8100"/>
        </w:tabs>
        <w:ind w:left="8100" w:hanging="180"/>
      </w:pPr>
    </w:lvl>
  </w:abstractNum>
  <w:abstractNum w:abstractNumId="110">
    <w:nsid w:val="4D450C7E"/>
    <w:multiLevelType w:val="multilevel"/>
    <w:tmpl w:val="E3246FCE"/>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11">
    <w:nsid w:val="4ED51744"/>
    <w:multiLevelType w:val="hybridMultilevel"/>
    <w:tmpl w:val="65D4E598"/>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12">
    <w:nsid w:val="4F32704E"/>
    <w:multiLevelType w:val="hybridMultilevel"/>
    <w:tmpl w:val="84BED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nsid w:val="4F4C56F7"/>
    <w:multiLevelType w:val="hybridMultilevel"/>
    <w:tmpl w:val="114289D2"/>
    <w:lvl w:ilvl="0" w:tplc="04180001">
      <w:start w:val="1"/>
      <w:numFmt w:val="bullet"/>
      <w:lvlText w:val=""/>
      <w:lvlJc w:val="left"/>
      <w:pPr>
        <w:ind w:left="1004" w:hanging="360"/>
      </w:pPr>
      <w:rPr>
        <w:rFonts w:ascii="Symbol" w:hAnsi="Symbol" w:hint="default"/>
      </w:rPr>
    </w:lvl>
    <w:lvl w:ilvl="1" w:tplc="04180003" w:tentative="1">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114">
    <w:nsid w:val="4FE55CB3"/>
    <w:multiLevelType w:val="hybridMultilevel"/>
    <w:tmpl w:val="2F120F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nsid w:val="531921B1"/>
    <w:multiLevelType w:val="hybridMultilevel"/>
    <w:tmpl w:val="571411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nsid w:val="53467C52"/>
    <w:multiLevelType w:val="hybridMultilevel"/>
    <w:tmpl w:val="B2BEAE78"/>
    <w:lvl w:ilvl="0" w:tplc="C686873C">
      <w:start w:val="1"/>
      <w:numFmt w:val="bullet"/>
      <w:lvlText w:val=""/>
      <w:lvlJc w:val="left"/>
      <w:pPr>
        <w:tabs>
          <w:tab w:val="num" w:pos="720"/>
        </w:tabs>
        <w:ind w:left="720" w:hanging="360"/>
      </w:pPr>
      <w:rPr>
        <w:rFonts w:ascii="Wingdings" w:hAnsi="Wingdings" w:hint="default"/>
      </w:rPr>
    </w:lvl>
    <w:lvl w:ilvl="1" w:tplc="04090005">
      <w:start w:val="1"/>
      <w:numFmt w:val="bullet"/>
      <w:lvlText w:val=""/>
      <w:lvlJc w:val="left"/>
      <w:pPr>
        <w:tabs>
          <w:tab w:val="num" w:pos="1440"/>
        </w:tabs>
        <w:ind w:left="1440" w:hanging="360"/>
      </w:pPr>
      <w:rPr>
        <w:rFonts w:ascii="Wingdings" w:hAnsi="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7">
    <w:nsid w:val="5394151C"/>
    <w:multiLevelType w:val="hybridMultilevel"/>
    <w:tmpl w:val="A68A78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nsid w:val="54561DEF"/>
    <w:multiLevelType w:val="hybridMultilevel"/>
    <w:tmpl w:val="383E2B6C"/>
    <w:lvl w:ilvl="0" w:tplc="04180001">
      <w:start w:val="1"/>
      <w:numFmt w:val="bullet"/>
      <w:lvlText w:val=""/>
      <w:lvlJc w:val="left"/>
      <w:pPr>
        <w:tabs>
          <w:tab w:val="num" w:pos="1440"/>
        </w:tabs>
        <w:ind w:left="1440" w:hanging="360"/>
      </w:pPr>
      <w:rPr>
        <w:rFonts w:ascii="Symbol" w:hAnsi="Symbol" w:hint="default"/>
      </w:rPr>
    </w:lvl>
    <w:lvl w:ilvl="1" w:tplc="04180003" w:tentative="1">
      <w:start w:val="1"/>
      <w:numFmt w:val="bullet"/>
      <w:lvlText w:val="o"/>
      <w:lvlJc w:val="left"/>
      <w:pPr>
        <w:tabs>
          <w:tab w:val="num" w:pos="2160"/>
        </w:tabs>
        <w:ind w:left="2160" w:hanging="360"/>
      </w:pPr>
      <w:rPr>
        <w:rFonts w:ascii="Courier New" w:hAnsi="Courier New" w:cs="Courier New" w:hint="default"/>
      </w:rPr>
    </w:lvl>
    <w:lvl w:ilvl="2" w:tplc="04180005" w:tentative="1">
      <w:start w:val="1"/>
      <w:numFmt w:val="bullet"/>
      <w:lvlText w:val=""/>
      <w:lvlJc w:val="left"/>
      <w:pPr>
        <w:tabs>
          <w:tab w:val="num" w:pos="2880"/>
        </w:tabs>
        <w:ind w:left="2880" w:hanging="360"/>
      </w:pPr>
      <w:rPr>
        <w:rFonts w:ascii="Wingdings" w:hAnsi="Wingdings" w:hint="default"/>
      </w:rPr>
    </w:lvl>
    <w:lvl w:ilvl="3" w:tplc="04180001" w:tentative="1">
      <w:start w:val="1"/>
      <w:numFmt w:val="bullet"/>
      <w:lvlText w:val=""/>
      <w:lvlJc w:val="left"/>
      <w:pPr>
        <w:tabs>
          <w:tab w:val="num" w:pos="3600"/>
        </w:tabs>
        <w:ind w:left="3600" w:hanging="360"/>
      </w:pPr>
      <w:rPr>
        <w:rFonts w:ascii="Symbol" w:hAnsi="Symbol" w:hint="default"/>
      </w:rPr>
    </w:lvl>
    <w:lvl w:ilvl="4" w:tplc="04180003" w:tentative="1">
      <w:start w:val="1"/>
      <w:numFmt w:val="bullet"/>
      <w:lvlText w:val="o"/>
      <w:lvlJc w:val="left"/>
      <w:pPr>
        <w:tabs>
          <w:tab w:val="num" w:pos="4320"/>
        </w:tabs>
        <w:ind w:left="4320" w:hanging="360"/>
      </w:pPr>
      <w:rPr>
        <w:rFonts w:ascii="Courier New" w:hAnsi="Courier New" w:cs="Courier New" w:hint="default"/>
      </w:rPr>
    </w:lvl>
    <w:lvl w:ilvl="5" w:tplc="04180005" w:tentative="1">
      <w:start w:val="1"/>
      <w:numFmt w:val="bullet"/>
      <w:lvlText w:val=""/>
      <w:lvlJc w:val="left"/>
      <w:pPr>
        <w:tabs>
          <w:tab w:val="num" w:pos="5040"/>
        </w:tabs>
        <w:ind w:left="5040" w:hanging="360"/>
      </w:pPr>
      <w:rPr>
        <w:rFonts w:ascii="Wingdings" w:hAnsi="Wingdings" w:hint="default"/>
      </w:rPr>
    </w:lvl>
    <w:lvl w:ilvl="6" w:tplc="04180001" w:tentative="1">
      <w:start w:val="1"/>
      <w:numFmt w:val="bullet"/>
      <w:lvlText w:val=""/>
      <w:lvlJc w:val="left"/>
      <w:pPr>
        <w:tabs>
          <w:tab w:val="num" w:pos="5760"/>
        </w:tabs>
        <w:ind w:left="5760" w:hanging="360"/>
      </w:pPr>
      <w:rPr>
        <w:rFonts w:ascii="Symbol" w:hAnsi="Symbol" w:hint="default"/>
      </w:rPr>
    </w:lvl>
    <w:lvl w:ilvl="7" w:tplc="04180003" w:tentative="1">
      <w:start w:val="1"/>
      <w:numFmt w:val="bullet"/>
      <w:lvlText w:val="o"/>
      <w:lvlJc w:val="left"/>
      <w:pPr>
        <w:tabs>
          <w:tab w:val="num" w:pos="6480"/>
        </w:tabs>
        <w:ind w:left="6480" w:hanging="360"/>
      </w:pPr>
      <w:rPr>
        <w:rFonts w:ascii="Courier New" w:hAnsi="Courier New" w:cs="Courier New" w:hint="default"/>
      </w:rPr>
    </w:lvl>
    <w:lvl w:ilvl="8" w:tplc="04180005" w:tentative="1">
      <w:start w:val="1"/>
      <w:numFmt w:val="bullet"/>
      <w:lvlText w:val=""/>
      <w:lvlJc w:val="left"/>
      <w:pPr>
        <w:tabs>
          <w:tab w:val="num" w:pos="7200"/>
        </w:tabs>
        <w:ind w:left="7200" w:hanging="360"/>
      </w:pPr>
      <w:rPr>
        <w:rFonts w:ascii="Wingdings" w:hAnsi="Wingdings" w:hint="default"/>
      </w:rPr>
    </w:lvl>
  </w:abstractNum>
  <w:abstractNum w:abstractNumId="119">
    <w:nsid w:val="545C263E"/>
    <w:multiLevelType w:val="hybridMultilevel"/>
    <w:tmpl w:val="47E217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55BF4AD3"/>
    <w:multiLevelType w:val="hybridMultilevel"/>
    <w:tmpl w:val="B4E2DA6E"/>
    <w:lvl w:ilvl="0" w:tplc="04180001">
      <w:start w:val="1"/>
      <w:numFmt w:val="bullet"/>
      <w:lvlText w:val=""/>
      <w:lvlJc w:val="left"/>
      <w:pPr>
        <w:ind w:left="990" w:hanging="360"/>
      </w:pPr>
      <w:rPr>
        <w:rFonts w:ascii="Symbol" w:hAnsi="Symbol" w:hint="default"/>
      </w:rPr>
    </w:lvl>
    <w:lvl w:ilvl="1" w:tplc="04180003" w:tentative="1">
      <w:start w:val="1"/>
      <w:numFmt w:val="bullet"/>
      <w:lvlText w:val="o"/>
      <w:lvlJc w:val="left"/>
      <w:pPr>
        <w:ind w:left="1710" w:hanging="360"/>
      </w:pPr>
      <w:rPr>
        <w:rFonts w:ascii="Courier New" w:hAnsi="Courier New" w:cs="Courier New" w:hint="default"/>
      </w:rPr>
    </w:lvl>
    <w:lvl w:ilvl="2" w:tplc="04180005" w:tentative="1">
      <w:start w:val="1"/>
      <w:numFmt w:val="bullet"/>
      <w:lvlText w:val=""/>
      <w:lvlJc w:val="left"/>
      <w:pPr>
        <w:ind w:left="2430" w:hanging="360"/>
      </w:pPr>
      <w:rPr>
        <w:rFonts w:ascii="Wingdings" w:hAnsi="Wingdings" w:hint="default"/>
      </w:rPr>
    </w:lvl>
    <w:lvl w:ilvl="3" w:tplc="04180001" w:tentative="1">
      <w:start w:val="1"/>
      <w:numFmt w:val="bullet"/>
      <w:lvlText w:val=""/>
      <w:lvlJc w:val="left"/>
      <w:pPr>
        <w:ind w:left="3150" w:hanging="360"/>
      </w:pPr>
      <w:rPr>
        <w:rFonts w:ascii="Symbol" w:hAnsi="Symbol" w:hint="default"/>
      </w:rPr>
    </w:lvl>
    <w:lvl w:ilvl="4" w:tplc="04180003" w:tentative="1">
      <w:start w:val="1"/>
      <w:numFmt w:val="bullet"/>
      <w:lvlText w:val="o"/>
      <w:lvlJc w:val="left"/>
      <w:pPr>
        <w:ind w:left="3870" w:hanging="360"/>
      </w:pPr>
      <w:rPr>
        <w:rFonts w:ascii="Courier New" w:hAnsi="Courier New" w:cs="Courier New" w:hint="default"/>
      </w:rPr>
    </w:lvl>
    <w:lvl w:ilvl="5" w:tplc="04180005" w:tentative="1">
      <w:start w:val="1"/>
      <w:numFmt w:val="bullet"/>
      <w:lvlText w:val=""/>
      <w:lvlJc w:val="left"/>
      <w:pPr>
        <w:ind w:left="4590" w:hanging="360"/>
      </w:pPr>
      <w:rPr>
        <w:rFonts w:ascii="Wingdings" w:hAnsi="Wingdings" w:hint="default"/>
      </w:rPr>
    </w:lvl>
    <w:lvl w:ilvl="6" w:tplc="04180001" w:tentative="1">
      <w:start w:val="1"/>
      <w:numFmt w:val="bullet"/>
      <w:lvlText w:val=""/>
      <w:lvlJc w:val="left"/>
      <w:pPr>
        <w:ind w:left="5310" w:hanging="360"/>
      </w:pPr>
      <w:rPr>
        <w:rFonts w:ascii="Symbol" w:hAnsi="Symbol" w:hint="default"/>
      </w:rPr>
    </w:lvl>
    <w:lvl w:ilvl="7" w:tplc="04180003" w:tentative="1">
      <w:start w:val="1"/>
      <w:numFmt w:val="bullet"/>
      <w:lvlText w:val="o"/>
      <w:lvlJc w:val="left"/>
      <w:pPr>
        <w:ind w:left="6030" w:hanging="360"/>
      </w:pPr>
      <w:rPr>
        <w:rFonts w:ascii="Courier New" w:hAnsi="Courier New" w:cs="Courier New" w:hint="default"/>
      </w:rPr>
    </w:lvl>
    <w:lvl w:ilvl="8" w:tplc="04180005" w:tentative="1">
      <w:start w:val="1"/>
      <w:numFmt w:val="bullet"/>
      <w:lvlText w:val=""/>
      <w:lvlJc w:val="left"/>
      <w:pPr>
        <w:ind w:left="6750" w:hanging="360"/>
      </w:pPr>
      <w:rPr>
        <w:rFonts w:ascii="Wingdings" w:hAnsi="Wingdings" w:hint="default"/>
      </w:rPr>
    </w:lvl>
  </w:abstractNum>
  <w:abstractNum w:abstractNumId="121">
    <w:nsid w:val="5672204E"/>
    <w:multiLevelType w:val="hybridMultilevel"/>
    <w:tmpl w:val="29DA1E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56BD51C0"/>
    <w:multiLevelType w:val="hybridMultilevel"/>
    <w:tmpl w:val="9D543244"/>
    <w:lvl w:ilvl="0" w:tplc="83360C60">
      <w:start w:val="1"/>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57547E1F"/>
    <w:multiLevelType w:val="multilevel"/>
    <w:tmpl w:val="5F68B09E"/>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24">
    <w:nsid w:val="5A8021CD"/>
    <w:multiLevelType w:val="hybridMultilevel"/>
    <w:tmpl w:val="374EFD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nsid w:val="5A900575"/>
    <w:multiLevelType w:val="hybridMultilevel"/>
    <w:tmpl w:val="FDBE2D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nsid w:val="5C736B22"/>
    <w:multiLevelType w:val="hybridMultilevel"/>
    <w:tmpl w:val="A5A29FE0"/>
    <w:lvl w:ilvl="0" w:tplc="04090001">
      <w:start w:val="1"/>
      <w:numFmt w:val="bullet"/>
      <w:lvlText w:val=""/>
      <w:lvlJc w:val="left"/>
      <w:pPr>
        <w:tabs>
          <w:tab w:val="num" w:pos="810"/>
        </w:tabs>
        <w:ind w:left="810" w:hanging="360"/>
      </w:pPr>
      <w:rPr>
        <w:rFonts w:ascii="Symbol" w:hAnsi="Symbol" w:hint="default"/>
      </w:rPr>
    </w:lvl>
    <w:lvl w:ilvl="1" w:tplc="0838A806">
      <w:numFmt w:val="bullet"/>
      <w:lvlText w:val="-"/>
      <w:lvlJc w:val="left"/>
      <w:pPr>
        <w:tabs>
          <w:tab w:val="num" w:pos="1800"/>
        </w:tabs>
        <w:ind w:left="1800" w:hanging="360"/>
      </w:pPr>
      <w:rPr>
        <w:rFonts w:ascii="Arial" w:eastAsia="Times New Roman" w:hAnsi="Arial" w:cs="Aria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7">
    <w:nsid w:val="5E965E42"/>
    <w:multiLevelType w:val="hybridMultilevel"/>
    <w:tmpl w:val="A426D768"/>
    <w:lvl w:ilvl="0" w:tplc="1DEE9280">
      <w:start w:val="5"/>
      <w:numFmt w:val="bullet"/>
      <w:lvlText w:val="-"/>
      <w:lvlJc w:val="left"/>
      <w:pPr>
        <w:tabs>
          <w:tab w:val="num" w:pos="1776"/>
        </w:tabs>
        <w:ind w:left="1776" w:hanging="360"/>
      </w:pPr>
      <w:rPr>
        <w:rFonts w:ascii="Arial" w:eastAsia="Times New Roman" w:hAnsi="Arial" w:cs="Arial" w:hint="default"/>
      </w:rPr>
    </w:lvl>
    <w:lvl w:ilvl="1" w:tplc="04180003" w:tentative="1">
      <w:start w:val="1"/>
      <w:numFmt w:val="bullet"/>
      <w:lvlText w:val="o"/>
      <w:lvlJc w:val="left"/>
      <w:pPr>
        <w:tabs>
          <w:tab w:val="num" w:pos="2496"/>
        </w:tabs>
        <w:ind w:left="2496" w:hanging="360"/>
      </w:pPr>
      <w:rPr>
        <w:rFonts w:ascii="Courier New" w:hAnsi="Courier New" w:cs="Courier New" w:hint="default"/>
      </w:rPr>
    </w:lvl>
    <w:lvl w:ilvl="2" w:tplc="04180005" w:tentative="1">
      <w:start w:val="1"/>
      <w:numFmt w:val="bullet"/>
      <w:lvlText w:val=""/>
      <w:lvlJc w:val="left"/>
      <w:pPr>
        <w:tabs>
          <w:tab w:val="num" w:pos="3216"/>
        </w:tabs>
        <w:ind w:left="3216" w:hanging="360"/>
      </w:pPr>
      <w:rPr>
        <w:rFonts w:ascii="Wingdings" w:hAnsi="Wingdings" w:hint="default"/>
      </w:rPr>
    </w:lvl>
    <w:lvl w:ilvl="3" w:tplc="04180001" w:tentative="1">
      <w:start w:val="1"/>
      <w:numFmt w:val="bullet"/>
      <w:lvlText w:val=""/>
      <w:lvlJc w:val="left"/>
      <w:pPr>
        <w:tabs>
          <w:tab w:val="num" w:pos="3936"/>
        </w:tabs>
        <w:ind w:left="3936" w:hanging="360"/>
      </w:pPr>
      <w:rPr>
        <w:rFonts w:ascii="Symbol" w:hAnsi="Symbol" w:hint="default"/>
      </w:rPr>
    </w:lvl>
    <w:lvl w:ilvl="4" w:tplc="04180003" w:tentative="1">
      <w:start w:val="1"/>
      <w:numFmt w:val="bullet"/>
      <w:lvlText w:val="o"/>
      <w:lvlJc w:val="left"/>
      <w:pPr>
        <w:tabs>
          <w:tab w:val="num" w:pos="4656"/>
        </w:tabs>
        <w:ind w:left="4656" w:hanging="360"/>
      </w:pPr>
      <w:rPr>
        <w:rFonts w:ascii="Courier New" w:hAnsi="Courier New" w:cs="Courier New" w:hint="default"/>
      </w:rPr>
    </w:lvl>
    <w:lvl w:ilvl="5" w:tplc="04180005" w:tentative="1">
      <w:start w:val="1"/>
      <w:numFmt w:val="bullet"/>
      <w:lvlText w:val=""/>
      <w:lvlJc w:val="left"/>
      <w:pPr>
        <w:tabs>
          <w:tab w:val="num" w:pos="5376"/>
        </w:tabs>
        <w:ind w:left="5376" w:hanging="360"/>
      </w:pPr>
      <w:rPr>
        <w:rFonts w:ascii="Wingdings" w:hAnsi="Wingdings" w:hint="default"/>
      </w:rPr>
    </w:lvl>
    <w:lvl w:ilvl="6" w:tplc="04180001" w:tentative="1">
      <w:start w:val="1"/>
      <w:numFmt w:val="bullet"/>
      <w:lvlText w:val=""/>
      <w:lvlJc w:val="left"/>
      <w:pPr>
        <w:tabs>
          <w:tab w:val="num" w:pos="6096"/>
        </w:tabs>
        <w:ind w:left="6096" w:hanging="360"/>
      </w:pPr>
      <w:rPr>
        <w:rFonts w:ascii="Symbol" w:hAnsi="Symbol" w:hint="default"/>
      </w:rPr>
    </w:lvl>
    <w:lvl w:ilvl="7" w:tplc="04180003" w:tentative="1">
      <w:start w:val="1"/>
      <w:numFmt w:val="bullet"/>
      <w:lvlText w:val="o"/>
      <w:lvlJc w:val="left"/>
      <w:pPr>
        <w:tabs>
          <w:tab w:val="num" w:pos="6816"/>
        </w:tabs>
        <w:ind w:left="6816" w:hanging="360"/>
      </w:pPr>
      <w:rPr>
        <w:rFonts w:ascii="Courier New" w:hAnsi="Courier New" w:cs="Courier New" w:hint="default"/>
      </w:rPr>
    </w:lvl>
    <w:lvl w:ilvl="8" w:tplc="04180005" w:tentative="1">
      <w:start w:val="1"/>
      <w:numFmt w:val="bullet"/>
      <w:lvlText w:val=""/>
      <w:lvlJc w:val="left"/>
      <w:pPr>
        <w:tabs>
          <w:tab w:val="num" w:pos="7536"/>
        </w:tabs>
        <w:ind w:left="7536" w:hanging="360"/>
      </w:pPr>
      <w:rPr>
        <w:rFonts w:ascii="Wingdings" w:hAnsi="Wingdings" w:hint="default"/>
      </w:rPr>
    </w:lvl>
  </w:abstractNum>
  <w:abstractNum w:abstractNumId="128">
    <w:nsid w:val="5F602A73"/>
    <w:multiLevelType w:val="multilevel"/>
    <w:tmpl w:val="93E653C2"/>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29">
    <w:nsid w:val="60961F63"/>
    <w:multiLevelType w:val="multilevel"/>
    <w:tmpl w:val="93D4CCCE"/>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30">
    <w:nsid w:val="61914DBA"/>
    <w:multiLevelType w:val="hybridMultilevel"/>
    <w:tmpl w:val="1A2682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61FF3757"/>
    <w:multiLevelType w:val="hybridMultilevel"/>
    <w:tmpl w:val="3B3258C8"/>
    <w:lvl w:ilvl="0" w:tplc="04180001">
      <w:start w:val="1"/>
      <w:numFmt w:val="bullet"/>
      <w:lvlText w:val=""/>
      <w:lvlJc w:val="left"/>
      <w:pPr>
        <w:ind w:left="1004" w:hanging="360"/>
      </w:pPr>
      <w:rPr>
        <w:rFonts w:ascii="Symbol" w:hAnsi="Symbol" w:hint="default"/>
      </w:rPr>
    </w:lvl>
    <w:lvl w:ilvl="1" w:tplc="04180003" w:tentative="1">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132">
    <w:nsid w:val="62DC4A9F"/>
    <w:multiLevelType w:val="hybridMultilevel"/>
    <w:tmpl w:val="F9340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nsid w:val="63E47D4E"/>
    <w:multiLevelType w:val="hybridMultilevel"/>
    <w:tmpl w:val="B88EC7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nsid w:val="645F536B"/>
    <w:multiLevelType w:val="hybridMultilevel"/>
    <w:tmpl w:val="A31AA59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nsid w:val="64AE461E"/>
    <w:multiLevelType w:val="hybridMultilevel"/>
    <w:tmpl w:val="175EE17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36">
    <w:nsid w:val="666460F4"/>
    <w:multiLevelType w:val="singleLevel"/>
    <w:tmpl w:val="397CB86E"/>
    <w:lvl w:ilvl="0">
      <w:start w:val="1"/>
      <w:numFmt w:val="decimal"/>
      <w:lvlText w:val="%1."/>
      <w:legacy w:legacy="1" w:legacySpace="0" w:legacyIndent="360"/>
      <w:lvlJc w:val="left"/>
      <w:rPr>
        <w:rFonts w:ascii="Times New Roman" w:hAnsi="Times New Roman" w:cs="Times New Roman" w:hint="default"/>
      </w:rPr>
    </w:lvl>
  </w:abstractNum>
  <w:abstractNum w:abstractNumId="137">
    <w:nsid w:val="666749B3"/>
    <w:multiLevelType w:val="multilevel"/>
    <w:tmpl w:val="459AA782"/>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38">
    <w:nsid w:val="67044FC1"/>
    <w:multiLevelType w:val="hybridMultilevel"/>
    <w:tmpl w:val="2CAE81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9">
    <w:nsid w:val="671614CE"/>
    <w:multiLevelType w:val="singleLevel"/>
    <w:tmpl w:val="6E228CAE"/>
    <w:lvl w:ilvl="0">
      <w:start w:val="3"/>
      <w:numFmt w:val="bullet"/>
      <w:lvlText w:val="-"/>
      <w:lvlJc w:val="left"/>
      <w:pPr>
        <w:tabs>
          <w:tab w:val="num" w:pos="360"/>
        </w:tabs>
        <w:ind w:left="360" w:hanging="360"/>
      </w:pPr>
      <w:rPr>
        <w:rFonts w:hint="default"/>
      </w:rPr>
    </w:lvl>
  </w:abstractNum>
  <w:abstractNum w:abstractNumId="140">
    <w:nsid w:val="67B72633"/>
    <w:multiLevelType w:val="hybridMultilevel"/>
    <w:tmpl w:val="8A9E3782"/>
    <w:lvl w:ilvl="0" w:tplc="1A08EE64">
      <w:start w:val="10"/>
      <w:numFmt w:val="bullet"/>
      <w:lvlText w:val="-"/>
      <w:lvlJc w:val="left"/>
      <w:pPr>
        <w:ind w:left="1320" w:hanging="360"/>
      </w:pPr>
      <w:rPr>
        <w:rFonts w:ascii="Calibri" w:eastAsia="Book Antiqua" w:hAnsi="Calibri" w:cs="Times New Roman" w:hint="default"/>
      </w:rPr>
    </w:lvl>
    <w:lvl w:ilvl="1" w:tplc="04090003" w:tentative="1">
      <w:start w:val="1"/>
      <w:numFmt w:val="bullet"/>
      <w:lvlText w:val="o"/>
      <w:lvlJc w:val="left"/>
      <w:pPr>
        <w:ind w:left="2040" w:hanging="360"/>
      </w:pPr>
      <w:rPr>
        <w:rFonts w:ascii="Courier New" w:hAnsi="Courier New" w:cs="Courier New" w:hint="default"/>
      </w:rPr>
    </w:lvl>
    <w:lvl w:ilvl="2" w:tplc="04090005" w:tentative="1">
      <w:start w:val="1"/>
      <w:numFmt w:val="bullet"/>
      <w:lvlText w:val=""/>
      <w:lvlJc w:val="left"/>
      <w:pPr>
        <w:ind w:left="2760" w:hanging="360"/>
      </w:pPr>
      <w:rPr>
        <w:rFonts w:ascii="Wingdings" w:hAnsi="Wingdings" w:hint="default"/>
      </w:rPr>
    </w:lvl>
    <w:lvl w:ilvl="3" w:tplc="04090001" w:tentative="1">
      <w:start w:val="1"/>
      <w:numFmt w:val="bullet"/>
      <w:lvlText w:val=""/>
      <w:lvlJc w:val="left"/>
      <w:pPr>
        <w:ind w:left="3480" w:hanging="360"/>
      </w:pPr>
      <w:rPr>
        <w:rFonts w:ascii="Symbol" w:hAnsi="Symbol" w:hint="default"/>
      </w:rPr>
    </w:lvl>
    <w:lvl w:ilvl="4" w:tplc="04090003" w:tentative="1">
      <w:start w:val="1"/>
      <w:numFmt w:val="bullet"/>
      <w:lvlText w:val="o"/>
      <w:lvlJc w:val="left"/>
      <w:pPr>
        <w:ind w:left="4200" w:hanging="360"/>
      </w:pPr>
      <w:rPr>
        <w:rFonts w:ascii="Courier New" w:hAnsi="Courier New" w:cs="Courier New" w:hint="default"/>
      </w:rPr>
    </w:lvl>
    <w:lvl w:ilvl="5" w:tplc="04090005" w:tentative="1">
      <w:start w:val="1"/>
      <w:numFmt w:val="bullet"/>
      <w:lvlText w:val=""/>
      <w:lvlJc w:val="left"/>
      <w:pPr>
        <w:ind w:left="4920" w:hanging="360"/>
      </w:pPr>
      <w:rPr>
        <w:rFonts w:ascii="Wingdings" w:hAnsi="Wingdings" w:hint="default"/>
      </w:rPr>
    </w:lvl>
    <w:lvl w:ilvl="6" w:tplc="04090001" w:tentative="1">
      <w:start w:val="1"/>
      <w:numFmt w:val="bullet"/>
      <w:lvlText w:val=""/>
      <w:lvlJc w:val="left"/>
      <w:pPr>
        <w:ind w:left="5640" w:hanging="360"/>
      </w:pPr>
      <w:rPr>
        <w:rFonts w:ascii="Symbol" w:hAnsi="Symbol" w:hint="default"/>
      </w:rPr>
    </w:lvl>
    <w:lvl w:ilvl="7" w:tplc="04090003" w:tentative="1">
      <w:start w:val="1"/>
      <w:numFmt w:val="bullet"/>
      <w:lvlText w:val="o"/>
      <w:lvlJc w:val="left"/>
      <w:pPr>
        <w:ind w:left="6360" w:hanging="360"/>
      </w:pPr>
      <w:rPr>
        <w:rFonts w:ascii="Courier New" w:hAnsi="Courier New" w:cs="Courier New" w:hint="default"/>
      </w:rPr>
    </w:lvl>
    <w:lvl w:ilvl="8" w:tplc="04090005" w:tentative="1">
      <w:start w:val="1"/>
      <w:numFmt w:val="bullet"/>
      <w:lvlText w:val=""/>
      <w:lvlJc w:val="left"/>
      <w:pPr>
        <w:ind w:left="7080" w:hanging="360"/>
      </w:pPr>
      <w:rPr>
        <w:rFonts w:ascii="Wingdings" w:hAnsi="Wingdings" w:hint="default"/>
      </w:rPr>
    </w:lvl>
  </w:abstractNum>
  <w:abstractNum w:abstractNumId="141">
    <w:nsid w:val="698D17A5"/>
    <w:multiLevelType w:val="singleLevel"/>
    <w:tmpl w:val="77207F82"/>
    <w:lvl w:ilvl="0">
      <w:start w:val="6"/>
      <w:numFmt w:val="bullet"/>
      <w:lvlText w:val="-"/>
      <w:lvlJc w:val="left"/>
      <w:pPr>
        <w:tabs>
          <w:tab w:val="num" w:pos="360"/>
        </w:tabs>
        <w:ind w:left="360" w:hanging="360"/>
      </w:pPr>
      <w:rPr>
        <w:rFonts w:hint="default"/>
      </w:rPr>
    </w:lvl>
  </w:abstractNum>
  <w:abstractNum w:abstractNumId="142">
    <w:nsid w:val="699E1FD1"/>
    <w:multiLevelType w:val="hybridMultilevel"/>
    <w:tmpl w:val="73364A1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3">
    <w:nsid w:val="6A3E1EDA"/>
    <w:multiLevelType w:val="multilevel"/>
    <w:tmpl w:val="83ACE690"/>
    <w:lvl w:ilvl="0">
      <w:start w:val="1"/>
      <w:numFmt w:val="bullet"/>
      <w:lvlText w:val=""/>
      <w:lvlJc w:val="left"/>
      <w:pPr>
        <w:tabs>
          <w:tab w:val="num" w:pos="450"/>
        </w:tabs>
        <w:ind w:left="450" w:hanging="360"/>
      </w:pPr>
      <w:rPr>
        <w:rFonts w:ascii="Symbol" w:hAnsi="Symbol" w:hint="default"/>
        <w:sz w:val="20"/>
      </w:rPr>
    </w:lvl>
    <w:lvl w:ilvl="1" w:tentative="1">
      <w:start w:val="1"/>
      <w:numFmt w:val="bullet"/>
      <w:lvlText w:val="o"/>
      <w:lvlJc w:val="left"/>
      <w:pPr>
        <w:tabs>
          <w:tab w:val="num" w:pos="1170"/>
        </w:tabs>
        <w:ind w:left="1170" w:hanging="360"/>
      </w:pPr>
      <w:rPr>
        <w:rFonts w:ascii="Courier New" w:hAnsi="Courier New" w:hint="default"/>
        <w:sz w:val="20"/>
      </w:rPr>
    </w:lvl>
    <w:lvl w:ilvl="2" w:tentative="1">
      <w:start w:val="1"/>
      <w:numFmt w:val="bullet"/>
      <w:lvlText w:val=""/>
      <w:lvlJc w:val="left"/>
      <w:pPr>
        <w:tabs>
          <w:tab w:val="num" w:pos="1890"/>
        </w:tabs>
        <w:ind w:left="1890" w:hanging="360"/>
      </w:pPr>
      <w:rPr>
        <w:rFonts w:ascii="Wingdings" w:hAnsi="Wingdings" w:hint="default"/>
        <w:sz w:val="20"/>
      </w:rPr>
    </w:lvl>
    <w:lvl w:ilvl="3" w:tentative="1">
      <w:start w:val="1"/>
      <w:numFmt w:val="bullet"/>
      <w:lvlText w:val=""/>
      <w:lvlJc w:val="left"/>
      <w:pPr>
        <w:tabs>
          <w:tab w:val="num" w:pos="2610"/>
        </w:tabs>
        <w:ind w:left="2610" w:hanging="360"/>
      </w:pPr>
      <w:rPr>
        <w:rFonts w:ascii="Wingdings" w:hAnsi="Wingdings" w:hint="default"/>
        <w:sz w:val="20"/>
      </w:rPr>
    </w:lvl>
    <w:lvl w:ilvl="4" w:tentative="1">
      <w:start w:val="1"/>
      <w:numFmt w:val="bullet"/>
      <w:lvlText w:val=""/>
      <w:lvlJc w:val="left"/>
      <w:pPr>
        <w:tabs>
          <w:tab w:val="num" w:pos="3330"/>
        </w:tabs>
        <w:ind w:left="3330" w:hanging="360"/>
      </w:pPr>
      <w:rPr>
        <w:rFonts w:ascii="Wingdings" w:hAnsi="Wingdings" w:hint="default"/>
        <w:sz w:val="20"/>
      </w:rPr>
    </w:lvl>
    <w:lvl w:ilvl="5" w:tentative="1">
      <w:start w:val="1"/>
      <w:numFmt w:val="bullet"/>
      <w:lvlText w:val=""/>
      <w:lvlJc w:val="left"/>
      <w:pPr>
        <w:tabs>
          <w:tab w:val="num" w:pos="4050"/>
        </w:tabs>
        <w:ind w:left="4050" w:hanging="360"/>
      </w:pPr>
      <w:rPr>
        <w:rFonts w:ascii="Wingdings" w:hAnsi="Wingdings" w:hint="default"/>
        <w:sz w:val="20"/>
      </w:rPr>
    </w:lvl>
    <w:lvl w:ilvl="6" w:tentative="1">
      <w:start w:val="1"/>
      <w:numFmt w:val="bullet"/>
      <w:lvlText w:val=""/>
      <w:lvlJc w:val="left"/>
      <w:pPr>
        <w:tabs>
          <w:tab w:val="num" w:pos="4770"/>
        </w:tabs>
        <w:ind w:left="4770" w:hanging="360"/>
      </w:pPr>
      <w:rPr>
        <w:rFonts w:ascii="Wingdings" w:hAnsi="Wingdings" w:hint="default"/>
        <w:sz w:val="20"/>
      </w:rPr>
    </w:lvl>
    <w:lvl w:ilvl="7" w:tentative="1">
      <w:start w:val="1"/>
      <w:numFmt w:val="bullet"/>
      <w:lvlText w:val=""/>
      <w:lvlJc w:val="left"/>
      <w:pPr>
        <w:tabs>
          <w:tab w:val="num" w:pos="5490"/>
        </w:tabs>
        <w:ind w:left="5490" w:hanging="360"/>
      </w:pPr>
      <w:rPr>
        <w:rFonts w:ascii="Wingdings" w:hAnsi="Wingdings" w:hint="default"/>
        <w:sz w:val="20"/>
      </w:rPr>
    </w:lvl>
    <w:lvl w:ilvl="8" w:tentative="1">
      <w:start w:val="1"/>
      <w:numFmt w:val="bullet"/>
      <w:lvlText w:val=""/>
      <w:lvlJc w:val="left"/>
      <w:pPr>
        <w:tabs>
          <w:tab w:val="num" w:pos="6210"/>
        </w:tabs>
        <w:ind w:left="6210" w:hanging="360"/>
      </w:pPr>
      <w:rPr>
        <w:rFonts w:ascii="Wingdings" w:hAnsi="Wingdings" w:hint="default"/>
        <w:sz w:val="20"/>
      </w:rPr>
    </w:lvl>
  </w:abstractNum>
  <w:abstractNum w:abstractNumId="144">
    <w:nsid w:val="6BAE32B2"/>
    <w:multiLevelType w:val="hybridMultilevel"/>
    <w:tmpl w:val="7A5CA94C"/>
    <w:lvl w:ilvl="0" w:tplc="58C042DE">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nsid w:val="6BC52CEF"/>
    <w:multiLevelType w:val="hybridMultilevel"/>
    <w:tmpl w:val="3720297E"/>
    <w:lvl w:ilvl="0" w:tplc="0FD229B6">
      <w:start w:val="51"/>
      <w:numFmt w:val="decimal"/>
      <w:lvlText w:val="%1."/>
      <w:lvlJc w:val="left"/>
      <w:pPr>
        <w:ind w:left="810" w:hanging="360"/>
      </w:pPr>
      <w:rPr>
        <w:rFonts w:hint="default"/>
        <w:b w:val="0"/>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46">
    <w:nsid w:val="6C9017FF"/>
    <w:multiLevelType w:val="hybridMultilevel"/>
    <w:tmpl w:val="9F808C56"/>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7">
    <w:nsid w:val="6DAE6984"/>
    <w:multiLevelType w:val="hybridMultilevel"/>
    <w:tmpl w:val="826CF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nsid w:val="6F6D01E0"/>
    <w:multiLevelType w:val="multilevel"/>
    <w:tmpl w:val="4208986E"/>
    <w:lvl w:ilvl="0">
      <w:start w:val="6"/>
      <w:numFmt w:val="decimal"/>
      <w:lvlText w:val="%1."/>
      <w:lvlJc w:val="left"/>
      <w:pPr>
        <w:tabs>
          <w:tab w:val="num" w:pos="360"/>
        </w:tabs>
        <w:ind w:left="360" w:hanging="360"/>
      </w:pPr>
      <w:rPr>
        <w:rFonts w:hint="default"/>
      </w:rPr>
    </w:lvl>
    <w:lvl w:ilvl="1">
      <w:start w:val="1"/>
      <w:numFmt w:val="bullet"/>
      <w:lvlText w:val=""/>
      <w:lvlJc w:val="left"/>
      <w:pPr>
        <w:tabs>
          <w:tab w:val="num" w:pos="502"/>
        </w:tabs>
        <w:ind w:left="502" w:hanging="360"/>
      </w:pPr>
      <w:rPr>
        <w:rFonts w:ascii="Symbol" w:hAnsi="Symbol"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49">
    <w:nsid w:val="70122D47"/>
    <w:multiLevelType w:val="hybridMultilevel"/>
    <w:tmpl w:val="6AC8D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nsid w:val="71482289"/>
    <w:multiLevelType w:val="hybridMultilevel"/>
    <w:tmpl w:val="B55E4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nsid w:val="724222B7"/>
    <w:multiLevelType w:val="hybridMultilevel"/>
    <w:tmpl w:val="F6B2B9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nsid w:val="759E6E4D"/>
    <w:multiLevelType w:val="hybridMultilevel"/>
    <w:tmpl w:val="E3B8CB6A"/>
    <w:lvl w:ilvl="0" w:tplc="A5CAD2A6">
      <w:start w:val="1"/>
      <w:numFmt w:val="decimal"/>
      <w:lvlText w:val="(%1)"/>
      <w:lvlJc w:val="left"/>
      <w:pPr>
        <w:ind w:left="720" w:hanging="360"/>
      </w:pPr>
      <w:rPr>
        <w:rFonts w:ascii="Times New Roman" w:hAnsi="Times New Rom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nsid w:val="75BC7C9A"/>
    <w:multiLevelType w:val="singleLevel"/>
    <w:tmpl w:val="E5744F8E"/>
    <w:lvl w:ilvl="0">
      <w:start w:val="2"/>
      <w:numFmt w:val="bullet"/>
      <w:lvlText w:val="-"/>
      <w:lvlJc w:val="left"/>
      <w:pPr>
        <w:tabs>
          <w:tab w:val="num" w:pos="1080"/>
        </w:tabs>
        <w:ind w:left="1080" w:hanging="360"/>
      </w:pPr>
      <w:rPr>
        <w:rFonts w:hint="default"/>
      </w:rPr>
    </w:lvl>
  </w:abstractNum>
  <w:abstractNum w:abstractNumId="154">
    <w:nsid w:val="760B43B1"/>
    <w:multiLevelType w:val="hybridMultilevel"/>
    <w:tmpl w:val="41E0B790"/>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55">
    <w:nsid w:val="78CA2B7B"/>
    <w:multiLevelType w:val="hybridMultilevel"/>
    <w:tmpl w:val="148824D2"/>
    <w:lvl w:ilvl="0" w:tplc="1A08EE64">
      <w:start w:val="10"/>
      <w:numFmt w:val="bullet"/>
      <w:lvlText w:val="-"/>
      <w:lvlJc w:val="left"/>
      <w:pPr>
        <w:ind w:left="1245" w:hanging="360"/>
      </w:pPr>
      <w:rPr>
        <w:rFonts w:ascii="Calibri" w:eastAsia="Book Antiqua" w:hAnsi="Calibri" w:cs="Times New Roman" w:hint="default"/>
      </w:rPr>
    </w:lvl>
    <w:lvl w:ilvl="1" w:tplc="04090003" w:tentative="1">
      <w:start w:val="1"/>
      <w:numFmt w:val="bullet"/>
      <w:lvlText w:val="o"/>
      <w:lvlJc w:val="left"/>
      <w:pPr>
        <w:ind w:left="1965" w:hanging="360"/>
      </w:pPr>
      <w:rPr>
        <w:rFonts w:ascii="Courier New" w:hAnsi="Courier New" w:cs="Courier New" w:hint="default"/>
      </w:rPr>
    </w:lvl>
    <w:lvl w:ilvl="2" w:tplc="04090005" w:tentative="1">
      <w:start w:val="1"/>
      <w:numFmt w:val="bullet"/>
      <w:lvlText w:val=""/>
      <w:lvlJc w:val="left"/>
      <w:pPr>
        <w:ind w:left="2685" w:hanging="360"/>
      </w:pPr>
      <w:rPr>
        <w:rFonts w:ascii="Wingdings" w:hAnsi="Wingdings" w:hint="default"/>
      </w:rPr>
    </w:lvl>
    <w:lvl w:ilvl="3" w:tplc="04090001" w:tentative="1">
      <w:start w:val="1"/>
      <w:numFmt w:val="bullet"/>
      <w:lvlText w:val=""/>
      <w:lvlJc w:val="left"/>
      <w:pPr>
        <w:ind w:left="3405" w:hanging="360"/>
      </w:pPr>
      <w:rPr>
        <w:rFonts w:ascii="Symbol" w:hAnsi="Symbol" w:hint="default"/>
      </w:rPr>
    </w:lvl>
    <w:lvl w:ilvl="4" w:tplc="04090003" w:tentative="1">
      <w:start w:val="1"/>
      <w:numFmt w:val="bullet"/>
      <w:lvlText w:val="o"/>
      <w:lvlJc w:val="left"/>
      <w:pPr>
        <w:ind w:left="4125" w:hanging="360"/>
      </w:pPr>
      <w:rPr>
        <w:rFonts w:ascii="Courier New" w:hAnsi="Courier New" w:cs="Courier New" w:hint="default"/>
      </w:rPr>
    </w:lvl>
    <w:lvl w:ilvl="5" w:tplc="04090005" w:tentative="1">
      <w:start w:val="1"/>
      <w:numFmt w:val="bullet"/>
      <w:lvlText w:val=""/>
      <w:lvlJc w:val="left"/>
      <w:pPr>
        <w:ind w:left="4845" w:hanging="360"/>
      </w:pPr>
      <w:rPr>
        <w:rFonts w:ascii="Wingdings" w:hAnsi="Wingdings" w:hint="default"/>
      </w:rPr>
    </w:lvl>
    <w:lvl w:ilvl="6" w:tplc="04090001" w:tentative="1">
      <w:start w:val="1"/>
      <w:numFmt w:val="bullet"/>
      <w:lvlText w:val=""/>
      <w:lvlJc w:val="left"/>
      <w:pPr>
        <w:ind w:left="5565" w:hanging="360"/>
      </w:pPr>
      <w:rPr>
        <w:rFonts w:ascii="Symbol" w:hAnsi="Symbol" w:hint="default"/>
      </w:rPr>
    </w:lvl>
    <w:lvl w:ilvl="7" w:tplc="04090003" w:tentative="1">
      <w:start w:val="1"/>
      <w:numFmt w:val="bullet"/>
      <w:lvlText w:val="o"/>
      <w:lvlJc w:val="left"/>
      <w:pPr>
        <w:ind w:left="6285" w:hanging="360"/>
      </w:pPr>
      <w:rPr>
        <w:rFonts w:ascii="Courier New" w:hAnsi="Courier New" w:cs="Courier New" w:hint="default"/>
      </w:rPr>
    </w:lvl>
    <w:lvl w:ilvl="8" w:tplc="04090005" w:tentative="1">
      <w:start w:val="1"/>
      <w:numFmt w:val="bullet"/>
      <w:lvlText w:val=""/>
      <w:lvlJc w:val="left"/>
      <w:pPr>
        <w:ind w:left="7005" w:hanging="360"/>
      </w:pPr>
      <w:rPr>
        <w:rFonts w:ascii="Wingdings" w:hAnsi="Wingdings" w:hint="default"/>
      </w:rPr>
    </w:lvl>
  </w:abstractNum>
  <w:abstractNum w:abstractNumId="156">
    <w:nsid w:val="792F4045"/>
    <w:multiLevelType w:val="singleLevel"/>
    <w:tmpl w:val="6E228CAE"/>
    <w:lvl w:ilvl="0">
      <w:start w:val="3"/>
      <w:numFmt w:val="bullet"/>
      <w:lvlText w:val="-"/>
      <w:lvlJc w:val="left"/>
      <w:pPr>
        <w:tabs>
          <w:tab w:val="num" w:pos="360"/>
        </w:tabs>
        <w:ind w:left="360" w:hanging="360"/>
      </w:pPr>
      <w:rPr>
        <w:rFonts w:hint="default"/>
      </w:rPr>
    </w:lvl>
  </w:abstractNum>
  <w:abstractNum w:abstractNumId="157">
    <w:nsid w:val="7A100328"/>
    <w:multiLevelType w:val="hybridMultilevel"/>
    <w:tmpl w:val="8EEA2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nsid w:val="7A8D4E66"/>
    <w:multiLevelType w:val="hybridMultilevel"/>
    <w:tmpl w:val="22DE0D34"/>
    <w:lvl w:ilvl="0" w:tplc="0409000F">
      <w:start w:val="8"/>
      <w:numFmt w:val="decimal"/>
      <w:lvlText w:val="%1."/>
      <w:lvlJc w:val="left"/>
      <w:pPr>
        <w:ind w:left="900" w:hanging="360"/>
      </w:pPr>
      <w:rPr>
        <w:rFonts w:hint="default"/>
      </w:rPr>
    </w:lvl>
    <w:lvl w:ilvl="1" w:tplc="EACA0B40">
      <w:start w:val="1"/>
      <w:numFmt w:val="decimal"/>
      <w:lvlText w:val="%2."/>
      <w:lvlJc w:val="left"/>
      <w:pPr>
        <w:ind w:left="1440" w:hanging="360"/>
      </w:pPr>
      <w:rPr>
        <w:rFonts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nsid w:val="7AB36631"/>
    <w:multiLevelType w:val="hybridMultilevel"/>
    <w:tmpl w:val="4140B8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nsid w:val="7BBD519E"/>
    <w:multiLevelType w:val="hybridMultilevel"/>
    <w:tmpl w:val="5D0047B4"/>
    <w:lvl w:ilvl="0" w:tplc="04180001">
      <w:start w:val="1"/>
      <w:numFmt w:val="bullet"/>
      <w:lvlText w:val=""/>
      <w:lvlJc w:val="left"/>
      <w:pPr>
        <w:ind w:left="1004" w:hanging="360"/>
      </w:pPr>
      <w:rPr>
        <w:rFonts w:ascii="Symbol" w:hAnsi="Symbol" w:hint="default"/>
      </w:rPr>
    </w:lvl>
    <w:lvl w:ilvl="1" w:tplc="04180003" w:tentative="1">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161">
    <w:nsid w:val="7CA50A0B"/>
    <w:multiLevelType w:val="hybridMultilevel"/>
    <w:tmpl w:val="7A1CFB78"/>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62">
    <w:nsid w:val="7DA73D64"/>
    <w:multiLevelType w:val="hybridMultilevel"/>
    <w:tmpl w:val="C366B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nsid w:val="7E4C6E0F"/>
    <w:multiLevelType w:val="hybridMultilevel"/>
    <w:tmpl w:val="1F06B18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4">
    <w:nsid w:val="7E59713A"/>
    <w:multiLevelType w:val="hybridMultilevel"/>
    <w:tmpl w:val="845E9878"/>
    <w:lvl w:ilvl="0" w:tplc="B622CFE8">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8"/>
  </w:num>
  <w:num w:numId="2">
    <w:abstractNumId w:val="23"/>
  </w:num>
  <w:num w:numId="3">
    <w:abstractNumId w:val="64"/>
  </w:num>
  <w:num w:numId="4">
    <w:abstractNumId w:val="78"/>
  </w:num>
  <w:num w:numId="5">
    <w:abstractNumId w:val="136"/>
    <w:lvlOverride w:ilvl="0">
      <w:lvl w:ilvl="0">
        <w:start w:val="57"/>
        <w:numFmt w:val="decimal"/>
        <w:lvlText w:val="%1."/>
        <w:legacy w:legacy="1" w:legacySpace="0" w:legacyIndent="360"/>
        <w:lvlJc w:val="left"/>
        <w:rPr>
          <w:rFonts w:ascii="Times New Roman" w:hAnsi="Times New Roman" w:cs="Times New Roman" w:hint="default"/>
        </w:rPr>
      </w:lvl>
    </w:lvlOverride>
  </w:num>
  <w:num w:numId="6">
    <w:abstractNumId w:val="91"/>
  </w:num>
  <w:num w:numId="7">
    <w:abstractNumId w:val="50"/>
  </w:num>
  <w:num w:numId="8">
    <w:abstractNumId w:val="62"/>
  </w:num>
  <w:num w:numId="9">
    <w:abstractNumId w:val="155"/>
  </w:num>
  <w:num w:numId="10">
    <w:abstractNumId w:val="140"/>
  </w:num>
  <w:num w:numId="11">
    <w:abstractNumId w:val="1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8"/>
  </w:num>
  <w:num w:numId="16">
    <w:abstractNumId w:val="136"/>
  </w:num>
  <w:num w:numId="17">
    <w:abstractNumId w:val="0"/>
    <w:lvlOverride w:ilvl="0">
      <w:lvl w:ilvl="0">
        <w:numFmt w:val="bullet"/>
        <w:lvlText w:val=""/>
        <w:legacy w:legacy="1" w:legacySpace="0" w:legacyIndent="360"/>
        <w:lvlJc w:val="left"/>
        <w:rPr>
          <w:rFonts w:ascii="Symbol" w:hAnsi="Symbol" w:hint="default"/>
        </w:rPr>
      </w:lvl>
    </w:lvlOverride>
  </w:num>
  <w:num w:numId="18">
    <w:abstractNumId w:val="145"/>
  </w:num>
  <w:num w:numId="19">
    <w:abstractNumId w:val="80"/>
  </w:num>
  <w:num w:numId="20">
    <w:abstractNumId w:val="85"/>
  </w:num>
  <w:num w:numId="21">
    <w:abstractNumId w:val="84"/>
  </w:num>
  <w:num w:numId="22">
    <w:abstractNumId w:val="14"/>
  </w:num>
  <w:num w:numId="23">
    <w:abstractNumId w:val="109"/>
  </w:num>
  <w:num w:numId="24">
    <w:abstractNumId w:val="107"/>
  </w:num>
  <w:num w:numId="25">
    <w:abstractNumId w:val="131"/>
  </w:num>
  <w:num w:numId="26">
    <w:abstractNumId w:val="16"/>
  </w:num>
  <w:num w:numId="27">
    <w:abstractNumId w:val="160"/>
  </w:num>
  <w:num w:numId="28">
    <w:abstractNumId w:val="83"/>
  </w:num>
  <w:num w:numId="29">
    <w:abstractNumId w:val="113"/>
  </w:num>
  <w:num w:numId="30">
    <w:abstractNumId w:val="120"/>
  </w:num>
  <w:num w:numId="31">
    <w:abstractNumId w:val="150"/>
  </w:num>
  <w:num w:numId="32">
    <w:abstractNumId w:val="5"/>
  </w:num>
  <w:num w:numId="33">
    <w:abstractNumId w:val="21"/>
  </w:num>
  <w:num w:numId="34">
    <w:abstractNumId w:val="20"/>
  </w:num>
  <w:num w:numId="35">
    <w:abstractNumId w:val="10"/>
  </w:num>
  <w:num w:numId="36">
    <w:abstractNumId w:val="119"/>
  </w:num>
  <w:num w:numId="37">
    <w:abstractNumId w:val="1"/>
  </w:num>
  <w:num w:numId="38">
    <w:abstractNumId w:val="2"/>
  </w:num>
  <w:num w:numId="39">
    <w:abstractNumId w:val="139"/>
  </w:num>
  <w:num w:numId="40">
    <w:abstractNumId w:val="156"/>
  </w:num>
  <w:num w:numId="41">
    <w:abstractNumId w:val="152"/>
  </w:num>
  <w:num w:numId="42">
    <w:abstractNumId w:val="35"/>
  </w:num>
  <w:num w:numId="43">
    <w:abstractNumId w:val="139"/>
  </w:num>
  <w:num w:numId="44">
    <w:abstractNumId w:val="9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51"/>
  </w:num>
  <w:num w:numId="47">
    <w:abstractNumId w:val="153"/>
  </w:num>
  <w:num w:numId="48">
    <w:abstractNumId w:val="122"/>
  </w:num>
  <w:num w:numId="49">
    <w:abstractNumId w:val="75"/>
  </w:num>
  <w:num w:numId="50">
    <w:abstractNumId w:val="15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6"/>
  </w:num>
  <w:num w:numId="52">
    <w:abstractNumId w:val="124"/>
  </w:num>
  <w:num w:numId="53">
    <w:abstractNumId w:val="97"/>
  </w:num>
  <w:num w:numId="54">
    <w:abstractNumId w:val="92"/>
  </w:num>
  <w:num w:numId="55">
    <w:abstractNumId w:val="54"/>
  </w:num>
  <w:num w:numId="56">
    <w:abstractNumId w:val="103"/>
  </w:num>
  <w:num w:numId="57">
    <w:abstractNumId w:val="101"/>
  </w:num>
  <w:num w:numId="58">
    <w:abstractNumId w:val="123"/>
  </w:num>
  <w:num w:numId="59">
    <w:abstractNumId w:val="17"/>
  </w:num>
  <w:num w:numId="60">
    <w:abstractNumId w:val="137"/>
  </w:num>
  <w:num w:numId="61">
    <w:abstractNumId w:val="128"/>
  </w:num>
  <w:num w:numId="62">
    <w:abstractNumId w:val="102"/>
  </w:num>
  <w:num w:numId="63">
    <w:abstractNumId w:val="148"/>
  </w:num>
  <w:num w:numId="64">
    <w:abstractNumId w:val="40"/>
  </w:num>
  <w:num w:numId="65">
    <w:abstractNumId w:val="52"/>
  </w:num>
  <w:num w:numId="66">
    <w:abstractNumId w:val="129"/>
  </w:num>
  <w:num w:numId="67">
    <w:abstractNumId w:val="88"/>
  </w:num>
  <w:num w:numId="68">
    <w:abstractNumId w:val="110"/>
  </w:num>
  <w:num w:numId="69">
    <w:abstractNumId w:val="74"/>
  </w:num>
  <w:num w:numId="70">
    <w:abstractNumId w:val="89"/>
  </w:num>
  <w:num w:numId="71">
    <w:abstractNumId w:val="163"/>
  </w:num>
  <w:num w:numId="72">
    <w:abstractNumId w:val="39"/>
  </w:num>
  <w:num w:numId="73">
    <w:abstractNumId w:val="135"/>
  </w:num>
  <w:num w:numId="74">
    <w:abstractNumId w:val="41"/>
  </w:num>
  <w:num w:numId="75">
    <w:abstractNumId w:val="141"/>
  </w:num>
  <w:num w:numId="76">
    <w:abstractNumId w:val="118"/>
  </w:num>
  <w:num w:numId="77">
    <w:abstractNumId w:val="32"/>
  </w:num>
  <w:num w:numId="78">
    <w:abstractNumId w:val="143"/>
  </w:num>
  <w:num w:numId="79">
    <w:abstractNumId w:val="73"/>
  </w:num>
  <w:num w:numId="80">
    <w:abstractNumId w:val="46"/>
  </w:num>
  <w:num w:numId="81">
    <w:abstractNumId w:val="141"/>
  </w:num>
  <w:num w:numId="82">
    <w:abstractNumId w:val="91"/>
  </w:num>
  <w:num w:numId="83">
    <w:abstractNumId w:val="69"/>
  </w:num>
  <w:num w:numId="84">
    <w:abstractNumId w:val="69"/>
  </w:num>
  <w:num w:numId="85">
    <w:abstractNumId w:val="132"/>
  </w:num>
  <w:num w:numId="86">
    <w:abstractNumId w:val="115"/>
  </w:num>
  <w:num w:numId="87">
    <w:abstractNumId w:val="149"/>
  </w:num>
  <w:num w:numId="88">
    <w:abstractNumId w:val="112"/>
  </w:num>
  <w:num w:numId="89">
    <w:abstractNumId w:val="49"/>
  </w:num>
  <w:num w:numId="90">
    <w:abstractNumId w:val="43"/>
  </w:num>
  <w:num w:numId="91">
    <w:abstractNumId w:val="72"/>
  </w:num>
  <w:num w:numId="92">
    <w:abstractNumId w:val="47"/>
  </w:num>
  <w:num w:numId="93">
    <w:abstractNumId w:val="96"/>
  </w:num>
  <w:num w:numId="94">
    <w:abstractNumId w:val="121"/>
  </w:num>
  <w:num w:numId="95">
    <w:abstractNumId w:val="151"/>
  </w:num>
  <w:num w:numId="96">
    <w:abstractNumId w:val="159"/>
  </w:num>
  <w:num w:numId="97">
    <w:abstractNumId w:val="63"/>
  </w:num>
  <w:num w:numId="98">
    <w:abstractNumId w:val="30"/>
  </w:num>
  <w:num w:numId="99">
    <w:abstractNumId w:val="68"/>
  </w:num>
  <w:num w:numId="100">
    <w:abstractNumId w:val="130"/>
  </w:num>
  <w:num w:numId="101">
    <w:abstractNumId w:val="133"/>
  </w:num>
  <w:num w:numId="102">
    <w:abstractNumId w:val="57"/>
  </w:num>
  <w:num w:numId="103">
    <w:abstractNumId w:val="38"/>
  </w:num>
  <w:num w:numId="104">
    <w:abstractNumId w:val="26"/>
  </w:num>
  <w:num w:numId="105">
    <w:abstractNumId w:val="71"/>
  </w:num>
  <w:num w:numId="106">
    <w:abstractNumId w:val="70"/>
  </w:num>
  <w:num w:numId="107">
    <w:abstractNumId w:val="22"/>
  </w:num>
  <w:num w:numId="108">
    <w:abstractNumId w:val="24"/>
  </w:num>
  <w:num w:numId="109">
    <w:abstractNumId w:val="157"/>
  </w:num>
  <w:num w:numId="110">
    <w:abstractNumId w:val="27"/>
  </w:num>
  <w:num w:numId="111">
    <w:abstractNumId w:val="111"/>
  </w:num>
  <w:num w:numId="112">
    <w:abstractNumId w:val="127"/>
  </w:num>
  <w:num w:numId="113">
    <w:abstractNumId w:val="19"/>
  </w:num>
  <w:num w:numId="114">
    <w:abstractNumId w:val="134"/>
  </w:num>
  <w:num w:numId="115">
    <w:abstractNumId w:val="42"/>
  </w:num>
  <w:num w:numId="116">
    <w:abstractNumId w:val="12"/>
  </w:num>
  <w:num w:numId="117">
    <w:abstractNumId w:val="144"/>
  </w:num>
  <w:num w:numId="118">
    <w:abstractNumId w:val="114"/>
  </w:num>
  <w:num w:numId="119">
    <w:abstractNumId w:val="59"/>
  </w:num>
  <w:num w:numId="120">
    <w:abstractNumId w:val="147"/>
  </w:num>
  <w:num w:numId="121">
    <w:abstractNumId w:val="81"/>
  </w:num>
  <w:num w:numId="122">
    <w:abstractNumId w:val="125"/>
  </w:num>
  <w:num w:numId="123">
    <w:abstractNumId w:val="162"/>
  </w:num>
  <w:num w:numId="124">
    <w:abstractNumId w:val="9"/>
  </w:num>
  <w:num w:numId="125">
    <w:abstractNumId w:val="45"/>
  </w:num>
  <w:num w:numId="126">
    <w:abstractNumId w:val="158"/>
  </w:num>
  <w:num w:numId="127">
    <w:abstractNumId w:val="6"/>
  </w:num>
  <w:num w:numId="128">
    <w:abstractNumId w:val="86"/>
  </w:num>
  <w:num w:numId="129">
    <w:abstractNumId w:val="55"/>
  </w:num>
  <w:num w:numId="130">
    <w:abstractNumId w:val="44"/>
  </w:num>
  <w:num w:numId="131">
    <w:abstractNumId w:val="164"/>
  </w:num>
  <w:num w:numId="132">
    <w:abstractNumId w:val="29"/>
  </w:num>
  <w:num w:numId="133">
    <w:abstractNumId w:val="87"/>
  </w:num>
  <w:num w:numId="134">
    <w:abstractNumId w:val="8"/>
  </w:num>
  <w:num w:numId="135">
    <w:abstractNumId w:val="117"/>
  </w:num>
  <w:num w:numId="136">
    <w:abstractNumId w:val="53"/>
  </w:num>
  <w:num w:numId="137">
    <w:abstractNumId w:val="25"/>
  </w:num>
  <w:num w:numId="138">
    <w:abstractNumId w:val="37"/>
  </w:num>
  <w:num w:numId="139">
    <w:abstractNumId w:val="13"/>
  </w:num>
  <w:num w:numId="140">
    <w:abstractNumId w:val="66"/>
  </w:num>
  <w:num w:numId="141">
    <w:abstractNumId w:val="116"/>
  </w:num>
  <w:num w:numId="142">
    <w:abstractNumId w:val="18"/>
  </w:num>
  <w:num w:numId="143">
    <w:abstractNumId w:val="146"/>
  </w:num>
  <w:num w:numId="144">
    <w:abstractNumId w:val="104"/>
  </w:num>
  <w:num w:numId="145">
    <w:abstractNumId w:val="60"/>
  </w:num>
  <w:num w:numId="146">
    <w:abstractNumId w:val="100"/>
  </w:num>
  <w:num w:numId="147">
    <w:abstractNumId w:val="58"/>
  </w:num>
  <w:num w:numId="148">
    <w:abstractNumId w:val="65"/>
  </w:num>
  <w:num w:numId="149">
    <w:abstractNumId w:val="126"/>
  </w:num>
  <w:num w:numId="150">
    <w:abstractNumId w:val="33"/>
  </w:num>
  <w:num w:numId="151">
    <w:abstractNumId w:val="106"/>
  </w:num>
  <w:num w:numId="152">
    <w:abstractNumId w:val="61"/>
  </w:num>
  <w:num w:numId="153">
    <w:abstractNumId w:val="82"/>
  </w:num>
  <w:num w:numId="154">
    <w:abstractNumId w:val="142"/>
  </w:num>
  <w:num w:numId="155">
    <w:abstractNumId w:val="94"/>
  </w:num>
  <w:num w:numId="156">
    <w:abstractNumId w:val="79"/>
  </w:num>
  <w:num w:numId="157">
    <w:abstractNumId w:val="105"/>
  </w:num>
  <w:num w:numId="158">
    <w:abstractNumId w:val="99"/>
  </w:num>
  <w:num w:numId="159">
    <w:abstractNumId w:val="11"/>
  </w:num>
  <w:num w:numId="160">
    <w:abstractNumId w:val="56"/>
  </w:num>
  <w:num w:numId="161">
    <w:abstractNumId w:val="76"/>
  </w:num>
  <w:num w:numId="162">
    <w:abstractNumId w:val="7"/>
  </w:num>
  <w:num w:numId="163">
    <w:abstractNumId w:val="138"/>
  </w:num>
  <w:num w:numId="164">
    <w:abstractNumId w:val="31"/>
  </w:num>
  <w:num w:numId="165">
    <w:abstractNumId w:val="77"/>
  </w:num>
  <w:num w:numId="166">
    <w:abstractNumId w:val="98"/>
  </w:num>
  <w:num w:numId="167">
    <w:abstractNumId w:val="67"/>
  </w:num>
  <w:num w:numId="168">
    <w:abstractNumId w:val="93"/>
  </w:num>
  <w:num w:numId="169">
    <w:abstractNumId w:val="90"/>
  </w:num>
  <w:numIdMacAtCleanup w:val="15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hyphenationZone w:val="425"/>
  <w:drawingGridHorizontalSpacing w:val="110"/>
  <w:displayHorizontalDrawingGridEvery w:val="2"/>
  <w:characterSpacingControl w:val="doNotCompress"/>
  <w:hdrShapeDefaults>
    <o:shapedefaults v:ext="edit" spidmax="10242"/>
  </w:hdrShapeDefaults>
  <w:footnotePr>
    <w:footnote w:id="-1"/>
    <w:footnote w:id="0"/>
  </w:footnotePr>
  <w:endnotePr>
    <w:endnote w:id="-1"/>
    <w:endnote w:id="0"/>
  </w:endnotePr>
  <w:compat/>
  <w:rsids>
    <w:rsidRoot w:val="00656FD1"/>
    <w:rsid w:val="00000368"/>
    <w:rsid w:val="00000517"/>
    <w:rsid w:val="00000744"/>
    <w:rsid w:val="00001367"/>
    <w:rsid w:val="000014E8"/>
    <w:rsid w:val="0000234A"/>
    <w:rsid w:val="00002FD0"/>
    <w:rsid w:val="000033B8"/>
    <w:rsid w:val="000037E0"/>
    <w:rsid w:val="00003BDF"/>
    <w:rsid w:val="000057E7"/>
    <w:rsid w:val="00005EA5"/>
    <w:rsid w:val="00006624"/>
    <w:rsid w:val="00006802"/>
    <w:rsid w:val="00007F69"/>
    <w:rsid w:val="00010FB1"/>
    <w:rsid w:val="00011357"/>
    <w:rsid w:val="0001171A"/>
    <w:rsid w:val="00012143"/>
    <w:rsid w:val="0001351C"/>
    <w:rsid w:val="00013A7E"/>
    <w:rsid w:val="0001571F"/>
    <w:rsid w:val="00016570"/>
    <w:rsid w:val="000165CB"/>
    <w:rsid w:val="000179C1"/>
    <w:rsid w:val="00017B28"/>
    <w:rsid w:val="0002004C"/>
    <w:rsid w:val="0002013C"/>
    <w:rsid w:val="00020A05"/>
    <w:rsid w:val="0002103F"/>
    <w:rsid w:val="0002132E"/>
    <w:rsid w:val="00021AFF"/>
    <w:rsid w:val="00021D3A"/>
    <w:rsid w:val="00021DDF"/>
    <w:rsid w:val="00022F1F"/>
    <w:rsid w:val="000254D7"/>
    <w:rsid w:val="00025814"/>
    <w:rsid w:val="000279FA"/>
    <w:rsid w:val="00030000"/>
    <w:rsid w:val="00030BE6"/>
    <w:rsid w:val="000312BC"/>
    <w:rsid w:val="00031A96"/>
    <w:rsid w:val="00032024"/>
    <w:rsid w:val="0003256D"/>
    <w:rsid w:val="00032657"/>
    <w:rsid w:val="00032A2F"/>
    <w:rsid w:val="000331AD"/>
    <w:rsid w:val="00033400"/>
    <w:rsid w:val="0003479A"/>
    <w:rsid w:val="000350DD"/>
    <w:rsid w:val="00036571"/>
    <w:rsid w:val="00037BB1"/>
    <w:rsid w:val="00040C2E"/>
    <w:rsid w:val="00040DBC"/>
    <w:rsid w:val="00041EF6"/>
    <w:rsid w:val="0004200B"/>
    <w:rsid w:val="000426EF"/>
    <w:rsid w:val="000432C0"/>
    <w:rsid w:val="0004342F"/>
    <w:rsid w:val="000436E8"/>
    <w:rsid w:val="000440A5"/>
    <w:rsid w:val="00045B56"/>
    <w:rsid w:val="0004624A"/>
    <w:rsid w:val="000467BC"/>
    <w:rsid w:val="00046B0F"/>
    <w:rsid w:val="00050808"/>
    <w:rsid w:val="00051C84"/>
    <w:rsid w:val="00051F72"/>
    <w:rsid w:val="0005225E"/>
    <w:rsid w:val="00052843"/>
    <w:rsid w:val="00053BD3"/>
    <w:rsid w:val="0005629C"/>
    <w:rsid w:val="0005663A"/>
    <w:rsid w:val="00057F76"/>
    <w:rsid w:val="000608BD"/>
    <w:rsid w:val="000613A6"/>
    <w:rsid w:val="00062D5C"/>
    <w:rsid w:val="0006578E"/>
    <w:rsid w:val="000666F8"/>
    <w:rsid w:val="00067D18"/>
    <w:rsid w:val="00070235"/>
    <w:rsid w:val="000703B3"/>
    <w:rsid w:val="00070AAB"/>
    <w:rsid w:val="00070F10"/>
    <w:rsid w:val="000713C2"/>
    <w:rsid w:val="00071629"/>
    <w:rsid w:val="0007181D"/>
    <w:rsid w:val="00074D22"/>
    <w:rsid w:val="000758E2"/>
    <w:rsid w:val="00075DFC"/>
    <w:rsid w:val="00076DD4"/>
    <w:rsid w:val="000778D0"/>
    <w:rsid w:val="00077B9B"/>
    <w:rsid w:val="000805DC"/>
    <w:rsid w:val="00080642"/>
    <w:rsid w:val="00080DAA"/>
    <w:rsid w:val="00081075"/>
    <w:rsid w:val="00081382"/>
    <w:rsid w:val="000821B6"/>
    <w:rsid w:val="00082D67"/>
    <w:rsid w:val="00083649"/>
    <w:rsid w:val="0008489D"/>
    <w:rsid w:val="000856BA"/>
    <w:rsid w:val="0008571F"/>
    <w:rsid w:val="0008670E"/>
    <w:rsid w:val="00090025"/>
    <w:rsid w:val="000905FA"/>
    <w:rsid w:val="00090A88"/>
    <w:rsid w:val="00090D2E"/>
    <w:rsid w:val="000913F5"/>
    <w:rsid w:val="00091C0F"/>
    <w:rsid w:val="00092D8B"/>
    <w:rsid w:val="00096324"/>
    <w:rsid w:val="00096B3B"/>
    <w:rsid w:val="00097BBA"/>
    <w:rsid w:val="000A0540"/>
    <w:rsid w:val="000A11AE"/>
    <w:rsid w:val="000A1ABC"/>
    <w:rsid w:val="000A1E3A"/>
    <w:rsid w:val="000A25FA"/>
    <w:rsid w:val="000A2C18"/>
    <w:rsid w:val="000A3D9A"/>
    <w:rsid w:val="000A4768"/>
    <w:rsid w:val="000A7097"/>
    <w:rsid w:val="000B0035"/>
    <w:rsid w:val="000B0D13"/>
    <w:rsid w:val="000B0F99"/>
    <w:rsid w:val="000B16ED"/>
    <w:rsid w:val="000B21DE"/>
    <w:rsid w:val="000B230E"/>
    <w:rsid w:val="000B298C"/>
    <w:rsid w:val="000B377F"/>
    <w:rsid w:val="000B3F1A"/>
    <w:rsid w:val="000B6568"/>
    <w:rsid w:val="000B6B10"/>
    <w:rsid w:val="000B71A0"/>
    <w:rsid w:val="000B736B"/>
    <w:rsid w:val="000B7C3C"/>
    <w:rsid w:val="000C0110"/>
    <w:rsid w:val="000C045E"/>
    <w:rsid w:val="000C0A49"/>
    <w:rsid w:val="000C0A51"/>
    <w:rsid w:val="000C1B6F"/>
    <w:rsid w:val="000C2E8F"/>
    <w:rsid w:val="000C31C2"/>
    <w:rsid w:val="000C3891"/>
    <w:rsid w:val="000C39DE"/>
    <w:rsid w:val="000C3EA9"/>
    <w:rsid w:val="000C44E8"/>
    <w:rsid w:val="000C4DF8"/>
    <w:rsid w:val="000C4E77"/>
    <w:rsid w:val="000C6D29"/>
    <w:rsid w:val="000C703A"/>
    <w:rsid w:val="000C70EF"/>
    <w:rsid w:val="000D13D1"/>
    <w:rsid w:val="000D14D8"/>
    <w:rsid w:val="000D2294"/>
    <w:rsid w:val="000D24B6"/>
    <w:rsid w:val="000D27F5"/>
    <w:rsid w:val="000D318F"/>
    <w:rsid w:val="000D39FB"/>
    <w:rsid w:val="000D3E38"/>
    <w:rsid w:val="000D51A5"/>
    <w:rsid w:val="000D5913"/>
    <w:rsid w:val="000D635E"/>
    <w:rsid w:val="000D733F"/>
    <w:rsid w:val="000D7400"/>
    <w:rsid w:val="000E029C"/>
    <w:rsid w:val="000E03FB"/>
    <w:rsid w:val="000E0505"/>
    <w:rsid w:val="000E0EF6"/>
    <w:rsid w:val="000E171A"/>
    <w:rsid w:val="000E17B4"/>
    <w:rsid w:val="000E3301"/>
    <w:rsid w:val="000E3B0E"/>
    <w:rsid w:val="000E5314"/>
    <w:rsid w:val="000E588F"/>
    <w:rsid w:val="000E5BB6"/>
    <w:rsid w:val="000E6476"/>
    <w:rsid w:val="000E731E"/>
    <w:rsid w:val="000F0802"/>
    <w:rsid w:val="000F0BEB"/>
    <w:rsid w:val="000F0F6A"/>
    <w:rsid w:val="000F2CD1"/>
    <w:rsid w:val="000F2E14"/>
    <w:rsid w:val="000F2E22"/>
    <w:rsid w:val="000F34E6"/>
    <w:rsid w:val="000F36CE"/>
    <w:rsid w:val="000F3885"/>
    <w:rsid w:val="000F3A80"/>
    <w:rsid w:val="000F3DC5"/>
    <w:rsid w:val="000F40E4"/>
    <w:rsid w:val="000F4467"/>
    <w:rsid w:val="000F4897"/>
    <w:rsid w:val="000F5055"/>
    <w:rsid w:val="000F66F5"/>
    <w:rsid w:val="000F6998"/>
    <w:rsid w:val="000F7046"/>
    <w:rsid w:val="000F745B"/>
    <w:rsid w:val="00103C90"/>
    <w:rsid w:val="00104D4B"/>
    <w:rsid w:val="00105D8B"/>
    <w:rsid w:val="00106690"/>
    <w:rsid w:val="00106CD1"/>
    <w:rsid w:val="001070DD"/>
    <w:rsid w:val="00112943"/>
    <w:rsid w:val="001146B7"/>
    <w:rsid w:val="00115EFF"/>
    <w:rsid w:val="001179DE"/>
    <w:rsid w:val="00123237"/>
    <w:rsid w:val="00123AB7"/>
    <w:rsid w:val="00123D82"/>
    <w:rsid w:val="001249E8"/>
    <w:rsid w:val="00125430"/>
    <w:rsid w:val="00126383"/>
    <w:rsid w:val="0012718E"/>
    <w:rsid w:val="00127E47"/>
    <w:rsid w:val="00130597"/>
    <w:rsid w:val="00130AAE"/>
    <w:rsid w:val="00130BEF"/>
    <w:rsid w:val="001310A5"/>
    <w:rsid w:val="0013249A"/>
    <w:rsid w:val="00132850"/>
    <w:rsid w:val="00133DB7"/>
    <w:rsid w:val="00133F33"/>
    <w:rsid w:val="00133FA0"/>
    <w:rsid w:val="00134F6B"/>
    <w:rsid w:val="001364C8"/>
    <w:rsid w:val="00136F6B"/>
    <w:rsid w:val="001373CA"/>
    <w:rsid w:val="001406B5"/>
    <w:rsid w:val="00140C96"/>
    <w:rsid w:val="00141011"/>
    <w:rsid w:val="00141B68"/>
    <w:rsid w:val="0014225F"/>
    <w:rsid w:val="00142E33"/>
    <w:rsid w:val="00142EC7"/>
    <w:rsid w:val="0014337F"/>
    <w:rsid w:val="001434A4"/>
    <w:rsid w:val="00143C6C"/>
    <w:rsid w:val="00143EB9"/>
    <w:rsid w:val="00144B15"/>
    <w:rsid w:val="00146796"/>
    <w:rsid w:val="00147589"/>
    <w:rsid w:val="00147B0A"/>
    <w:rsid w:val="00150A22"/>
    <w:rsid w:val="00151283"/>
    <w:rsid w:val="00151773"/>
    <w:rsid w:val="00151C4C"/>
    <w:rsid w:val="00152289"/>
    <w:rsid w:val="001528CF"/>
    <w:rsid w:val="0015414D"/>
    <w:rsid w:val="001547F1"/>
    <w:rsid w:val="0015485A"/>
    <w:rsid w:val="001571FA"/>
    <w:rsid w:val="00160AD4"/>
    <w:rsid w:val="001615EC"/>
    <w:rsid w:val="00162A23"/>
    <w:rsid w:val="00163050"/>
    <w:rsid w:val="001634D7"/>
    <w:rsid w:val="001655F7"/>
    <w:rsid w:val="001658C7"/>
    <w:rsid w:val="001664DA"/>
    <w:rsid w:val="00166C01"/>
    <w:rsid w:val="00166C48"/>
    <w:rsid w:val="0017093B"/>
    <w:rsid w:val="00171001"/>
    <w:rsid w:val="0017104E"/>
    <w:rsid w:val="001713A0"/>
    <w:rsid w:val="00171B41"/>
    <w:rsid w:val="001728DF"/>
    <w:rsid w:val="00173EAD"/>
    <w:rsid w:val="00177E5D"/>
    <w:rsid w:val="001813B1"/>
    <w:rsid w:val="00181786"/>
    <w:rsid w:val="00181B52"/>
    <w:rsid w:val="00182C4D"/>
    <w:rsid w:val="00183A4B"/>
    <w:rsid w:val="0018556D"/>
    <w:rsid w:val="001857E3"/>
    <w:rsid w:val="00186587"/>
    <w:rsid w:val="00187441"/>
    <w:rsid w:val="00187B56"/>
    <w:rsid w:val="00190811"/>
    <w:rsid w:val="00190E00"/>
    <w:rsid w:val="00190F9D"/>
    <w:rsid w:val="001933BA"/>
    <w:rsid w:val="0019471E"/>
    <w:rsid w:val="00196516"/>
    <w:rsid w:val="001A2903"/>
    <w:rsid w:val="001A2C85"/>
    <w:rsid w:val="001A3707"/>
    <w:rsid w:val="001A3A77"/>
    <w:rsid w:val="001A3DCB"/>
    <w:rsid w:val="001A4649"/>
    <w:rsid w:val="001A52D6"/>
    <w:rsid w:val="001A56FE"/>
    <w:rsid w:val="001A590D"/>
    <w:rsid w:val="001A615E"/>
    <w:rsid w:val="001A6230"/>
    <w:rsid w:val="001A6477"/>
    <w:rsid w:val="001A668F"/>
    <w:rsid w:val="001A6C09"/>
    <w:rsid w:val="001A6FB9"/>
    <w:rsid w:val="001B1DF8"/>
    <w:rsid w:val="001B4B71"/>
    <w:rsid w:val="001B4DDB"/>
    <w:rsid w:val="001B50D7"/>
    <w:rsid w:val="001B50E4"/>
    <w:rsid w:val="001B534C"/>
    <w:rsid w:val="001B5E73"/>
    <w:rsid w:val="001B67A8"/>
    <w:rsid w:val="001B6BF8"/>
    <w:rsid w:val="001C0C14"/>
    <w:rsid w:val="001C100B"/>
    <w:rsid w:val="001C1396"/>
    <w:rsid w:val="001C2215"/>
    <w:rsid w:val="001C3D63"/>
    <w:rsid w:val="001C4828"/>
    <w:rsid w:val="001C4C3F"/>
    <w:rsid w:val="001C4EBF"/>
    <w:rsid w:val="001C502A"/>
    <w:rsid w:val="001C5BAC"/>
    <w:rsid w:val="001D0307"/>
    <w:rsid w:val="001D1035"/>
    <w:rsid w:val="001D29B9"/>
    <w:rsid w:val="001D4774"/>
    <w:rsid w:val="001D49EF"/>
    <w:rsid w:val="001D4E72"/>
    <w:rsid w:val="001D5457"/>
    <w:rsid w:val="001D5A90"/>
    <w:rsid w:val="001D5CA4"/>
    <w:rsid w:val="001D6578"/>
    <w:rsid w:val="001D6658"/>
    <w:rsid w:val="001D7BB3"/>
    <w:rsid w:val="001D7BD5"/>
    <w:rsid w:val="001E1DB4"/>
    <w:rsid w:val="001E2950"/>
    <w:rsid w:val="001E31A2"/>
    <w:rsid w:val="001E3B3B"/>
    <w:rsid w:val="001E49DB"/>
    <w:rsid w:val="001E4FBD"/>
    <w:rsid w:val="001E526E"/>
    <w:rsid w:val="001E5640"/>
    <w:rsid w:val="001E647F"/>
    <w:rsid w:val="001E6BE3"/>
    <w:rsid w:val="001E72EF"/>
    <w:rsid w:val="001F0011"/>
    <w:rsid w:val="001F10D7"/>
    <w:rsid w:val="001F10E1"/>
    <w:rsid w:val="001F12EC"/>
    <w:rsid w:val="001F1A52"/>
    <w:rsid w:val="001F202A"/>
    <w:rsid w:val="001F202B"/>
    <w:rsid w:val="001F2B47"/>
    <w:rsid w:val="001F3167"/>
    <w:rsid w:val="001F439C"/>
    <w:rsid w:val="001F45BC"/>
    <w:rsid w:val="001F46BE"/>
    <w:rsid w:val="001F532F"/>
    <w:rsid w:val="001F54FD"/>
    <w:rsid w:val="001F560F"/>
    <w:rsid w:val="001F5E2E"/>
    <w:rsid w:val="001F5E7A"/>
    <w:rsid w:val="001F656A"/>
    <w:rsid w:val="001F7D47"/>
    <w:rsid w:val="00200C89"/>
    <w:rsid w:val="00202965"/>
    <w:rsid w:val="002032D7"/>
    <w:rsid w:val="00203809"/>
    <w:rsid w:val="00203B0B"/>
    <w:rsid w:val="00206831"/>
    <w:rsid w:val="00206AB3"/>
    <w:rsid w:val="00207521"/>
    <w:rsid w:val="0020769D"/>
    <w:rsid w:val="0021073A"/>
    <w:rsid w:val="0021093C"/>
    <w:rsid w:val="0021097C"/>
    <w:rsid w:val="002110E4"/>
    <w:rsid w:val="00211B72"/>
    <w:rsid w:val="00213392"/>
    <w:rsid w:val="0021378C"/>
    <w:rsid w:val="00214670"/>
    <w:rsid w:val="00214AB8"/>
    <w:rsid w:val="00214E9A"/>
    <w:rsid w:val="00215741"/>
    <w:rsid w:val="0021590F"/>
    <w:rsid w:val="00216841"/>
    <w:rsid w:val="00216E8E"/>
    <w:rsid w:val="00217348"/>
    <w:rsid w:val="00220122"/>
    <w:rsid w:val="00221F7D"/>
    <w:rsid w:val="002221A4"/>
    <w:rsid w:val="00222732"/>
    <w:rsid w:val="00222CFF"/>
    <w:rsid w:val="00223FEF"/>
    <w:rsid w:val="002240FA"/>
    <w:rsid w:val="00226742"/>
    <w:rsid w:val="0022686E"/>
    <w:rsid w:val="00227381"/>
    <w:rsid w:val="00230199"/>
    <w:rsid w:val="0023070D"/>
    <w:rsid w:val="002311E4"/>
    <w:rsid w:val="0023162E"/>
    <w:rsid w:val="002316D9"/>
    <w:rsid w:val="002323E6"/>
    <w:rsid w:val="002326B1"/>
    <w:rsid w:val="00233AA5"/>
    <w:rsid w:val="00234154"/>
    <w:rsid w:val="002348C7"/>
    <w:rsid w:val="00234E36"/>
    <w:rsid w:val="00235720"/>
    <w:rsid w:val="00235DEB"/>
    <w:rsid w:val="00236319"/>
    <w:rsid w:val="00236361"/>
    <w:rsid w:val="002366D7"/>
    <w:rsid w:val="00236F12"/>
    <w:rsid w:val="00240245"/>
    <w:rsid w:val="00240690"/>
    <w:rsid w:val="002411A2"/>
    <w:rsid w:val="00241AEB"/>
    <w:rsid w:val="00242D1C"/>
    <w:rsid w:val="00243160"/>
    <w:rsid w:val="0024401B"/>
    <w:rsid w:val="00245E65"/>
    <w:rsid w:val="00246587"/>
    <w:rsid w:val="00246B32"/>
    <w:rsid w:val="00247102"/>
    <w:rsid w:val="002504BD"/>
    <w:rsid w:val="00251F05"/>
    <w:rsid w:val="00252069"/>
    <w:rsid w:val="00252CAC"/>
    <w:rsid w:val="002532BC"/>
    <w:rsid w:val="002540D5"/>
    <w:rsid w:val="00254BAE"/>
    <w:rsid w:val="00255605"/>
    <w:rsid w:val="002559B4"/>
    <w:rsid w:val="00255E72"/>
    <w:rsid w:val="0025708D"/>
    <w:rsid w:val="002570E3"/>
    <w:rsid w:val="0025758C"/>
    <w:rsid w:val="0025786F"/>
    <w:rsid w:val="00257BDA"/>
    <w:rsid w:val="002603F8"/>
    <w:rsid w:val="00261918"/>
    <w:rsid w:val="00262B1C"/>
    <w:rsid w:val="0026449F"/>
    <w:rsid w:val="00264E26"/>
    <w:rsid w:val="00265E70"/>
    <w:rsid w:val="002661D0"/>
    <w:rsid w:val="002663D1"/>
    <w:rsid w:val="0027134D"/>
    <w:rsid w:val="00271651"/>
    <w:rsid w:val="00271F61"/>
    <w:rsid w:val="00271FB9"/>
    <w:rsid w:val="00272BC2"/>
    <w:rsid w:val="00273C5B"/>
    <w:rsid w:val="00276A74"/>
    <w:rsid w:val="00276FCC"/>
    <w:rsid w:val="00280B8E"/>
    <w:rsid w:val="00281171"/>
    <w:rsid w:val="002823CF"/>
    <w:rsid w:val="00283189"/>
    <w:rsid w:val="0028398B"/>
    <w:rsid w:val="002841F4"/>
    <w:rsid w:val="002843B2"/>
    <w:rsid w:val="00284FE8"/>
    <w:rsid w:val="002851FE"/>
    <w:rsid w:val="00286A04"/>
    <w:rsid w:val="00286C7A"/>
    <w:rsid w:val="002879A2"/>
    <w:rsid w:val="00287C0A"/>
    <w:rsid w:val="00290225"/>
    <w:rsid w:val="002908CA"/>
    <w:rsid w:val="00290C09"/>
    <w:rsid w:val="00291344"/>
    <w:rsid w:val="002914B7"/>
    <w:rsid w:val="002916CA"/>
    <w:rsid w:val="00291CAE"/>
    <w:rsid w:val="00291EA4"/>
    <w:rsid w:val="002927A7"/>
    <w:rsid w:val="00292C04"/>
    <w:rsid w:val="00292F0F"/>
    <w:rsid w:val="002937C7"/>
    <w:rsid w:val="00294D7C"/>
    <w:rsid w:val="0029546F"/>
    <w:rsid w:val="00295916"/>
    <w:rsid w:val="0029682B"/>
    <w:rsid w:val="00297961"/>
    <w:rsid w:val="002A1414"/>
    <w:rsid w:val="002A3398"/>
    <w:rsid w:val="002A3C07"/>
    <w:rsid w:val="002A4DB7"/>
    <w:rsid w:val="002A557C"/>
    <w:rsid w:val="002A5F0D"/>
    <w:rsid w:val="002A7EC4"/>
    <w:rsid w:val="002A7F57"/>
    <w:rsid w:val="002B08B3"/>
    <w:rsid w:val="002B0A30"/>
    <w:rsid w:val="002B264A"/>
    <w:rsid w:val="002B33CF"/>
    <w:rsid w:val="002B40A3"/>
    <w:rsid w:val="002B4389"/>
    <w:rsid w:val="002B4D86"/>
    <w:rsid w:val="002B5138"/>
    <w:rsid w:val="002B74A9"/>
    <w:rsid w:val="002B767B"/>
    <w:rsid w:val="002C0220"/>
    <w:rsid w:val="002C02E4"/>
    <w:rsid w:val="002C02EF"/>
    <w:rsid w:val="002C047E"/>
    <w:rsid w:val="002C1495"/>
    <w:rsid w:val="002C2AC1"/>
    <w:rsid w:val="002C386E"/>
    <w:rsid w:val="002C3B5C"/>
    <w:rsid w:val="002C4203"/>
    <w:rsid w:val="002C4435"/>
    <w:rsid w:val="002C4576"/>
    <w:rsid w:val="002C5128"/>
    <w:rsid w:val="002C5402"/>
    <w:rsid w:val="002C6352"/>
    <w:rsid w:val="002C784E"/>
    <w:rsid w:val="002D03CC"/>
    <w:rsid w:val="002D0934"/>
    <w:rsid w:val="002D0AB1"/>
    <w:rsid w:val="002D0ABE"/>
    <w:rsid w:val="002D0B07"/>
    <w:rsid w:val="002D0B78"/>
    <w:rsid w:val="002D1BC7"/>
    <w:rsid w:val="002D1C28"/>
    <w:rsid w:val="002D27D2"/>
    <w:rsid w:val="002D2C73"/>
    <w:rsid w:val="002D35E1"/>
    <w:rsid w:val="002D4385"/>
    <w:rsid w:val="002D4CC0"/>
    <w:rsid w:val="002D5A95"/>
    <w:rsid w:val="002D5E46"/>
    <w:rsid w:val="002D6F08"/>
    <w:rsid w:val="002D712E"/>
    <w:rsid w:val="002D7AD3"/>
    <w:rsid w:val="002D7B11"/>
    <w:rsid w:val="002D7F24"/>
    <w:rsid w:val="002E0071"/>
    <w:rsid w:val="002E0639"/>
    <w:rsid w:val="002E0855"/>
    <w:rsid w:val="002E1CAF"/>
    <w:rsid w:val="002E2084"/>
    <w:rsid w:val="002E30D4"/>
    <w:rsid w:val="002E378F"/>
    <w:rsid w:val="002E3CCA"/>
    <w:rsid w:val="002E4028"/>
    <w:rsid w:val="002E4168"/>
    <w:rsid w:val="002E5D18"/>
    <w:rsid w:val="002E6312"/>
    <w:rsid w:val="002E6D89"/>
    <w:rsid w:val="002E714C"/>
    <w:rsid w:val="002E76E2"/>
    <w:rsid w:val="002F0429"/>
    <w:rsid w:val="002F109F"/>
    <w:rsid w:val="002F2B1B"/>
    <w:rsid w:val="002F3613"/>
    <w:rsid w:val="002F42CC"/>
    <w:rsid w:val="002F4A13"/>
    <w:rsid w:val="002F4C2D"/>
    <w:rsid w:val="002F4D5B"/>
    <w:rsid w:val="002F5BF2"/>
    <w:rsid w:val="002F5C09"/>
    <w:rsid w:val="002F61E1"/>
    <w:rsid w:val="002F7745"/>
    <w:rsid w:val="003007BA"/>
    <w:rsid w:val="00301DC8"/>
    <w:rsid w:val="0030203F"/>
    <w:rsid w:val="00304A18"/>
    <w:rsid w:val="00304C68"/>
    <w:rsid w:val="00304E72"/>
    <w:rsid w:val="00305676"/>
    <w:rsid w:val="00305AAA"/>
    <w:rsid w:val="00305E28"/>
    <w:rsid w:val="00305EA5"/>
    <w:rsid w:val="003067B1"/>
    <w:rsid w:val="00306B1C"/>
    <w:rsid w:val="00307B36"/>
    <w:rsid w:val="003104C4"/>
    <w:rsid w:val="003108D1"/>
    <w:rsid w:val="00310F55"/>
    <w:rsid w:val="003114CB"/>
    <w:rsid w:val="00311F68"/>
    <w:rsid w:val="003120BA"/>
    <w:rsid w:val="00312143"/>
    <w:rsid w:val="00312EBE"/>
    <w:rsid w:val="00312F60"/>
    <w:rsid w:val="0031324B"/>
    <w:rsid w:val="00313B5B"/>
    <w:rsid w:val="0031448D"/>
    <w:rsid w:val="003149ED"/>
    <w:rsid w:val="00314B93"/>
    <w:rsid w:val="00314F9A"/>
    <w:rsid w:val="003162FB"/>
    <w:rsid w:val="00316810"/>
    <w:rsid w:val="00316C75"/>
    <w:rsid w:val="003171BA"/>
    <w:rsid w:val="00317E03"/>
    <w:rsid w:val="00320B09"/>
    <w:rsid w:val="00320B97"/>
    <w:rsid w:val="00321215"/>
    <w:rsid w:val="003219A2"/>
    <w:rsid w:val="003222EF"/>
    <w:rsid w:val="003226A7"/>
    <w:rsid w:val="003241E9"/>
    <w:rsid w:val="00325F13"/>
    <w:rsid w:val="003263E0"/>
    <w:rsid w:val="00326745"/>
    <w:rsid w:val="0032685A"/>
    <w:rsid w:val="00326C55"/>
    <w:rsid w:val="00327068"/>
    <w:rsid w:val="003271B4"/>
    <w:rsid w:val="00327219"/>
    <w:rsid w:val="00330517"/>
    <w:rsid w:val="0033183A"/>
    <w:rsid w:val="00332235"/>
    <w:rsid w:val="0033293F"/>
    <w:rsid w:val="00332A20"/>
    <w:rsid w:val="00332F00"/>
    <w:rsid w:val="00334A6E"/>
    <w:rsid w:val="00334C63"/>
    <w:rsid w:val="0033504D"/>
    <w:rsid w:val="00335190"/>
    <w:rsid w:val="00335445"/>
    <w:rsid w:val="0033663D"/>
    <w:rsid w:val="00337802"/>
    <w:rsid w:val="00337E1B"/>
    <w:rsid w:val="00341D53"/>
    <w:rsid w:val="00342138"/>
    <w:rsid w:val="00342C5C"/>
    <w:rsid w:val="00343BDA"/>
    <w:rsid w:val="00345BED"/>
    <w:rsid w:val="00346766"/>
    <w:rsid w:val="003468E4"/>
    <w:rsid w:val="00346A55"/>
    <w:rsid w:val="00346E84"/>
    <w:rsid w:val="00347666"/>
    <w:rsid w:val="00350ED2"/>
    <w:rsid w:val="00352385"/>
    <w:rsid w:val="003525C0"/>
    <w:rsid w:val="00352845"/>
    <w:rsid w:val="003536A0"/>
    <w:rsid w:val="0035389C"/>
    <w:rsid w:val="00353CDF"/>
    <w:rsid w:val="00355BD6"/>
    <w:rsid w:val="00356F05"/>
    <w:rsid w:val="003579EC"/>
    <w:rsid w:val="00357E0B"/>
    <w:rsid w:val="00360383"/>
    <w:rsid w:val="00361E1B"/>
    <w:rsid w:val="00362044"/>
    <w:rsid w:val="00363A73"/>
    <w:rsid w:val="00363F2D"/>
    <w:rsid w:val="003648FF"/>
    <w:rsid w:val="00364945"/>
    <w:rsid w:val="00365517"/>
    <w:rsid w:val="00370311"/>
    <w:rsid w:val="0037113C"/>
    <w:rsid w:val="00371BCC"/>
    <w:rsid w:val="00371D1C"/>
    <w:rsid w:val="00372034"/>
    <w:rsid w:val="00372964"/>
    <w:rsid w:val="00372E96"/>
    <w:rsid w:val="00373352"/>
    <w:rsid w:val="00373B64"/>
    <w:rsid w:val="00374357"/>
    <w:rsid w:val="00374459"/>
    <w:rsid w:val="00376074"/>
    <w:rsid w:val="00376890"/>
    <w:rsid w:val="00376A89"/>
    <w:rsid w:val="00377316"/>
    <w:rsid w:val="00380116"/>
    <w:rsid w:val="003802F6"/>
    <w:rsid w:val="00380B7A"/>
    <w:rsid w:val="00380CD0"/>
    <w:rsid w:val="0038139A"/>
    <w:rsid w:val="00382EE4"/>
    <w:rsid w:val="0038336A"/>
    <w:rsid w:val="00383FC5"/>
    <w:rsid w:val="00385BC3"/>
    <w:rsid w:val="00386528"/>
    <w:rsid w:val="00386FA5"/>
    <w:rsid w:val="003879BF"/>
    <w:rsid w:val="003919BD"/>
    <w:rsid w:val="00392BA6"/>
    <w:rsid w:val="0039330A"/>
    <w:rsid w:val="00393A2F"/>
    <w:rsid w:val="0039503A"/>
    <w:rsid w:val="003978B4"/>
    <w:rsid w:val="00397906"/>
    <w:rsid w:val="003A0AC0"/>
    <w:rsid w:val="003A0B40"/>
    <w:rsid w:val="003A0F30"/>
    <w:rsid w:val="003A0F80"/>
    <w:rsid w:val="003A1545"/>
    <w:rsid w:val="003A21A0"/>
    <w:rsid w:val="003A272A"/>
    <w:rsid w:val="003A3D6A"/>
    <w:rsid w:val="003A44AB"/>
    <w:rsid w:val="003A4581"/>
    <w:rsid w:val="003A4F56"/>
    <w:rsid w:val="003A62E7"/>
    <w:rsid w:val="003A67CB"/>
    <w:rsid w:val="003A6ECF"/>
    <w:rsid w:val="003B1DAD"/>
    <w:rsid w:val="003B3839"/>
    <w:rsid w:val="003B3868"/>
    <w:rsid w:val="003B4329"/>
    <w:rsid w:val="003B57B2"/>
    <w:rsid w:val="003B5B9B"/>
    <w:rsid w:val="003B62CE"/>
    <w:rsid w:val="003B70DA"/>
    <w:rsid w:val="003B71F4"/>
    <w:rsid w:val="003B722E"/>
    <w:rsid w:val="003B74EA"/>
    <w:rsid w:val="003C0041"/>
    <w:rsid w:val="003C0128"/>
    <w:rsid w:val="003C0C5F"/>
    <w:rsid w:val="003C17C9"/>
    <w:rsid w:val="003C1F0A"/>
    <w:rsid w:val="003C204E"/>
    <w:rsid w:val="003C2120"/>
    <w:rsid w:val="003C2257"/>
    <w:rsid w:val="003C2B12"/>
    <w:rsid w:val="003C3C2A"/>
    <w:rsid w:val="003C3DED"/>
    <w:rsid w:val="003C46A7"/>
    <w:rsid w:val="003C5C78"/>
    <w:rsid w:val="003C5FCF"/>
    <w:rsid w:val="003C628B"/>
    <w:rsid w:val="003C63D9"/>
    <w:rsid w:val="003C6A01"/>
    <w:rsid w:val="003D05EB"/>
    <w:rsid w:val="003D07E6"/>
    <w:rsid w:val="003D0854"/>
    <w:rsid w:val="003D0DA6"/>
    <w:rsid w:val="003D1310"/>
    <w:rsid w:val="003D1769"/>
    <w:rsid w:val="003D17CE"/>
    <w:rsid w:val="003D1900"/>
    <w:rsid w:val="003D28D9"/>
    <w:rsid w:val="003D2951"/>
    <w:rsid w:val="003D29AB"/>
    <w:rsid w:val="003D2D73"/>
    <w:rsid w:val="003D38B8"/>
    <w:rsid w:val="003D3B0A"/>
    <w:rsid w:val="003D483F"/>
    <w:rsid w:val="003D5790"/>
    <w:rsid w:val="003D6263"/>
    <w:rsid w:val="003D64ED"/>
    <w:rsid w:val="003D6D83"/>
    <w:rsid w:val="003D790F"/>
    <w:rsid w:val="003E0309"/>
    <w:rsid w:val="003E09B7"/>
    <w:rsid w:val="003E14EA"/>
    <w:rsid w:val="003E1531"/>
    <w:rsid w:val="003E1536"/>
    <w:rsid w:val="003E28DD"/>
    <w:rsid w:val="003E29EF"/>
    <w:rsid w:val="003E2BC1"/>
    <w:rsid w:val="003E2D29"/>
    <w:rsid w:val="003E3065"/>
    <w:rsid w:val="003E38BD"/>
    <w:rsid w:val="003E4365"/>
    <w:rsid w:val="003E4A8D"/>
    <w:rsid w:val="003E5732"/>
    <w:rsid w:val="003E5A18"/>
    <w:rsid w:val="003E67F1"/>
    <w:rsid w:val="003E7914"/>
    <w:rsid w:val="003E7F66"/>
    <w:rsid w:val="003F0BF2"/>
    <w:rsid w:val="003F1017"/>
    <w:rsid w:val="003F19A0"/>
    <w:rsid w:val="003F2841"/>
    <w:rsid w:val="003F2AEB"/>
    <w:rsid w:val="003F3175"/>
    <w:rsid w:val="003F3292"/>
    <w:rsid w:val="003F4044"/>
    <w:rsid w:val="003F450A"/>
    <w:rsid w:val="003F4FD9"/>
    <w:rsid w:val="003F54F6"/>
    <w:rsid w:val="003F56B6"/>
    <w:rsid w:val="003F58F0"/>
    <w:rsid w:val="003F7141"/>
    <w:rsid w:val="003F723D"/>
    <w:rsid w:val="00400537"/>
    <w:rsid w:val="00401B61"/>
    <w:rsid w:val="00401E62"/>
    <w:rsid w:val="00402717"/>
    <w:rsid w:val="0040273F"/>
    <w:rsid w:val="00402DA8"/>
    <w:rsid w:val="00402FDE"/>
    <w:rsid w:val="00405A8B"/>
    <w:rsid w:val="0040779D"/>
    <w:rsid w:val="00410654"/>
    <w:rsid w:val="00410716"/>
    <w:rsid w:val="00411A70"/>
    <w:rsid w:val="004127B9"/>
    <w:rsid w:val="00412A8A"/>
    <w:rsid w:val="00412F3E"/>
    <w:rsid w:val="004139ED"/>
    <w:rsid w:val="00414308"/>
    <w:rsid w:val="00415CA2"/>
    <w:rsid w:val="00417373"/>
    <w:rsid w:val="00417423"/>
    <w:rsid w:val="004204A2"/>
    <w:rsid w:val="004204E7"/>
    <w:rsid w:val="00420BB4"/>
    <w:rsid w:val="0042141F"/>
    <w:rsid w:val="00421E1D"/>
    <w:rsid w:val="00422010"/>
    <w:rsid w:val="004226B4"/>
    <w:rsid w:val="004227E0"/>
    <w:rsid w:val="0042293F"/>
    <w:rsid w:val="00422EDA"/>
    <w:rsid w:val="00423059"/>
    <w:rsid w:val="004234BF"/>
    <w:rsid w:val="004237C7"/>
    <w:rsid w:val="004249B6"/>
    <w:rsid w:val="0042764C"/>
    <w:rsid w:val="00430DB4"/>
    <w:rsid w:val="0043161D"/>
    <w:rsid w:val="00432604"/>
    <w:rsid w:val="0043431F"/>
    <w:rsid w:val="004345F1"/>
    <w:rsid w:val="00434FF5"/>
    <w:rsid w:val="004351B8"/>
    <w:rsid w:val="0043524A"/>
    <w:rsid w:val="00435396"/>
    <w:rsid w:val="004356A7"/>
    <w:rsid w:val="004365A1"/>
    <w:rsid w:val="00436D77"/>
    <w:rsid w:val="0043717E"/>
    <w:rsid w:val="004378C1"/>
    <w:rsid w:val="004405F3"/>
    <w:rsid w:val="0044108D"/>
    <w:rsid w:val="00442864"/>
    <w:rsid w:val="004439B2"/>
    <w:rsid w:val="00443B2B"/>
    <w:rsid w:val="00443DD0"/>
    <w:rsid w:val="004452B1"/>
    <w:rsid w:val="00445768"/>
    <w:rsid w:val="00445F61"/>
    <w:rsid w:val="0044694F"/>
    <w:rsid w:val="00446C5C"/>
    <w:rsid w:val="00446CEA"/>
    <w:rsid w:val="004477C4"/>
    <w:rsid w:val="00450874"/>
    <w:rsid w:val="004509DD"/>
    <w:rsid w:val="00451D61"/>
    <w:rsid w:val="00452929"/>
    <w:rsid w:val="00453210"/>
    <w:rsid w:val="00455058"/>
    <w:rsid w:val="0045577C"/>
    <w:rsid w:val="00455DBF"/>
    <w:rsid w:val="00457294"/>
    <w:rsid w:val="0045733F"/>
    <w:rsid w:val="00457C2C"/>
    <w:rsid w:val="00457F8E"/>
    <w:rsid w:val="00460430"/>
    <w:rsid w:val="00460B84"/>
    <w:rsid w:val="00460EC0"/>
    <w:rsid w:val="00461009"/>
    <w:rsid w:val="004611FE"/>
    <w:rsid w:val="00461E6A"/>
    <w:rsid w:val="00462559"/>
    <w:rsid w:val="0046289A"/>
    <w:rsid w:val="00462982"/>
    <w:rsid w:val="00462A0B"/>
    <w:rsid w:val="0046323E"/>
    <w:rsid w:val="004633A1"/>
    <w:rsid w:val="004640C0"/>
    <w:rsid w:val="00464236"/>
    <w:rsid w:val="00464CD5"/>
    <w:rsid w:val="00464CF2"/>
    <w:rsid w:val="004658A3"/>
    <w:rsid w:val="00467AF8"/>
    <w:rsid w:val="00471ABF"/>
    <w:rsid w:val="00472570"/>
    <w:rsid w:val="00473D0E"/>
    <w:rsid w:val="00473DEA"/>
    <w:rsid w:val="00474AB3"/>
    <w:rsid w:val="00474EB1"/>
    <w:rsid w:val="0047560F"/>
    <w:rsid w:val="00475657"/>
    <w:rsid w:val="004756B3"/>
    <w:rsid w:val="00475A98"/>
    <w:rsid w:val="00476413"/>
    <w:rsid w:val="004777A9"/>
    <w:rsid w:val="00477F34"/>
    <w:rsid w:val="00480E61"/>
    <w:rsid w:val="00481555"/>
    <w:rsid w:val="004820BD"/>
    <w:rsid w:val="00482457"/>
    <w:rsid w:val="004833AF"/>
    <w:rsid w:val="00484917"/>
    <w:rsid w:val="00484B07"/>
    <w:rsid w:val="00484CA7"/>
    <w:rsid w:val="004850F7"/>
    <w:rsid w:val="004853C4"/>
    <w:rsid w:val="00485BEA"/>
    <w:rsid w:val="00486D20"/>
    <w:rsid w:val="00487E8F"/>
    <w:rsid w:val="004900A8"/>
    <w:rsid w:val="004914BA"/>
    <w:rsid w:val="004915E3"/>
    <w:rsid w:val="00491A3C"/>
    <w:rsid w:val="004922CC"/>
    <w:rsid w:val="004924A8"/>
    <w:rsid w:val="0049408E"/>
    <w:rsid w:val="004957AF"/>
    <w:rsid w:val="00495E2F"/>
    <w:rsid w:val="004962CE"/>
    <w:rsid w:val="00496445"/>
    <w:rsid w:val="004A05F0"/>
    <w:rsid w:val="004A0602"/>
    <w:rsid w:val="004A07EE"/>
    <w:rsid w:val="004A0891"/>
    <w:rsid w:val="004A1005"/>
    <w:rsid w:val="004A22F5"/>
    <w:rsid w:val="004A41E9"/>
    <w:rsid w:val="004A4902"/>
    <w:rsid w:val="004A57F9"/>
    <w:rsid w:val="004A625C"/>
    <w:rsid w:val="004A6D75"/>
    <w:rsid w:val="004A7F00"/>
    <w:rsid w:val="004B0A7B"/>
    <w:rsid w:val="004B1A18"/>
    <w:rsid w:val="004B2C2B"/>
    <w:rsid w:val="004B2EF6"/>
    <w:rsid w:val="004B33B3"/>
    <w:rsid w:val="004B4FBD"/>
    <w:rsid w:val="004B518E"/>
    <w:rsid w:val="004B51B4"/>
    <w:rsid w:val="004B5DC8"/>
    <w:rsid w:val="004B5F1E"/>
    <w:rsid w:val="004B5F85"/>
    <w:rsid w:val="004C030F"/>
    <w:rsid w:val="004C0632"/>
    <w:rsid w:val="004C0888"/>
    <w:rsid w:val="004C09E5"/>
    <w:rsid w:val="004C1652"/>
    <w:rsid w:val="004C275B"/>
    <w:rsid w:val="004C3C83"/>
    <w:rsid w:val="004C45AC"/>
    <w:rsid w:val="004C4B3F"/>
    <w:rsid w:val="004C5712"/>
    <w:rsid w:val="004C59AB"/>
    <w:rsid w:val="004C6FEB"/>
    <w:rsid w:val="004D0390"/>
    <w:rsid w:val="004D0B77"/>
    <w:rsid w:val="004D0D7B"/>
    <w:rsid w:val="004D0E5C"/>
    <w:rsid w:val="004D1485"/>
    <w:rsid w:val="004D19DC"/>
    <w:rsid w:val="004D1A5F"/>
    <w:rsid w:val="004D26F6"/>
    <w:rsid w:val="004D2F24"/>
    <w:rsid w:val="004D3FE2"/>
    <w:rsid w:val="004D438B"/>
    <w:rsid w:val="004D465D"/>
    <w:rsid w:val="004D47C5"/>
    <w:rsid w:val="004D6E2D"/>
    <w:rsid w:val="004D6E7D"/>
    <w:rsid w:val="004D7753"/>
    <w:rsid w:val="004D799C"/>
    <w:rsid w:val="004D79B9"/>
    <w:rsid w:val="004E000B"/>
    <w:rsid w:val="004E04B5"/>
    <w:rsid w:val="004E0A24"/>
    <w:rsid w:val="004E16D8"/>
    <w:rsid w:val="004E1A63"/>
    <w:rsid w:val="004E232F"/>
    <w:rsid w:val="004E36DD"/>
    <w:rsid w:val="004E6EF7"/>
    <w:rsid w:val="004E7F37"/>
    <w:rsid w:val="004F0811"/>
    <w:rsid w:val="004F1850"/>
    <w:rsid w:val="004F2B78"/>
    <w:rsid w:val="004F339A"/>
    <w:rsid w:val="004F3518"/>
    <w:rsid w:val="004F37B3"/>
    <w:rsid w:val="004F5438"/>
    <w:rsid w:val="004F5B26"/>
    <w:rsid w:val="004F5F62"/>
    <w:rsid w:val="004F64FE"/>
    <w:rsid w:val="004F6BFC"/>
    <w:rsid w:val="004F7A8E"/>
    <w:rsid w:val="004F7C5E"/>
    <w:rsid w:val="005003EC"/>
    <w:rsid w:val="005005E1"/>
    <w:rsid w:val="005016AD"/>
    <w:rsid w:val="00501E35"/>
    <w:rsid w:val="00502CCB"/>
    <w:rsid w:val="0050323A"/>
    <w:rsid w:val="00504170"/>
    <w:rsid w:val="00504720"/>
    <w:rsid w:val="00504A76"/>
    <w:rsid w:val="00506454"/>
    <w:rsid w:val="00507473"/>
    <w:rsid w:val="00507680"/>
    <w:rsid w:val="00514B6F"/>
    <w:rsid w:val="00516350"/>
    <w:rsid w:val="00516474"/>
    <w:rsid w:val="00517695"/>
    <w:rsid w:val="00517AED"/>
    <w:rsid w:val="00517EBC"/>
    <w:rsid w:val="00520600"/>
    <w:rsid w:val="00520CEC"/>
    <w:rsid w:val="00520E36"/>
    <w:rsid w:val="00522137"/>
    <w:rsid w:val="00522A35"/>
    <w:rsid w:val="0052357A"/>
    <w:rsid w:val="00523F46"/>
    <w:rsid w:val="005240E5"/>
    <w:rsid w:val="005247F0"/>
    <w:rsid w:val="00525214"/>
    <w:rsid w:val="005267DF"/>
    <w:rsid w:val="0052696B"/>
    <w:rsid w:val="00526B02"/>
    <w:rsid w:val="00530997"/>
    <w:rsid w:val="00530E16"/>
    <w:rsid w:val="0053241C"/>
    <w:rsid w:val="00533095"/>
    <w:rsid w:val="00537C8C"/>
    <w:rsid w:val="005412B5"/>
    <w:rsid w:val="0054141E"/>
    <w:rsid w:val="00541ABF"/>
    <w:rsid w:val="00542305"/>
    <w:rsid w:val="00542C40"/>
    <w:rsid w:val="00543727"/>
    <w:rsid w:val="00543B08"/>
    <w:rsid w:val="0054511E"/>
    <w:rsid w:val="0054534F"/>
    <w:rsid w:val="00545FCF"/>
    <w:rsid w:val="005461A0"/>
    <w:rsid w:val="0054667A"/>
    <w:rsid w:val="005466C1"/>
    <w:rsid w:val="0054716D"/>
    <w:rsid w:val="005475F3"/>
    <w:rsid w:val="00547DB2"/>
    <w:rsid w:val="005508C8"/>
    <w:rsid w:val="00550A3F"/>
    <w:rsid w:val="00550A45"/>
    <w:rsid w:val="00552B46"/>
    <w:rsid w:val="00552BF6"/>
    <w:rsid w:val="00552E28"/>
    <w:rsid w:val="00553AF5"/>
    <w:rsid w:val="00553DCA"/>
    <w:rsid w:val="0055454F"/>
    <w:rsid w:val="00554DED"/>
    <w:rsid w:val="005555CD"/>
    <w:rsid w:val="00557583"/>
    <w:rsid w:val="005576E0"/>
    <w:rsid w:val="005601BF"/>
    <w:rsid w:val="00562451"/>
    <w:rsid w:val="005633E5"/>
    <w:rsid w:val="00563436"/>
    <w:rsid w:val="005634AE"/>
    <w:rsid w:val="0056385E"/>
    <w:rsid w:val="00563A76"/>
    <w:rsid w:val="00563DAC"/>
    <w:rsid w:val="005642AF"/>
    <w:rsid w:val="00564CB9"/>
    <w:rsid w:val="00567050"/>
    <w:rsid w:val="005715D6"/>
    <w:rsid w:val="00572CA5"/>
    <w:rsid w:val="00572D3C"/>
    <w:rsid w:val="0057365F"/>
    <w:rsid w:val="005738CF"/>
    <w:rsid w:val="00574304"/>
    <w:rsid w:val="00575FAF"/>
    <w:rsid w:val="00577A56"/>
    <w:rsid w:val="00577E7F"/>
    <w:rsid w:val="00577FF8"/>
    <w:rsid w:val="00580A49"/>
    <w:rsid w:val="00581681"/>
    <w:rsid w:val="00581B97"/>
    <w:rsid w:val="005820C4"/>
    <w:rsid w:val="005826AA"/>
    <w:rsid w:val="005833BC"/>
    <w:rsid w:val="005839DC"/>
    <w:rsid w:val="00584204"/>
    <w:rsid w:val="005866B1"/>
    <w:rsid w:val="00586EF4"/>
    <w:rsid w:val="005873C0"/>
    <w:rsid w:val="0059166F"/>
    <w:rsid w:val="00592784"/>
    <w:rsid w:val="00592BE4"/>
    <w:rsid w:val="005938EA"/>
    <w:rsid w:val="00593C0D"/>
    <w:rsid w:val="00594BAE"/>
    <w:rsid w:val="00595953"/>
    <w:rsid w:val="005962E5"/>
    <w:rsid w:val="005964EF"/>
    <w:rsid w:val="00596753"/>
    <w:rsid w:val="0059791E"/>
    <w:rsid w:val="00597E83"/>
    <w:rsid w:val="005A13FE"/>
    <w:rsid w:val="005A1570"/>
    <w:rsid w:val="005A258F"/>
    <w:rsid w:val="005A2E57"/>
    <w:rsid w:val="005A34B2"/>
    <w:rsid w:val="005A47FB"/>
    <w:rsid w:val="005A54B4"/>
    <w:rsid w:val="005A7535"/>
    <w:rsid w:val="005A76D8"/>
    <w:rsid w:val="005B05D0"/>
    <w:rsid w:val="005B2E29"/>
    <w:rsid w:val="005B359E"/>
    <w:rsid w:val="005B3667"/>
    <w:rsid w:val="005B3B59"/>
    <w:rsid w:val="005B468C"/>
    <w:rsid w:val="005B5647"/>
    <w:rsid w:val="005B59C7"/>
    <w:rsid w:val="005B5FE4"/>
    <w:rsid w:val="005B6DC7"/>
    <w:rsid w:val="005B7A22"/>
    <w:rsid w:val="005C0359"/>
    <w:rsid w:val="005C13D9"/>
    <w:rsid w:val="005C268F"/>
    <w:rsid w:val="005C3452"/>
    <w:rsid w:val="005C4106"/>
    <w:rsid w:val="005C47A8"/>
    <w:rsid w:val="005C4A8E"/>
    <w:rsid w:val="005C5E80"/>
    <w:rsid w:val="005C6200"/>
    <w:rsid w:val="005C6907"/>
    <w:rsid w:val="005C6FB3"/>
    <w:rsid w:val="005D0C5D"/>
    <w:rsid w:val="005D0CA6"/>
    <w:rsid w:val="005D1239"/>
    <w:rsid w:val="005D1E73"/>
    <w:rsid w:val="005D2940"/>
    <w:rsid w:val="005D2EC5"/>
    <w:rsid w:val="005D55CD"/>
    <w:rsid w:val="005D5929"/>
    <w:rsid w:val="005D5AC7"/>
    <w:rsid w:val="005D5D14"/>
    <w:rsid w:val="005D5EC8"/>
    <w:rsid w:val="005D605B"/>
    <w:rsid w:val="005D65F9"/>
    <w:rsid w:val="005D69FB"/>
    <w:rsid w:val="005D71D6"/>
    <w:rsid w:val="005D7CB0"/>
    <w:rsid w:val="005E07DD"/>
    <w:rsid w:val="005E17E0"/>
    <w:rsid w:val="005E1A41"/>
    <w:rsid w:val="005E2E19"/>
    <w:rsid w:val="005E31ED"/>
    <w:rsid w:val="005E3D12"/>
    <w:rsid w:val="005E4150"/>
    <w:rsid w:val="005E46C0"/>
    <w:rsid w:val="005E5FDA"/>
    <w:rsid w:val="005E766B"/>
    <w:rsid w:val="005F08F7"/>
    <w:rsid w:val="005F15C6"/>
    <w:rsid w:val="005F21DD"/>
    <w:rsid w:val="005F2A12"/>
    <w:rsid w:val="005F3152"/>
    <w:rsid w:val="005F3513"/>
    <w:rsid w:val="005F4202"/>
    <w:rsid w:val="005F5442"/>
    <w:rsid w:val="005F68C4"/>
    <w:rsid w:val="005F6A3F"/>
    <w:rsid w:val="005F7B3B"/>
    <w:rsid w:val="006009BE"/>
    <w:rsid w:val="00604919"/>
    <w:rsid w:val="00604A70"/>
    <w:rsid w:val="006057E9"/>
    <w:rsid w:val="00605B5D"/>
    <w:rsid w:val="0060670D"/>
    <w:rsid w:val="00610E61"/>
    <w:rsid w:val="00611ACF"/>
    <w:rsid w:val="00611F11"/>
    <w:rsid w:val="00612EE8"/>
    <w:rsid w:val="00613064"/>
    <w:rsid w:val="006144FA"/>
    <w:rsid w:val="00614FC5"/>
    <w:rsid w:val="00616345"/>
    <w:rsid w:val="00616797"/>
    <w:rsid w:val="00617069"/>
    <w:rsid w:val="006202CE"/>
    <w:rsid w:val="00620731"/>
    <w:rsid w:val="00621196"/>
    <w:rsid w:val="0062174C"/>
    <w:rsid w:val="00621FC0"/>
    <w:rsid w:val="0062211D"/>
    <w:rsid w:val="00624C65"/>
    <w:rsid w:val="00625156"/>
    <w:rsid w:val="00625860"/>
    <w:rsid w:val="00625C1F"/>
    <w:rsid w:val="006260E0"/>
    <w:rsid w:val="00626803"/>
    <w:rsid w:val="00626F47"/>
    <w:rsid w:val="0063045E"/>
    <w:rsid w:val="006310A8"/>
    <w:rsid w:val="00631452"/>
    <w:rsid w:val="006314F5"/>
    <w:rsid w:val="00632C2D"/>
    <w:rsid w:val="00633E00"/>
    <w:rsid w:val="00633FE1"/>
    <w:rsid w:val="00636AB7"/>
    <w:rsid w:val="00637127"/>
    <w:rsid w:val="0063788E"/>
    <w:rsid w:val="0064091E"/>
    <w:rsid w:val="00640A23"/>
    <w:rsid w:val="00640AF4"/>
    <w:rsid w:val="00641088"/>
    <w:rsid w:val="0064139B"/>
    <w:rsid w:val="00641CAD"/>
    <w:rsid w:val="0064249D"/>
    <w:rsid w:val="00643057"/>
    <w:rsid w:val="006436B1"/>
    <w:rsid w:val="0064382D"/>
    <w:rsid w:val="006441A1"/>
    <w:rsid w:val="00644F8A"/>
    <w:rsid w:val="006454EB"/>
    <w:rsid w:val="0064578D"/>
    <w:rsid w:val="00645F65"/>
    <w:rsid w:val="006467FC"/>
    <w:rsid w:val="006470D1"/>
    <w:rsid w:val="00647174"/>
    <w:rsid w:val="00647756"/>
    <w:rsid w:val="00647E8C"/>
    <w:rsid w:val="00651091"/>
    <w:rsid w:val="0065248B"/>
    <w:rsid w:val="00653550"/>
    <w:rsid w:val="006537B1"/>
    <w:rsid w:val="006537D8"/>
    <w:rsid w:val="00653C22"/>
    <w:rsid w:val="00654ECE"/>
    <w:rsid w:val="0065580B"/>
    <w:rsid w:val="00655A79"/>
    <w:rsid w:val="00655CAC"/>
    <w:rsid w:val="00655D94"/>
    <w:rsid w:val="00655ED8"/>
    <w:rsid w:val="00656B32"/>
    <w:rsid w:val="00656EBC"/>
    <w:rsid w:val="00656FD1"/>
    <w:rsid w:val="006576C3"/>
    <w:rsid w:val="00657745"/>
    <w:rsid w:val="00657EAC"/>
    <w:rsid w:val="0066091A"/>
    <w:rsid w:val="0066102F"/>
    <w:rsid w:val="006614F5"/>
    <w:rsid w:val="00662601"/>
    <w:rsid w:val="00662A63"/>
    <w:rsid w:val="00663510"/>
    <w:rsid w:val="00664752"/>
    <w:rsid w:val="0066475E"/>
    <w:rsid w:val="006648DB"/>
    <w:rsid w:val="00664D3B"/>
    <w:rsid w:val="00664E3E"/>
    <w:rsid w:val="00664FB1"/>
    <w:rsid w:val="0066725E"/>
    <w:rsid w:val="006673B9"/>
    <w:rsid w:val="00667DD5"/>
    <w:rsid w:val="00667E46"/>
    <w:rsid w:val="006705A8"/>
    <w:rsid w:val="00670645"/>
    <w:rsid w:val="006708EE"/>
    <w:rsid w:val="00671CE4"/>
    <w:rsid w:val="00672DD2"/>
    <w:rsid w:val="006734B9"/>
    <w:rsid w:val="00673DA5"/>
    <w:rsid w:val="00674812"/>
    <w:rsid w:val="006750B6"/>
    <w:rsid w:val="0067555A"/>
    <w:rsid w:val="0067579C"/>
    <w:rsid w:val="006762A7"/>
    <w:rsid w:val="00676793"/>
    <w:rsid w:val="00676DAB"/>
    <w:rsid w:val="006772FA"/>
    <w:rsid w:val="006775E2"/>
    <w:rsid w:val="00677AD0"/>
    <w:rsid w:val="00680E9B"/>
    <w:rsid w:val="00681059"/>
    <w:rsid w:val="0068126E"/>
    <w:rsid w:val="006818A7"/>
    <w:rsid w:val="00683E6D"/>
    <w:rsid w:val="0068458C"/>
    <w:rsid w:val="00684BB7"/>
    <w:rsid w:val="006865EA"/>
    <w:rsid w:val="00686AC5"/>
    <w:rsid w:val="00686C43"/>
    <w:rsid w:val="00686E66"/>
    <w:rsid w:val="00690571"/>
    <w:rsid w:val="006911F8"/>
    <w:rsid w:val="00691814"/>
    <w:rsid w:val="00692E96"/>
    <w:rsid w:val="00694789"/>
    <w:rsid w:val="00694ABC"/>
    <w:rsid w:val="00694B70"/>
    <w:rsid w:val="00694E06"/>
    <w:rsid w:val="00696549"/>
    <w:rsid w:val="00696813"/>
    <w:rsid w:val="00697186"/>
    <w:rsid w:val="006973D8"/>
    <w:rsid w:val="006A060A"/>
    <w:rsid w:val="006A0A34"/>
    <w:rsid w:val="006A0F64"/>
    <w:rsid w:val="006A1BE6"/>
    <w:rsid w:val="006A25E1"/>
    <w:rsid w:val="006A4809"/>
    <w:rsid w:val="006A4BD1"/>
    <w:rsid w:val="006A6924"/>
    <w:rsid w:val="006A6928"/>
    <w:rsid w:val="006A6A26"/>
    <w:rsid w:val="006A6F1F"/>
    <w:rsid w:val="006A7279"/>
    <w:rsid w:val="006A785B"/>
    <w:rsid w:val="006A7C2D"/>
    <w:rsid w:val="006B03D5"/>
    <w:rsid w:val="006B0529"/>
    <w:rsid w:val="006B1528"/>
    <w:rsid w:val="006B1E65"/>
    <w:rsid w:val="006B2448"/>
    <w:rsid w:val="006B2602"/>
    <w:rsid w:val="006B267E"/>
    <w:rsid w:val="006B5B6D"/>
    <w:rsid w:val="006B5E43"/>
    <w:rsid w:val="006B5F14"/>
    <w:rsid w:val="006B64B8"/>
    <w:rsid w:val="006B6CD5"/>
    <w:rsid w:val="006B72B3"/>
    <w:rsid w:val="006B79DD"/>
    <w:rsid w:val="006C1F0A"/>
    <w:rsid w:val="006C21E5"/>
    <w:rsid w:val="006C26A3"/>
    <w:rsid w:val="006C373A"/>
    <w:rsid w:val="006C3780"/>
    <w:rsid w:val="006C677C"/>
    <w:rsid w:val="006C67DA"/>
    <w:rsid w:val="006C6E8D"/>
    <w:rsid w:val="006C75D1"/>
    <w:rsid w:val="006C780D"/>
    <w:rsid w:val="006C7C4E"/>
    <w:rsid w:val="006D1639"/>
    <w:rsid w:val="006D211E"/>
    <w:rsid w:val="006D21F8"/>
    <w:rsid w:val="006D364A"/>
    <w:rsid w:val="006D443C"/>
    <w:rsid w:val="006D4649"/>
    <w:rsid w:val="006D4823"/>
    <w:rsid w:val="006D554C"/>
    <w:rsid w:val="006D6403"/>
    <w:rsid w:val="006D656B"/>
    <w:rsid w:val="006D6616"/>
    <w:rsid w:val="006D665C"/>
    <w:rsid w:val="006D6A22"/>
    <w:rsid w:val="006D732E"/>
    <w:rsid w:val="006D776F"/>
    <w:rsid w:val="006E0367"/>
    <w:rsid w:val="006E0C9C"/>
    <w:rsid w:val="006E12B7"/>
    <w:rsid w:val="006E1826"/>
    <w:rsid w:val="006E1BB4"/>
    <w:rsid w:val="006E4D9B"/>
    <w:rsid w:val="006E5423"/>
    <w:rsid w:val="006E5771"/>
    <w:rsid w:val="006E5C46"/>
    <w:rsid w:val="006E5D20"/>
    <w:rsid w:val="006E5E2E"/>
    <w:rsid w:val="006E742E"/>
    <w:rsid w:val="006E7E37"/>
    <w:rsid w:val="006F0186"/>
    <w:rsid w:val="006F0632"/>
    <w:rsid w:val="006F124F"/>
    <w:rsid w:val="006F1339"/>
    <w:rsid w:val="006F1557"/>
    <w:rsid w:val="006F185E"/>
    <w:rsid w:val="006F19AA"/>
    <w:rsid w:val="006F1B19"/>
    <w:rsid w:val="006F1E48"/>
    <w:rsid w:val="006F22FC"/>
    <w:rsid w:val="006F2EAE"/>
    <w:rsid w:val="006F3310"/>
    <w:rsid w:val="006F371D"/>
    <w:rsid w:val="006F4948"/>
    <w:rsid w:val="007004D0"/>
    <w:rsid w:val="00701A4A"/>
    <w:rsid w:val="007022A3"/>
    <w:rsid w:val="007023B5"/>
    <w:rsid w:val="007035A3"/>
    <w:rsid w:val="00703A29"/>
    <w:rsid w:val="00703F97"/>
    <w:rsid w:val="00703FD8"/>
    <w:rsid w:val="00704ABE"/>
    <w:rsid w:val="00704E3B"/>
    <w:rsid w:val="007059F3"/>
    <w:rsid w:val="00705E60"/>
    <w:rsid w:val="00706869"/>
    <w:rsid w:val="0070694F"/>
    <w:rsid w:val="0070710B"/>
    <w:rsid w:val="00707650"/>
    <w:rsid w:val="007103BB"/>
    <w:rsid w:val="00710A6F"/>
    <w:rsid w:val="00711730"/>
    <w:rsid w:val="0071186E"/>
    <w:rsid w:val="007128A6"/>
    <w:rsid w:val="007134AF"/>
    <w:rsid w:val="00713570"/>
    <w:rsid w:val="0071469E"/>
    <w:rsid w:val="00715184"/>
    <w:rsid w:val="00715BA4"/>
    <w:rsid w:val="0071606D"/>
    <w:rsid w:val="007165B5"/>
    <w:rsid w:val="007171BD"/>
    <w:rsid w:val="00717205"/>
    <w:rsid w:val="00721755"/>
    <w:rsid w:val="007224FE"/>
    <w:rsid w:val="00723D5D"/>
    <w:rsid w:val="007247AC"/>
    <w:rsid w:val="007248BB"/>
    <w:rsid w:val="00724ADE"/>
    <w:rsid w:val="007256BF"/>
    <w:rsid w:val="007257E0"/>
    <w:rsid w:val="00726D3A"/>
    <w:rsid w:val="00726FB6"/>
    <w:rsid w:val="00727210"/>
    <w:rsid w:val="0072734C"/>
    <w:rsid w:val="00727C27"/>
    <w:rsid w:val="0073085E"/>
    <w:rsid w:val="00731BF5"/>
    <w:rsid w:val="00731DAB"/>
    <w:rsid w:val="007336A9"/>
    <w:rsid w:val="00733F7F"/>
    <w:rsid w:val="00734562"/>
    <w:rsid w:val="00734601"/>
    <w:rsid w:val="00735565"/>
    <w:rsid w:val="007366A0"/>
    <w:rsid w:val="00737107"/>
    <w:rsid w:val="00737CC6"/>
    <w:rsid w:val="007409CE"/>
    <w:rsid w:val="0074172B"/>
    <w:rsid w:val="00742206"/>
    <w:rsid w:val="00742FAD"/>
    <w:rsid w:val="00743928"/>
    <w:rsid w:val="007444EF"/>
    <w:rsid w:val="007469D6"/>
    <w:rsid w:val="00747A68"/>
    <w:rsid w:val="00750147"/>
    <w:rsid w:val="00750276"/>
    <w:rsid w:val="0075031D"/>
    <w:rsid w:val="007527EA"/>
    <w:rsid w:val="00753990"/>
    <w:rsid w:val="007542B0"/>
    <w:rsid w:val="00754436"/>
    <w:rsid w:val="0075575C"/>
    <w:rsid w:val="00755819"/>
    <w:rsid w:val="0075604F"/>
    <w:rsid w:val="0075625E"/>
    <w:rsid w:val="00756DF5"/>
    <w:rsid w:val="00757D0F"/>
    <w:rsid w:val="007600BE"/>
    <w:rsid w:val="00760938"/>
    <w:rsid w:val="00761549"/>
    <w:rsid w:val="00761698"/>
    <w:rsid w:val="00761E8D"/>
    <w:rsid w:val="00761F51"/>
    <w:rsid w:val="007627E9"/>
    <w:rsid w:val="007634EF"/>
    <w:rsid w:val="0076353E"/>
    <w:rsid w:val="00763B5E"/>
    <w:rsid w:val="00764875"/>
    <w:rsid w:val="00764908"/>
    <w:rsid w:val="00764EE1"/>
    <w:rsid w:val="00765A5E"/>
    <w:rsid w:val="0076603E"/>
    <w:rsid w:val="007664A7"/>
    <w:rsid w:val="00767027"/>
    <w:rsid w:val="00771F9D"/>
    <w:rsid w:val="007752EE"/>
    <w:rsid w:val="007757A1"/>
    <w:rsid w:val="0077627E"/>
    <w:rsid w:val="007765E8"/>
    <w:rsid w:val="00776BAC"/>
    <w:rsid w:val="00780669"/>
    <w:rsid w:val="007809D3"/>
    <w:rsid w:val="0078296C"/>
    <w:rsid w:val="00782AE0"/>
    <w:rsid w:val="00783062"/>
    <w:rsid w:val="00784183"/>
    <w:rsid w:val="00784C19"/>
    <w:rsid w:val="00785FE0"/>
    <w:rsid w:val="007873C9"/>
    <w:rsid w:val="00787C82"/>
    <w:rsid w:val="0079073B"/>
    <w:rsid w:val="0079099F"/>
    <w:rsid w:val="00793276"/>
    <w:rsid w:val="0079374B"/>
    <w:rsid w:val="007938A3"/>
    <w:rsid w:val="00793B91"/>
    <w:rsid w:val="00795E1C"/>
    <w:rsid w:val="007963FC"/>
    <w:rsid w:val="00796DEC"/>
    <w:rsid w:val="007A22CB"/>
    <w:rsid w:val="007A238C"/>
    <w:rsid w:val="007A26D4"/>
    <w:rsid w:val="007A3A33"/>
    <w:rsid w:val="007A3F64"/>
    <w:rsid w:val="007A43BE"/>
    <w:rsid w:val="007A6005"/>
    <w:rsid w:val="007A6AF8"/>
    <w:rsid w:val="007A75A1"/>
    <w:rsid w:val="007B024D"/>
    <w:rsid w:val="007B2DE7"/>
    <w:rsid w:val="007B2EB4"/>
    <w:rsid w:val="007B415C"/>
    <w:rsid w:val="007B497B"/>
    <w:rsid w:val="007B572A"/>
    <w:rsid w:val="007B61BD"/>
    <w:rsid w:val="007B74A7"/>
    <w:rsid w:val="007B7E30"/>
    <w:rsid w:val="007C13F9"/>
    <w:rsid w:val="007C1454"/>
    <w:rsid w:val="007C249D"/>
    <w:rsid w:val="007C3E64"/>
    <w:rsid w:val="007C428F"/>
    <w:rsid w:val="007C4E1A"/>
    <w:rsid w:val="007C6145"/>
    <w:rsid w:val="007C65B5"/>
    <w:rsid w:val="007C705C"/>
    <w:rsid w:val="007C73AC"/>
    <w:rsid w:val="007C764A"/>
    <w:rsid w:val="007D1064"/>
    <w:rsid w:val="007D1709"/>
    <w:rsid w:val="007D1BFE"/>
    <w:rsid w:val="007D323C"/>
    <w:rsid w:val="007D3538"/>
    <w:rsid w:val="007D369C"/>
    <w:rsid w:val="007D39DA"/>
    <w:rsid w:val="007D3C51"/>
    <w:rsid w:val="007D410A"/>
    <w:rsid w:val="007D4260"/>
    <w:rsid w:val="007D51A2"/>
    <w:rsid w:val="007D5274"/>
    <w:rsid w:val="007D5383"/>
    <w:rsid w:val="007D5CF8"/>
    <w:rsid w:val="007D64B9"/>
    <w:rsid w:val="007D680D"/>
    <w:rsid w:val="007D786C"/>
    <w:rsid w:val="007E086B"/>
    <w:rsid w:val="007E14B7"/>
    <w:rsid w:val="007E24C3"/>
    <w:rsid w:val="007E31DB"/>
    <w:rsid w:val="007E36AE"/>
    <w:rsid w:val="007E39FE"/>
    <w:rsid w:val="007E44D8"/>
    <w:rsid w:val="007E4615"/>
    <w:rsid w:val="007E47CC"/>
    <w:rsid w:val="007E50B6"/>
    <w:rsid w:val="007E57BF"/>
    <w:rsid w:val="007E5893"/>
    <w:rsid w:val="007E5A93"/>
    <w:rsid w:val="007E6045"/>
    <w:rsid w:val="007E651A"/>
    <w:rsid w:val="007E6560"/>
    <w:rsid w:val="007E6B08"/>
    <w:rsid w:val="007F07CE"/>
    <w:rsid w:val="007F158C"/>
    <w:rsid w:val="007F21F2"/>
    <w:rsid w:val="007F253A"/>
    <w:rsid w:val="007F279E"/>
    <w:rsid w:val="007F3B4C"/>
    <w:rsid w:val="007F3E2B"/>
    <w:rsid w:val="007F4728"/>
    <w:rsid w:val="007F4AF9"/>
    <w:rsid w:val="007F516C"/>
    <w:rsid w:val="007F5644"/>
    <w:rsid w:val="007F586C"/>
    <w:rsid w:val="007F6EE3"/>
    <w:rsid w:val="008004C7"/>
    <w:rsid w:val="0080051C"/>
    <w:rsid w:val="008016B5"/>
    <w:rsid w:val="008026C7"/>
    <w:rsid w:val="008029E0"/>
    <w:rsid w:val="008034FD"/>
    <w:rsid w:val="00805ADE"/>
    <w:rsid w:val="0080602E"/>
    <w:rsid w:val="00806544"/>
    <w:rsid w:val="00806AB4"/>
    <w:rsid w:val="00806B9D"/>
    <w:rsid w:val="00806C77"/>
    <w:rsid w:val="00810079"/>
    <w:rsid w:val="0081193D"/>
    <w:rsid w:val="00811AE9"/>
    <w:rsid w:val="00811CDC"/>
    <w:rsid w:val="00811FC9"/>
    <w:rsid w:val="00812DEA"/>
    <w:rsid w:val="00815E3C"/>
    <w:rsid w:val="00816B0F"/>
    <w:rsid w:val="00817885"/>
    <w:rsid w:val="00817D3D"/>
    <w:rsid w:val="00820C12"/>
    <w:rsid w:val="00820D44"/>
    <w:rsid w:val="008222C7"/>
    <w:rsid w:val="00823B08"/>
    <w:rsid w:val="00823EED"/>
    <w:rsid w:val="008250A2"/>
    <w:rsid w:val="00825674"/>
    <w:rsid w:val="008258FA"/>
    <w:rsid w:val="008261C6"/>
    <w:rsid w:val="00826D55"/>
    <w:rsid w:val="00827CB4"/>
    <w:rsid w:val="0083185F"/>
    <w:rsid w:val="00832C37"/>
    <w:rsid w:val="00832C63"/>
    <w:rsid w:val="00832CB8"/>
    <w:rsid w:val="00833941"/>
    <w:rsid w:val="00833E46"/>
    <w:rsid w:val="0083498A"/>
    <w:rsid w:val="00835425"/>
    <w:rsid w:val="008357CB"/>
    <w:rsid w:val="00835894"/>
    <w:rsid w:val="0083618B"/>
    <w:rsid w:val="00836AED"/>
    <w:rsid w:val="008403C6"/>
    <w:rsid w:val="008419F9"/>
    <w:rsid w:val="008422EE"/>
    <w:rsid w:val="00843035"/>
    <w:rsid w:val="0084389B"/>
    <w:rsid w:val="00843FA8"/>
    <w:rsid w:val="0084489E"/>
    <w:rsid w:val="00845DD7"/>
    <w:rsid w:val="008462DE"/>
    <w:rsid w:val="0084697B"/>
    <w:rsid w:val="008471B4"/>
    <w:rsid w:val="00847A50"/>
    <w:rsid w:val="00850652"/>
    <w:rsid w:val="00850C43"/>
    <w:rsid w:val="008524A5"/>
    <w:rsid w:val="00852E36"/>
    <w:rsid w:val="00854891"/>
    <w:rsid w:val="008550BA"/>
    <w:rsid w:val="00856887"/>
    <w:rsid w:val="00856A62"/>
    <w:rsid w:val="00856B2A"/>
    <w:rsid w:val="00856D25"/>
    <w:rsid w:val="008571DA"/>
    <w:rsid w:val="0086018B"/>
    <w:rsid w:val="00861A08"/>
    <w:rsid w:val="00861AD9"/>
    <w:rsid w:val="0086292C"/>
    <w:rsid w:val="00864F82"/>
    <w:rsid w:val="00865E08"/>
    <w:rsid w:val="00865E47"/>
    <w:rsid w:val="00866A81"/>
    <w:rsid w:val="00867BC0"/>
    <w:rsid w:val="00867D57"/>
    <w:rsid w:val="0087030A"/>
    <w:rsid w:val="00870CBE"/>
    <w:rsid w:val="00870F69"/>
    <w:rsid w:val="0087135A"/>
    <w:rsid w:val="00871EB6"/>
    <w:rsid w:val="00872232"/>
    <w:rsid w:val="0087223F"/>
    <w:rsid w:val="00872CF3"/>
    <w:rsid w:val="00873241"/>
    <w:rsid w:val="00873710"/>
    <w:rsid w:val="008743EB"/>
    <w:rsid w:val="00874596"/>
    <w:rsid w:val="00874CBF"/>
    <w:rsid w:val="008753C7"/>
    <w:rsid w:val="008755F0"/>
    <w:rsid w:val="00875949"/>
    <w:rsid w:val="00875F20"/>
    <w:rsid w:val="00876274"/>
    <w:rsid w:val="00876731"/>
    <w:rsid w:val="00876EC3"/>
    <w:rsid w:val="0087703F"/>
    <w:rsid w:val="0087765E"/>
    <w:rsid w:val="008800C9"/>
    <w:rsid w:val="008802D9"/>
    <w:rsid w:val="00881170"/>
    <w:rsid w:val="00881EBF"/>
    <w:rsid w:val="008822C6"/>
    <w:rsid w:val="0088441D"/>
    <w:rsid w:val="008850F7"/>
    <w:rsid w:val="008853C4"/>
    <w:rsid w:val="008856DB"/>
    <w:rsid w:val="00886E18"/>
    <w:rsid w:val="00887533"/>
    <w:rsid w:val="0088780A"/>
    <w:rsid w:val="00887BF1"/>
    <w:rsid w:val="008906A1"/>
    <w:rsid w:val="00891F25"/>
    <w:rsid w:val="008920A3"/>
    <w:rsid w:val="00892D1F"/>
    <w:rsid w:val="00893F1A"/>
    <w:rsid w:val="008951F4"/>
    <w:rsid w:val="008961C1"/>
    <w:rsid w:val="00896BD8"/>
    <w:rsid w:val="00896C28"/>
    <w:rsid w:val="00897F97"/>
    <w:rsid w:val="008A1CE5"/>
    <w:rsid w:val="008A1E40"/>
    <w:rsid w:val="008A32E3"/>
    <w:rsid w:val="008A3484"/>
    <w:rsid w:val="008A57E0"/>
    <w:rsid w:val="008A5CEB"/>
    <w:rsid w:val="008A6FA9"/>
    <w:rsid w:val="008B37E2"/>
    <w:rsid w:val="008B3B5E"/>
    <w:rsid w:val="008B5858"/>
    <w:rsid w:val="008B69AB"/>
    <w:rsid w:val="008B78A5"/>
    <w:rsid w:val="008B7F7C"/>
    <w:rsid w:val="008B7FC0"/>
    <w:rsid w:val="008C014E"/>
    <w:rsid w:val="008C02C4"/>
    <w:rsid w:val="008C0C77"/>
    <w:rsid w:val="008C1E0A"/>
    <w:rsid w:val="008C25D8"/>
    <w:rsid w:val="008C30C5"/>
    <w:rsid w:val="008C344C"/>
    <w:rsid w:val="008C38DE"/>
    <w:rsid w:val="008C390B"/>
    <w:rsid w:val="008C3C7D"/>
    <w:rsid w:val="008C4CEC"/>
    <w:rsid w:val="008C53DB"/>
    <w:rsid w:val="008C5525"/>
    <w:rsid w:val="008C73F7"/>
    <w:rsid w:val="008C7550"/>
    <w:rsid w:val="008D3500"/>
    <w:rsid w:val="008D3D2F"/>
    <w:rsid w:val="008D57EA"/>
    <w:rsid w:val="008D7740"/>
    <w:rsid w:val="008D78F6"/>
    <w:rsid w:val="008D7971"/>
    <w:rsid w:val="008E051A"/>
    <w:rsid w:val="008E087C"/>
    <w:rsid w:val="008E2F6A"/>
    <w:rsid w:val="008E3637"/>
    <w:rsid w:val="008E3C81"/>
    <w:rsid w:val="008E4B7E"/>
    <w:rsid w:val="008E6D2A"/>
    <w:rsid w:val="008E76CA"/>
    <w:rsid w:val="008F0423"/>
    <w:rsid w:val="008F106D"/>
    <w:rsid w:val="008F173C"/>
    <w:rsid w:val="008F1A7A"/>
    <w:rsid w:val="008F1E4F"/>
    <w:rsid w:val="008F2893"/>
    <w:rsid w:val="008F2EF2"/>
    <w:rsid w:val="008F2F5D"/>
    <w:rsid w:val="008F31C9"/>
    <w:rsid w:val="008F542F"/>
    <w:rsid w:val="008F60A7"/>
    <w:rsid w:val="008F6252"/>
    <w:rsid w:val="008F625F"/>
    <w:rsid w:val="008F6A7B"/>
    <w:rsid w:val="008F71D1"/>
    <w:rsid w:val="008F7718"/>
    <w:rsid w:val="009014B9"/>
    <w:rsid w:val="0090164F"/>
    <w:rsid w:val="009018CC"/>
    <w:rsid w:val="00902712"/>
    <w:rsid w:val="00902E16"/>
    <w:rsid w:val="00903642"/>
    <w:rsid w:val="00903D97"/>
    <w:rsid w:val="0090408D"/>
    <w:rsid w:val="00904864"/>
    <w:rsid w:val="00904B56"/>
    <w:rsid w:val="00905E23"/>
    <w:rsid w:val="00907CD4"/>
    <w:rsid w:val="009125B3"/>
    <w:rsid w:val="00912A7B"/>
    <w:rsid w:val="00913CAF"/>
    <w:rsid w:val="009144DC"/>
    <w:rsid w:val="00914F4E"/>
    <w:rsid w:val="00915011"/>
    <w:rsid w:val="009158D4"/>
    <w:rsid w:val="0091632E"/>
    <w:rsid w:val="009169BC"/>
    <w:rsid w:val="0091743A"/>
    <w:rsid w:val="0091782A"/>
    <w:rsid w:val="009201FC"/>
    <w:rsid w:val="00920AA0"/>
    <w:rsid w:val="009213A8"/>
    <w:rsid w:val="0092167D"/>
    <w:rsid w:val="00921809"/>
    <w:rsid w:val="00921CC5"/>
    <w:rsid w:val="00921D13"/>
    <w:rsid w:val="00921EC2"/>
    <w:rsid w:val="00922633"/>
    <w:rsid w:val="00923478"/>
    <w:rsid w:val="009244A6"/>
    <w:rsid w:val="009253D0"/>
    <w:rsid w:val="0092563F"/>
    <w:rsid w:val="00925B23"/>
    <w:rsid w:val="00926959"/>
    <w:rsid w:val="0092697B"/>
    <w:rsid w:val="009270C2"/>
    <w:rsid w:val="00927506"/>
    <w:rsid w:val="0093003F"/>
    <w:rsid w:val="00930584"/>
    <w:rsid w:val="00931B10"/>
    <w:rsid w:val="00931FEE"/>
    <w:rsid w:val="00932405"/>
    <w:rsid w:val="009328F3"/>
    <w:rsid w:val="009334AD"/>
    <w:rsid w:val="009349AE"/>
    <w:rsid w:val="00936786"/>
    <w:rsid w:val="0093715E"/>
    <w:rsid w:val="009404E9"/>
    <w:rsid w:val="00940F18"/>
    <w:rsid w:val="0094110D"/>
    <w:rsid w:val="009425C6"/>
    <w:rsid w:val="00942B2D"/>
    <w:rsid w:val="00942C30"/>
    <w:rsid w:val="00943660"/>
    <w:rsid w:val="00944576"/>
    <w:rsid w:val="009449D8"/>
    <w:rsid w:val="00944EBE"/>
    <w:rsid w:val="0094521A"/>
    <w:rsid w:val="00945A38"/>
    <w:rsid w:val="00945D2F"/>
    <w:rsid w:val="00945F39"/>
    <w:rsid w:val="009465AA"/>
    <w:rsid w:val="00946C97"/>
    <w:rsid w:val="00951CFE"/>
    <w:rsid w:val="009538A8"/>
    <w:rsid w:val="00953F44"/>
    <w:rsid w:val="00954F94"/>
    <w:rsid w:val="0095662E"/>
    <w:rsid w:val="009566C0"/>
    <w:rsid w:val="00960A3D"/>
    <w:rsid w:val="0096167D"/>
    <w:rsid w:val="009619AB"/>
    <w:rsid w:val="00962353"/>
    <w:rsid w:val="0096332C"/>
    <w:rsid w:val="00964000"/>
    <w:rsid w:val="00964CFA"/>
    <w:rsid w:val="009664E9"/>
    <w:rsid w:val="00966569"/>
    <w:rsid w:val="009671B1"/>
    <w:rsid w:val="009671DB"/>
    <w:rsid w:val="0096795F"/>
    <w:rsid w:val="00970233"/>
    <w:rsid w:val="00971328"/>
    <w:rsid w:val="0097183C"/>
    <w:rsid w:val="00973151"/>
    <w:rsid w:val="00973879"/>
    <w:rsid w:val="0097708B"/>
    <w:rsid w:val="00980CCA"/>
    <w:rsid w:val="00981F06"/>
    <w:rsid w:val="00982321"/>
    <w:rsid w:val="009828EC"/>
    <w:rsid w:val="0098426B"/>
    <w:rsid w:val="00985055"/>
    <w:rsid w:val="00985E92"/>
    <w:rsid w:val="00987772"/>
    <w:rsid w:val="00987D3D"/>
    <w:rsid w:val="0099123E"/>
    <w:rsid w:val="0099168C"/>
    <w:rsid w:val="00991A67"/>
    <w:rsid w:val="00991AB1"/>
    <w:rsid w:val="00991E86"/>
    <w:rsid w:val="0099253C"/>
    <w:rsid w:val="009927FE"/>
    <w:rsid w:val="0099363B"/>
    <w:rsid w:val="00993777"/>
    <w:rsid w:val="00993BE6"/>
    <w:rsid w:val="00995492"/>
    <w:rsid w:val="00995850"/>
    <w:rsid w:val="00995A3F"/>
    <w:rsid w:val="00995B5A"/>
    <w:rsid w:val="00996704"/>
    <w:rsid w:val="00996AA9"/>
    <w:rsid w:val="009974FE"/>
    <w:rsid w:val="0099778A"/>
    <w:rsid w:val="0099795B"/>
    <w:rsid w:val="00997F56"/>
    <w:rsid w:val="009A057F"/>
    <w:rsid w:val="009A07C2"/>
    <w:rsid w:val="009A0E88"/>
    <w:rsid w:val="009A10D4"/>
    <w:rsid w:val="009A193C"/>
    <w:rsid w:val="009A1FB2"/>
    <w:rsid w:val="009A2566"/>
    <w:rsid w:val="009A2E22"/>
    <w:rsid w:val="009A2EFA"/>
    <w:rsid w:val="009A3C19"/>
    <w:rsid w:val="009A47E7"/>
    <w:rsid w:val="009A5432"/>
    <w:rsid w:val="009A56F6"/>
    <w:rsid w:val="009A6E03"/>
    <w:rsid w:val="009B0788"/>
    <w:rsid w:val="009B121A"/>
    <w:rsid w:val="009B1722"/>
    <w:rsid w:val="009B23FA"/>
    <w:rsid w:val="009B331C"/>
    <w:rsid w:val="009B3C8D"/>
    <w:rsid w:val="009B4123"/>
    <w:rsid w:val="009B4C6E"/>
    <w:rsid w:val="009C0639"/>
    <w:rsid w:val="009C14AF"/>
    <w:rsid w:val="009C1583"/>
    <w:rsid w:val="009C1869"/>
    <w:rsid w:val="009C2219"/>
    <w:rsid w:val="009C2D30"/>
    <w:rsid w:val="009C43DE"/>
    <w:rsid w:val="009C5996"/>
    <w:rsid w:val="009C60DC"/>
    <w:rsid w:val="009C6798"/>
    <w:rsid w:val="009C78A2"/>
    <w:rsid w:val="009D0785"/>
    <w:rsid w:val="009D0CEC"/>
    <w:rsid w:val="009D0EAE"/>
    <w:rsid w:val="009D0FDB"/>
    <w:rsid w:val="009D12E8"/>
    <w:rsid w:val="009D2F5E"/>
    <w:rsid w:val="009D3950"/>
    <w:rsid w:val="009D40F8"/>
    <w:rsid w:val="009D454E"/>
    <w:rsid w:val="009D5432"/>
    <w:rsid w:val="009D5EDC"/>
    <w:rsid w:val="009D645C"/>
    <w:rsid w:val="009D64B3"/>
    <w:rsid w:val="009D7665"/>
    <w:rsid w:val="009E0115"/>
    <w:rsid w:val="009E069F"/>
    <w:rsid w:val="009E1741"/>
    <w:rsid w:val="009E19B7"/>
    <w:rsid w:val="009E1A02"/>
    <w:rsid w:val="009E1C0B"/>
    <w:rsid w:val="009E2347"/>
    <w:rsid w:val="009E2D54"/>
    <w:rsid w:val="009E3136"/>
    <w:rsid w:val="009E34A7"/>
    <w:rsid w:val="009E3DFE"/>
    <w:rsid w:val="009E4599"/>
    <w:rsid w:val="009E489A"/>
    <w:rsid w:val="009E49CD"/>
    <w:rsid w:val="009E4F15"/>
    <w:rsid w:val="009E65A6"/>
    <w:rsid w:val="009E7F08"/>
    <w:rsid w:val="009F0524"/>
    <w:rsid w:val="009F1EAA"/>
    <w:rsid w:val="009F2C5B"/>
    <w:rsid w:val="009F4027"/>
    <w:rsid w:val="009F43B0"/>
    <w:rsid w:val="009F4864"/>
    <w:rsid w:val="009F4FEC"/>
    <w:rsid w:val="009F59F4"/>
    <w:rsid w:val="009F5AE9"/>
    <w:rsid w:val="009F63FA"/>
    <w:rsid w:val="009F65FF"/>
    <w:rsid w:val="009F6BD2"/>
    <w:rsid w:val="009F7801"/>
    <w:rsid w:val="009F7A7C"/>
    <w:rsid w:val="009F7F68"/>
    <w:rsid w:val="00A00203"/>
    <w:rsid w:val="00A002D6"/>
    <w:rsid w:val="00A01184"/>
    <w:rsid w:val="00A0156B"/>
    <w:rsid w:val="00A018F9"/>
    <w:rsid w:val="00A01C72"/>
    <w:rsid w:val="00A034B2"/>
    <w:rsid w:val="00A04261"/>
    <w:rsid w:val="00A0464F"/>
    <w:rsid w:val="00A04D4B"/>
    <w:rsid w:val="00A059B5"/>
    <w:rsid w:val="00A05AD5"/>
    <w:rsid w:val="00A062D9"/>
    <w:rsid w:val="00A0680A"/>
    <w:rsid w:val="00A06F45"/>
    <w:rsid w:val="00A077AF"/>
    <w:rsid w:val="00A077C0"/>
    <w:rsid w:val="00A077E4"/>
    <w:rsid w:val="00A07A10"/>
    <w:rsid w:val="00A1034B"/>
    <w:rsid w:val="00A103E6"/>
    <w:rsid w:val="00A10D39"/>
    <w:rsid w:val="00A11F1B"/>
    <w:rsid w:val="00A136D9"/>
    <w:rsid w:val="00A1466B"/>
    <w:rsid w:val="00A166D6"/>
    <w:rsid w:val="00A16BC8"/>
    <w:rsid w:val="00A17279"/>
    <w:rsid w:val="00A20C75"/>
    <w:rsid w:val="00A213E6"/>
    <w:rsid w:val="00A22957"/>
    <w:rsid w:val="00A22B68"/>
    <w:rsid w:val="00A22D43"/>
    <w:rsid w:val="00A22FF4"/>
    <w:rsid w:val="00A23038"/>
    <w:rsid w:val="00A23D05"/>
    <w:rsid w:val="00A24324"/>
    <w:rsid w:val="00A248CF"/>
    <w:rsid w:val="00A24C36"/>
    <w:rsid w:val="00A250B2"/>
    <w:rsid w:val="00A25371"/>
    <w:rsid w:val="00A25F2A"/>
    <w:rsid w:val="00A25FAB"/>
    <w:rsid w:val="00A26D68"/>
    <w:rsid w:val="00A2733E"/>
    <w:rsid w:val="00A30800"/>
    <w:rsid w:val="00A32A72"/>
    <w:rsid w:val="00A34249"/>
    <w:rsid w:val="00A350F4"/>
    <w:rsid w:val="00A35388"/>
    <w:rsid w:val="00A357A4"/>
    <w:rsid w:val="00A40D68"/>
    <w:rsid w:val="00A419B3"/>
    <w:rsid w:val="00A41CED"/>
    <w:rsid w:val="00A43734"/>
    <w:rsid w:val="00A43BD1"/>
    <w:rsid w:val="00A45151"/>
    <w:rsid w:val="00A45221"/>
    <w:rsid w:val="00A45B17"/>
    <w:rsid w:val="00A4721C"/>
    <w:rsid w:val="00A47412"/>
    <w:rsid w:val="00A519FA"/>
    <w:rsid w:val="00A51DD5"/>
    <w:rsid w:val="00A51E43"/>
    <w:rsid w:val="00A547E9"/>
    <w:rsid w:val="00A5532A"/>
    <w:rsid w:val="00A55D24"/>
    <w:rsid w:val="00A560E3"/>
    <w:rsid w:val="00A56BB6"/>
    <w:rsid w:val="00A577A2"/>
    <w:rsid w:val="00A60486"/>
    <w:rsid w:val="00A60A33"/>
    <w:rsid w:val="00A61791"/>
    <w:rsid w:val="00A61E59"/>
    <w:rsid w:val="00A64FA1"/>
    <w:rsid w:val="00A66F8A"/>
    <w:rsid w:val="00A66F9E"/>
    <w:rsid w:val="00A67A76"/>
    <w:rsid w:val="00A71C57"/>
    <w:rsid w:val="00A7308D"/>
    <w:rsid w:val="00A7366D"/>
    <w:rsid w:val="00A73AC2"/>
    <w:rsid w:val="00A73BA6"/>
    <w:rsid w:val="00A7481C"/>
    <w:rsid w:val="00A748B3"/>
    <w:rsid w:val="00A74F60"/>
    <w:rsid w:val="00A755BA"/>
    <w:rsid w:val="00A759E0"/>
    <w:rsid w:val="00A75C77"/>
    <w:rsid w:val="00A75CCB"/>
    <w:rsid w:val="00A76283"/>
    <w:rsid w:val="00A762DC"/>
    <w:rsid w:val="00A76E66"/>
    <w:rsid w:val="00A77A3E"/>
    <w:rsid w:val="00A80CA0"/>
    <w:rsid w:val="00A813B9"/>
    <w:rsid w:val="00A8160D"/>
    <w:rsid w:val="00A81DB3"/>
    <w:rsid w:val="00A826E3"/>
    <w:rsid w:val="00A83460"/>
    <w:rsid w:val="00A83916"/>
    <w:rsid w:val="00A842F0"/>
    <w:rsid w:val="00A84C18"/>
    <w:rsid w:val="00A861E3"/>
    <w:rsid w:val="00A8674F"/>
    <w:rsid w:val="00A873F4"/>
    <w:rsid w:val="00A87B7A"/>
    <w:rsid w:val="00A90043"/>
    <w:rsid w:val="00A9060C"/>
    <w:rsid w:val="00A90E9E"/>
    <w:rsid w:val="00A91360"/>
    <w:rsid w:val="00A9288D"/>
    <w:rsid w:val="00A93871"/>
    <w:rsid w:val="00A9550E"/>
    <w:rsid w:val="00A964E1"/>
    <w:rsid w:val="00A965E5"/>
    <w:rsid w:val="00A968F4"/>
    <w:rsid w:val="00A96B3E"/>
    <w:rsid w:val="00A9725C"/>
    <w:rsid w:val="00A97F37"/>
    <w:rsid w:val="00AA007E"/>
    <w:rsid w:val="00AA01CD"/>
    <w:rsid w:val="00AA1EB8"/>
    <w:rsid w:val="00AA2407"/>
    <w:rsid w:val="00AA2DD7"/>
    <w:rsid w:val="00AA2E46"/>
    <w:rsid w:val="00AA33CB"/>
    <w:rsid w:val="00AA400B"/>
    <w:rsid w:val="00AA46DB"/>
    <w:rsid w:val="00AA46F1"/>
    <w:rsid w:val="00AA4FFD"/>
    <w:rsid w:val="00AA53BA"/>
    <w:rsid w:val="00AA5E85"/>
    <w:rsid w:val="00AA6969"/>
    <w:rsid w:val="00AA6A62"/>
    <w:rsid w:val="00AA76BB"/>
    <w:rsid w:val="00AA78B0"/>
    <w:rsid w:val="00AA7A07"/>
    <w:rsid w:val="00AB0DF8"/>
    <w:rsid w:val="00AB0FAA"/>
    <w:rsid w:val="00AB1621"/>
    <w:rsid w:val="00AB16E9"/>
    <w:rsid w:val="00AB2943"/>
    <w:rsid w:val="00AB36E2"/>
    <w:rsid w:val="00AB37B6"/>
    <w:rsid w:val="00AB479C"/>
    <w:rsid w:val="00AB5228"/>
    <w:rsid w:val="00AB5977"/>
    <w:rsid w:val="00AB6E0C"/>
    <w:rsid w:val="00AB7CEA"/>
    <w:rsid w:val="00AB7FEC"/>
    <w:rsid w:val="00AC0BA2"/>
    <w:rsid w:val="00AC1481"/>
    <w:rsid w:val="00AC329F"/>
    <w:rsid w:val="00AC45EF"/>
    <w:rsid w:val="00AC471F"/>
    <w:rsid w:val="00AC547F"/>
    <w:rsid w:val="00AC5910"/>
    <w:rsid w:val="00AC6AD7"/>
    <w:rsid w:val="00AC7876"/>
    <w:rsid w:val="00AD18E4"/>
    <w:rsid w:val="00AD1B1E"/>
    <w:rsid w:val="00AD1F69"/>
    <w:rsid w:val="00AD2979"/>
    <w:rsid w:val="00AD2E89"/>
    <w:rsid w:val="00AD4B0E"/>
    <w:rsid w:val="00AD4F55"/>
    <w:rsid w:val="00AD4F6C"/>
    <w:rsid w:val="00AD543D"/>
    <w:rsid w:val="00AD6859"/>
    <w:rsid w:val="00AE00F8"/>
    <w:rsid w:val="00AE0B3A"/>
    <w:rsid w:val="00AE13D3"/>
    <w:rsid w:val="00AE14A7"/>
    <w:rsid w:val="00AE16AF"/>
    <w:rsid w:val="00AE2A0A"/>
    <w:rsid w:val="00AE2B77"/>
    <w:rsid w:val="00AE355A"/>
    <w:rsid w:val="00AE386A"/>
    <w:rsid w:val="00AE41D2"/>
    <w:rsid w:val="00AE5145"/>
    <w:rsid w:val="00AE5192"/>
    <w:rsid w:val="00AE5261"/>
    <w:rsid w:val="00AE6428"/>
    <w:rsid w:val="00AE64F2"/>
    <w:rsid w:val="00AE6BBF"/>
    <w:rsid w:val="00AE7706"/>
    <w:rsid w:val="00AF03A9"/>
    <w:rsid w:val="00AF1DD4"/>
    <w:rsid w:val="00AF4C1E"/>
    <w:rsid w:val="00AF5CC0"/>
    <w:rsid w:val="00AF6448"/>
    <w:rsid w:val="00AF771D"/>
    <w:rsid w:val="00B00822"/>
    <w:rsid w:val="00B01178"/>
    <w:rsid w:val="00B0176F"/>
    <w:rsid w:val="00B01C6F"/>
    <w:rsid w:val="00B02D93"/>
    <w:rsid w:val="00B03773"/>
    <w:rsid w:val="00B03F69"/>
    <w:rsid w:val="00B056B6"/>
    <w:rsid w:val="00B06188"/>
    <w:rsid w:val="00B070C0"/>
    <w:rsid w:val="00B07625"/>
    <w:rsid w:val="00B07FE7"/>
    <w:rsid w:val="00B105F2"/>
    <w:rsid w:val="00B10D3D"/>
    <w:rsid w:val="00B1111E"/>
    <w:rsid w:val="00B126E5"/>
    <w:rsid w:val="00B128AF"/>
    <w:rsid w:val="00B137C7"/>
    <w:rsid w:val="00B14F70"/>
    <w:rsid w:val="00B15193"/>
    <w:rsid w:val="00B15A37"/>
    <w:rsid w:val="00B1714D"/>
    <w:rsid w:val="00B1719B"/>
    <w:rsid w:val="00B173B5"/>
    <w:rsid w:val="00B20808"/>
    <w:rsid w:val="00B21A06"/>
    <w:rsid w:val="00B21D91"/>
    <w:rsid w:val="00B22AE7"/>
    <w:rsid w:val="00B2464D"/>
    <w:rsid w:val="00B24E02"/>
    <w:rsid w:val="00B25E5D"/>
    <w:rsid w:val="00B26261"/>
    <w:rsid w:val="00B26345"/>
    <w:rsid w:val="00B26608"/>
    <w:rsid w:val="00B26E4A"/>
    <w:rsid w:val="00B26EB5"/>
    <w:rsid w:val="00B26EE3"/>
    <w:rsid w:val="00B30ADF"/>
    <w:rsid w:val="00B30D6F"/>
    <w:rsid w:val="00B31FFA"/>
    <w:rsid w:val="00B34CFA"/>
    <w:rsid w:val="00B34D43"/>
    <w:rsid w:val="00B34EF4"/>
    <w:rsid w:val="00B35362"/>
    <w:rsid w:val="00B35753"/>
    <w:rsid w:val="00B35882"/>
    <w:rsid w:val="00B35D65"/>
    <w:rsid w:val="00B366B1"/>
    <w:rsid w:val="00B378B9"/>
    <w:rsid w:val="00B402FB"/>
    <w:rsid w:val="00B40D07"/>
    <w:rsid w:val="00B4102A"/>
    <w:rsid w:val="00B41917"/>
    <w:rsid w:val="00B41B20"/>
    <w:rsid w:val="00B428A1"/>
    <w:rsid w:val="00B42F8D"/>
    <w:rsid w:val="00B43D25"/>
    <w:rsid w:val="00B44288"/>
    <w:rsid w:val="00B46366"/>
    <w:rsid w:val="00B4649E"/>
    <w:rsid w:val="00B46AFE"/>
    <w:rsid w:val="00B46EEE"/>
    <w:rsid w:val="00B5009B"/>
    <w:rsid w:val="00B5050F"/>
    <w:rsid w:val="00B50E29"/>
    <w:rsid w:val="00B5181D"/>
    <w:rsid w:val="00B51C24"/>
    <w:rsid w:val="00B51E5E"/>
    <w:rsid w:val="00B529BC"/>
    <w:rsid w:val="00B53E9B"/>
    <w:rsid w:val="00B53EDC"/>
    <w:rsid w:val="00B5417D"/>
    <w:rsid w:val="00B54AF0"/>
    <w:rsid w:val="00B54CFE"/>
    <w:rsid w:val="00B54ECC"/>
    <w:rsid w:val="00B55393"/>
    <w:rsid w:val="00B55B6F"/>
    <w:rsid w:val="00B55D6E"/>
    <w:rsid w:val="00B564AC"/>
    <w:rsid w:val="00B5728C"/>
    <w:rsid w:val="00B601E3"/>
    <w:rsid w:val="00B6068E"/>
    <w:rsid w:val="00B60ADC"/>
    <w:rsid w:val="00B613FE"/>
    <w:rsid w:val="00B61A1B"/>
    <w:rsid w:val="00B61FEA"/>
    <w:rsid w:val="00B63DA4"/>
    <w:rsid w:val="00B64227"/>
    <w:rsid w:val="00B64492"/>
    <w:rsid w:val="00B646E0"/>
    <w:rsid w:val="00B6596D"/>
    <w:rsid w:val="00B66559"/>
    <w:rsid w:val="00B672B8"/>
    <w:rsid w:val="00B67882"/>
    <w:rsid w:val="00B67D85"/>
    <w:rsid w:val="00B70030"/>
    <w:rsid w:val="00B708F5"/>
    <w:rsid w:val="00B71148"/>
    <w:rsid w:val="00B71468"/>
    <w:rsid w:val="00B71831"/>
    <w:rsid w:val="00B73C26"/>
    <w:rsid w:val="00B745F5"/>
    <w:rsid w:val="00B80CE9"/>
    <w:rsid w:val="00B8208B"/>
    <w:rsid w:val="00B851E1"/>
    <w:rsid w:val="00B85604"/>
    <w:rsid w:val="00B85B84"/>
    <w:rsid w:val="00B85CCC"/>
    <w:rsid w:val="00B86321"/>
    <w:rsid w:val="00B86DFC"/>
    <w:rsid w:val="00B901E3"/>
    <w:rsid w:val="00B901E5"/>
    <w:rsid w:val="00B9119D"/>
    <w:rsid w:val="00B921BF"/>
    <w:rsid w:val="00B92690"/>
    <w:rsid w:val="00B929C1"/>
    <w:rsid w:val="00B92AEE"/>
    <w:rsid w:val="00B92F86"/>
    <w:rsid w:val="00B93201"/>
    <w:rsid w:val="00B93CBC"/>
    <w:rsid w:val="00B946CA"/>
    <w:rsid w:val="00B94BEC"/>
    <w:rsid w:val="00B94DE6"/>
    <w:rsid w:val="00B957E2"/>
    <w:rsid w:val="00B959AD"/>
    <w:rsid w:val="00B95F69"/>
    <w:rsid w:val="00B96362"/>
    <w:rsid w:val="00B96C05"/>
    <w:rsid w:val="00BA0671"/>
    <w:rsid w:val="00BA0EC1"/>
    <w:rsid w:val="00BA2FE7"/>
    <w:rsid w:val="00BA3424"/>
    <w:rsid w:val="00BA4B61"/>
    <w:rsid w:val="00BA567D"/>
    <w:rsid w:val="00BA5C28"/>
    <w:rsid w:val="00BA5CAF"/>
    <w:rsid w:val="00BA6DAA"/>
    <w:rsid w:val="00BB0EDC"/>
    <w:rsid w:val="00BB1B6C"/>
    <w:rsid w:val="00BB2260"/>
    <w:rsid w:val="00BB2A09"/>
    <w:rsid w:val="00BB304E"/>
    <w:rsid w:val="00BB30DC"/>
    <w:rsid w:val="00BB3E47"/>
    <w:rsid w:val="00BB4353"/>
    <w:rsid w:val="00BB442E"/>
    <w:rsid w:val="00BB48EE"/>
    <w:rsid w:val="00BB5233"/>
    <w:rsid w:val="00BB57E6"/>
    <w:rsid w:val="00BB5A43"/>
    <w:rsid w:val="00BB6DC0"/>
    <w:rsid w:val="00BB7204"/>
    <w:rsid w:val="00BC36D7"/>
    <w:rsid w:val="00BC3ABC"/>
    <w:rsid w:val="00BC42C7"/>
    <w:rsid w:val="00BC4361"/>
    <w:rsid w:val="00BC48EC"/>
    <w:rsid w:val="00BC4A97"/>
    <w:rsid w:val="00BC657C"/>
    <w:rsid w:val="00BC77A9"/>
    <w:rsid w:val="00BC7C59"/>
    <w:rsid w:val="00BC7F83"/>
    <w:rsid w:val="00BD05F0"/>
    <w:rsid w:val="00BD0650"/>
    <w:rsid w:val="00BD094F"/>
    <w:rsid w:val="00BD0CD8"/>
    <w:rsid w:val="00BD1067"/>
    <w:rsid w:val="00BD11FB"/>
    <w:rsid w:val="00BD151F"/>
    <w:rsid w:val="00BD200D"/>
    <w:rsid w:val="00BD243A"/>
    <w:rsid w:val="00BD3A34"/>
    <w:rsid w:val="00BD4CAC"/>
    <w:rsid w:val="00BD759E"/>
    <w:rsid w:val="00BE0198"/>
    <w:rsid w:val="00BE0678"/>
    <w:rsid w:val="00BE0EF2"/>
    <w:rsid w:val="00BE1269"/>
    <w:rsid w:val="00BE2AF1"/>
    <w:rsid w:val="00BE2B29"/>
    <w:rsid w:val="00BE3470"/>
    <w:rsid w:val="00BE3ACF"/>
    <w:rsid w:val="00BE447F"/>
    <w:rsid w:val="00BE44D0"/>
    <w:rsid w:val="00BE4E2E"/>
    <w:rsid w:val="00BE61E5"/>
    <w:rsid w:val="00BE7B5A"/>
    <w:rsid w:val="00BF0B10"/>
    <w:rsid w:val="00BF137D"/>
    <w:rsid w:val="00BF1DDA"/>
    <w:rsid w:val="00BF2187"/>
    <w:rsid w:val="00BF3152"/>
    <w:rsid w:val="00BF4105"/>
    <w:rsid w:val="00BF45EC"/>
    <w:rsid w:val="00BF4862"/>
    <w:rsid w:val="00BF4B4E"/>
    <w:rsid w:val="00BF55BF"/>
    <w:rsid w:val="00BF6F9B"/>
    <w:rsid w:val="00BF718B"/>
    <w:rsid w:val="00BF73A5"/>
    <w:rsid w:val="00BF77FD"/>
    <w:rsid w:val="00BF7876"/>
    <w:rsid w:val="00C008E2"/>
    <w:rsid w:val="00C00CE2"/>
    <w:rsid w:val="00C00F2A"/>
    <w:rsid w:val="00C02178"/>
    <w:rsid w:val="00C027FA"/>
    <w:rsid w:val="00C02866"/>
    <w:rsid w:val="00C03547"/>
    <w:rsid w:val="00C03604"/>
    <w:rsid w:val="00C03BA4"/>
    <w:rsid w:val="00C03C8A"/>
    <w:rsid w:val="00C04BE7"/>
    <w:rsid w:val="00C04C8F"/>
    <w:rsid w:val="00C05A77"/>
    <w:rsid w:val="00C05FAD"/>
    <w:rsid w:val="00C07020"/>
    <w:rsid w:val="00C0733D"/>
    <w:rsid w:val="00C11CEF"/>
    <w:rsid w:val="00C12051"/>
    <w:rsid w:val="00C122AD"/>
    <w:rsid w:val="00C12380"/>
    <w:rsid w:val="00C12D60"/>
    <w:rsid w:val="00C13260"/>
    <w:rsid w:val="00C13367"/>
    <w:rsid w:val="00C13405"/>
    <w:rsid w:val="00C13E3C"/>
    <w:rsid w:val="00C1432B"/>
    <w:rsid w:val="00C14BE7"/>
    <w:rsid w:val="00C155F2"/>
    <w:rsid w:val="00C201CF"/>
    <w:rsid w:val="00C20431"/>
    <w:rsid w:val="00C207AA"/>
    <w:rsid w:val="00C22511"/>
    <w:rsid w:val="00C22604"/>
    <w:rsid w:val="00C22C15"/>
    <w:rsid w:val="00C22E72"/>
    <w:rsid w:val="00C2371F"/>
    <w:rsid w:val="00C248AA"/>
    <w:rsid w:val="00C24D2F"/>
    <w:rsid w:val="00C25110"/>
    <w:rsid w:val="00C251E1"/>
    <w:rsid w:val="00C27259"/>
    <w:rsid w:val="00C27B36"/>
    <w:rsid w:val="00C27BED"/>
    <w:rsid w:val="00C30514"/>
    <w:rsid w:val="00C30A77"/>
    <w:rsid w:val="00C31EFE"/>
    <w:rsid w:val="00C32996"/>
    <w:rsid w:val="00C329F0"/>
    <w:rsid w:val="00C33F48"/>
    <w:rsid w:val="00C342AF"/>
    <w:rsid w:val="00C34AA4"/>
    <w:rsid w:val="00C361CE"/>
    <w:rsid w:val="00C378F4"/>
    <w:rsid w:val="00C40489"/>
    <w:rsid w:val="00C40FEC"/>
    <w:rsid w:val="00C413EC"/>
    <w:rsid w:val="00C42BB2"/>
    <w:rsid w:val="00C43BBD"/>
    <w:rsid w:val="00C43C7E"/>
    <w:rsid w:val="00C4435C"/>
    <w:rsid w:val="00C44C8F"/>
    <w:rsid w:val="00C45761"/>
    <w:rsid w:val="00C461CD"/>
    <w:rsid w:val="00C4716E"/>
    <w:rsid w:val="00C51185"/>
    <w:rsid w:val="00C52903"/>
    <w:rsid w:val="00C530D1"/>
    <w:rsid w:val="00C53579"/>
    <w:rsid w:val="00C53B8C"/>
    <w:rsid w:val="00C54DFF"/>
    <w:rsid w:val="00C557A4"/>
    <w:rsid w:val="00C56157"/>
    <w:rsid w:val="00C577EE"/>
    <w:rsid w:val="00C57907"/>
    <w:rsid w:val="00C61149"/>
    <w:rsid w:val="00C616AC"/>
    <w:rsid w:val="00C629C6"/>
    <w:rsid w:val="00C630E7"/>
    <w:rsid w:val="00C6451F"/>
    <w:rsid w:val="00C6488D"/>
    <w:rsid w:val="00C658E7"/>
    <w:rsid w:val="00C6604E"/>
    <w:rsid w:val="00C66393"/>
    <w:rsid w:val="00C6691D"/>
    <w:rsid w:val="00C67904"/>
    <w:rsid w:val="00C70709"/>
    <w:rsid w:val="00C70DAB"/>
    <w:rsid w:val="00C71130"/>
    <w:rsid w:val="00C7197A"/>
    <w:rsid w:val="00C71B90"/>
    <w:rsid w:val="00C71FF0"/>
    <w:rsid w:val="00C72C0F"/>
    <w:rsid w:val="00C72FE5"/>
    <w:rsid w:val="00C73F3E"/>
    <w:rsid w:val="00C75B25"/>
    <w:rsid w:val="00C76007"/>
    <w:rsid w:val="00C76385"/>
    <w:rsid w:val="00C76E15"/>
    <w:rsid w:val="00C77A4B"/>
    <w:rsid w:val="00C809BE"/>
    <w:rsid w:val="00C80CAD"/>
    <w:rsid w:val="00C81997"/>
    <w:rsid w:val="00C8283E"/>
    <w:rsid w:val="00C84278"/>
    <w:rsid w:val="00C84987"/>
    <w:rsid w:val="00C8691C"/>
    <w:rsid w:val="00C874AD"/>
    <w:rsid w:val="00C90224"/>
    <w:rsid w:val="00C90312"/>
    <w:rsid w:val="00C90D77"/>
    <w:rsid w:val="00C9382F"/>
    <w:rsid w:val="00C944CC"/>
    <w:rsid w:val="00C94A15"/>
    <w:rsid w:val="00C959A9"/>
    <w:rsid w:val="00C95A2F"/>
    <w:rsid w:val="00C95C9F"/>
    <w:rsid w:val="00C95D3D"/>
    <w:rsid w:val="00C95F8F"/>
    <w:rsid w:val="00C96090"/>
    <w:rsid w:val="00C96F46"/>
    <w:rsid w:val="00C9743D"/>
    <w:rsid w:val="00C97723"/>
    <w:rsid w:val="00CA0509"/>
    <w:rsid w:val="00CA0AC9"/>
    <w:rsid w:val="00CA16FA"/>
    <w:rsid w:val="00CA232F"/>
    <w:rsid w:val="00CA25B6"/>
    <w:rsid w:val="00CA2619"/>
    <w:rsid w:val="00CA35B0"/>
    <w:rsid w:val="00CA3D4F"/>
    <w:rsid w:val="00CA44F6"/>
    <w:rsid w:val="00CA5777"/>
    <w:rsid w:val="00CA5B9C"/>
    <w:rsid w:val="00CA5DAB"/>
    <w:rsid w:val="00CA7A23"/>
    <w:rsid w:val="00CB064B"/>
    <w:rsid w:val="00CB1484"/>
    <w:rsid w:val="00CB1B4D"/>
    <w:rsid w:val="00CB22DE"/>
    <w:rsid w:val="00CB2E4E"/>
    <w:rsid w:val="00CB398C"/>
    <w:rsid w:val="00CB3C50"/>
    <w:rsid w:val="00CB3D52"/>
    <w:rsid w:val="00CB42DA"/>
    <w:rsid w:val="00CB46AE"/>
    <w:rsid w:val="00CB4E93"/>
    <w:rsid w:val="00CB539A"/>
    <w:rsid w:val="00CB5826"/>
    <w:rsid w:val="00CB599C"/>
    <w:rsid w:val="00CB5FCC"/>
    <w:rsid w:val="00CB6FDB"/>
    <w:rsid w:val="00CB79BD"/>
    <w:rsid w:val="00CC0173"/>
    <w:rsid w:val="00CC0956"/>
    <w:rsid w:val="00CC09E6"/>
    <w:rsid w:val="00CC0FC8"/>
    <w:rsid w:val="00CC405F"/>
    <w:rsid w:val="00CC41E9"/>
    <w:rsid w:val="00CC42E6"/>
    <w:rsid w:val="00CC4C08"/>
    <w:rsid w:val="00CC5566"/>
    <w:rsid w:val="00CC5762"/>
    <w:rsid w:val="00CC72C4"/>
    <w:rsid w:val="00CC7B04"/>
    <w:rsid w:val="00CD0828"/>
    <w:rsid w:val="00CD1016"/>
    <w:rsid w:val="00CD32FA"/>
    <w:rsid w:val="00CD33F9"/>
    <w:rsid w:val="00CD35DD"/>
    <w:rsid w:val="00CD3B8D"/>
    <w:rsid w:val="00CD3C51"/>
    <w:rsid w:val="00CD42B4"/>
    <w:rsid w:val="00CD4A6B"/>
    <w:rsid w:val="00CD4ED6"/>
    <w:rsid w:val="00CD651A"/>
    <w:rsid w:val="00CD6AB8"/>
    <w:rsid w:val="00CD6D59"/>
    <w:rsid w:val="00CD7CB8"/>
    <w:rsid w:val="00CE0315"/>
    <w:rsid w:val="00CE1A38"/>
    <w:rsid w:val="00CE20B9"/>
    <w:rsid w:val="00CE2E99"/>
    <w:rsid w:val="00CE571A"/>
    <w:rsid w:val="00CE67D7"/>
    <w:rsid w:val="00CE67E9"/>
    <w:rsid w:val="00CE6A29"/>
    <w:rsid w:val="00CE74D3"/>
    <w:rsid w:val="00CE76F0"/>
    <w:rsid w:val="00CE7D4C"/>
    <w:rsid w:val="00CF0660"/>
    <w:rsid w:val="00CF0F9C"/>
    <w:rsid w:val="00CF0FA9"/>
    <w:rsid w:val="00CF0FAB"/>
    <w:rsid w:val="00CF141E"/>
    <w:rsid w:val="00CF16C6"/>
    <w:rsid w:val="00CF2BCD"/>
    <w:rsid w:val="00CF2C56"/>
    <w:rsid w:val="00CF408F"/>
    <w:rsid w:val="00CF41E5"/>
    <w:rsid w:val="00CF5051"/>
    <w:rsid w:val="00D00136"/>
    <w:rsid w:val="00D007B6"/>
    <w:rsid w:val="00D01D19"/>
    <w:rsid w:val="00D02A44"/>
    <w:rsid w:val="00D02CE4"/>
    <w:rsid w:val="00D03115"/>
    <w:rsid w:val="00D03611"/>
    <w:rsid w:val="00D03B79"/>
    <w:rsid w:val="00D043D7"/>
    <w:rsid w:val="00D06C20"/>
    <w:rsid w:val="00D06CC7"/>
    <w:rsid w:val="00D06ED1"/>
    <w:rsid w:val="00D10188"/>
    <w:rsid w:val="00D102E9"/>
    <w:rsid w:val="00D10920"/>
    <w:rsid w:val="00D10C77"/>
    <w:rsid w:val="00D10DFD"/>
    <w:rsid w:val="00D10E9D"/>
    <w:rsid w:val="00D11D7D"/>
    <w:rsid w:val="00D129F0"/>
    <w:rsid w:val="00D13901"/>
    <w:rsid w:val="00D13FC8"/>
    <w:rsid w:val="00D13FF3"/>
    <w:rsid w:val="00D144FA"/>
    <w:rsid w:val="00D14C48"/>
    <w:rsid w:val="00D14D4D"/>
    <w:rsid w:val="00D14E4E"/>
    <w:rsid w:val="00D15423"/>
    <w:rsid w:val="00D1553C"/>
    <w:rsid w:val="00D167B3"/>
    <w:rsid w:val="00D16D6E"/>
    <w:rsid w:val="00D17955"/>
    <w:rsid w:val="00D20149"/>
    <w:rsid w:val="00D2054B"/>
    <w:rsid w:val="00D209ED"/>
    <w:rsid w:val="00D20C3B"/>
    <w:rsid w:val="00D21074"/>
    <w:rsid w:val="00D218F3"/>
    <w:rsid w:val="00D2315F"/>
    <w:rsid w:val="00D23F9E"/>
    <w:rsid w:val="00D25CB7"/>
    <w:rsid w:val="00D26138"/>
    <w:rsid w:val="00D263B8"/>
    <w:rsid w:val="00D26495"/>
    <w:rsid w:val="00D2684A"/>
    <w:rsid w:val="00D304E0"/>
    <w:rsid w:val="00D32448"/>
    <w:rsid w:val="00D33140"/>
    <w:rsid w:val="00D332A4"/>
    <w:rsid w:val="00D34192"/>
    <w:rsid w:val="00D35194"/>
    <w:rsid w:val="00D354EE"/>
    <w:rsid w:val="00D355D3"/>
    <w:rsid w:val="00D35639"/>
    <w:rsid w:val="00D35ED5"/>
    <w:rsid w:val="00D36ECE"/>
    <w:rsid w:val="00D3768F"/>
    <w:rsid w:val="00D37D1D"/>
    <w:rsid w:val="00D4038F"/>
    <w:rsid w:val="00D40A5A"/>
    <w:rsid w:val="00D40E01"/>
    <w:rsid w:val="00D41053"/>
    <w:rsid w:val="00D416B7"/>
    <w:rsid w:val="00D418BD"/>
    <w:rsid w:val="00D42274"/>
    <w:rsid w:val="00D42C60"/>
    <w:rsid w:val="00D44D5A"/>
    <w:rsid w:val="00D4527F"/>
    <w:rsid w:val="00D4734E"/>
    <w:rsid w:val="00D4779C"/>
    <w:rsid w:val="00D47A6F"/>
    <w:rsid w:val="00D50761"/>
    <w:rsid w:val="00D50D3E"/>
    <w:rsid w:val="00D50FFD"/>
    <w:rsid w:val="00D517FE"/>
    <w:rsid w:val="00D522BB"/>
    <w:rsid w:val="00D53B40"/>
    <w:rsid w:val="00D542C5"/>
    <w:rsid w:val="00D554D4"/>
    <w:rsid w:val="00D56F45"/>
    <w:rsid w:val="00D60106"/>
    <w:rsid w:val="00D60C3A"/>
    <w:rsid w:val="00D611B0"/>
    <w:rsid w:val="00D62EB2"/>
    <w:rsid w:val="00D637D9"/>
    <w:rsid w:val="00D6449F"/>
    <w:rsid w:val="00D64E85"/>
    <w:rsid w:val="00D64F5C"/>
    <w:rsid w:val="00D65041"/>
    <w:rsid w:val="00D675E6"/>
    <w:rsid w:val="00D67666"/>
    <w:rsid w:val="00D67E3C"/>
    <w:rsid w:val="00D70398"/>
    <w:rsid w:val="00D7062E"/>
    <w:rsid w:val="00D708B1"/>
    <w:rsid w:val="00D70DB7"/>
    <w:rsid w:val="00D71818"/>
    <w:rsid w:val="00D7244F"/>
    <w:rsid w:val="00D72541"/>
    <w:rsid w:val="00D74471"/>
    <w:rsid w:val="00D74711"/>
    <w:rsid w:val="00D74F58"/>
    <w:rsid w:val="00D750AC"/>
    <w:rsid w:val="00D75B55"/>
    <w:rsid w:val="00D76A15"/>
    <w:rsid w:val="00D76E4F"/>
    <w:rsid w:val="00D77D7D"/>
    <w:rsid w:val="00D805B9"/>
    <w:rsid w:val="00D80E8F"/>
    <w:rsid w:val="00D8262C"/>
    <w:rsid w:val="00D82FFE"/>
    <w:rsid w:val="00D83D19"/>
    <w:rsid w:val="00D84300"/>
    <w:rsid w:val="00D84971"/>
    <w:rsid w:val="00D84CCB"/>
    <w:rsid w:val="00D8535C"/>
    <w:rsid w:val="00D86155"/>
    <w:rsid w:val="00D866BF"/>
    <w:rsid w:val="00D87D66"/>
    <w:rsid w:val="00D87DF4"/>
    <w:rsid w:val="00D90E65"/>
    <w:rsid w:val="00D90F28"/>
    <w:rsid w:val="00D91521"/>
    <w:rsid w:val="00D915F6"/>
    <w:rsid w:val="00D92524"/>
    <w:rsid w:val="00D9273A"/>
    <w:rsid w:val="00D928B3"/>
    <w:rsid w:val="00D92EE4"/>
    <w:rsid w:val="00D935F1"/>
    <w:rsid w:val="00D9366C"/>
    <w:rsid w:val="00D93992"/>
    <w:rsid w:val="00D940EC"/>
    <w:rsid w:val="00D9554A"/>
    <w:rsid w:val="00D966E3"/>
    <w:rsid w:val="00D977FC"/>
    <w:rsid w:val="00D978E7"/>
    <w:rsid w:val="00DA0423"/>
    <w:rsid w:val="00DA1979"/>
    <w:rsid w:val="00DA2B72"/>
    <w:rsid w:val="00DA32E3"/>
    <w:rsid w:val="00DA3304"/>
    <w:rsid w:val="00DA49A8"/>
    <w:rsid w:val="00DA60E8"/>
    <w:rsid w:val="00DA6301"/>
    <w:rsid w:val="00DA65E7"/>
    <w:rsid w:val="00DA7B3E"/>
    <w:rsid w:val="00DB009C"/>
    <w:rsid w:val="00DB0570"/>
    <w:rsid w:val="00DB0B31"/>
    <w:rsid w:val="00DB0CBC"/>
    <w:rsid w:val="00DB1582"/>
    <w:rsid w:val="00DB169E"/>
    <w:rsid w:val="00DB1AC1"/>
    <w:rsid w:val="00DB22B0"/>
    <w:rsid w:val="00DB2321"/>
    <w:rsid w:val="00DB2B0E"/>
    <w:rsid w:val="00DB4EEB"/>
    <w:rsid w:val="00DB56DF"/>
    <w:rsid w:val="00DB5C64"/>
    <w:rsid w:val="00DB60E0"/>
    <w:rsid w:val="00DB6A86"/>
    <w:rsid w:val="00DB751E"/>
    <w:rsid w:val="00DC058E"/>
    <w:rsid w:val="00DC155A"/>
    <w:rsid w:val="00DC161C"/>
    <w:rsid w:val="00DC33F6"/>
    <w:rsid w:val="00DC47BA"/>
    <w:rsid w:val="00DC500F"/>
    <w:rsid w:val="00DC5040"/>
    <w:rsid w:val="00DC545E"/>
    <w:rsid w:val="00DC54EB"/>
    <w:rsid w:val="00DC6CA1"/>
    <w:rsid w:val="00DC6D7D"/>
    <w:rsid w:val="00DC6EDB"/>
    <w:rsid w:val="00DC70B5"/>
    <w:rsid w:val="00DC742A"/>
    <w:rsid w:val="00DD0145"/>
    <w:rsid w:val="00DD04F5"/>
    <w:rsid w:val="00DD0962"/>
    <w:rsid w:val="00DD097F"/>
    <w:rsid w:val="00DD0AB1"/>
    <w:rsid w:val="00DD1370"/>
    <w:rsid w:val="00DD24B5"/>
    <w:rsid w:val="00DD281A"/>
    <w:rsid w:val="00DD2F07"/>
    <w:rsid w:val="00DD3102"/>
    <w:rsid w:val="00DD717C"/>
    <w:rsid w:val="00DD7ECA"/>
    <w:rsid w:val="00DE17EC"/>
    <w:rsid w:val="00DE181F"/>
    <w:rsid w:val="00DE3137"/>
    <w:rsid w:val="00DE32EE"/>
    <w:rsid w:val="00DE4576"/>
    <w:rsid w:val="00DE6114"/>
    <w:rsid w:val="00DE671C"/>
    <w:rsid w:val="00DE675C"/>
    <w:rsid w:val="00DE676F"/>
    <w:rsid w:val="00DE6CC7"/>
    <w:rsid w:val="00DE7A35"/>
    <w:rsid w:val="00DF035E"/>
    <w:rsid w:val="00DF045F"/>
    <w:rsid w:val="00DF108C"/>
    <w:rsid w:val="00DF25BA"/>
    <w:rsid w:val="00DF328C"/>
    <w:rsid w:val="00DF36AB"/>
    <w:rsid w:val="00DF3A7F"/>
    <w:rsid w:val="00DF48AB"/>
    <w:rsid w:val="00DF4BCA"/>
    <w:rsid w:val="00DF533D"/>
    <w:rsid w:val="00DF5DDF"/>
    <w:rsid w:val="00DF681F"/>
    <w:rsid w:val="00DF6DDF"/>
    <w:rsid w:val="00DF72C8"/>
    <w:rsid w:val="00DF7FD0"/>
    <w:rsid w:val="00E00644"/>
    <w:rsid w:val="00E00949"/>
    <w:rsid w:val="00E00A8C"/>
    <w:rsid w:val="00E01B58"/>
    <w:rsid w:val="00E0261F"/>
    <w:rsid w:val="00E03090"/>
    <w:rsid w:val="00E0369A"/>
    <w:rsid w:val="00E04213"/>
    <w:rsid w:val="00E06694"/>
    <w:rsid w:val="00E06BA6"/>
    <w:rsid w:val="00E07405"/>
    <w:rsid w:val="00E0742B"/>
    <w:rsid w:val="00E07BB4"/>
    <w:rsid w:val="00E07D43"/>
    <w:rsid w:val="00E10C40"/>
    <w:rsid w:val="00E11BFA"/>
    <w:rsid w:val="00E11C44"/>
    <w:rsid w:val="00E12F31"/>
    <w:rsid w:val="00E13D69"/>
    <w:rsid w:val="00E1444D"/>
    <w:rsid w:val="00E14688"/>
    <w:rsid w:val="00E14B2D"/>
    <w:rsid w:val="00E15260"/>
    <w:rsid w:val="00E1641A"/>
    <w:rsid w:val="00E16758"/>
    <w:rsid w:val="00E177D1"/>
    <w:rsid w:val="00E20B60"/>
    <w:rsid w:val="00E20DEE"/>
    <w:rsid w:val="00E2182D"/>
    <w:rsid w:val="00E24FC2"/>
    <w:rsid w:val="00E250F9"/>
    <w:rsid w:val="00E253E9"/>
    <w:rsid w:val="00E25BF5"/>
    <w:rsid w:val="00E26011"/>
    <w:rsid w:val="00E3071F"/>
    <w:rsid w:val="00E30AD1"/>
    <w:rsid w:val="00E31E2D"/>
    <w:rsid w:val="00E32415"/>
    <w:rsid w:val="00E32810"/>
    <w:rsid w:val="00E3336F"/>
    <w:rsid w:val="00E34024"/>
    <w:rsid w:val="00E3413D"/>
    <w:rsid w:val="00E34188"/>
    <w:rsid w:val="00E3435B"/>
    <w:rsid w:val="00E34B2B"/>
    <w:rsid w:val="00E34B62"/>
    <w:rsid w:val="00E34FF6"/>
    <w:rsid w:val="00E35871"/>
    <w:rsid w:val="00E35C3E"/>
    <w:rsid w:val="00E35C77"/>
    <w:rsid w:val="00E35CCD"/>
    <w:rsid w:val="00E35DD6"/>
    <w:rsid w:val="00E3757E"/>
    <w:rsid w:val="00E40273"/>
    <w:rsid w:val="00E40BAE"/>
    <w:rsid w:val="00E41B66"/>
    <w:rsid w:val="00E41E22"/>
    <w:rsid w:val="00E41ECE"/>
    <w:rsid w:val="00E41F8B"/>
    <w:rsid w:val="00E431D5"/>
    <w:rsid w:val="00E441E6"/>
    <w:rsid w:val="00E44A90"/>
    <w:rsid w:val="00E44AB9"/>
    <w:rsid w:val="00E46121"/>
    <w:rsid w:val="00E47A9C"/>
    <w:rsid w:val="00E47CF0"/>
    <w:rsid w:val="00E50CF7"/>
    <w:rsid w:val="00E51E90"/>
    <w:rsid w:val="00E53501"/>
    <w:rsid w:val="00E53735"/>
    <w:rsid w:val="00E53796"/>
    <w:rsid w:val="00E53D6D"/>
    <w:rsid w:val="00E56496"/>
    <w:rsid w:val="00E56F0D"/>
    <w:rsid w:val="00E56F89"/>
    <w:rsid w:val="00E57A7C"/>
    <w:rsid w:val="00E57B73"/>
    <w:rsid w:val="00E61097"/>
    <w:rsid w:val="00E61433"/>
    <w:rsid w:val="00E615D1"/>
    <w:rsid w:val="00E615F2"/>
    <w:rsid w:val="00E61D2B"/>
    <w:rsid w:val="00E6227A"/>
    <w:rsid w:val="00E631EE"/>
    <w:rsid w:val="00E634C4"/>
    <w:rsid w:val="00E64387"/>
    <w:rsid w:val="00E646A6"/>
    <w:rsid w:val="00E65171"/>
    <w:rsid w:val="00E65B0C"/>
    <w:rsid w:val="00E66EA6"/>
    <w:rsid w:val="00E6770E"/>
    <w:rsid w:val="00E71041"/>
    <w:rsid w:val="00E7233D"/>
    <w:rsid w:val="00E7241D"/>
    <w:rsid w:val="00E72DD5"/>
    <w:rsid w:val="00E732B9"/>
    <w:rsid w:val="00E734ED"/>
    <w:rsid w:val="00E7526E"/>
    <w:rsid w:val="00E76046"/>
    <w:rsid w:val="00E7660D"/>
    <w:rsid w:val="00E76912"/>
    <w:rsid w:val="00E76A86"/>
    <w:rsid w:val="00E76AE1"/>
    <w:rsid w:val="00E77160"/>
    <w:rsid w:val="00E77E46"/>
    <w:rsid w:val="00E807B6"/>
    <w:rsid w:val="00E809E4"/>
    <w:rsid w:val="00E815CB"/>
    <w:rsid w:val="00E83D09"/>
    <w:rsid w:val="00E846E5"/>
    <w:rsid w:val="00E85620"/>
    <w:rsid w:val="00E85E3B"/>
    <w:rsid w:val="00E85F59"/>
    <w:rsid w:val="00E8671D"/>
    <w:rsid w:val="00E87DD2"/>
    <w:rsid w:val="00E904B8"/>
    <w:rsid w:val="00E906CB"/>
    <w:rsid w:val="00E92C10"/>
    <w:rsid w:val="00E950ED"/>
    <w:rsid w:val="00E95EB0"/>
    <w:rsid w:val="00E967EA"/>
    <w:rsid w:val="00E970E2"/>
    <w:rsid w:val="00E97C75"/>
    <w:rsid w:val="00EA06F6"/>
    <w:rsid w:val="00EA07F8"/>
    <w:rsid w:val="00EA11A8"/>
    <w:rsid w:val="00EA17B3"/>
    <w:rsid w:val="00EA260A"/>
    <w:rsid w:val="00EA2D99"/>
    <w:rsid w:val="00EA370D"/>
    <w:rsid w:val="00EA3A69"/>
    <w:rsid w:val="00EA3F00"/>
    <w:rsid w:val="00EA482F"/>
    <w:rsid w:val="00EA508E"/>
    <w:rsid w:val="00EA554D"/>
    <w:rsid w:val="00EA66B0"/>
    <w:rsid w:val="00EA75F1"/>
    <w:rsid w:val="00EB045A"/>
    <w:rsid w:val="00EB14C7"/>
    <w:rsid w:val="00EB1770"/>
    <w:rsid w:val="00EB2274"/>
    <w:rsid w:val="00EB2643"/>
    <w:rsid w:val="00EB4EFD"/>
    <w:rsid w:val="00EB5BF8"/>
    <w:rsid w:val="00EB5CAC"/>
    <w:rsid w:val="00EB5F53"/>
    <w:rsid w:val="00EB5FBD"/>
    <w:rsid w:val="00EB67E2"/>
    <w:rsid w:val="00EB68C0"/>
    <w:rsid w:val="00EB7F64"/>
    <w:rsid w:val="00EC022E"/>
    <w:rsid w:val="00EC0D2B"/>
    <w:rsid w:val="00EC133D"/>
    <w:rsid w:val="00EC2C42"/>
    <w:rsid w:val="00EC3626"/>
    <w:rsid w:val="00EC3D87"/>
    <w:rsid w:val="00EC3FA4"/>
    <w:rsid w:val="00EC402C"/>
    <w:rsid w:val="00EC4CEB"/>
    <w:rsid w:val="00EC65AE"/>
    <w:rsid w:val="00EC671C"/>
    <w:rsid w:val="00EC67E9"/>
    <w:rsid w:val="00EC6ECB"/>
    <w:rsid w:val="00EC73B3"/>
    <w:rsid w:val="00EC7FE9"/>
    <w:rsid w:val="00ED02EE"/>
    <w:rsid w:val="00ED0558"/>
    <w:rsid w:val="00ED1638"/>
    <w:rsid w:val="00ED1E07"/>
    <w:rsid w:val="00ED23C9"/>
    <w:rsid w:val="00ED2D1C"/>
    <w:rsid w:val="00ED3978"/>
    <w:rsid w:val="00ED412B"/>
    <w:rsid w:val="00ED415A"/>
    <w:rsid w:val="00ED4C0D"/>
    <w:rsid w:val="00ED57E0"/>
    <w:rsid w:val="00ED5840"/>
    <w:rsid w:val="00ED5E2D"/>
    <w:rsid w:val="00ED7728"/>
    <w:rsid w:val="00ED77E0"/>
    <w:rsid w:val="00EE033C"/>
    <w:rsid w:val="00EE1F55"/>
    <w:rsid w:val="00EE2D64"/>
    <w:rsid w:val="00EE35AE"/>
    <w:rsid w:val="00EE3801"/>
    <w:rsid w:val="00EE3B5A"/>
    <w:rsid w:val="00EE41A3"/>
    <w:rsid w:val="00EE41AB"/>
    <w:rsid w:val="00EE44B0"/>
    <w:rsid w:val="00EE47CB"/>
    <w:rsid w:val="00EE4BB3"/>
    <w:rsid w:val="00EE4D36"/>
    <w:rsid w:val="00EE512B"/>
    <w:rsid w:val="00EE5457"/>
    <w:rsid w:val="00EE55B1"/>
    <w:rsid w:val="00EE5F05"/>
    <w:rsid w:val="00EE60AC"/>
    <w:rsid w:val="00EE6710"/>
    <w:rsid w:val="00EE6FD0"/>
    <w:rsid w:val="00EE7121"/>
    <w:rsid w:val="00EF0058"/>
    <w:rsid w:val="00EF0DB2"/>
    <w:rsid w:val="00EF0EC0"/>
    <w:rsid w:val="00EF12A4"/>
    <w:rsid w:val="00EF1B51"/>
    <w:rsid w:val="00EF1D3A"/>
    <w:rsid w:val="00EF381A"/>
    <w:rsid w:val="00EF3C1C"/>
    <w:rsid w:val="00EF3C4B"/>
    <w:rsid w:val="00EF4048"/>
    <w:rsid w:val="00EF412D"/>
    <w:rsid w:val="00EF4A40"/>
    <w:rsid w:val="00EF4A7E"/>
    <w:rsid w:val="00EF5B57"/>
    <w:rsid w:val="00EF6538"/>
    <w:rsid w:val="00EF68D6"/>
    <w:rsid w:val="00EF7200"/>
    <w:rsid w:val="00EF7A4B"/>
    <w:rsid w:val="00F0153C"/>
    <w:rsid w:val="00F029CE"/>
    <w:rsid w:val="00F03838"/>
    <w:rsid w:val="00F041FD"/>
    <w:rsid w:val="00F06A11"/>
    <w:rsid w:val="00F06ADF"/>
    <w:rsid w:val="00F0700F"/>
    <w:rsid w:val="00F07402"/>
    <w:rsid w:val="00F07B1E"/>
    <w:rsid w:val="00F10627"/>
    <w:rsid w:val="00F116EB"/>
    <w:rsid w:val="00F118F0"/>
    <w:rsid w:val="00F13253"/>
    <w:rsid w:val="00F13462"/>
    <w:rsid w:val="00F13906"/>
    <w:rsid w:val="00F13D50"/>
    <w:rsid w:val="00F14697"/>
    <w:rsid w:val="00F14AE2"/>
    <w:rsid w:val="00F14E08"/>
    <w:rsid w:val="00F15C48"/>
    <w:rsid w:val="00F16550"/>
    <w:rsid w:val="00F2028A"/>
    <w:rsid w:val="00F21D60"/>
    <w:rsid w:val="00F221F3"/>
    <w:rsid w:val="00F226A9"/>
    <w:rsid w:val="00F22B41"/>
    <w:rsid w:val="00F231CB"/>
    <w:rsid w:val="00F24B74"/>
    <w:rsid w:val="00F2508F"/>
    <w:rsid w:val="00F25BF4"/>
    <w:rsid w:val="00F25CA7"/>
    <w:rsid w:val="00F25F2A"/>
    <w:rsid w:val="00F25FE0"/>
    <w:rsid w:val="00F26347"/>
    <w:rsid w:val="00F30735"/>
    <w:rsid w:val="00F309BE"/>
    <w:rsid w:val="00F30C20"/>
    <w:rsid w:val="00F30C50"/>
    <w:rsid w:val="00F319A5"/>
    <w:rsid w:val="00F31B64"/>
    <w:rsid w:val="00F31C8C"/>
    <w:rsid w:val="00F34448"/>
    <w:rsid w:val="00F3476F"/>
    <w:rsid w:val="00F3586B"/>
    <w:rsid w:val="00F37425"/>
    <w:rsid w:val="00F411B2"/>
    <w:rsid w:val="00F4207C"/>
    <w:rsid w:val="00F422C4"/>
    <w:rsid w:val="00F424B5"/>
    <w:rsid w:val="00F43653"/>
    <w:rsid w:val="00F440A9"/>
    <w:rsid w:val="00F45275"/>
    <w:rsid w:val="00F452E0"/>
    <w:rsid w:val="00F452FE"/>
    <w:rsid w:val="00F47107"/>
    <w:rsid w:val="00F50BB1"/>
    <w:rsid w:val="00F52DE2"/>
    <w:rsid w:val="00F55287"/>
    <w:rsid w:val="00F55317"/>
    <w:rsid w:val="00F5570C"/>
    <w:rsid w:val="00F56404"/>
    <w:rsid w:val="00F5697F"/>
    <w:rsid w:val="00F57643"/>
    <w:rsid w:val="00F57752"/>
    <w:rsid w:val="00F57D9E"/>
    <w:rsid w:val="00F623B3"/>
    <w:rsid w:val="00F62836"/>
    <w:rsid w:val="00F632F8"/>
    <w:rsid w:val="00F63450"/>
    <w:rsid w:val="00F63F73"/>
    <w:rsid w:val="00F6471B"/>
    <w:rsid w:val="00F64829"/>
    <w:rsid w:val="00F64CA3"/>
    <w:rsid w:val="00F65602"/>
    <w:rsid w:val="00F6566E"/>
    <w:rsid w:val="00F65A23"/>
    <w:rsid w:val="00F6643A"/>
    <w:rsid w:val="00F6677C"/>
    <w:rsid w:val="00F66A00"/>
    <w:rsid w:val="00F66E20"/>
    <w:rsid w:val="00F67777"/>
    <w:rsid w:val="00F67B68"/>
    <w:rsid w:val="00F70008"/>
    <w:rsid w:val="00F72F52"/>
    <w:rsid w:val="00F7332C"/>
    <w:rsid w:val="00F7417C"/>
    <w:rsid w:val="00F74E0A"/>
    <w:rsid w:val="00F76659"/>
    <w:rsid w:val="00F7698E"/>
    <w:rsid w:val="00F77B4A"/>
    <w:rsid w:val="00F77CDF"/>
    <w:rsid w:val="00F77DDA"/>
    <w:rsid w:val="00F77E0D"/>
    <w:rsid w:val="00F81966"/>
    <w:rsid w:val="00F8219A"/>
    <w:rsid w:val="00F83597"/>
    <w:rsid w:val="00F8374F"/>
    <w:rsid w:val="00F83B72"/>
    <w:rsid w:val="00F83C37"/>
    <w:rsid w:val="00F84CB1"/>
    <w:rsid w:val="00F85AC1"/>
    <w:rsid w:val="00F85E43"/>
    <w:rsid w:val="00F8646D"/>
    <w:rsid w:val="00F86806"/>
    <w:rsid w:val="00F86D65"/>
    <w:rsid w:val="00F878EE"/>
    <w:rsid w:val="00F87E5E"/>
    <w:rsid w:val="00F914EA"/>
    <w:rsid w:val="00F91B2B"/>
    <w:rsid w:val="00F91DCD"/>
    <w:rsid w:val="00F920CC"/>
    <w:rsid w:val="00F93C7C"/>
    <w:rsid w:val="00F942F0"/>
    <w:rsid w:val="00F95214"/>
    <w:rsid w:val="00F969D1"/>
    <w:rsid w:val="00F97A32"/>
    <w:rsid w:val="00FA07D1"/>
    <w:rsid w:val="00FA0E7C"/>
    <w:rsid w:val="00FA1716"/>
    <w:rsid w:val="00FA18D0"/>
    <w:rsid w:val="00FA292A"/>
    <w:rsid w:val="00FA39C5"/>
    <w:rsid w:val="00FA3AC0"/>
    <w:rsid w:val="00FA496A"/>
    <w:rsid w:val="00FA4CBA"/>
    <w:rsid w:val="00FA4F90"/>
    <w:rsid w:val="00FA4FF8"/>
    <w:rsid w:val="00FA55E4"/>
    <w:rsid w:val="00FA583E"/>
    <w:rsid w:val="00FA62D1"/>
    <w:rsid w:val="00FA6307"/>
    <w:rsid w:val="00FA69AA"/>
    <w:rsid w:val="00FA6BF1"/>
    <w:rsid w:val="00FA7101"/>
    <w:rsid w:val="00FA73C0"/>
    <w:rsid w:val="00FB182E"/>
    <w:rsid w:val="00FB2A29"/>
    <w:rsid w:val="00FB3B38"/>
    <w:rsid w:val="00FB3CDE"/>
    <w:rsid w:val="00FB467D"/>
    <w:rsid w:val="00FB6928"/>
    <w:rsid w:val="00FB793C"/>
    <w:rsid w:val="00FB7D6C"/>
    <w:rsid w:val="00FC13A2"/>
    <w:rsid w:val="00FC18DB"/>
    <w:rsid w:val="00FC1A36"/>
    <w:rsid w:val="00FC26A3"/>
    <w:rsid w:val="00FC28AA"/>
    <w:rsid w:val="00FC630A"/>
    <w:rsid w:val="00FC6908"/>
    <w:rsid w:val="00FC6B11"/>
    <w:rsid w:val="00FC7207"/>
    <w:rsid w:val="00FD0029"/>
    <w:rsid w:val="00FD01E0"/>
    <w:rsid w:val="00FD06E7"/>
    <w:rsid w:val="00FD0B73"/>
    <w:rsid w:val="00FD1140"/>
    <w:rsid w:val="00FD11F3"/>
    <w:rsid w:val="00FD188E"/>
    <w:rsid w:val="00FD18DE"/>
    <w:rsid w:val="00FD1DDE"/>
    <w:rsid w:val="00FD1EEF"/>
    <w:rsid w:val="00FD209E"/>
    <w:rsid w:val="00FD2153"/>
    <w:rsid w:val="00FD2E35"/>
    <w:rsid w:val="00FD3EBF"/>
    <w:rsid w:val="00FD45D5"/>
    <w:rsid w:val="00FD4EE0"/>
    <w:rsid w:val="00FD5F5B"/>
    <w:rsid w:val="00FD5FAC"/>
    <w:rsid w:val="00FD6489"/>
    <w:rsid w:val="00FD6914"/>
    <w:rsid w:val="00FD6BF4"/>
    <w:rsid w:val="00FD722A"/>
    <w:rsid w:val="00FE07F2"/>
    <w:rsid w:val="00FE11F3"/>
    <w:rsid w:val="00FE1F87"/>
    <w:rsid w:val="00FE244A"/>
    <w:rsid w:val="00FE3D2E"/>
    <w:rsid w:val="00FE4726"/>
    <w:rsid w:val="00FE535E"/>
    <w:rsid w:val="00FE6E3E"/>
    <w:rsid w:val="00FE7CE8"/>
    <w:rsid w:val="00FF018C"/>
    <w:rsid w:val="00FF15FE"/>
    <w:rsid w:val="00FF276D"/>
    <w:rsid w:val="00FF2907"/>
    <w:rsid w:val="00FF2F15"/>
    <w:rsid w:val="00FF3B2C"/>
    <w:rsid w:val="00FF433D"/>
    <w:rsid w:val="00FF4D08"/>
    <w:rsid w:val="00FF5840"/>
    <w:rsid w:val="00FF602F"/>
    <w:rsid w:val="00FF6EB4"/>
    <w:rsid w:val="00FF78FF"/>
  </w:rsids>
  <m:mathPr>
    <m:mathFont m:val="Cambria Math"/>
    <m:brkBin m:val="before"/>
    <m:brkBinSub m:val="--"/>
    <m:smallFrac m:val="off"/>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Book Antiqua" w:eastAsia="Times New Roman" w:hAnsi="Book Antiqu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72FA"/>
    <w:pPr>
      <w:spacing w:after="200" w:line="276" w:lineRule="auto"/>
    </w:pPr>
    <w:rPr>
      <w:sz w:val="22"/>
      <w:szCs w:val="22"/>
      <w:lang w:val="ro-RO"/>
    </w:rPr>
  </w:style>
  <w:style w:type="paragraph" w:styleId="Heading1">
    <w:name w:val="heading 1"/>
    <w:basedOn w:val="Normal"/>
    <w:next w:val="Normal"/>
    <w:link w:val="Heading1Char"/>
    <w:qFormat/>
    <w:rsid w:val="00A75C77"/>
    <w:pPr>
      <w:keepNext/>
      <w:autoSpaceDE w:val="0"/>
      <w:autoSpaceDN w:val="0"/>
      <w:spacing w:after="0" w:line="240" w:lineRule="auto"/>
      <w:outlineLvl w:val="0"/>
    </w:pPr>
    <w:rPr>
      <w:rFonts w:ascii="Times New Roman" w:hAnsi="Times New Roman"/>
      <w:sz w:val="24"/>
      <w:szCs w:val="24"/>
      <w:lang w:eastAsia="ro-RO"/>
    </w:rPr>
  </w:style>
  <w:style w:type="paragraph" w:styleId="Heading2">
    <w:name w:val="heading 2"/>
    <w:basedOn w:val="ListParagraph"/>
    <w:next w:val="Normal"/>
    <w:link w:val="Heading2Char"/>
    <w:uiPriority w:val="9"/>
    <w:unhideWhenUsed/>
    <w:qFormat/>
    <w:rsid w:val="004D0D7B"/>
    <w:pPr>
      <w:numPr>
        <w:ilvl w:val="1"/>
        <w:numId w:val="1"/>
      </w:numPr>
      <w:tabs>
        <w:tab w:val="left" w:pos="540"/>
      </w:tabs>
      <w:spacing w:after="0" w:line="360" w:lineRule="auto"/>
      <w:jc w:val="both"/>
      <w:outlineLvl w:val="1"/>
    </w:pPr>
    <w:rPr>
      <w:rFonts w:ascii="Times New Roman" w:hAnsi="Times New Roman"/>
      <w:b/>
      <w:sz w:val="24"/>
      <w:szCs w:val="24"/>
    </w:rPr>
  </w:style>
  <w:style w:type="paragraph" w:styleId="Heading3">
    <w:name w:val="heading 3"/>
    <w:basedOn w:val="Normal"/>
    <w:next w:val="Normal"/>
    <w:link w:val="Heading3Char"/>
    <w:uiPriority w:val="9"/>
    <w:unhideWhenUsed/>
    <w:qFormat/>
    <w:rsid w:val="004439B2"/>
    <w:pPr>
      <w:keepNext/>
      <w:keepLines/>
      <w:spacing w:before="200" w:after="0"/>
      <w:outlineLvl w:val="2"/>
    </w:pPr>
    <w:rPr>
      <w:rFonts w:ascii="Lucida Sans" w:hAnsi="Lucida Sans"/>
      <w:b/>
      <w:bCs/>
      <w:color w:val="CEB966"/>
    </w:rPr>
  </w:style>
  <w:style w:type="paragraph" w:styleId="Heading5">
    <w:name w:val="heading 5"/>
    <w:basedOn w:val="Normal"/>
    <w:next w:val="Normal"/>
    <w:link w:val="Heading5Char"/>
    <w:qFormat/>
    <w:rsid w:val="00A75C77"/>
    <w:pPr>
      <w:keepNext/>
      <w:autoSpaceDE w:val="0"/>
      <w:autoSpaceDN w:val="0"/>
      <w:spacing w:after="0" w:line="240" w:lineRule="auto"/>
      <w:ind w:left="7920"/>
      <w:outlineLvl w:val="4"/>
    </w:pPr>
    <w:rPr>
      <w:rFonts w:ascii="Times New Roman" w:hAnsi="Times New Roman"/>
      <w:sz w:val="24"/>
      <w:szCs w:val="24"/>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75C77"/>
    <w:rPr>
      <w:rFonts w:ascii="Times New Roman" w:eastAsia="Times New Roman" w:hAnsi="Times New Roman" w:cs="Times New Roman"/>
      <w:sz w:val="24"/>
      <w:szCs w:val="24"/>
      <w:lang w:eastAsia="ro-RO"/>
    </w:rPr>
  </w:style>
  <w:style w:type="paragraph" w:styleId="ListParagraph">
    <w:name w:val="List Paragraph"/>
    <w:basedOn w:val="Normal"/>
    <w:uiPriority w:val="34"/>
    <w:qFormat/>
    <w:rsid w:val="00B0176F"/>
    <w:pPr>
      <w:ind w:left="720"/>
      <w:contextualSpacing/>
    </w:pPr>
  </w:style>
  <w:style w:type="character" w:customStyle="1" w:styleId="Heading2Char">
    <w:name w:val="Heading 2 Char"/>
    <w:basedOn w:val="DefaultParagraphFont"/>
    <w:link w:val="Heading2"/>
    <w:uiPriority w:val="9"/>
    <w:rsid w:val="004D0D7B"/>
    <w:rPr>
      <w:rFonts w:ascii="Times New Roman" w:hAnsi="Times New Roman"/>
      <w:b/>
      <w:sz w:val="24"/>
      <w:szCs w:val="24"/>
    </w:rPr>
  </w:style>
  <w:style w:type="character" w:customStyle="1" w:styleId="Heading3Char">
    <w:name w:val="Heading 3 Char"/>
    <w:basedOn w:val="DefaultParagraphFont"/>
    <w:link w:val="Heading3"/>
    <w:uiPriority w:val="9"/>
    <w:rsid w:val="004439B2"/>
    <w:rPr>
      <w:rFonts w:ascii="Lucida Sans" w:eastAsia="Times New Roman" w:hAnsi="Lucida Sans" w:cs="Times New Roman"/>
      <w:b/>
      <w:bCs/>
      <w:color w:val="CEB966"/>
    </w:rPr>
  </w:style>
  <w:style w:type="character" w:customStyle="1" w:styleId="Heading5Char">
    <w:name w:val="Heading 5 Char"/>
    <w:basedOn w:val="DefaultParagraphFont"/>
    <w:link w:val="Heading5"/>
    <w:rsid w:val="00A75C77"/>
    <w:rPr>
      <w:rFonts w:ascii="Times New Roman" w:eastAsia="Times New Roman" w:hAnsi="Times New Roman" w:cs="Times New Roman"/>
      <w:sz w:val="24"/>
      <w:szCs w:val="24"/>
      <w:lang w:eastAsia="ro-RO"/>
    </w:rPr>
  </w:style>
  <w:style w:type="paragraph" w:styleId="BalloonText">
    <w:name w:val="Balloon Text"/>
    <w:basedOn w:val="Normal"/>
    <w:link w:val="BalloonTextChar"/>
    <w:uiPriority w:val="99"/>
    <w:unhideWhenUsed/>
    <w:rsid w:val="00656FD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656FD1"/>
    <w:rPr>
      <w:rFonts w:ascii="Tahoma" w:hAnsi="Tahoma" w:cs="Tahoma"/>
      <w:sz w:val="16"/>
      <w:szCs w:val="16"/>
    </w:rPr>
  </w:style>
  <w:style w:type="paragraph" w:styleId="Header">
    <w:name w:val="header"/>
    <w:basedOn w:val="Normal"/>
    <w:link w:val="HeaderChar"/>
    <w:uiPriority w:val="99"/>
    <w:semiHidden/>
    <w:unhideWhenUsed/>
    <w:rsid w:val="00F22B41"/>
    <w:pPr>
      <w:tabs>
        <w:tab w:val="center" w:pos="4703"/>
        <w:tab w:val="right" w:pos="9406"/>
      </w:tabs>
      <w:spacing w:after="0" w:line="240" w:lineRule="auto"/>
    </w:pPr>
  </w:style>
  <w:style w:type="character" w:customStyle="1" w:styleId="HeaderChar">
    <w:name w:val="Header Char"/>
    <w:basedOn w:val="DefaultParagraphFont"/>
    <w:link w:val="Header"/>
    <w:uiPriority w:val="99"/>
    <w:semiHidden/>
    <w:rsid w:val="00F22B41"/>
  </w:style>
  <w:style w:type="paragraph" w:styleId="Footer">
    <w:name w:val="footer"/>
    <w:basedOn w:val="Normal"/>
    <w:link w:val="FooterChar"/>
    <w:uiPriority w:val="99"/>
    <w:unhideWhenUsed/>
    <w:rsid w:val="00F22B41"/>
    <w:pPr>
      <w:tabs>
        <w:tab w:val="center" w:pos="4703"/>
        <w:tab w:val="right" w:pos="9406"/>
      </w:tabs>
      <w:spacing w:after="0" w:line="240" w:lineRule="auto"/>
    </w:pPr>
  </w:style>
  <w:style w:type="character" w:customStyle="1" w:styleId="FooterChar">
    <w:name w:val="Footer Char"/>
    <w:basedOn w:val="DefaultParagraphFont"/>
    <w:link w:val="Footer"/>
    <w:uiPriority w:val="99"/>
    <w:rsid w:val="00F22B41"/>
  </w:style>
  <w:style w:type="paragraph" w:styleId="DocumentMap">
    <w:name w:val="Document Map"/>
    <w:basedOn w:val="Normal"/>
    <w:link w:val="DocumentMapChar"/>
    <w:uiPriority w:val="99"/>
    <w:semiHidden/>
    <w:unhideWhenUsed/>
    <w:rsid w:val="00930584"/>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930584"/>
    <w:rPr>
      <w:rFonts w:ascii="Tahoma" w:hAnsi="Tahoma" w:cs="Tahoma"/>
      <w:sz w:val="16"/>
      <w:szCs w:val="16"/>
    </w:rPr>
  </w:style>
  <w:style w:type="paragraph" w:styleId="PlainText">
    <w:name w:val="Plain Text"/>
    <w:basedOn w:val="Normal"/>
    <w:link w:val="PlainTextChar"/>
    <w:uiPriority w:val="99"/>
    <w:unhideWhenUsed/>
    <w:rsid w:val="00662601"/>
    <w:pPr>
      <w:spacing w:after="0" w:line="240" w:lineRule="auto"/>
    </w:pPr>
    <w:rPr>
      <w:rFonts w:ascii="Consolas" w:eastAsia="Book Antiqua" w:hAnsi="Consolas"/>
      <w:sz w:val="21"/>
      <w:szCs w:val="21"/>
    </w:rPr>
  </w:style>
  <w:style w:type="character" w:customStyle="1" w:styleId="PlainTextChar">
    <w:name w:val="Plain Text Char"/>
    <w:basedOn w:val="DefaultParagraphFont"/>
    <w:link w:val="PlainText"/>
    <w:uiPriority w:val="99"/>
    <w:rsid w:val="00662601"/>
    <w:rPr>
      <w:rFonts w:ascii="Consolas" w:eastAsia="Book Antiqua" w:hAnsi="Consolas"/>
      <w:sz w:val="21"/>
      <w:szCs w:val="21"/>
    </w:rPr>
  </w:style>
  <w:style w:type="paragraph" w:styleId="BodyText">
    <w:name w:val="Body Text"/>
    <w:basedOn w:val="Normal"/>
    <w:link w:val="BodyTextChar"/>
    <w:rsid w:val="00A75C77"/>
    <w:pPr>
      <w:autoSpaceDE w:val="0"/>
      <w:autoSpaceDN w:val="0"/>
      <w:spacing w:after="0" w:line="240" w:lineRule="auto"/>
      <w:jc w:val="center"/>
    </w:pPr>
    <w:rPr>
      <w:rFonts w:ascii="Times New Roman" w:hAnsi="Times New Roman"/>
      <w:sz w:val="20"/>
      <w:szCs w:val="20"/>
      <w:lang w:eastAsia="ro-RO"/>
    </w:rPr>
  </w:style>
  <w:style w:type="character" w:customStyle="1" w:styleId="BodyTextChar">
    <w:name w:val="Body Text Char"/>
    <w:basedOn w:val="DefaultParagraphFont"/>
    <w:link w:val="BodyText"/>
    <w:rsid w:val="00A75C77"/>
    <w:rPr>
      <w:rFonts w:ascii="Times New Roman" w:eastAsia="Times New Roman" w:hAnsi="Times New Roman" w:cs="Times New Roman"/>
      <w:sz w:val="20"/>
      <w:szCs w:val="20"/>
      <w:lang w:eastAsia="ro-RO"/>
    </w:rPr>
  </w:style>
  <w:style w:type="paragraph" w:customStyle="1" w:styleId="Default">
    <w:name w:val="Default"/>
    <w:rsid w:val="0067555A"/>
    <w:pPr>
      <w:autoSpaceDE w:val="0"/>
      <w:autoSpaceDN w:val="0"/>
      <w:adjustRightInd w:val="0"/>
    </w:pPr>
    <w:rPr>
      <w:rFonts w:ascii="Times New Roman" w:eastAsia="Calibri" w:hAnsi="Times New Roman"/>
      <w:color w:val="000000"/>
      <w:sz w:val="24"/>
      <w:szCs w:val="24"/>
    </w:rPr>
  </w:style>
  <w:style w:type="paragraph" w:styleId="NoSpacing">
    <w:name w:val="No Spacing"/>
    <w:uiPriority w:val="1"/>
    <w:qFormat/>
    <w:rsid w:val="001364C8"/>
    <w:rPr>
      <w:sz w:val="22"/>
      <w:szCs w:val="22"/>
    </w:rPr>
  </w:style>
  <w:style w:type="paragraph" w:styleId="NormalWeb">
    <w:name w:val="Normal (Web)"/>
    <w:basedOn w:val="Normal"/>
    <w:unhideWhenUsed/>
    <w:rsid w:val="006B5E43"/>
    <w:pPr>
      <w:spacing w:before="100" w:beforeAutospacing="1" w:after="100" w:afterAutospacing="1" w:line="240" w:lineRule="auto"/>
    </w:pPr>
    <w:rPr>
      <w:rFonts w:ascii="Times New Roman" w:hAnsi="Times New Roman"/>
      <w:sz w:val="24"/>
      <w:szCs w:val="24"/>
    </w:rPr>
  </w:style>
  <w:style w:type="character" w:customStyle="1" w:styleId="apple-style-span">
    <w:name w:val="apple-style-span"/>
    <w:basedOn w:val="DefaultParagraphFont"/>
    <w:rsid w:val="009A10D4"/>
  </w:style>
  <w:style w:type="character" w:customStyle="1" w:styleId="apple-converted-space">
    <w:name w:val="apple-converted-space"/>
    <w:basedOn w:val="DefaultParagraphFont"/>
    <w:rsid w:val="007752EE"/>
  </w:style>
  <w:style w:type="paragraph" w:customStyle="1" w:styleId="Style4">
    <w:name w:val="Style4"/>
    <w:basedOn w:val="Normal"/>
    <w:rsid w:val="00A759E0"/>
    <w:pPr>
      <w:widowControl w:val="0"/>
      <w:autoSpaceDE w:val="0"/>
      <w:autoSpaceDN w:val="0"/>
      <w:adjustRightInd w:val="0"/>
      <w:spacing w:after="0" w:line="240" w:lineRule="auto"/>
    </w:pPr>
    <w:rPr>
      <w:rFonts w:ascii="Bookman Old Style" w:hAnsi="Bookman Old Style"/>
      <w:sz w:val="24"/>
      <w:szCs w:val="24"/>
    </w:rPr>
  </w:style>
  <w:style w:type="paragraph" w:styleId="TOCHeading">
    <w:name w:val="TOC Heading"/>
    <w:basedOn w:val="Heading1"/>
    <w:next w:val="Normal"/>
    <w:uiPriority w:val="39"/>
    <w:unhideWhenUsed/>
    <w:qFormat/>
    <w:rsid w:val="00DC155A"/>
    <w:pPr>
      <w:keepLines/>
      <w:autoSpaceDE/>
      <w:autoSpaceDN/>
      <w:spacing w:before="480" w:line="276" w:lineRule="auto"/>
      <w:outlineLvl w:val="9"/>
    </w:pPr>
    <w:rPr>
      <w:rFonts w:ascii="Lucida Sans" w:hAnsi="Lucida Sans"/>
      <w:b/>
      <w:bCs/>
      <w:color w:val="AE9638"/>
      <w:sz w:val="28"/>
      <w:szCs w:val="28"/>
      <w:lang w:eastAsia="en-US"/>
    </w:rPr>
  </w:style>
  <w:style w:type="paragraph" w:styleId="TOC1">
    <w:name w:val="toc 1"/>
    <w:basedOn w:val="Normal"/>
    <w:next w:val="Normal"/>
    <w:autoRedefine/>
    <w:uiPriority w:val="39"/>
    <w:unhideWhenUsed/>
    <w:rsid w:val="00C201CF"/>
    <w:pPr>
      <w:tabs>
        <w:tab w:val="right" w:leader="dot" w:pos="8820"/>
      </w:tabs>
      <w:spacing w:after="100"/>
    </w:pPr>
  </w:style>
  <w:style w:type="paragraph" w:styleId="TOC2">
    <w:name w:val="toc 2"/>
    <w:basedOn w:val="Normal"/>
    <w:next w:val="Normal"/>
    <w:autoRedefine/>
    <w:uiPriority w:val="39"/>
    <w:unhideWhenUsed/>
    <w:rsid w:val="00C201CF"/>
    <w:pPr>
      <w:tabs>
        <w:tab w:val="left" w:pos="880"/>
        <w:tab w:val="right" w:leader="dot" w:pos="8820"/>
      </w:tabs>
      <w:spacing w:after="100"/>
      <w:ind w:left="450"/>
    </w:pPr>
  </w:style>
  <w:style w:type="character" w:styleId="Hyperlink">
    <w:name w:val="Hyperlink"/>
    <w:basedOn w:val="DefaultParagraphFont"/>
    <w:uiPriority w:val="99"/>
    <w:unhideWhenUsed/>
    <w:rsid w:val="00DC155A"/>
    <w:rPr>
      <w:color w:val="410082"/>
      <w:u w:val="single"/>
    </w:rPr>
  </w:style>
  <w:style w:type="paragraph" w:styleId="TOC3">
    <w:name w:val="toc 3"/>
    <w:basedOn w:val="Normal"/>
    <w:next w:val="Normal"/>
    <w:autoRedefine/>
    <w:uiPriority w:val="39"/>
    <w:unhideWhenUsed/>
    <w:rsid w:val="00C201CF"/>
    <w:pPr>
      <w:tabs>
        <w:tab w:val="left" w:pos="1320"/>
        <w:tab w:val="right" w:leader="dot" w:pos="8820"/>
      </w:tabs>
      <w:spacing w:after="100"/>
      <w:ind w:left="440"/>
    </w:pPr>
  </w:style>
  <w:style w:type="paragraph" w:styleId="TOC9">
    <w:name w:val="toc 9"/>
    <w:basedOn w:val="Normal"/>
    <w:next w:val="Normal"/>
    <w:autoRedefine/>
    <w:uiPriority w:val="39"/>
    <w:unhideWhenUsed/>
    <w:rsid w:val="00823B08"/>
    <w:pPr>
      <w:spacing w:after="100"/>
      <w:ind w:left="1760"/>
    </w:pPr>
  </w:style>
  <w:style w:type="paragraph" w:styleId="TOC4">
    <w:name w:val="toc 4"/>
    <w:basedOn w:val="Normal"/>
    <w:next w:val="Normal"/>
    <w:autoRedefine/>
    <w:uiPriority w:val="39"/>
    <w:unhideWhenUsed/>
    <w:rsid w:val="00B55393"/>
    <w:pPr>
      <w:spacing w:after="100"/>
      <w:ind w:left="660"/>
    </w:pPr>
  </w:style>
  <w:style w:type="paragraph" w:styleId="TOC5">
    <w:name w:val="toc 5"/>
    <w:basedOn w:val="Normal"/>
    <w:next w:val="Normal"/>
    <w:autoRedefine/>
    <w:uiPriority w:val="39"/>
    <w:unhideWhenUsed/>
    <w:rsid w:val="00B55393"/>
    <w:pPr>
      <w:spacing w:after="100"/>
      <w:ind w:left="880"/>
    </w:pPr>
  </w:style>
  <w:style w:type="paragraph" w:styleId="TOC6">
    <w:name w:val="toc 6"/>
    <w:basedOn w:val="Normal"/>
    <w:next w:val="Normal"/>
    <w:autoRedefine/>
    <w:uiPriority w:val="39"/>
    <w:unhideWhenUsed/>
    <w:rsid w:val="00B55393"/>
    <w:pPr>
      <w:spacing w:after="100"/>
      <w:ind w:left="1100"/>
    </w:pPr>
  </w:style>
  <w:style w:type="paragraph" w:styleId="TOC7">
    <w:name w:val="toc 7"/>
    <w:basedOn w:val="Normal"/>
    <w:next w:val="Normal"/>
    <w:autoRedefine/>
    <w:uiPriority w:val="39"/>
    <w:unhideWhenUsed/>
    <w:rsid w:val="00B55393"/>
    <w:pPr>
      <w:spacing w:after="100"/>
      <w:ind w:left="1320"/>
    </w:pPr>
  </w:style>
  <w:style w:type="paragraph" w:styleId="TOC8">
    <w:name w:val="toc 8"/>
    <w:basedOn w:val="Normal"/>
    <w:next w:val="Normal"/>
    <w:autoRedefine/>
    <w:uiPriority w:val="39"/>
    <w:unhideWhenUsed/>
    <w:rsid w:val="00B55393"/>
    <w:pPr>
      <w:spacing w:after="100"/>
      <w:ind w:left="1540"/>
    </w:pPr>
  </w:style>
  <w:style w:type="paragraph" w:customStyle="1" w:styleId="Style6">
    <w:name w:val="Style 6"/>
    <w:basedOn w:val="Normal"/>
    <w:rsid w:val="00AB7FEC"/>
    <w:pPr>
      <w:widowControl w:val="0"/>
      <w:autoSpaceDE w:val="0"/>
      <w:autoSpaceDN w:val="0"/>
      <w:adjustRightInd w:val="0"/>
      <w:spacing w:after="0" w:line="240" w:lineRule="auto"/>
    </w:pPr>
    <w:rPr>
      <w:rFonts w:ascii="Times New Roman" w:hAnsi="Times New Roman"/>
      <w:sz w:val="20"/>
      <w:szCs w:val="20"/>
      <w:lang w:eastAsia="ro-RO"/>
    </w:rPr>
  </w:style>
  <w:style w:type="paragraph" w:styleId="BodyTextIndent">
    <w:name w:val="Body Text Indent"/>
    <w:basedOn w:val="Normal"/>
    <w:link w:val="BodyTextIndentChar"/>
    <w:rsid w:val="00E77160"/>
    <w:pPr>
      <w:spacing w:after="120" w:line="240" w:lineRule="auto"/>
      <w:ind w:left="360"/>
    </w:pPr>
    <w:rPr>
      <w:rFonts w:ascii="Times New Roman" w:hAnsi="Times New Roman"/>
      <w:sz w:val="24"/>
      <w:szCs w:val="24"/>
      <w:lang w:eastAsia="ro-RO"/>
    </w:rPr>
  </w:style>
  <w:style w:type="character" w:customStyle="1" w:styleId="BodyTextIndentChar">
    <w:name w:val="Body Text Indent Char"/>
    <w:basedOn w:val="DefaultParagraphFont"/>
    <w:link w:val="BodyTextIndent"/>
    <w:rsid w:val="00E77160"/>
    <w:rPr>
      <w:rFonts w:ascii="Times New Roman" w:hAnsi="Times New Roman"/>
      <w:sz w:val="24"/>
      <w:szCs w:val="24"/>
      <w:lang w:val="ro-RO" w:eastAsia="ro-RO"/>
    </w:rPr>
  </w:style>
</w:styles>
</file>

<file path=word/webSettings.xml><?xml version="1.0" encoding="utf-8"?>
<w:webSettings xmlns:r="http://schemas.openxmlformats.org/officeDocument/2006/relationships" xmlns:w="http://schemas.openxmlformats.org/wordprocessingml/2006/main">
  <w:divs>
    <w:div w:id="399670145">
      <w:bodyDiv w:val="1"/>
      <w:marLeft w:val="0"/>
      <w:marRight w:val="0"/>
      <w:marTop w:val="0"/>
      <w:marBottom w:val="0"/>
      <w:divBdr>
        <w:top w:val="none" w:sz="0" w:space="0" w:color="auto"/>
        <w:left w:val="none" w:sz="0" w:space="0" w:color="auto"/>
        <w:bottom w:val="none" w:sz="0" w:space="0" w:color="auto"/>
        <w:right w:val="none" w:sz="0" w:space="0" w:color="auto"/>
      </w:divBdr>
      <w:divsChild>
        <w:div w:id="520896369">
          <w:marLeft w:val="0"/>
          <w:marRight w:val="0"/>
          <w:marTop w:val="0"/>
          <w:marBottom w:val="0"/>
          <w:divBdr>
            <w:top w:val="none" w:sz="0" w:space="0" w:color="auto"/>
            <w:left w:val="none" w:sz="0" w:space="0" w:color="auto"/>
            <w:bottom w:val="none" w:sz="0" w:space="0" w:color="auto"/>
            <w:right w:val="none" w:sz="0" w:space="0" w:color="auto"/>
          </w:divBdr>
        </w:div>
        <w:div w:id="536281607">
          <w:marLeft w:val="0"/>
          <w:marRight w:val="0"/>
          <w:marTop w:val="0"/>
          <w:marBottom w:val="0"/>
          <w:divBdr>
            <w:top w:val="none" w:sz="0" w:space="0" w:color="auto"/>
            <w:left w:val="none" w:sz="0" w:space="0" w:color="auto"/>
            <w:bottom w:val="none" w:sz="0" w:space="0" w:color="auto"/>
            <w:right w:val="none" w:sz="0" w:space="0" w:color="auto"/>
          </w:divBdr>
        </w:div>
        <w:div w:id="1016348044">
          <w:marLeft w:val="0"/>
          <w:marRight w:val="0"/>
          <w:marTop w:val="0"/>
          <w:marBottom w:val="0"/>
          <w:divBdr>
            <w:top w:val="none" w:sz="0" w:space="0" w:color="auto"/>
            <w:left w:val="none" w:sz="0" w:space="0" w:color="auto"/>
            <w:bottom w:val="none" w:sz="0" w:space="0" w:color="auto"/>
            <w:right w:val="none" w:sz="0" w:space="0" w:color="auto"/>
          </w:divBdr>
        </w:div>
        <w:div w:id="1077170495">
          <w:marLeft w:val="0"/>
          <w:marRight w:val="0"/>
          <w:marTop w:val="0"/>
          <w:marBottom w:val="0"/>
          <w:divBdr>
            <w:top w:val="none" w:sz="0" w:space="0" w:color="auto"/>
            <w:left w:val="none" w:sz="0" w:space="0" w:color="auto"/>
            <w:bottom w:val="none" w:sz="0" w:space="0" w:color="auto"/>
            <w:right w:val="none" w:sz="0" w:space="0" w:color="auto"/>
          </w:divBdr>
        </w:div>
        <w:div w:id="1167012514">
          <w:marLeft w:val="0"/>
          <w:marRight w:val="0"/>
          <w:marTop w:val="0"/>
          <w:marBottom w:val="0"/>
          <w:divBdr>
            <w:top w:val="none" w:sz="0" w:space="0" w:color="auto"/>
            <w:left w:val="none" w:sz="0" w:space="0" w:color="auto"/>
            <w:bottom w:val="none" w:sz="0" w:space="0" w:color="auto"/>
            <w:right w:val="none" w:sz="0" w:space="0" w:color="auto"/>
          </w:divBdr>
        </w:div>
        <w:div w:id="1256205953">
          <w:marLeft w:val="0"/>
          <w:marRight w:val="0"/>
          <w:marTop w:val="0"/>
          <w:marBottom w:val="0"/>
          <w:divBdr>
            <w:top w:val="none" w:sz="0" w:space="0" w:color="auto"/>
            <w:left w:val="none" w:sz="0" w:space="0" w:color="auto"/>
            <w:bottom w:val="none" w:sz="0" w:space="0" w:color="auto"/>
            <w:right w:val="none" w:sz="0" w:space="0" w:color="auto"/>
          </w:divBdr>
        </w:div>
        <w:div w:id="1663116281">
          <w:marLeft w:val="0"/>
          <w:marRight w:val="0"/>
          <w:marTop w:val="0"/>
          <w:marBottom w:val="0"/>
          <w:divBdr>
            <w:top w:val="none" w:sz="0" w:space="0" w:color="auto"/>
            <w:left w:val="none" w:sz="0" w:space="0" w:color="auto"/>
            <w:bottom w:val="none" w:sz="0" w:space="0" w:color="auto"/>
            <w:right w:val="none" w:sz="0" w:space="0" w:color="auto"/>
          </w:divBdr>
        </w:div>
        <w:div w:id="1779252248">
          <w:marLeft w:val="0"/>
          <w:marRight w:val="0"/>
          <w:marTop w:val="0"/>
          <w:marBottom w:val="0"/>
          <w:divBdr>
            <w:top w:val="none" w:sz="0" w:space="0" w:color="auto"/>
            <w:left w:val="none" w:sz="0" w:space="0" w:color="auto"/>
            <w:bottom w:val="none" w:sz="0" w:space="0" w:color="auto"/>
            <w:right w:val="none" w:sz="0" w:space="0" w:color="auto"/>
          </w:divBdr>
        </w:div>
        <w:div w:id="1809712454">
          <w:marLeft w:val="0"/>
          <w:marRight w:val="0"/>
          <w:marTop w:val="0"/>
          <w:marBottom w:val="0"/>
          <w:divBdr>
            <w:top w:val="none" w:sz="0" w:space="0" w:color="auto"/>
            <w:left w:val="none" w:sz="0" w:space="0" w:color="auto"/>
            <w:bottom w:val="none" w:sz="0" w:space="0" w:color="auto"/>
            <w:right w:val="none" w:sz="0" w:space="0" w:color="auto"/>
          </w:divBdr>
        </w:div>
        <w:div w:id="1889216938">
          <w:marLeft w:val="0"/>
          <w:marRight w:val="0"/>
          <w:marTop w:val="0"/>
          <w:marBottom w:val="0"/>
          <w:divBdr>
            <w:top w:val="none" w:sz="0" w:space="0" w:color="auto"/>
            <w:left w:val="none" w:sz="0" w:space="0" w:color="auto"/>
            <w:bottom w:val="none" w:sz="0" w:space="0" w:color="auto"/>
            <w:right w:val="none" w:sz="0" w:space="0" w:color="auto"/>
          </w:divBdr>
        </w:div>
        <w:div w:id="1901288226">
          <w:marLeft w:val="0"/>
          <w:marRight w:val="0"/>
          <w:marTop w:val="0"/>
          <w:marBottom w:val="0"/>
          <w:divBdr>
            <w:top w:val="none" w:sz="0" w:space="0" w:color="auto"/>
            <w:left w:val="none" w:sz="0" w:space="0" w:color="auto"/>
            <w:bottom w:val="none" w:sz="0" w:space="0" w:color="auto"/>
            <w:right w:val="none" w:sz="0" w:space="0" w:color="auto"/>
          </w:divBdr>
        </w:div>
        <w:div w:id="1961260481">
          <w:marLeft w:val="0"/>
          <w:marRight w:val="0"/>
          <w:marTop w:val="0"/>
          <w:marBottom w:val="0"/>
          <w:divBdr>
            <w:top w:val="none" w:sz="0" w:space="0" w:color="auto"/>
            <w:left w:val="none" w:sz="0" w:space="0" w:color="auto"/>
            <w:bottom w:val="none" w:sz="0" w:space="0" w:color="auto"/>
            <w:right w:val="none" w:sz="0" w:space="0" w:color="auto"/>
          </w:divBdr>
        </w:div>
        <w:div w:id="2107531800">
          <w:marLeft w:val="0"/>
          <w:marRight w:val="0"/>
          <w:marTop w:val="0"/>
          <w:marBottom w:val="0"/>
          <w:divBdr>
            <w:top w:val="none" w:sz="0" w:space="0" w:color="auto"/>
            <w:left w:val="none" w:sz="0" w:space="0" w:color="auto"/>
            <w:bottom w:val="none" w:sz="0" w:space="0" w:color="auto"/>
            <w:right w:val="none" w:sz="0" w:space="0" w:color="auto"/>
          </w:divBdr>
        </w:div>
      </w:divsChild>
    </w:div>
    <w:div w:id="958098707">
      <w:bodyDiv w:val="1"/>
      <w:marLeft w:val="0"/>
      <w:marRight w:val="0"/>
      <w:marTop w:val="0"/>
      <w:marBottom w:val="0"/>
      <w:divBdr>
        <w:top w:val="none" w:sz="0" w:space="0" w:color="auto"/>
        <w:left w:val="none" w:sz="0" w:space="0" w:color="auto"/>
        <w:bottom w:val="none" w:sz="0" w:space="0" w:color="auto"/>
        <w:right w:val="none" w:sz="0" w:space="0" w:color="auto"/>
      </w:divBdr>
    </w:div>
    <w:div w:id="1358969162">
      <w:bodyDiv w:val="1"/>
      <w:marLeft w:val="0"/>
      <w:marRight w:val="0"/>
      <w:marTop w:val="0"/>
      <w:marBottom w:val="0"/>
      <w:divBdr>
        <w:top w:val="none" w:sz="0" w:space="0" w:color="auto"/>
        <w:left w:val="none" w:sz="0" w:space="0" w:color="auto"/>
        <w:bottom w:val="none" w:sz="0" w:space="0" w:color="auto"/>
        <w:right w:val="none" w:sz="0" w:space="0" w:color="auto"/>
      </w:divBdr>
    </w:div>
    <w:div w:id="1951355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6E8DC5-6917-4F52-9E9C-356793C8C1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TotalTime>
  <Pages>184</Pages>
  <Words>67476</Words>
  <Characters>391364</Characters>
  <Application>Microsoft Office Word</Application>
  <DocSecurity>0</DocSecurity>
  <Lines>3261</Lines>
  <Paragraphs>915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cjarges</Company>
  <LinksUpToDate>false</LinksUpToDate>
  <CharactersWithSpaces>457925</CharactersWithSpaces>
  <SharedDoc>false</SharedDoc>
  <HLinks>
    <vt:vector size="852" baseType="variant">
      <vt:variant>
        <vt:i4>1245241</vt:i4>
      </vt:variant>
      <vt:variant>
        <vt:i4>848</vt:i4>
      </vt:variant>
      <vt:variant>
        <vt:i4>0</vt:i4>
      </vt:variant>
      <vt:variant>
        <vt:i4>5</vt:i4>
      </vt:variant>
      <vt:variant>
        <vt:lpwstr/>
      </vt:variant>
      <vt:variant>
        <vt:lpwstr>_Toc424211855</vt:lpwstr>
      </vt:variant>
      <vt:variant>
        <vt:i4>1245241</vt:i4>
      </vt:variant>
      <vt:variant>
        <vt:i4>842</vt:i4>
      </vt:variant>
      <vt:variant>
        <vt:i4>0</vt:i4>
      </vt:variant>
      <vt:variant>
        <vt:i4>5</vt:i4>
      </vt:variant>
      <vt:variant>
        <vt:lpwstr/>
      </vt:variant>
      <vt:variant>
        <vt:lpwstr>_Toc424211854</vt:lpwstr>
      </vt:variant>
      <vt:variant>
        <vt:i4>1245241</vt:i4>
      </vt:variant>
      <vt:variant>
        <vt:i4>836</vt:i4>
      </vt:variant>
      <vt:variant>
        <vt:i4>0</vt:i4>
      </vt:variant>
      <vt:variant>
        <vt:i4>5</vt:i4>
      </vt:variant>
      <vt:variant>
        <vt:lpwstr/>
      </vt:variant>
      <vt:variant>
        <vt:lpwstr>_Toc424211853</vt:lpwstr>
      </vt:variant>
      <vt:variant>
        <vt:i4>1245241</vt:i4>
      </vt:variant>
      <vt:variant>
        <vt:i4>830</vt:i4>
      </vt:variant>
      <vt:variant>
        <vt:i4>0</vt:i4>
      </vt:variant>
      <vt:variant>
        <vt:i4>5</vt:i4>
      </vt:variant>
      <vt:variant>
        <vt:lpwstr/>
      </vt:variant>
      <vt:variant>
        <vt:lpwstr>_Toc424211852</vt:lpwstr>
      </vt:variant>
      <vt:variant>
        <vt:i4>1245241</vt:i4>
      </vt:variant>
      <vt:variant>
        <vt:i4>824</vt:i4>
      </vt:variant>
      <vt:variant>
        <vt:i4>0</vt:i4>
      </vt:variant>
      <vt:variant>
        <vt:i4>5</vt:i4>
      </vt:variant>
      <vt:variant>
        <vt:lpwstr/>
      </vt:variant>
      <vt:variant>
        <vt:lpwstr>_Toc424211851</vt:lpwstr>
      </vt:variant>
      <vt:variant>
        <vt:i4>1245241</vt:i4>
      </vt:variant>
      <vt:variant>
        <vt:i4>818</vt:i4>
      </vt:variant>
      <vt:variant>
        <vt:i4>0</vt:i4>
      </vt:variant>
      <vt:variant>
        <vt:i4>5</vt:i4>
      </vt:variant>
      <vt:variant>
        <vt:lpwstr/>
      </vt:variant>
      <vt:variant>
        <vt:lpwstr>_Toc424211850</vt:lpwstr>
      </vt:variant>
      <vt:variant>
        <vt:i4>1179705</vt:i4>
      </vt:variant>
      <vt:variant>
        <vt:i4>812</vt:i4>
      </vt:variant>
      <vt:variant>
        <vt:i4>0</vt:i4>
      </vt:variant>
      <vt:variant>
        <vt:i4>5</vt:i4>
      </vt:variant>
      <vt:variant>
        <vt:lpwstr/>
      </vt:variant>
      <vt:variant>
        <vt:lpwstr>_Toc424211849</vt:lpwstr>
      </vt:variant>
      <vt:variant>
        <vt:i4>1179705</vt:i4>
      </vt:variant>
      <vt:variant>
        <vt:i4>806</vt:i4>
      </vt:variant>
      <vt:variant>
        <vt:i4>0</vt:i4>
      </vt:variant>
      <vt:variant>
        <vt:i4>5</vt:i4>
      </vt:variant>
      <vt:variant>
        <vt:lpwstr/>
      </vt:variant>
      <vt:variant>
        <vt:lpwstr>_Toc424211848</vt:lpwstr>
      </vt:variant>
      <vt:variant>
        <vt:i4>1179705</vt:i4>
      </vt:variant>
      <vt:variant>
        <vt:i4>800</vt:i4>
      </vt:variant>
      <vt:variant>
        <vt:i4>0</vt:i4>
      </vt:variant>
      <vt:variant>
        <vt:i4>5</vt:i4>
      </vt:variant>
      <vt:variant>
        <vt:lpwstr/>
      </vt:variant>
      <vt:variant>
        <vt:lpwstr>_Toc424211847</vt:lpwstr>
      </vt:variant>
      <vt:variant>
        <vt:i4>1179705</vt:i4>
      </vt:variant>
      <vt:variant>
        <vt:i4>794</vt:i4>
      </vt:variant>
      <vt:variant>
        <vt:i4>0</vt:i4>
      </vt:variant>
      <vt:variant>
        <vt:i4>5</vt:i4>
      </vt:variant>
      <vt:variant>
        <vt:lpwstr/>
      </vt:variant>
      <vt:variant>
        <vt:lpwstr>_Toc424211846</vt:lpwstr>
      </vt:variant>
      <vt:variant>
        <vt:i4>1179705</vt:i4>
      </vt:variant>
      <vt:variant>
        <vt:i4>788</vt:i4>
      </vt:variant>
      <vt:variant>
        <vt:i4>0</vt:i4>
      </vt:variant>
      <vt:variant>
        <vt:i4>5</vt:i4>
      </vt:variant>
      <vt:variant>
        <vt:lpwstr/>
      </vt:variant>
      <vt:variant>
        <vt:lpwstr>_Toc424211845</vt:lpwstr>
      </vt:variant>
      <vt:variant>
        <vt:i4>1179705</vt:i4>
      </vt:variant>
      <vt:variant>
        <vt:i4>782</vt:i4>
      </vt:variant>
      <vt:variant>
        <vt:i4>0</vt:i4>
      </vt:variant>
      <vt:variant>
        <vt:i4>5</vt:i4>
      </vt:variant>
      <vt:variant>
        <vt:lpwstr/>
      </vt:variant>
      <vt:variant>
        <vt:lpwstr>_Toc424211844</vt:lpwstr>
      </vt:variant>
      <vt:variant>
        <vt:i4>1179705</vt:i4>
      </vt:variant>
      <vt:variant>
        <vt:i4>776</vt:i4>
      </vt:variant>
      <vt:variant>
        <vt:i4>0</vt:i4>
      </vt:variant>
      <vt:variant>
        <vt:i4>5</vt:i4>
      </vt:variant>
      <vt:variant>
        <vt:lpwstr/>
      </vt:variant>
      <vt:variant>
        <vt:lpwstr>_Toc424211843</vt:lpwstr>
      </vt:variant>
      <vt:variant>
        <vt:i4>1179705</vt:i4>
      </vt:variant>
      <vt:variant>
        <vt:i4>770</vt:i4>
      </vt:variant>
      <vt:variant>
        <vt:i4>0</vt:i4>
      </vt:variant>
      <vt:variant>
        <vt:i4>5</vt:i4>
      </vt:variant>
      <vt:variant>
        <vt:lpwstr/>
      </vt:variant>
      <vt:variant>
        <vt:lpwstr>_Toc424211842</vt:lpwstr>
      </vt:variant>
      <vt:variant>
        <vt:i4>1179705</vt:i4>
      </vt:variant>
      <vt:variant>
        <vt:i4>764</vt:i4>
      </vt:variant>
      <vt:variant>
        <vt:i4>0</vt:i4>
      </vt:variant>
      <vt:variant>
        <vt:i4>5</vt:i4>
      </vt:variant>
      <vt:variant>
        <vt:lpwstr/>
      </vt:variant>
      <vt:variant>
        <vt:lpwstr>_Toc424211841</vt:lpwstr>
      </vt:variant>
      <vt:variant>
        <vt:i4>1179705</vt:i4>
      </vt:variant>
      <vt:variant>
        <vt:i4>758</vt:i4>
      </vt:variant>
      <vt:variant>
        <vt:i4>0</vt:i4>
      </vt:variant>
      <vt:variant>
        <vt:i4>5</vt:i4>
      </vt:variant>
      <vt:variant>
        <vt:lpwstr/>
      </vt:variant>
      <vt:variant>
        <vt:lpwstr>_Toc424211840</vt:lpwstr>
      </vt:variant>
      <vt:variant>
        <vt:i4>1376313</vt:i4>
      </vt:variant>
      <vt:variant>
        <vt:i4>752</vt:i4>
      </vt:variant>
      <vt:variant>
        <vt:i4>0</vt:i4>
      </vt:variant>
      <vt:variant>
        <vt:i4>5</vt:i4>
      </vt:variant>
      <vt:variant>
        <vt:lpwstr/>
      </vt:variant>
      <vt:variant>
        <vt:lpwstr>_Toc424211839</vt:lpwstr>
      </vt:variant>
      <vt:variant>
        <vt:i4>1376313</vt:i4>
      </vt:variant>
      <vt:variant>
        <vt:i4>746</vt:i4>
      </vt:variant>
      <vt:variant>
        <vt:i4>0</vt:i4>
      </vt:variant>
      <vt:variant>
        <vt:i4>5</vt:i4>
      </vt:variant>
      <vt:variant>
        <vt:lpwstr/>
      </vt:variant>
      <vt:variant>
        <vt:lpwstr>_Toc424211838</vt:lpwstr>
      </vt:variant>
      <vt:variant>
        <vt:i4>1376313</vt:i4>
      </vt:variant>
      <vt:variant>
        <vt:i4>740</vt:i4>
      </vt:variant>
      <vt:variant>
        <vt:i4>0</vt:i4>
      </vt:variant>
      <vt:variant>
        <vt:i4>5</vt:i4>
      </vt:variant>
      <vt:variant>
        <vt:lpwstr/>
      </vt:variant>
      <vt:variant>
        <vt:lpwstr>_Toc424211837</vt:lpwstr>
      </vt:variant>
      <vt:variant>
        <vt:i4>1376313</vt:i4>
      </vt:variant>
      <vt:variant>
        <vt:i4>734</vt:i4>
      </vt:variant>
      <vt:variant>
        <vt:i4>0</vt:i4>
      </vt:variant>
      <vt:variant>
        <vt:i4>5</vt:i4>
      </vt:variant>
      <vt:variant>
        <vt:lpwstr/>
      </vt:variant>
      <vt:variant>
        <vt:lpwstr>_Toc424211836</vt:lpwstr>
      </vt:variant>
      <vt:variant>
        <vt:i4>1376313</vt:i4>
      </vt:variant>
      <vt:variant>
        <vt:i4>728</vt:i4>
      </vt:variant>
      <vt:variant>
        <vt:i4>0</vt:i4>
      </vt:variant>
      <vt:variant>
        <vt:i4>5</vt:i4>
      </vt:variant>
      <vt:variant>
        <vt:lpwstr/>
      </vt:variant>
      <vt:variant>
        <vt:lpwstr>_Toc424211835</vt:lpwstr>
      </vt:variant>
      <vt:variant>
        <vt:i4>1376313</vt:i4>
      </vt:variant>
      <vt:variant>
        <vt:i4>722</vt:i4>
      </vt:variant>
      <vt:variant>
        <vt:i4>0</vt:i4>
      </vt:variant>
      <vt:variant>
        <vt:i4>5</vt:i4>
      </vt:variant>
      <vt:variant>
        <vt:lpwstr/>
      </vt:variant>
      <vt:variant>
        <vt:lpwstr>_Toc424211834</vt:lpwstr>
      </vt:variant>
      <vt:variant>
        <vt:i4>1376313</vt:i4>
      </vt:variant>
      <vt:variant>
        <vt:i4>716</vt:i4>
      </vt:variant>
      <vt:variant>
        <vt:i4>0</vt:i4>
      </vt:variant>
      <vt:variant>
        <vt:i4>5</vt:i4>
      </vt:variant>
      <vt:variant>
        <vt:lpwstr/>
      </vt:variant>
      <vt:variant>
        <vt:lpwstr>_Toc424211833</vt:lpwstr>
      </vt:variant>
      <vt:variant>
        <vt:i4>1376313</vt:i4>
      </vt:variant>
      <vt:variant>
        <vt:i4>710</vt:i4>
      </vt:variant>
      <vt:variant>
        <vt:i4>0</vt:i4>
      </vt:variant>
      <vt:variant>
        <vt:i4>5</vt:i4>
      </vt:variant>
      <vt:variant>
        <vt:lpwstr/>
      </vt:variant>
      <vt:variant>
        <vt:lpwstr>_Toc424211832</vt:lpwstr>
      </vt:variant>
      <vt:variant>
        <vt:i4>1376313</vt:i4>
      </vt:variant>
      <vt:variant>
        <vt:i4>704</vt:i4>
      </vt:variant>
      <vt:variant>
        <vt:i4>0</vt:i4>
      </vt:variant>
      <vt:variant>
        <vt:i4>5</vt:i4>
      </vt:variant>
      <vt:variant>
        <vt:lpwstr/>
      </vt:variant>
      <vt:variant>
        <vt:lpwstr>_Toc424211831</vt:lpwstr>
      </vt:variant>
      <vt:variant>
        <vt:i4>1376313</vt:i4>
      </vt:variant>
      <vt:variant>
        <vt:i4>698</vt:i4>
      </vt:variant>
      <vt:variant>
        <vt:i4>0</vt:i4>
      </vt:variant>
      <vt:variant>
        <vt:i4>5</vt:i4>
      </vt:variant>
      <vt:variant>
        <vt:lpwstr/>
      </vt:variant>
      <vt:variant>
        <vt:lpwstr>_Toc424211830</vt:lpwstr>
      </vt:variant>
      <vt:variant>
        <vt:i4>1310777</vt:i4>
      </vt:variant>
      <vt:variant>
        <vt:i4>692</vt:i4>
      </vt:variant>
      <vt:variant>
        <vt:i4>0</vt:i4>
      </vt:variant>
      <vt:variant>
        <vt:i4>5</vt:i4>
      </vt:variant>
      <vt:variant>
        <vt:lpwstr/>
      </vt:variant>
      <vt:variant>
        <vt:lpwstr>_Toc424211829</vt:lpwstr>
      </vt:variant>
      <vt:variant>
        <vt:i4>1310777</vt:i4>
      </vt:variant>
      <vt:variant>
        <vt:i4>686</vt:i4>
      </vt:variant>
      <vt:variant>
        <vt:i4>0</vt:i4>
      </vt:variant>
      <vt:variant>
        <vt:i4>5</vt:i4>
      </vt:variant>
      <vt:variant>
        <vt:lpwstr/>
      </vt:variant>
      <vt:variant>
        <vt:lpwstr>_Toc424211828</vt:lpwstr>
      </vt:variant>
      <vt:variant>
        <vt:i4>1310777</vt:i4>
      </vt:variant>
      <vt:variant>
        <vt:i4>680</vt:i4>
      </vt:variant>
      <vt:variant>
        <vt:i4>0</vt:i4>
      </vt:variant>
      <vt:variant>
        <vt:i4>5</vt:i4>
      </vt:variant>
      <vt:variant>
        <vt:lpwstr/>
      </vt:variant>
      <vt:variant>
        <vt:lpwstr>_Toc424211827</vt:lpwstr>
      </vt:variant>
      <vt:variant>
        <vt:i4>1310777</vt:i4>
      </vt:variant>
      <vt:variant>
        <vt:i4>674</vt:i4>
      </vt:variant>
      <vt:variant>
        <vt:i4>0</vt:i4>
      </vt:variant>
      <vt:variant>
        <vt:i4>5</vt:i4>
      </vt:variant>
      <vt:variant>
        <vt:lpwstr/>
      </vt:variant>
      <vt:variant>
        <vt:lpwstr>_Toc424211826</vt:lpwstr>
      </vt:variant>
      <vt:variant>
        <vt:i4>1310777</vt:i4>
      </vt:variant>
      <vt:variant>
        <vt:i4>668</vt:i4>
      </vt:variant>
      <vt:variant>
        <vt:i4>0</vt:i4>
      </vt:variant>
      <vt:variant>
        <vt:i4>5</vt:i4>
      </vt:variant>
      <vt:variant>
        <vt:lpwstr/>
      </vt:variant>
      <vt:variant>
        <vt:lpwstr>_Toc424211825</vt:lpwstr>
      </vt:variant>
      <vt:variant>
        <vt:i4>1310777</vt:i4>
      </vt:variant>
      <vt:variant>
        <vt:i4>662</vt:i4>
      </vt:variant>
      <vt:variant>
        <vt:i4>0</vt:i4>
      </vt:variant>
      <vt:variant>
        <vt:i4>5</vt:i4>
      </vt:variant>
      <vt:variant>
        <vt:lpwstr/>
      </vt:variant>
      <vt:variant>
        <vt:lpwstr>_Toc424211824</vt:lpwstr>
      </vt:variant>
      <vt:variant>
        <vt:i4>1310777</vt:i4>
      </vt:variant>
      <vt:variant>
        <vt:i4>656</vt:i4>
      </vt:variant>
      <vt:variant>
        <vt:i4>0</vt:i4>
      </vt:variant>
      <vt:variant>
        <vt:i4>5</vt:i4>
      </vt:variant>
      <vt:variant>
        <vt:lpwstr/>
      </vt:variant>
      <vt:variant>
        <vt:lpwstr>_Toc424211823</vt:lpwstr>
      </vt:variant>
      <vt:variant>
        <vt:i4>1310777</vt:i4>
      </vt:variant>
      <vt:variant>
        <vt:i4>650</vt:i4>
      </vt:variant>
      <vt:variant>
        <vt:i4>0</vt:i4>
      </vt:variant>
      <vt:variant>
        <vt:i4>5</vt:i4>
      </vt:variant>
      <vt:variant>
        <vt:lpwstr/>
      </vt:variant>
      <vt:variant>
        <vt:lpwstr>_Toc424211822</vt:lpwstr>
      </vt:variant>
      <vt:variant>
        <vt:i4>1310777</vt:i4>
      </vt:variant>
      <vt:variant>
        <vt:i4>644</vt:i4>
      </vt:variant>
      <vt:variant>
        <vt:i4>0</vt:i4>
      </vt:variant>
      <vt:variant>
        <vt:i4>5</vt:i4>
      </vt:variant>
      <vt:variant>
        <vt:lpwstr/>
      </vt:variant>
      <vt:variant>
        <vt:lpwstr>_Toc424211821</vt:lpwstr>
      </vt:variant>
      <vt:variant>
        <vt:i4>1310777</vt:i4>
      </vt:variant>
      <vt:variant>
        <vt:i4>638</vt:i4>
      </vt:variant>
      <vt:variant>
        <vt:i4>0</vt:i4>
      </vt:variant>
      <vt:variant>
        <vt:i4>5</vt:i4>
      </vt:variant>
      <vt:variant>
        <vt:lpwstr/>
      </vt:variant>
      <vt:variant>
        <vt:lpwstr>_Toc424211820</vt:lpwstr>
      </vt:variant>
      <vt:variant>
        <vt:i4>1507385</vt:i4>
      </vt:variant>
      <vt:variant>
        <vt:i4>632</vt:i4>
      </vt:variant>
      <vt:variant>
        <vt:i4>0</vt:i4>
      </vt:variant>
      <vt:variant>
        <vt:i4>5</vt:i4>
      </vt:variant>
      <vt:variant>
        <vt:lpwstr/>
      </vt:variant>
      <vt:variant>
        <vt:lpwstr>_Toc424211819</vt:lpwstr>
      </vt:variant>
      <vt:variant>
        <vt:i4>1507385</vt:i4>
      </vt:variant>
      <vt:variant>
        <vt:i4>626</vt:i4>
      </vt:variant>
      <vt:variant>
        <vt:i4>0</vt:i4>
      </vt:variant>
      <vt:variant>
        <vt:i4>5</vt:i4>
      </vt:variant>
      <vt:variant>
        <vt:lpwstr/>
      </vt:variant>
      <vt:variant>
        <vt:lpwstr>_Toc424211818</vt:lpwstr>
      </vt:variant>
      <vt:variant>
        <vt:i4>1507385</vt:i4>
      </vt:variant>
      <vt:variant>
        <vt:i4>620</vt:i4>
      </vt:variant>
      <vt:variant>
        <vt:i4>0</vt:i4>
      </vt:variant>
      <vt:variant>
        <vt:i4>5</vt:i4>
      </vt:variant>
      <vt:variant>
        <vt:lpwstr/>
      </vt:variant>
      <vt:variant>
        <vt:lpwstr>_Toc424211817</vt:lpwstr>
      </vt:variant>
      <vt:variant>
        <vt:i4>1507385</vt:i4>
      </vt:variant>
      <vt:variant>
        <vt:i4>614</vt:i4>
      </vt:variant>
      <vt:variant>
        <vt:i4>0</vt:i4>
      </vt:variant>
      <vt:variant>
        <vt:i4>5</vt:i4>
      </vt:variant>
      <vt:variant>
        <vt:lpwstr/>
      </vt:variant>
      <vt:variant>
        <vt:lpwstr>_Toc424211816</vt:lpwstr>
      </vt:variant>
      <vt:variant>
        <vt:i4>1507385</vt:i4>
      </vt:variant>
      <vt:variant>
        <vt:i4>608</vt:i4>
      </vt:variant>
      <vt:variant>
        <vt:i4>0</vt:i4>
      </vt:variant>
      <vt:variant>
        <vt:i4>5</vt:i4>
      </vt:variant>
      <vt:variant>
        <vt:lpwstr/>
      </vt:variant>
      <vt:variant>
        <vt:lpwstr>_Toc424211815</vt:lpwstr>
      </vt:variant>
      <vt:variant>
        <vt:i4>1507385</vt:i4>
      </vt:variant>
      <vt:variant>
        <vt:i4>602</vt:i4>
      </vt:variant>
      <vt:variant>
        <vt:i4>0</vt:i4>
      </vt:variant>
      <vt:variant>
        <vt:i4>5</vt:i4>
      </vt:variant>
      <vt:variant>
        <vt:lpwstr/>
      </vt:variant>
      <vt:variant>
        <vt:lpwstr>_Toc424211814</vt:lpwstr>
      </vt:variant>
      <vt:variant>
        <vt:i4>1507385</vt:i4>
      </vt:variant>
      <vt:variant>
        <vt:i4>596</vt:i4>
      </vt:variant>
      <vt:variant>
        <vt:i4>0</vt:i4>
      </vt:variant>
      <vt:variant>
        <vt:i4>5</vt:i4>
      </vt:variant>
      <vt:variant>
        <vt:lpwstr/>
      </vt:variant>
      <vt:variant>
        <vt:lpwstr>_Toc424211813</vt:lpwstr>
      </vt:variant>
      <vt:variant>
        <vt:i4>1507385</vt:i4>
      </vt:variant>
      <vt:variant>
        <vt:i4>590</vt:i4>
      </vt:variant>
      <vt:variant>
        <vt:i4>0</vt:i4>
      </vt:variant>
      <vt:variant>
        <vt:i4>5</vt:i4>
      </vt:variant>
      <vt:variant>
        <vt:lpwstr/>
      </vt:variant>
      <vt:variant>
        <vt:lpwstr>_Toc424211812</vt:lpwstr>
      </vt:variant>
      <vt:variant>
        <vt:i4>1507385</vt:i4>
      </vt:variant>
      <vt:variant>
        <vt:i4>584</vt:i4>
      </vt:variant>
      <vt:variant>
        <vt:i4>0</vt:i4>
      </vt:variant>
      <vt:variant>
        <vt:i4>5</vt:i4>
      </vt:variant>
      <vt:variant>
        <vt:lpwstr/>
      </vt:variant>
      <vt:variant>
        <vt:lpwstr>_Toc424211811</vt:lpwstr>
      </vt:variant>
      <vt:variant>
        <vt:i4>1507385</vt:i4>
      </vt:variant>
      <vt:variant>
        <vt:i4>578</vt:i4>
      </vt:variant>
      <vt:variant>
        <vt:i4>0</vt:i4>
      </vt:variant>
      <vt:variant>
        <vt:i4>5</vt:i4>
      </vt:variant>
      <vt:variant>
        <vt:lpwstr/>
      </vt:variant>
      <vt:variant>
        <vt:lpwstr>_Toc424211810</vt:lpwstr>
      </vt:variant>
      <vt:variant>
        <vt:i4>1441849</vt:i4>
      </vt:variant>
      <vt:variant>
        <vt:i4>572</vt:i4>
      </vt:variant>
      <vt:variant>
        <vt:i4>0</vt:i4>
      </vt:variant>
      <vt:variant>
        <vt:i4>5</vt:i4>
      </vt:variant>
      <vt:variant>
        <vt:lpwstr/>
      </vt:variant>
      <vt:variant>
        <vt:lpwstr>_Toc424211809</vt:lpwstr>
      </vt:variant>
      <vt:variant>
        <vt:i4>1441849</vt:i4>
      </vt:variant>
      <vt:variant>
        <vt:i4>566</vt:i4>
      </vt:variant>
      <vt:variant>
        <vt:i4>0</vt:i4>
      </vt:variant>
      <vt:variant>
        <vt:i4>5</vt:i4>
      </vt:variant>
      <vt:variant>
        <vt:lpwstr/>
      </vt:variant>
      <vt:variant>
        <vt:lpwstr>_Toc424211808</vt:lpwstr>
      </vt:variant>
      <vt:variant>
        <vt:i4>1441849</vt:i4>
      </vt:variant>
      <vt:variant>
        <vt:i4>560</vt:i4>
      </vt:variant>
      <vt:variant>
        <vt:i4>0</vt:i4>
      </vt:variant>
      <vt:variant>
        <vt:i4>5</vt:i4>
      </vt:variant>
      <vt:variant>
        <vt:lpwstr/>
      </vt:variant>
      <vt:variant>
        <vt:lpwstr>_Toc424211807</vt:lpwstr>
      </vt:variant>
      <vt:variant>
        <vt:i4>1441849</vt:i4>
      </vt:variant>
      <vt:variant>
        <vt:i4>554</vt:i4>
      </vt:variant>
      <vt:variant>
        <vt:i4>0</vt:i4>
      </vt:variant>
      <vt:variant>
        <vt:i4>5</vt:i4>
      </vt:variant>
      <vt:variant>
        <vt:lpwstr/>
      </vt:variant>
      <vt:variant>
        <vt:lpwstr>_Toc424211806</vt:lpwstr>
      </vt:variant>
      <vt:variant>
        <vt:i4>1441849</vt:i4>
      </vt:variant>
      <vt:variant>
        <vt:i4>548</vt:i4>
      </vt:variant>
      <vt:variant>
        <vt:i4>0</vt:i4>
      </vt:variant>
      <vt:variant>
        <vt:i4>5</vt:i4>
      </vt:variant>
      <vt:variant>
        <vt:lpwstr/>
      </vt:variant>
      <vt:variant>
        <vt:lpwstr>_Toc424211805</vt:lpwstr>
      </vt:variant>
      <vt:variant>
        <vt:i4>1441849</vt:i4>
      </vt:variant>
      <vt:variant>
        <vt:i4>542</vt:i4>
      </vt:variant>
      <vt:variant>
        <vt:i4>0</vt:i4>
      </vt:variant>
      <vt:variant>
        <vt:i4>5</vt:i4>
      </vt:variant>
      <vt:variant>
        <vt:lpwstr/>
      </vt:variant>
      <vt:variant>
        <vt:lpwstr>_Toc424211804</vt:lpwstr>
      </vt:variant>
      <vt:variant>
        <vt:i4>1441849</vt:i4>
      </vt:variant>
      <vt:variant>
        <vt:i4>536</vt:i4>
      </vt:variant>
      <vt:variant>
        <vt:i4>0</vt:i4>
      </vt:variant>
      <vt:variant>
        <vt:i4>5</vt:i4>
      </vt:variant>
      <vt:variant>
        <vt:lpwstr/>
      </vt:variant>
      <vt:variant>
        <vt:lpwstr>_Toc424211803</vt:lpwstr>
      </vt:variant>
      <vt:variant>
        <vt:i4>1441849</vt:i4>
      </vt:variant>
      <vt:variant>
        <vt:i4>530</vt:i4>
      </vt:variant>
      <vt:variant>
        <vt:i4>0</vt:i4>
      </vt:variant>
      <vt:variant>
        <vt:i4>5</vt:i4>
      </vt:variant>
      <vt:variant>
        <vt:lpwstr/>
      </vt:variant>
      <vt:variant>
        <vt:lpwstr>_Toc424211802</vt:lpwstr>
      </vt:variant>
      <vt:variant>
        <vt:i4>1441849</vt:i4>
      </vt:variant>
      <vt:variant>
        <vt:i4>524</vt:i4>
      </vt:variant>
      <vt:variant>
        <vt:i4>0</vt:i4>
      </vt:variant>
      <vt:variant>
        <vt:i4>5</vt:i4>
      </vt:variant>
      <vt:variant>
        <vt:lpwstr/>
      </vt:variant>
      <vt:variant>
        <vt:lpwstr>_Toc424211801</vt:lpwstr>
      </vt:variant>
      <vt:variant>
        <vt:i4>1441849</vt:i4>
      </vt:variant>
      <vt:variant>
        <vt:i4>518</vt:i4>
      </vt:variant>
      <vt:variant>
        <vt:i4>0</vt:i4>
      </vt:variant>
      <vt:variant>
        <vt:i4>5</vt:i4>
      </vt:variant>
      <vt:variant>
        <vt:lpwstr/>
      </vt:variant>
      <vt:variant>
        <vt:lpwstr>_Toc424211800</vt:lpwstr>
      </vt:variant>
      <vt:variant>
        <vt:i4>2031670</vt:i4>
      </vt:variant>
      <vt:variant>
        <vt:i4>512</vt:i4>
      </vt:variant>
      <vt:variant>
        <vt:i4>0</vt:i4>
      </vt:variant>
      <vt:variant>
        <vt:i4>5</vt:i4>
      </vt:variant>
      <vt:variant>
        <vt:lpwstr/>
      </vt:variant>
      <vt:variant>
        <vt:lpwstr>_Toc424211799</vt:lpwstr>
      </vt:variant>
      <vt:variant>
        <vt:i4>2031670</vt:i4>
      </vt:variant>
      <vt:variant>
        <vt:i4>506</vt:i4>
      </vt:variant>
      <vt:variant>
        <vt:i4>0</vt:i4>
      </vt:variant>
      <vt:variant>
        <vt:i4>5</vt:i4>
      </vt:variant>
      <vt:variant>
        <vt:lpwstr/>
      </vt:variant>
      <vt:variant>
        <vt:lpwstr>_Toc424211798</vt:lpwstr>
      </vt:variant>
      <vt:variant>
        <vt:i4>2031670</vt:i4>
      </vt:variant>
      <vt:variant>
        <vt:i4>500</vt:i4>
      </vt:variant>
      <vt:variant>
        <vt:i4>0</vt:i4>
      </vt:variant>
      <vt:variant>
        <vt:i4>5</vt:i4>
      </vt:variant>
      <vt:variant>
        <vt:lpwstr/>
      </vt:variant>
      <vt:variant>
        <vt:lpwstr>_Toc424211797</vt:lpwstr>
      </vt:variant>
      <vt:variant>
        <vt:i4>2031670</vt:i4>
      </vt:variant>
      <vt:variant>
        <vt:i4>494</vt:i4>
      </vt:variant>
      <vt:variant>
        <vt:i4>0</vt:i4>
      </vt:variant>
      <vt:variant>
        <vt:i4>5</vt:i4>
      </vt:variant>
      <vt:variant>
        <vt:lpwstr/>
      </vt:variant>
      <vt:variant>
        <vt:lpwstr>_Toc424211796</vt:lpwstr>
      </vt:variant>
      <vt:variant>
        <vt:i4>2031670</vt:i4>
      </vt:variant>
      <vt:variant>
        <vt:i4>488</vt:i4>
      </vt:variant>
      <vt:variant>
        <vt:i4>0</vt:i4>
      </vt:variant>
      <vt:variant>
        <vt:i4>5</vt:i4>
      </vt:variant>
      <vt:variant>
        <vt:lpwstr/>
      </vt:variant>
      <vt:variant>
        <vt:lpwstr>_Toc424211795</vt:lpwstr>
      </vt:variant>
      <vt:variant>
        <vt:i4>2031670</vt:i4>
      </vt:variant>
      <vt:variant>
        <vt:i4>482</vt:i4>
      </vt:variant>
      <vt:variant>
        <vt:i4>0</vt:i4>
      </vt:variant>
      <vt:variant>
        <vt:i4>5</vt:i4>
      </vt:variant>
      <vt:variant>
        <vt:lpwstr/>
      </vt:variant>
      <vt:variant>
        <vt:lpwstr>_Toc424211794</vt:lpwstr>
      </vt:variant>
      <vt:variant>
        <vt:i4>2031670</vt:i4>
      </vt:variant>
      <vt:variant>
        <vt:i4>476</vt:i4>
      </vt:variant>
      <vt:variant>
        <vt:i4>0</vt:i4>
      </vt:variant>
      <vt:variant>
        <vt:i4>5</vt:i4>
      </vt:variant>
      <vt:variant>
        <vt:lpwstr/>
      </vt:variant>
      <vt:variant>
        <vt:lpwstr>_Toc424211793</vt:lpwstr>
      </vt:variant>
      <vt:variant>
        <vt:i4>2031670</vt:i4>
      </vt:variant>
      <vt:variant>
        <vt:i4>470</vt:i4>
      </vt:variant>
      <vt:variant>
        <vt:i4>0</vt:i4>
      </vt:variant>
      <vt:variant>
        <vt:i4>5</vt:i4>
      </vt:variant>
      <vt:variant>
        <vt:lpwstr/>
      </vt:variant>
      <vt:variant>
        <vt:lpwstr>_Toc424211792</vt:lpwstr>
      </vt:variant>
      <vt:variant>
        <vt:i4>2031670</vt:i4>
      </vt:variant>
      <vt:variant>
        <vt:i4>464</vt:i4>
      </vt:variant>
      <vt:variant>
        <vt:i4>0</vt:i4>
      </vt:variant>
      <vt:variant>
        <vt:i4>5</vt:i4>
      </vt:variant>
      <vt:variant>
        <vt:lpwstr/>
      </vt:variant>
      <vt:variant>
        <vt:lpwstr>_Toc424211791</vt:lpwstr>
      </vt:variant>
      <vt:variant>
        <vt:i4>2031670</vt:i4>
      </vt:variant>
      <vt:variant>
        <vt:i4>458</vt:i4>
      </vt:variant>
      <vt:variant>
        <vt:i4>0</vt:i4>
      </vt:variant>
      <vt:variant>
        <vt:i4>5</vt:i4>
      </vt:variant>
      <vt:variant>
        <vt:lpwstr/>
      </vt:variant>
      <vt:variant>
        <vt:lpwstr>_Toc424211790</vt:lpwstr>
      </vt:variant>
      <vt:variant>
        <vt:i4>1966134</vt:i4>
      </vt:variant>
      <vt:variant>
        <vt:i4>452</vt:i4>
      </vt:variant>
      <vt:variant>
        <vt:i4>0</vt:i4>
      </vt:variant>
      <vt:variant>
        <vt:i4>5</vt:i4>
      </vt:variant>
      <vt:variant>
        <vt:lpwstr/>
      </vt:variant>
      <vt:variant>
        <vt:lpwstr>_Toc424211789</vt:lpwstr>
      </vt:variant>
      <vt:variant>
        <vt:i4>1966134</vt:i4>
      </vt:variant>
      <vt:variant>
        <vt:i4>446</vt:i4>
      </vt:variant>
      <vt:variant>
        <vt:i4>0</vt:i4>
      </vt:variant>
      <vt:variant>
        <vt:i4>5</vt:i4>
      </vt:variant>
      <vt:variant>
        <vt:lpwstr/>
      </vt:variant>
      <vt:variant>
        <vt:lpwstr>_Toc424211788</vt:lpwstr>
      </vt:variant>
      <vt:variant>
        <vt:i4>1966134</vt:i4>
      </vt:variant>
      <vt:variant>
        <vt:i4>440</vt:i4>
      </vt:variant>
      <vt:variant>
        <vt:i4>0</vt:i4>
      </vt:variant>
      <vt:variant>
        <vt:i4>5</vt:i4>
      </vt:variant>
      <vt:variant>
        <vt:lpwstr/>
      </vt:variant>
      <vt:variant>
        <vt:lpwstr>_Toc424211787</vt:lpwstr>
      </vt:variant>
      <vt:variant>
        <vt:i4>1966134</vt:i4>
      </vt:variant>
      <vt:variant>
        <vt:i4>434</vt:i4>
      </vt:variant>
      <vt:variant>
        <vt:i4>0</vt:i4>
      </vt:variant>
      <vt:variant>
        <vt:i4>5</vt:i4>
      </vt:variant>
      <vt:variant>
        <vt:lpwstr/>
      </vt:variant>
      <vt:variant>
        <vt:lpwstr>_Toc424211786</vt:lpwstr>
      </vt:variant>
      <vt:variant>
        <vt:i4>1966134</vt:i4>
      </vt:variant>
      <vt:variant>
        <vt:i4>428</vt:i4>
      </vt:variant>
      <vt:variant>
        <vt:i4>0</vt:i4>
      </vt:variant>
      <vt:variant>
        <vt:i4>5</vt:i4>
      </vt:variant>
      <vt:variant>
        <vt:lpwstr/>
      </vt:variant>
      <vt:variant>
        <vt:lpwstr>_Toc424211785</vt:lpwstr>
      </vt:variant>
      <vt:variant>
        <vt:i4>1966134</vt:i4>
      </vt:variant>
      <vt:variant>
        <vt:i4>422</vt:i4>
      </vt:variant>
      <vt:variant>
        <vt:i4>0</vt:i4>
      </vt:variant>
      <vt:variant>
        <vt:i4>5</vt:i4>
      </vt:variant>
      <vt:variant>
        <vt:lpwstr/>
      </vt:variant>
      <vt:variant>
        <vt:lpwstr>_Toc424211784</vt:lpwstr>
      </vt:variant>
      <vt:variant>
        <vt:i4>1966134</vt:i4>
      </vt:variant>
      <vt:variant>
        <vt:i4>416</vt:i4>
      </vt:variant>
      <vt:variant>
        <vt:i4>0</vt:i4>
      </vt:variant>
      <vt:variant>
        <vt:i4>5</vt:i4>
      </vt:variant>
      <vt:variant>
        <vt:lpwstr/>
      </vt:variant>
      <vt:variant>
        <vt:lpwstr>_Toc424211783</vt:lpwstr>
      </vt:variant>
      <vt:variant>
        <vt:i4>1966134</vt:i4>
      </vt:variant>
      <vt:variant>
        <vt:i4>410</vt:i4>
      </vt:variant>
      <vt:variant>
        <vt:i4>0</vt:i4>
      </vt:variant>
      <vt:variant>
        <vt:i4>5</vt:i4>
      </vt:variant>
      <vt:variant>
        <vt:lpwstr/>
      </vt:variant>
      <vt:variant>
        <vt:lpwstr>_Toc424211782</vt:lpwstr>
      </vt:variant>
      <vt:variant>
        <vt:i4>1966134</vt:i4>
      </vt:variant>
      <vt:variant>
        <vt:i4>404</vt:i4>
      </vt:variant>
      <vt:variant>
        <vt:i4>0</vt:i4>
      </vt:variant>
      <vt:variant>
        <vt:i4>5</vt:i4>
      </vt:variant>
      <vt:variant>
        <vt:lpwstr/>
      </vt:variant>
      <vt:variant>
        <vt:lpwstr>_Toc424211781</vt:lpwstr>
      </vt:variant>
      <vt:variant>
        <vt:i4>1966134</vt:i4>
      </vt:variant>
      <vt:variant>
        <vt:i4>398</vt:i4>
      </vt:variant>
      <vt:variant>
        <vt:i4>0</vt:i4>
      </vt:variant>
      <vt:variant>
        <vt:i4>5</vt:i4>
      </vt:variant>
      <vt:variant>
        <vt:lpwstr/>
      </vt:variant>
      <vt:variant>
        <vt:lpwstr>_Toc424211780</vt:lpwstr>
      </vt:variant>
      <vt:variant>
        <vt:i4>1114166</vt:i4>
      </vt:variant>
      <vt:variant>
        <vt:i4>392</vt:i4>
      </vt:variant>
      <vt:variant>
        <vt:i4>0</vt:i4>
      </vt:variant>
      <vt:variant>
        <vt:i4>5</vt:i4>
      </vt:variant>
      <vt:variant>
        <vt:lpwstr/>
      </vt:variant>
      <vt:variant>
        <vt:lpwstr>_Toc424211779</vt:lpwstr>
      </vt:variant>
      <vt:variant>
        <vt:i4>1114166</vt:i4>
      </vt:variant>
      <vt:variant>
        <vt:i4>386</vt:i4>
      </vt:variant>
      <vt:variant>
        <vt:i4>0</vt:i4>
      </vt:variant>
      <vt:variant>
        <vt:i4>5</vt:i4>
      </vt:variant>
      <vt:variant>
        <vt:lpwstr/>
      </vt:variant>
      <vt:variant>
        <vt:lpwstr>_Toc424211778</vt:lpwstr>
      </vt:variant>
      <vt:variant>
        <vt:i4>1114166</vt:i4>
      </vt:variant>
      <vt:variant>
        <vt:i4>380</vt:i4>
      </vt:variant>
      <vt:variant>
        <vt:i4>0</vt:i4>
      </vt:variant>
      <vt:variant>
        <vt:i4>5</vt:i4>
      </vt:variant>
      <vt:variant>
        <vt:lpwstr/>
      </vt:variant>
      <vt:variant>
        <vt:lpwstr>_Toc424211777</vt:lpwstr>
      </vt:variant>
      <vt:variant>
        <vt:i4>1114166</vt:i4>
      </vt:variant>
      <vt:variant>
        <vt:i4>374</vt:i4>
      </vt:variant>
      <vt:variant>
        <vt:i4>0</vt:i4>
      </vt:variant>
      <vt:variant>
        <vt:i4>5</vt:i4>
      </vt:variant>
      <vt:variant>
        <vt:lpwstr/>
      </vt:variant>
      <vt:variant>
        <vt:lpwstr>_Toc424211776</vt:lpwstr>
      </vt:variant>
      <vt:variant>
        <vt:i4>1114166</vt:i4>
      </vt:variant>
      <vt:variant>
        <vt:i4>368</vt:i4>
      </vt:variant>
      <vt:variant>
        <vt:i4>0</vt:i4>
      </vt:variant>
      <vt:variant>
        <vt:i4>5</vt:i4>
      </vt:variant>
      <vt:variant>
        <vt:lpwstr/>
      </vt:variant>
      <vt:variant>
        <vt:lpwstr>_Toc424211775</vt:lpwstr>
      </vt:variant>
      <vt:variant>
        <vt:i4>1114166</vt:i4>
      </vt:variant>
      <vt:variant>
        <vt:i4>362</vt:i4>
      </vt:variant>
      <vt:variant>
        <vt:i4>0</vt:i4>
      </vt:variant>
      <vt:variant>
        <vt:i4>5</vt:i4>
      </vt:variant>
      <vt:variant>
        <vt:lpwstr/>
      </vt:variant>
      <vt:variant>
        <vt:lpwstr>_Toc424211774</vt:lpwstr>
      </vt:variant>
      <vt:variant>
        <vt:i4>1114166</vt:i4>
      </vt:variant>
      <vt:variant>
        <vt:i4>356</vt:i4>
      </vt:variant>
      <vt:variant>
        <vt:i4>0</vt:i4>
      </vt:variant>
      <vt:variant>
        <vt:i4>5</vt:i4>
      </vt:variant>
      <vt:variant>
        <vt:lpwstr/>
      </vt:variant>
      <vt:variant>
        <vt:lpwstr>_Toc424211773</vt:lpwstr>
      </vt:variant>
      <vt:variant>
        <vt:i4>1114166</vt:i4>
      </vt:variant>
      <vt:variant>
        <vt:i4>350</vt:i4>
      </vt:variant>
      <vt:variant>
        <vt:i4>0</vt:i4>
      </vt:variant>
      <vt:variant>
        <vt:i4>5</vt:i4>
      </vt:variant>
      <vt:variant>
        <vt:lpwstr/>
      </vt:variant>
      <vt:variant>
        <vt:lpwstr>_Toc424211772</vt:lpwstr>
      </vt:variant>
      <vt:variant>
        <vt:i4>1114166</vt:i4>
      </vt:variant>
      <vt:variant>
        <vt:i4>344</vt:i4>
      </vt:variant>
      <vt:variant>
        <vt:i4>0</vt:i4>
      </vt:variant>
      <vt:variant>
        <vt:i4>5</vt:i4>
      </vt:variant>
      <vt:variant>
        <vt:lpwstr/>
      </vt:variant>
      <vt:variant>
        <vt:lpwstr>_Toc424211771</vt:lpwstr>
      </vt:variant>
      <vt:variant>
        <vt:i4>1114166</vt:i4>
      </vt:variant>
      <vt:variant>
        <vt:i4>338</vt:i4>
      </vt:variant>
      <vt:variant>
        <vt:i4>0</vt:i4>
      </vt:variant>
      <vt:variant>
        <vt:i4>5</vt:i4>
      </vt:variant>
      <vt:variant>
        <vt:lpwstr/>
      </vt:variant>
      <vt:variant>
        <vt:lpwstr>_Toc424211770</vt:lpwstr>
      </vt:variant>
      <vt:variant>
        <vt:i4>1048630</vt:i4>
      </vt:variant>
      <vt:variant>
        <vt:i4>332</vt:i4>
      </vt:variant>
      <vt:variant>
        <vt:i4>0</vt:i4>
      </vt:variant>
      <vt:variant>
        <vt:i4>5</vt:i4>
      </vt:variant>
      <vt:variant>
        <vt:lpwstr/>
      </vt:variant>
      <vt:variant>
        <vt:lpwstr>_Toc424211769</vt:lpwstr>
      </vt:variant>
      <vt:variant>
        <vt:i4>1048630</vt:i4>
      </vt:variant>
      <vt:variant>
        <vt:i4>326</vt:i4>
      </vt:variant>
      <vt:variant>
        <vt:i4>0</vt:i4>
      </vt:variant>
      <vt:variant>
        <vt:i4>5</vt:i4>
      </vt:variant>
      <vt:variant>
        <vt:lpwstr/>
      </vt:variant>
      <vt:variant>
        <vt:lpwstr>_Toc424211768</vt:lpwstr>
      </vt:variant>
      <vt:variant>
        <vt:i4>1048630</vt:i4>
      </vt:variant>
      <vt:variant>
        <vt:i4>320</vt:i4>
      </vt:variant>
      <vt:variant>
        <vt:i4>0</vt:i4>
      </vt:variant>
      <vt:variant>
        <vt:i4>5</vt:i4>
      </vt:variant>
      <vt:variant>
        <vt:lpwstr/>
      </vt:variant>
      <vt:variant>
        <vt:lpwstr>_Toc424211767</vt:lpwstr>
      </vt:variant>
      <vt:variant>
        <vt:i4>1048630</vt:i4>
      </vt:variant>
      <vt:variant>
        <vt:i4>314</vt:i4>
      </vt:variant>
      <vt:variant>
        <vt:i4>0</vt:i4>
      </vt:variant>
      <vt:variant>
        <vt:i4>5</vt:i4>
      </vt:variant>
      <vt:variant>
        <vt:lpwstr/>
      </vt:variant>
      <vt:variant>
        <vt:lpwstr>_Toc424211766</vt:lpwstr>
      </vt:variant>
      <vt:variant>
        <vt:i4>1048630</vt:i4>
      </vt:variant>
      <vt:variant>
        <vt:i4>308</vt:i4>
      </vt:variant>
      <vt:variant>
        <vt:i4>0</vt:i4>
      </vt:variant>
      <vt:variant>
        <vt:i4>5</vt:i4>
      </vt:variant>
      <vt:variant>
        <vt:lpwstr/>
      </vt:variant>
      <vt:variant>
        <vt:lpwstr>_Toc424211765</vt:lpwstr>
      </vt:variant>
      <vt:variant>
        <vt:i4>1048630</vt:i4>
      </vt:variant>
      <vt:variant>
        <vt:i4>302</vt:i4>
      </vt:variant>
      <vt:variant>
        <vt:i4>0</vt:i4>
      </vt:variant>
      <vt:variant>
        <vt:i4>5</vt:i4>
      </vt:variant>
      <vt:variant>
        <vt:lpwstr/>
      </vt:variant>
      <vt:variant>
        <vt:lpwstr>_Toc424211764</vt:lpwstr>
      </vt:variant>
      <vt:variant>
        <vt:i4>1048630</vt:i4>
      </vt:variant>
      <vt:variant>
        <vt:i4>296</vt:i4>
      </vt:variant>
      <vt:variant>
        <vt:i4>0</vt:i4>
      </vt:variant>
      <vt:variant>
        <vt:i4>5</vt:i4>
      </vt:variant>
      <vt:variant>
        <vt:lpwstr/>
      </vt:variant>
      <vt:variant>
        <vt:lpwstr>_Toc424211763</vt:lpwstr>
      </vt:variant>
      <vt:variant>
        <vt:i4>1048630</vt:i4>
      </vt:variant>
      <vt:variant>
        <vt:i4>290</vt:i4>
      </vt:variant>
      <vt:variant>
        <vt:i4>0</vt:i4>
      </vt:variant>
      <vt:variant>
        <vt:i4>5</vt:i4>
      </vt:variant>
      <vt:variant>
        <vt:lpwstr/>
      </vt:variant>
      <vt:variant>
        <vt:lpwstr>_Toc424211762</vt:lpwstr>
      </vt:variant>
      <vt:variant>
        <vt:i4>1048630</vt:i4>
      </vt:variant>
      <vt:variant>
        <vt:i4>284</vt:i4>
      </vt:variant>
      <vt:variant>
        <vt:i4>0</vt:i4>
      </vt:variant>
      <vt:variant>
        <vt:i4>5</vt:i4>
      </vt:variant>
      <vt:variant>
        <vt:lpwstr/>
      </vt:variant>
      <vt:variant>
        <vt:lpwstr>_Toc424211761</vt:lpwstr>
      </vt:variant>
      <vt:variant>
        <vt:i4>1048630</vt:i4>
      </vt:variant>
      <vt:variant>
        <vt:i4>278</vt:i4>
      </vt:variant>
      <vt:variant>
        <vt:i4>0</vt:i4>
      </vt:variant>
      <vt:variant>
        <vt:i4>5</vt:i4>
      </vt:variant>
      <vt:variant>
        <vt:lpwstr/>
      </vt:variant>
      <vt:variant>
        <vt:lpwstr>_Toc424211760</vt:lpwstr>
      </vt:variant>
      <vt:variant>
        <vt:i4>1245238</vt:i4>
      </vt:variant>
      <vt:variant>
        <vt:i4>272</vt:i4>
      </vt:variant>
      <vt:variant>
        <vt:i4>0</vt:i4>
      </vt:variant>
      <vt:variant>
        <vt:i4>5</vt:i4>
      </vt:variant>
      <vt:variant>
        <vt:lpwstr/>
      </vt:variant>
      <vt:variant>
        <vt:lpwstr>_Toc424211759</vt:lpwstr>
      </vt:variant>
      <vt:variant>
        <vt:i4>1245238</vt:i4>
      </vt:variant>
      <vt:variant>
        <vt:i4>266</vt:i4>
      </vt:variant>
      <vt:variant>
        <vt:i4>0</vt:i4>
      </vt:variant>
      <vt:variant>
        <vt:i4>5</vt:i4>
      </vt:variant>
      <vt:variant>
        <vt:lpwstr/>
      </vt:variant>
      <vt:variant>
        <vt:lpwstr>_Toc424211758</vt:lpwstr>
      </vt:variant>
      <vt:variant>
        <vt:i4>1245238</vt:i4>
      </vt:variant>
      <vt:variant>
        <vt:i4>260</vt:i4>
      </vt:variant>
      <vt:variant>
        <vt:i4>0</vt:i4>
      </vt:variant>
      <vt:variant>
        <vt:i4>5</vt:i4>
      </vt:variant>
      <vt:variant>
        <vt:lpwstr/>
      </vt:variant>
      <vt:variant>
        <vt:lpwstr>_Toc424211757</vt:lpwstr>
      </vt:variant>
      <vt:variant>
        <vt:i4>1245238</vt:i4>
      </vt:variant>
      <vt:variant>
        <vt:i4>254</vt:i4>
      </vt:variant>
      <vt:variant>
        <vt:i4>0</vt:i4>
      </vt:variant>
      <vt:variant>
        <vt:i4>5</vt:i4>
      </vt:variant>
      <vt:variant>
        <vt:lpwstr/>
      </vt:variant>
      <vt:variant>
        <vt:lpwstr>_Toc424211756</vt:lpwstr>
      </vt:variant>
      <vt:variant>
        <vt:i4>1245238</vt:i4>
      </vt:variant>
      <vt:variant>
        <vt:i4>248</vt:i4>
      </vt:variant>
      <vt:variant>
        <vt:i4>0</vt:i4>
      </vt:variant>
      <vt:variant>
        <vt:i4>5</vt:i4>
      </vt:variant>
      <vt:variant>
        <vt:lpwstr/>
      </vt:variant>
      <vt:variant>
        <vt:lpwstr>_Toc424211755</vt:lpwstr>
      </vt:variant>
      <vt:variant>
        <vt:i4>1245238</vt:i4>
      </vt:variant>
      <vt:variant>
        <vt:i4>242</vt:i4>
      </vt:variant>
      <vt:variant>
        <vt:i4>0</vt:i4>
      </vt:variant>
      <vt:variant>
        <vt:i4>5</vt:i4>
      </vt:variant>
      <vt:variant>
        <vt:lpwstr/>
      </vt:variant>
      <vt:variant>
        <vt:lpwstr>_Toc424211754</vt:lpwstr>
      </vt:variant>
      <vt:variant>
        <vt:i4>1245238</vt:i4>
      </vt:variant>
      <vt:variant>
        <vt:i4>236</vt:i4>
      </vt:variant>
      <vt:variant>
        <vt:i4>0</vt:i4>
      </vt:variant>
      <vt:variant>
        <vt:i4>5</vt:i4>
      </vt:variant>
      <vt:variant>
        <vt:lpwstr/>
      </vt:variant>
      <vt:variant>
        <vt:lpwstr>_Toc424211753</vt:lpwstr>
      </vt:variant>
      <vt:variant>
        <vt:i4>1245238</vt:i4>
      </vt:variant>
      <vt:variant>
        <vt:i4>230</vt:i4>
      </vt:variant>
      <vt:variant>
        <vt:i4>0</vt:i4>
      </vt:variant>
      <vt:variant>
        <vt:i4>5</vt:i4>
      </vt:variant>
      <vt:variant>
        <vt:lpwstr/>
      </vt:variant>
      <vt:variant>
        <vt:lpwstr>_Toc424211752</vt:lpwstr>
      </vt:variant>
      <vt:variant>
        <vt:i4>1245238</vt:i4>
      </vt:variant>
      <vt:variant>
        <vt:i4>224</vt:i4>
      </vt:variant>
      <vt:variant>
        <vt:i4>0</vt:i4>
      </vt:variant>
      <vt:variant>
        <vt:i4>5</vt:i4>
      </vt:variant>
      <vt:variant>
        <vt:lpwstr/>
      </vt:variant>
      <vt:variant>
        <vt:lpwstr>_Toc424211751</vt:lpwstr>
      </vt:variant>
      <vt:variant>
        <vt:i4>1245238</vt:i4>
      </vt:variant>
      <vt:variant>
        <vt:i4>218</vt:i4>
      </vt:variant>
      <vt:variant>
        <vt:i4>0</vt:i4>
      </vt:variant>
      <vt:variant>
        <vt:i4>5</vt:i4>
      </vt:variant>
      <vt:variant>
        <vt:lpwstr/>
      </vt:variant>
      <vt:variant>
        <vt:lpwstr>_Toc424211750</vt:lpwstr>
      </vt:variant>
      <vt:variant>
        <vt:i4>1179702</vt:i4>
      </vt:variant>
      <vt:variant>
        <vt:i4>212</vt:i4>
      </vt:variant>
      <vt:variant>
        <vt:i4>0</vt:i4>
      </vt:variant>
      <vt:variant>
        <vt:i4>5</vt:i4>
      </vt:variant>
      <vt:variant>
        <vt:lpwstr/>
      </vt:variant>
      <vt:variant>
        <vt:lpwstr>_Toc424211749</vt:lpwstr>
      </vt:variant>
      <vt:variant>
        <vt:i4>1179702</vt:i4>
      </vt:variant>
      <vt:variant>
        <vt:i4>206</vt:i4>
      </vt:variant>
      <vt:variant>
        <vt:i4>0</vt:i4>
      </vt:variant>
      <vt:variant>
        <vt:i4>5</vt:i4>
      </vt:variant>
      <vt:variant>
        <vt:lpwstr/>
      </vt:variant>
      <vt:variant>
        <vt:lpwstr>_Toc424211748</vt:lpwstr>
      </vt:variant>
      <vt:variant>
        <vt:i4>1179702</vt:i4>
      </vt:variant>
      <vt:variant>
        <vt:i4>200</vt:i4>
      </vt:variant>
      <vt:variant>
        <vt:i4>0</vt:i4>
      </vt:variant>
      <vt:variant>
        <vt:i4>5</vt:i4>
      </vt:variant>
      <vt:variant>
        <vt:lpwstr/>
      </vt:variant>
      <vt:variant>
        <vt:lpwstr>_Toc424211747</vt:lpwstr>
      </vt:variant>
      <vt:variant>
        <vt:i4>1179702</vt:i4>
      </vt:variant>
      <vt:variant>
        <vt:i4>194</vt:i4>
      </vt:variant>
      <vt:variant>
        <vt:i4>0</vt:i4>
      </vt:variant>
      <vt:variant>
        <vt:i4>5</vt:i4>
      </vt:variant>
      <vt:variant>
        <vt:lpwstr/>
      </vt:variant>
      <vt:variant>
        <vt:lpwstr>_Toc424211746</vt:lpwstr>
      </vt:variant>
      <vt:variant>
        <vt:i4>1179702</vt:i4>
      </vt:variant>
      <vt:variant>
        <vt:i4>188</vt:i4>
      </vt:variant>
      <vt:variant>
        <vt:i4>0</vt:i4>
      </vt:variant>
      <vt:variant>
        <vt:i4>5</vt:i4>
      </vt:variant>
      <vt:variant>
        <vt:lpwstr/>
      </vt:variant>
      <vt:variant>
        <vt:lpwstr>_Toc424211745</vt:lpwstr>
      </vt:variant>
      <vt:variant>
        <vt:i4>1179702</vt:i4>
      </vt:variant>
      <vt:variant>
        <vt:i4>182</vt:i4>
      </vt:variant>
      <vt:variant>
        <vt:i4>0</vt:i4>
      </vt:variant>
      <vt:variant>
        <vt:i4>5</vt:i4>
      </vt:variant>
      <vt:variant>
        <vt:lpwstr/>
      </vt:variant>
      <vt:variant>
        <vt:lpwstr>_Toc424211744</vt:lpwstr>
      </vt:variant>
      <vt:variant>
        <vt:i4>1179702</vt:i4>
      </vt:variant>
      <vt:variant>
        <vt:i4>176</vt:i4>
      </vt:variant>
      <vt:variant>
        <vt:i4>0</vt:i4>
      </vt:variant>
      <vt:variant>
        <vt:i4>5</vt:i4>
      </vt:variant>
      <vt:variant>
        <vt:lpwstr/>
      </vt:variant>
      <vt:variant>
        <vt:lpwstr>_Toc424211743</vt:lpwstr>
      </vt:variant>
      <vt:variant>
        <vt:i4>1179702</vt:i4>
      </vt:variant>
      <vt:variant>
        <vt:i4>170</vt:i4>
      </vt:variant>
      <vt:variant>
        <vt:i4>0</vt:i4>
      </vt:variant>
      <vt:variant>
        <vt:i4>5</vt:i4>
      </vt:variant>
      <vt:variant>
        <vt:lpwstr/>
      </vt:variant>
      <vt:variant>
        <vt:lpwstr>_Toc424211742</vt:lpwstr>
      </vt:variant>
      <vt:variant>
        <vt:i4>1179702</vt:i4>
      </vt:variant>
      <vt:variant>
        <vt:i4>164</vt:i4>
      </vt:variant>
      <vt:variant>
        <vt:i4>0</vt:i4>
      </vt:variant>
      <vt:variant>
        <vt:i4>5</vt:i4>
      </vt:variant>
      <vt:variant>
        <vt:lpwstr/>
      </vt:variant>
      <vt:variant>
        <vt:lpwstr>_Toc424211741</vt:lpwstr>
      </vt:variant>
      <vt:variant>
        <vt:i4>1179702</vt:i4>
      </vt:variant>
      <vt:variant>
        <vt:i4>158</vt:i4>
      </vt:variant>
      <vt:variant>
        <vt:i4>0</vt:i4>
      </vt:variant>
      <vt:variant>
        <vt:i4>5</vt:i4>
      </vt:variant>
      <vt:variant>
        <vt:lpwstr/>
      </vt:variant>
      <vt:variant>
        <vt:lpwstr>_Toc424211740</vt:lpwstr>
      </vt:variant>
      <vt:variant>
        <vt:i4>1376310</vt:i4>
      </vt:variant>
      <vt:variant>
        <vt:i4>152</vt:i4>
      </vt:variant>
      <vt:variant>
        <vt:i4>0</vt:i4>
      </vt:variant>
      <vt:variant>
        <vt:i4>5</vt:i4>
      </vt:variant>
      <vt:variant>
        <vt:lpwstr/>
      </vt:variant>
      <vt:variant>
        <vt:lpwstr>_Toc424211739</vt:lpwstr>
      </vt:variant>
      <vt:variant>
        <vt:i4>1376310</vt:i4>
      </vt:variant>
      <vt:variant>
        <vt:i4>146</vt:i4>
      </vt:variant>
      <vt:variant>
        <vt:i4>0</vt:i4>
      </vt:variant>
      <vt:variant>
        <vt:i4>5</vt:i4>
      </vt:variant>
      <vt:variant>
        <vt:lpwstr/>
      </vt:variant>
      <vt:variant>
        <vt:lpwstr>_Toc424211738</vt:lpwstr>
      </vt:variant>
      <vt:variant>
        <vt:i4>1376310</vt:i4>
      </vt:variant>
      <vt:variant>
        <vt:i4>140</vt:i4>
      </vt:variant>
      <vt:variant>
        <vt:i4>0</vt:i4>
      </vt:variant>
      <vt:variant>
        <vt:i4>5</vt:i4>
      </vt:variant>
      <vt:variant>
        <vt:lpwstr/>
      </vt:variant>
      <vt:variant>
        <vt:lpwstr>_Toc424211737</vt:lpwstr>
      </vt:variant>
      <vt:variant>
        <vt:i4>1376310</vt:i4>
      </vt:variant>
      <vt:variant>
        <vt:i4>134</vt:i4>
      </vt:variant>
      <vt:variant>
        <vt:i4>0</vt:i4>
      </vt:variant>
      <vt:variant>
        <vt:i4>5</vt:i4>
      </vt:variant>
      <vt:variant>
        <vt:lpwstr/>
      </vt:variant>
      <vt:variant>
        <vt:lpwstr>_Toc424211736</vt:lpwstr>
      </vt:variant>
      <vt:variant>
        <vt:i4>1376310</vt:i4>
      </vt:variant>
      <vt:variant>
        <vt:i4>128</vt:i4>
      </vt:variant>
      <vt:variant>
        <vt:i4>0</vt:i4>
      </vt:variant>
      <vt:variant>
        <vt:i4>5</vt:i4>
      </vt:variant>
      <vt:variant>
        <vt:lpwstr/>
      </vt:variant>
      <vt:variant>
        <vt:lpwstr>_Toc424211735</vt:lpwstr>
      </vt:variant>
      <vt:variant>
        <vt:i4>1376310</vt:i4>
      </vt:variant>
      <vt:variant>
        <vt:i4>122</vt:i4>
      </vt:variant>
      <vt:variant>
        <vt:i4>0</vt:i4>
      </vt:variant>
      <vt:variant>
        <vt:i4>5</vt:i4>
      </vt:variant>
      <vt:variant>
        <vt:lpwstr/>
      </vt:variant>
      <vt:variant>
        <vt:lpwstr>_Toc424211734</vt:lpwstr>
      </vt:variant>
      <vt:variant>
        <vt:i4>1376310</vt:i4>
      </vt:variant>
      <vt:variant>
        <vt:i4>116</vt:i4>
      </vt:variant>
      <vt:variant>
        <vt:i4>0</vt:i4>
      </vt:variant>
      <vt:variant>
        <vt:i4>5</vt:i4>
      </vt:variant>
      <vt:variant>
        <vt:lpwstr/>
      </vt:variant>
      <vt:variant>
        <vt:lpwstr>_Toc424211733</vt:lpwstr>
      </vt:variant>
      <vt:variant>
        <vt:i4>1376310</vt:i4>
      </vt:variant>
      <vt:variant>
        <vt:i4>110</vt:i4>
      </vt:variant>
      <vt:variant>
        <vt:i4>0</vt:i4>
      </vt:variant>
      <vt:variant>
        <vt:i4>5</vt:i4>
      </vt:variant>
      <vt:variant>
        <vt:lpwstr/>
      </vt:variant>
      <vt:variant>
        <vt:lpwstr>_Toc424211732</vt:lpwstr>
      </vt:variant>
      <vt:variant>
        <vt:i4>1376310</vt:i4>
      </vt:variant>
      <vt:variant>
        <vt:i4>104</vt:i4>
      </vt:variant>
      <vt:variant>
        <vt:i4>0</vt:i4>
      </vt:variant>
      <vt:variant>
        <vt:i4>5</vt:i4>
      </vt:variant>
      <vt:variant>
        <vt:lpwstr/>
      </vt:variant>
      <vt:variant>
        <vt:lpwstr>_Toc424211731</vt:lpwstr>
      </vt:variant>
      <vt:variant>
        <vt:i4>1376310</vt:i4>
      </vt:variant>
      <vt:variant>
        <vt:i4>98</vt:i4>
      </vt:variant>
      <vt:variant>
        <vt:i4>0</vt:i4>
      </vt:variant>
      <vt:variant>
        <vt:i4>5</vt:i4>
      </vt:variant>
      <vt:variant>
        <vt:lpwstr/>
      </vt:variant>
      <vt:variant>
        <vt:lpwstr>_Toc424211730</vt:lpwstr>
      </vt:variant>
      <vt:variant>
        <vt:i4>1310774</vt:i4>
      </vt:variant>
      <vt:variant>
        <vt:i4>92</vt:i4>
      </vt:variant>
      <vt:variant>
        <vt:i4>0</vt:i4>
      </vt:variant>
      <vt:variant>
        <vt:i4>5</vt:i4>
      </vt:variant>
      <vt:variant>
        <vt:lpwstr/>
      </vt:variant>
      <vt:variant>
        <vt:lpwstr>_Toc424211729</vt:lpwstr>
      </vt:variant>
      <vt:variant>
        <vt:i4>1310774</vt:i4>
      </vt:variant>
      <vt:variant>
        <vt:i4>86</vt:i4>
      </vt:variant>
      <vt:variant>
        <vt:i4>0</vt:i4>
      </vt:variant>
      <vt:variant>
        <vt:i4>5</vt:i4>
      </vt:variant>
      <vt:variant>
        <vt:lpwstr/>
      </vt:variant>
      <vt:variant>
        <vt:lpwstr>_Toc424211728</vt:lpwstr>
      </vt:variant>
      <vt:variant>
        <vt:i4>1310774</vt:i4>
      </vt:variant>
      <vt:variant>
        <vt:i4>80</vt:i4>
      </vt:variant>
      <vt:variant>
        <vt:i4>0</vt:i4>
      </vt:variant>
      <vt:variant>
        <vt:i4>5</vt:i4>
      </vt:variant>
      <vt:variant>
        <vt:lpwstr/>
      </vt:variant>
      <vt:variant>
        <vt:lpwstr>_Toc424211727</vt:lpwstr>
      </vt:variant>
      <vt:variant>
        <vt:i4>1310774</vt:i4>
      </vt:variant>
      <vt:variant>
        <vt:i4>74</vt:i4>
      </vt:variant>
      <vt:variant>
        <vt:i4>0</vt:i4>
      </vt:variant>
      <vt:variant>
        <vt:i4>5</vt:i4>
      </vt:variant>
      <vt:variant>
        <vt:lpwstr/>
      </vt:variant>
      <vt:variant>
        <vt:lpwstr>_Toc424211726</vt:lpwstr>
      </vt:variant>
      <vt:variant>
        <vt:i4>1310774</vt:i4>
      </vt:variant>
      <vt:variant>
        <vt:i4>68</vt:i4>
      </vt:variant>
      <vt:variant>
        <vt:i4>0</vt:i4>
      </vt:variant>
      <vt:variant>
        <vt:i4>5</vt:i4>
      </vt:variant>
      <vt:variant>
        <vt:lpwstr/>
      </vt:variant>
      <vt:variant>
        <vt:lpwstr>_Toc424211725</vt:lpwstr>
      </vt:variant>
      <vt:variant>
        <vt:i4>1310774</vt:i4>
      </vt:variant>
      <vt:variant>
        <vt:i4>62</vt:i4>
      </vt:variant>
      <vt:variant>
        <vt:i4>0</vt:i4>
      </vt:variant>
      <vt:variant>
        <vt:i4>5</vt:i4>
      </vt:variant>
      <vt:variant>
        <vt:lpwstr/>
      </vt:variant>
      <vt:variant>
        <vt:lpwstr>_Toc424211724</vt:lpwstr>
      </vt:variant>
      <vt:variant>
        <vt:i4>1310774</vt:i4>
      </vt:variant>
      <vt:variant>
        <vt:i4>56</vt:i4>
      </vt:variant>
      <vt:variant>
        <vt:i4>0</vt:i4>
      </vt:variant>
      <vt:variant>
        <vt:i4>5</vt:i4>
      </vt:variant>
      <vt:variant>
        <vt:lpwstr/>
      </vt:variant>
      <vt:variant>
        <vt:lpwstr>_Toc424211723</vt:lpwstr>
      </vt:variant>
      <vt:variant>
        <vt:i4>1310774</vt:i4>
      </vt:variant>
      <vt:variant>
        <vt:i4>50</vt:i4>
      </vt:variant>
      <vt:variant>
        <vt:i4>0</vt:i4>
      </vt:variant>
      <vt:variant>
        <vt:i4>5</vt:i4>
      </vt:variant>
      <vt:variant>
        <vt:lpwstr/>
      </vt:variant>
      <vt:variant>
        <vt:lpwstr>_Toc424211722</vt:lpwstr>
      </vt:variant>
      <vt:variant>
        <vt:i4>1310774</vt:i4>
      </vt:variant>
      <vt:variant>
        <vt:i4>44</vt:i4>
      </vt:variant>
      <vt:variant>
        <vt:i4>0</vt:i4>
      </vt:variant>
      <vt:variant>
        <vt:i4>5</vt:i4>
      </vt:variant>
      <vt:variant>
        <vt:lpwstr/>
      </vt:variant>
      <vt:variant>
        <vt:lpwstr>_Toc424211721</vt:lpwstr>
      </vt:variant>
      <vt:variant>
        <vt:i4>1310774</vt:i4>
      </vt:variant>
      <vt:variant>
        <vt:i4>38</vt:i4>
      </vt:variant>
      <vt:variant>
        <vt:i4>0</vt:i4>
      </vt:variant>
      <vt:variant>
        <vt:i4>5</vt:i4>
      </vt:variant>
      <vt:variant>
        <vt:lpwstr/>
      </vt:variant>
      <vt:variant>
        <vt:lpwstr>_Toc424211720</vt:lpwstr>
      </vt:variant>
      <vt:variant>
        <vt:i4>1507382</vt:i4>
      </vt:variant>
      <vt:variant>
        <vt:i4>32</vt:i4>
      </vt:variant>
      <vt:variant>
        <vt:i4>0</vt:i4>
      </vt:variant>
      <vt:variant>
        <vt:i4>5</vt:i4>
      </vt:variant>
      <vt:variant>
        <vt:lpwstr/>
      </vt:variant>
      <vt:variant>
        <vt:lpwstr>_Toc424211719</vt:lpwstr>
      </vt:variant>
      <vt:variant>
        <vt:i4>1507382</vt:i4>
      </vt:variant>
      <vt:variant>
        <vt:i4>26</vt:i4>
      </vt:variant>
      <vt:variant>
        <vt:i4>0</vt:i4>
      </vt:variant>
      <vt:variant>
        <vt:i4>5</vt:i4>
      </vt:variant>
      <vt:variant>
        <vt:lpwstr/>
      </vt:variant>
      <vt:variant>
        <vt:lpwstr>_Toc424211718</vt:lpwstr>
      </vt:variant>
      <vt:variant>
        <vt:i4>1507382</vt:i4>
      </vt:variant>
      <vt:variant>
        <vt:i4>20</vt:i4>
      </vt:variant>
      <vt:variant>
        <vt:i4>0</vt:i4>
      </vt:variant>
      <vt:variant>
        <vt:i4>5</vt:i4>
      </vt:variant>
      <vt:variant>
        <vt:lpwstr/>
      </vt:variant>
      <vt:variant>
        <vt:lpwstr>_Toc424211717</vt:lpwstr>
      </vt:variant>
      <vt:variant>
        <vt:i4>1507382</vt:i4>
      </vt:variant>
      <vt:variant>
        <vt:i4>14</vt:i4>
      </vt:variant>
      <vt:variant>
        <vt:i4>0</vt:i4>
      </vt:variant>
      <vt:variant>
        <vt:i4>5</vt:i4>
      </vt:variant>
      <vt:variant>
        <vt:lpwstr/>
      </vt:variant>
      <vt:variant>
        <vt:lpwstr>_Toc424211716</vt:lpwstr>
      </vt:variant>
      <vt:variant>
        <vt:i4>1507382</vt:i4>
      </vt:variant>
      <vt:variant>
        <vt:i4>8</vt:i4>
      </vt:variant>
      <vt:variant>
        <vt:i4>0</vt:i4>
      </vt:variant>
      <vt:variant>
        <vt:i4>5</vt:i4>
      </vt:variant>
      <vt:variant>
        <vt:lpwstr/>
      </vt:variant>
      <vt:variant>
        <vt:lpwstr>_Toc424211715</vt:lpwstr>
      </vt:variant>
      <vt:variant>
        <vt:i4>1507382</vt:i4>
      </vt:variant>
      <vt:variant>
        <vt:i4>2</vt:i4>
      </vt:variant>
      <vt:variant>
        <vt:i4>0</vt:i4>
      </vt:variant>
      <vt:variant>
        <vt:i4>5</vt:i4>
      </vt:variant>
      <vt:variant>
        <vt:lpwstr/>
      </vt:variant>
      <vt:variant>
        <vt:lpwstr>_Toc424211714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nicoleta.nazaret</dc:creator>
  <cp:lastModifiedBy>roxanar</cp:lastModifiedBy>
  <cp:revision>21</cp:revision>
  <cp:lastPrinted>2017-05-26T09:40:00Z</cp:lastPrinted>
  <dcterms:created xsi:type="dcterms:W3CDTF">2017-06-16T11:40:00Z</dcterms:created>
  <dcterms:modified xsi:type="dcterms:W3CDTF">2017-06-21T08:24:00Z</dcterms:modified>
</cp:coreProperties>
</file>